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41CF" w:rsidRDefault="009F45E6">
      <w:pPr>
        <w:spacing w:before="64" w:line="457" w:lineRule="exact"/>
        <w:ind w:left="279" w:right="127"/>
        <w:jc w:val="center"/>
        <w:rPr>
          <w:b/>
          <w:sz w:val="40"/>
        </w:rPr>
      </w:pPr>
      <w:r>
        <w:rPr>
          <w:b/>
          <w:sz w:val="40"/>
        </w:rPr>
        <w:t>CURRICULUMS</w:t>
      </w:r>
    </w:p>
    <w:p w:rsidR="00B141CF" w:rsidRDefault="009F45E6">
      <w:pPr>
        <w:spacing w:line="457" w:lineRule="exact"/>
        <w:ind w:left="279" w:right="121"/>
        <w:jc w:val="center"/>
        <w:rPr>
          <w:sz w:val="40"/>
        </w:rPr>
      </w:pPr>
      <w:r>
        <w:rPr>
          <w:sz w:val="40"/>
        </w:rPr>
        <w:t>For</w:t>
      </w:r>
    </w:p>
    <w:p w:rsidR="00B141CF" w:rsidRDefault="009F45E6">
      <w:pPr>
        <w:spacing w:before="1"/>
        <w:ind w:left="279" w:right="128"/>
        <w:jc w:val="center"/>
        <w:rPr>
          <w:b/>
          <w:sz w:val="40"/>
        </w:rPr>
      </w:pPr>
      <w:r>
        <w:rPr>
          <w:b/>
          <w:sz w:val="40"/>
        </w:rPr>
        <w:t>THREE YEARS’ DIPLOMA OF ASSOCIATE ENGINEER</w:t>
      </w:r>
    </w:p>
    <w:p w:rsidR="00B141CF" w:rsidRDefault="009F45E6">
      <w:pPr>
        <w:spacing w:before="2"/>
        <w:ind w:left="279" w:right="121"/>
        <w:jc w:val="center"/>
        <w:rPr>
          <w:sz w:val="40"/>
        </w:rPr>
      </w:pPr>
      <w:r>
        <w:rPr>
          <w:sz w:val="40"/>
        </w:rPr>
        <w:t>IN</w:t>
      </w:r>
    </w:p>
    <w:p w:rsidR="00B141CF" w:rsidRPr="007B08E7" w:rsidRDefault="009F45E6" w:rsidP="007B08E7">
      <w:pPr>
        <w:spacing w:before="1"/>
        <w:ind w:left="279" w:right="128"/>
        <w:jc w:val="center"/>
        <w:rPr>
          <w:b/>
          <w:sz w:val="40"/>
        </w:rPr>
      </w:pPr>
      <w:r w:rsidRPr="007B08E7">
        <w:rPr>
          <w:b/>
          <w:sz w:val="40"/>
        </w:rPr>
        <w:t>Electronic and Information Engineering Technology</w:t>
      </w:r>
    </w:p>
    <w:p w:rsidR="00B141CF" w:rsidRPr="00D72236" w:rsidRDefault="009F45E6">
      <w:pPr>
        <w:pStyle w:val="BodyText"/>
        <w:tabs>
          <w:tab w:val="left" w:pos="3721"/>
        </w:tabs>
        <w:spacing w:before="265"/>
        <w:ind w:left="119" w:firstLine="0"/>
        <w:rPr>
          <w:sz w:val="24"/>
        </w:rPr>
      </w:pPr>
      <w:r w:rsidRPr="00D72236">
        <w:rPr>
          <w:w w:val="105"/>
          <w:sz w:val="24"/>
        </w:rPr>
        <w:t>Entry</w:t>
      </w:r>
      <w:r w:rsidRPr="00D72236">
        <w:rPr>
          <w:spacing w:val="-5"/>
          <w:w w:val="105"/>
          <w:sz w:val="24"/>
        </w:rPr>
        <w:t xml:space="preserve"> </w:t>
      </w:r>
      <w:r w:rsidRPr="00D72236">
        <w:rPr>
          <w:w w:val="105"/>
          <w:sz w:val="24"/>
        </w:rPr>
        <w:t>Level:</w:t>
      </w:r>
      <w:r w:rsidRPr="00D72236">
        <w:rPr>
          <w:spacing w:val="-6"/>
          <w:w w:val="105"/>
          <w:sz w:val="24"/>
        </w:rPr>
        <w:t xml:space="preserve"> </w:t>
      </w:r>
      <w:r w:rsidR="00D72236" w:rsidRPr="00D72236">
        <w:rPr>
          <w:w w:val="105"/>
          <w:sz w:val="24"/>
        </w:rPr>
        <w:tab/>
        <w:t xml:space="preserve">Matriculation </w:t>
      </w:r>
      <w:r w:rsidRPr="00D72236">
        <w:rPr>
          <w:w w:val="105"/>
          <w:sz w:val="24"/>
        </w:rPr>
        <w:t>(Science)</w:t>
      </w:r>
    </w:p>
    <w:p w:rsidR="00B141CF" w:rsidRPr="00D72236" w:rsidRDefault="00B141CF">
      <w:pPr>
        <w:pStyle w:val="BodyText"/>
        <w:spacing w:before="0"/>
        <w:ind w:left="0" w:firstLine="0"/>
        <w:rPr>
          <w:sz w:val="28"/>
        </w:rPr>
      </w:pPr>
    </w:p>
    <w:p w:rsidR="00B141CF" w:rsidRPr="00D72236" w:rsidRDefault="009F45E6">
      <w:pPr>
        <w:pStyle w:val="BodyText"/>
        <w:tabs>
          <w:tab w:val="left" w:pos="3721"/>
        </w:tabs>
        <w:spacing w:before="229"/>
        <w:ind w:left="119" w:firstLine="0"/>
        <w:rPr>
          <w:sz w:val="24"/>
        </w:rPr>
      </w:pPr>
      <w:r w:rsidRPr="00D72236">
        <w:rPr>
          <w:w w:val="105"/>
          <w:sz w:val="24"/>
        </w:rPr>
        <w:t>Duration of</w:t>
      </w:r>
      <w:r w:rsidRPr="00D72236">
        <w:rPr>
          <w:spacing w:val="-9"/>
          <w:w w:val="105"/>
          <w:sz w:val="24"/>
        </w:rPr>
        <w:t xml:space="preserve"> </w:t>
      </w:r>
      <w:r w:rsidRPr="00D72236">
        <w:rPr>
          <w:w w:val="105"/>
          <w:sz w:val="24"/>
        </w:rPr>
        <w:t>Course:</w:t>
      </w:r>
      <w:r w:rsidRPr="00D72236">
        <w:rPr>
          <w:spacing w:val="-4"/>
          <w:w w:val="105"/>
          <w:sz w:val="24"/>
        </w:rPr>
        <w:t xml:space="preserve"> </w:t>
      </w:r>
      <w:r w:rsidRPr="00D72236">
        <w:rPr>
          <w:w w:val="105"/>
          <w:sz w:val="24"/>
        </w:rPr>
        <w:tab/>
        <w:t>Three</w:t>
      </w:r>
      <w:r w:rsidRPr="00D72236">
        <w:rPr>
          <w:spacing w:val="-1"/>
          <w:w w:val="105"/>
          <w:sz w:val="24"/>
        </w:rPr>
        <w:t xml:space="preserve"> </w:t>
      </w:r>
      <w:r w:rsidRPr="00D72236">
        <w:rPr>
          <w:w w:val="105"/>
          <w:sz w:val="24"/>
        </w:rPr>
        <w:t>Years</w:t>
      </w:r>
    </w:p>
    <w:p w:rsidR="00B141CF" w:rsidRPr="00D72236" w:rsidRDefault="00B141CF">
      <w:pPr>
        <w:pStyle w:val="BodyText"/>
        <w:spacing w:before="0"/>
        <w:ind w:left="0" w:firstLine="0"/>
        <w:rPr>
          <w:sz w:val="28"/>
        </w:rPr>
      </w:pPr>
    </w:p>
    <w:p w:rsidR="00B141CF" w:rsidRPr="00D72236" w:rsidRDefault="009F45E6">
      <w:pPr>
        <w:pStyle w:val="BodyText"/>
        <w:tabs>
          <w:tab w:val="left" w:pos="3721"/>
        </w:tabs>
        <w:spacing w:before="228"/>
        <w:ind w:left="119" w:firstLine="0"/>
        <w:rPr>
          <w:sz w:val="24"/>
        </w:rPr>
      </w:pPr>
      <w:r w:rsidRPr="00D72236">
        <w:rPr>
          <w:w w:val="105"/>
          <w:sz w:val="24"/>
        </w:rPr>
        <w:t>Credit</w:t>
      </w:r>
      <w:r w:rsidRPr="00D72236">
        <w:rPr>
          <w:spacing w:val="-9"/>
          <w:w w:val="105"/>
          <w:sz w:val="24"/>
        </w:rPr>
        <w:t xml:space="preserve"> </w:t>
      </w:r>
      <w:r w:rsidRPr="00D72236">
        <w:rPr>
          <w:w w:val="105"/>
          <w:sz w:val="24"/>
        </w:rPr>
        <w:t>Hours:</w:t>
      </w:r>
      <w:r w:rsidRPr="00D72236">
        <w:rPr>
          <w:w w:val="105"/>
          <w:sz w:val="24"/>
        </w:rPr>
        <w:tab/>
      </w:r>
      <w:r w:rsidR="00A737F1">
        <w:rPr>
          <w:rFonts w:eastAsia="SimSun"/>
          <w:b/>
          <w:w w:val="105"/>
          <w:sz w:val="36"/>
          <w:lang w:eastAsia="zh-CN"/>
        </w:rPr>
        <w:t>71</w:t>
      </w:r>
      <w:r w:rsidRPr="00D72236">
        <w:rPr>
          <w:w w:val="105"/>
          <w:sz w:val="24"/>
        </w:rPr>
        <w:t>(Annual</w:t>
      </w:r>
      <w:r w:rsidRPr="00D72236">
        <w:rPr>
          <w:spacing w:val="-5"/>
          <w:w w:val="105"/>
          <w:sz w:val="24"/>
        </w:rPr>
        <w:t xml:space="preserve"> </w:t>
      </w:r>
      <w:r w:rsidRPr="00D72236">
        <w:rPr>
          <w:w w:val="105"/>
          <w:sz w:val="24"/>
        </w:rPr>
        <w:t>System)</w:t>
      </w:r>
    </w:p>
    <w:p w:rsidR="00B141CF" w:rsidRPr="00D72236" w:rsidRDefault="00B141CF">
      <w:pPr>
        <w:pStyle w:val="BodyText"/>
        <w:spacing w:before="0"/>
        <w:ind w:left="0" w:firstLine="0"/>
        <w:rPr>
          <w:sz w:val="28"/>
        </w:rPr>
      </w:pPr>
    </w:p>
    <w:p w:rsidR="00B141CF" w:rsidRPr="00D72236" w:rsidRDefault="009F45E6">
      <w:pPr>
        <w:pStyle w:val="BodyText"/>
        <w:tabs>
          <w:tab w:val="left" w:pos="3721"/>
        </w:tabs>
        <w:spacing w:before="229"/>
        <w:ind w:left="119" w:firstLine="0"/>
        <w:rPr>
          <w:sz w:val="24"/>
        </w:rPr>
      </w:pPr>
      <w:r w:rsidRPr="00D72236">
        <w:rPr>
          <w:w w:val="105"/>
          <w:sz w:val="24"/>
        </w:rPr>
        <w:t>Methodology:</w:t>
      </w:r>
      <w:r w:rsidRPr="00D72236">
        <w:rPr>
          <w:w w:val="105"/>
          <w:sz w:val="24"/>
        </w:rPr>
        <w:tab/>
        <w:t>Theory 40%</w:t>
      </w:r>
    </w:p>
    <w:p w:rsidR="00B141CF" w:rsidRPr="00D72236" w:rsidRDefault="00B141CF">
      <w:pPr>
        <w:pStyle w:val="BodyText"/>
        <w:spacing w:before="0"/>
        <w:ind w:left="0" w:firstLine="0"/>
        <w:rPr>
          <w:sz w:val="28"/>
        </w:rPr>
      </w:pPr>
    </w:p>
    <w:p w:rsidR="00B141CF" w:rsidRPr="00D72236" w:rsidRDefault="009F45E6" w:rsidP="006E6945">
      <w:pPr>
        <w:pStyle w:val="BodyText"/>
        <w:spacing w:before="229"/>
        <w:ind w:left="3718" w:right="379" w:firstLine="0"/>
        <w:rPr>
          <w:sz w:val="24"/>
        </w:rPr>
      </w:pPr>
      <w:r w:rsidRPr="00D72236">
        <w:rPr>
          <w:w w:val="105"/>
          <w:sz w:val="24"/>
        </w:rPr>
        <w:t>Practical 60%</w:t>
      </w:r>
    </w:p>
    <w:p w:rsidR="00B141CF" w:rsidRDefault="00B141CF">
      <w:pPr>
        <w:pStyle w:val="BodyText"/>
        <w:spacing w:before="0"/>
        <w:ind w:left="0" w:firstLine="0"/>
        <w:rPr>
          <w:sz w:val="26"/>
        </w:rPr>
      </w:pPr>
    </w:p>
    <w:p w:rsidR="00B141CF" w:rsidRDefault="009F45E6">
      <w:pPr>
        <w:pStyle w:val="BodyText"/>
        <w:tabs>
          <w:tab w:val="left" w:pos="3721"/>
        </w:tabs>
        <w:spacing w:before="229"/>
        <w:ind w:left="119" w:firstLine="0"/>
      </w:pPr>
      <w:r>
        <w:rPr>
          <w:w w:val="105"/>
        </w:rPr>
        <w:t>Examination &amp;</w:t>
      </w:r>
      <w:r>
        <w:rPr>
          <w:spacing w:val="-16"/>
          <w:w w:val="105"/>
        </w:rPr>
        <w:t xml:space="preserve"> </w:t>
      </w:r>
      <w:r>
        <w:rPr>
          <w:w w:val="105"/>
        </w:rPr>
        <w:t>Certification</w:t>
      </w:r>
      <w:r>
        <w:rPr>
          <w:spacing w:val="-7"/>
          <w:w w:val="105"/>
        </w:rPr>
        <w:t xml:space="preserve"> </w:t>
      </w:r>
      <w:r>
        <w:rPr>
          <w:w w:val="105"/>
        </w:rPr>
        <w:t>Body:</w:t>
      </w:r>
      <w:r>
        <w:rPr>
          <w:w w:val="105"/>
        </w:rPr>
        <w:tab/>
      </w:r>
      <w:r>
        <w:rPr>
          <w:rFonts w:eastAsia="SimSun" w:hint="eastAsia"/>
          <w:w w:val="105"/>
          <w:lang w:eastAsia="zh-CN"/>
        </w:rPr>
        <w:t>Sindh</w:t>
      </w:r>
      <w:r>
        <w:rPr>
          <w:w w:val="105"/>
        </w:rPr>
        <w:t xml:space="preserve"> Board of Technical</w:t>
      </w:r>
      <w:r>
        <w:rPr>
          <w:spacing w:val="-10"/>
          <w:w w:val="105"/>
        </w:rPr>
        <w:t xml:space="preserve"> </w:t>
      </w:r>
      <w:r>
        <w:rPr>
          <w:w w:val="105"/>
        </w:rPr>
        <w:t>Education</w:t>
      </w:r>
    </w:p>
    <w:p w:rsidR="00B141CF" w:rsidRDefault="00B141CF">
      <w:pPr>
        <w:pStyle w:val="BodyText"/>
        <w:spacing w:before="0"/>
        <w:ind w:left="0" w:firstLine="0"/>
        <w:rPr>
          <w:sz w:val="26"/>
        </w:rPr>
      </w:pPr>
    </w:p>
    <w:p w:rsidR="00B141CF" w:rsidRDefault="009F45E6" w:rsidP="006E6945">
      <w:pPr>
        <w:pStyle w:val="BodyText"/>
        <w:tabs>
          <w:tab w:val="left" w:pos="3601"/>
        </w:tabs>
        <w:spacing w:before="229"/>
        <w:ind w:left="0" w:right="236" w:firstLine="0"/>
      </w:pPr>
      <w:r>
        <w:rPr>
          <w:w w:val="105"/>
        </w:rPr>
        <w:t>Examination</w:t>
      </w:r>
      <w:r>
        <w:rPr>
          <w:spacing w:val="-8"/>
          <w:w w:val="105"/>
        </w:rPr>
        <w:t xml:space="preserve"> </w:t>
      </w:r>
      <w:r>
        <w:rPr>
          <w:w w:val="105"/>
        </w:rPr>
        <w:t>System:</w:t>
      </w:r>
      <w:r>
        <w:rPr>
          <w:w w:val="105"/>
        </w:rPr>
        <w:tab/>
        <w:t>Annua</w:t>
      </w:r>
      <w:r w:rsidR="002546B2">
        <w:rPr>
          <w:w w:val="105"/>
        </w:rPr>
        <w:t xml:space="preserve">l System (the same as other DAE’s </w:t>
      </w:r>
      <w:r w:rsidR="002546B2">
        <w:rPr>
          <w:spacing w:val="-40"/>
          <w:w w:val="105"/>
        </w:rPr>
        <w:t>programs</w:t>
      </w:r>
      <w:r>
        <w:rPr>
          <w:w w:val="105"/>
        </w:rPr>
        <w:t>)</w:t>
      </w:r>
    </w:p>
    <w:p w:rsidR="00B141CF" w:rsidRDefault="00B141CF">
      <w:pPr>
        <w:pStyle w:val="BodyText"/>
        <w:spacing w:before="0"/>
        <w:ind w:left="0" w:firstLine="0"/>
        <w:rPr>
          <w:sz w:val="26"/>
        </w:rPr>
      </w:pPr>
    </w:p>
    <w:p w:rsidR="00B141CF" w:rsidRDefault="009F45E6">
      <w:pPr>
        <w:spacing w:before="218"/>
        <w:ind w:left="279" w:right="120"/>
        <w:jc w:val="center"/>
        <w:rPr>
          <w:sz w:val="38"/>
        </w:rPr>
      </w:pPr>
      <w:r>
        <w:rPr>
          <w:sz w:val="38"/>
        </w:rPr>
        <w:t xml:space="preserve">Technical Education and Vocational </w:t>
      </w:r>
      <w:r w:rsidR="005C452C">
        <w:rPr>
          <w:sz w:val="38"/>
        </w:rPr>
        <w:t>Training Authority</w:t>
      </w:r>
    </w:p>
    <w:p w:rsidR="00B141CF" w:rsidRDefault="00B141CF">
      <w:pPr>
        <w:pStyle w:val="BodyText"/>
        <w:spacing w:before="0"/>
        <w:ind w:left="0" w:firstLine="0"/>
        <w:rPr>
          <w:sz w:val="42"/>
        </w:rPr>
      </w:pPr>
    </w:p>
    <w:p w:rsidR="00B141CF" w:rsidRDefault="00B141CF">
      <w:pPr>
        <w:pStyle w:val="BodyText"/>
        <w:spacing w:before="7"/>
        <w:ind w:left="0" w:firstLine="0"/>
        <w:rPr>
          <w:sz w:val="42"/>
        </w:rPr>
      </w:pPr>
    </w:p>
    <w:p w:rsidR="00B141CF" w:rsidRDefault="009F45E6" w:rsidP="006E6945">
      <w:pPr>
        <w:pStyle w:val="Title"/>
        <w:ind w:firstLine="441"/>
      </w:pPr>
      <w:r>
        <w:t>TEVTA</w:t>
      </w:r>
    </w:p>
    <w:p w:rsidR="00B141CF" w:rsidRDefault="00B141CF"/>
    <w:p w:rsidR="00B141CF" w:rsidRDefault="00B141CF"/>
    <w:p w:rsidR="00265974" w:rsidRDefault="00265974">
      <w:pPr>
        <w:widowControl/>
        <w:autoSpaceDE/>
        <w:autoSpaceDN/>
        <w:rPr>
          <w:rFonts w:ascii="Times New Roman Regular" w:eastAsia="仿宋" w:hAnsi="Times New Roman Regular" w:cs="Times New Roman Regular" w:hint="eastAsia"/>
          <w:sz w:val="24"/>
          <w:szCs w:val="24"/>
        </w:rPr>
      </w:pPr>
    </w:p>
    <w:p w:rsidR="001B3A9C" w:rsidRDefault="001B3A9C">
      <w:pPr>
        <w:widowControl/>
        <w:autoSpaceDE/>
        <w:autoSpaceDN/>
        <w:rPr>
          <w:rFonts w:ascii="Times New Roman Regular" w:eastAsia="仿宋" w:hAnsi="Times New Roman Regular" w:cs="Times New Roman Regular" w:hint="eastAsia"/>
          <w:sz w:val="24"/>
          <w:szCs w:val="24"/>
        </w:rPr>
      </w:pPr>
    </w:p>
    <w:p w:rsidR="001B3A9C" w:rsidRDefault="001B3A9C">
      <w:pPr>
        <w:widowControl/>
        <w:autoSpaceDE/>
        <w:autoSpaceDN/>
        <w:rPr>
          <w:rFonts w:ascii="Times New Roman Regular" w:eastAsia="仿宋" w:hAnsi="Times New Roman Regular" w:cs="Times New Roman Regular" w:hint="eastAsia"/>
          <w:sz w:val="24"/>
          <w:szCs w:val="24"/>
        </w:rPr>
      </w:pPr>
    </w:p>
    <w:p w:rsidR="001B3A9C" w:rsidRDefault="001B3A9C">
      <w:pPr>
        <w:widowControl/>
        <w:autoSpaceDE/>
        <w:autoSpaceDN/>
        <w:rPr>
          <w:rFonts w:ascii="Times New Roman Regular" w:eastAsia="仿宋" w:hAnsi="Times New Roman Regular" w:cs="Times New Roman Regular" w:hint="eastAsia"/>
          <w:sz w:val="24"/>
          <w:szCs w:val="24"/>
        </w:rPr>
      </w:pPr>
    </w:p>
    <w:p w:rsidR="001B3A9C" w:rsidRDefault="001B3A9C">
      <w:pPr>
        <w:widowControl/>
        <w:autoSpaceDE/>
        <w:autoSpaceDN/>
        <w:rPr>
          <w:rFonts w:ascii="Times New Roman Regular" w:eastAsia="仿宋" w:hAnsi="Times New Roman Regular" w:cs="Times New Roman Regular" w:hint="eastAsia"/>
          <w:sz w:val="24"/>
          <w:szCs w:val="24"/>
        </w:rPr>
      </w:pPr>
    </w:p>
    <w:p w:rsidR="001B3A9C" w:rsidRDefault="001B3A9C">
      <w:pPr>
        <w:widowControl/>
        <w:autoSpaceDE/>
        <w:autoSpaceDN/>
        <w:rPr>
          <w:rFonts w:ascii="Times New Roman Regular" w:eastAsia="仿宋" w:hAnsi="Times New Roman Regular" w:cs="Times New Roman Regular" w:hint="eastAsia"/>
          <w:sz w:val="24"/>
          <w:szCs w:val="24"/>
        </w:rPr>
      </w:pPr>
    </w:p>
    <w:p w:rsidR="001B3A9C" w:rsidRDefault="001B3A9C">
      <w:pPr>
        <w:widowControl/>
        <w:autoSpaceDE/>
        <w:autoSpaceDN/>
        <w:rPr>
          <w:rFonts w:ascii="Times New Roman Regular" w:eastAsia="仿宋" w:hAnsi="Times New Roman Regular" w:cs="Times New Roman Regular" w:hint="eastAsia"/>
          <w:sz w:val="24"/>
          <w:szCs w:val="24"/>
        </w:rPr>
      </w:pPr>
    </w:p>
    <w:p w:rsidR="00C42749" w:rsidRDefault="00C42749">
      <w:pPr>
        <w:widowControl/>
        <w:autoSpaceDE/>
        <w:autoSpaceDN/>
        <w:rPr>
          <w:rFonts w:ascii="Times New Roman Regular" w:eastAsia="仿宋" w:hAnsi="Times New Roman Regular" w:cs="Times New Roman Regular" w:hint="eastAsia"/>
          <w:sz w:val="24"/>
          <w:szCs w:val="24"/>
        </w:rPr>
      </w:pPr>
    </w:p>
    <w:p w:rsidR="001B3A9C" w:rsidRDefault="001B3A9C">
      <w:pPr>
        <w:widowControl/>
        <w:autoSpaceDE/>
        <w:autoSpaceDN/>
        <w:rPr>
          <w:rFonts w:ascii="Times New Roman Regular" w:eastAsia="仿宋" w:hAnsi="Times New Roman Regular" w:cs="Times New Roman Regular" w:hint="eastAsia"/>
          <w:sz w:val="24"/>
          <w:szCs w:val="24"/>
        </w:rPr>
      </w:pPr>
    </w:p>
    <w:p w:rsidR="00265974" w:rsidRPr="00265974" w:rsidRDefault="004C7DE5" w:rsidP="00265974">
      <w:pPr>
        <w:widowControl/>
        <w:tabs>
          <w:tab w:val="center" w:pos="4680"/>
        </w:tabs>
        <w:suppressAutoHyphens/>
        <w:autoSpaceDE/>
        <w:autoSpaceDN/>
        <w:jc w:val="center"/>
        <w:rPr>
          <w:rFonts w:asciiTheme="majorBidi" w:eastAsiaTheme="minorEastAsia" w:hAnsiTheme="majorBidi" w:cstheme="majorBidi"/>
          <w:b/>
          <w:snapToGrid w:val="0"/>
          <w:color w:val="000000" w:themeColor="text1"/>
          <w:spacing w:val="-3"/>
          <w:sz w:val="24"/>
          <w:szCs w:val="24"/>
          <w:u w:val="single"/>
        </w:rPr>
      </w:pPr>
      <w:r w:rsidRPr="00265974">
        <w:rPr>
          <w:rFonts w:asciiTheme="majorBidi" w:eastAsiaTheme="minorEastAsia" w:hAnsiTheme="majorBidi" w:cstheme="majorBidi"/>
          <w:b/>
          <w:snapToGrid w:val="0"/>
          <w:color w:val="000000" w:themeColor="text1"/>
          <w:spacing w:val="-3"/>
          <w:sz w:val="24"/>
          <w:szCs w:val="24"/>
          <w:u w:val="single"/>
        </w:rPr>
        <w:lastRenderedPageBreak/>
        <w:t>DAE ELECTRONIC AND INFORMATION ENGINEERING TECHNOLOGY</w:t>
      </w:r>
    </w:p>
    <w:p w:rsidR="00265974" w:rsidRDefault="00265974" w:rsidP="00265974">
      <w:pPr>
        <w:pStyle w:val="TableParagraph"/>
        <w:spacing w:before="9" w:line="216" w:lineRule="auto"/>
        <w:ind w:left="1892" w:hanging="1751"/>
        <w:rPr>
          <w:b/>
          <w:sz w:val="23"/>
        </w:rPr>
      </w:pPr>
    </w:p>
    <w:p w:rsidR="00B141CF" w:rsidRPr="00DB693E" w:rsidRDefault="00265974" w:rsidP="0029509B">
      <w:pPr>
        <w:widowControl/>
        <w:tabs>
          <w:tab w:val="center" w:pos="4680"/>
        </w:tabs>
        <w:suppressAutoHyphens/>
        <w:autoSpaceDE/>
        <w:autoSpaceDN/>
        <w:jc w:val="center"/>
        <w:rPr>
          <w:rFonts w:asciiTheme="majorBidi" w:eastAsiaTheme="minorEastAsia" w:hAnsiTheme="majorBidi" w:cstheme="majorBidi"/>
          <w:b/>
          <w:snapToGrid w:val="0"/>
          <w:color w:val="000000" w:themeColor="text1"/>
          <w:spacing w:val="-3"/>
          <w:sz w:val="24"/>
          <w:szCs w:val="24"/>
          <w:u w:val="single"/>
        </w:rPr>
      </w:pPr>
      <w:r w:rsidRPr="00DB693E">
        <w:rPr>
          <w:rFonts w:asciiTheme="majorBidi" w:eastAsiaTheme="minorEastAsia" w:hAnsiTheme="majorBidi" w:cstheme="majorBidi"/>
          <w:b/>
          <w:snapToGrid w:val="0"/>
          <w:color w:val="000000" w:themeColor="text1"/>
          <w:spacing w:val="-3"/>
          <w:sz w:val="24"/>
          <w:szCs w:val="24"/>
          <w:u w:val="single"/>
        </w:rPr>
        <w:t>SCHEME OF STUDY</w:t>
      </w:r>
    </w:p>
    <w:p w:rsidR="001B3A9C" w:rsidRDefault="001B3A9C" w:rsidP="00E337FF">
      <w:pPr>
        <w:widowControl/>
        <w:tabs>
          <w:tab w:val="left" w:pos="-720"/>
        </w:tabs>
        <w:suppressAutoHyphens/>
        <w:jc w:val="both"/>
        <w:rPr>
          <w:rFonts w:asciiTheme="majorBidi" w:hAnsiTheme="majorBidi" w:cstheme="majorBidi"/>
          <w:b/>
          <w:bCs/>
          <w:color w:val="000000" w:themeColor="text1"/>
          <w:spacing w:val="-3"/>
          <w:szCs w:val="24"/>
          <w:u w:val="single"/>
        </w:rPr>
      </w:pPr>
      <w:bookmarkStart w:id="0" w:name="_Hlk157166919"/>
    </w:p>
    <w:p w:rsidR="001B3A9C" w:rsidRDefault="001B3A9C" w:rsidP="00E337FF">
      <w:pPr>
        <w:widowControl/>
        <w:tabs>
          <w:tab w:val="left" w:pos="-720"/>
        </w:tabs>
        <w:suppressAutoHyphens/>
        <w:jc w:val="both"/>
        <w:rPr>
          <w:rFonts w:asciiTheme="majorBidi" w:hAnsiTheme="majorBidi" w:cstheme="majorBidi"/>
          <w:b/>
          <w:bCs/>
          <w:color w:val="000000" w:themeColor="text1"/>
          <w:spacing w:val="-3"/>
          <w:szCs w:val="24"/>
          <w:u w:val="single"/>
        </w:rPr>
      </w:pPr>
    </w:p>
    <w:p w:rsidR="00E337FF" w:rsidRPr="00E337FF" w:rsidRDefault="00DB693E" w:rsidP="001B3A9C">
      <w:pPr>
        <w:widowControl/>
        <w:tabs>
          <w:tab w:val="left" w:pos="-720"/>
        </w:tabs>
        <w:suppressAutoHyphens/>
        <w:ind w:left="-90"/>
        <w:jc w:val="both"/>
        <w:rPr>
          <w:rFonts w:asciiTheme="majorBidi" w:hAnsiTheme="majorBidi" w:cstheme="majorBidi"/>
          <w:b/>
          <w:bCs/>
          <w:color w:val="000000" w:themeColor="text1"/>
          <w:spacing w:val="-3"/>
          <w:szCs w:val="24"/>
          <w:u w:val="single"/>
        </w:rPr>
      </w:pPr>
      <w:r w:rsidRPr="00933D7C">
        <w:rPr>
          <w:rFonts w:asciiTheme="majorBidi" w:hAnsiTheme="majorBidi" w:cstheme="majorBidi"/>
          <w:b/>
          <w:bCs/>
          <w:color w:val="000000" w:themeColor="text1"/>
          <w:spacing w:val="-3"/>
          <w:szCs w:val="24"/>
          <w:u w:val="single"/>
        </w:rPr>
        <w:t>FIRST YEAR</w:t>
      </w:r>
      <w:bookmarkEnd w:id="0"/>
    </w:p>
    <w:tbl>
      <w:tblPr>
        <w:tblStyle w:val="TableGrid"/>
        <w:tblW w:w="0" w:type="auto"/>
        <w:tblLook w:val="04A0" w:firstRow="1" w:lastRow="0" w:firstColumn="1" w:lastColumn="0" w:noHBand="0" w:noVBand="1"/>
      </w:tblPr>
      <w:tblGrid>
        <w:gridCol w:w="1157"/>
        <w:gridCol w:w="1513"/>
        <w:gridCol w:w="4360"/>
        <w:gridCol w:w="714"/>
        <w:gridCol w:w="714"/>
        <w:gridCol w:w="798"/>
      </w:tblGrid>
      <w:tr w:rsidR="0050230C" w:rsidRPr="00C42749" w:rsidTr="00BC3071">
        <w:tc>
          <w:tcPr>
            <w:tcW w:w="2670" w:type="dxa"/>
            <w:gridSpan w:val="2"/>
          </w:tcPr>
          <w:p w:rsidR="0050230C" w:rsidRPr="00C42749" w:rsidRDefault="0050230C" w:rsidP="00116986">
            <w:pPr>
              <w:rPr>
                <w:b/>
                <w:sz w:val="24"/>
                <w:szCs w:val="24"/>
              </w:rPr>
            </w:pPr>
            <w:r w:rsidRPr="00C42749">
              <w:rPr>
                <w:b/>
                <w:sz w:val="24"/>
                <w:szCs w:val="24"/>
              </w:rPr>
              <w:t>Course code</w:t>
            </w:r>
          </w:p>
        </w:tc>
        <w:tc>
          <w:tcPr>
            <w:tcW w:w="4360" w:type="dxa"/>
          </w:tcPr>
          <w:p w:rsidR="0050230C" w:rsidRPr="00C42749" w:rsidRDefault="0050230C" w:rsidP="00116986">
            <w:pPr>
              <w:rPr>
                <w:b/>
                <w:sz w:val="24"/>
                <w:szCs w:val="24"/>
              </w:rPr>
            </w:pPr>
            <w:r w:rsidRPr="00C42749">
              <w:rPr>
                <w:b/>
                <w:sz w:val="24"/>
                <w:szCs w:val="24"/>
              </w:rPr>
              <w:t>Course Name</w:t>
            </w:r>
          </w:p>
        </w:tc>
        <w:tc>
          <w:tcPr>
            <w:tcW w:w="714" w:type="dxa"/>
          </w:tcPr>
          <w:p w:rsidR="0050230C" w:rsidRPr="00C42749" w:rsidRDefault="0050230C" w:rsidP="00234771">
            <w:pPr>
              <w:jc w:val="center"/>
              <w:rPr>
                <w:b/>
                <w:sz w:val="24"/>
                <w:szCs w:val="24"/>
              </w:rPr>
            </w:pPr>
            <w:r w:rsidRPr="00C42749">
              <w:rPr>
                <w:b/>
                <w:sz w:val="24"/>
                <w:szCs w:val="24"/>
              </w:rPr>
              <w:t>T</w:t>
            </w:r>
          </w:p>
        </w:tc>
        <w:tc>
          <w:tcPr>
            <w:tcW w:w="714" w:type="dxa"/>
          </w:tcPr>
          <w:p w:rsidR="0050230C" w:rsidRPr="00C42749" w:rsidRDefault="0050230C" w:rsidP="00234771">
            <w:pPr>
              <w:jc w:val="center"/>
              <w:rPr>
                <w:b/>
                <w:sz w:val="24"/>
                <w:szCs w:val="24"/>
              </w:rPr>
            </w:pPr>
            <w:r w:rsidRPr="00C42749">
              <w:rPr>
                <w:b/>
                <w:sz w:val="24"/>
                <w:szCs w:val="24"/>
              </w:rPr>
              <w:t>P</w:t>
            </w:r>
          </w:p>
        </w:tc>
        <w:tc>
          <w:tcPr>
            <w:tcW w:w="798" w:type="dxa"/>
          </w:tcPr>
          <w:p w:rsidR="0050230C" w:rsidRPr="00C42749" w:rsidRDefault="0050230C" w:rsidP="00234771">
            <w:pPr>
              <w:jc w:val="center"/>
              <w:rPr>
                <w:b/>
                <w:sz w:val="24"/>
                <w:szCs w:val="24"/>
              </w:rPr>
            </w:pPr>
            <w:r w:rsidRPr="00C42749">
              <w:rPr>
                <w:b/>
                <w:sz w:val="24"/>
                <w:szCs w:val="24"/>
              </w:rPr>
              <w:t>C</w:t>
            </w:r>
          </w:p>
        </w:tc>
      </w:tr>
      <w:tr w:rsidR="0050230C" w:rsidRPr="00C42749" w:rsidTr="00BC3071">
        <w:tc>
          <w:tcPr>
            <w:tcW w:w="1157" w:type="dxa"/>
          </w:tcPr>
          <w:p w:rsidR="0050230C" w:rsidRPr="00C42749" w:rsidRDefault="0050230C" w:rsidP="00116986">
            <w:pPr>
              <w:rPr>
                <w:sz w:val="24"/>
                <w:szCs w:val="24"/>
              </w:rPr>
            </w:pPr>
            <w:r w:rsidRPr="00C42749">
              <w:rPr>
                <w:sz w:val="24"/>
                <w:szCs w:val="24"/>
              </w:rPr>
              <w:t>Gen</w:t>
            </w:r>
          </w:p>
        </w:tc>
        <w:tc>
          <w:tcPr>
            <w:tcW w:w="1513" w:type="dxa"/>
          </w:tcPr>
          <w:p w:rsidR="0050230C" w:rsidRPr="00C42749" w:rsidRDefault="0050230C" w:rsidP="00116986">
            <w:pPr>
              <w:rPr>
                <w:sz w:val="24"/>
                <w:szCs w:val="24"/>
              </w:rPr>
            </w:pPr>
            <w:r w:rsidRPr="00C42749">
              <w:rPr>
                <w:sz w:val="24"/>
                <w:szCs w:val="24"/>
              </w:rPr>
              <w:t>111</w:t>
            </w:r>
          </w:p>
        </w:tc>
        <w:tc>
          <w:tcPr>
            <w:tcW w:w="4360" w:type="dxa"/>
          </w:tcPr>
          <w:p w:rsidR="0050230C" w:rsidRPr="00C42749" w:rsidRDefault="0050230C" w:rsidP="00116986">
            <w:pPr>
              <w:rPr>
                <w:sz w:val="24"/>
                <w:szCs w:val="24"/>
              </w:rPr>
            </w:pPr>
            <w:r w:rsidRPr="00C42749">
              <w:rPr>
                <w:sz w:val="24"/>
                <w:szCs w:val="24"/>
              </w:rPr>
              <w:t>Islamiat &amp; Pakistan Studies</w:t>
            </w:r>
          </w:p>
        </w:tc>
        <w:tc>
          <w:tcPr>
            <w:tcW w:w="714" w:type="dxa"/>
          </w:tcPr>
          <w:p w:rsidR="0050230C" w:rsidRPr="00C42749" w:rsidRDefault="0050230C" w:rsidP="00234771">
            <w:pPr>
              <w:jc w:val="center"/>
              <w:rPr>
                <w:sz w:val="24"/>
                <w:szCs w:val="24"/>
              </w:rPr>
            </w:pPr>
            <w:r w:rsidRPr="00C42749">
              <w:rPr>
                <w:sz w:val="24"/>
                <w:szCs w:val="24"/>
              </w:rPr>
              <w:t>1</w:t>
            </w:r>
          </w:p>
        </w:tc>
        <w:tc>
          <w:tcPr>
            <w:tcW w:w="714" w:type="dxa"/>
          </w:tcPr>
          <w:p w:rsidR="0050230C" w:rsidRPr="00C42749" w:rsidRDefault="0050230C" w:rsidP="00234771">
            <w:pPr>
              <w:jc w:val="center"/>
              <w:rPr>
                <w:sz w:val="24"/>
                <w:szCs w:val="24"/>
              </w:rPr>
            </w:pPr>
            <w:r w:rsidRPr="00C42749">
              <w:rPr>
                <w:sz w:val="24"/>
                <w:szCs w:val="24"/>
              </w:rPr>
              <w:t>0</w:t>
            </w:r>
          </w:p>
        </w:tc>
        <w:tc>
          <w:tcPr>
            <w:tcW w:w="798" w:type="dxa"/>
          </w:tcPr>
          <w:p w:rsidR="0050230C" w:rsidRPr="00C42749" w:rsidRDefault="0050230C" w:rsidP="00234771">
            <w:pPr>
              <w:jc w:val="center"/>
              <w:rPr>
                <w:sz w:val="24"/>
                <w:szCs w:val="24"/>
              </w:rPr>
            </w:pPr>
            <w:r w:rsidRPr="00C42749">
              <w:rPr>
                <w:sz w:val="24"/>
                <w:szCs w:val="24"/>
              </w:rPr>
              <w:t>1</w:t>
            </w:r>
          </w:p>
        </w:tc>
      </w:tr>
      <w:tr w:rsidR="0050230C" w:rsidRPr="00C42749" w:rsidTr="00BC3071">
        <w:tc>
          <w:tcPr>
            <w:tcW w:w="1157" w:type="dxa"/>
          </w:tcPr>
          <w:p w:rsidR="0050230C" w:rsidRPr="00C42749" w:rsidRDefault="0050230C" w:rsidP="00116986">
            <w:pPr>
              <w:rPr>
                <w:sz w:val="24"/>
                <w:szCs w:val="24"/>
              </w:rPr>
            </w:pPr>
            <w:r w:rsidRPr="00C42749">
              <w:rPr>
                <w:sz w:val="24"/>
                <w:szCs w:val="24"/>
              </w:rPr>
              <w:t>GenC</w:t>
            </w:r>
          </w:p>
        </w:tc>
        <w:tc>
          <w:tcPr>
            <w:tcW w:w="1513" w:type="dxa"/>
          </w:tcPr>
          <w:p w:rsidR="0050230C" w:rsidRPr="00C42749" w:rsidRDefault="0050230C" w:rsidP="00116986">
            <w:pPr>
              <w:rPr>
                <w:sz w:val="24"/>
                <w:szCs w:val="24"/>
              </w:rPr>
            </w:pPr>
            <w:r w:rsidRPr="00C42749">
              <w:rPr>
                <w:sz w:val="24"/>
                <w:szCs w:val="24"/>
              </w:rPr>
              <w:t>112</w:t>
            </w:r>
          </w:p>
        </w:tc>
        <w:tc>
          <w:tcPr>
            <w:tcW w:w="4360" w:type="dxa"/>
          </w:tcPr>
          <w:p w:rsidR="0050230C" w:rsidRPr="00C42749" w:rsidRDefault="0050230C" w:rsidP="00116986">
            <w:pPr>
              <w:rPr>
                <w:sz w:val="24"/>
                <w:szCs w:val="24"/>
              </w:rPr>
            </w:pPr>
            <w:r w:rsidRPr="00C42749">
              <w:rPr>
                <w:sz w:val="24"/>
                <w:szCs w:val="24"/>
              </w:rPr>
              <w:t>Chinese Language-1</w:t>
            </w:r>
          </w:p>
        </w:tc>
        <w:tc>
          <w:tcPr>
            <w:tcW w:w="714" w:type="dxa"/>
          </w:tcPr>
          <w:p w:rsidR="0050230C" w:rsidRPr="00C42749" w:rsidRDefault="0050230C" w:rsidP="00234771">
            <w:pPr>
              <w:jc w:val="center"/>
              <w:rPr>
                <w:sz w:val="24"/>
                <w:szCs w:val="24"/>
              </w:rPr>
            </w:pPr>
            <w:r w:rsidRPr="00C42749">
              <w:rPr>
                <w:sz w:val="24"/>
                <w:szCs w:val="24"/>
              </w:rPr>
              <w:t>2</w:t>
            </w:r>
          </w:p>
        </w:tc>
        <w:tc>
          <w:tcPr>
            <w:tcW w:w="714" w:type="dxa"/>
          </w:tcPr>
          <w:p w:rsidR="0050230C" w:rsidRPr="00C42749" w:rsidRDefault="0050230C" w:rsidP="00234771">
            <w:pPr>
              <w:jc w:val="center"/>
              <w:rPr>
                <w:sz w:val="24"/>
                <w:szCs w:val="24"/>
              </w:rPr>
            </w:pPr>
            <w:r w:rsidRPr="00C42749">
              <w:rPr>
                <w:sz w:val="24"/>
                <w:szCs w:val="24"/>
              </w:rPr>
              <w:t>0</w:t>
            </w:r>
          </w:p>
        </w:tc>
        <w:tc>
          <w:tcPr>
            <w:tcW w:w="798" w:type="dxa"/>
          </w:tcPr>
          <w:p w:rsidR="0050230C" w:rsidRPr="00C42749" w:rsidRDefault="0050230C" w:rsidP="00234771">
            <w:pPr>
              <w:jc w:val="center"/>
              <w:rPr>
                <w:sz w:val="24"/>
                <w:szCs w:val="24"/>
              </w:rPr>
            </w:pPr>
            <w:r w:rsidRPr="00C42749">
              <w:rPr>
                <w:sz w:val="24"/>
                <w:szCs w:val="24"/>
              </w:rPr>
              <w:t>2</w:t>
            </w:r>
          </w:p>
        </w:tc>
      </w:tr>
      <w:tr w:rsidR="0050230C" w:rsidRPr="00C42749" w:rsidTr="00BC3071">
        <w:tc>
          <w:tcPr>
            <w:tcW w:w="1157" w:type="dxa"/>
          </w:tcPr>
          <w:p w:rsidR="0050230C" w:rsidRPr="00C42749" w:rsidRDefault="0050230C" w:rsidP="00116986">
            <w:pPr>
              <w:rPr>
                <w:sz w:val="24"/>
                <w:szCs w:val="24"/>
              </w:rPr>
            </w:pPr>
            <w:r w:rsidRPr="00C42749">
              <w:rPr>
                <w:sz w:val="24"/>
                <w:szCs w:val="24"/>
              </w:rPr>
              <w:t>Eng</w:t>
            </w:r>
          </w:p>
        </w:tc>
        <w:tc>
          <w:tcPr>
            <w:tcW w:w="1513" w:type="dxa"/>
          </w:tcPr>
          <w:p w:rsidR="0050230C" w:rsidRPr="00C42749" w:rsidRDefault="0050230C" w:rsidP="00116986">
            <w:pPr>
              <w:rPr>
                <w:sz w:val="24"/>
                <w:szCs w:val="24"/>
              </w:rPr>
            </w:pPr>
            <w:r w:rsidRPr="00C42749">
              <w:rPr>
                <w:sz w:val="24"/>
                <w:szCs w:val="24"/>
              </w:rPr>
              <w:t>112</w:t>
            </w:r>
          </w:p>
        </w:tc>
        <w:tc>
          <w:tcPr>
            <w:tcW w:w="4360" w:type="dxa"/>
          </w:tcPr>
          <w:p w:rsidR="0050230C" w:rsidRPr="00C42749" w:rsidRDefault="0050230C" w:rsidP="00116986">
            <w:pPr>
              <w:rPr>
                <w:sz w:val="24"/>
                <w:szCs w:val="24"/>
              </w:rPr>
            </w:pPr>
            <w:r w:rsidRPr="00C42749">
              <w:rPr>
                <w:sz w:val="24"/>
                <w:szCs w:val="24"/>
              </w:rPr>
              <w:t>English</w:t>
            </w:r>
          </w:p>
        </w:tc>
        <w:tc>
          <w:tcPr>
            <w:tcW w:w="714" w:type="dxa"/>
          </w:tcPr>
          <w:p w:rsidR="0050230C" w:rsidRPr="00C42749" w:rsidRDefault="0050230C" w:rsidP="00234771">
            <w:pPr>
              <w:jc w:val="center"/>
              <w:rPr>
                <w:sz w:val="24"/>
                <w:szCs w:val="24"/>
              </w:rPr>
            </w:pPr>
            <w:r w:rsidRPr="00C42749">
              <w:rPr>
                <w:sz w:val="24"/>
                <w:szCs w:val="24"/>
              </w:rPr>
              <w:t>2</w:t>
            </w:r>
          </w:p>
        </w:tc>
        <w:tc>
          <w:tcPr>
            <w:tcW w:w="714" w:type="dxa"/>
          </w:tcPr>
          <w:p w:rsidR="0050230C" w:rsidRPr="00C42749" w:rsidRDefault="0050230C" w:rsidP="00234771">
            <w:pPr>
              <w:jc w:val="center"/>
              <w:rPr>
                <w:sz w:val="24"/>
                <w:szCs w:val="24"/>
              </w:rPr>
            </w:pPr>
            <w:r w:rsidRPr="00C42749">
              <w:rPr>
                <w:sz w:val="24"/>
                <w:szCs w:val="24"/>
              </w:rPr>
              <w:t>0</w:t>
            </w:r>
          </w:p>
        </w:tc>
        <w:tc>
          <w:tcPr>
            <w:tcW w:w="798" w:type="dxa"/>
          </w:tcPr>
          <w:p w:rsidR="0050230C" w:rsidRPr="00C42749" w:rsidRDefault="0050230C" w:rsidP="00234771">
            <w:pPr>
              <w:jc w:val="center"/>
              <w:rPr>
                <w:sz w:val="24"/>
                <w:szCs w:val="24"/>
              </w:rPr>
            </w:pPr>
            <w:r w:rsidRPr="00C42749">
              <w:rPr>
                <w:sz w:val="24"/>
                <w:szCs w:val="24"/>
              </w:rPr>
              <w:t>2</w:t>
            </w:r>
          </w:p>
        </w:tc>
      </w:tr>
      <w:tr w:rsidR="0050230C" w:rsidRPr="00C42749" w:rsidTr="00BC3071">
        <w:tc>
          <w:tcPr>
            <w:tcW w:w="1157" w:type="dxa"/>
          </w:tcPr>
          <w:p w:rsidR="0050230C" w:rsidRPr="00C42749" w:rsidRDefault="0050230C" w:rsidP="00116986">
            <w:pPr>
              <w:rPr>
                <w:sz w:val="24"/>
                <w:szCs w:val="24"/>
              </w:rPr>
            </w:pPr>
            <w:r w:rsidRPr="00C42749">
              <w:rPr>
                <w:sz w:val="24"/>
                <w:szCs w:val="24"/>
              </w:rPr>
              <w:t>Math</w:t>
            </w:r>
          </w:p>
        </w:tc>
        <w:tc>
          <w:tcPr>
            <w:tcW w:w="1513" w:type="dxa"/>
          </w:tcPr>
          <w:p w:rsidR="0050230C" w:rsidRPr="00C42749" w:rsidRDefault="0050230C" w:rsidP="00116986">
            <w:pPr>
              <w:rPr>
                <w:sz w:val="24"/>
                <w:szCs w:val="24"/>
              </w:rPr>
            </w:pPr>
            <w:r w:rsidRPr="00C42749">
              <w:rPr>
                <w:sz w:val="24"/>
                <w:szCs w:val="24"/>
              </w:rPr>
              <w:t>123</w:t>
            </w:r>
          </w:p>
        </w:tc>
        <w:tc>
          <w:tcPr>
            <w:tcW w:w="4360" w:type="dxa"/>
          </w:tcPr>
          <w:p w:rsidR="0050230C" w:rsidRPr="00C42749" w:rsidRDefault="0050230C" w:rsidP="00116986">
            <w:pPr>
              <w:rPr>
                <w:sz w:val="24"/>
                <w:szCs w:val="24"/>
              </w:rPr>
            </w:pPr>
            <w:r w:rsidRPr="00C42749">
              <w:rPr>
                <w:sz w:val="24"/>
                <w:szCs w:val="24"/>
              </w:rPr>
              <w:t>Applied Mathematics-I</w:t>
            </w:r>
          </w:p>
        </w:tc>
        <w:tc>
          <w:tcPr>
            <w:tcW w:w="714" w:type="dxa"/>
          </w:tcPr>
          <w:p w:rsidR="0050230C" w:rsidRPr="00C42749" w:rsidRDefault="0050230C" w:rsidP="00234771">
            <w:pPr>
              <w:jc w:val="center"/>
              <w:rPr>
                <w:sz w:val="24"/>
                <w:szCs w:val="24"/>
              </w:rPr>
            </w:pPr>
            <w:r w:rsidRPr="00C42749">
              <w:rPr>
                <w:sz w:val="24"/>
                <w:szCs w:val="24"/>
              </w:rPr>
              <w:t>3</w:t>
            </w:r>
          </w:p>
        </w:tc>
        <w:tc>
          <w:tcPr>
            <w:tcW w:w="714" w:type="dxa"/>
          </w:tcPr>
          <w:p w:rsidR="0050230C" w:rsidRPr="00C42749" w:rsidRDefault="0050230C" w:rsidP="00234771">
            <w:pPr>
              <w:jc w:val="center"/>
              <w:rPr>
                <w:sz w:val="24"/>
                <w:szCs w:val="24"/>
              </w:rPr>
            </w:pPr>
            <w:r w:rsidRPr="00C42749">
              <w:rPr>
                <w:sz w:val="24"/>
                <w:szCs w:val="24"/>
              </w:rPr>
              <w:t>0</w:t>
            </w:r>
          </w:p>
        </w:tc>
        <w:tc>
          <w:tcPr>
            <w:tcW w:w="798" w:type="dxa"/>
          </w:tcPr>
          <w:p w:rsidR="0050230C" w:rsidRPr="00C42749" w:rsidRDefault="0050230C" w:rsidP="00234771">
            <w:pPr>
              <w:jc w:val="center"/>
              <w:rPr>
                <w:sz w:val="24"/>
                <w:szCs w:val="24"/>
              </w:rPr>
            </w:pPr>
            <w:r w:rsidRPr="00C42749">
              <w:rPr>
                <w:sz w:val="24"/>
                <w:szCs w:val="24"/>
              </w:rPr>
              <w:t>3</w:t>
            </w:r>
          </w:p>
        </w:tc>
      </w:tr>
      <w:tr w:rsidR="0050230C" w:rsidRPr="00C42749" w:rsidTr="00BC3071">
        <w:tc>
          <w:tcPr>
            <w:tcW w:w="1157" w:type="dxa"/>
          </w:tcPr>
          <w:p w:rsidR="0050230C" w:rsidRPr="00C42749" w:rsidRDefault="0050230C" w:rsidP="00116986">
            <w:pPr>
              <w:rPr>
                <w:sz w:val="24"/>
                <w:szCs w:val="24"/>
              </w:rPr>
            </w:pPr>
            <w:r w:rsidRPr="00C42749">
              <w:rPr>
                <w:sz w:val="24"/>
                <w:szCs w:val="24"/>
              </w:rPr>
              <w:t>Phy</w:t>
            </w:r>
          </w:p>
        </w:tc>
        <w:tc>
          <w:tcPr>
            <w:tcW w:w="1513" w:type="dxa"/>
          </w:tcPr>
          <w:p w:rsidR="0050230C" w:rsidRPr="00C42749" w:rsidRDefault="0050230C" w:rsidP="00116986">
            <w:pPr>
              <w:rPr>
                <w:sz w:val="24"/>
                <w:szCs w:val="24"/>
              </w:rPr>
            </w:pPr>
            <w:r w:rsidRPr="00C42749">
              <w:rPr>
                <w:sz w:val="24"/>
                <w:szCs w:val="24"/>
              </w:rPr>
              <w:t>122</w:t>
            </w:r>
          </w:p>
        </w:tc>
        <w:tc>
          <w:tcPr>
            <w:tcW w:w="4360" w:type="dxa"/>
          </w:tcPr>
          <w:p w:rsidR="0050230C" w:rsidRPr="00C42749" w:rsidRDefault="0050230C" w:rsidP="00116986">
            <w:pPr>
              <w:rPr>
                <w:sz w:val="24"/>
                <w:szCs w:val="24"/>
              </w:rPr>
            </w:pPr>
            <w:r w:rsidRPr="00C42749">
              <w:rPr>
                <w:sz w:val="24"/>
                <w:szCs w:val="24"/>
              </w:rPr>
              <w:t>Applied Physics</w:t>
            </w:r>
          </w:p>
        </w:tc>
        <w:tc>
          <w:tcPr>
            <w:tcW w:w="714" w:type="dxa"/>
          </w:tcPr>
          <w:p w:rsidR="0050230C" w:rsidRPr="00C42749" w:rsidRDefault="0050230C" w:rsidP="00234771">
            <w:pPr>
              <w:jc w:val="center"/>
              <w:rPr>
                <w:sz w:val="24"/>
                <w:szCs w:val="24"/>
              </w:rPr>
            </w:pPr>
            <w:r w:rsidRPr="00C42749">
              <w:rPr>
                <w:sz w:val="24"/>
                <w:szCs w:val="24"/>
              </w:rPr>
              <w:t>1</w:t>
            </w:r>
          </w:p>
        </w:tc>
        <w:tc>
          <w:tcPr>
            <w:tcW w:w="714" w:type="dxa"/>
          </w:tcPr>
          <w:p w:rsidR="0050230C" w:rsidRPr="00C42749" w:rsidRDefault="0050230C" w:rsidP="00234771">
            <w:pPr>
              <w:jc w:val="center"/>
              <w:rPr>
                <w:sz w:val="24"/>
                <w:szCs w:val="24"/>
              </w:rPr>
            </w:pPr>
            <w:r w:rsidRPr="00C42749">
              <w:rPr>
                <w:sz w:val="24"/>
                <w:szCs w:val="24"/>
              </w:rPr>
              <w:t>3</w:t>
            </w:r>
          </w:p>
        </w:tc>
        <w:tc>
          <w:tcPr>
            <w:tcW w:w="798" w:type="dxa"/>
          </w:tcPr>
          <w:p w:rsidR="0050230C" w:rsidRPr="00C42749" w:rsidRDefault="0050230C" w:rsidP="00234771">
            <w:pPr>
              <w:jc w:val="center"/>
              <w:rPr>
                <w:sz w:val="24"/>
                <w:szCs w:val="24"/>
              </w:rPr>
            </w:pPr>
            <w:r w:rsidRPr="00C42749">
              <w:rPr>
                <w:sz w:val="24"/>
                <w:szCs w:val="24"/>
              </w:rPr>
              <w:t>2</w:t>
            </w:r>
          </w:p>
        </w:tc>
      </w:tr>
      <w:tr w:rsidR="0050230C" w:rsidRPr="00C42749" w:rsidTr="00BC3071">
        <w:tc>
          <w:tcPr>
            <w:tcW w:w="1157" w:type="dxa"/>
          </w:tcPr>
          <w:p w:rsidR="0050230C" w:rsidRPr="00C42749" w:rsidRDefault="0050230C" w:rsidP="00116986">
            <w:pPr>
              <w:rPr>
                <w:sz w:val="24"/>
                <w:szCs w:val="24"/>
              </w:rPr>
            </w:pPr>
            <w:r w:rsidRPr="00C42749">
              <w:rPr>
                <w:sz w:val="24"/>
                <w:szCs w:val="24"/>
              </w:rPr>
              <w:t>Ch</w:t>
            </w:r>
          </w:p>
        </w:tc>
        <w:tc>
          <w:tcPr>
            <w:tcW w:w="1513" w:type="dxa"/>
          </w:tcPr>
          <w:p w:rsidR="0050230C" w:rsidRPr="00C42749" w:rsidRDefault="0050230C" w:rsidP="00116986">
            <w:pPr>
              <w:rPr>
                <w:sz w:val="24"/>
                <w:szCs w:val="24"/>
              </w:rPr>
            </w:pPr>
            <w:r w:rsidRPr="00C42749">
              <w:rPr>
                <w:sz w:val="24"/>
                <w:szCs w:val="24"/>
              </w:rPr>
              <w:t>132</w:t>
            </w:r>
          </w:p>
        </w:tc>
        <w:tc>
          <w:tcPr>
            <w:tcW w:w="4360" w:type="dxa"/>
          </w:tcPr>
          <w:p w:rsidR="0050230C" w:rsidRPr="00C42749" w:rsidRDefault="0050230C" w:rsidP="00116986">
            <w:pPr>
              <w:rPr>
                <w:sz w:val="24"/>
                <w:szCs w:val="24"/>
              </w:rPr>
            </w:pPr>
            <w:r w:rsidRPr="00C42749">
              <w:rPr>
                <w:sz w:val="24"/>
                <w:szCs w:val="24"/>
              </w:rPr>
              <w:t>Applied Chemistry</w:t>
            </w:r>
          </w:p>
        </w:tc>
        <w:tc>
          <w:tcPr>
            <w:tcW w:w="714" w:type="dxa"/>
          </w:tcPr>
          <w:p w:rsidR="0050230C" w:rsidRPr="00C42749" w:rsidRDefault="0050230C" w:rsidP="00234771">
            <w:pPr>
              <w:jc w:val="center"/>
              <w:rPr>
                <w:sz w:val="24"/>
                <w:szCs w:val="24"/>
              </w:rPr>
            </w:pPr>
            <w:r w:rsidRPr="00C42749">
              <w:rPr>
                <w:sz w:val="24"/>
                <w:szCs w:val="24"/>
              </w:rPr>
              <w:t>1</w:t>
            </w:r>
          </w:p>
        </w:tc>
        <w:tc>
          <w:tcPr>
            <w:tcW w:w="714" w:type="dxa"/>
          </w:tcPr>
          <w:p w:rsidR="0050230C" w:rsidRPr="00C42749" w:rsidRDefault="0050230C" w:rsidP="00234771">
            <w:pPr>
              <w:jc w:val="center"/>
              <w:rPr>
                <w:sz w:val="24"/>
                <w:szCs w:val="24"/>
              </w:rPr>
            </w:pPr>
            <w:r w:rsidRPr="00C42749">
              <w:rPr>
                <w:sz w:val="24"/>
                <w:szCs w:val="24"/>
              </w:rPr>
              <w:t>3</w:t>
            </w:r>
          </w:p>
        </w:tc>
        <w:tc>
          <w:tcPr>
            <w:tcW w:w="798" w:type="dxa"/>
          </w:tcPr>
          <w:p w:rsidR="0050230C" w:rsidRPr="00C42749" w:rsidRDefault="0050230C" w:rsidP="00234771">
            <w:pPr>
              <w:jc w:val="center"/>
              <w:rPr>
                <w:sz w:val="24"/>
                <w:szCs w:val="24"/>
              </w:rPr>
            </w:pPr>
            <w:r w:rsidRPr="00C42749">
              <w:rPr>
                <w:sz w:val="24"/>
                <w:szCs w:val="24"/>
              </w:rPr>
              <w:t>2</w:t>
            </w:r>
          </w:p>
        </w:tc>
      </w:tr>
      <w:tr w:rsidR="0050230C" w:rsidRPr="00C42749" w:rsidTr="00BC3071">
        <w:tc>
          <w:tcPr>
            <w:tcW w:w="1157" w:type="dxa"/>
          </w:tcPr>
          <w:p w:rsidR="0050230C" w:rsidRPr="00C42749" w:rsidRDefault="0050230C" w:rsidP="00116986">
            <w:pPr>
              <w:rPr>
                <w:sz w:val="24"/>
                <w:szCs w:val="24"/>
              </w:rPr>
            </w:pPr>
            <w:r w:rsidRPr="00C42749">
              <w:rPr>
                <w:sz w:val="24"/>
                <w:szCs w:val="24"/>
              </w:rPr>
              <w:t>Comp</w:t>
            </w:r>
          </w:p>
        </w:tc>
        <w:tc>
          <w:tcPr>
            <w:tcW w:w="1513" w:type="dxa"/>
          </w:tcPr>
          <w:p w:rsidR="0050230C" w:rsidRPr="00C42749" w:rsidRDefault="0050230C" w:rsidP="00116986">
            <w:pPr>
              <w:rPr>
                <w:sz w:val="24"/>
                <w:szCs w:val="24"/>
              </w:rPr>
            </w:pPr>
            <w:r w:rsidRPr="00C42749">
              <w:rPr>
                <w:sz w:val="24"/>
                <w:szCs w:val="24"/>
              </w:rPr>
              <w:t>112</w:t>
            </w:r>
          </w:p>
        </w:tc>
        <w:tc>
          <w:tcPr>
            <w:tcW w:w="4360" w:type="dxa"/>
          </w:tcPr>
          <w:p w:rsidR="0050230C" w:rsidRPr="00C42749" w:rsidRDefault="0050230C" w:rsidP="00116986">
            <w:pPr>
              <w:rPr>
                <w:sz w:val="24"/>
                <w:szCs w:val="24"/>
              </w:rPr>
            </w:pPr>
            <w:r w:rsidRPr="00C42749">
              <w:rPr>
                <w:sz w:val="24"/>
                <w:szCs w:val="24"/>
              </w:rPr>
              <w:t>Computer Fundamentals</w:t>
            </w:r>
          </w:p>
        </w:tc>
        <w:tc>
          <w:tcPr>
            <w:tcW w:w="714" w:type="dxa"/>
          </w:tcPr>
          <w:p w:rsidR="0050230C" w:rsidRPr="00C42749" w:rsidRDefault="0050230C" w:rsidP="00234771">
            <w:pPr>
              <w:jc w:val="center"/>
              <w:rPr>
                <w:sz w:val="24"/>
                <w:szCs w:val="24"/>
              </w:rPr>
            </w:pPr>
            <w:r w:rsidRPr="00C42749">
              <w:rPr>
                <w:sz w:val="24"/>
                <w:szCs w:val="24"/>
              </w:rPr>
              <w:t>1</w:t>
            </w:r>
          </w:p>
        </w:tc>
        <w:tc>
          <w:tcPr>
            <w:tcW w:w="714" w:type="dxa"/>
          </w:tcPr>
          <w:p w:rsidR="0050230C" w:rsidRPr="00C42749" w:rsidRDefault="0050230C" w:rsidP="00234771">
            <w:pPr>
              <w:jc w:val="center"/>
              <w:rPr>
                <w:sz w:val="24"/>
                <w:szCs w:val="24"/>
              </w:rPr>
            </w:pPr>
            <w:r w:rsidRPr="00C42749">
              <w:rPr>
                <w:sz w:val="24"/>
                <w:szCs w:val="24"/>
              </w:rPr>
              <w:t>3</w:t>
            </w:r>
          </w:p>
        </w:tc>
        <w:tc>
          <w:tcPr>
            <w:tcW w:w="798" w:type="dxa"/>
          </w:tcPr>
          <w:p w:rsidR="0050230C" w:rsidRPr="00C42749" w:rsidRDefault="0050230C" w:rsidP="00234771">
            <w:pPr>
              <w:jc w:val="center"/>
              <w:rPr>
                <w:sz w:val="24"/>
                <w:szCs w:val="24"/>
              </w:rPr>
            </w:pPr>
            <w:r w:rsidRPr="00C42749">
              <w:rPr>
                <w:sz w:val="24"/>
                <w:szCs w:val="24"/>
              </w:rPr>
              <w:t>2</w:t>
            </w:r>
          </w:p>
        </w:tc>
      </w:tr>
      <w:tr w:rsidR="0050230C" w:rsidRPr="00C42749" w:rsidTr="00BC3071">
        <w:tc>
          <w:tcPr>
            <w:tcW w:w="1157" w:type="dxa"/>
          </w:tcPr>
          <w:p w:rsidR="0050230C" w:rsidRPr="00C42749" w:rsidRDefault="0050230C" w:rsidP="00116986">
            <w:pPr>
              <w:rPr>
                <w:sz w:val="24"/>
                <w:szCs w:val="24"/>
              </w:rPr>
            </w:pPr>
            <w:r w:rsidRPr="00C42749">
              <w:rPr>
                <w:sz w:val="24"/>
                <w:szCs w:val="24"/>
              </w:rPr>
              <w:t>El.TR</w:t>
            </w:r>
          </w:p>
        </w:tc>
        <w:tc>
          <w:tcPr>
            <w:tcW w:w="1513" w:type="dxa"/>
          </w:tcPr>
          <w:p w:rsidR="0050230C" w:rsidRPr="00C42749" w:rsidRDefault="0050230C" w:rsidP="00116986">
            <w:pPr>
              <w:rPr>
                <w:sz w:val="24"/>
                <w:szCs w:val="24"/>
              </w:rPr>
            </w:pPr>
            <w:r w:rsidRPr="00C42749">
              <w:rPr>
                <w:sz w:val="24"/>
                <w:szCs w:val="24"/>
              </w:rPr>
              <w:t>114</w:t>
            </w:r>
          </w:p>
        </w:tc>
        <w:tc>
          <w:tcPr>
            <w:tcW w:w="4360" w:type="dxa"/>
          </w:tcPr>
          <w:p w:rsidR="0050230C" w:rsidRPr="00C42749" w:rsidRDefault="0050230C" w:rsidP="00116986">
            <w:pPr>
              <w:rPr>
                <w:sz w:val="24"/>
                <w:szCs w:val="24"/>
              </w:rPr>
            </w:pPr>
            <w:r w:rsidRPr="00C42749">
              <w:rPr>
                <w:sz w:val="24"/>
                <w:szCs w:val="24"/>
              </w:rPr>
              <w:t>Electrical Circuits</w:t>
            </w:r>
          </w:p>
        </w:tc>
        <w:tc>
          <w:tcPr>
            <w:tcW w:w="714" w:type="dxa"/>
          </w:tcPr>
          <w:p w:rsidR="0050230C" w:rsidRPr="00C42749" w:rsidRDefault="0050230C" w:rsidP="00234771">
            <w:pPr>
              <w:jc w:val="center"/>
              <w:rPr>
                <w:sz w:val="24"/>
                <w:szCs w:val="24"/>
              </w:rPr>
            </w:pPr>
            <w:r w:rsidRPr="00C42749">
              <w:rPr>
                <w:sz w:val="24"/>
                <w:szCs w:val="24"/>
              </w:rPr>
              <w:t>3</w:t>
            </w:r>
          </w:p>
        </w:tc>
        <w:tc>
          <w:tcPr>
            <w:tcW w:w="714" w:type="dxa"/>
          </w:tcPr>
          <w:p w:rsidR="0050230C" w:rsidRPr="00C42749" w:rsidRDefault="0050230C" w:rsidP="00234771">
            <w:pPr>
              <w:jc w:val="center"/>
              <w:rPr>
                <w:sz w:val="24"/>
                <w:szCs w:val="24"/>
              </w:rPr>
            </w:pPr>
            <w:r w:rsidRPr="00C42749">
              <w:rPr>
                <w:sz w:val="24"/>
                <w:szCs w:val="24"/>
              </w:rPr>
              <w:t>3</w:t>
            </w:r>
          </w:p>
        </w:tc>
        <w:tc>
          <w:tcPr>
            <w:tcW w:w="798" w:type="dxa"/>
          </w:tcPr>
          <w:p w:rsidR="0050230C" w:rsidRPr="00C42749" w:rsidRDefault="0050230C" w:rsidP="00234771">
            <w:pPr>
              <w:jc w:val="center"/>
              <w:rPr>
                <w:sz w:val="24"/>
                <w:szCs w:val="24"/>
              </w:rPr>
            </w:pPr>
            <w:r w:rsidRPr="00C42749">
              <w:rPr>
                <w:sz w:val="24"/>
                <w:szCs w:val="24"/>
              </w:rPr>
              <w:t>4</w:t>
            </w:r>
          </w:p>
        </w:tc>
      </w:tr>
      <w:tr w:rsidR="0050230C" w:rsidRPr="00C42749" w:rsidTr="00BC3071">
        <w:tc>
          <w:tcPr>
            <w:tcW w:w="1157" w:type="dxa"/>
          </w:tcPr>
          <w:p w:rsidR="0050230C" w:rsidRPr="00C42749" w:rsidRDefault="0050230C" w:rsidP="00116986">
            <w:pPr>
              <w:rPr>
                <w:sz w:val="24"/>
                <w:szCs w:val="24"/>
              </w:rPr>
            </w:pPr>
            <w:r w:rsidRPr="00C42749">
              <w:rPr>
                <w:sz w:val="24"/>
                <w:szCs w:val="24"/>
              </w:rPr>
              <w:t>El.TR</w:t>
            </w:r>
          </w:p>
        </w:tc>
        <w:tc>
          <w:tcPr>
            <w:tcW w:w="1513" w:type="dxa"/>
          </w:tcPr>
          <w:p w:rsidR="0050230C" w:rsidRPr="00C42749" w:rsidRDefault="0050230C" w:rsidP="00116986">
            <w:pPr>
              <w:rPr>
                <w:sz w:val="24"/>
                <w:szCs w:val="24"/>
              </w:rPr>
            </w:pPr>
            <w:r w:rsidRPr="00C42749">
              <w:rPr>
                <w:sz w:val="24"/>
                <w:szCs w:val="24"/>
              </w:rPr>
              <w:t>123</w:t>
            </w:r>
          </w:p>
        </w:tc>
        <w:tc>
          <w:tcPr>
            <w:tcW w:w="4360" w:type="dxa"/>
          </w:tcPr>
          <w:p w:rsidR="0050230C" w:rsidRPr="00C42749" w:rsidRDefault="0050230C" w:rsidP="00116986">
            <w:pPr>
              <w:rPr>
                <w:sz w:val="24"/>
                <w:szCs w:val="24"/>
              </w:rPr>
            </w:pPr>
            <w:r w:rsidRPr="00C42749">
              <w:rPr>
                <w:sz w:val="24"/>
                <w:szCs w:val="24"/>
              </w:rPr>
              <w:t>Electronics Devices</w:t>
            </w:r>
          </w:p>
        </w:tc>
        <w:tc>
          <w:tcPr>
            <w:tcW w:w="714" w:type="dxa"/>
          </w:tcPr>
          <w:p w:rsidR="0050230C" w:rsidRPr="00C42749" w:rsidRDefault="0050230C" w:rsidP="00234771">
            <w:pPr>
              <w:jc w:val="center"/>
              <w:rPr>
                <w:sz w:val="24"/>
                <w:szCs w:val="24"/>
              </w:rPr>
            </w:pPr>
            <w:r w:rsidRPr="00C42749">
              <w:rPr>
                <w:sz w:val="24"/>
                <w:szCs w:val="24"/>
              </w:rPr>
              <w:t>2</w:t>
            </w:r>
          </w:p>
        </w:tc>
        <w:tc>
          <w:tcPr>
            <w:tcW w:w="714" w:type="dxa"/>
          </w:tcPr>
          <w:p w:rsidR="0050230C" w:rsidRPr="00C42749" w:rsidRDefault="0050230C" w:rsidP="00234771">
            <w:pPr>
              <w:jc w:val="center"/>
              <w:rPr>
                <w:sz w:val="24"/>
                <w:szCs w:val="24"/>
              </w:rPr>
            </w:pPr>
            <w:r w:rsidRPr="00C42749">
              <w:rPr>
                <w:sz w:val="24"/>
                <w:szCs w:val="24"/>
              </w:rPr>
              <w:t>3</w:t>
            </w:r>
          </w:p>
        </w:tc>
        <w:tc>
          <w:tcPr>
            <w:tcW w:w="798" w:type="dxa"/>
          </w:tcPr>
          <w:p w:rsidR="0050230C" w:rsidRPr="00C42749" w:rsidRDefault="0050230C" w:rsidP="00234771">
            <w:pPr>
              <w:jc w:val="center"/>
              <w:rPr>
                <w:sz w:val="24"/>
                <w:szCs w:val="24"/>
              </w:rPr>
            </w:pPr>
            <w:r w:rsidRPr="00C42749">
              <w:rPr>
                <w:sz w:val="24"/>
                <w:szCs w:val="24"/>
              </w:rPr>
              <w:t>3</w:t>
            </w:r>
          </w:p>
        </w:tc>
      </w:tr>
      <w:tr w:rsidR="0050230C" w:rsidRPr="00C42749" w:rsidTr="00BC3071">
        <w:tc>
          <w:tcPr>
            <w:tcW w:w="1157" w:type="dxa"/>
          </w:tcPr>
          <w:p w:rsidR="0050230C" w:rsidRPr="00C42749" w:rsidRDefault="0050230C" w:rsidP="00116986">
            <w:pPr>
              <w:rPr>
                <w:sz w:val="24"/>
                <w:szCs w:val="24"/>
              </w:rPr>
            </w:pPr>
            <w:r w:rsidRPr="00C42749">
              <w:rPr>
                <w:sz w:val="24"/>
                <w:szCs w:val="24"/>
              </w:rPr>
              <w:t>El.TR</w:t>
            </w:r>
          </w:p>
        </w:tc>
        <w:tc>
          <w:tcPr>
            <w:tcW w:w="1513" w:type="dxa"/>
          </w:tcPr>
          <w:p w:rsidR="0050230C" w:rsidRPr="00C42749" w:rsidRDefault="0050230C" w:rsidP="00116986">
            <w:pPr>
              <w:rPr>
                <w:sz w:val="24"/>
                <w:szCs w:val="24"/>
              </w:rPr>
            </w:pPr>
            <w:r w:rsidRPr="00C42749">
              <w:rPr>
                <w:sz w:val="24"/>
                <w:szCs w:val="24"/>
              </w:rPr>
              <w:t>132</w:t>
            </w:r>
          </w:p>
        </w:tc>
        <w:tc>
          <w:tcPr>
            <w:tcW w:w="4360" w:type="dxa"/>
          </w:tcPr>
          <w:p w:rsidR="0050230C" w:rsidRPr="00C42749" w:rsidRDefault="0050230C" w:rsidP="00116986">
            <w:pPr>
              <w:rPr>
                <w:sz w:val="24"/>
                <w:szCs w:val="24"/>
              </w:rPr>
            </w:pPr>
            <w:r w:rsidRPr="00C42749">
              <w:rPr>
                <w:sz w:val="24"/>
                <w:szCs w:val="24"/>
              </w:rPr>
              <w:t>Engineering Drawing &amp; Computer Aided Design</w:t>
            </w:r>
          </w:p>
        </w:tc>
        <w:tc>
          <w:tcPr>
            <w:tcW w:w="714" w:type="dxa"/>
          </w:tcPr>
          <w:p w:rsidR="0050230C" w:rsidRPr="00C42749" w:rsidRDefault="0050230C" w:rsidP="00234771">
            <w:pPr>
              <w:jc w:val="center"/>
              <w:rPr>
                <w:sz w:val="24"/>
                <w:szCs w:val="24"/>
              </w:rPr>
            </w:pPr>
            <w:r w:rsidRPr="00C42749">
              <w:rPr>
                <w:sz w:val="24"/>
                <w:szCs w:val="24"/>
              </w:rPr>
              <w:t>0</w:t>
            </w:r>
          </w:p>
        </w:tc>
        <w:tc>
          <w:tcPr>
            <w:tcW w:w="714" w:type="dxa"/>
          </w:tcPr>
          <w:p w:rsidR="0050230C" w:rsidRPr="00C42749" w:rsidRDefault="0050230C" w:rsidP="00234771">
            <w:pPr>
              <w:jc w:val="center"/>
              <w:rPr>
                <w:sz w:val="24"/>
                <w:szCs w:val="24"/>
              </w:rPr>
            </w:pPr>
            <w:r w:rsidRPr="00C42749">
              <w:rPr>
                <w:sz w:val="24"/>
                <w:szCs w:val="24"/>
              </w:rPr>
              <w:t>6</w:t>
            </w:r>
          </w:p>
        </w:tc>
        <w:tc>
          <w:tcPr>
            <w:tcW w:w="798" w:type="dxa"/>
          </w:tcPr>
          <w:p w:rsidR="0050230C" w:rsidRPr="00C42749" w:rsidRDefault="0050230C" w:rsidP="00234771">
            <w:pPr>
              <w:jc w:val="center"/>
              <w:rPr>
                <w:sz w:val="24"/>
                <w:szCs w:val="24"/>
              </w:rPr>
            </w:pPr>
            <w:r w:rsidRPr="00C42749">
              <w:rPr>
                <w:sz w:val="24"/>
                <w:szCs w:val="24"/>
              </w:rPr>
              <w:t>2</w:t>
            </w:r>
          </w:p>
        </w:tc>
      </w:tr>
      <w:tr w:rsidR="00BC3071" w:rsidRPr="00C42749" w:rsidTr="00116986">
        <w:tc>
          <w:tcPr>
            <w:tcW w:w="7030" w:type="dxa"/>
            <w:gridSpan w:val="3"/>
          </w:tcPr>
          <w:p w:rsidR="00BC3071" w:rsidRPr="00C42749" w:rsidRDefault="006D36D3" w:rsidP="006D36D3">
            <w:pPr>
              <w:jc w:val="center"/>
              <w:rPr>
                <w:b/>
                <w:sz w:val="24"/>
                <w:szCs w:val="24"/>
              </w:rPr>
            </w:pPr>
            <w:r w:rsidRPr="00C42749">
              <w:rPr>
                <w:b/>
                <w:sz w:val="24"/>
                <w:szCs w:val="24"/>
              </w:rPr>
              <w:t>Total</w:t>
            </w:r>
          </w:p>
        </w:tc>
        <w:tc>
          <w:tcPr>
            <w:tcW w:w="714" w:type="dxa"/>
          </w:tcPr>
          <w:p w:rsidR="00BC3071" w:rsidRPr="00C42749" w:rsidRDefault="006D36D3" w:rsidP="006D36D3">
            <w:pPr>
              <w:jc w:val="center"/>
              <w:rPr>
                <w:b/>
                <w:sz w:val="24"/>
                <w:szCs w:val="24"/>
              </w:rPr>
            </w:pPr>
            <w:r w:rsidRPr="00C42749">
              <w:rPr>
                <w:b/>
                <w:sz w:val="24"/>
                <w:szCs w:val="24"/>
              </w:rPr>
              <w:t>16</w:t>
            </w:r>
          </w:p>
        </w:tc>
        <w:tc>
          <w:tcPr>
            <w:tcW w:w="714" w:type="dxa"/>
          </w:tcPr>
          <w:p w:rsidR="00BC3071" w:rsidRPr="00C42749" w:rsidRDefault="006E6945" w:rsidP="006D36D3">
            <w:pPr>
              <w:jc w:val="center"/>
              <w:rPr>
                <w:b/>
                <w:sz w:val="24"/>
                <w:szCs w:val="24"/>
              </w:rPr>
            </w:pPr>
            <w:r>
              <w:rPr>
                <w:b/>
                <w:sz w:val="24"/>
                <w:szCs w:val="24"/>
              </w:rPr>
              <w:t>21</w:t>
            </w:r>
          </w:p>
        </w:tc>
        <w:tc>
          <w:tcPr>
            <w:tcW w:w="798" w:type="dxa"/>
          </w:tcPr>
          <w:p w:rsidR="00BC3071" w:rsidRPr="00C42749" w:rsidRDefault="006E6945" w:rsidP="006D36D3">
            <w:pPr>
              <w:jc w:val="center"/>
              <w:rPr>
                <w:b/>
                <w:sz w:val="24"/>
                <w:szCs w:val="24"/>
              </w:rPr>
            </w:pPr>
            <w:r>
              <w:rPr>
                <w:b/>
                <w:sz w:val="24"/>
                <w:szCs w:val="24"/>
              </w:rPr>
              <w:t>23</w:t>
            </w:r>
          </w:p>
        </w:tc>
      </w:tr>
    </w:tbl>
    <w:p w:rsidR="001B3A9C" w:rsidRDefault="001B3A9C" w:rsidP="00E337FF">
      <w:pPr>
        <w:rPr>
          <w:sz w:val="23"/>
        </w:rPr>
      </w:pPr>
    </w:p>
    <w:p w:rsidR="0050230C" w:rsidRPr="001B3A9C" w:rsidRDefault="001B3A9C" w:rsidP="001B3A9C">
      <w:pPr>
        <w:ind w:left="-90"/>
        <w:rPr>
          <w:rFonts w:asciiTheme="majorBidi" w:hAnsiTheme="majorBidi" w:cstheme="majorBidi"/>
          <w:b/>
          <w:bCs/>
          <w:color w:val="000000" w:themeColor="text1"/>
          <w:szCs w:val="24"/>
          <w:u w:val="single"/>
        </w:rPr>
      </w:pPr>
      <w:r w:rsidRPr="00271656">
        <w:rPr>
          <w:rFonts w:asciiTheme="majorBidi" w:hAnsiTheme="majorBidi" w:cstheme="majorBidi"/>
          <w:b/>
          <w:bCs/>
          <w:color w:val="000000" w:themeColor="text1"/>
          <w:szCs w:val="24"/>
          <w:u w:val="single"/>
        </w:rPr>
        <w:t>SECOND YEAR</w:t>
      </w:r>
    </w:p>
    <w:tbl>
      <w:tblPr>
        <w:tblStyle w:val="TableGrid"/>
        <w:tblW w:w="0" w:type="auto"/>
        <w:tblLook w:val="04A0" w:firstRow="1" w:lastRow="0" w:firstColumn="1" w:lastColumn="0" w:noHBand="0" w:noVBand="1"/>
      </w:tblPr>
      <w:tblGrid>
        <w:gridCol w:w="1154"/>
        <w:gridCol w:w="1514"/>
        <w:gridCol w:w="4359"/>
        <w:gridCol w:w="715"/>
        <w:gridCol w:w="715"/>
        <w:gridCol w:w="799"/>
      </w:tblGrid>
      <w:tr w:rsidR="004A5DC1" w:rsidRPr="00C42749" w:rsidTr="004A5DC1">
        <w:tc>
          <w:tcPr>
            <w:tcW w:w="2668" w:type="dxa"/>
            <w:gridSpan w:val="2"/>
          </w:tcPr>
          <w:p w:rsidR="004A5DC1" w:rsidRPr="00C42749" w:rsidRDefault="004A5DC1" w:rsidP="00116986">
            <w:pPr>
              <w:rPr>
                <w:sz w:val="24"/>
                <w:szCs w:val="24"/>
              </w:rPr>
            </w:pPr>
            <w:r w:rsidRPr="00C42749">
              <w:rPr>
                <w:sz w:val="24"/>
                <w:szCs w:val="24"/>
              </w:rPr>
              <w:t>Course code</w:t>
            </w:r>
          </w:p>
        </w:tc>
        <w:tc>
          <w:tcPr>
            <w:tcW w:w="4359" w:type="dxa"/>
          </w:tcPr>
          <w:p w:rsidR="004A5DC1" w:rsidRPr="00C42749" w:rsidRDefault="004A5DC1" w:rsidP="00116986">
            <w:pPr>
              <w:rPr>
                <w:sz w:val="24"/>
                <w:szCs w:val="24"/>
              </w:rPr>
            </w:pPr>
            <w:r w:rsidRPr="00C42749">
              <w:rPr>
                <w:sz w:val="24"/>
                <w:szCs w:val="24"/>
              </w:rPr>
              <w:t>Course Name</w:t>
            </w:r>
          </w:p>
        </w:tc>
        <w:tc>
          <w:tcPr>
            <w:tcW w:w="715" w:type="dxa"/>
          </w:tcPr>
          <w:p w:rsidR="004A5DC1" w:rsidRPr="00C42749" w:rsidRDefault="004A5DC1" w:rsidP="00234771">
            <w:pPr>
              <w:jc w:val="center"/>
              <w:rPr>
                <w:sz w:val="24"/>
                <w:szCs w:val="24"/>
              </w:rPr>
            </w:pPr>
            <w:r w:rsidRPr="00C42749">
              <w:rPr>
                <w:sz w:val="24"/>
                <w:szCs w:val="24"/>
              </w:rPr>
              <w:t>T</w:t>
            </w:r>
          </w:p>
        </w:tc>
        <w:tc>
          <w:tcPr>
            <w:tcW w:w="715" w:type="dxa"/>
          </w:tcPr>
          <w:p w:rsidR="004A5DC1" w:rsidRPr="00C42749" w:rsidRDefault="004A5DC1" w:rsidP="00234771">
            <w:pPr>
              <w:jc w:val="center"/>
              <w:rPr>
                <w:sz w:val="24"/>
                <w:szCs w:val="24"/>
              </w:rPr>
            </w:pPr>
            <w:r w:rsidRPr="00C42749">
              <w:rPr>
                <w:sz w:val="24"/>
                <w:szCs w:val="24"/>
              </w:rPr>
              <w:t>P</w:t>
            </w:r>
          </w:p>
        </w:tc>
        <w:tc>
          <w:tcPr>
            <w:tcW w:w="799" w:type="dxa"/>
          </w:tcPr>
          <w:p w:rsidR="004A5DC1" w:rsidRPr="00C42749" w:rsidRDefault="004A5DC1" w:rsidP="00234771">
            <w:pPr>
              <w:jc w:val="center"/>
              <w:rPr>
                <w:sz w:val="24"/>
                <w:szCs w:val="24"/>
              </w:rPr>
            </w:pPr>
            <w:r w:rsidRPr="00C42749">
              <w:rPr>
                <w:sz w:val="24"/>
                <w:szCs w:val="24"/>
              </w:rPr>
              <w:t>C</w:t>
            </w:r>
          </w:p>
        </w:tc>
      </w:tr>
      <w:tr w:rsidR="004A5DC1" w:rsidRPr="00C42749" w:rsidTr="004A5DC1">
        <w:tc>
          <w:tcPr>
            <w:tcW w:w="1154" w:type="dxa"/>
          </w:tcPr>
          <w:p w:rsidR="004A5DC1" w:rsidRPr="00C42749" w:rsidRDefault="004A5DC1" w:rsidP="004A5DC1">
            <w:pPr>
              <w:rPr>
                <w:sz w:val="24"/>
                <w:szCs w:val="24"/>
              </w:rPr>
            </w:pPr>
            <w:r w:rsidRPr="00C42749">
              <w:rPr>
                <w:sz w:val="24"/>
                <w:szCs w:val="24"/>
              </w:rPr>
              <w:t>Gen</w:t>
            </w:r>
          </w:p>
        </w:tc>
        <w:tc>
          <w:tcPr>
            <w:tcW w:w="1514" w:type="dxa"/>
          </w:tcPr>
          <w:p w:rsidR="004A5DC1" w:rsidRPr="00C42749" w:rsidRDefault="004A5DC1" w:rsidP="004A5DC1">
            <w:pPr>
              <w:rPr>
                <w:sz w:val="24"/>
                <w:szCs w:val="24"/>
              </w:rPr>
            </w:pPr>
            <w:r w:rsidRPr="00C42749">
              <w:rPr>
                <w:sz w:val="24"/>
                <w:szCs w:val="24"/>
              </w:rPr>
              <w:t>211</w:t>
            </w:r>
          </w:p>
        </w:tc>
        <w:tc>
          <w:tcPr>
            <w:tcW w:w="4359" w:type="dxa"/>
          </w:tcPr>
          <w:p w:rsidR="004A5DC1" w:rsidRPr="00C42749" w:rsidRDefault="004A5DC1" w:rsidP="004A5DC1">
            <w:pPr>
              <w:rPr>
                <w:sz w:val="24"/>
                <w:szCs w:val="24"/>
              </w:rPr>
            </w:pPr>
            <w:r w:rsidRPr="00C42749">
              <w:rPr>
                <w:sz w:val="24"/>
                <w:szCs w:val="24"/>
              </w:rPr>
              <w:t>Islamiat &amp; Pakistan Studies</w:t>
            </w:r>
          </w:p>
        </w:tc>
        <w:tc>
          <w:tcPr>
            <w:tcW w:w="715" w:type="dxa"/>
          </w:tcPr>
          <w:p w:rsidR="004A5DC1" w:rsidRPr="00C42749" w:rsidRDefault="004A5DC1" w:rsidP="00234771">
            <w:pPr>
              <w:jc w:val="center"/>
              <w:rPr>
                <w:sz w:val="24"/>
                <w:szCs w:val="24"/>
              </w:rPr>
            </w:pPr>
            <w:r w:rsidRPr="00C42749">
              <w:rPr>
                <w:sz w:val="24"/>
                <w:szCs w:val="24"/>
              </w:rPr>
              <w:t>1</w:t>
            </w:r>
          </w:p>
        </w:tc>
        <w:tc>
          <w:tcPr>
            <w:tcW w:w="715" w:type="dxa"/>
          </w:tcPr>
          <w:p w:rsidR="004A5DC1" w:rsidRPr="00C42749" w:rsidRDefault="004A5DC1" w:rsidP="00234771">
            <w:pPr>
              <w:jc w:val="center"/>
              <w:rPr>
                <w:sz w:val="24"/>
                <w:szCs w:val="24"/>
              </w:rPr>
            </w:pPr>
            <w:r w:rsidRPr="00C42749">
              <w:rPr>
                <w:sz w:val="24"/>
                <w:szCs w:val="24"/>
              </w:rPr>
              <w:t>0</w:t>
            </w:r>
          </w:p>
        </w:tc>
        <w:tc>
          <w:tcPr>
            <w:tcW w:w="799" w:type="dxa"/>
          </w:tcPr>
          <w:p w:rsidR="004A5DC1" w:rsidRPr="00C42749" w:rsidRDefault="004A5DC1" w:rsidP="00234771">
            <w:pPr>
              <w:jc w:val="center"/>
              <w:rPr>
                <w:sz w:val="24"/>
                <w:szCs w:val="24"/>
              </w:rPr>
            </w:pPr>
            <w:r w:rsidRPr="00C42749">
              <w:rPr>
                <w:sz w:val="24"/>
                <w:szCs w:val="24"/>
              </w:rPr>
              <w:t>1</w:t>
            </w:r>
          </w:p>
        </w:tc>
      </w:tr>
      <w:tr w:rsidR="004A5DC1" w:rsidRPr="00C42749" w:rsidTr="004A5DC1">
        <w:tc>
          <w:tcPr>
            <w:tcW w:w="1154" w:type="dxa"/>
          </w:tcPr>
          <w:p w:rsidR="004A5DC1" w:rsidRPr="00C42749" w:rsidRDefault="004A5DC1" w:rsidP="004A5DC1">
            <w:pPr>
              <w:rPr>
                <w:sz w:val="24"/>
                <w:szCs w:val="24"/>
              </w:rPr>
            </w:pPr>
            <w:r w:rsidRPr="00C42749">
              <w:rPr>
                <w:sz w:val="24"/>
                <w:szCs w:val="24"/>
              </w:rPr>
              <w:t>GenC</w:t>
            </w:r>
          </w:p>
        </w:tc>
        <w:tc>
          <w:tcPr>
            <w:tcW w:w="1514" w:type="dxa"/>
          </w:tcPr>
          <w:p w:rsidR="004A5DC1" w:rsidRPr="00C42749" w:rsidRDefault="004A5DC1" w:rsidP="004A5DC1">
            <w:pPr>
              <w:rPr>
                <w:sz w:val="24"/>
                <w:szCs w:val="24"/>
              </w:rPr>
            </w:pPr>
            <w:r w:rsidRPr="00C42749">
              <w:rPr>
                <w:sz w:val="24"/>
                <w:szCs w:val="24"/>
              </w:rPr>
              <w:t>212</w:t>
            </w:r>
          </w:p>
        </w:tc>
        <w:tc>
          <w:tcPr>
            <w:tcW w:w="4359" w:type="dxa"/>
          </w:tcPr>
          <w:p w:rsidR="004A5DC1" w:rsidRPr="00C42749" w:rsidRDefault="004A5DC1" w:rsidP="004A5DC1">
            <w:pPr>
              <w:rPr>
                <w:sz w:val="24"/>
                <w:szCs w:val="24"/>
              </w:rPr>
            </w:pPr>
            <w:r w:rsidRPr="00C42749">
              <w:rPr>
                <w:sz w:val="24"/>
                <w:szCs w:val="24"/>
              </w:rPr>
              <w:t>Chinese  Language 2</w:t>
            </w:r>
          </w:p>
        </w:tc>
        <w:tc>
          <w:tcPr>
            <w:tcW w:w="715" w:type="dxa"/>
          </w:tcPr>
          <w:p w:rsidR="004A5DC1" w:rsidRPr="00C42749" w:rsidRDefault="004A5DC1" w:rsidP="00234771">
            <w:pPr>
              <w:jc w:val="center"/>
              <w:rPr>
                <w:sz w:val="24"/>
                <w:szCs w:val="24"/>
              </w:rPr>
            </w:pPr>
            <w:r w:rsidRPr="00C42749">
              <w:rPr>
                <w:sz w:val="24"/>
                <w:szCs w:val="24"/>
              </w:rPr>
              <w:t>2</w:t>
            </w:r>
          </w:p>
        </w:tc>
        <w:tc>
          <w:tcPr>
            <w:tcW w:w="715" w:type="dxa"/>
          </w:tcPr>
          <w:p w:rsidR="004A5DC1" w:rsidRPr="00C42749" w:rsidRDefault="004A5DC1" w:rsidP="00234771">
            <w:pPr>
              <w:jc w:val="center"/>
              <w:rPr>
                <w:sz w:val="24"/>
                <w:szCs w:val="24"/>
              </w:rPr>
            </w:pPr>
            <w:r w:rsidRPr="00C42749">
              <w:rPr>
                <w:sz w:val="24"/>
                <w:szCs w:val="24"/>
              </w:rPr>
              <w:t>0</w:t>
            </w:r>
          </w:p>
        </w:tc>
        <w:tc>
          <w:tcPr>
            <w:tcW w:w="799" w:type="dxa"/>
          </w:tcPr>
          <w:p w:rsidR="004A5DC1" w:rsidRPr="00C42749" w:rsidRDefault="004A5DC1" w:rsidP="00234771">
            <w:pPr>
              <w:jc w:val="center"/>
              <w:rPr>
                <w:sz w:val="24"/>
                <w:szCs w:val="24"/>
              </w:rPr>
            </w:pPr>
            <w:r w:rsidRPr="00C42749">
              <w:rPr>
                <w:sz w:val="24"/>
                <w:szCs w:val="24"/>
              </w:rPr>
              <w:t>2</w:t>
            </w:r>
          </w:p>
        </w:tc>
      </w:tr>
      <w:tr w:rsidR="004A5DC1" w:rsidRPr="00C42749" w:rsidTr="004A5DC1">
        <w:tc>
          <w:tcPr>
            <w:tcW w:w="1154" w:type="dxa"/>
          </w:tcPr>
          <w:p w:rsidR="004A5DC1" w:rsidRPr="00C42749" w:rsidRDefault="004A5DC1" w:rsidP="004A5DC1">
            <w:pPr>
              <w:rPr>
                <w:sz w:val="24"/>
                <w:szCs w:val="24"/>
              </w:rPr>
            </w:pPr>
            <w:r w:rsidRPr="00C42749">
              <w:rPr>
                <w:sz w:val="24"/>
                <w:szCs w:val="24"/>
              </w:rPr>
              <w:t>MgmC</w:t>
            </w:r>
          </w:p>
        </w:tc>
        <w:tc>
          <w:tcPr>
            <w:tcW w:w="1514" w:type="dxa"/>
          </w:tcPr>
          <w:p w:rsidR="004A5DC1" w:rsidRPr="00C42749" w:rsidRDefault="004A5DC1" w:rsidP="004A5DC1">
            <w:pPr>
              <w:rPr>
                <w:sz w:val="24"/>
                <w:szCs w:val="24"/>
              </w:rPr>
            </w:pPr>
            <w:r w:rsidRPr="00C42749">
              <w:rPr>
                <w:sz w:val="24"/>
                <w:szCs w:val="24"/>
              </w:rPr>
              <w:t>212</w:t>
            </w:r>
          </w:p>
        </w:tc>
        <w:tc>
          <w:tcPr>
            <w:tcW w:w="4359" w:type="dxa"/>
          </w:tcPr>
          <w:p w:rsidR="004A5DC1" w:rsidRPr="00C42749" w:rsidRDefault="004A5DC1" w:rsidP="004A5DC1">
            <w:pPr>
              <w:rPr>
                <w:sz w:val="24"/>
                <w:szCs w:val="24"/>
              </w:rPr>
            </w:pPr>
            <w:r w:rsidRPr="00C42749">
              <w:rPr>
                <w:sz w:val="24"/>
                <w:szCs w:val="24"/>
              </w:rPr>
              <w:t>Understanding China</w:t>
            </w:r>
          </w:p>
        </w:tc>
        <w:tc>
          <w:tcPr>
            <w:tcW w:w="715" w:type="dxa"/>
          </w:tcPr>
          <w:p w:rsidR="004A5DC1" w:rsidRPr="00C42749" w:rsidRDefault="004A5DC1" w:rsidP="00234771">
            <w:pPr>
              <w:jc w:val="center"/>
              <w:rPr>
                <w:sz w:val="24"/>
                <w:szCs w:val="24"/>
              </w:rPr>
            </w:pPr>
            <w:r w:rsidRPr="00C42749">
              <w:rPr>
                <w:sz w:val="24"/>
                <w:szCs w:val="24"/>
              </w:rPr>
              <w:t>2</w:t>
            </w:r>
          </w:p>
        </w:tc>
        <w:tc>
          <w:tcPr>
            <w:tcW w:w="715" w:type="dxa"/>
          </w:tcPr>
          <w:p w:rsidR="004A5DC1" w:rsidRPr="00C42749" w:rsidRDefault="004A5DC1" w:rsidP="00234771">
            <w:pPr>
              <w:jc w:val="center"/>
              <w:rPr>
                <w:sz w:val="24"/>
                <w:szCs w:val="24"/>
              </w:rPr>
            </w:pPr>
            <w:r w:rsidRPr="00C42749">
              <w:rPr>
                <w:sz w:val="24"/>
                <w:szCs w:val="24"/>
              </w:rPr>
              <w:t>0</w:t>
            </w:r>
          </w:p>
        </w:tc>
        <w:tc>
          <w:tcPr>
            <w:tcW w:w="799" w:type="dxa"/>
          </w:tcPr>
          <w:p w:rsidR="004A5DC1" w:rsidRPr="00C42749" w:rsidRDefault="004A5DC1" w:rsidP="00234771">
            <w:pPr>
              <w:jc w:val="center"/>
              <w:rPr>
                <w:sz w:val="24"/>
                <w:szCs w:val="24"/>
              </w:rPr>
            </w:pPr>
            <w:r w:rsidRPr="00C42749">
              <w:rPr>
                <w:sz w:val="24"/>
                <w:szCs w:val="24"/>
              </w:rPr>
              <w:t>2</w:t>
            </w:r>
          </w:p>
        </w:tc>
      </w:tr>
      <w:tr w:rsidR="004A5DC1" w:rsidRPr="00C42749" w:rsidTr="004A5DC1">
        <w:tc>
          <w:tcPr>
            <w:tcW w:w="1154" w:type="dxa"/>
          </w:tcPr>
          <w:p w:rsidR="004A5DC1" w:rsidRPr="00C42749" w:rsidRDefault="004A5DC1" w:rsidP="004A5DC1">
            <w:pPr>
              <w:rPr>
                <w:sz w:val="24"/>
                <w:szCs w:val="24"/>
              </w:rPr>
            </w:pPr>
            <w:r w:rsidRPr="00C42749">
              <w:rPr>
                <w:sz w:val="24"/>
                <w:szCs w:val="24"/>
              </w:rPr>
              <w:t>Math</w:t>
            </w:r>
          </w:p>
        </w:tc>
        <w:tc>
          <w:tcPr>
            <w:tcW w:w="1514" w:type="dxa"/>
          </w:tcPr>
          <w:p w:rsidR="004A5DC1" w:rsidRPr="00C42749" w:rsidRDefault="004A5DC1" w:rsidP="004A5DC1">
            <w:pPr>
              <w:rPr>
                <w:sz w:val="24"/>
                <w:szCs w:val="24"/>
              </w:rPr>
            </w:pPr>
            <w:r w:rsidRPr="00C42749">
              <w:rPr>
                <w:sz w:val="24"/>
                <w:szCs w:val="24"/>
              </w:rPr>
              <w:t>233</w:t>
            </w:r>
          </w:p>
        </w:tc>
        <w:tc>
          <w:tcPr>
            <w:tcW w:w="4359" w:type="dxa"/>
          </w:tcPr>
          <w:p w:rsidR="004A5DC1" w:rsidRPr="00C42749" w:rsidRDefault="004A5DC1" w:rsidP="004A5DC1">
            <w:pPr>
              <w:rPr>
                <w:sz w:val="24"/>
                <w:szCs w:val="24"/>
              </w:rPr>
            </w:pPr>
            <w:r w:rsidRPr="00C42749">
              <w:rPr>
                <w:sz w:val="24"/>
                <w:szCs w:val="24"/>
              </w:rPr>
              <w:t>Applied Mathematics-II</w:t>
            </w:r>
          </w:p>
        </w:tc>
        <w:tc>
          <w:tcPr>
            <w:tcW w:w="715" w:type="dxa"/>
          </w:tcPr>
          <w:p w:rsidR="004A5DC1" w:rsidRPr="00C42749" w:rsidRDefault="004A5DC1" w:rsidP="00234771">
            <w:pPr>
              <w:jc w:val="center"/>
              <w:rPr>
                <w:sz w:val="24"/>
                <w:szCs w:val="24"/>
              </w:rPr>
            </w:pPr>
            <w:r w:rsidRPr="00C42749">
              <w:rPr>
                <w:sz w:val="24"/>
                <w:szCs w:val="24"/>
              </w:rPr>
              <w:t>3</w:t>
            </w:r>
          </w:p>
        </w:tc>
        <w:tc>
          <w:tcPr>
            <w:tcW w:w="715" w:type="dxa"/>
          </w:tcPr>
          <w:p w:rsidR="004A5DC1" w:rsidRPr="00C42749" w:rsidRDefault="004A5DC1" w:rsidP="00234771">
            <w:pPr>
              <w:jc w:val="center"/>
              <w:rPr>
                <w:sz w:val="24"/>
                <w:szCs w:val="24"/>
              </w:rPr>
            </w:pPr>
            <w:r w:rsidRPr="00C42749">
              <w:rPr>
                <w:sz w:val="24"/>
                <w:szCs w:val="24"/>
              </w:rPr>
              <w:t>0</w:t>
            </w:r>
          </w:p>
        </w:tc>
        <w:tc>
          <w:tcPr>
            <w:tcW w:w="799" w:type="dxa"/>
          </w:tcPr>
          <w:p w:rsidR="004A5DC1" w:rsidRPr="00C42749" w:rsidRDefault="004A5DC1" w:rsidP="00234771">
            <w:pPr>
              <w:jc w:val="center"/>
              <w:rPr>
                <w:sz w:val="24"/>
                <w:szCs w:val="24"/>
              </w:rPr>
            </w:pPr>
            <w:r w:rsidRPr="00C42749">
              <w:rPr>
                <w:sz w:val="24"/>
                <w:szCs w:val="24"/>
              </w:rPr>
              <w:t>3</w:t>
            </w:r>
          </w:p>
        </w:tc>
      </w:tr>
      <w:tr w:rsidR="004A5DC1" w:rsidRPr="00C42749" w:rsidTr="004A5DC1">
        <w:tc>
          <w:tcPr>
            <w:tcW w:w="1154" w:type="dxa"/>
          </w:tcPr>
          <w:p w:rsidR="004A5DC1" w:rsidRPr="00C42749" w:rsidRDefault="004A5DC1" w:rsidP="004A5DC1">
            <w:pPr>
              <w:rPr>
                <w:sz w:val="24"/>
                <w:szCs w:val="24"/>
              </w:rPr>
            </w:pPr>
            <w:r w:rsidRPr="00C42749">
              <w:rPr>
                <w:sz w:val="24"/>
                <w:szCs w:val="24"/>
              </w:rPr>
              <w:t>Coms</w:t>
            </w:r>
          </w:p>
        </w:tc>
        <w:tc>
          <w:tcPr>
            <w:tcW w:w="1514" w:type="dxa"/>
          </w:tcPr>
          <w:p w:rsidR="004A5DC1" w:rsidRPr="00C42749" w:rsidRDefault="004A5DC1" w:rsidP="004A5DC1">
            <w:pPr>
              <w:rPr>
                <w:sz w:val="24"/>
                <w:szCs w:val="24"/>
              </w:rPr>
            </w:pPr>
            <w:r w:rsidRPr="00C42749">
              <w:rPr>
                <w:sz w:val="24"/>
                <w:szCs w:val="24"/>
              </w:rPr>
              <w:t>211</w:t>
            </w:r>
          </w:p>
        </w:tc>
        <w:tc>
          <w:tcPr>
            <w:tcW w:w="4359" w:type="dxa"/>
          </w:tcPr>
          <w:p w:rsidR="004A5DC1" w:rsidRPr="00C42749" w:rsidRDefault="004A5DC1" w:rsidP="004A5DC1">
            <w:pPr>
              <w:rPr>
                <w:sz w:val="24"/>
                <w:szCs w:val="24"/>
              </w:rPr>
            </w:pPr>
            <w:r w:rsidRPr="00C42749">
              <w:rPr>
                <w:sz w:val="24"/>
                <w:szCs w:val="24"/>
              </w:rPr>
              <w:t>Communication Skills</w:t>
            </w:r>
          </w:p>
        </w:tc>
        <w:tc>
          <w:tcPr>
            <w:tcW w:w="715" w:type="dxa"/>
          </w:tcPr>
          <w:p w:rsidR="004A5DC1" w:rsidRPr="00C42749" w:rsidRDefault="004A5DC1" w:rsidP="00234771">
            <w:pPr>
              <w:jc w:val="center"/>
              <w:rPr>
                <w:sz w:val="24"/>
                <w:szCs w:val="24"/>
              </w:rPr>
            </w:pPr>
            <w:r w:rsidRPr="00C42749">
              <w:rPr>
                <w:sz w:val="24"/>
                <w:szCs w:val="24"/>
              </w:rPr>
              <w:t>1</w:t>
            </w:r>
          </w:p>
        </w:tc>
        <w:tc>
          <w:tcPr>
            <w:tcW w:w="715" w:type="dxa"/>
          </w:tcPr>
          <w:p w:rsidR="004A5DC1" w:rsidRPr="00C42749" w:rsidRDefault="004A5DC1" w:rsidP="00234771">
            <w:pPr>
              <w:jc w:val="center"/>
              <w:rPr>
                <w:sz w:val="24"/>
                <w:szCs w:val="24"/>
              </w:rPr>
            </w:pPr>
            <w:r w:rsidRPr="00C42749">
              <w:rPr>
                <w:sz w:val="24"/>
                <w:szCs w:val="24"/>
              </w:rPr>
              <w:t>0</w:t>
            </w:r>
          </w:p>
        </w:tc>
        <w:tc>
          <w:tcPr>
            <w:tcW w:w="799" w:type="dxa"/>
          </w:tcPr>
          <w:p w:rsidR="004A5DC1" w:rsidRPr="00C42749" w:rsidRDefault="004A5DC1" w:rsidP="00234771">
            <w:pPr>
              <w:jc w:val="center"/>
              <w:rPr>
                <w:sz w:val="24"/>
                <w:szCs w:val="24"/>
              </w:rPr>
            </w:pPr>
            <w:r w:rsidRPr="00C42749">
              <w:rPr>
                <w:sz w:val="24"/>
                <w:szCs w:val="24"/>
              </w:rPr>
              <w:t>1</w:t>
            </w:r>
          </w:p>
        </w:tc>
      </w:tr>
      <w:tr w:rsidR="004A5DC1" w:rsidRPr="00C42749" w:rsidTr="004A5DC1">
        <w:tc>
          <w:tcPr>
            <w:tcW w:w="1154" w:type="dxa"/>
          </w:tcPr>
          <w:p w:rsidR="004A5DC1" w:rsidRPr="00C42749" w:rsidRDefault="004A5DC1" w:rsidP="004A5DC1">
            <w:pPr>
              <w:rPr>
                <w:sz w:val="24"/>
                <w:szCs w:val="24"/>
              </w:rPr>
            </w:pPr>
            <w:r w:rsidRPr="00C42749">
              <w:rPr>
                <w:sz w:val="24"/>
                <w:szCs w:val="24"/>
              </w:rPr>
              <w:t>El.TR</w:t>
            </w:r>
          </w:p>
        </w:tc>
        <w:tc>
          <w:tcPr>
            <w:tcW w:w="1514" w:type="dxa"/>
          </w:tcPr>
          <w:p w:rsidR="004A5DC1" w:rsidRPr="00C42749" w:rsidRDefault="004A5DC1" w:rsidP="004A5DC1">
            <w:pPr>
              <w:rPr>
                <w:sz w:val="24"/>
                <w:szCs w:val="24"/>
              </w:rPr>
            </w:pPr>
            <w:r w:rsidRPr="00C42749">
              <w:rPr>
                <w:sz w:val="24"/>
                <w:szCs w:val="24"/>
              </w:rPr>
              <w:t>212</w:t>
            </w:r>
          </w:p>
        </w:tc>
        <w:tc>
          <w:tcPr>
            <w:tcW w:w="4359" w:type="dxa"/>
          </w:tcPr>
          <w:p w:rsidR="004A5DC1" w:rsidRPr="00C42749" w:rsidRDefault="004A5DC1" w:rsidP="004A5DC1">
            <w:pPr>
              <w:rPr>
                <w:sz w:val="24"/>
                <w:szCs w:val="24"/>
              </w:rPr>
            </w:pPr>
            <w:r w:rsidRPr="00C42749">
              <w:rPr>
                <w:sz w:val="24"/>
                <w:szCs w:val="24"/>
              </w:rPr>
              <w:t>Propagation of Electromagnetic Waves</w:t>
            </w:r>
          </w:p>
        </w:tc>
        <w:tc>
          <w:tcPr>
            <w:tcW w:w="715" w:type="dxa"/>
          </w:tcPr>
          <w:p w:rsidR="004A5DC1" w:rsidRPr="00C42749" w:rsidRDefault="004A5DC1" w:rsidP="00234771">
            <w:pPr>
              <w:jc w:val="center"/>
              <w:rPr>
                <w:sz w:val="24"/>
                <w:szCs w:val="24"/>
              </w:rPr>
            </w:pPr>
            <w:r w:rsidRPr="00C42749">
              <w:rPr>
                <w:sz w:val="24"/>
                <w:szCs w:val="24"/>
              </w:rPr>
              <w:t>2</w:t>
            </w:r>
          </w:p>
        </w:tc>
        <w:tc>
          <w:tcPr>
            <w:tcW w:w="715" w:type="dxa"/>
          </w:tcPr>
          <w:p w:rsidR="004A5DC1" w:rsidRPr="00C42749" w:rsidRDefault="004A5DC1" w:rsidP="00234771">
            <w:pPr>
              <w:jc w:val="center"/>
              <w:rPr>
                <w:sz w:val="24"/>
                <w:szCs w:val="24"/>
              </w:rPr>
            </w:pPr>
            <w:r w:rsidRPr="00C42749">
              <w:rPr>
                <w:sz w:val="24"/>
                <w:szCs w:val="24"/>
              </w:rPr>
              <w:t>0</w:t>
            </w:r>
          </w:p>
        </w:tc>
        <w:tc>
          <w:tcPr>
            <w:tcW w:w="799" w:type="dxa"/>
          </w:tcPr>
          <w:p w:rsidR="004A5DC1" w:rsidRPr="00C42749" w:rsidRDefault="004A5DC1" w:rsidP="00234771">
            <w:pPr>
              <w:jc w:val="center"/>
              <w:rPr>
                <w:sz w:val="24"/>
                <w:szCs w:val="24"/>
              </w:rPr>
            </w:pPr>
            <w:r w:rsidRPr="00C42749">
              <w:rPr>
                <w:sz w:val="24"/>
                <w:szCs w:val="24"/>
              </w:rPr>
              <w:t>2</w:t>
            </w:r>
          </w:p>
        </w:tc>
      </w:tr>
      <w:tr w:rsidR="004A5DC1" w:rsidRPr="00C42749" w:rsidTr="004A5DC1">
        <w:tc>
          <w:tcPr>
            <w:tcW w:w="1154" w:type="dxa"/>
          </w:tcPr>
          <w:p w:rsidR="004A5DC1" w:rsidRPr="00C42749" w:rsidRDefault="004A5DC1" w:rsidP="004A5DC1">
            <w:pPr>
              <w:rPr>
                <w:sz w:val="24"/>
                <w:szCs w:val="24"/>
              </w:rPr>
            </w:pPr>
            <w:r w:rsidRPr="00C42749">
              <w:rPr>
                <w:sz w:val="24"/>
                <w:szCs w:val="24"/>
              </w:rPr>
              <w:t>El.TR</w:t>
            </w:r>
          </w:p>
        </w:tc>
        <w:tc>
          <w:tcPr>
            <w:tcW w:w="1514" w:type="dxa"/>
          </w:tcPr>
          <w:p w:rsidR="004A5DC1" w:rsidRPr="00C42749" w:rsidRDefault="004A5DC1" w:rsidP="004A5DC1">
            <w:pPr>
              <w:rPr>
                <w:sz w:val="24"/>
                <w:szCs w:val="24"/>
              </w:rPr>
            </w:pPr>
            <w:r w:rsidRPr="00C42749">
              <w:rPr>
                <w:sz w:val="24"/>
                <w:szCs w:val="24"/>
              </w:rPr>
              <w:t>225</w:t>
            </w:r>
          </w:p>
        </w:tc>
        <w:tc>
          <w:tcPr>
            <w:tcW w:w="4359" w:type="dxa"/>
          </w:tcPr>
          <w:p w:rsidR="004A5DC1" w:rsidRPr="00C42749" w:rsidRDefault="004A5DC1" w:rsidP="004A5DC1">
            <w:pPr>
              <w:rPr>
                <w:sz w:val="24"/>
                <w:szCs w:val="24"/>
              </w:rPr>
            </w:pPr>
            <w:r w:rsidRPr="00C42749">
              <w:rPr>
                <w:sz w:val="24"/>
                <w:szCs w:val="24"/>
              </w:rPr>
              <w:t>Analog Electronics</w:t>
            </w:r>
          </w:p>
        </w:tc>
        <w:tc>
          <w:tcPr>
            <w:tcW w:w="715" w:type="dxa"/>
          </w:tcPr>
          <w:p w:rsidR="004A5DC1" w:rsidRPr="00C42749" w:rsidRDefault="004A5DC1" w:rsidP="00234771">
            <w:pPr>
              <w:jc w:val="center"/>
              <w:rPr>
                <w:sz w:val="24"/>
                <w:szCs w:val="24"/>
              </w:rPr>
            </w:pPr>
            <w:r w:rsidRPr="00C42749">
              <w:rPr>
                <w:sz w:val="24"/>
                <w:szCs w:val="24"/>
              </w:rPr>
              <w:t>3</w:t>
            </w:r>
          </w:p>
        </w:tc>
        <w:tc>
          <w:tcPr>
            <w:tcW w:w="715" w:type="dxa"/>
          </w:tcPr>
          <w:p w:rsidR="004A5DC1" w:rsidRPr="00C42749" w:rsidRDefault="004A5DC1" w:rsidP="00234771">
            <w:pPr>
              <w:jc w:val="center"/>
              <w:rPr>
                <w:sz w:val="24"/>
                <w:szCs w:val="24"/>
              </w:rPr>
            </w:pPr>
            <w:r w:rsidRPr="00C42749">
              <w:rPr>
                <w:sz w:val="24"/>
                <w:szCs w:val="24"/>
              </w:rPr>
              <w:t>6</w:t>
            </w:r>
          </w:p>
        </w:tc>
        <w:tc>
          <w:tcPr>
            <w:tcW w:w="799" w:type="dxa"/>
          </w:tcPr>
          <w:p w:rsidR="004A5DC1" w:rsidRPr="00C42749" w:rsidRDefault="004A5DC1" w:rsidP="00234771">
            <w:pPr>
              <w:jc w:val="center"/>
              <w:rPr>
                <w:sz w:val="24"/>
                <w:szCs w:val="24"/>
              </w:rPr>
            </w:pPr>
            <w:r w:rsidRPr="00C42749">
              <w:rPr>
                <w:sz w:val="24"/>
                <w:szCs w:val="24"/>
              </w:rPr>
              <w:t>5</w:t>
            </w:r>
          </w:p>
        </w:tc>
      </w:tr>
      <w:tr w:rsidR="004A5DC1" w:rsidRPr="00C42749" w:rsidTr="004A5DC1">
        <w:tc>
          <w:tcPr>
            <w:tcW w:w="1154" w:type="dxa"/>
          </w:tcPr>
          <w:p w:rsidR="004A5DC1" w:rsidRPr="00C42749" w:rsidRDefault="004A5DC1" w:rsidP="004A5DC1">
            <w:pPr>
              <w:rPr>
                <w:sz w:val="24"/>
                <w:szCs w:val="24"/>
              </w:rPr>
            </w:pPr>
            <w:r w:rsidRPr="00C42749">
              <w:rPr>
                <w:sz w:val="24"/>
                <w:szCs w:val="24"/>
              </w:rPr>
              <w:t>El.TR</w:t>
            </w:r>
          </w:p>
        </w:tc>
        <w:tc>
          <w:tcPr>
            <w:tcW w:w="1514" w:type="dxa"/>
          </w:tcPr>
          <w:p w:rsidR="004A5DC1" w:rsidRPr="00C42749" w:rsidRDefault="004A5DC1" w:rsidP="004A5DC1">
            <w:pPr>
              <w:rPr>
                <w:sz w:val="24"/>
                <w:szCs w:val="24"/>
              </w:rPr>
            </w:pPr>
            <w:r w:rsidRPr="00C42749">
              <w:rPr>
                <w:sz w:val="24"/>
                <w:szCs w:val="24"/>
              </w:rPr>
              <w:t>233</w:t>
            </w:r>
          </w:p>
        </w:tc>
        <w:tc>
          <w:tcPr>
            <w:tcW w:w="4359" w:type="dxa"/>
          </w:tcPr>
          <w:p w:rsidR="004A5DC1" w:rsidRPr="00C42749" w:rsidRDefault="004A5DC1" w:rsidP="004A5DC1">
            <w:pPr>
              <w:rPr>
                <w:sz w:val="24"/>
                <w:szCs w:val="24"/>
              </w:rPr>
            </w:pPr>
            <w:r w:rsidRPr="00C42749">
              <w:rPr>
                <w:sz w:val="24"/>
                <w:szCs w:val="24"/>
              </w:rPr>
              <w:t>Electrical Instruments &amp; Measurements</w:t>
            </w:r>
          </w:p>
        </w:tc>
        <w:tc>
          <w:tcPr>
            <w:tcW w:w="715" w:type="dxa"/>
          </w:tcPr>
          <w:p w:rsidR="004A5DC1" w:rsidRPr="00C42749" w:rsidRDefault="004A5DC1" w:rsidP="00234771">
            <w:pPr>
              <w:jc w:val="center"/>
              <w:rPr>
                <w:sz w:val="24"/>
                <w:szCs w:val="24"/>
              </w:rPr>
            </w:pPr>
            <w:r w:rsidRPr="00C42749">
              <w:rPr>
                <w:sz w:val="24"/>
                <w:szCs w:val="24"/>
              </w:rPr>
              <w:t>2</w:t>
            </w:r>
          </w:p>
        </w:tc>
        <w:tc>
          <w:tcPr>
            <w:tcW w:w="715" w:type="dxa"/>
          </w:tcPr>
          <w:p w:rsidR="004A5DC1" w:rsidRPr="00C42749" w:rsidRDefault="004A5DC1" w:rsidP="00234771">
            <w:pPr>
              <w:jc w:val="center"/>
              <w:rPr>
                <w:sz w:val="24"/>
                <w:szCs w:val="24"/>
              </w:rPr>
            </w:pPr>
            <w:r w:rsidRPr="00C42749">
              <w:rPr>
                <w:sz w:val="24"/>
                <w:szCs w:val="24"/>
              </w:rPr>
              <w:t>3</w:t>
            </w:r>
          </w:p>
        </w:tc>
        <w:tc>
          <w:tcPr>
            <w:tcW w:w="799" w:type="dxa"/>
          </w:tcPr>
          <w:p w:rsidR="004A5DC1" w:rsidRPr="00C42749" w:rsidRDefault="004A5DC1" w:rsidP="00234771">
            <w:pPr>
              <w:jc w:val="center"/>
              <w:rPr>
                <w:sz w:val="24"/>
                <w:szCs w:val="24"/>
              </w:rPr>
            </w:pPr>
            <w:r w:rsidRPr="00C42749">
              <w:rPr>
                <w:sz w:val="24"/>
                <w:szCs w:val="24"/>
              </w:rPr>
              <w:t>3</w:t>
            </w:r>
          </w:p>
        </w:tc>
      </w:tr>
      <w:tr w:rsidR="004A5DC1" w:rsidRPr="00C42749" w:rsidTr="004A5DC1">
        <w:tc>
          <w:tcPr>
            <w:tcW w:w="1154" w:type="dxa"/>
          </w:tcPr>
          <w:p w:rsidR="004A5DC1" w:rsidRPr="00C42749" w:rsidRDefault="004A5DC1" w:rsidP="004A5DC1">
            <w:pPr>
              <w:rPr>
                <w:sz w:val="24"/>
                <w:szCs w:val="24"/>
              </w:rPr>
            </w:pPr>
            <w:r w:rsidRPr="00C42749">
              <w:rPr>
                <w:sz w:val="24"/>
                <w:szCs w:val="24"/>
              </w:rPr>
              <w:t>El.TR</w:t>
            </w:r>
          </w:p>
        </w:tc>
        <w:tc>
          <w:tcPr>
            <w:tcW w:w="1514" w:type="dxa"/>
          </w:tcPr>
          <w:p w:rsidR="004A5DC1" w:rsidRPr="00C42749" w:rsidRDefault="004A5DC1" w:rsidP="004A5DC1">
            <w:pPr>
              <w:rPr>
                <w:sz w:val="24"/>
                <w:szCs w:val="24"/>
              </w:rPr>
            </w:pPr>
            <w:r w:rsidRPr="00C42749">
              <w:rPr>
                <w:sz w:val="24"/>
                <w:szCs w:val="24"/>
              </w:rPr>
              <w:t>253</w:t>
            </w:r>
          </w:p>
        </w:tc>
        <w:tc>
          <w:tcPr>
            <w:tcW w:w="4359" w:type="dxa"/>
          </w:tcPr>
          <w:p w:rsidR="004A5DC1" w:rsidRPr="00C42749" w:rsidRDefault="004A5DC1" w:rsidP="004A5DC1">
            <w:pPr>
              <w:rPr>
                <w:sz w:val="24"/>
                <w:szCs w:val="24"/>
              </w:rPr>
            </w:pPr>
            <w:r w:rsidRPr="00C42749">
              <w:rPr>
                <w:sz w:val="24"/>
                <w:szCs w:val="24"/>
              </w:rPr>
              <w:t>Communication Systems</w:t>
            </w:r>
          </w:p>
        </w:tc>
        <w:tc>
          <w:tcPr>
            <w:tcW w:w="715" w:type="dxa"/>
          </w:tcPr>
          <w:p w:rsidR="004A5DC1" w:rsidRPr="00C42749" w:rsidRDefault="004A5DC1" w:rsidP="00234771">
            <w:pPr>
              <w:jc w:val="center"/>
              <w:rPr>
                <w:sz w:val="24"/>
                <w:szCs w:val="24"/>
              </w:rPr>
            </w:pPr>
            <w:r w:rsidRPr="00C42749">
              <w:rPr>
                <w:sz w:val="24"/>
                <w:szCs w:val="24"/>
              </w:rPr>
              <w:t>2</w:t>
            </w:r>
          </w:p>
        </w:tc>
        <w:tc>
          <w:tcPr>
            <w:tcW w:w="715" w:type="dxa"/>
          </w:tcPr>
          <w:p w:rsidR="004A5DC1" w:rsidRPr="00C42749" w:rsidRDefault="004A5DC1" w:rsidP="00234771">
            <w:pPr>
              <w:jc w:val="center"/>
              <w:rPr>
                <w:sz w:val="24"/>
                <w:szCs w:val="24"/>
              </w:rPr>
            </w:pPr>
            <w:r w:rsidRPr="00C42749">
              <w:rPr>
                <w:sz w:val="24"/>
                <w:szCs w:val="24"/>
              </w:rPr>
              <w:t>3</w:t>
            </w:r>
          </w:p>
        </w:tc>
        <w:tc>
          <w:tcPr>
            <w:tcW w:w="799" w:type="dxa"/>
          </w:tcPr>
          <w:p w:rsidR="004A5DC1" w:rsidRPr="00C42749" w:rsidRDefault="004A5DC1" w:rsidP="00234771">
            <w:pPr>
              <w:jc w:val="center"/>
              <w:rPr>
                <w:sz w:val="24"/>
                <w:szCs w:val="24"/>
              </w:rPr>
            </w:pPr>
            <w:r w:rsidRPr="00C42749">
              <w:rPr>
                <w:sz w:val="24"/>
                <w:szCs w:val="24"/>
              </w:rPr>
              <w:t>3</w:t>
            </w:r>
          </w:p>
        </w:tc>
      </w:tr>
      <w:tr w:rsidR="004A5DC1" w:rsidRPr="00C42749" w:rsidTr="004A5DC1">
        <w:tc>
          <w:tcPr>
            <w:tcW w:w="1154" w:type="dxa"/>
          </w:tcPr>
          <w:p w:rsidR="004A5DC1" w:rsidRPr="00C42749" w:rsidRDefault="004A5DC1" w:rsidP="004A5DC1">
            <w:pPr>
              <w:rPr>
                <w:sz w:val="24"/>
                <w:szCs w:val="24"/>
              </w:rPr>
            </w:pPr>
            <w:r w:rsidRPr="00C42749">
              <w:rPr>
                <w:sz w:val="24"/>
                <w:szCs w:val="24"/>
              </w:rPr>
              <w:t>El.TR</w:t>
            </w:r>
          </w:p>
        </w:tc>
        <w:tc>
          <w:tcPr>
            <w:tcW w:w="1514" w:type="dxa"/>
          </w:tcPr>
          <w:p w:rsidR="004A5DC1" w:rsidRPr="00C42749" w:rsidRDefault="004A5DC1" w:rsidP="004A5DC1">
            <w:pPr>
              <w:rPr>
                <w:sz w:val="24"/>
                <w:szCs w:val="24"/>
              </w:rPr>
            </w:pPr>
            <w:r w:rsidRPr="00C42749">
              <w:rPr>
                <w:sz w:val="24"/>
                <w:szCs w:val="24"/>
              </w:rPr>
              <w:t>264</w:t>
            </w:r>
          </w:p>
        </w:tc>
        <w:tc>
          <w:tcPr>
            <w:tcW w:w="4359" w:type="dxa"/>
          </w:tcPr>
          <w:p w:rsidR="004A5DC1" w:rsidRPr="00C42749" w:rsidRDefault="004A5DC1" w:rsidP="004A5DC1">
            <w:pPr>
              <w:rPr>
                <w:sz w:val="24"/>
                <w:szCs w:val="24"/>
              </w:rPr>
            </w:pPr>
            <w:r w:rsidRPr="00C42749">
              <w:rPr>
                <w:sz w:val="24"/>
                <w:szCs w:val="24"/>
              </w:rPr>
              <w:t>Digital Electronics</w:t>
            </w:r>
          </w:p>
        </w:tc>
        <w:tc>
          <w:tcPr>
            <w:tcW w:w="715" w:type="dxa"/>
          </w:tcPr>
          <w:p w:rsidR="004A5DC1" w:rsidRPr="00C42749" w:rsidRDefault="004A5DC1" w:rsidP="00234771">
            <w:pPr>
              <w:jc w:val="center"/>
              <w:rPr>
                <w:sz w:val="24"/>
                <w:szCs w:val="24"/>
              </w:rPr>
            </w:pPr>
            <w:r w:rsidRPr="00C42749">
              <w:rPr>
                <w:sz w:val="24"/>
                <w:szCs w:val="24"/>
              </w:rPr>
              <w:t>3</w:t>
            </w:r>
          </w:p>
        </w:tc>
        <w:tc>
          <w:tcPr>
            <w:tcW w:w="715" w:type="dxa"/>
          </w:tcPr>
          <w:p w:rsidR="004A5DC1" w:rsidRPr="00C42749" w:rsidRDefault="004A5DC1" w:rsidP="00234771">
            <w:pPr>
              <w:jc w:val="center"/>
              <w:rPr>
                <w:sz w:val="24"/>
                <w:szCs w:val="24"/>
              </w:rPr>
            </w:pPr>
            <w:r w:rsidRPr="00C42749">
              <w:rPr>
                <w:sz w:val="24"/>
                <w:szCs w:val="24"/>
              </w:rPr>
              <w:t>3</w:t>
            </w:r>
          </w:p>
        </w:tc>
        <w:tc>
          <w:tcPr>
            <w:tcW w:w="799" w:type="dxa"/>
          </w:tcPr>
          <w:p w:rsidR="004A5DC1" w:rsidRPr="00C42749" w:rsidRDefault="004A5DC1" w:rsidP="00234771">
            <w:pPr>
              <w:jc w:val="center"/>
              <w:rPr>
                <w:sz w:val="24"/>
                <w:szCs w:val="24"/>
              </w:rPr>
            </w:pPr>
            <w:r w:rsidRPr="00C42749">
              <w:rPr>
                <w:sz w:val="24"/>
                <w:szCs w:val="24"/>
              </w:rPr>
              <w:t>4</w:t>
            </w:r>
          </w:p>
        </w:tc>
      </w:tr>
      <w:tr w:rsidR="00410F88" w:rsidRPr="00C42749" w:rsidTr="00116986">
        <w:tc>
          <w:tcPr>
            <w:tcW w:w="7027" w:type="dxa"/>
            <w:gridSpan w:val="3"/>
          </w:tcPr>
          <w:p w:rsidR="00410F88" w:rsidRPr="00C42749" w:rsidRDefault="00234771" w:rsidP="00234771">
            <w:pPr>
              <w:jc w:val="center"/>
              <w:rPr>
                <w:b/>
                <w:sz w:val="24"/>
                <w:szCs w:val="24"/>
              </w:rPr>
            </w:pPr>
            <w:r w:rsidRPr="00C42749">
              <w:rPr>
                <w:b/>
                <w:sz w:val="24"/>
                <w:szCs w:val="24"/>
              </w:rPr>
              <w:t>Total</w:t>
            </w:r>
          </w:p>
        </w:tc>
        <w:tc>
          <w:tcPr>
            <w:tcW w:w="715" w:type="dxa"/>
          </w:tcPr>
          <w:p w:rsidR="00410F88" w:rsidRPr="00C42749" w:rsidRDefault="00234771" w:rsidP="00234771">
            <w:pPr>
              <w:jc w:val="center"/>
              <w:rPr>
                <w:b/>
                <w:sz w:val="24"/>
                <w:szCs w:val="24"/>
              </w:rPr>
            </w:pPr>
            <w:r w:rsidRPr="00C42749">
              <w:rPr>
                <w:b/>
                <w:sz w:val="24"/>
                <w:szCs w:val="24"/>
              </w:rPr>
              <w:t>21</w:t>
            </w:r>
          </w:p>
        </w:tc>
        <w:tc>
          <w:tcPr>
            <w:tcW w:w="715" w:type="dxa"/>
          </w:tcPr>
          <w:p w:rsidR="00410F88" w:rsidRPr="00C42749" w:rsidRDefault="00E215BC" w:rsidP="00234771">
            <w:pPr>
              <w:jc w:val="center"/>
              <w:rPr>
                <w:b/>
                <w:sz w:val="24"/>
                <w:szCs w:val="24"/>
              </w:rPr>
            </w:pPr>
            <w:r>
              <w:rPr>
                <w:b/>
                <w:sz w:val="24"/>
                <w:szCs w:val="24"/>
              </w:rPr>
              <w:t>15</w:t>
            </w:r>
          </w:p>
        </w:tc>
        <w:tc>
          <w:tcPr>
            <w:tcW w:w="799" w:type="dxa"/>
          </w:tcPr>
          <w:p w:rsidR="00410F88" w:rsidRPr="00C42749" w:rsidRDefault="00E215BC" w:rsidP="00234771">
            <w:pPr>
              <w:jc w:val="center"/>
              <w:rPr>
                <w:b/>
                <w:sz w:val="24"/>
                <w:szCs w:val="24"/>
              </w:rPr>
            </w:pPr>
            <w:r>
              <w:rPr>
                <w:b/>
                <w:sz w:val="24"/>
                <w:szCs w:val="24"/>
              </w:rPr>
              <w:t>26</w:t>
            </w:r>
          </w:p>
        </w:tc>
      </w:tr>
    </w:tbl>
    <w:p w:rsidR="0050230C" w:rsidRDefault="0050230C" w:rsidP="0050230C">
      <w:pPr>
        <w:rPr>
          <w:sz w:val="23"/>
        </w:rPr>
      </w:pPr>
    </w:p>
    <w:p w:rsidR="0050230C" w:rsidRPr="001B3A9C" w:rsidRDefault="001B3A9C" w:rsidP="001B3A9C">
      <w:pPr>
        <w:ind w:left="-90"/>
        <w:rPr>
          <w:rFonts w:asciiTheme="majorBidi" w:hAnsiTheme="majorBidi" w:cstheme="majorBidi"/>
          <w:b/>
          <w:bCs/>
          <w:color w:val="000000" w:themeColor="text1"/>
          <w:szCs w:val="24"/>
          <w:u w:val="single"/>
        </w:rPr>
      </w:pPr>
      <w:r>
        <w:rPr>
          <w:rFonts w:asciiTheme="majorBidi" w:hAnsiTheme="majorBidi" w:cstheme="majorBidi"/>
          <w:b/>
          <w:bCs/>
          <w:color w:val="000000" w:themeColor="text1"/>
          <w:szCs w:val="24"/>
          <w:u w:val="single"/>
        </w:rPr>
        <w:t>THIRD</w:t>
      </w:r>
      <w:r w:rsidRPr="00271656">
        <w:rPr>
          <w:rFonts w:asciiTheme="majorBidi" w:hAnsiTheme="majorBidi" w:cstheme="majorBidi"/>
          <w:b/>
          <w:bCs/>
          <w:color w:val="000000" w:themeColor="text1"/>
          <w:szCs w:val="24"/>
          <w:u w:val="single"/>
        </w:rPr>
        <w:t xml:space="preserve"> YEAR</w:t>
      </w:r>
    </w:p>
    <w:tbl>
      <w:tblPr>
        <w:tblStyle w:val="TableGrid"/>
        <w:tblW w:w="0" w:type="auto"/>
        <w:tblLook w:val="04A0" w:firstRow="1" w:lastRow="0" w:firstColumn="1" w:lastColumn="0" w:noHBand="0" w:noVBand="1"/>
      </w:tblPr>
      <w:tblGrid>
        <w:gridCol w:w="918"/>
        <w:gridCol w:w="720"/>
        <w:gridCol w:w="5389"/>
        <w:gridCol w:w="715"/>
        <w:gridCol w:w="715"/>
        <w:gridCol w:w="799"/>
      </w:tblGrid>
      <w:tr w:rsidR="004A5DC1" w:rsidRPr="00C42749" w:rsidTr="005B2C66">
        <w:tc>
          <w:tcPr>
            <w:tcW w:w="1638" w:type="dxa"/>
            <w:gridSpan w:val="2"/>
          </w:tcPr>
          <w:p w:rsidR="004A5DC1" w:rsidRPr="00C42749" w:rsidRDefault="004A5DC1" w:rsidP="00116986">
            <w:pPr>
              <w:rPr>
                <w:sz w:val="24"/>
                <w:szCs w:val="24"/>
              </w:rPr>
            </w:pPr>
            <w:r w:rsidRPr="00C42749">
              <w:rPr>
                <w:sz w:val="24"/>
                <w:szCs w:val="24"/>
              </w:rPr>
              <w:t>Course code</w:t>
            </w:r>
          </w:p>
        </w:tc>
        <w:tc>
          <w:tcPr>
            <w:tcW w:w="5389" w:type="dxa"/>
          </w:tcPr>
          <w:p w:rsidR="004A5DC1" w:rsidRPr="00C42749" w:rsidRDefault="004A5DC1" w:rsidP="00116986">
            <w:pPr>
              <w:rPr>
                <w:sz w:val="24"/>
                <w:szCs w:val="24"/>
              </w:rPr>
            </w:pPr>
            <w:r w:rsidRPr="00C42749">
              <w:rPr>
                <w:sz w:val="24"/>
                <w:szCs w:val="24"/>
              </w:rPr>
              <w:t>Course Name</w:t>
            </w:r>
          </w:p>
        </w:tc>
        <w:tc>
          <w:tcPr>
            <w:tcW w:w="715" w:type="dxa"/>
          </w:tcPr>
          <w:p w:rsidR="004A5DC1" w:rsidRPr="00C42749" w:rsidRDefault="004A5DC1" w:rsidP="00EA5C2F">
            <w:pPr>
              <w:jc w:val="center"/>
              <w:rPr>
                <w:sz w:val="24"/>
                <w:szCs w:val="24"/>
              </w:rPr>
            </w:pPr>
            <w:r w:rsidRPr="00C42749">
              <w:rPr>
                <w:sz w:val="24"/>
                <w:szCs w:val="24"/>
              </w:rPr>
              <w:t>T</w:t>
            </w:r>
          </w:p>
        </w:tc>
        <w:tc>
          <w:tcPr>
            <w:tcW w:w="715" w:type="dxa"/>
          </w:tcPr>
          <w:p w:rsidR="004A5DC1" w:rsidRPr="00C42749" w:rsidRDefault="004A5DC1" w:rsidP="00EA5C2F">
            <w:pPr>
              <w:jc w:val="center"/>
              <w:rPr>
                <w:sz w:val="24"/>
                <w:szCs w:val="24"/>
              </w:rPr>
            </w:pPr>
            <w:r w:rsidRPr="00C42749">
              <w:rPr>
                <w:sz w:val="24"/>
                <w:szCs w:val="24"/>
              </w:rPr>
              <w:t>P</w:t>
            </w:r>
          </w:p>
        </w:tc>
        <w:tc>
          <w:tcPr>
            <w:tcW w:w="799" w:type="dxa"/>
          </w:tcPr>
          <w:p w:rsidR="004A5DC1" w:rsidRPr="00C42749" w:rsidRDefault="004A5DC1" w:rsidP="00EA5C2F">
            <w:pPr>
              <w:jc w:val="center"/>
              <w:rPr>
                <w:sz w:val="24"/>
                <w:szCs w:val="24"/>
              </w:rPr>
            </w:pPr>
            <w:r w:rsidRPr="00C42749">
              <w:rPr>
                <w:sz w:val="24"/>
                <w:szCs w:val="24"/>
              </w:rPr>
              <w:t>C</w:t>
            </w:r>
          </w:p>
        </w:tc>
      </w:tr>
      <w:tr w:rsidR="005B2C66" w:rsidRPr="00C42749" w:rsidTr="005B2C66">
        <w:tc>
          <w:tcPr>
            <w:tcW w:w="918" w:type="dxa"/>
          </w:tcPr>
          <w:p w:rsidR="004A5DC1" w:rsidRPr="00C42749" w:rsidRDefault="004A5DC1" w:rsidP="004A5DC1">
            <w:pPr>
              <w:rPr>
                <w:sz w:val="24"/>
                <w:szCs w:val="24"/>
              </w:rPr>
            </w:pPr>
            <w:r w:rsidRPr="00C42749">
              <w:rPr>
                <w:sz w:val="24"/>
                <w:szCs w:val="24"/>
              </w:rPr>
              <w:t>Gen</w:t>
            </w:r>
          </w:p>
        </w:tc>
        <w:tc>
          <w:tcPr>
            <w:tcW w:w="720" w:type="dxa"/>
          </w:tcPr>
          <w:p w:rsidR="004A5DC1" w:rsidRPr="00C42749" w:rsidRDefault="004A5DC1" w:rsidP="004A5DC1">
            <w:pPr>
              <w:rPr>
                <w:sz w:val="24"/>
                <w:szCs w:val="24"/>
              </w:rPr>
            </w:pPr>
            <w:r w:rsidRPr="00C42749">
              <w:rPr>
                <w:sz w:val="24"/>
                <w:szCs w:val="24"/>
              </w:rPr>
              <w:t>311</w:t>
            </w:r>
          </w:p>
        </w:tc>
        <w:tc>
          <w:tcPr>
            <w:tcW w:w="5389" w:type="dxa"/>
          </w:tcPr>
          <w:p w:rsidR="004A5DC1" w:rsidRPr="00C42749" w:rsidRDefault="004A5DC1" w:rsidP="004A5DC1">
            <w:pPr>
              <w:rPr>
                <w:sz w:val="24"/>
                <w:szCs w:val="24"/>
              </w:rPr>
            </w:pPr>
            <w:r w:rsidRPr="00C42749">
              <w:rPr>
                <w:sz w:val="24"/>
                <w:szCs w:val="24"/>
              </w:rPr>
              <w:t>Islamiat &amp; Pakistan Studies</w:t>
            </w:r>
          </w:p>
        </w:tc>
        <w:tc>
          <w:tcPr>
            <w:tcW w:w="715" w:type="dxa"/>
          </w:tcPr>
          <w:p w:rsidR="004A5DC1" w:rsidRPr="00C42749" w:rsidRDefault="004A5DC1" w:rsidP="00EA5C2F">
            <w:pPr>
              <w:jc w:val="center"/>
              <w:rPr>
                <w:sz w:val="24"/>
                <w:szCs w:val="24"/>
              </w:rPr>
            </w:pPr>
            <w:r w:rsidRPr="00C42749">
              <w:rPr>
                <w:sz w:val="24"/>
                <w:szCs w:val="24"/>
              </w:rPr>
              <w:t>1</w:t>
            </w:r>
          </w:p>
        </w:tc>
        <w:tc>
          <w:tcPr>
            <w:tcW w:w="715" w:type="dxa"/>
          </w:tcPr>
          <w:p w:rsidR="004A5DC1" w:rsidRPr="00C42749" w:rsidRDefault="004A5DC1" w:rsidP="00EA5C2F">
            <w:pPr>
              <w:jc w:val="center"/>
              <w:rPr>
                <w:sz w:val="24"/>
                <w:szCs w:val="24"/>
              </w:rPr>
            </w:pPr>
            <w:r w:rsidRPr="00C42749">
              <w:rPr>
                <w:sz w:val="24"/>
                <w:szCs w:val="24"/>
              </w:rPr>
              <w:t>0</w:t>
            </w:r>
          </w:p>
        </w:tc>
        <w:tc>
          <w:tcPr>
            <w:tcW w:w="799" w:type="dxa"/>
          </w:tcPr>
          <w:p w:rsidR="004A5DC1" w:rsidRPr="00C42749" w:rsidRDefault="004A5DC1" w:rsidP="00EA5C2F">
            <w:pPr>
              <w:jc w:val="center"/>
              <w:rPr>
                <w:sz w:val="24"/>
                <w:szCs w:val="24"/>
              </w:rPr>
            </w:pPr>
            <w:r w:rsidRPr="00C42749">
              <w:rPr>
                <w:sz w:val="24"/>
                <w:szCs w:val="24"/>
              </w:rPr>
              <w:t>1</w:t>
            </w:r>
          </w:p>
        </w:tc>
      </w:tr>
      <w:tr w:rsidR="005B2C66" w:rsidRPr="00C42749" w:rsidTr="005B2C66">
        <w:tc>
          <w:tcPr>
            <w:tcW w:w="918" w:type="dxa"/>
          </w:tcPr>
          <w:p w:rsidR="004A5DC1" w:rsidRPr="00C42749" w:rsidRDefault="004A5DC1" w:rsidP="004A5DC1">
            <w:pPr>
              <w:rPr>
                <w:sz w:val="24"/>
                <w:szCs w:val="24"/>
              </w:rPr>
            </w:pPr>
            <w:r w:rsidRPr="00C42749">
              <w:rPr>
                <w:sz w:val="24"/>
                <w:szCs w:val="24"/>
              </w:rPr>
              <w:t>GenC</w:t>
            </w:r>
          </w:p>
        </w:tc>
        <w:tc>
          <w:tcPr>
            <w:tcW w:w="720" w:type="dxa"/>
          </w:tcPr>
          <w:p w:rsidR="004A5DC1" w:rsidRPr="00C42749" w:rsidRDefault="004A5DC1" w:rsidP="004A5DC1">
            <w:pPr>
              <w:rPr>
                <w:sz w:val="24"/>
                <w:szCs w:val="24"/>
              </w:rPr>
            </w:pPr>
            <w:r w:rsidRPr="00C42749">
              <w:rPr>
                <w:sz w:val="24"/>
                <w:szCs w:val="24"/>
              </w:rPr>
              <w:t>316</w:t>
            </w:r>
          </w:p>
        </w:tc>
        <w:tc>
          <w:tcPr>
            <w:tcW w:w="5389" w:type="dxa"/>
          </w:tcPr>
          <w:p w:rsidR="004A5DC1" w:rsidRPr="00C42749" w:rsidRDefault="004A5DC1" w:rsidP="004A5DC1">
            <w:pPr>
              <w:rPr>
                <w:sz w:val="24"/>
                <w:szCs w:val="24"/>
              </w:rPr>
            </w:pPr>
            <w:r w:rsidRPr="00C42749">
              <w:rPr>
                <w:sz w:val="24"/>
                <w:szCs w:val="24"/>
              </w:rPr>
              <w:t>Chinese Language-3 (elective)</w:t>
            </w:r>
          </w:p>
        </w:tc>
        <w:tc>
          <w:tcPr>
            <w:tcW w:w="715" w:type="dxa"/>
          </w:tcPr>
          <w:p w:rsidR="004A5DC1" w:rsidRPr="00C42749" w:rsidRDefault="004A5DC1" w:rsidP="00EA5C2F">
            <w:pPr>
              <w:jc w:val="center"/>
              <w:rPr>
                <w:sz w:val="24"/>
                <w:szCs w:val="24"/>
              </w:rPr>
            </w:pPr>
            <w:r w:rsidRPr="00C42749">
              <w:rPr>
                <w:sz w:val="24"/>
                <w:szCs w:val="24"/>
              </w:rPr>
              <w:t>6</w:t>
            </w:r>
          </w:p>
        </w:tc>
        <w:tc>
          <w:tcPr>
            <w:tcW w:w="715" w:type="dxa"/>
          </w:tcPr>
          <w:p w:rsidR="004A5DC1" w:rsidRPr="00C42749" w:rsidRDefault="004A5DC1" w:rsidP="00EA5C2F">
            <w:pPr>
              <w:jc w:val="center"/>
              <w:rPr>
                <w:sz w:val="24"/>
                <w:szCs w:val="24"/>
              </w:rPr>
            </w:pPr>
            <w:r w:rsidRPr="00C42749">
              <w:rPr>
                <w:sz w:val="24"/>
                <w:szCs w:val="24"/>
              </w:rPr>
              <w:t>0</w:t>
            </w:r>
          </w:p>
        </w:tc>
        <w:tc>
          <w:tcPr>
            <w:tcW w:w="799" w:type="dxa"/>
          </w:tcPr>
          <w:p w:rsidR="004A5DC1" w:rsidRPr="00C42749" w:rsidRDefault="004A5DC1" w:rsidP="00EA5C2F">
            <w:pPr>
              <w:jc w:val="center"/>
              <w:rPr>
                <w:sz w:val="24"/>
                <w:szCs w:val="24"/>
              </w:rPr>
            </w:pPr>
            <w:r w:rsidRPr="00C42749">
              <w:rPr>
                <w:sz w:val="24"/>
                <w:szCs w:val="24"/>
              </w:rPr>
              <w:t>6</w:t>
            </w:r>
          </w:p>
        </w:tc>
      </w:tr>
      <w:tr w:rsidR="005B2C66" w:rsidRPr="00C42749" w:rsidTr="005B2C66">
        <w:tc>
          <w:tcPr>
            <w:tcW w:w="918" w:type="dxa"/>
          </w:tcPr>
          <w:p w:rsidR="004A5DC1" w:rsidRPr="00C42749" w:rsidRDefault="004A5DC1" w:rsidP="004A5DC1">
            <w:pPr>
              <w:rPr>
                <w:sz w:val="24"/>
                <w:szCs w:val="24"/>
              </w:rPr>
            </w:pPr>
            <w:r w:rsidRPr="00C42749">
              <w:rPr>
                <w:sz w:val="24"/>
                <w:szCs w:val="24"/>
              </w:rPr>
              <w:t>El.IT</w:t>
            </w:r>
          </w:p>
        </w:tc>
        <w:tc>
          <w:tcPr>
            <w:tcW w:w="720" w:type="dxa"/>
          </w:tcPr>
          <w:p w:rsidR="004A5DC1" w:rsidRPr="00C42749" w:rsidRDefault="004A5DC1" w:rsidP="004A5DC1">
            <w:pPr>
              <w:rPr>
                <w:sz w:val="24"/>
                <w:szCs w:val="24"/>
              </w:rPr>
            </w:pPr>
            <w:r w:rsidRPr="00C42749">
              <w:rPr>
                <w:sz w:val="24"/>
                <w:szCs w:val="24"/>
              </w:rPr>
              <w:t>311</w:t>
            </w:r>
          </w:p>
        </w:tc>
        <w:tc>
          <w:tcPr>
            <w:tcW w:w="5389" w:type="dxa"/>
          </w:tcPr>
          <w:p w:rsidR="004A5DC1" w:rsidRPr="00C42749" w:rsidRDefault="004A5DC1" w:rsidP="004A5DC1">
            <w:pPr>
              <w:rPr>
                <w:sz w:val="24"/>
                <w:szCs w:val="24"/>
              </w:rPr>
            </w:pPr>
            <w:r w:rsidRPr="00C42749">
              <w:rPr>
                <w:sz w:val="24"/>
                <w:szCs w:val="24"/>
              </w:rPr>
              <w:t>Electronic Product Marketing Technology</w:t>
            </w:r>
          </w:p>
        </w:tc>
        <w:tc>
          <w:tcPr>
            <w:tcW w:w="715" w:type="dxa"/>
          </w:tcPr>
          <w:p w:rsidR="004A5DC1" w:rsidRPr="00C42749" w:rsidRDefault="004A5DC1" w:rsidP="00EA5C2F">
            <w:pPr>
              <w:jc w:val="center"/>
              <w:rPr>
                <w:sz w:val="24"/>
                <w:szCs w:val="24"/>
              </w:rPr>
            </w:pPr>
            <w:r w:rsidRPr="00C42749">
              <w:rPr>
                <w:sz w:val="24"/>
                <w:szCs w:val="24"/>
              </w:rPr>
              <w:t>1</w:t>
            </w:r>
          </w:p>
        </w:tc>
        <w:tc>
          <w:tcPr>
            <w:tcW w:w="715" w:type="dxa"/>
          </w:tcPr>
          <w:p w:rsidR="004A5DC1" w:rsidRPr="00C42749" w:rsidRDefault="004A5DC1" w:rsidP="00EA5C2F">
            <w:pPr>
              <w:jc w:val="center"/>
              <w:rPr>
                <w:sz w:val="24"/>
                <w:szCs w:val="24"/>
              </w:rPr>
            </w:pPr>
            <w:r w:rsidRPr="00C42749">
              <w:rPr>
                <w:sz w:val="24"/>
                <w:szCs w:val="24"/>
              </w:rPr>
              <w:t>0</w:t>
            </w:r>
          </w:p>
        </w:tc>
        <w:tc>
          <w:tcPr>
            <w:tcW w:w="799" w:type="dxa"/>
          </w:tcPr>
          <w:p w:rsidR="004A5DC1" w:rsidRPr="00C42749" w:rsidRDefault="004A5DC1" w:rsidP="00EA5C2F">
            <w:pPr>
              <w:jc w:val="center"/>
              <w:rPr>
                <w:sz w:val="24"/>
                <w:szCs w:val="24"/>
              </w:rPr>
            </w:pPr>
            <w:r w:rsidRPr="00C42749">
              <w:rPr>
                <w:sz w:val="24"/>
                <w:szCs w:val="24"/>
              </w:rPr>
              <w:t>1</w:t>
            </w:r>
          </w:p>
        </w:tc>
      </w:tr>
      <w:tr w:rsidR="005B2C66" w:rsidRPr="00C42749" w:rsidTr="005B2C66">
        <w:tc>
          <w:tcPr>
            <w:tcW w:w="918" w:type="dxa"/>
          </w:tcPr>
          <w:p w:rsidR="004A5DC1" w:rsidRPr="00C42749" w:rsidRDefault="004A5DC1" w:rsidP="004A5DC1">
            <w:pPr>
              <w:rPr>
                <w:sz w:val="24"/>
                <w:szCs w:val="24"/>
              </w:rPr>
            </w:pPr>
            <w:r w:rsidRPr="00C42749">
              <w:rPr>
                <w:sz w:val="24"/>
                <w:szCs w:val="24"/>
              </w:rPr>
              <w:t>El.IT</w:t>
            </w:r>
          </w:p>
        </w:tc>
        <w:tc>
          <w:tcPr>
            <w:tcW w:w="720" w:type="dxa"/>
          </w:tcPr>
          <w:p w:rsidR="004A5DC1" w:rsidRPr="00C42749" w:rsidRDefault="004A5DC1" w:rsidP="004A5DC1">
            <w:pPr>
              <w:rPr>
                <w:sz w:val="24"/>
                <w:szCs w:val="24"/>
              </w:rPr>
            </w:pPr>
            <w:r w:rsidRPr="00C42749">
              <w:rPr>
                <w:sz w:val="24"/>
                <w:szCs w:val="24"/>
              </w:rPr>
              <w:t>312</w:t>
            </w:r>
          </w:p>
        </w:tc>
        <w:tc>
          <w:tcPr>
            <w:tcW w:w="5389" w:type="dxa"/>
          </w:tcPr>
          <w:p w:rsidR="004A5DC1" w:rsidRPr="00C42749" w:rsidRDefault="004A5DC1" w:rsidP="004A5DC1">
            <w:pPr>
              <w:rPr>
                <w:sz w:val="24"/>
                <w:szCs w:val="24"/>
              </w:rPr>
            </w:pPr>
            <w:r w:rsidRPr="00C42749">
              <w:rPr>
                <w:sz w:val="24"/>
                <w:szCs w:val="24"/>
              </w:rPr>
              <w:t>Electronic Product Inspection</w:t>
            </w:r>
          </w:p>
        </w:tc>
        <w:tc>
          <w:tcPr>
            <w:tcW w:w="715" w:type="dxa"/>
          </w:tcPr>
          <w:p w:rsidR="004A5DC1" w:rsidRPr="00C42749" w:rsidRDefault="004A5DC1" w:rsidP="00EA5C2F">
            <w:pPr>
              <w:jc w:val="center"/>
              <w:rPr>
                <w:sz w:val="24"/>
                <w:szCs w:val="24"/>
              </w:rPr>
            </w:pPr>
            <w:r w:rsidRPr="00C42749">
              <w:rPr>
                <w:sz w:val="24"/>
                <w:szCs w:val="24"/>
              </w:rPr>
              <w:t>1</w:t>
            </w:r>
          </w:p>
        </w:tc>
        <w:tc>
          <w:tcPr>
            <w:tcW w:w="715" w:type="dxa"/>
          </w:tcPr>
          <w:p w:rsidR="004A5DC1" w:rsidRPr="00C42749" w:rsidRDefault="004A5DC1" w:rsidP="00EA5C2F">
            <w:pPr>
              <w:jc w:val="center"/>
              <w:rPr>
                <w:sz w:val="24"/>
                <w:szCs w:val="24"/>
              </w:rPr>
            </w:pPr>
            <w:r w:rsidRPr="00C42749">
              <w:rPr>
                <w:sz w:val="24"/>
                <w:szCs w:val="24"/>
              </w:rPr>
              <w:t>3</w:t>
            </w:r>
          </w:p>
        </w:tc>
        <w:tc>
          <w:tcPr>
            <w:tcW w:w="799" w:type="dxa"/>
          </w:tcPr>
          <w:p w:rsidR="004A5DC1" w:rsidRPr="00C42749" w:rsidRDefault="004A5DC1" w:rsidP="00EA5C2F">
            <w:pPr>
              <w:jc w:val="center"/>
              <w:rPr>
                <w:sz w:val="24"/>
                <w:szCs w:val="24"/>
              </w:rPr>
            </w:pPr>
            <w:r w:rsidRPr="00C42749">
              <w:rPr>
                <w:sz w:val="24"/>
                <w:szCs w:val="24"/>
              </w:rPr>
              <w:t>2</w:t>
            </w:r>
          </w:p>
        </w:tc>
      </w:tr>
      <w:tr w:rsidR="005B2C66" w:rsidRPr="00C42749" w:rsidTr="005B2C66">
        <w:tc>
          <w:tcPr>
            <w:tcW w:w="918" w:type="dxa"/>
          </w:tcPr>
          <w:p w:rsidR="004A5DC1" w:rsidRPr="00C42749" w:rsidRDefault="004A5DC1" w:rsidP="004A5DC1">
            <w:pPr>
              <w:rPr>
                <w:sz w:val="24"/>
                <w:szCs w:val="24"/>
              </w:rPr>
            </w:pPr>
            <w:r w:rsidRPr="00C42749">
              <w:rPr>
                <w:sz w:val="24"/>
                <w:szCs w:val="24"/>
              </w:rPr>
              <w:t>El.IT</w:t>
            </w:r>
          </w:p>
        </w:tc>
        <w:tc>
          <w:tcPr>
            <w:tcW w:w="720" w:type="dxa"/>
          </w:tcPr>
          <w:p w:rsidR="004A5DC1" w:rsidRPr="00C42749" w:rsidRDefault="004A5DC1" w:rsidP="004A5DC1">
            <w:pPr>
              <w:rPr>
                <w:sz w:val="24"/>
                <w:szCs w:val="24"/>
              </w:rPr>
            </w:pPr>
            <w:r w:rsidRPr="00C42749">
              <w:rPr>
                <w:sz w:val="24"/>
                <w:szCs w:val="24"/>
              </w:rPr>
              <w:t>322</w:t>
            </w:r>
          </w:p>
        </w:tc>
        <w:tc>
          <w:tcPr>
            <w:tcW w:w="5389" w:type="dxa"/>
          </w:tcPr>
          <w:p w:rsidR="004A5DC1" w:rsidRPr="00C42749" w:rsidRDefault="004A5DC1" w:rsidP="004A5DC1">
            <w:pPr>
              <w:rPr>
                <w:sz w:val="24"/>
                <w:szCs w:val="24"/>
              </w:rPr>
            </w:pPr>
            <w:r w:rsidRPr="00C42749">
              <w:rPr>
                <w:sz w:val="24"/>
                <w:szCs w:val="24"/>
              </w:rPr>
              <w:t>Chip-level Detection and Repair</w:t>
            </w:r>
          </w:p>
        </w:tc>
        <w:tc>
          <w:tcPr>
            <w:tcW w:w="715" w:type="dxa"/>
          </w:tcPr>
          <w:p w:rsidR="004A5DC1" w:rsidRPr="00C42749" w:rsidRDefault="004A5DC1" w:rsidP="00EA5C2F">
            <w:pPr>
              <w:jc w:val="center"/>
              <w:rPr>
                <w:sz w:val="24"/>
                <w:szCs w:val="24"/>
              </w:rPr>
            </w:pPr>
            <w:r w:rsidRPr="00C42749">
              <w:rPr>
                <w:sz w:val="24"/>
                <w:szCs w:val="24"/>
              </w:rPr>
              <w:t>1</w:t>
            </w:r>
          </w:p>
        </w:tc>
        <w:tc>
          <w:tcPr>
            <w:tcW w:w="715" w:type="dxa"/>
          </w:tcPr>
          <w:p w:rsidR="004A5DC1" w:rsidRPr="00C42749" w:rsidRDefault="004A5DC1" w:rsidP="00EA5C2F">
            <w:pPr>
              <w:jc w:val="center"/>
              <w:rPr>
                <w:sz w:val="24"/>
                <w:szCs w:val="24"/>
              </w:rPr>
            </w:pPr>
            <w:r w:rsidRPr="00C42749">
              <w:rPr>
                <w:sz w:val="24"/>
                <w:szCs w:val="24"/>
              </w:rPr>
              <w:t>3</w:t>
            </w:r>
          </w:p>
        </w:tc>
        <w:tc>
          <w:tcPr>
            <w:tcW w:w="799" w:type="dxa"/>
          </w:tcPr>
          <w:p w:rsidR="004A5DC1" w:rsidRPr="00C42749" w:rsidRDefault="004A5DC1" w:rsidP="00EA5C2F">
            <w:pPr>
              <w:jc w:val="center"/>
              <w:rPr>
                <w:sz w:val="24"/>
                <w:szCs w:val="24"/>
              </w:rPr>
            </w:pPr>
            <w:r w:rsidRPr="00C42749">
              <w:rPr>
                <w:sz w:val="24"/>
                <w:szCs w:val="24"/>
              </w:rPr>
              <w:t>2</w:t>
            </w:r>
          </w:p>
        </w:tc>
      </w:tr>
      <w:tr w:rsidR="005B2C66" w:rsidRPr="00C42749" w:rsidTr="005B2C66">
        <w:tc>
          <w:tcPr>
            <w:tcW w:w="918" w:type="dxa"/>
          </w:tcPr>
          <w:p w:rsidR="004A5DC1" w:rsidRPr="00C42749" w:rsidRDefault="004A5DC1" w:rsidP="004A5DC1">
            <w:pPr>
              <w:rPr>
                <w:sz w:val="24"/>
                <w:szCs w:val="24"/>
              </w:rPr>
            </w:pPr>
            <w:r w:rsidRPr="00C42749">
              <w:rPr>
                <w:sz w:val="24"/>
                <w:szCs w:val="24"/>
              </w:rPr>
              <w:t>El.IT</w:t>
            </w:r>
          </w:p>
        </w:tc>
        <w:tc>
          <w:tcPr>
            <w:tcW w:w="720" w:type="dxa"/>
          </w:tcPr>
          <w:p w:rsidR="004A5DC1" w:rsidRPr="00C42749" w:rsidRDefault="004A5DC1" w:rsidP="004A5DC1">
            <w:pPr>
              <w:rPr>
                <w:sz w:val="24"/>
                <w:szCs w:val="24"/>
              </w:rPr>
            </w:pPr>
            <w:r w:rsidRPr="00C42749">
              <w:rPr>
                <w:sz w:val="24"/>
                <w:szCs w:val="24"/>
              </w:rPr>
              <w:t>332</w:t>
            </w:r>
          </w:p>
        </w:tc>
        <w:tc>
          <w:tcPr>
            <w:tcW w:w="5389" w:type="dxa"/>
          </w:tcPr>
          <w:p w:rsidR="004A5DC1" w:rsidRPr="00C42749" w:rsidRDefault="004A5DC1" w:rsidP="004A5DC1">
            <w:pPr>
              <w:rPr>
                <w:sz w:val="24"/>
                <w:szCs w:val="24"/>
              </w:rPr>
            </w:pPr>
            <w:r w:rsidRPr="00C42749">
              <w:rPr>
                <w:sz w:val="24"/>
                <w:szCs w:val="24"/>
              </w:rPr>
              <w:t>Production process of electronic products</w:t>
            </w:r>
          </w:p>
        </w:tc>
        <w:tc>
          <w:tcPr>
            <w:tcW w:w="715" w:type="dxa"/>
          </w:tcPr>
          <w:p w:rsidR="004A5DC1" w:rsidRPr="00C42749" w:rsidRDefault="004A5DC1" w:rsidP="00EA5C2F">
            <w:pPr>
              <w:jc w:val="center"/>
              <w:rPr>
                <w:sz w:val="24"/>
                <w:szCs w:val="24"/>
              </w:rPr>
            </w:pPr>
            <w:r w:rsidRPr="00C42749">
              <w:rPr>
                <w:sz w:val="24"/>
                <w:szCs w:val="24"/>
              </w:rPr>
              <w:t>1</w:t>
            </w:r>
          </w:p>
        </w:tc>
        <w:tc>
          <w:tcPr>
            <w:tcW w:w="715" w:type="dxa"/>
          </w:tcPr>
          <w:p w:rsidR="004A5DC1" w:rsidRPr="00C42749" w:rsidRDefault="004A5DC1" w:rsidP="00EA5C2F">
            <w:pPr>
              <w:jc w:val="center"/>
              <w:rPr>
                <w:sz w:val="24"/>
                <w:szCs w:val="24"/>
              </w:rPr>
            </w:pPr>
            <w:r w:rsidRPr="00C42749">
              <w:rPr>
                <w:sz w:val="24"/>
                <w:szCs w:val="24"/>
              </w:rPr>
              <w:t>3</w:t>
            </w:r>
          </w:p>
        </w:tc>
        <w:tc>
          <w:tcPr>
            <w:tcW w:w="799" w:type="dxa"/>
          </w:tcPr>
          <w:p w:rsidR="004A5DC1" w:rsidRPr="00C42749" w:rsidRDefault="004A5DC1" w:rsidP="00EA5C2F">
            <w:pPr>
              <w:jc w:val="center"/>
              <w:rPr>
                <w:sz w:val="24"/>
                <w:szCs w:val="24"/>
              </w:rPr>
            </w:pPr>
            <w:r w:rsidRPr="00C42749">
              <w:rPr>
                <w:sz w:val="24"/>
                <w:szCs w:val="24"/>
              </w:rPr>
              <w:t>2</w:t>
            </w:r>
          </w:p>
        </w:tc>
      </w:tr>
      <w:tr w:rsidR="005B2C66" w:rsidRPr="00C42749" w:rsidTr="005B2C66">
        <w:tc>
          <w:tcPr>
            <w:tcW w:w="918" w:type="dxa"/>
          </w:tcPr>
          <w:p w:rsidR="004A5DC1" w:rsidRPr="00C42749" w:rsidRDefault="004A5DC1" w:rsidP="004A5DC1">
            <w:pPr>
              <w:rPr>
                <w:sz w:val="24"/>
                <w:szCs w:val="24"/>
              </w:rPr>
            </w:pPr>
            <w:r w:rsidRPr="00C42749">
              <w:rPr>
                <w:sz w:val="24"/>
                <w:szCs w:val="24"/>
              </w:rPr>
              <w:t>El.IT</w:t>
            </w:r>
          </w:p>
        </w:tc>
        <w:tc>
          <w:tcPr>
            <w:tcW w:w="720" w:type="dxa"/>
          </w:tcPr>
          <w:p w:rsidR="004A5DC1" w:rsidRPr="00C42749" w:rsidRDefault="004A5DC1" w:rsidP="004A5DC1">
            <w:pPr>
              <w:rPr>
                <w:sz w:val="24"/>
                <w:szCs w:val="24"/>
              </w:rPr>
            </w:pPr>
            <w:r w:rsidRPr="00C42749">
              <w:rPr>
                <w:sz w:val="24"/>
                <w:szCs w:val="24"/>
              </w:rPr>
              <w:t>323</w:t>
            </w:r>
          </w:p>
        </w:tc>
        <w:tc>
          <w:tcPr>
            <w:tcW w:w="5389" w:type="dxa"/>
          </w:tcPr>
          <w:p w:rsidR="004A5DC1" w:rsidRPr="00C42749" w:rsidRDefault="004A5DC1" w:rsidP="004A5DC1">
            <w:pPr>
              <w:rPr>
                <w:sz w:val="24"/>
                <w:szCs w:val="24"/>
              </w:rPr>
            </w:pPr>
            <w:r w:rsidRPr="00C42749">
              <w:rPr>
                <w:sz w:val="24"/>
                <w:szCs w:val="24"/>
              </w:rPr>
              <w:t>Comprehensive Practical Training of Electronic Technology</w:t>
            </w:r>
          </w:p>
        </w:tc>
        <w:tc>
          <w:tcPr>
            <w:tcW w:w="715" w:type="dxa"/>
          </w:tcPr>
          <w:p w:rsidR="004A5DC1" w:rsidRPr="00C42749" w:rsidRDefault="004A5DC1" w:rsidP="00EA5C2F">
            <w:pPr>
              <w:jc w:val="center"/>
              <w:rPr>
                <w:sz w:val="24"/>
                <w:szCs w:val="24"/>
              </w:rPr>
            </w:pPr>
            <w:r w:rsidRPr="00C42749">
              <w:rPr>
                <w:sz w:val="24"/>
                <w:szCs w:val="24"/>
              </w:rPr>
              <w:t>0</w:t>
            </w:r>
          </w:p>
        </w:tc>
        <w:tc>
          <w:tcPr>
            <w:tcW w:w="715" w:type="dxa"/>
          </w:tcPr>
          <w:p w:rsidR="004A5DC1" w:rsidRPr="00C42749" w:rsidRDefault="004A5DC1" w:rsidP="00EA5C2F">
            <w:pPr>
              <w:jc w:val="center"/>
              <w:rPr>
                <w:sz w:val="24"/>
                <w:szCs w:val="24"/>
              </w:rPr>
            </w:pPr>
            <w:r w:rsidRPr="00C42749">
              <w:rPr>
                <w:sz w:val="24"/>
                <w:szCs w:val="24"/>
              </w:rPr>
              <w:t>6</w:t>
            </w:r>
          </w:p>
        </w:tc>
        <w:tc>
          <w:tcPr>
            <w:tcW w:w="799" w:type="dxa"/>
          </w:tcPr>
          <w:p w:rsidR="004A5DC1" w:rsidRPr="00C42749" w:rsidRDefault="004A5DC1" w:rsidP="00EA5C2F">
            <w:pPr>
              <w:jc w:val="center"/>
              <w:rPr>
                <w:sz w:val="24"/>
                <w:szCs w:val="24"/>
              </w:rPr>
            </w:pPr>
            <w:r w:rsidRPr="00C42749">
              <w:rPr>
                <w:sz w:val="24"/>
                <w:szCs w:val="24"/>
              </w:rPr>
              <w:t>2</w:t>
            </w:r>
          </w:p>
        </w:tc>
      </w:tr>
      <w:tr w:rsidR="005B2C66" w:rsidRPr="00C42749" w:rsidTr="005B2C66">
        <w:tc>
          <w:tcPr>
            <w:tcW w:w="918" w:type="dxa"/>
          </w:tcPr>
          <w:p w:rsidR="004A5DC1" w:rsidRPr="00C42749" w:rsidRDefault="004A5DC1" w:rsidP="004A5DC1">
            <w:pPr>
              <w:rPr>
                <w:sz w:val="24"/>
                <w:szCs w:val="24"/>
              </w:rPr>
            </w:pPr>
            <w:r w:rsidRPr="00C42749">
              <w:rPr>
                <w:sz w:val="24"/>
                <w:szCs w:val="24"/>
              </w:rPr>
              <w:t>El.IT</w:t>
            </w:r>
          </w:p>
        </w:tc>
        <w:tc>
          <w:tcPr>
            <w:tcW w:w="720" w:type="dxa"/>
          </w:tcPr>
          <w:p w:rsidR="004A5DC1" w:rsidRPr="00C42749" w:rsidRDefault="004A5DC1" w:rsidP="004A5DC1">
            <w:pPr>
              <w:rPr>
                <w:sz w:val="24"/>
                <w:szCs w:val="24"/>
              </w:rPr>
            </w:pPr>
            <w:r w:rsidRPr="00C42749">
              <w:rPr>
                <w:sz w:val="24"/>
                <w:szCs w:val="24"/>
              </w:rPr>
              <w:t>342</w:t>
            </w:r>
          </w:p>
        </w:tc>
        <w:tc>
          <w:tcPr>
            <w:tcW w:w="5389" w:type="dxa"/>
          </w:tcPr>
          <w:p w:rsidR="004A5DC1" w:rsidRPr="00C42749" w:rsidRDefault="004A5DC1" w:rsidP="004A5DC1">
            <w:pPr>
              <w:rPr>
                <w:sz w:val="24"/>
                <w:szCs w:val="24"/>
              </w:rPr>
            </w:pPr>
            <w:r w:rsidRPr="00C42749">
              <w:rPr>
                <w:sz w:val="24"/>
                <w:szCs w:val="24"/>
              </w:rPr>
              <w:t>Microcontroller Technology Applications</w:t>
            </w:r>
          </w:p>
        </w:tc>
        <w:tc>
          <w:tcPr>
            <w:tcW w:w="715" w:type="dxa"/>
          </w:tcPr>
          <w:p w:rsidR="004A5DC1" w:rsidRPr="00C42749" w:rsidRDefault="004A5DC1" w:rsidP="00EA5C2F">
            <w:pPr>
              <w:jc w:val="center"/>
              <w:rPr>
                <w:sz w:val="24"/>
                <w:szCs w:val="24"/>
              </w:rPr>
            </w:pPr>
            <w:r w:rsidRPr="00C42749">
              <w:rPr>
                <w:sz w:val="24"/>
                <w:szCs w:val="24"/>
              </w:rPr>
              <w:t>1</w:t>
            </w:r>
          </w:p>
        </w:tc>
        <w:tc>
          <w:tcPr>
            <w:tcW w:w="715" w:type="dxa"/>
          </w:tcPr>
          <w:p w:rsidR="004A5DC1" w:rsidRPr="00C42749" w:rsidRDefault="004A5DC1" w:rsidP="00EA5C2F">
            <w:pPr>
              <w:jc w:val="center"/>
              <w:rPr>
                <w:sz w:val="24"/>
                <w:szCs w:val="24"/>
              </w:rPr>
            </w:pPr>
            <w:r w:rsidRPr="00C42749">
              <w:rPr>
                <w:sz w:val="24"/>
                <w:szCs w:val="24"/>
              </w:rPr>
              <w:t>3</w:t>
            </w:r>
          </w:p>
        </w:tc>
        <w:tc>
          <w:tcPr>
            <w:tcW w:w="799" w:type="dxa"/>
          </w:tcPr>
          <w:p w:rsidR="004A5DC1" w:rsidRPr="00C42749" w:rsidRDefault="004A5DC1" w:rsidP="00EA5C2F">
            <w:pPr>
              <w:jc w:val="center"/>
              <w:rPr>
                <w:sz w:val="24"/>
                <w:szCs w:val="24"/>
              </w:rPr>
            </w:pPr>
            <w:r w:rsidRPr="00C42749">
              <w:rPr>
                <w:sz w:val="24"/>
                <w:szCs w:val="24"/>
              </w:rPr>
              <w:t>2</w:t>
            </w:r>
          </w:p>
        </w:tc>
      </w:tr>
      <w:tr w:rsidR="005B2C66" w:rsidRPr="00C42749" w:rsidTr="005B2C66">
        <w:tc>
          <w:tcPr>
            <w:tcW w:w="918" w:type="dxa"/>
          </w:tcPr>
          <w:p w:rsidR="004A5DC1" w:rsidRPr="00C42749" w:rsidRDefault="004A5DC1" w:rsidP="004A5DC1">
            <w:pPr>
              <w:rPr>
                <w:sz w:val="24"/>
                <w:szCs w:val="24"/>
              </w:rPr>
            </w:pPr>
            <w:r w:rsidRPr="00C42749">
              <w:rPr>
                <w:sz w:val="24"/>
                <w:szCs w:val="24"/>
              </w:rPr>
              <w:t>El.IT</w:t>
            </w:r>
          </w:p>
        </w:tc>
        <w:tc>
          <w:tcPr>
            <w:tcW w:w="720" w:type="dxa"/>
          </w:tcPr>
          <w:p w:rsidR="004A5DC1" w:rsidRPr="00C42749" w:rsidRDefault="004A5DC1" w:rsidP="004A5DC1">
            <w:pPr>
              <w:rPr>
                <w:sz w:val="24"/>
                <w:szCs w:val="24"/>
              </w:rPr>
            </w:pPr>
            <w:r w:rsidRPr="00C42749">
              <w:rPr>
                <w:sz w:val="24"/>
                <w:szCs w:val="24"/>
              </w:rPr>
              <w:t>352</w:t>
            </w:r>
          </w:p>
        </w:tc>
        <w:tc>
          <w:tcPr>
            <w:tcW w:w="5389" w:type="dxa"/>
          </w:tcPr>
          <w:p w:rsidR="004A5DC1" w:rsidRPr="00C42749" w:rsidRDefault="004A5DC1" w:rsidP="004A5DC1">
            <w:pPr>
              <w:rPr>
                <w:sz w:val="24"/>
                <w:szCs w:val="24"/>
              </w:rPr>
            </w:pPr>
            <w:r w:rsidRPr="00C42749">
              <w:rPr>
                <w:sz w:val="24"/>
                <w:szCs w:val="24"/>
              </w:rPr>
              <w:t>Integrated Circuit Technological Processes</w:t>
            </w:r>
          </w:p>
        </w:tc>
        <w:tc>
          <w:tcPr>
            <w:tcW w:w="715" w:type="dxa"/>
          </w:tcPr>
          <w:p w:rsidR="004A5DC1" w:rsidRPr="00C42749" w:rsidRDefault="004A5DC1" w:rsidP="00EA5C2F">
            <w:pPr>
              <w:jc w:val="center"/>
              <w:rPr>
                <w:sz w:val="24"/>
                <w:szCs w:val="24"/>
              </w:rPr>
            </w:pPr>
            <w:r w:rsidRPr="00C42749">
              <w:rPr>
                <w:sz w:val="24"/>
                <w:szCs w:val="24"/>
              </w:rPr>
              <w:t>1</w:t>
            </w:r>
          </w:p>
        </w:tc>
        <w:tc>
          <w:tcPr>
            <w:tcW w:w="715" w:type="dxa"/>
          </w:tcPr>
          <w:p w:rsidR="004A5DC1" w:rsidRPr="00C42749" w:rsidRDefault="004A5DC1" w:rsidP="00EA5C2F">
            <w:pPr>
              <w:jc w:val="center"/>
              <w:rPr>
                <w:sz w:val="24"/>
                <w:szCs w:val="24"/>
              </w:rPr>
            </w:pPr>
            <w:r w:rsidRPr="00C42749">
              <w:rPr>
                <w:sz w:val="24"/>
                <w:szCs w:val="24"/>
              </w:rPr>
              <w:t>3</w:t>
            </w:r>
          </w:p>
        </w:tc>
        <w:tc>
          <w:tcPr>
            <w:tcW w:w="799" w:type="dxa"/>
          </w:tcPr>
          <w:p w:rsidR="004A5DC1" w:rsidRPr="00C42749" w:rsidRDefault="004A5DC1" w:rsidP="00EA5C2F">
            <w:pPr>
              <w:jc w:val="center"/>
              <w:rPr>
                <w:sz w:val="24"/>
                <w:szCs w:val="24"/>
              </w:rPr>
            </w:pPr>
            <w:r w:rsidRPr="00C42749">
              <w:rPr>
                <w:sz w:val="24"/>
                <w:szCs w:val="24"/>
              </w:rPr>
              <w:t>2</w:t>
            </w:r>
          </w:p>
        </w:tc>
      </w:tr>
      <w:tr w:rsidR="005B2C66" w:rsidRPr="00C42749" w:rsidTr="005B2C66">
        <w:tc>
          <w:tcPr>
            <w:tcW w:w="918" w:type="dxa"/>
          </w:tcPr>
          <w:p w:rsidR="004A5DC1" w:rsidRPr="00C42749" w:rsidRDefault="004A5DC1" w:rsidP="004A5DC1">
            <w:pPr>
              <w:rPr>
                <w:sz w:val="24"/>
                <w:szCs w:val="24"/>
              </w:rPr>
            </w:pPr>
            <w:r w:rsidRPr="00C42749">
              <w:rPr>
                <w:sz w:val="24"/>
                <w:szCs w:val="24"/>
              </w:rPr>
              <w:t>El.IT</w:t>
            </w:r>
          </w:p>
        </w:tc>
        <w:tc>
          <w:tcPr>
            <w:tcW w:w="720" w:type="dxa"/>
          </w:tcPr>
          <w:p w:rsidR="004A5DC1" w:rsidRPr="00C42749" w:rsidRDefault="004A5DC1" w:rsidP="004A5DC1">
            <w:pPr>
              <w:rPr>
                <w:sz w:val="24"/>
                <w:szCs w:val="24"/>
              </w:rPr>
            </w:pPr>
            <w:r w:rsidRPr="00C42749">
              <w:rPr>
                <w:sz w:val="24"/>
                <w:szCs w:val="24"/>
              </w:rPr>
              <w:t>362</w:t>
            </w:r>
          </w:p>
        </w:tc>
        <w:tc>
          <w:tcPr>
            <w:tcW w:w="5389" w:type="dxa"/>
          </w:tcPr>
          <w:p w:rsidR="004A5DC1" w:rsidRPr="00C42749" w:rsidRDefault="004A5DC1" w:rsidP="004A5DC1">
            <w:pPr>
              <w:rPr>
                <w:sz w:val="24"/>
                <w:szCs w:val="24"/>
              </w:rPr>
            </w:pPr>
            <w:r w:rsidRPr="00C42749">
              <w:rPr>
                <w:sz w:val="24"/>
                <w:szCs w:val="24"/>
              </w:rPr>
              <w:t>Sensor and Detection Technology</w:t>
            </w:r>
          </w:p>
        </w:tc>
        <w:tc>
          <w:tcPr>
            <w:tcW w:w="715" w:type="dxa"/>
          </w:tcPr>
          <w:p w:rsidR="004A5DC1" w:rsidRPr="00C42749" w:rsidRDefault="004A5DC1" w:rsidP="00EA5C2F">
            <w:pPr>
              <w:jc w:val="center"/>
              <w:rPr>
                <w:sz w:val="24"/>
                <w:szCs w:val="24"/>
              </w:rPr>
            </w:pPr>
            <w:r w:rsidRPr="00C42749">
              <w:rPr>
                <w:sz w:val="24"/>
                <w:szCs w:val="24"/>
              </w:rPr>
              <w:t>1</w:t>
            </w:r>
          </w:p>
        </w:tc>
        <w:tc>
          <w:tcPr>
            <w:tcW w:w="715" w:type="dxa"/>
          </w:tcPr>
          <w:p w:rsidR="004A5DC1" w:rsidRPr="00C42749" w:rsidRDefault="004A5DC1" w:rsidP="00EA5C2F">
            <w:pPr>
              <w:jc w:val="center"/>
              <w:rPr>
                <w:sz w:val="24"/>
                <w:szCs w:val="24"/>
              </w:rPr>
            </w:pPr>
            <w:r w:rsidRPr="00C42749">
              <w:rPr>
                <w:sz w:val="24"/>
                <w:szCs w:val="24"/>
              </w:rPr>
              <w:t>3</w:t>
            </w:r>
          </w:p>
        </w:tc>
        <w:tc>
          <w:tcPr>
            <w:tcW w:w="799" w:type="dxa"/>
          </w:tcPr>
          <w:p w:rsidR="004A5DC1" w:rsidRPr="00C42749" w:rsidRDefault="004A5DC1" w:rsidP="00EA5C2F">
            <w:pPr>
              <w:jc w:val="center"/>
              <w:rPr>
                <w:sz w:val="24"/>
                <w:szCs w:val="24"/>
              </w:rPr>
            </w:pPr>
            <w:r w:rsidRPr="00C42749">
              <w:rPr>
                <w:sz w:val="24"/>
                <w:szCs w:val="24"/>
              </w:rPr>
              <w:t>2</w:t>
            </w:r>
          </w:p>
        </w:tc>
      </w:tr>
      <w:tr w:rsidR="00410F88" w:rsidRPr="00C42749" w:rsidTr="00116986">
        <w:tc>
          <w:tcPr>
            <w:tcW w:w="7027" w:type="dxa"/>
            <w:gridSpan w:val="3"/>
          </w:tcPr>
          <w:p w:rsidR="00410F88" w:rsidRPr="00C42749" w:rsidRDefault="00234771" w:rsidP="00234771">
            <w:pPr>
              <w:jc w:val="center"/>
              <w:rPr>
                <w:b/>
                <w:sz w:val="24"/>
                <w:szCs w:val="24"/>
              </w:rPr>
            </w:pPr>
            <w:r w:rsidRPr="00C42749">
              <w:rPr>
                <w:b/>
                <w:sz w:val="24"/>
                <w:szCs w:val="24"/>
              </w:rPr>
              <w:t>Total</w:t>
            </w:r>
          </w:p>
        </w:tc>
        <w:tc>
          <w:tcPr>
            <w:tcW w:w="715" w:type="dxa"/>
          </w:tcPr>
          <w:p w:rsidR="00410F88" w:rsidRPr="00C42749" w:rsidRDefault="007A4A6C" w:rsidP="00EA5C2F">
            <w:pPr>
              <w:jc w:val="center"/>
              <w:rPr>
                <w:b/>
                <w:sz w:val="24"/>
                <w:szCs w:val="24"/>
              </w:rPr>
            </w:pPr>
            <w:r>
              <w:rPr>
                <w:b/>
                <w:sz w:val="24"/>
                <w:szCs w:val="24"/>
              </w:rPr>
              <w:t>14</w:t>
            </w:r>
          </w:p>
        </w:tc>
        <w:tc>
          <w:tcPr>
            <w:tcW w:w="715" w:type="dxa"/>
          </w:tcPr>
          <w:p w:rsidR="00410F88" w:rsidRPr="00C42749" w:rsidRDefault="00EA5C2F" w:rsidP="00EA5C2F">
            <w:pPr>
              <w:jc w:val="center"/>
              <w:rPr>
                <w:b/>
                <w:sz w:val="24"/>
                <w:szCs w:val="24"/>
              </w:rPr>
            </w:pPr>
            <w:r w:rsidRPr="00C42749">
              <w:rPr>
                <w:b/>
                <w:sz w:val="24"/>
                <w:szCs w:val="24"/>
              </w:rPr>
              <w:t>24</w:t>
            </w:r>
          </w:p>
        </w:tc>
        <w:tc>
          <w:tcPr>
            <w:tcW w:w="799" w:type="dxa"/>
          </w:tcPr>
          <w:p w:rsidR="00410F88" w:rsidRPr="00C42749" w:rsidRDefault="007A4A6C" w:rsidP="00EA5C2F">
            <w:pPr>
              <w:jc w:val="center"/>
              <w:rPr>
                <w:b/>
                <w:sz w:val="24"/>
                <w:szCs w:val="24"/>
              </w:rPr>
            </w:pPr>
            <w:r>
              <w:rPr>
                <w:b/>
                <w:sz w:val="24"/>
                <w:szCs w:val="24"/>
              </w:rPr>
              <w:t>22</w:t>
            </w:r>
          </w:p>
        </w:tc>
      </w:tr>
    </w:tbl>
    <w:p w:rsidR="0050230C" w:rsidRDefault="0050230C" w:rsidP="0050230C">
      <w:pPr>
        <w:rPr>
          <w:sz w:val="23"/>
        </w:rPr>
      </w:pPr>
    </w:p>
    <w:p w:rsidR="0050230C" w:rsidRDefault="0050230C" w:rsidP="0050230C">
      <w:pPr>
        <w:rPr>
          <w:sz w:val="23"/>
        </w:rPr>
      </w:pPr>
    </w:p>
    <w:p w:rsidR="0050230C" w:rsidRDefault="0050230C" w:rsidP="0050230C">
      <w:pPr>
        <w:rPr>
          <w:sz w:val="23"/>
        </w:rPr>
      </w:pPr>
    </w:p>
    <w:p w:rsidR="0050230C" w:rsidRPr="0050230C" w:rsidRDefault="0050230C" w:rsidP="0050230C">
      <w:pPr>
        <w:rPr>
          <w:sz w:val="23"/>
        </w:rPr>
      </w:pPr>
    </w:p>
    <w:p w:rsidR="0050230C" w:rsidRPr="0050230C" w:rsidRDefault="0050230C" w:rsidP="0050230C">
      <w:pPr>
        <w:rPr>
          <w:sz w:val="23"/>
        </w:rPr>
      </w:pPr>
    </w:p>
    <w:p w:rsidR="0050230C" w:rsidRPr="0050230C" w:rsidRDefault="0050230C" w:rsidP="0050230C">
      <w:pPr>
        <w:rPr>
          <w:sz w:val="23"/>
        </w:rPr>
      </w:pPr>
    </w:p>
    <w:p w:rsidR="00B141CF" w:rsidRPr="00BF4A48" w:rsidRDefault="00BF4A48" w:rsidP="00FA29EC">
      <w:pPr>
        <w:jc w:val="center"/>
        <w:rPr>
          <w:rFonts w:eastAsia="仿宋"/>
          <w:b/>
          <w:sz w:val="28"/>
          <w:szCs w:val="28"/>
        </w:rPr>
      </w:pPr>
      <w:r w:rsidRPr="00BF4A48">
        <w:rPr>
          <w:b/>
          <w:sz w:val="28"/>
          <w:szCs w:val="28"/>
        </w:rPr>
        <w:t>CURRICULUM STANDARDS FOR YEAR 1</w:t>
      </w:r>
    </w:p>
    <w:p w:rsidR="00B141CF" w:rsidRDefault="009F45E6">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drawing>
          <wp:inline distT="0" distB="0" distL="0" distR="0" wp14:anchorId="4489AB9E" wp14:editId="70899E84">
            <wp:extent cx="4775200" cy="5579745"/>
            <wp:effectExtent l="0" t="0" r="6350" b="1905"/>
            <wp:docPr id="1" name="图片 1" descr="Islamia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slamiat1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775200" cy="5579745"/>
                    </a:xfrm>
                    <a:prstGeom prst="rect">
                      <a:avLst/>
                    </a:prstGeom>
                    <a:noFill/>
                    <a:ln>
                      <a:noFill/>
                    </a:ln>
                  </pic:spPr>
                </pic:pic>
              </a:graphicData>
            </a:graphic>
          </wp:inline>
        </w:drawing>
      </w:r>
    </w:p>
    <w:p w:rsidR="00B141CF" w:rsidRDefault="009F45E6">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lastRenderedPageBreak/>
        <w:drawing>
          <wp:inline distT="0" distB="0" distL="0" distR="0" wp14:anchorId="6A933126" wp14:editId="2BD1811B">
            <wp:extent cx="5113655" cy="4792345"/>
            <wp:effectExtent l="0" t="0" r="10795" b="8255"/>
            <wp:docPr id="2" name="图片 2" descr="Islamiat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slamiat1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113655" cy="4792345"/>
                    </a:xfrm>
                    <a:prstGeom prst="rect">
                      <a:avLst/>
                    </a:prstGeom>
                    <a:noFill/>
                    <a:ln>
                      <a:noFill/>
                    </a:ln>
                  </pic:spPr>
                </pic:pic>
              </a:graphicData>
            </a:graphic>
          </wp:inline>
        </w:drawing>
      </w:r>
    </w:p>
    <w:p w:rsidR="00B141CF" w:rsidRDefault="009F45E6">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lastRenderedPageBreak/>
        <w:drawing>
          <wp:inline distT="0" distB="0" distL="0" distR="0" wp14:anchorId="1F52BDC8" wp14:editId="44475462">
            <wp:extent cx="6102350" cy="4921202"/>
            <wp:effectExtent l="0" t="0" r="0" b="0"/>
            <wp:docPr id="3" name="图片 3" descr="Islamiat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slamiat1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100047" cy="4919345"/>
                    </a:xfrm>
                    <a:prstGeom prst="rect">
                      <a:avLst/>
                    </a:prstGeom>
                    <a:noFill/>
                    <a:ln>
                      <a:noFill/>
                    </a:ln>
                  </pic:spPr>
                </pic:pic>
              </a:graphicData>
            </a:graphic>
          </wp:inline>
        </w:drawing>
      </w:r>
    </w:p>
    <w:p w:rsidR="00E16D6B" w:rsidRDefault="00E16D6B">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E16D6B" w:rsidRDefault="00E16D6B">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E16D6B" w:rsidRDefault="00E16D6B">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9F45E6">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drawing>
          <wp:inline distT="0" distB="0" distL="0" distR="0" wp14:anchorId="7F7D0C50" wp14:editId="7B4E5BA9">
            <wp:extent cx="6229350" cy="2444750"/>
            <wp:effectExtent l="0" t="0" r="0" b="0"/>
            <wp:docPr id="4" name="图片 4" descr="Islamiat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slamiat1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234204" cy="2446655"/>
                    </a:xfrm>
                    <a:prstGeom prst="rect">
                      <a:avLst/>
                    </a:prstGeom>
                    <a:noFill/>
                    <a:ln>
                      <a:noFill/>
                    </a:ln>
                  </pic:spPr>
                </pic:pic>
              </a:graphicData>
            </a:graphic>
          </wp:inline>
        </w:drawing>
      </w:r>
    </w:p>
    <w:p w:rsidR="00B141CF" w:rsidRDefault="009F45E6">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lastRenderedPageBreak/>
        <w:drawing>
          <wp:inline distT="0" distB="0" distL="0" distR="0" wp14:anchorId="081F5351" wp14:editId="34CBF3B6">
            <wp:extent cx="6096000" cy="6007100"/>
            <wp:effectExtent l="0" t="0" r="0" b="0"/>
            <wp:docPr id="5" name="图片 5" descr="Islamiat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slamiat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098295" cy="6009362"/>
                    </a:xfrm>
                    <a:prstGeom prst="rect">
                      <a:avLst/>
                    </a:prstGeom>
                    <a:noFill/>
                    <a:ln>
                      <a:noFill/>
                    </a:ln>
                  </pic:spPr>
                </pic:pic>
              </a:graphicData>
            </a:graphic>
          </wp:inline>
        </w:drawing>
      </w:r>
    </w:p>
    <w:p w:rsidR="00B141CF" w:rsidRDefault="009F45E6">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lastRenderedPageBreak/>
        <w:drawing>
          <wp:inline distT="0" distB="0" distL="0" distR="0" wp14:anchorId="0F516A2E" wp14:editId="4163311D">
            <wp:extent cx="6311900" cy="5867400"/>
            <wp:effectExtent l="0" t="0" r="0" b="0"/>
            <wp:docPr id="6" name="图片 6" descr="Islamiat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slamiat1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314455" cy="5869775"/>
                    </a:xfrm>
                    <a:prstGeom prst="rect">
                      <a:avLst/>
                    </a:prstGeom>
                    <a:noFill/>
                    <a:ln>
                      <a:noFill/>
                    </a:ln>
                  </pic:spPr>
                </pic:pic>
              </a:graphicData>
            </a:graphic>
          </wp:inline>
        </w:drawing>
      </w:r>
    </w:p>
    <w:p w:rsidR="005D7963" w:rsidRDefault="005D7963">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9F45E6">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lastRenderedPageBreak/>
        <w:drawing>
          <wp:inline distT="0" distB="0" distL="0" distR="0" wp14:anchorId="15600D8A" wp14:editId="20F41F1B">
            <wp:extent cx="6521450" cy="4044950"/>
            <wp:effectExtent l="0" t="0" r="0" b="0"/>
            <wp:docPr id="7" name="图片 7" descr="Islamiat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slamiat1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521450" cy="4044950"/>
                    </a:xfrm>
                    <a:prstGeom prst="rect">
                      <a:avLst/>
                    </a:prstGeom>
                    <a:noFill/>
                    <a:ln>
                      <a:noFill/>
                    </a:ln>
                  </pic:spPr>
                </pic:pic>
              </a:graphicData>
            </a:graphic>
          </wp:inline>
        </w:drawing>
      </w:r>
    </w:p>
    <w:p w:rsidR="00B141CF" w:rsidRDefault="009F45E6">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lastRenderedPageBreak/>
        <w:drawing>
          <wp:inline distT="0" distB="0" distL="0" distR="0" wp14:anchorId="505A1C95" wp14:editId="2C076ECD">
            <wp:extent cx="6286500" cy="8178800"/>
            <wp:effectExtent l="0" t="0" r="0" b="0"/>
            <wp:docPr id="8" name="图片 8" descr="Islamiat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slamiat1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288251" cy="8181078"/>
                    </a:xfrm>
                    <a:prstGeom prst="rect">
                      <a:avLst/>
                    </a:prstGeom>
                    <a:noFill/>
                    <a:ln>
                      <a:noFill/>
                    </a:ln>
                  </pic:spPr>
                </pic:pic>
              </a:graphicData>
            </a:graphic>
          </wp:inline>
        </w:drawing>
      </w:r>
    </w:p>
    <w:p w:rsidR="00B141CF" w:rsidRDefault="009F45E6">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lastRenderedPageBreak/>
        <w:drawing>
          <wp:inline distT="0" distB="0" distL="0" distR="0" wp14:anchorId="34326CD0" wp14:editId="0D854633">
            <wp:extent cx="6172200" cy="4432300"/>
            <wp:effectExtent l="0" t="0" r="0" b="6350"/>
            <wp:docPr id="9" name="图片 9" descr="Islamiat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slamiat1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75754" cy="4434852"/>
                    </a:xfrm>
                    <a:prstGeom prst="rect">
                      <a:avLst/>
                    </a:prstGeom>
                    <a:noFill/>
                    <a:ln>
                      <a:noFill/>
                    </a:ln>
                  </pic:spPr>
                </pic:pic>
              </a:graphicData>
            </a:graphic>
          </wp:inline>
        </w:drawing>
      </w: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pPr>
        <w:pStyle w:val="Heading1"/>
        <w:tabs>
          <w:tab w:val="left" w:pos="1592"/>
        </w:tabs>
        <w:spacing w:before="84"/>
        <w:ind w:left="0" w:right="7128" w:firstLine="0"/>
        <w:jc w:val="center"/>
        <w:rPr>
          <w:rFonts w:ascii="Times New Roman Regular" w:eastAsia="仿宋" w:hAnsi="Times New Roman Regular" w:cs="Times New Roman Regular" w:hint="eastAsia"/>
          <w:sz w:val="24"/>
          <w:szCs w:val="24"/>
          <w:lang w:eastAsia="zh-CN"/>
        </w:rPr>
      </w:pPr>
    </w:p>
    <w:p w:rsidR="00B141CF" w:rsidRDefault="00B141CF" w:rsidP="00587467">
      <w:pPr>
        <w:pStyle w:val="Heading1"/>
        <w:tabs>
          <w:tab w:val="left" w:pos="1592"/>
        </w:tabs>
        <w:spacing w:before="84"/>
        <w:ind w:left="0" w:right="7128" w:firstLine="0"/>
        <w:rPr>
          <w:rFonts w:ascii="Times New Roman Regular" w:eastAsia="仿宋" w:hAnsi="Times New Roman Regular" w:cs="Times New Roman Regular" w:hint="eastAsia"/>
          <w:sz w:val="24"/>
          <w:szCs w:val="24"/>
          <w:lang w:eastAsia="zh-CN"/>
        </w:rPr>
      </w:pPr>
    </w:p>
    <w:p w:rsidR="003D13AF" w:rsidRPr="0002351D" w:rsidRDefault="003D13AF" w:rsidP="003D13AF">
      <w:pPr>
        <w:rPr>
          <w:rFonts w:asciiTheme="majorBidi" w:hAnsiTheme="majorBidi" w:cstheme="majorBidi"/>
          <w:color w:val="000000" w:themeColor="text1"/>
        </w:rPr>
      </w:pPr>
      <w:r w:rsidRPr="0002351D">
        <w:rPr>
          <w:rFonts w:asciiTheme="majorBidi" w:hAnsiTheme="majorBidi" w:cstheme="majorBidi"/>
          <w:color w:val="000000" w:themeColor="text1"/>
          <w:spacing w:val="-3"/>
        </w:rPr>
        <w:br w:type="page"/>
      </w:r>
    </w:p>
    <w:p w:rsidR="00B141CF" w:rsidRDefault="00B141CF">
      <w:pPr>
        <w:tabs>
          <w:tab w:val="left" w:pos="350"/>
        </w:tabs>
        <w:rPr>
          <w:rFonts w:eastAsia="SimSun"/>
          <w:lang w:eastAsia="zh-CN"/>
        </w:rPr>
        <w:sectPr w:rsidR="00B141CF">
          <w:footerReference w:type="default" r:id="rId18"/>
          <w:pgSz w:w="12240" w:h="16340"/>
          <w:pgMar w:top="700" w:right="640" w:bottom="1480" w:left="1240" w:header="0" w:footer="1294" w:gutter="0"/>
          <w:cols w:space="720"/>
        </w:sectPr>
      </w:pPr>
    </w:p>
    <w:p w:rsidR="00AC12B3" w:rsidRPr="0002351D" w:rsidRDefault="00AC12B3" w:rsidP="00AC12B3">
      <w:pPr>
        <w:tabs>
          <w:tab w:val="left" w:pos="1192"/>
        </w:tabs>
        <w:adjustRightInd w:val="0"/>
        <w:spacing w:before="202" w:line="253" w:lineRule="exact"/>
        <w:jc w:val="center"/>
        <w:rPr>
          <w:rFonts w:asciiTheme="majorBidi"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shd w:val="clear" w:color="auto" w:fill="FFFFFF" w:themeFill="background1"/>
          <w:lang w:eastAsia="zh-CN"/>
        </w:rPr>
        <w:lastRenderedPageBreak/>
        <w:t>CHINESE</w:t>
      </w:r>
      <w:r w:rsidRPr="0002351D">
        <w:rPr>
          <w:rFonts w:asciiTheme="majorBidi" w:eastAsia="DengXian" w:hAnsiTheme="majorBidi" w:cstheme="majorBidi"/>
          <w:b/>
          <w:color w:val="000000" w:themeColor="text1"/>
          <w:w w:val="103"/>
          <w:szCs w:val="24"/>
          <w:lang w:eastAsia="zh-CN"/>
        </w:rPr>
        <w:t xml:space="preserve"> LANGUAGE</w:t>
      </w:r>
    </w:p>
    <w:p w:rsidR="00AC12B3" w:rsidRPr="00A6316A" w:rsidRDefault="00AC12B3" w:rsidP="00AC12B3">
      <w:pPr>
        <w:adjustRightInd w:val="0"/>
        <w:spacing w:line="253" w:lineRule="exact"/>
        <w:rPr>
          <w:rFonts w:asciiTheme="majorBidi" w:hAnsiTheme="majorBidi" w:cstheme="majorBidi"/>
          <w:color w:val="000000" w:themeColor="text1"/>
          <w:w w:val="103"/>
          <w:szCs w:val="24"/>
        </w:rPr>
      </w:pPr>
      <w:r w:rsidRPr="0002351D">
        <w:rPr>
          <w:rFonts w:asciiTheme="majorBidi" w:hAnsiTheme="majorBidi" w:cstheme="majorBidi"/>
          <w:b/>
          <w:color w:val="000000" w:themeColor="text1"/>
          <w:w w:val="103"/>
          <w:szCs w:val="24"/>
          <w:shd w:val="clear" w:color="auto" w:fill="FFFFFF" w:themeFill="background1"/>
        </w:rPr>
        <w:t>Course Code: GenC-</w:t>
      </w:r>
      <w:r w:rsidRPr="0002351D">
        <w:rPr>
          <w:rFonts w:asciiTheme="majorBidi" w:eastAsia="DengXian" w:hAnsiTheme="majorBidi" w:cstheme="majorBidi"/>
          <w:b/>
          <w:color w:val="000000" w:themeColor="text1"/>
          <w:w w:val="103"/>
          <w:szCs w:val="24"/>
          <w:shd w:val="clear" w:color="auto" w:fill="FFFFFF" w:themeFill="background1"/>
          <w:lang w:eastAsia="zh-CN"/>
        </w:rPr>
        <w:t xml:space="preserve">112        </w:t>
      </w:r>
    </w:p>
    <w:p w:rsidR="00AC12B3" w:rsidRDefault="00AC12B3" w:rsidP="00AC12B3">
      <w:pPr>
        <w:adjustRightInd w:val="0"/>
        <w:spacing w:line="253" w:lineRule="exact"/>
        <w:rPr>
          <w:rFonts w:asciiTheme="majorBidi" w:hAnsiTheme="majorBidi" w:cstheme="majorBidi"/>
          <w:b/>
          <w:color w:val="000000" w:themeColor="text1"/>
          <w:w w:val="103"/>
          <w:szCs w:val="24"/>
        </w:rPr>
      </w:pPr>
    </w:p>
    <w:p w:rsidR="00AC12B3" w:rsidRPr="0002351D" w:rsidRDefault="00AC12B3" w:rsidP="00AC12B3">
      <w:pPr>
        <w:adjustRightInd w:val="0"/>
        <w:spacing w:line="253" w:lineRule="exact"/>
        <w:rPr>
          <w:rFonts w:asciiTheme="majorBidi" w:hAnsiTheme="majorBidi" w:cstheme="majorBidi"/>
          <w:b/>
          <w:color w:val="000000" w:themeColor="text1"/>
          <w:w w:val="103"/>
          <w:szCs w:val="24"/>
        </w:rPr>
      </w:pPr>
      <w:r w:rsidRPr="0002351D">
        <w:rPr>
          <w:rFonts w:asciiTheme="majorBidi" w:hAnsiTheme="majorBidi" w:cstheme="majorBidi"/>
          <w:b/>
          <w:color w:val="000000" w:themeColor="text1"/>
          <w:w w:val="103"/>
          <w:szCs w:val="24"/>
        </w:rPr>
        <w:t>Total Contact Hours:</w:t>
      </w:r>
      <w:r>
        <w:rPr>
          <w:rFonts w:asciiTheme="majorBidi" w:hAnsiTheme="majorBidi" w:cstheme="majorBidi"/>
          <w:b/>
          <w:color w:val="000000" w:themeColor="text1"/>
          <w:w w:val="103"/>
          <w:szCs w:val="24"/>
        </w:rPr>
        <w:t xml:space="preserve"> 64</w:t>
      </w:r>
    </w:p>
    <w:p w:rsidR="00AC12B3" w:rsidRPr="00090DAD" w:rsidRDefault="00AC12B3" w:rsidP="00AC12B3">
      <w:pPr>
        <w:adjustRightInd w:val="0"/>
        <w:spacing w:line="253" w:lineRule="exact"/>
        <w:rPr>
          <w:rFonts w:asciiTheme="majorBidi" w:hAnsiTheme="majorBidi" w:cstheme="majorBidi"/>
          <w:b/>
          <w:bCs/>
          <w:color w:val="000000" w:themeColor="text1"/>
          <w:w w:val="103"/>
          <w:szCs w:val="24"/>
        </w:rPr>
      </w:pPr>
      <w:r w:rsidRPr="00090DAD">
        <w:rPr>
          <w:rFonts w:asciiTheme="majorBidi" w:hAnsiTheme="majorBidi" w:cstheme="majorBidi"/>
          <w:b/>
          <w:bCs/>
          <w:color w:val="000000" w:themeColor="text1"/>
          <w:w w:val="103"/>
          <w:szCs w:val="24"/>
        </w:rPr>
        <w:t>Theory</w:t>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t>64</w:t>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T</w:t>
      </w:r>
      <w:r w:rsidRPr="00090DAD">
        <w:rPr>
          <w:rFonts w:asciiTheme="majorBidi" w:hAnsiTheme="majorBidi" w:cstheme="majorBidi"/>
          <w:b/>
          <w:bCs/>
          <w:color w:val="000000" w:themeColor="text1"/>
          <w:w w:val="103"/>
          <w:szCs w:val="24"/>
        </w:rPr>
        <w:tab/>
        <w:t xml:space="preserve">P   </w:t>
      </w:r>
      <w:r>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C</w:t>
      </w:r>
    </w:p>
    <w:p w:rsidR="00AC12B3" w:rsidRPr="00090DAD" w:rsidRDefault="00AC12B3" w:rsidP="00AC12B3">
      <w:pPr>
        <w:adjustRightInd w:val="0"/>
        <w:spacing w:line="253" w:lineRule="exact"/>
        <w:rPr>
          <w:rFonts w:asciiTheme="majorBidi" w:hAnsiTheme="majorBidi" w:cstheme="majorBidi"/>
          <w:b/>
          <w:bCs/>
          <w:color w:val="000000" w:themeColor="text1"/>
          <w:w w:val="103"/>
          <w:szCs w:val="24"/>
        </w:rPr>
      </w:pPr>
      <w:r w:rsidRPr="00090DAD">
        <w:rPr>
          <w:rFonts w:asciiTheme="majorBidi" w:hAnsiTheme="majorBidi" w:cstheme="majorBidi"/>
          <w:b/>
          <w:bCs/>
          <w:color w:val="000000" w:themeColor="text1"/>
          <w:w w:val="103"/>
          <w:szCs w:val="24"/>
        </w:rPr>
        <w:t>Practical</w:t>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t>0</w:t>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2</w:t>
      </w:r>
      <w:r w:rsidRPr="00090DAD">
        <w:rPr>
          <w:rFonts w:asciiTheme="majorBidi" w:hAnsiTheme="majorBidi" w:cstheme="majorBidi"/>
          <w:b/>
          <w:bCs/>
          <w:color w:val="000000" w:themeColor="text1"/>
          <w:w w:val="103"/>
          <w:szCs w:val="24"/>
        </w:rPr>
        <w:tab/>
        <w:t>0</w:t>
      </w:r>
      <w:r w:rsidRPr="00090DAD">
        <w:rPr>
          <w:rFonts w:asciiTheme="majorBidi" w:hAnsiTheme="majorBidi" w:cstheme="majorBidi"/>
          <w:b/>
          <w:bCs/>
          <w:color w:val="000000" w:themeColor="text1"/>
          <w:w w:val="103"/>
          <w:szCs w:val="24"/>
        </w:rPr>
        <w:tab/>
        <w:t xml:space="preserve"> 2</w:t>
      </w:r>
    </w:p>
    <w:p w:rsidR="00AC12B3" w:rsidRPr="0002351D" w:rsidRDefault="00AC12B3" w:rsidP="00AC12B3">
      <w:pPr>
        <w:adjustRightInd w:val="0"/>
        <w:spacing w:line="253" w:lineRule="exact"/>
        <w:ind w:left="1260" w:hanging="630"/>
        <w:rPr>
          <w:rFonts w:asciiTheme="majorBidi" w:hAnsiTheme="majorBidi" w:cstheme="majorBidi"/>
          <w:b/>
          <w:color w:val="000000" w:themeColor="text1"/>
          <w:w w:val="103"/>
          <w:szCs w:val="24"/>
        </w:rPr>
      </w:pPr>
    </w:p>
    <w:p w:rsidR="00AC12B3" w:rsidRPr="0002351D" w:rsidRDefault="00AC12B3" w:rsidP="00AC12B3">
      <w:pPr>
        <w:adjustRightInd w:val="0"/>
        <w:spacing w:line="253" w:lineRule="exact"/>
        <w:jc w:val="both"/>
        <w:rPr>
          <w:rFonts w:asciiTheme="majorBidi" w:hAnsiTheme="majorBidi" w:cstheme="majorBidi"/>
          <w:b/>
          <w:color w:val="000000" w:themeColor="text1"/>
          <w:w w:val="103"/>
          <w:szCs w:val="24"/>
        </w:rPr>
      </w:pPr>
    </w:p>
    <w:p w:rsidR="00AC12B3" w:rsidRPr="0002351D" w:rsidRDefault="00AC12B3" w:rsidP="00AC12B3">
      <w:pPr>
        <w:adjustRightInd w:val="0"/>
        <w:spacing w:line="253" w:lineRule="exact"/>
        <w:jc w:val="both"/>
        <w:rPr>
          <w:rFonts w:asciiTheme="majorBidi" w:eastAsia="DengXian" w:hAnsiTheme="majorBidi" w:cstheme="majorBidi"/>
          <w:b/>
          <w:color w:val="000000" w:themeColor="text1"/>
          <w:w w:val="103"/>
          <w:szCs w:val="24"/>
          <w:lang w:eastAsia="zh-CN"/>
        </w:rPr>
      </w:pPr>
      <w:r w:rsidRPr="0002351D">
        <w:rPr>
          <w:rFonts w:asciiTheme="majorBidi" w:eastAsia="DengXian" w:hAnsiTheme="majorBidi" w:cstheme="majorBidi"/>
          <w:b/>
          <w:color w:val="000000" w:themeColor="text1"/>
          <w:w w:val="103"/>
          <w:szCs w:val="24"/>
          <w:lang w:eastAsia="zh-CN"/>
        </w:rPr>
        <w:t>PART ONE</w:t>
      </w:r>
    </w:p>
    <w:p w:rsidR="00AC12B3" w:rsidRPr="0002351D" w:rsidRDefault="00AC12B3" w:rsidP="00AC12B3">
      <w:pPr>
        <w:adjustRightInd w:val="0"/>
        <w:spacing w:line="253" w:lineRule="exact"/>
        <w:jc w:val="both"/>
        <w:rPr>
          <w:rFonts w:asciiTheme="majorBidi" w:eastAsia="DengXian" w:hAnsiTheme="majorBidi" w:cstheme="majorBidi"/>
          <w:b/>
          <w:color w:val="000000" w:themeColor="text1"/>
          <w:w w:val="103"/>
          <w:szCs w:val="24"/>
          <w:lang w:eastAsia="zh-CN"/>
        </w:rPr>
      </w:pPr>
    </w:p>
    <w:p w:rsidR="00AC12B3" w:rsidRPr="0002351D" w:rsidRDefault="00AC12B3" w:rsidP="00AC12B3">
      <w:pPr>
        <w:adjustRightInd w:val="0"/>
        <w:spacing w:line="253" w:lineRule="exact"/>
        <w:jc w:val="both"/>
        <w:rPr>
          <w:rFonts w:asciiTheme="majorBidi" w:eastAsia="DengXian" w:hAnsiTheme="majorBidi" w:cstheme="majorBidi"/>
          <w:color w:val="000000" w:themeColor="text1"/>
          <w:w w:val="103"/>
          <w:szCs w:val="24"/>
          <w:lang w:eastAsia="zh-CN"/>
        </w:rPr>
      </w:pPr>
      <w:r w:rsidRPr="0002351D">
        <w:rPr>
          <w:rFonts w:asciiTheme="majorBidi" w:hAnsiTheme="majorBidi" w:cstheme="majorBidi"/>
          <w:b/>
          <w:color w:val="000000" w:themeColor="text1"/>
          <w:w w:val="103"/>
          <w:szCs w:val="24"/>
        </w:rPr>
        <w:t>AIMS</w:t>
      </w:r>
      <w:r>
        <w:rPr>
          <w:rFonts w:asciiTheme="majorBidi" w:hAnsiTheme="majorBidi" w:cstheme="majorBidi"/>
          <w:color w:val="000000" w:themeColor="text1"/>
          <w:w w:val="103"/>
          <w:szCs w:val="24"/>
        </w:rPr>
        <w:t xml:space="preserve">: </w:t>
      </w:r>
      <w:r w:rsidRPr="0002351D">
        <w:rPr>
          <w:rFonts w:asciiTheme="majorBidi" w:eastAsia="DengXian" w:hAnsiTheme="majorBidi" w:cstheme="majorBidi"/>
          <w:color w:val="000000" w:themeColor="text1"/>
          <w:w w:val="103"/>
          <w:szCs w:val="24"/>
          <w:lang w:eastAsia="zh-CN"/>
        </w:rPr>
        <w:t xml:space="preserve">This </w:t>
      </w:r>
      <w:r w:rsidRPr="0002351D">
        <w:rPr>
          <w:rFonts w:asciiTheme="majorBidi" w:hAnsiTheme="majorBidi" w:cstheme="majorBidi"/>
          <w:color w:val="000000" w:themeColor="text1"/>
          <w:w w:val="103"/>
          <w:szCs w:val="24"/>
        </w:rPr>
        <w:t>course</w:t>
      </w:r>
      <w:r w:rsidRPr="0002351D">
        <w:rPr>
          <w:rFonts w:asciiTheme="majorBidi" w:eastAsia="DengXian" w:hAnsiTheme="majorBidi" w:cstheme="majorBidi"/>
          <w:color w:val="000000" w:themeColor="text1"/>
          <w:w w:val="103"/>
          <w:szCs w:val="24"/>
          <w:lang w:eastAsia="zh-CN"/>
        </w:rPr>
        <w:t xml:space="preserve"> consists of 32 classes (including mid-term test and final test). After completing this part, students can master the primary Chinese language knowledge taught in the content of the course, and be able to achieve and exceed the </w:t>
      </w:r>
      <w:r w:rsidRPr="0002351D">
        <w:rPr>
          <w:rFonts w:asciiTheme="majorBidi" w:eastAsia="DengXian" w:hAnsiTheme="majorBidi" w:cstheme="majorBidi"/>
          <w:b/>
          <w:bCs/>
          <w:color w:val="000000" w:themeColor="text1"/>
          <w:w w:val="103"/>
          <w:szCs w:val="24"/>
          <w:lang w:eastAsia="zh-CN"/>
        </w:rPr>
        <w:t>HSK level One</w:t>
      </w:r>
      <w:r w:rsidRPr="0002351D">
        <w:rPr>
          <w:rFonts w:asciiTheme="majorBidi" w:eastAsia="DengXian" w:hAnsiTheme="majorBidi" w:cstheme="majorBidi"/>
          <w:color w:val="000000" w:themeColor="text1"/>
          <w:w w:val="103"/>
          <w:szCs w:val="24"/>
          <w:lang w:eastAsia="zh-CN"/>
        </w:rPr>
        <w:t>.</w:t>
      </w:r>
    </w:p>
    <w:p w:rsidR="00AC12B3" w:rsidRPr="0002351D" w:rsidRDefault="00AC12B3" w:rsidP="00AC12B3">
      <w:pPr>
        <w:adjustRightInd w:val="0"/>
        <w:spacing w:line="253" w:lineRule="exact"/>
        <w:jc w:val="both"/>
        <w:rPr>
          <w:rFonts w:asciiTheme="majorBidi" w:eastAsia="DengXian" w:hAnsiTheme="majorBidi" w:cstheme="majorBidi"/>
          <w:color w:val="000000" w:themeColor="text1"/>
          <w:w w:val="103"/>
          <w:szCs w:val="24"/>
          <w:lang w:eastAsia="zh-CN"/>
        </w:rPr>
      </w:pPr>
    </w:p>
    <w:p w:rsidR="00AC12B3" w:rsidRPr="0002351D" w:rsidRDefault="00AC12B3" w:rsidP="00AC12B3">
      <w:pPr>
        <w:adjustRightInd w:val="0"/>
        <w:spacing w:line="253" w:lineRule="exact"/>
        <w:jc w:val="both"/>
        <w:rPr>
          <w:rFonts w:asciiTheme="majorBidi" w:eastAsia="DengXian" w:hAnsiTheme="majorBidi" w:cstheme="majorBidi"/>
          <w:color w:val="000000" w:themeColor="text1"/>
          <w:w w:val="103"/>
          <w:szCs w:val="24"/>
          <w:lang w:eastAsia="zh-CN"/>
        </w:rPr>
      </w:pPr>
      <w:r w:rsidRPr="0002351D">
        <w:rPr>
          <w:rFonts w:asciiTheme="majorBidi" w:eastAsia="DengXian" w:hAnsiTheme="majorBidi" w:cstheme="majorBidi"/>
          <w:b/>
          <w:bCs/>
          <w:color w:val="000000" w:themeColor="text1"/>
          <w:w w:val="103"/>
          <w:szCs w:val="24"/>
          <w:lang w:eastAsia="zh-CN"/>
        </w:rPr>
        <w:t>INSTRUCTION OBJECTIVE</w:t>
      </w:r>
      <w:r w:rsidRPr="0002351D">
        <w:rPr>
          <w:rFonts w:asciiTheme="majorBidi" w:eastAsia="DengXian" w:hAnsiTheme="majorBidi" w:cstheme="majorBidi"/>
          <w:color w:val="000000" w:themeColor="text1"/>
          <w:w w:val="103"/>
          <w:szCs w:val="24"/>
          <w:lang w:eastAsia="zh-CN"/>
        </w:rPr>
        <w:t xml:space="preserve"> The course is mainly for zero-based learners. Through the study of this course, learners can lay a solid language foundation and have a preliminary understanding of Chinese language structure, including Pinyin, Chinese characters, words, grammar and other knowledge. After completing this course, learners can understand and use some basic words and sentences, and complete the most basic communication, such as greeting, asking, introducing, shopping and so on.</w:t>
      </w:r>
    </w:p>
    <w:p w:rsidR="00AC12B3" w:rsidRPr="0002351D" w:rsidRDefault="00AC12B3" w:rsidP="00AC12B3">
      <w:pPr>
        <w:adjustRightInd w:val="0"/>
        <w:spacing w:line="253" w:lineRule="exact"/>
        <w:ind w:left="810" w:hanging="630"/>
        <w:jc w:val="both"/>
        <w:rPr>
          <w:rFonts w:asciiTheme="majorBidi" w:eastAsia="SimSun" w:hAnsiTheme="majorBidi" w:cstheme="majorBidi"/>
          <w:color w:val="000000" w:themeColor="text1"/>
          <w:szCs w:val="24"/>
          <w:lang w:eastAsia="zh-CN"/>
        </w:rPr>
      </w:pPr>
    </w:p>
    <w:p w:rsidR="00AC12B3" w:rsidRPr="0002351D" w:rsidRDefault="00AC12B3" w:rsidP="00AC12B3">
      <w:pPr>
        <w:adjustRightInd w:val="0"/>
        <w:spacing w:line="253" w:lineRule="exact"/>
        <w:ind w:left="810" w:hanging="630"/>
        <w:jc w:val="both"/>
        <w:rPr>
          <w:rFonts w:asciiTheme="majorBidi" w:hAnsiTheme="majorBidi" w:cstheme="majorBidi"/>
          <w:color w:val="000000" w:themeColor="text1"/>
          <w:w w:val="103"/>
          <w:szCs w:val="24"/>
        </w:rPr>
      </w:pPr>
    </w:p>
    <w:p w:rsidR="00AC12B3" w:rsidRDefault="00AC12B3" w:rsidP="00AC12B3">
      <w:pPr>
        <w:adjustRightInd w:val="0"/>
        <w:spacing w:line="253" w:lineRule="exact"/>
        <w:rPr>
          <w:rFonts w:asciiTheme="majorBidi" w:hAnsiTheme="majorBidi" w:cstheme="majorBidi"/>
          <w:b/>
          <w:color w:val="000000" w:themeColor="text1"/>
          <w:w w:val="103"/>
          <w:szCs w:val="24"/>
        </w:rPr>
      </w:pPr>
      <w:r w:rsidRPr="0002351D">
        <w:rPr>
          <w:rFonts w:asciiTheme="majorBidi" w:hAnsiTheme="majorBidi" w:cstheme="majorBidi"/>
          <w:b/>
          <w:color w:val="000000" w:themeColor="text1"/>
          <w:w w:val="103"/>
          <w:szCs w:val="24"/>
        </w:rPr>
        <w:t xml:space="preserve">COURSE CONTENTS </w:t>
      </w:r>
    </w:p>
    <w:p w:rsidR="00AC12B3" w:rsidRDefault="00AC12B3" w:rsidP="00AC12B3">
      <w:pPr>
        <w:adjustRightInd w:val="0"/>
        <w:spacing w:line="253" w:lineRule="exact"/>
        <w:rPr>
          <w:rFonts w:asciiTheme="majorBidi" w:hAnsiTheme="majorBidi" w:cstheme="majorBidi"/>
          <w:b/>
          <w:color w:val="000000" w:themeColor="text1"/>
          <w:w w:val="103"/>
          <w:szCs w:val="24"/>
        </w:rPr>
      </w:pPr>
    </w:p>
    <w:p w:rsidR="00AC12B3" w:rsidRPr="0002351D" w:rsidRDefault="00AC12B3" w:rsidP="00AC12B3">
      <w:pPr>
        <w:adjustRightInd w:val="0"/>
        <w:spacing w:line="253" w:lineRule="exact"/>
        <w:rPr>
          <w:rFonts w:asciiTheme="majorBidi" w:hAnsiTheme="majorBidi" w:cstheme="majorBidi"/>
          <w:b/>
          <w:color w:val="000000" w:themeColor="text1"/>
          <w:w w:val="103"/>
          <w:szCs w:val="24"/>
        </w:rPr>
      </w:pPr>
      <w:r>
        <w:rPr>
          <w:rFonts w:asciiTheme="majorBidi" w:hAnsiTheme="majorBidi" w:cstheme="majorBidi"/>
          <w:b/>
          <w:color w:val="000000" w:themeColor="text1"/>
          <w:w w:val="103"/>
          <w:szCs w:val="24"/>
        </w:rPr>
        <w:t>PART ONE</w:t>
      </w:r>
    </w:p>
    <w:p w:rsidR="00AC12B3" w:rsidRPr="0002351D" w:rsidRDefault="00AC12B3" w:rsidP="00AC12B3">
      <w:pPr>
        <w:adjustRightInd w:val="0"/>
        <w:spacing w:line="253" w:lineRule="exact"/>
        <w:rPr>
          <w:rFonts w:asciiTheme="majorBidi" w:eastAsia="DengXian" w:hAnsiTheme="majorBidi" w:cstheme="majorBidi"/>
          <w:color w:val="000000" w:themeColor="text1"/>
          <w:w w:val="103"/>
          <w:szCs w:val="24"/>
          <w:lang w:eastAsia="zh-CN"/>
        </w:rPr>
      </w:pPr>
    </w:p>
    <w:p w:rsidR="00AC12B3" w:rsidRPr="00AC12B3" w:rsidRDefault="00AC12B3" w:rsidP="00AC12B3">
      <w:pPr>
        <w:pStyle w:val="ListParagraph"/>
        <w:numPr>
          <w:ilvl w:val="0"/>
          <w:numId w:val="190"/>
        </w:numPr>
        <w:autoSpaceDE/>
        <w:autoSpaceDN/>
        <w:spacing w:before="0" w:line="253" w:lineRule="exact"/>
        <w:contextualSpacing/>
        <w:rPr>
          <w:rFonts w:asciiTheme="majorBidi" w:hAnsiTheme="majorBidi" w:cstheme="majorBidi"/>
          <w:color w:val="000000" w:themeColor="text1"/>
        </w:rPr>
      </w:pPr>
      <w:r w:rsidRPr="0002351D">
        <w:rPr>
          <w:rFonts w:asciiTheme="majorBidi" w:hAnsiTheme="majorBidi" w:cstheme="majorBidi"/>
          <w:b/>
          <w:bCs/>
          <w:color w:val="000000" w:themeColor="text1"/>
        </w:rPr>
        <w:t xml:space="preserve">LESSON 1 HELLO VS </w:t>
      </w:r>
      <w:r w:rsidRPr="0002351D">
        <w:rPr>
          <w:rFonts w:asciiTheme="majorBidi" w:hAnsiTheme="majorBidi" w:cstheme="majorBidi"/>
          <w:b/>
          <w:bCs/>
          <w:color w:val="000000" w:themeColor="text1"/>
          <w:shd w:val="clear" w:color="auto" w:fill="FFFFFF"/>
        </w:rPr>
        <w:t>NǏHǍO</w:t>
      </w:r>
      <w:r w:rsidRPr="0002351D">
        <w:rPr>
          <w:rFonts w:asciiTheme="majorBidi" w:eastAsia="NimbusSanL-Regu" w:hAnsiTheme="majorBidi" w:cstheme="majorBidi"/>
          <w:b/>
          <w:bCs/>
          <w:color w:val="000000" w:themeColor="text1"/>
        </w:rPr>
        <w:t xml:space="preserve">     </w:t>
      </w:r>
      <w:r>
        <w:rPr>
          <w:rFonts w:asciiTheme="majorBidi" w:eastAsia="NimbusSanL-Regu" w:hAnsiTheme="majorBidi" w:cstheme="majorBidi"/>
          <w:b/>
          <w:bCs/>
          <w:color w:val="000000" w:themeColor="text1"/>
        </w:rPr>
        <w:tab/>
      </w:r>
      <w:r>
        <w:rPr>
          <w:rFonts w:asciiTheme="majorBidi" w:eastAsia="NimbusSanL-Regu" w:hAnsiTheme="majorBidi" w:cstheme="majorBidi"/>
          <w:b/>
          <w:bCs/>
          <w:color w:val="000000" w:themeColor="text1"/>
        </w:rPr>
        <w:tab/>
      </w:r>
      <w:r>
        <w:rPr>
          <w:rFonts w:asciiTheme="majorBidi" w:eastAsia="NimbusSanL-Regu" w:hAnsiTheme="majorBidi" w:cstheme="majorBidi"/>
          <w:b/>
          <w:bCs/>
          <w:color w:val="000000" w:themeColor="text1"/>
        </w:rPr>
        <w:tab/>
      </w:r>
      <w:r>
        <w:rPr>
          <w:rFonts w:asciiTheme="majorBidi" w:eastAsia="NimbusSanL-Regu" w:hAnsiTheme="majorBidi" w:cstheme="majorBidi"/>
          <w:b/>
          <w:bCs/>
          <w:color w:val="000000" w:themeColor="text1"/>
        </w:rPr>
        <w:tab/>
      </w:r>
      <w:r>
        <w:rPr>
          <w:rFonts w:asciiTheme="majorBidi" w:eastAsia="NimbusSanL-Regu" w:hAnsiTheme="majorBidi" w:cstheme="majorBidi"/>
          <w:b/>
          <w:bCs/>
          <w:color w:val="000000" w:themeColor="text1"/>
        </w:rPr>
        <w:tab/>
      </w:r>
      <w:r>
        <w:rPr>
          <w:rFonts w:asciiTheme="majorBidi" w:eastAsia="NimbusSanL-Regu" w:hAnsiTheme="majorBidi" w:cstheme="majorBidi"/>
          <w:b/>
          <w:bCs/>
          <w:color w:val="000000" w:themeColor="text1"/>
        </w:rPr>
        <w:tab/>
      </w:r>
      <w:r>
        <w:rPr>
          <w:rFonts w:asciiTheme="majorBidi" w:eastAsia="NimbusSanL-Regu" w:hAnsiTheme="majorBidi" w:cstheme="majorBidi"/>
          <w:b/>
          <w:bCs/>
          <w:color w:val="000000" w:themeColor="text1"/>
        </w:rPr>
        <w:tab/>
      </w:r>
      <w:r>
        <w:rPr>
          <w:rFonts w:asciiTheme="majorBidi" w:eastAsia="NimbusSanL-Regu" w:hAnsiTheme="majorBidi" w:cstheme="majorBidi"/>
          <w:b/>
          <w:bCs/>
          <w:color w:val="000000" w:themeColor="text1"/>
        </w:rPr>
        <w:tab/>
      </w:r>
      <w:r>
        <w:rPr>
          <w:rFonts w:asciiTheme="majorBidi" w:eastAsia="NimbusSanL-Regu" w:hAnsiTheme="majorBidi" w:cstheme="majorBidi"/>
          <w:b/>
          <w:bCs/>
          <w:color w:val="000000" w:themeColor="text1"/>
        </w:rPr>
        <w:tab/>
      </w:r>
      <w:r w:rsidRPr="0002351D">
        <w:rPr>
          <w:rFonts w:asciiTheme="majorBidi" w:eastAsia="NimbusSanL-Regu" w:hAnsiTheme="majorBidi" w:cstheme="majorBidi"/>
          <w:b/>
          <w:bCs/>
          <w:color w:val="000000" w:themeColor="text1"/>
        </w:rPr>
        <w:t xml:space="preserve"> </w:t>
      </w:r>
      <w:r>
        <w:rPr>
          <w:rFonts w:asciiTheme="majorBidi" w:eastAsia="NimbusSanL-Regu" w:hAnsiTheme="majorBidi" w:cstheme="majorBidi"/>
          <w:b/>
          <w:bCs/>
          <w:color w:val="000000" w:themeColor="text1"/>
        </w:rPr>
        <w:t>1</w:t>
      </w:r>
      <w:r w:rsidRPr="0002351D">
        <w:rPr>
          <w:rFonts w:asciiTheme="majorBidi" w:eastAsia="NimbusSanL-Regu" w:hAnsiTheme="majorBidi" w:cstheme="majorBidi"/>
          <w:b/>
          <w:bCs/>
          <w:color w:val="000000" w:themeColor="text1"/>
        </w:rPr>
        <w:t xml:space="preserve"> Hour                                                                                                                      </w:t>
      </w:r>
    </w:p>
    <w:p w:rsidR="00AC12B3" w:rsidRDefault="00AC12B3" w:rsidP="00507CD3">
      <w:pPr>
        <w:pStyle w:val="ListParagraph"/>
        <w:autoSpaceDE/>
        <w:autoSpaceDN/>
        <w:spacing w:before="0" w:line="253" w:lineRule="exact"/>
        <w:ind w:left="284" w:firstLine="0"/>
        <w:contextualSpacing/>
        <w:rPr>
          <w:rFonts w:asciiTheme="majorBidi" w:hAnsiTheme="majorBidi" w:cstheme="majorBidi"/>
          <w:color w:val="000000" w:themeColor="text1"/>
        </w:rPr>
      </w:pPr>
      <w:r w:rsidRPr="0002351D">
        <w:rPr>
          <w:rFonts w:asciiTheme="majorBidi" w:hAnsiTheme="majorBidi" w:cstheme="majorBidi"/>
          <w:color w:val="000000" w:themeColor="text1"/>
        </w:rPr>
        <w:t>This lesson briefly introduces pinyin and spelling methods.</w:t>
      </w:r>
    </w:p>
    <w:p w:rsidR="00507CD3" w:rsidRPr="0002351D" w:rsidRDefault="00507CD3" w:rsidP="00507CD3">
      <w:pPr>
        <w:pStyle w:val="ListParagraph"/>
        <w:autoSpaceDE/>
        <w:autoSpaceDN/>
        <w:spacing w:before="0" w:line="253" w:lineRule="exact"/>
        <w:ind w:left="284" w:firstLine="0"/>
        <w:contextualSpacing/>
        <w:rPr>
          <w:rFonts w:asciiTheme="majorBidi" w:hAnsiTheme="majorBidi" w:cstheme="majorBidi"/>
          <w:color w:val="000000" w:themeColor="text1"/>
        </w:rPr>
      </w:pPr>
    </w:p>
    <w:p w:rsidR="00AC12B3" w:rsidRPr="0002351D" w:rsidRDefault="00AC12B3" w:rsidP="00AC12B3">
      <w:pPr>
        <w:pStyle w:val="ListParagraph"/>
        <w:numPr>
          <w:ilvl w:val="0"/>
          <w:numId w:val="190"/>
        </w:numPr>
        <w:autoSpaceDE/>
        <w:autoSpaceDN/>
        <w:spacing w:before="0" w:line="253" w:lineRule="exact"/>
        <w:contextualSpacing/>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 xml:space="preserve">HELLO! </w:t>
      </w:r>
      <w:r w:rsidRPr="0002351D">
        <w:rPr>
          <w:rFonts w:asciiTheme="majorBidi" w:hAnsiTheme="majorBidi" w:cstheme="majorBidi"/>
          <w:color w:val="000000" w:themeColor="text1"/>
          <w:szCs w:val="21"/>
          <w:lang w:val="ru-RU"/>
        </w:rPr>
        <w:t xml:space="preserve">                                                             </w:t>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Pr>
          <w:rFonts w:asciiTheme="majorBidi" w:hAnsiTheme="majorBidi" w:cstheme="majorBidi"/>
          <w:b/>
          <w:bCs/>
          <w:color w:val="000000" w:themeColor="text1"/>
          <w:szCs w:val="21"/>
        </w:rPr>
        <w:t>1</w:t>
      </w:r>
      <w:r w:rsidRPr="0002351D">
        <w:rPr>
          <w:rFonts w:asciiTheme="majorBidi" w:hAnsiTheme="majorBidi" w:cstheme="majorBidi"/>
          <w:color w:val="000000" w:themeColor="text1"/>
          <w:szCs w:val="21"/>
        </w:rPr>
        <w:t xml:space="preserve"> </w:t>
      </w:r>
      <w:r w:rsidRPr="0002351D">
        <w:rPr>
          <w:rFonts w:asciiTheme="majorBidi" w:eastAsia="NimbusSanL-Regu" w:hAnsiTheme="majorBidi" w:cstheme="majorBidi"/>
          <w:b/>
          <w:bCs/>
          <w:color w:val="000000" w:themeColor="text1"/>
        </w:rPr>
        <w:t>Hour</w:t>
      </w:r>
      <w:r w:rsidRPr="0002351D">
        <w:rPr>
          <w:rFonts w:asciiTheme="majorBidi" w:hAnsiTheme="majorBidi" w:cstheme="majorBidi"/>
          <w:color w:val="000000" w:themeColor="text1"/>
          <w:szCs w:val="21"/>
          <w:lang w:val="ru-RU"/>
        </w:rPr>
        <w:t xml:space="preserve">                                                                                           </w:t>
      </w:r>
    </w:p>
    <w:p w:rsidR="00AC12B3"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briefly introduces the sentence patterns used in greeting, such as dialogue, greeting farewell, and introducing one's own name.</w:t>
      </w:r>
    </w:p>
    <w:p w:rsidR="00507CD3" w:rsidRPr="0002351D" w:rsidRDefault="00507CD3" w:rsidP="00AC12B3">
      <w:pPr>
        <w:spacing w:line="253" w:lineRule="exact"/>
        <w:ind w:left="284"/>
        <w:jc w:val="both"/>
        <w:rPr>
          <w:rFonts w:asciiTheme="majorBidi" w:hAnsiTheme="majorBidi" w:cstheme="majorBidi"/>
          <w:color w:val="000000" w:themeColor="text1"/>
        </w:rPr>
      </w:pPr>
    </w:p>
    <w:p w:rsidR="00AC12B3" w:rsidRPr="0002351D"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LESSON 3 I AM THAI</w:t>
      </w:r>
      <w:r w:rsidRPr="0002351D">
        <w:rPr>
          <w:rFonts w:asciiTheme="majorBidi" w:hAnsiTheme="majorBidi" w:cstheme="majorBidi"/>
          <w:b/>
          <w:bCs/>
          <w:color w:val="000000" w:themeColor="text1"/>
          <w:szCs w:val="21"/>
          <w:lang w:val="ru-RU"/>
        </w:rPr>
        <w:tab/>
        <w:t xml:space="preserve"> </w:t>
      </w:r>
      <w:r w:rsidRPr="0002351D">
        <w:rPr>
          <w:rFonts w:asciiTheme="majorBidi" w:hAnsiTheme="majorBidi" w:cstheme="majorBidi"/>
          <w:color w:val="000000" w:themeColor="text1"/>
          <w:szCs w:val="21"/>
          <w:lang w:val="ru-RU"/>
        </w:rPr>
        <w:t xml:space="preserve">                                              </w:t>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Pr>
          <w:rFonts w:asciiTheme="majorBidi" w:eastAsia="NimbusSanL-Regu" w:hAnsiTheme="majorBidi" w:cstheme="majorBidi"/>
          <w:b/>
          <w:bCs/>
          <w:color w:val="000000" w:themeColor="text1"/>
          <w:lang w:val="ru-RU"/>
        </w:rPr>
        <w:t>1</w:t>
      </w:r>
      <w:r w:rsidRPr="0002351D">
        <w:rPr>
          <w:rFonts w:asciiTheme="majorBidi" w:eastAsia="NimbusSanL-Regu" w:hAnsiTheme="majorBidi" w:cstheme="majorBidi"/>
          <w:b/>
          <w:bCs/>
          <w:color w:val="000000" w:themeColor="text1"/>
        </w:rPr>
        <w:t xml:space="preserve"> Hour</w:t>
      </w:r>
      <w:r w:rsidRPr="0002351D">
        <w:rPr>
          <w:rFonts w:asciiTheme="majorBidi" w:hAnsiTheme="majorBidi" w:cstheme="majorBidi"/>
          <w:color w:val="000000" w:themeColor="text1"/>
          <w:szCs w:val="21"/>
          <w:lang w:val="ru-RU"/>
        </w:rPr>
        <w:t xml:space="preserve">                                                                                    </w:t>
      </w:r>
    </w:p>
    <w:p w:rsidR="00507CD3"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Teach students to understand basic classroom language, learn to use "national + person" for simple communication dialogue, and introduce which country they come from.</w:t>
      </w:r>
    </w:p>
    <w:p w:rsidR="00AC12B3" w:rsidRPr="0002351D"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ab/>
      </w:r>
    </w:p>
    <w:p w:rsidR="00AC12B3" w:rsidRPr="0002351D"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LESSON 4 WHAT'S THE DATE TODAY</w:t>
      </w:r>
      <w:r w:rsidRPr="0002351D">
        <w:rPr>
          <w:rFonts w:asciiTheme="majorBidi" w:hAnsiTheme="majorBidi" w:cstheme="majorBidi"/>
          <w:b/>
          <w:bCs/>
          <w:color w:val="000000" w:themeColor="text1"/>
          <w:szCs w:val="21"/>
          <w:lang w:val="ru-RU"/>
        </w:rPr>
        <w:tab/>
        <w:t xml:space="preserve"> </w:t>
      </w:r>
      <w:r w:rsidRPr="0002351D">
        <w:rPr>
          <w:rFonts w:asciiTheme="majorBidi" w:hAnsiTheme="majorBidi" w:cstheme="majorBidi"/>
          <w:color w:val="000000" w:themeColor="text1"/>
        </w:rPr>
        <w:t xml:space="preserve">                             </w:t>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eastAsia="NimbusSanL-Regu" w:hAnsiTheme="majorBidi" w:cstheme="majorBidi"/>
          <w:b/>
          <w:bCs/>
          <w:color w:val="000000" w:themeColor="text1"/>
        </w:rPr>
        <w:t>1</w:t>
      </w:r>
      <w:r w:rsidRPr="0002351D">
        <w:rPr>
          <w:rFonts w:asciiTheme="majorBidi" w:eastAsia="NimbusSanL-Regu" w:hAnsiTheme="majorBidi" w:cstheme="majorBidi"/>
          <w:b/>
          <w:bCs/>
          <w:color w:val="000000" w:themeColor="text1"/>
        </w:rPr>
        <w:t xml:space="preserve"> Hour</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r w:rsidRPr="0002351D">
        <w:rPr>
          <w:rFonts w:asciiTheme="majorBidi" w:hAnsiTheme="majorBidi" w:cstheme="majorBidi"/>
          <w:color w:val="000000" w:themeColor="text1"/>
          <w:szCs w:val="21"/>
          <w:lang w:val="ru-RU"/>
        </w:rPr>
        <w:t xml:space="preserve">  </w:t>
      </w:r>
    </w:p>
    <w:p w:rsidR="00AC12B3"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expression of numbers, years, months, etc., and teaches students to ask about a date and answer it.</w:t>
      </w:r>
      <w:r w:rsidRPr="0002351D">
        <w:rPr>
          <w:rFonts w:asciiTheme="majorBidi" w:hAnsiTheme="majorBidi" w:cstheme="majorBidi"/>
          <w:color w:val="000000" w:themeColor="text1"/>
        </w:rPr>
        <w:tab/>
      </w:r>
    </w:p>
    <w:p w:rsidR="00507CD3" w:rsidRPr="0002351D" w:rsidRDefault="00507CD3" w:rsidP="00AC12B3">
      <w:pPr>
        <w:spacing w:line="253" w:lineRule="exact"/>
        <w:ind w:left="284"/>
        <w:jc w:val="both"/>
        <w:rPr>
          <w:rFonts w:asciiTheme="majorBidi" w:hAnsiTheme="majorBidi" w:cstheme="majorBidi"/>
          <w:color w:val="000000" w:themeColor="text1"/>
        </w:rPr>
      </w:pPr>
    </w:p>
    <w:p w:rsidR="00AC12B3" w:rsidRPr="0002351D"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b/>
          <w:bCs/>
          <w:color w:val="000000" w:themeColor="text1"/>
          <w:szCs w:val="21"/>
          <w:lang w:val="ru-RU"/>
        </w:rPr>
      </w:pPr>
      <w:r w:rsidRPr="0002351D">
        <w:rPr>
          <w:rFonts w:asciiTheme="majorBidi" w:hAnsiTheme="majorBidi" w:cstheme="majorBidi"/>
          <w:b/>
          <w:bCs/>
          <w:color w:val="000000" w:themeColor="text1"/>
          <w:szCs w:val="21"/>
          <w:lang w:val="ru-RU"/>
        </w:rPr>
        <w:t>LESSON 5 THIS IS MY BROTHER</w:t>
      </w:r>
      <w:r w:rsidRPr="0002351D">
        <w:rPr>
          <w:rFonts w:asciiTheme="majorBidi" w:hAnsiTheme="majorBidi" w:cstheme="majorBidi"/>
          <w:b/>
          <w:bCs/>
          <w:color w:val="000000" w:themeColor="text1"/>
          <w:szCs w:val="21"/>
          <w:lang w:val="ru-RU"/>
        </w:rPr>
        <w:tab/>
        <w:t xml:space="preserve">                                     </w:t>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lang w:val="ru-RU"/>
        </w:rPr>
        <w:tab/>
      </w:r>
      <w:r w:rsidRPr="0002351D">
        <w:rPr>
          <w:rFonts w:asciiTheme="majorBidi" w:eastAsia="NimbusSanL-Regu" w:hAnsiTheme="majorBidi" w:cstheme="majorBidi"/>
          <w:b/>
          <w:bCs/>
          <w:color w:val="000000" w:themeColor="text1"/>
        </w:rPr>
        <w:t>1 Hour</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b/>
          <w:bCs/>
          <w:color w:val="000000" w:themeColor="text1"/>
          <w:szCs w:val="21"/>
          <w:lang w:val="ru-RU"/>
        </w:rPr>
        <w:t xml:space="preserve">                                                                       </w:t>
      </w:r>
    </w:p>
    <w:p w:rsidR="00AC12B3"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By introducing family members, students can understand the simple words when asking about family status and introduce them briefly.</w:t>
      </w:r>
      <w:r w:rsidRPr="0002351D">
        <w:rPr>
          <w:rFonts w:asciiTheme="majorBidi" w:hAnsiTheme="majorBidi" w:cstheme="majorBidi"/>
          <w:color w:val="000000" w:themeColor="text1"/>
        </w:rPr>
        <w:tab/>
      </w:r>
    </w:p>
    <w:p w:rsidR="00507CD3" w:rsidRPr="0002351D" w:rsidRDefault="00507CD3" w:rsidP="00AC12B3">
      <w:pPr>
        <w:spacing w:line="253" w:lineRule="exact"/>
        <w:ind w:left="284"/>
        <w:jc w:val="both"/>
        <w:rPr>
          <w:rFonts w:asciiTheme="majorBidi" w:hAnsiTheme="majorBidi" w:cstheme="majorBidi"/>
          <w:color w:val="000000" w:themeColor="text1"/>
        </w:rPr>
      </w:pPr>
    </w:p>
    <w:p w:rsidR="00AC12B3" w:rsidRPr="0002351D"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LESSON 6 I'M NINETEEN YEARS OLD</w:t>
      </w:r>
      <w:r w:rsidRPr="0002351D">
        <w:rPr>
          <w:rFonts w:asciiTheme="majorBidi" w:hAnsiTheme="majorBidi" w:cstheme="majorBidi"/>
          <w:b/>
          <w:bCs/>
          <w:color w:val="000000" w:themeColor="text1"/>
          <w:szCs w:val="21"/>
          <w:lang w:val="ru-RU"/>
        </w:rPr>
        <w:tab/>
        <w:t xml:space="preserve"> </w:t>
      </w:r>
      <w:r w:rsidRPr="0002351D">
        <w:rPr>
          <w:rFonts w:asciiTheme="majorBidi" w:hAnsiTheme="majorBidi" w:cstheme="majorBidi"/>
          <w:color w:val="000000" w:themeColor="text1"/>
          <w:szCs w:val="21"/>
          <w:lang w:val="ru-RU"/>
        </w:rPr>
        <w:t xml:space="preserve">                       </w:t>
      </w:r>
      <w:r w:rsidRPr="0002351D">
        <w:rPr>
          <w:rFonts w:asciiTheme="majorBidi" w:eastAsia="SimSun" w:hAnsiTheme="majorBidi" w:cstheme="majorBidi"/>
          <w:color w:val="000000" w:themeColor="text1"/>
          <w:szCs w:val="21"/>
          <w:lang w:eastAsia="zh-CN"/>
        </w:rPr>
        <w:t xml:space="preserve">     </w:t>
      </w:r>
      <w:r>
        <w:rPr>
          <w:rFonts w:asciiTheme="majorBidi" w:eastAsia="SimSun" w:hAnsiTheme="majorBidi" w:cstheme="majorBidi"/>
          <w:color w:val="000000" w:themeColor="text1"/>
          <w:szCs w:val="21"/>
          <w:lang w:eastAsia="zh-CN"/>
        </w:rPr>
        <w:tab/>
      </w:r>
      <w:r>
        <w:rPr>
          <w:rFonts w:asciiTheme="majorBidi" w:eastAsia="SimSun" w:hAnsiTheme="majorBidi" w:cstheme="majorBidi"/>
          <w:color w:val="000000" w:themeColor="text1"/>
          <w:szCs w:val="21"/>
          <w:lang w:eastAsia="zh-CN"/>
        </w:rPr>
        <w:tab/>
      </w:r>
      <w:r>
        <w:rPr>
          <w:rFonts w:asciiTheme="majorBidi" w:eastAsia="SimSun" w:hAnsiTheme="majorBidi" w:cstheme="majorBidi"/>
          <w:color w:val="000000" w:themeColor="text1"/>
          <w:szCs w:val="21"/>
          <w:lang w:eastAsia="zh-CN"/>
        </w:rPr>
        <w:tab/>
      </w:r>
      <w:r>
        <w:rPr>
          <w:rFonts w:asciiTheme="majorBidi" w:eastAsia="SimSun" w:hAnsiTheme="majorBidi" w:cstheme="majorBidi"/>
          <w:color w:val="000000" w:themeColor="text1"/>
          <w:szCs w:val="21"/>
          <w:lang w:eastAsia="zh-CN"/>
        </w:rPr>
        <w:tab/>
      </w:r>
      <w:r>
        <w:rPr>
          <w:rFonts w:asciiTheme="majorBidi" w:eastAsia="SimSun" w:hAnsiTheme="majorBidi" w:cstheme="majorBidi"/>
          <w:color w:val="000000" w:themeColor="text1"/>
          <w:szCs w:val="21"/>
          <w:lang w:eastAsia="zh-CN"/>
        </w:rPr>
        <w:tab/>
      </w:r>
      <w:r w:rsidRPr="00BC3D0B">
        <w:rPr>
          <w:rFonts w:asciiTheme="majorBidi" w:eastAsia="SimSun" w:hAnsiTheme="majorBidi" w:cstheme="majorBidi"/>
          <w:b/>
          <w:bCs/>
          <w:color w:val="000000" w:themeColor="text1"/>
          <w:szCs w:val="21"/>
          <w:lang w:eastAsia="zh-CN"/>
        </w:rPr>
        <w:t>2</w:t>
      </w:r>
      <w:r w:rsidRPr="0002351D">
        <w:rPr>
          <w:rFonts w:asciiTheme="majorBidi" w:eastAsia="NimbusSanL-Regu" w:hAnsiTheme="majorBidi" w:cstheme="majorBidi"/>
          <w:b/>
          <w:bCs/>
          <w:color w:val="000000" w:themeColor="text1"/>
        </w:rPr>
        <w:t xml:space="preserve"> Hours</w:t>
      </w:r>
      <w:r w:rsidRPr="0002351D">
        <w:rPr>
          <w:rFonts w:asciiTheme="majorBidi" w:hAnsiTheme="majorBidi" w:cstheme="majorBidi"/>
          <w:color w:val="000000" w:themeColor="text1"/>
          <w:szCs w:val="21"/>
          <w:lang w:val="ru-RU"/>
        </w:rPr>
        <w:t xml:space="preserve">                                                                    </w:t>
      </w:r>
    </w:p>
    <w:p w:rsidR="00507CD3"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expands quantifiers and animal names, and introduces the expression of age, so that students can ask and answer each other's age correctly.</w:t>
      </w:r>
    </w:p>
    <w:p w:rsidR="00AC12B3" w:rsidRPr="0002351D"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ab/>
      </w:r>
    </w:p>
    <w:p w:rsidR="00AC12B3" w:rsidRPr="0002351D"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LESSON 7 WHAT TIME IS IT</w:t>
      </w:r>
      <w:r w:rsidRPr="0002351D">
        <w:rPr>
          <w:rFonts w:asciiTheme="majorBidi" w:hAnsiTheme="majorBidi" w:cstheme="majorBidi"/>
          <w:color w:val="000000" w:themeColor="text1"/>
        </w:rPr>
        <w:tab/>
        <w:t xml:space="preserve">                                        </w:t>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r w:rsidRPr="0002351D">
        <w:rPr>
          <w:rFonts w:asciiTheme="majorBidi" w:hAnsiTheme="majorBidi" w:cstheme="majorBidi"/>
          <w:color w:val="000000" w:themeColor="text1"/>
          <w:szCs w:val="21"/>
          <w:lang w:val="ru-RU"/>
        </w:rPr>
        <w:t xml:space="preserve"> </w:t>
      </w:r>
    </w:p>
    <w:p w:rsidR="00AC12B3" w:rsidRPr="0002351D"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usage of hours, minutes and seconds, so that students can describe their lives with time points.</w:t>
      </w:r>
      <w:r w:rsidRPr="0002351D">
        <w:rPr>
          <w:rFonts w:asciiTheme="majorBidi" w:hAnsiTheme="majorBidi" w:cstheme="majorBidi"/>
          <w:color w:val="000000" w:themeColor="text1"/>
        </w:rPr>
        <w:tab/>
      </w:r>
    </w:p>
    <w:p w:rsidR="00AC12B3" w:rsidRPr="0002351D"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LESSON 8 WHAT DO YOU LIKE TO DO ON WEEKENDS</w:t>
      </w:r>
      <w:r w:rsidRPr="0002351D">
        <w:rPr>
          <w:rFonts w:asciiTheme="majorBidi" w:hAnsiTheme="majorBidi" w:cstheme="majorBidi"/>
          <w:color w:val="000000" w:themeColor="text1"/>
        </w:rPr>
        <w:tab/>
      </w:r>
      <w:r w:rsidRPr="0002351D">
        <w:rPr>
          <w:rFonts w:asciiTheme="majorBidi" w:hAnsiTheme="majorBidi" w:cstheme="majorBidi"/>
          <w:color w:val="000000" w:themeColor="text1"/>
          <w:szCs w:val="21"/>
          <w:lang w:val="ru-RU"/>
        </w:rPr>
        <w:t xml:space="preserve">              </w:t>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Pr>
          <w:rFonts w:asciiTheme="majorBidi" w:hAnsiTheme="majorBidi" w:cstheme="majorBidi"/>
          <w:color w:val="000000" w:themeColor="text1"/>
          <w:szCs w:val="21"/>
          <w:lang w:val="ru-RU"/>
        </w:rPr>
        <w:tab/>
      </w:r>
      <w:r w:rsidRPr="0002351D">
        <w:rPr>
          <w:rFonts w:asciiTheme="majorBidi" w:hAnsiTheme="majorBidi" w:cstheme="majorBidi"/>
          <w:color w:val="000000" w:themeColor="text1"/>
          <w:szCs w:val="21"/>
          <w:lang w:val="ru-RU"/>
        </w:rPr>
        <w:t xml:space="preserve"> </w:t>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hAnsiTheme="majorBidi" w:cstheme="majorBidi"/>
          <w:color w:val="000000" w:themeColor="text1"/>
          <w:szCs w:val="21"/>
          <w:lang w:val="ru-RU"/>
        </w:rPr>
        <w:t xml:space="preserve">                                                         </w:t>
      </w:r>
    </w:p>
    <w:p w:rsidR="00AC12B3"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 xml:space="preserve">This lesson introduces the expressions of hobbies, interests, activities and other related nouns, so as to help </w:t>
      </w:r>
      <w:r w:rsidRPr="0002351D">
        <w:rPr>
          <w:rFonts w:asciiTheme="majorBidi" w:hAnsiTheme="majorBidi" w:cstheme="majorBidi"/>
          <w:color w:val="000000" w:themeColor="text1"/>
        </w:rPr>
        <w:lastRenderedPageBreak/>
        <w:t>students communicate with each other by using simple linking sentences.</w:t>
      </w:r>
    </w:p>
    <w:p w:rsidR="00507CD3" w:rsidRDefault="00507CD3" w:rsidP="00AC12B3">
      <w:pPr>
        <w:spacing w:line="253" w:lineRule="exact"/>
        <w:ind w:left="284"/>
        <w:jc w:val="both"/>
        <w:rPr>
          <w:rFonts w:asciiTheme="majorBidi" w:hAnsiTheme="majorBidi" w:cstheme="majorBidi"/>
          <w:color w:val="000000" w:themeColor="text1"/>
        </w:rPr>
      </w:pPr>
    </w:p>
    <w:p w:rsidR="00AC12B3" w:rsidRPr="00B14D49"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b/>
          <w:bCs/>
          <w:color w:val="000000" w:themeColor="text1"/>
          <w:szCs w:val="21"/>
          <w:lang w:val="ru-RU"/>
        </w:rPr>
      </w:pPr>
      <w:r w:rsidRPr="00B14D49">
        <w:rPr>
          <w:rFonts w:asciiTheme="majorBidi" w:hAnsiTheme="majorBidi" w:cstheme="majorBidi"/>
          <w:b/>
          <w:bCs/>
          <w:color w:val="000000" w:themeColor="text1"/>
          <w:szCs w:val="21"/>
          <w:lang w:val="ru-RU"/>
        </w:rPr>
        <w:t>SEMI-MID-TERM REVIEW</w:t>
      </w:r>
      <w:r w:rsidRPr="00B14D49">
        <w:rPr>
          <w:rFonts w:asciiTheme="majorBidi" w:hAnsiTheme="majorBidi" w:cstheme="majorBidi"/>
          <w:b/>
          <w:bCs/>
          <w:color w:val="000000" w:themeColor="text1"/>
          <w:szCs w:val="21"/>
          <w:lang w:val="ru-RU"/>
        </w:rPr>
        <w:tab/>
        <w:t xml:space="preserve">      </w:t>
      </w:r>
      <w:r>
        <w:rPr>
          <w:rFonts w:asciiTheme="majorBidi" w:hAnsiTheme="majorBidi" w:cstheme="majorBidi"/>
          <w:b/>
          <w:bCs/>
          <w:color w:val="000000" w:themeColor="text1"/>
          <w:szCs w:val="21"/>
        </w:rPr>
        <w:t xml:space="preserve"> </w:t>
      </w:r>
      <w:r w:rsidRPr="00B14D49">
        <w:rPr>
          <w:rFonts w:asciiTheme="majorBidi" w:hAnsiTheme="majorBidi" w:cstheme="majorBidi"/>
          <w:b/>
          <w:bCs/>
          <w:color w:val="000000" w:themeColor="text1"/>
          <w:szCs w:val="21"/>
          <w:lang w:val="ru-RU"/>
        </w:rPr>
        <w:t xml:space="preserve">                                    </w:t>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lang w:val="ru-RU"/>
        </w:rPr>
        <w:tab/>
      </w:r>
      <w:r w:rsidRPr="00B14D49">
        <w:rPr>
          <w:rFonts w:asciiTheme="majorBidi" w:hAnsiTheme="majorBidi" w:cstheme="majorBidi"/>
          <w:b/>
          <w:bCs/>
          <w:color w:val="000000" w:themeColor="text1"/>
          <w:szCs w:val="21"/>
          <w:lang w:val="ru-RU"/>
        </w:rPr>
        <w:t xml:space="preserve">2 Hours                                                                 </w:t>
      </w:r>
    </w:p>
    <w:p w:rsidR="00AC12B3"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Mid-term review is a summary of the knowledge learned in the past. The test paper uses the knowledge points learned in the past to design listening questions, answering questions by looking at pictures, connecting questions, filling in blanks, etc., which are illustrated with pictures and interesting, and can test students' learning effect.</w:t>
      </w:r>
      <w:r w:rsidRPr="0002351D">
        <w:rPr>
          <w:rFonts w:asciiTheme="majorBidi" w:hAnsiTheme="majorBidi" w:cstheme="majorBidi"/>
          <w:color w:val="000000" w:themeColor="text1"/>
        </w:rPr>
        <w:tab/>
      </w:r>
    </w:p>
    <w:p w:rsidR="00507CD3" w:rsidRPr="0002351D" w:rsidRDefault="00507CD3" w:rsidP="00AC12B3">
      <w:pPr>
        <w:spacing w:line="253" w:lineRule="exact"/>
        <w:ind w:left="284"/>
        <w:jc w:val="both"/>
        <w:rPr>
          <w:rFonts w:asciiTheme="majorBidi" w:hAnsiTheme="majorBidi" w:cstheme="majorBidi"/>
          <w:color w:val="000000" w:themeColor="text1"/>
        </w:rPr>
      </w:pPr>
    </w:p>
    <w:p w:rsidR="00AC12B3" w:rsidRPr="0002351D"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b/>
          <w:bCs/>
          <w:color w:val="000000" w:themeColor="text1"/>
          <w:szCs w:val="21"/>
          <w:lang w:val="ru-RU"/>
        </w:rPr>
      </w:pPr>
      <w:r w:rsidRPr="0002351D">
        <w:rPr>
          <w:rFonts w:asciiTheme="majorBidi" w:hAnsiTheme="majorBidi" w:cstheme="majorBidi"/>
          <w:b/>
          <w:bCs/>
          <w:color w:val="000000" w:themeColor="text1"/>
          <w:szCs w:val="21"/>
          <w:lang w:val="ru-RU"/>
        </w:rPr>
        <w:t>LESSON 9 INTRODUCE YOURSELF</w:t>
      </w:r>
      <w:r>
        <w:rPr>
          <w:rFonts w:asciiTheme="majorBidi" w:hAnsiTheme="majorBidi" w:cstheme="majorBidi"/>
          <w:b/>
          <w:bCs/>
          <w:color w:val="000000" w:themeColor="text1"/>
          <w:szCs w:val="21"/>
          <w:lang w:val="ru-RU"/>
        </w:rPr>
        <w:tab/>
        <w:t xml:space="preserve">                             </w:t>
      </w:r>
      <w:r w:rsidRPr="0002351D">
        <w:rPr>
          <w:rFonts w:asciiTheme="majorBidi" w:hAnsiTheme="majorBidi" w:cstheme="majorBidi"/>
          <w:b/>
          <w:bCs/>
          <w:color w:val="000000" w:themeColor="text1"/>
          <w:szCs w:val="21"/>
          <w:lang w:val="ru-RU"/>
        </w:rPr>
        <w:t xml:space="preserve">   </w:t>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lang w:val="ru-RU"/>
        </w:rPr>
        <w:tab/>
      </w:r>
      <w:r>
        <w:rPr>
          <w:rFonts w:asciiTheme="majorBidi" w:hAnsiTheme="majorBidi" w:cstheme="majorBidi"/>
          <w:b/>
          <w:bCs/>
          <w:color w:val="000000" w:themeColor="text1"/>
          <w:szCs w:val="21"/>
        </w:rPr>
        <w:t>2</w:t>
      </w:r>
      <w:r w:rsidRPr="0002351D">
        <w:rPr>
          <w:rFonts w:asciiTheme="majorBidi" w:hAnsiTheme="majorBidi" w:cstheme="majorBidi"/>
          <w:b/>
          <w:bCs/>
          <w:color w:val="000000" w:themeColor="text1"/>
          <w:szCs w:val="21"/>
          <w:lang w:val="ru-RU"/>
        </w:rPr>
        <w:t xml:space="preserve"> Hours                                                                        </w:t>
      </w:r>
    </w:p>
    <w:p w:rsidR="00AC12B3"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 xml:space="preserve">Explain the related expressions related to self-introduction, and students can correctly introduce their names, families, ages, hobbies, school </w:t>
      </w:r>
      <w:r w:rsidR="00507CD3">
        <w:rPr>
          <w:rFonts w:asciiTheme="majorBidi" w:hAnsiTheme="majorBidi" w:cstheme="majorBidi"/>
          <w:color w:val="000000" w:themeColor="text1"/>
        </w:rPr>
        <w:t>majors, etc.</w:t>
      </w:r>
      <w:r w:rsidR="00507CD3">
        <w:rPr>
          <w:rFonts w:asciiTheme="majorBidi" w:hAnsiTheme="majorBidi" w:cstheme="majorBidi"/>
          <w:color w:val="000000" w:themeColor="text1"/>
        </w:rPr>
        <w:tab/>
      </w:r>
    </w:p>
    <w:p w:rsidR="00507CD3" w:rsidRPr="0002351D" w:rsidRDefault="00507CD3" w:rsidP="00AC12B3">
      <w:pPr>
        <w:spacing w:line="253" w:lineRule="exact"/>
        <w:ind w:left="284"/>
        <w:jc w:val="both"/>
        <w:rPr>
          <w:rFonts w:asciiTheme="majorBidi" w:hAnsiTheme="majorBidi" w:cstheme="majorBidi"/>
          <w:color w:val="000000" w:themeColor="text1"/>
        </w:rPr>
      </w:pPr>
    </w:p>
    <w:p w:rsidR="00AC12B3" w:rsidRPr="0002351D"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LESSON 10 MY FATHER IS IN BEIJING</w:t>
      </w:r>
      <w:r w:rsidRPr="0002351D">
        <w:rPr>
          <w:rFonts w:asciiTheme="majorBidi" w:hAnsiTheme="majorBidi" w:cstheme="majorBidi"/>
          <w:color w:val="000000" w:themeColor="text1"/>
        </w:rPr>
        <w:tab/>
        <w:t xml:space="preserve">  </w:t>
      </w:r>
      <w:r>
        <w:rPr>
          <w:rFonts w:asciiTheme="majorBidi" w:hAnsiTheme="majorBidi" w:cstheme="majorBidi"/>
          <w:color w:val="000000" w:themeColor="text1"/>
        </w:rPr>
        <w:t xml:space="preserve"> </w:t>
      </w:r>
      <w:r w:rsidRPr="0002351D">
        <w:rPr>
          <w:rFonts w:asciiTheme="majorBidi" w:hAnsiTheme="majorBidi" w:cstheme="majorBidi"/>
          <w:color w:val="000000" w:themeColor="text1"/>
        </w:rPr>
        <w:t xml:space="preserve">                          </w:t>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p>
    <w:p w:rsidR="00507CD3" w:rsidRDefault="00AC12B3" w:rsidP="00AC12B3">
      <w:pPr>
        <w:spacing w:line="253" w:lineRule="exact"/>
        <w:ind w:left="420"/>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names of major cities in China, Britain and Europe, and introduces the use of "person + place" in sentences.</w:t>
      </w:r>
    </w:p>
    <w:p w:rsidR="00AC12B3" w:rsidRPr="0002351D" w:rsidRDefault="00AC12B3" w:rsidP="00AC12B3">
      <w:pPr>
        <w:spacing w:line="253" w:lineRule="exact"/>
        <w:ind w:left="420"/>
        <w:jc w:val="both"/>
        <w:rPr>
          <w:rFonts w:asciiTheme="majorBidi" w:hAnsiTheme="majorBidi" w:cstheme="majorBidi"/>
          <w:color w:val="000000" w:themeColor="text1"/>
        </w:rPr>
      </w:pPr>
      <w:r w:rsidRPr="0002351D">
        <w:rPr>
          <w:rFonts w:asciiTheme="majorBidi" w:hAnsiTheme="majorBidi" w:cstheme="majorBidi"/>
          <w:color w:val="000000" w:themeColor="text1"/>
        </w:rPr>
        <w:tab/>
      </w:r>
    </w:p>
    <w:p w:rsidR="00AC12B3" w:rsidRPr="0002351D" w:rsidRDefault="00AC12B3" w:rsidP="00AC12B3">
      <w:pPr>
        <w:pStyle w:val="ListParagraph"/>
        <w:numPr>
          <w:ilvl w:val="0"/>
          <w:numId w:val="190"/>
        </w:numPr>
        <w:autoSpaceDE/>
        <w:autoSpaceDN/>
        <w:spacing w:before="0" w:line="253" w:lineRule="exact"/>
        <w:contextualSpacing/>
        <w:rPr>
          <w:rFonts w:asciiTheme="majorBidi" w:hAnsiTheme="majorBidi" w:cstheme="majorBidi"/>
          <w:color w:val="000000" w:themeColor="text1"/>
        </w:rPr>
      </w:pPr>
      <w:r w:rsidRPr="0002351D">
        <w:rPr>
          <w:rFonts w:asciiTheme="majorBidi" w:hAnsiTheme="majorBidi" w:cstheme="majorBidi"/>
          <w:b/>
          <w:bCs/>
          <w:color w:val="000000" w:themeColor="text1"/>
        </w:rPr>
        <w:t xml:space="preserve">LESSON 11 I CAME TO BEIJING BY PLANE </w:t>
      </w:r>
      <w:r w:rsidRPr="0002351D">
        <w:rPr>
          <w:rFonts w:asciiTheme="majorBidi" w:eastAsia="NimbusSanL-Regu" w:hAnsiTheme="majorBidi" w:cstheme="majorBidi"/>
          <w:b/>
          <w:bCs/>
          <w:color w:val="000000" w:themeColor="text1"/>
        </w:rPr>
        <w:t xml:space="preserve">                         </w:t>
      </w:r>
      <w:r>
        <w:rPr>
          <w:rFonts w:asciiTheme="majorBidi" w:eastAsia="NimbusSanL-Regu" w:hAnsiTheme="majorBidi" w:cstheme="majorBidi"/>
          <w:b/>
          <w:bCs/>
          <w:color w:val="000000" w:themeColor="text1"/>
        </w:rPr>
        <w:tab/>
      </w:r>
      <w:r>
        <w:rPr>
          <w:rFonts w:asciiTheme="majorBidi" w:eastAsia="NimbusSanL-Regu" w:hAnsiTheme="majorBidi" w:cstheme="majorBidi"/>
          <w:b/>
          <w:bCs/>
          <w:color w:val="000000" w:themeColor="text1"/>
        </w:rPr>
        <w:tab/>
      </w:r>
      <w:r>
        <w:rPr>
          <w:rFonts w:asciiTheme="majorBidi" w:eastAsia="NimbusSanL-Regu" w:hAnsiTheme="majorBidi" w:cstheme="majorBidi"/>
          <w:b/>
          <w:bCs/>
          <w:color w:val="000000" w:themeColor="text1"/>
        </w:rPr>
        <w:tab/>
      </w:r>
      <w:r>
        <w:rPr>
          <w:rFonts w:asciiTheme="majorBidi" w:eastAsia="NimbusSanL-Regu" w:hAnsiTheme="majorBidi" w:cstheme="majorBidi"/>
          <w:b/>
          <w:bCs/>
          <w:color w:val="000000" w:themeColor="text1"/>
        </w:rPr>
        <w:tab/>
      </w:r>
      <w:r>
        <w:rPr>
          <w:rFonts w:asciiTheme="majorBidi" w:eastAsia="NimbusSanL-Regu" w:hAnsiTheme="majorBidi" w:cstheme="majorBidi"/>
          <w:b/>
          <w:bCs/>
          <w:color w:val="000000" w:themeColor="text1"/>
        </w:rPr>
        <w:tab/>
        <w:t>2</w:t>
      </w:r>
      <w:r w:rsidRPr="0002351D">
        <w:rPr>
          <w:rFonts w:asciiTheme="majorBidi" w:eastAsia="NimbusSanL-Regu" w:hAnsiTheme="majorBidi" w:cstheme="majorBidi"/>
          <w:b/>
          <w:bCs/>
          <w:color w:val="000000" w:themeColor="text1"/>
        </w:rPr>
        <w:t xml:space="preserve"> Hours</w:t>
      </w:r>
      <w:r w:rsidRPr="0002351D">
        <w:rPr>
          <w:rFonts w:asciiTheme="majorBidi" w:hAnsiTheme="majorBidi" w:cstheme="majorBidi"/>
          <w:color w:val="000000" w:themeColor="text1"/>
          <w:szCs w:val="21"/>
          <w:lang w:val="ru-RU"/>
        </w:rPr>
        <w:t xml:space="preserve"> </w:t>
      </w:r>
      <w:r w:rsidRPr="0002351D">
        <w:rPr>
          <w:rFonts w:asciiTheme="majorBidi" w:eastAsia="NimbusSanL-Regu" w:hAnsiTheme="majorBidi" w:cstheme="majorBidi"/>
          <w:b/>
          <w:bCs/>
          <w:color w:val="000000" w:themeColor="text1"/>
        </w:rPr>
        <w:t xml:space="preserve">                                                               </w:t>
      </w:r>
      <w:r w:rsidRPr="0002351D">
        <w:rPr>
          <w:rFonts w:asciiTheme="majorBidi" w:hAnsiTheme="majorBidi" w:cstheme="majorBidi"/>
          <w:color w:val="000000" w:themeColor="text1"/>
          <w:szCs w:val="21"/>
          <w:lang w:val="ru-RU"/>
        </w:rPr>
        <w:t xml:space="preserve"> </w:t>
      </w:r>
    </w:p>
    <w:p w:rsidR="00507CD3" w:rsidRDefault="00AC12B3" w:rsidP="00AC12B3">
      <w:pPr>
        <w:spacing w:line="253" w:lineRule="exact"/>
        <w:ind w:left="284" w:firstLine="136"/>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means of transportation and how to express long sentences in combination with the time and place learned before.</w:t>
      </w:r>
    </w:p>
    <w:p w:rsidR="00AC12B3" w:rsidRPr="0002351D" w:rsidRDefault="00AC12B3" w:rsidP="00AC12B3">
      <w:pPr>
        <w:spacing w:line="253" w:lineRule="exact"/>
        <w:ind w:left="284" w:firstLine="136"/>
        <w:jc w:val="both"/>
        <w:rPr>
          <w:rFonts w:asciiTheme="majorBidi" w:hAnsiTheme="majorBidi" w:cstheme="majorBidi"/>
          <w:color w:val="000000" w:themeColor="text1"/>
        </w:rPr>
      </w:pPr>
      <w:r w:rsidRPr="0002351D">
        <w:rPr>
          <w:rFonts w:asciiTheme="majorBidi" w:hAnsiTheme="majorBidi" w:cstheme="majorBidi"/>
          <w:color w:val="000000" w:themeColor="text1"/>
        </w:rPr>
        <w:tab/>
      </w:r>
    </w:p>
    <w:p w:rsidR="00AC12B3" w:rsidRPr="0002351D" w:rsidRDefault="00AC12B3" w:rsidP="00AC12B3">
      <w:pPr>
        <w:pStyle w:val="ListParagraph"/>
        <w:numPr>
          <w:ilvl w:val="0"/>
          <w:numId w:val="190"/>
        </w:numPr>
        <w:autoSpaceDE/>
        <w:autoSpaceDN/>
        <w:spacing w:before="0" w:line="253" w:lineRule="exact"/>
        <w:contextualSpacing/>
        <w:rPr>
          <w:rFonts w:asciiTheme="majorBidi" w:hAnsiTheme="majorBidi" w:cstheme="majorBidi"/>
          <w:color w:val="000000" w:themeColor="text1"/>
        </w:rPr>
      </w:pPr>
      <w:r w:rsidRPr="0002351D">
        <w:rPr>
          <w:rFonts w:asciiTheme="majorBidi" w:hAnsiTheme="majorBidi" w:cstheme="majorBidi"/>
          <w:b/>
          <w:bCs/>
          <w:color w:val="000000" w:themeColor="text1"/>
        </w:rPr>
        <w:t xml:space="preserve">LESSON 12 I EAT AT THE COMPANY </w:t>
      </w:r>
      <w:r w:rsidRPr="0002351D">
        <w:rPr>
          <w:rFonts w:asciiTheme="majorBidi" w:hAnsiTheme="majorBidi" w:cstheme="majorBidi"/>
          <w:color w:val="000000" w:themeColor="text1"/>
        </w:rPr>
        <w:t xml:space="preserve">                              </w:t>
      </w:r>
      <w:r>
        <w:rPr>
          <w:rFonts w:asciiTheme="majorBidi" w:hAnsiTheme="majorBidi" w:cstheme="majorBidi"/>
          <w:color w:val="000000" w:themeColor="text1"/>
        </w:rPr>
        <w:tab/>
      </w:r>
      <w:r w:rsidRPr="0002351D">
        <w:rPr>
          <w:rFonts w:asciiTheme="majorBidi" w:hAnsiTheme="majorBidi" w:cstheme="majorBidi"/>
          <w:color w:val="000000" w:themeColor="text1"/>
        </w:rPr>
        <w:t xml:space="preserve"> </w:t>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p>
    <w:p w:rsidR="00AC12B3" w:rsidRDefault="00AC12B3" w:rsidP="00AC12B3">
      <w:pPr>
        <w:spacing w:line="253" w:lineRule="exact"/>
        <w:ind w:left="284" w:firstLine="136"/>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polite expressions used in eating.</w:t>
      </w:r>
      <w:r w:rsidRPr="0002351D">
        <w:rPr>
          <w:rFonts w:asciiTheme="majorBidi" w:hAnsiTheme="majorBidi" w:cstheme="majorBidi"/>
          <w:color w:val="000000" w:themeColor="text1"/>
        </w:rPr>
        <w:tab/>
      </w:r>
    </w:p>
    <w:p w:rsidR="00507CD3" w:rsidRPr="0002351D" w:rsidRDefault="00507CD3" w:rsidP="00AC12B3">
      <w:pPr>
        <w:spacing w:line="253" w:lineRule="exact"/>
        <w:ind w:left="284" w:firstLine="136"/>
        <w:jc w:val="both"/>
        <w:rPr>
          <w:rFonts w:asciiTheme="majorBidi" w:hAnsiTheme="majorBidi" w:cstheme="majorBidi"/>
          <w:color w:val="000000" w:themeColor="text1"/>
        </w:rPr>
      </w:pPr>
    </w:p>
    <w:p w:rsidR="00AC12B3" w:rsidRPr="0002351D"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rPr>
        <w:t>LESSON 13 THE WEATHER IS FINE ON MONDAY</w:t>
      </w:r>
      <w:r w:rsidRPr="0002351D">
        <w:rPr>
          <w:rFonts w:asciiTheme="majorBidi" w:hAnsiTheme="majorBidi" w:cstheme="majorBidi"/>
          <w:b/>
          <w:bCs/>
          <w:color w:val="000000" w:themeColor="text1"/>
        </w:rPr>
        <w:tab/>
      </w:r>
      <w:r w:rsidRPr="0002351D">
        <w:rPr>
          <w:rFonts w:asciiTheme="majorBidi" w:hAnsiTheme="majorBidi" w:cstheme="majorBidi"/>
          <w:color w:val="000000" w:themeColor="text1"/>
        </w:rPr>
        <w:t xml:space="preserve">                   </w:t>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r w:rsidRPr="0002351D">
        <w:rPr>
          <w:rFonts w:asciiTheme="majorBidi" w:hAnsiTheme="majorBidi" w:cstheme="majorBidi"/>
          <w:color w:val="000000" w:themeColor="text1"/>
          <w:szCs w:val="21"/>
          <w:lang w:val="ru-RU"/>
        </w:rPr>
        <w:t xml:space="preserve"> </w:t>
      </w:r>
    </w:p>
    <w:p w:rsidR="00AC12B3" w:rsidRDefault="00AC12B3" w:rsidP="00AC12B3">
      <w:pPr>
        <w:spacing w:line="253" w:lineRule="exact"/>
        <w:ind w:left="284" w:firstLine="136"/>
        <w:jc w:val="both"/>
        <w:rPr>
          <w:rFonts w:asciiTheme="majorBidi" w:hAnsiTheme="majorBidi" w:cstheme="majorBidi"/>
          <w:color w:val="000000" w:themeColor="text1"/>
        </w:rPr>
      </w:pPr>
      <w:r w:rsidRPr="0002351D">
        <w:rPr>
          <w:rFonts w:asciiTheme="majorBidi" w:hAnsiTheme="majorBidi" w:cstheme="majorBidi"/>
          <w:color w:val="000000" w:themeColor="text1"/>
        </w:rPr>
        <w:t xml:space="preserve">It shows the conversations and topics that may appear when you want to date. </w:t>
      </w:r>
    </w:p>
    <w:p w:rsidR="00507CD3" w:rsidRPr="0002351D" w:rsidRDefault="00507CD3" w:rsidP="00AC12B3">
      <w:pPr>
        <w:spacing w:line="253" w:lineRule="exact"/>
        <w:ind w:left="284" w:firstLine="136"/>
        <w:jc w:val="both"/>
        <w:rPr>
          <w:rFonts w:asciiTheme="majorBidi" w:hAnsiTheme="majorBidi" w:cstheme="majorBidi"/>
          <w:color w:val="000000" w:themeColor="text1"/>
        </w:rPr>
      </w:pPr>
    </w:p>
    <w:p w:rsidR="00AC12B3" w:rsidRPr="0002351D"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rPr>
        <w:t>LESSON 14 HOW MUCH IS IT ALTOGETHER</w:t>
      </w:r>
      <w:r w:rsidRPr="0002351D">
        <w:rPr>
          <w:rFonts w:asciiTheme="majorBidi" w:hAnsiTheme="majorBidi" w:cstheme="majorBidi"/>
          <w:color w:val="000000" w:themeColor="text1"/>
        </w:rPr>
        <w:tab/>
        <w:t xml:space="preserve">                      </w:t>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p>
    <w:p w:rsidR="00AC12B3"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vocabulary and sentences commonly used in shopping, and how to use Chinese for daily shopping.</w:t>
      </w:r>
      <w:r w:rsidRPr="0002351D">
        <w:rPr>
          <w:rFonts w:asciiTheme="majorBidi" w:hAnsiTheme="majorBidi" w:cstheme="majorBidi"/>
          <w:color w:val="000000" w:themeColor="text1"/>
        </w:rPr>
        <w:tab/>
      </w:r>
    </w:p>
    <w:p w:rsidR="00507CD3" w:rsidRPr="0002351D" w:rsidRDefault="00507CD3" w:rsidP="00AC12B3">
      <w:pPr>
        <w:spacing w:line="253" w:lineRule="exact"/>
        <w:ind w:left="284"/>
        <w:jc w:val="both"/>
        <w:rPr>
          <w:rFonts w:asciiTheme="majorBidi" w:hAnsiTheme="majorBidi" w:cstheme="majorBidi"/>
          <w:color w:val="000000" w:themeColor="text1"/>
        </w:rPr>
      </w:pPr>
    </w:p>
    <w:p w:rsidR="00AC12B3" w:rsidRPr="0002351D"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rPr>
        <w:t>LESSON 15 WHAT WOULD YOU LIKE TO HAVE</w:t>
      </w:r>
      <w:r w:rsidRPr="0002351D">
        <w:rPr>
          <w:rFonts w:asciiTheme="majorBidi" w:hAnsiTheme="majorBidi" w:cstheme="majorBidi"/>
          <w:b/>
          <w:bCs/>
          <w:color w:val="000000" w:themeColor="text1"/>
        </w:rPr>
        <w:tab/>
      </w:r>
      <w:r>
        <w:rPr>
          <w:rFonts w:asciiTheme="majorBidi" w:hAnsiTheme="majorBidi" w:cstheme="majorBidi"/>
          <w:b/>
          <w:bCs/>
          <w:color w:val="000000" w:themeColor="text1"/>
        </w:rPr>
        <w:t xml:space="preserve">                </w:t>
      </w:r>
      <w:r w:rsidRPr="0002351D">
        <w:rPr>
          <w:rFonts w:asciiTheme="majorBidi" w:hAnsiTheme="majorBidi" w:cstheme="majorBidi"/>
          <w:b/>
          <w:bCs/>
          <w:color w:val="000000" w:themeColor="text1"/>
        </w:rPr>
        <w:t xml:space="preserve">  </w:t>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b/>
          <w:bCs/>
          <w:color w:val="000000" w:themeColor="text1"/>
        </w:rPr>
        <w:t xml:space="preserve">                                               </w:t>
      </w:r>
      <w:r w:rsidRPr="0002351D">
        <w:rPr>
          <w:rFonts w:asciiTheme="majorBidi" w:hAnsiTheme="majorBidi" w:cstheme="majorBidi"/>
          <w:color w:val="000000" w:themeColor="text1"/>
          <w:szCs w:val="21"/>
          <w:lang w:val="ru-RU"/>
        </w:rPr>
        <w:t xml:space="preserve"> </w:t>
      </w:r>
    </w:p>
    <w:p w:rsidR="00AC12B3"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 xml:space="preserve">This lesson introduces the classic Chinese and Thai cuisine, the terms of treating guests, and the communicative terms of how to order food in restaurants. </w:t>
      </w:r>
    </w:p>
    <w:p w:rsidR="00507CD3" w:rsidRPr="0002351D" w:rsidRDefault="00507CD3" w:rsidP="00AC12B3">
      <w:pPr>
        <w:spacing w:line="253" w:lineRule="exact"/>
        <w:ind w:left="284"/>
        <w:jc w:val="both"/>
        <w:rPr>
          <w:rFonts w:asciiTheme="majorBidi" w:hAnsiTheme="majorBidi" w:cstheme="majorBidi"/>
          <w:color w:val="000000" w:themeColor="text1"/>
        </w:rPr>
      </w:pPr>
    </w:p>
    <w:p w:rsidR="00AC12B3" w:rsidRPr="0002351D"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rPr>
        <w:t>LESSON 16 THE BATHROOM IS NEXT TO THE PANTRY</w:t>
      </w:r>
      <w:r w:rsidRPr="0002351D">
        <w:rPr>
          <w:rFonts w:asciiTheme="majorBidi" w:hAnsiTheme="majorBidi" w:cstheme="majorBidi"/>
          <w:color w:val="000000" w:themeColor="text1"/>
        </w:rPr>
        <w:tab/>
        <w:t xml:space="preserve">            </w:t>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sidRPr="00BC3D0B">
        <w:rPr>
          <w:rFonts w:asciiTheme="majorBidi"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p>
    <w:p w:rsidR="00507CD3"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location and location words, and how to use location words to introduce the location of a place.</w:t>
      </w:r>
    </w:p>
    <w:p w:rsidR="00AC12B3" w:rsidRPr="0002351D" w:rsidRDefault="00AC12B3" w:rsidP="00AC12B3">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ab/>
      </w:r>
    </w:p>
    <w:p w:rsidR="00AC12B3" w:rsidRPr="00B14D49" w:rsidRDefault="00AC12B3" w:rsidP="00AC12B3">
      <w:pPr>
        <w:pStyle w:val="ListParagraph"/>
        <w:numPr>
          <w:ilvl w:val="0"/>
          <w:numId w:val="190"/>
        </w:numPr>
        <w:autoSpaceDE/>
        <w:autoSpaceDN/>
        <w:spacing w:before="0" w:line="253" w:lineRule="exact"/>
        <w:contextualSpacing/>
        <w:jc w:val="both"/>
        <w:rPr>
          <w:rFonts w:asciiTheme="majorBidi" w:hAnsiTheme="majorBidi" w:cstheme="majorBidi"/>
          <w:b/>
          <w:bCs/>
          <w:color w:val="000000" w:themeColor="text1"/>
        </w:rPr>
      </w:pPr>
      <w:r w:rsidRPr="0002351D">
        <w:rPr>
          <w:rFonts w:asciiTheme="majorBidi" w:hAnsiTheme="majorBidi" w:cstheme="majorBidi"/>
          <w:b/>
          <w:bCs/>
          <w:color w:val="000000" w:themeColor="text1"/>
        </w:rPr>
        <w:t>SEMI- FINAL REVIEW</w:t>
      </w:r>
      <w:r w:rsidRPr="00B14D49">
        <w:rPr>
          <w:rFonts w:asciiTheme="majorBidi" w:hAnsiTheme="majorBidi" w:cstheme="majorBidi"/>
          <w:b/>
          <w:bCs/>
          <w:color w:val="000000" w:themeColor="text1"/>
        </w:rPr>
        <w:t xml:space="preserve">                                             </w:t>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sidRPr="00B14D49">
        <w:rPr>
          <w:rFonts w:asciiTheme="majorBidi" w:hAnsiTheme="majorBidi" w:cstheme="majorBidi"/>
          <w:b/>
          <w:bCs/>
          <w:color w:val="000000" w:themeColor="text1"/>
        </w:rPr>
        <w:t xml:space="preserve"> </w:t>
      </w:r>
      <w:r>
        <w:rPr>
          <w:rFonts w:asciiTheme="majorBidi" w:hAnsiTheme="majorBidi" w:cstheme="majorBidi"/>
          <w:b/>
          <w:bCs/>
          <w:color w:val="000000" w:themeColor="text1"/>
        </w:rPr>
        <w:tab/>
      </w:r>
      <w:r>
        <w:rPr>
          <w:rFonts w:asciiTheme="majorBidi" w:hAnsiTheme="majorBidi" w:cstheme="majorBidi"/>
          <w:b/>
          <w:bCs/>
          <w:color w:val="000000" w:themeColor="text1"/>
        </w:rPr>
        <w:tab/>
      </w:r>
      <w:r w:rsidRPr="00B14D49">
        <w:rPr>
          <w:rFonts w:asciiTheme="majorBidi" w:hAnsiTheme="majorBidi" w:cstheme="majorBidi"/>
          <w:b/>
          <w:bCs/>
          <w:color w:val="000000" w:themeColor="text1"/>
        </w:rPr>
        <w:t xml:space="preserve">2 Hours                                                                     </w:t>
      </w:r>
    </w:p>
    <w:p w:rsidR="00AC12B3" w:rsidRPr="0002351D" w:rsidRDefault="00AC12B3" w:rsidP="00AC12B3">
      <w:pPr>
        <w:spacing w:line="253" w:lineRule="exact"/>
        <w:ind w:left="284"/>
        <w:jc w:val="both"/>
        <w:rPr>
          <w:rFonts w:asciiTheme="majorBidi" w:eastAsia="NimbusSanL-Regu" w:hAnsiTheme="majorBidi" w:cstheme="majorBidi"/>
          <w:b/>
          <w:bCs/>
          <w:color w:val="000000" w:themeColor="text1"/>
        </w:rPr>
      </w:pPr>
      <w:r w:rsidRPr="0002351D">
        <w:rPr>
          <w:rFonts w:asciiTheme="majorBidi" w:hAnsiTheme="majorBidi" w:cstheme="majorBidi"/>
          <w:color w:val="000000" w:themeColor="text1"/>
        </w:rPr>
        <w:t xml:space="preserve">Similar to the mid-term test questions, it is a test of important knowledge points of the course to </w:t>
      </w:r>
      <w:r w:rsidR="00507CD3">
        <w:rPr>
          <w:rFonts w:asciiTheme="majorBidi" w:hAnsiTheme="majorBidi" w:cstheme="majorBidi"/>
          <w:color w:val="000000" w:themeColor="text1"/>
        </w:rPr>
        <w:t xml:space="preserve">test students' learning effect. </w:t>
      </w:r>
      <w:r w:rsidRPr="0002351D">
        <w:rPr>
          <w:rFonts w:asciiTheme="majorBidi" w:hAnsiTheme="majorBidi" w:cstheme="majorBidi"/>
          <w:color w:val="000000" w:themeColor="text1"/>
          <w:w w:val="103"/>
          <w:szCs w:val="24"/>
        </w:rPr>
        <w:t>This lesson briefly introduces pinyin and spelling methods.</w:t>
      </w:r>
    </w:p>
    <w:p w:rsidR="00AC12B3" w:rsidRDefault="00AC12B3" w:rsidP="00AC12B3">
      <w:pPr>
        <w:adjustRightInd w:val="0"/>
        <w:spacing w:line="253" w:lineRule="exact"/>
        <w:rPr>
          <w:rFonts w:asciiTheme="majorBidi" w:eastAsia="DengXian" w:hAnsiTheme="majorBidi" w:cstheme="majorBidi"/>
          <w:b/>
          <w:color w:val="000000" w:themeColor="text1"/>
          <w:w w:val="103"/>
          <w:szCs w:val="24"/>
          <w:u w:val="single"/>
          <w:lang w:eastAsia="zh-CN"/>
        </w:rPr>
      </w:pPr>
    </w:p>
    <w:p w:rsidR="00507CD3" w:rsidRDefault="00507CD3" w:rsidP="00AC12B3">
      <w:pPr>
        <w:adjustRightInd w:val="0"/>
        <w:spacing w:line="253" w:lineRule="exact"/>
        <w:rPr>
          <w:rFonts w:asciiTheme="majorBidi" w:eastAsia="DengXian" w:hAnsiTheme="majorBidi" w:cstheme="majorBidi"/>
          <w:b/>
          <w:color w:val="000000" w:themeColor="text1"/>
          <w:w w:val="103"/>
          <w:szCs w:val="24"/>
          <w:lang w:eastAsia="zh-CN"/>
        </w:rPr>
      </w:pPr>
    </w:p>
    <w:p w:rsidR="00507CD3" w:rsidRDefault="00507CD3" w:rsidP="00AC12B3">
      <w:pPr>
        <w:adjustRightInd w:val="0"/>
        <w:spacing w:line="253" w:lineRule="exact"/>
        <w:rPr>
          <w:rFonts w:asciiTheme="majorBidi" w:eastAsia="DengXian" w:hAnsiTheme="majorBidi" w:cstheme="majorBidi"/>
          <w:b/>
          <w:color w:val="000000" w:themeColor="text1"/>
          <w:w w:val="103"/>
          <w:szCs w:val="24"/>
          <w:lang w:eastAsia="zh-CN"/>
        </w:rPr>
      </w:pPr>
    </w:p>
    <w:p w:rsidR="00507CD3" w:rsidRDefault="00507CD3" w:rsidP="00AC12B3">
      <w:pPr>
        <w:adjustRightInd w:val="0"/>
        <w:spacing w:line="253" w:lineRule="exact"/>
        <w:rPr>
          <w:rFonts w:asciiTheme="majorBidi" w:eastAsia="DengXian" w:hAnsiTheme="majorBidi" w:cstheme="majorBidi"/>
          <w:b/>
          <w:color w:val="000000" w:themeColor="text1"/>
          <w:w w:val="103"/>
          <w:szCs w:val="24"/>
          <w:lang w:eastAsia="zh-CN"/>
        </w:rPr>
      </w:pPr>
    </w:p>
    <w:p w:rsidR="00507CD3" w:rsidRDefault="00507CD3" w:rsidP="00AC12B3">
      <w:pPr>
        <w:adjustRightInd w:val="0"/>
        <w:spacing w:line="253" w:lineRule="exact"/>
        <w:rPr>
          <w:rFonts w:asciiTheme="majorBidi" w:eastAsia="DengXian" w:hAnsiTheme="majorBidi" w:cstheme="majorBidi"/>
          <w:b/>
          <w:color w:val="000000" w:themeColor="text1"/>
          <w:w w:val="103"/>
          <w:szCs w:val="24"/>
          <w:lang w:eastAsia="zh-CN"/>
        </w:rPr>
      </w:pPr>
    </w:p>
    <w:p w:rsidR="00507CD3" w:rsidRDefault="00507CD3" w:rsidP="00AC12B3">
      <w:pPr>
        <w:adjustRightInd w:val="0"/>
        <w:spacing w:line="253" w:lineRule="exact"/>
        <w:rPr>
          <w:rFonts w:asciiTheme="majorBidi" w:eastAsia="DengXian" w:hAnsiTheme="majorBidi" w:cstheme="majorBidi"/>
          <w:b/>
          <w:color w:val="000000" w:themeColor="text1"/>
          <w:w w:val="103"/>
          <w:szCs w:val="24"/>
          <w:lang w:eastAsia="zh-CN"/>
        </w:rPr>
      </w:pPr>
    </w:p>
    <w:p w:rsidR="00507CD3" w:rsidRDefault="00507CD3" w:rsidP="00AC12B3">
      <w:pPr>
        <w:adjustRightInd w:val="0"/>
        <w:spacing w:line="253" w:lineRule="exact"/>
        <w:rPr>
          <w:rFonts w:asciiTheme="majorBidi" w:eastAsia="DengXian" w:hAnsiTheme="majorBidi" w:cstheme="majorBidi"/>
          <w:b/>
          <w:color w:val="000000" w:themeColor="text1"/>
          <w:w w:val="103"/>
          <w:szCs w:val="24"/>
          <w:lang w:eastAsia="zh-CN"/>
        </w:rPr>
      </w:pPr>
    </w:p>
    <w:p w:rsidR="00507CD3" w:rsidRDefault="00507CD3" w:rsidP="00AC12B3">
      <w:pPr>
        <w:adjustRightInd w:val="0"/>
        <w:spacing w:line="253" w:lineRule="exact"/>
        <w:rPr>
          <w:rFonts w:asciiTheme="majorBidi" w:eastAsia="DengXian" w:hAnsiTheme="majorBidi" w:cstheme="majorBidi"/>
          <w:b/>
          <w:color w:val="000000" w:themeColor="text1"/>
          <w:w w:val="103"/>
          <w:szCs w:val="24"/>
          <w:lang w:eastAsia="zh-CN"/>
        </w:rPr>
      </w:pPr>
    </w:p>
    <w:p w:rsidR="006A593E" w:rsidRDefault="006A593E" w:rsidP="00AC12B3">
      <w:pPr>
        <w:adjustRightInd w:val="0"/>
        <w:spacing w:line="253" w:lineRule="exact"/>
        <w:rPr>
          <w:rFonts w:asciiTheme="majorBidi" w:eastAsia="DengXian" w:hAnsiTheme="majorBidi" w:cstheme="majorBidi"/>
          <w:b/>
          <w:color w:val="000000" w:themeColor="text1"/>
          <w:w w:val="103"/>
          <w:szCs w:val="24"/>
          <w:lang w:eastAsia="zh-CN"/>
        </w:rPr>
      </w:pPr>
    </w:p>
    <w:p w:rsidR="006A593E" w:rsidRDefault="006A593E" w:rsidP="00AC12B3">
      <w:pPr>
        <w:adjustRightInd w:val="0"/>
        <w:spacing w:line="253" w:lineRule="exact"/>
        <w:rPr>
          <w:rFonts w:asciiTheme="majorBidi" w:eastAsia="DengXian" w:hAnsiTheme="majorBidi" w:cstheme="majorBidi"/>
          <w:b/>
          <w:color w:val="000000" w:themeColor="text1"/>
          <w:w w:val="103"/>
          <w:szCs w:val="24"/>
          <w:lang w:eastAsia="zh-CN"/>
        </w:rPr>
      </w:pPr>
    </w:p>
    <w:p w:rsidR="00507CD3" w:rsidRDefault="00507CD3" w:rsidP="00AC12B3">
      <w:pPr>
        <w:adjustRightInd w:val="0"/>
        <w:spacing w:line="253" w:lineRule="exact"/>
        <w:rPr>
          <w:rFonts w:asciiTheme="majorBidi" w:eastAsia="DengXian" w:hAnsiTheme="majorBidi" w:cstheme="majorBidi"/>
          <w:b/>
          <w:color w:val="000000" w:themeColor="text1"/>
          <w:w w:val="103"/>
          <w:szCs w:val="24"/>
          <w:lang w:eastAsia="zh-CN"/>
        </w:rPr>
      </w:pPr>
    </w:p>
    <w:p w:rsidR="00507CD3" w:rsidRDefault="00507CD3" w:rsidP="00AC12B3">
      <w:pPr>
        <w:adjustRightInd w:val="0"/>
        <w:spacing w:line="253" w:lineRule="exact"/>
        <w:rPr>
          <w:rFonts w:asciiTheme="majorBidi" w:eastAsia="DengXian" w:hAnsiTheme="majorBidi" w:cstheme="majorBidi"/>
          <w:b/>
          <w:color w:val="000000" w:themeColor="text1"/>
          <w:w w:val="103"/>
          <w:szCs w:val="24"/>
          <w:lang w:eastAsia="zh-CN"/>
        </w:rPr>
      </w:pPr>
    </w:p>
    <w:p w:rsidR="00507CD3" w:rsidRDefault="00507CD3" w:rsidP="00AC12B3">
      <w:pPr>
        <w:adjustRightInd w:val="0"/>
        <w:spacing w:line="253" w:lineRule="exact"/>
        <w:rPr>
          <w:rFonts w:asciiTheme="majorBidi" w:eastAsia="DengXian" w:hAnsiTheme="majorBidi" w:cstheme="majorBidi"/>
          <w:b/>
          <w:color w:val="000000" w:themeColor="text1"/>
          <w:w w:val="103"/>
          <w:szCs w:val="24"/>
          <w:lang w:eastAsia="zh-CN"/>
        </w:rPr>
      </w:pPr>
    </w:p>
    <w:p w:rsidR="00507CD3" w:rsidRDefault="00507CD3" w:rsidP="00AC12B3">
      <w:pPr>
        <w:adjustRightInd w:val="0"/>
        <w:spacing w:line="253" w:lineRule="exact"/>
        <w:rPr>
          <w:rFonts w:asciiTheme="majorBidi" w:eastAsia="DengXian" w:hAnsiTheme="majorBidi" w:cstheme="majorBidi"/>
          <w:b/>
          <w:color w:val="000000" w:themeColor="text1"/>
          <w:w w:val="103"/>
          <w:szCs w:val="24"/>
          <w:lang w:eastAsia="zh-CN"/>
        </w:rPr>
      </w:pPr>
    </w:p>
    <w:p w:rsidR="00507CD3" w:rsidRDefault="00507CD3" w:rsidP="00AC12B3">
      <w:pPr>
        <w:adjustRightInd w:val="0"/>
        <w:spacing w:line="253" w:lineRule="exact"/>
        <w:rPr>
          <w:rFonts w:asciiTheme="majorBidi" w:eastAsia="DengXian" w:hAnsiTheme="majorBidi" w:cstheme="majorBidi"/>
          <w:b/>
          <w:color w:val="000000" w:themeColor="text1"/>
          <w:w w:val="103"/>
          <w:szCs w:val="24"/>
          <w:lang w:eastAsia="zh-CN"/>
        </w:rPr>
      </w:pPr>
    </w:p>
    <w:p w:rsidR="00AC12B3" w:rsidRPr="00B14D49" w:rsidRDefault="00AC12B3" w:rsidP="00AC12B3">
      <w:pPr>
        <w:adjustRightInd w:val="0"/>
        <w:spacing w:line="253" w:lineRule="exact"/>
        <w:rPr>
          <w:rFonts w:asciiTheme="majorBidi" w:eastAsia="DengXian" w:hAnsiTheme="majorBidi" w:cstheme="majorBidi"/>
          <w:b/>
          <w:color w:val="000000" w:themeColor="text1"/>
          <w:w w:val="103"/>
          <w:szCs w:val="24"/>
          <w:lang w:eastAsia="zh-CN"/>
        </w:rPr>
      </w:pPr>
      <w:r w:rsidRPr="00B14D49">
        <w:rPr>
          <w:rFonts w:asciiTheme="majorBidi" w:eastAsia="DengXian" w:hAnsiTheme="majorBidi" w:cstheme="majorBidi"/>
          <w:b/>
          <w:color w:val="000000" w:themeColor="text1"/>
          <w:w w:val="103"/>
          <w:szCs w:val="24"/>
          <w:lang w:eastAsia="zh-CN"/>
        </w:rPr>
        <w:lastRenderedPageBreak/>
        <w:t>PART TWO</w:t>
      </w:r>
    </w:p>
    <w:p w:rsidR="00AC12B3" w:rsidRPr="0002351D" w:rsidRDefault="00AC12B3" w:rsidP="00AC12B3">
      <w:pPr>
        <w:spacing w:line="253" w:lineRule="exact"/>
        <w:jc w:val="both"/>
        <w:rPr>
          <w:rFonts w:asciiTheme="majorBidi" w:eastAsia="SimSun" w:hAnsiTheme="majorBidi" w:cstheme="majorBidi"/>
          <w:color w:val="000000" w:themeColor="text1"/>
          <w:szCs w:val="24"/>
        </w:rPr>
      </w:pPr>
      <w:r w:rsidRPr="0002351D">
        <w:rPr>
          <w:rFonts w:asciiTheme="majorBidi" w:hAnsiTheme="majorBidi" w:cstheme="majorBidi"/>
          <w:b/>
          <w:color w:val="000000" w:themeColor="text1"/>
          <w:w w:val="103"/>
          <w:szCs w:val="24"/>
        </w:rPr>
        <w:t>AIMS</w:t>
      </w:r>
      <w:r w:rsidRPr="0002351D">
        <w:rPr>
          <w:rFonts w:asciiTheme="majorBidi" w:hAnsiTheme="majorBidi" w:cstheme="majorBidi"/>
          <w:color w:val="000000" w:themeColor="text1"/>
          <w:w w:val="103"/>
          <w:szCs w:val="24"/>
        </w:rPr>
        <w:t xml:space="preserve"> </w:t>
      </w:r>
      <w:r w:rsidRPr="0002351D">
        <w:rPr>
          <w:rFonts w:asciiTheme="majorBidi" w:eastAsia="SimSun" w:hAnsiTheme="majorBidi" w:cstheme="majorBidi"/>
          <w:color w:val="000000" w:themeColor="text1"/>
          <w:szCs w:val="24"/>
          <w:lang w:eastAsia="zh-CN"/>
        </w:rPr>
        <w:t>After completing this part, students can master the basic Chinese language knowledge taught in the content of the course, and be able to reach and exceed</w:t>
      </w:r>
      <w:r w:rsidRPr="0002351D">
        <w:rPr>
          <w:rFonts w:asciiTheme="majorBidi" w:eastAsia="SimSun" w:hAnsiTheme="majorBidi" w:cstheme="majorBidi"/>
          <w:b/>
          <w:bCs/>
          <w:color w:val="000000" w:themeColor="text1"/>
          <w:szCs w:val="24"/>
          <w:lang w:eastAsia="zh-CN"/>
        </w:rPr>
        <w:t xml:space="preserve"> HSK Level TWO.</w:t>
      </w:r>
      <w:bookmarkStart w:id="1" w:name="TAR_0000000125"/>
    </w:p>
    <w:p w:rsidR="00AC12B3" w:rsidRDefault="00AC12B3" w:rsidP="00AC12B3">
      <w:pPr>
        <w:spacing w:line="253" w:lineRule="exact"/>
        <w:jc w:val="both"/>
        <w:rPr>
          <w:rFonts w:asciiTheme="majorBidi" w:eastAsia="DengXian" w:hAnsiTheme="majorBidi" w:cstheme="majorBidi"/>
          <w:b/>
          <w:bCs/>
          <w:color w:val="000000" w:themeColor="text1"/>
          <w:w w:val="103"/>
          <w:szCs w:val="24"/>
          <w:lang w:eastAsia="zh-CN"/>
        </w:rPr>
      </w:pPr>
    </w:p>
    <w:p w:rsidR="00AC12B3" w:rsidRPr="0002351D" w:rsidRDefault="00AC12B3" w:rsidP="00AC12B3">
      <w:pPr>
        <w:spacing w:line="253" w:lineRule="exact"/>
        <w:jc w:val="both"/>
        <w:rPr>
          <w:rFonts w:asciiTheme="majorBidi" w:eastAsia="SimSun" w:hAnsiTheme="majorBidi" w:cstheme="majorBidi"/>
          <w:color w:val="000000" w:themeColor="text1"/>
          <w:szCs w:val="24"/>
        </w:rPr>
      </w:pPr>
      <w:r w:rsidRPr="0002351D">
        <w:rPr>
          <w:rFonts w:asciiTheme="majorBidi" w:eastAsia="DengXian" w:hAnsiTheme="majorBidi" w:cstheme="majorBidi"/>
          <w:b/>
          <w:bCs/>
          <w:color w:val="000000" w:themeColor="text1"/>
          <w:w w:val="103"/>
          <w:szCs w:val="24"/>
          <w:lang w:eastAsia="zh-CN"/>
        </w:rPr>
        <w:t>INSTRUCTION OBJECTIVE</w:t>
      </w:r>
      <w:r w:rsidRPr="0002351D">
        <w:rPr>
          <w:rFonts w:asciiTheme="majorBidi" w:eastAsia="SimSun" w:hAnsiTheme="majorBidi" w:cstheme="majorBidi"/>
          <w:color w:val="000000" w:themeColor="text1"/>
          <w:szCs w:val="24"/>
          <w:lang w:eastAsia="zh-CN"/>
        </w:rPr>
        <w:t xml:space="preserve"> Learners can master the language knowledge and use some basic grammar and sentence patterns in communication, learn to express personal feelings and attitudes in Chinese, and can complete communicative functions such as gratitude, apology, introduction and farewell, and begin to understand Chinese cultural knowledge and cultivate interest in learning.</w:t>
      </w:r>
      <w:bookmarkEnd w:id="1"/>
    </w:p>
    <w:p w:rsidR="00AC12B3" w:rsidRPr="0002351D" w:rsidRDefault="00AC12B3" w:rsidP="00AC12B3">
      <w:pPr>
        <w:adjustRightInd w:val="0"/>
        <w:spacing w:line="253" w:lineRule="exact"/>
        <w:rPr>
          <w:rFonts w:asciiTheme="majorBidi" w:hAnsiTheme="majorBidi" w:cstheme="majorBidi"/>
          <w:b/>
          <w:color w:val="000000" w:themeColor="text1"/>
          <w:w w:val="103"/>
          <w:szCs w:val="24"/>
        </w:rPr>
      </w:pPr>
    </w:p>
    <w:p w:rsidR="00AC12B3" w:rsidRPr="0002351D" w:rsidRDefault="00AC12B3" w:rsidP="00AC12B3">
      <w:pPr>
        <w:adjustRightInd w:val="0"/>
        <w:spacing w:line="253" w:lineRule="exact"/>
        <w:rPr>
          <w:rFonts w:asciiTheme="majorBidi" w:hAnsiTheme="majorBidi" w:cstheme="majorBidi"/>
          <w:b/>
          <w:color w:val="000000" w:themeColor="text1"/>
          <w:w w:val="103"/>
          <w:szCs w:val="24"/>
        </w:rPr>
      </w:pPr>
      <w:r w:rsidRPr="0002351D">
        <w:rPr>
          <w:rFonts w:asciiTheme="majorBidi" w:hAnsiTheme="majorBidi" w:cstheme="majorBidi"/>
          <w:b/>
          <w:color w:val="000000" w:themeColor="text1"/>
          <w:w w:val="103"/>
          <w:szCs w:val="24"/>
        </w:rPr>
        <w:t xml:space="preserve">COURSE CONTENTS </w:t>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djustRightInd w:val="0"/>
        <w:spacing w:before="0" w:line="253" w:lineRule="exact"/>
        <w:contextualSpacing/>
        <w:jc w:val="both"/>
        <w:rPr>
          <w:rFonts w:asciiTheme="majorBidi" w:eastAsia="DengXian" w:hAnsiTheme="majorBidi" w:cstheme="majorBidi"/>
          <w:bCs/>
          <w:color w:val="000000" w:themeColor="text1"/>
          <w:w w:val="103"/>
          <w:szCs w:val="24"/>
        </w:rPr>
      </w:pPr>
      <w:r w:rsidRPr="0002351D">
        <w:rPr>
          <w:rFonts w:asciiTheme="majorBidi" w:eastAsia="DengXian" w:hAnsiTheme="majorBidi" w:cstheme="majorBidi"/>
          <w:b/>
          <w:color w:val="000000" w:themeColor="text1"/>
          <w:w w:val="103"/>
          <w:szCs w:val="24"/>
        </w:rPr>
        <w:t>LESSON 1 I WAS STILL SLEEPING AT 7 O'CLOCK</w:t>
      </w:r>
      <w:r w:rsidRPr="0002351D">
        <w:rPr>
          <w:rFonts w:asciiTheme="majorBidi" w:eastAsia="DengXian" w:hAnsiTheme="majorBidi" w:cstheme="majorBidi"/>
          <w:b/>
          <w:color w:val="000000" w:themeColor="text1"/>
          <w:w w:val="103"/>
          <w:szCs w:val="24"/>
        </w:rPr>
        <w:tab/>
        <w:t xml:space="preserv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NimbusSanL-Regu" w:hAnsiTheme="majorBidi" w:cstheme="majorBidi"/>
          <w:b/>
          <w:bCs/>
          <w:color w:val="000000" w:themeColor="text1"/>
        </w:rPr>
        <w:t>1</w:t>
      </w:r>
      <w:r w:rsidRPr="0002351D">
        <w:rPr>
          <w:rFonts w:asciiTheme="majorBidi" w:eastAsia="NimbusSanL-Regu" w:hAnsiTheme="majorBidi" w:cstheme="majorBidi"/>
          <w:b/>
          <w:bCs/>
          <w:color w:val="000000" w:themeColor="text1"/>
        </w:rPr>
        <w:t xml:space="preserve"> Hour</w:t>
      </w:r>
      <w:r w:rsidRPr="0002351D">
        <w:rPr>
          <w:rFonts w:asciiTheme="majorBidi" w:eastAsia="DengXian" w:hAnsiTheme="majorBidi" w:cstheme="majorBidi"/>
          <w:bCs/>
          <w:color w:val="000000" w:themeColor="text1"/>
          <w:w w:val="103"/>
          <w:szCs w:val="24"/>
        </w:rPr>
        <w:t xml:space="preserve"> </w:t>
      </w:r>
      <w:r w:rsidRPr="0002351D">
        <w:rPr>
          <w:rFonts w:asciiTheme="majorBidi" w:eastAsia="DengXian" w:hAnsiTheme="majorBidi" w:cstheme="majorBidi"/>
          <w:b/>
          <w:color w:val="000000" w:themeColor="text1"/>
          <w:w w:val="103"/>
          <w:szCs w:val="24"/>
        </w:rPr>
        <w:t xml:space="preserve">                                                     </w:t>
      </w:r>
    </w:p>
    <w:p w:rsidR="00507CD3" w:rsidRDefault="00AC12B3" w:rsidP="00AC12B3">
      <w:pPr>
        <w:adjustRightInd w:val="0"/>
        <w:spacing w:line="253" w:lineRule="exact"/>
        <w:ind w:left="284"/>
        <w:rPr>
          <w:rFonts w:asciiTheme="majorBidi" w:eastAsia="DengXian" w:hAnsiTheme="majorBidi" w:cstheme="majorBidi"/>
          <w:bCs/>
          <w:color w:val="000000" w:themeColor="text1"/>
          <w:w w:val="103"/>
          <w:szCs w:val="24"/>
        </w:rPr>
      </w:pPr>
      <w:r w:rsidRPr="0002351D">
        <w:rPr>
          <w:rFonts w:asciiTheme="majorBidi" w:eastAsia="DengXian" w:hAnsiTheme="majorBidi" w:cstheme="majorBidi"/>
          <w:bCs/>
          <w:color w:val="000000" w:themeColor="text1"/>
          <w:w w:val="103"/>
          <w:szCs w:val="24"/>
        </w:rPr>
        <w:t>This lesson introduces the grammatical points of "still", so that students can correctly understand the meaning of sentences related to "still" and use this sentence pattern correctly for communication.</w:t>
      </w:r>
    </w:p>
    <w:p w:rsidR="00AC12B3" w:rsidRPr="0002351D" w:rsidRDefault="00AC12B3" w:rsidP="00AC12B3">
      <w:pPr>
        <w:adjustRightInd w:val="0"/>
        <w:spacing w:line="253" w:lineRule="exact"/>
        <w:ind w:left="284"/>
        <w:rPr>
          <w:rFonts w:asciiTheme="majorBidi" w:eastAsia="DengXian" w:hAnsiTheme="majorBidi" w:cstheme="majorBidi"/>
          <w:bCs/>
          <w:color w:val="000000" w:themeColor="text1"/>
          <w:w w:val="103"/>
          <w:szCs w:val="24"/>
        </w:rPr>
      </w:pPr>
      <w:r w:rsidRPr="0002351D">
        <w:rPr>
          <w:rFonts w:asciiTheme="majorBidi" w:eastAsia="DengXian" w:hAnsiTheme="majorBidi" w:cstheme="majorBidi"/>
          <w:bCs/>
          <w:color w:val="000000" w:themeColor="text1"/>
          <w:w w:val="103"/>
          <w:szCs w:val="24"/>
        </w:rPr>
        <w:tab/>
      </w: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2 IT WILL BE CLOUDY TOMORROW</w:t>
      </w:r>
      <w:r w:rsidRPr="0002351D">
        <w:rPr>
          <w:rFonts w:asciiTheme="majorBidi" w:eastAsia="DengXian" w:hAnsiTheme="majorBidi" w:cstheme="majorBidi"/>
          <w:b/>
          <w:color w:val="000000" w:themeColor="text1"/>
          <w:w w:val="103"/>
          <w:szCs w:val="24"/>
        </w:rPr>
        <w:tab/>
        <w:t xml:space="preserv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NimbusSanL-Regu" w:hAnsiTheme="majorBidi" w:cstheme="majorBidi"/>
          <w:b/>
          <w:bCs/>
          <w:color w:val="000000" w:themeColor="text1"/>
        </w:rPr>
        <w:t>1</w:t>
      </w:r>
      <w:r w:rsidRPr="0002351D">
        <w:rPr>
          <w:rFonts w:asciiTheme="majorBidi" w:eastAsia="NimbusSanL-Regu" w:hAnsiTheme="majorBidi" w:cstheme="majorBidi"/>
          <w:b/>
          <w:bCs/>
          <w:color w:val="000000" w:themeColor="text1"/>
        </w:rPr>
        <w:t xml:space="preserve"> Hour</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By introducing the weather in several Chinese cities, explain how to use temperature to answer weather questions.</w:t>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 xml:space="preserve">LESSON 3 THAT ONE IS FIVE HUNDRED DOLLARS CHEAPER THAN THIS ONE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t xml:space="preserve">  </w:t>
      </w:r>
      <w:r w:rsidRPr="0002351D">
        <w:rPr>
          <w:rFonts w:asciiTheme="majorBidi" w:eastAsia="DengXian" w:hAnsiTheme="majorBidi" w:cstheme="majorBidi"/>
          <w:b/>
          <w:color w:val="000000" w:themeColor="text1"/>
          <w:w w:val="103"/>
          <w:szCs w:val="24"/>
        </w:rPr>
        <w:t xml:space="preserve">   </w:t>
      </w:r>
      <w:r>
        <w:rPr>
          <w:rFonts w:asciiTheme="majorBidi" w:eastAsia="NimbusSanL-Regu" w:hAnsiTheme="majorBidi" w:cstheme="majorBidi"/>
          <w:b/>
          <w:bCs/>
          <w:color w:val="000000" w:themeColor="text1"/>
        </w:rPr>
        <w:t>1</w:t>
      </w:r>
      <w:r w:rsidRPr="0002351D">
        <w:rPr>
          <w:rFonts w:asciiTheme="majorBidi" w:eastAsia="NimbusSanL-Regu" w:hAnsiTheme="majorBidi" w:cstheme="majorBidi"/>
          <w:b/>
          <w:bCs/>
          <w:color w:val="000000" w:themeColor="text1"/>
        </w:rPr>
        <w:t xml:space="preserve"> Hour</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explains comparative sentences, and compares them in terms of price, height and temperature, so that students can understand comparative sentences thoroughly.</w:t>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4 THIS IS A FAMILY PHOTO</w:t>
      </w:r>
      <w:r w:rsidRPr="0002351D">
        <w:rPr>
          <w:rFonts w:asciiTheme="majorBidi" w:eastAsia="DengXian" w:hAnsiTheme="majorBidi" w:cstheme="majorBidi"/>
          <w:b/>
          <w:color w:val="000000" w:themeColor="text1"/>
          <w:w w:val="103"/>
          <w:szCs w:val="24"/>
        </w:rPr>
        <w:tab/>
        <w:t xml:space="preserv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t xml:space="preserve"> 1</w:t>
      </w:r>
      <w:r w:rsidRPr="0002351D">
        <w:rPr>
          <w:rFonts w:asciiTheme="majorBidi" w:eastAsia="NimbusSanL-Regu" w:hAnsiTheme="majorBidi" w:cstheme="majorBidi"/>
          <w:b/>
          <w:bCs/>
          <w:color w:val="000000" w:themeColor="text1"/>
        </w:rPr>
        <w:t xml:space="preserve"> Hour</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family members in detail through appearance, clothing and occupation, so that students can master more detailed description methods.</w:t>
      </w:r>
      <w:r w:rsidRPr="0002351D">
        <w:rPr>
          <w:rFonts w:asciiTheme="majorBidi" w:eastAsia="DengXian" w:hAnsiTheme="majorBidi" w:cstheme="majorBidi"/>
          <w:bCs/>
          <w:color w:val="000000" w:themeColor="text1"/>
          <w:w w:val="103"/>
          <w:szCs w:val="24"/>
          <w:lang w:eastAsia="zh-CN"/>
        </w:rPr>
        <w:tab/>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5 IT IS FORBIDDEN TO TAKE PICTURES HERE</w:t>
      </w:r>
      <w:r w:rsidRPr="0002351D">
        <w:rPr>
          <w:rFonts w:asciiTheme="majorBidi" w:eastAsia="DengXian" w:hAnsiTheme="majorBidi" w:cstheme="majorBidi"/>
          <w:b/>
          <w:color w:val="000000" w:themeColor="text1"/>
          <w:w w:val="103"/>
          <w:szCs w:val="24"/>
        </w:rPr>
        <w:tab/>
        <w:t xml:space="preserv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leads students to understand the relevant knowledge points of expressing commands, such as forbidden and forbidden, so that students can correctly understand the meaning of words in daily life.</w:t>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6 I CAN'T FIND SOMETHING</w:t>
      </w:r>
      <w:r w:rsidRPr="0002351D">
        <w:rPr>
          <w:rFonts w:asciiTheme="majorBidi" w:eastAsia="DengXian" w:hAnsiTheme="majorBidi" w:cstheme="majorBidi"/>
          <w:b/>
          <w:color w:val="000000" w:themeColor="text1"/>
          <w:w w:val="103"/>
          <w:szCs w:val="24"/>
        </w:rPr>
        <w:tab/>
        <w:t xml:space="preserv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eastAsia="DengXian" w:hAnsiTheme="majorBidi" w:cstheme="majorBidi"/>
          <w:b/>
          <w:color w:val="000000" w:themeColor="text1"/>
          <w:w w:val="103"/>
          <w:szCs w:val="24"/>
        </w:rPr>
        <w:t xml:space="preserve">                                                            </w:t>
      </w:r>
    </w:p>
    <w:p w:rsidR="00AC12B3"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the use of language points in "V + should + result complement", so that students can correctly use relevant sentence patterns in communication.</w:t>
      </w:r>
      <w:r w:rsidRPr="0002351D">
        <w:rPr>
          <w:rFonts w:asciiTheme="majorBidi" w:eastAsia="DengXian" w:hAnsiTheme="majorBidi" w:cstheme="majorBidi"/>
          <w:bCs/>
          <w:color w:val="000000" w:themeColor="text1"/>
          <w:w w:val="103"/>
          <w:szCs w:val="24"/>
          <w:lang w:eastAsia="zh-CN"/>
        </w:rPr>
        <w:tab/>
      </w:r>
    </w:p>
    <w:p w:rsidR="00507CD3" w:rsidRPr="0002351D" w:rsidRDefault="00507CD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7 I HAVE BEEN TO SICHUAN AND SEEN PANDAS</w:t>
      </w:r>
      <w:r w:rsidRPr="0002351D">
        <w:rPr>
          <w:rFonts w:asciiTheme="majorBidi" w:eastAsia="DengXian" w:hAnsiTheme="majorBidi" w:cstheme="majorBidi"/>
          <w:b/>
          <w:color w:val="000000" w:themeColor="text1"/>
          <w:w w:val="103"/>
          <w:szCs w:val="24"/>
        </w:rPr>
        <w:tab/>
        <w:t xml:space="preserv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Chinese culture through "V + have been to", such as the Great Wall, the Forbidden City, national treasures, etc., so that students can use this sentence pattern correctly in communication.</w:t>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ab/>
      </w: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8 I HOPE YOU CAN COME TO MY WEDDING</w:t>
      </w:r>
      <w:r w:rsidRPr="0002351D">
        <w:rPr>
          <w:rFonts w:asciiTheme="majorBidi" w:eastAsia="DengXian" w:hAnsiTheme="majorBidi" w:cstheme="majorBidi"/>
          <w:b/>
          <w:color w:val="000000" w:themeColor="text1"/>
          <w:w w:val="103"/>
          <w:szCs w:val="24"/>
        </w:rPr>
        <w:tab/>
        <w:t xml:space="preserv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By introducing Chinese weddings, this lesson enables students to master the verbal usage of banquet invitation, holiday blessing, emotional expression and euphemistic refusal.</w:t>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ab/>
      </w:r>
    </w:p>
    <w:p w:rsidR="00AC12B3" w:rsidRPr="0002351D" w:rsidRDefault="00AC12B3" w:rsidP="00AC12B3">
      <w:pPr>
        <w:spacing w:line="253" w:lineRule="exact"/>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 xml:space="preserve">SEMI-MID-TERM REVIEW            </w:t>
      </w:r>
      <w:r>
        <w:rPr>
          <w:rFonts w:asciiTheme="majorBidi" w:eastAsia="DengXian" w:hAnsiTheme="majorBidi" w:cstheme="majorBidi"/>
          <w:b/>
          <w:color w:val="000000" w:themeColor="text1"/>
          <w:w w:val="103"/>
          <w:szCs w:val="24"/>
        </w:rPr>
        <w:t xml:space="preserve"> </w:t>
      </w:r>
      <w:r w:rsidRPr="0002351D">
        <w:rPr>
          <w:rFonts w:asciiTheme="majorBidi" w:eastAsia="DengXian" w:hAnsiTheme="majorBidi" w:cstheme="majorBidi"/>
          <w:b/>
          <w:color w:val="000000" w:themeColor="text1"/>
          <w:w w:val="103"/>
          <w:szCs w:val="24"/>
        </w:rPr>
        <w:t xml:space="preserv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sidRPr="0002351D">
        <w:rPr>
          <w:rFonts w:asciiTheme="majorBidi" w:eastAsia="DengXian" w:hAnsiTheme="majorBidi" w:cstheme="majorBidi"/>
          <w:b/>
          <w:color w:val="000000" w:themeColor="text1"/>
          <w:w w:val="103"/>
          <w:szCs w:val="24"/>
        </w:rPr>
        <w:t xml:space="preserve"> </w:t>
      </w:r>
      <w:r>
        <w:rPr>
          <w:rFonts w:asciiTheme="majorBidi" w:eastAsia="DengXian" w:hAnsiTheme="majorBidi" w:cstheme="majorBidi"/>
          <w:b/>
          <w:color w:val="000000" w:themeColor="text1"/>
          <w:w w:val="103"/>
          <w:szCs w:val="24"/>
        </w:rPr>
        <w:t xml:space="preserve">                        </w:t>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section leads students to review the knowledge points they have learned in the past and conduct mid-term tests through reading pictures, listening questions and connecting questions to test students' learning effect.</w:t>
      </w:r>
      <w:r w:rsidRPr="0002351D">
        <w:rPr>
          <w:rFonts w:asciiTheme="majorBidi" w:eastAsia="DengXian" w:hAnsiTheme="majorBidi" w:cstheme="majorBidi"/>
          <w:bCs/>
          <w:color w:val="000000" w:themeColor="text1"/>
          <w:w w:val="103"/>
          <w:szCs w:val="24"/>
          <w:lang w:eastAsia="zh-CN"/>
        </w:rPr>
        <w:tab/>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9 BE ILL, TAKE MORE REST</w:t>
      </w:r>
      <w:r w:rsidRPr="0002351D">
        <w:rPr>
          <w:rFonts w:asciiTheme="majorBidi" w:eastAsia="DengXian" w:hAnsiTheme="majorBidi" w:cstheme="majorBidi"/>
          <w:b/>
          <w:color w:val="000000" w:themeColor="text1"/>
          <w:w w:val="103"/>
          <w:szCs w:val="24"/>
        </w:rPr>
        <w:tab/>
        <w:t xml:space="preserv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the vocabulary related to illness and the doctor's medication advice, so that students can correctly describe and understand the doctor's meaning in the process of seeing a doctor.</w:t>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10 THE STATION IS JUST ACROSS THE ROAD</w:t>
      </w:r>
      <w:r w:rsidRPr="0002351D">
        <w:rPr>
          <w:rFonts w:asciiTheme="majorBidi" w:eastAsia="DengXian" w:hAnsiTheme="majorBidi" w:cstheme="majorBidi"/>
          <w:b/>
          <w:color w:val="000000" w:themeColor="text1"/>
          <w:w w:val="103"/>
          <w:szCs w:val="24"/>
        </w:rPr>
        <w:tab/>
        <w:t xml:space="preserv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the way of asking places and answers by asking directions, which helps students to use relevant sentence patterns for practical communication questions and answers.</w:t>
      </w:r>
      <w:r w:rsidRPr="0002351D">
        <w:rPr>
          <w:rFonts w:asciiTheme="majorBidi" w:eastAsia="DengXian" w:hAnsiTheme="majorBidi" w:cstheme="majorBidi"/>
          <w:bCs/>
          <w:color w:val="000000" w:themeColor="text1"/>
          <w:w w:val="103"/>
          <w:szCs w:val="24"/>
          <w:lang w:eastAsia="zh-CN"/>
        </w:rPr>
        <w:tab/>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11 SHE SINGS VERY WELL</w:t>
      </w:r>
      <w:r w:rsidRPr="0002351D">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 xml:space="preserve">   </w:t>
      </w:r>
      <w:r w:rsidRPr="0002351D">
        <w:rPr>
          <w:rFonts w:asciiTheme="majorBidi" w:eastAsia="DengXian" w:hAnsiTheme="majorBidi" w:cstheme="majorBidi"/>
          <w:b/>
          <w:color w:val="000000" w:themeColor="text1"/>
          <w:w w:val="103"/>
          <w:szCs w:val="24"/>
        </w:rPr>
        <w:t xml:space="preserv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firstLine="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focuses on hobbies and introduces the correct use of related words in sentences.</w:t>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12 DID YOU DO WELL IN THE EXAM</w:t>
      </w:r>
      <w:r w:rsidRPr="0002351D">
        <w:rPr>
          <w:rFonts w:asciiTheme="majorBidi" w:eastAsia="DengXian" w:hAnsiTheme="majorBidi" w:cstheme="majorBidi"/>
          <w:b/>
          <w:color w:val="000000" w:themeColor="text1"/>
          <w:w w:val="103"/>
          <w:szCs w:val="24"/>
        </w:rPr>
        <w:tab/>
        <w:t xml:space="preserve">                     </w:t>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By describing the examination process and the situation of answering questions, students can correctly understand the instructions of the examination room, the distribution of questions and the analysis of test paper problems</w:t>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13 BUY TWO AND GET ONE FREE</w:t>
      </w:r>
      <w:r w:rsidRPr="0002351D">
        <w:rPr>
          <w:rFonts w:asciiTheme="majorBidi" w:eastAsia="DengXian" w:hAnsiTheme="majorBidi" w:cstheme="majorBidi"/>
          <w:b/>
          <w:color w:val="000000" w:themeColor="text1"/>
          <w:w w:val="103"/>
          <w:szCs w:val="24"/>
        </w:rPr>
        <w:tab/>
        <w:t xml:space="preserve">                        </w:t>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sidRPr="0002351D">
        <w:rPr>
          <w:rFonts w:asciiTheme="majorBidi" w:eastAsia="DengXian" w:hAnsiTheme="majorBidi" w:cstheme="majorBidi"/>
          <w:b/>
          <w:color w:val="000000" w:themeColor="text1"/>
          <w:w w:val="103"/>
          <w:szCs w:val="24"/>
        </w:rPr>
        <w:t xml:space="preserve"> </w:t>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the commodity names of supermarkets, as well as common terms such as promotional activities, discounts and price reductions.</w:t>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14 WE'RE A NEW RESTAURANT</w:t>
      </w:r>
      <w:r w:rsidRPr="0002351D">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 xml:space="preserve"> </w:t>
      </w:r>
      <w:r w:rsidRPr="0002351D">
        <w:rPr>
          <w:rFonts w:asciiTheme="majorBidi" w:eastAsia="DengXian" w:hAnsiTheme="majorBidi" w:cstheme="majorBidi"/>
          <w:b/>
          <w:color w:val="000000" w:themeColor="text1"/>
          <w:w w:val="103"/>
          <w:szCs w:val="24"/>
        </w:rPr>
        <w:t xml:space="preserve">                        </w:t>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Pr>
          <w:rFonts w:asciiTheme="majorBidi" w:eastAsia="NimbusSanL-Regu" w:hAnsiTheme="majorBidi" w:cstheme="majorBidi"/>
          <w:b/>
          <w:bCs/>
          <w:color w:val="000000" w:themeColor="text1"/>
        </w:rPr>
        <w:t>2</w:t>
      </w:r>
      <w:r w:rsidRPr="0002351D">
        <w:rPr>
          <w:rFonts w:asciiTheme="majorBidi" w:eastAsia="NimbusSanL-Regu" w:hAnsiTheme="majorBidi" w:cstheme="majorBidi"/>
          <w:b/>
          <w:bCs/>
          <w:color w:val="000000" w:themeColor="text1"/>
        </w:rPr>
        <w:t xml:space="preserve"> Hours</w:t>
      </w:r>
      <w:r w:rsidRPr="0002351D">
        <w:rPr>
          <w:rFonts w:asciiTheme="majorBidi" w:eastAsia="DengXian" w:hAnsiTheme="majorBidi" w:cstheme="majorBidi"/>
          <w:b/>
          <w:color w:val="000000" w:themeColor="text1"/>
          <w:w w:val="103"/>
          <w:szCs w:val="24"/>
        </w:rPr>
        <w:t xml:space="preserve">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helps students understand how to understand the waiter's recommendation and put forward the food requirements for ordering.</w:t>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15 THE GIRL IS DRESSED IN WHITE CLOTHES</w:t>
      </w:r>
      <w:r w:rsidRPr="0002351D">
        <w:rPr>
          <w:rFonts w:asciiTheme="majorBidi" w:eastAsia="DengXian" w:hAnsiTheme="majorBidi" w:cstheme="majorBidi"/>
          <w:b/>
          <w:color w:val="000000" w:themeColor="text1"/>
          <w:w w:val="103"/>
          <w:szCs w:val="24"/>
        </w:rPr>
        <w:tab/>
        <w:t xml:space="preserve">          </w:t>
      </w:r>
      <w:r w:rsidR="00507CD3">
        <w:rPr>
          <w:rFonts w:asciiTheme="majorBidi" w:eastAsia="DengXian" w:hAnsiTheme="majorBidi" w:cstheme="majorBidi"/>
          <w:b/>
          <w:color w:val="000000" w:themeColor="text1"/>
          <w:w w:val="103"/>
          <w:szCs w:val="24"/>
        </w:rPr>
        <w:tab/>
      </w:r>
      <w:r w:rsidRPr="0002351D">
        <w:rPr>
          <w:rFonts w:asciiTheme="majorBidi" w:eastAsia="DengXian" w:hAnsiTheme="majorBidi" w:cstheme="majorBidi"/>
          <w:b/>
          <w:color w:val="000000" w:themeColor="text1"/>
          <w:w w:val="103"/>
          <w:szCs w:val="24"/>
        </w:rPr>
        <w:t xml:space="preserve"> </w:t>
      </w:r>
      <w:r w:rsidR="00507CD3">
        <w:rPr>
          <w:rFonts w:asciiTheme="majorBidi" w:eastAsia="DengXian" w:hAnsiTheme="majorBidi" w:cstheme="majorBidi"/>
          <w:b/>
          <w:color w:val="000000" w:themeColor="text1"/>
          <w:w w:val="103"/>
          <w:szCs w:val="24"/>
        </w:rPr>
        <w:t xml:space="preserve">   </w:t>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2</w:t>
      </w:r>
      <w:r w:rsidRPr="0002351D">
        <w:rPr>
          <w:rFonts w:asciiTheme="majorBidi" w:eastAsia="DengXian" w:hAnsiTheme="majorBidi" w:cstheme="majorBidi"/>
          <w:b/>
          <w:color w:val="000000" w:themeColor="text1"/>
          <w:w w:val="103"/>
          <w:szCs w:val="24"/>
        </w:rPr>
        <w:t xml:space="preserve"> Hours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others' clothes and how to use grammar points to describe the state of something through "V + be dressed in".</w:t>
      </w:r>
      <w:r w:rsidRPr="0002351D">
        <w:rPr>
          <w:rFonts w:asciiTheme="majorBidi" w:eastAsia="DengXian" w:hAnsiTheme="majorBidi" w:cstheme="majorBidi"/>
          <w:bCs/>
          <w:color w:val="000000" w:themeColor="text1"/>
          <w:w w:val="103"/>
          <w:szCs w:val="24"/>
          <w:lang w:eastAsia="zh-CN"/>
        </w:rPr>
        <w:tab/>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16 YOU CAN BE DISCHARGED FROM HOSPITAL NEXT WEEK</w:t>
      </w:r>
      <w:r w:rsidRPr="0002351D">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2</w:t>
      </w:r>
      <w:r w:rsidRPr="0002351D">
        <w:rPr>
          <w:rFonts w:asciiTheme="majorBidi" w:eastAsia="DengXian" w:hAnsiTheme="majorBidi" w:cstheme="majorBidi"/>
          <w:b/>
          <w:color w:val="000000" w:themeColor="text1"/>
          <w:w w:val="103"/>
          <w:szCs w:val="24"/>
        </w:rPr>
        <w:t xml:space="preserve"> Hours                                     </w:t>
      </w:r>
    </w:p>
    <w:p w:rsidR="00AC12B3" w:rsidRPr="0002351D" w:rsidRDefault="00AC12B3" w:rsidP="00AC12B3">
      <w:pPr>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a variety of expressions, such as hospitalization, visiting patients and discharge, so that students can understand the language of hospital scenes and strengthen their multi-scene communication ability.</w:t>
      </w:r>
    </w:p>
    <w:p w:rsidR="00AC12B3" w:rsidRPr="0002351D" w:rsidRDefault="00AC12B3" w:rsidP="00AC12B3">
      <w:pPr>
        <w:adjustRightInd w:val="0"/>
        <w:spacing w:line="253" w:lineRule="exact"/>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ab/>
      </w:r>
    </w:p>
    <w:p w:rsidR="00AC12B3" w:rsidRPr="0002351D" w:rsidRDefault="00AC12B3" w:rsidP="00AC12B3">
      <w:pPr>
        <w:pStyle w:val="ListParagraph"/>
        <w:numPr>
          <w:ilvl w:val="0"/>
          <w:numId w:val="191"/>
        </w:numPr>
        <w:autoSpaceDE/>
        <w:autoSpaceDN/>
        <w:spacing w:before="0" w:line="253" w:lineRule="exact"/>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SEMI- FINAL REVIEW</w:t>
      </w:r>
      <w:r w:rsidRPr="0002351D">
        <w:rPr>
          <w:rFonts w:asciiTheme="majorBidi" w:eastAsia="DengXian" w:hAnsiTheme="majorBidi" w:cstheme="majorBidi"/>
          <w:b/>
          <w:color w:val="000000" w:themeColor="text1"/>
          <w:w w:val="103"/>
          <w:szCs w:val="24"/>
        </w:rPr>
        <w:tab/>
        <w:t xml:space="preserve">                                </w:t>
      </w:r>
      <w:r w:rsidRPr="0002351D">
        <w:rPr>
          <w:rFonts w:asciiTheme="majorBidi" w:eastAsia="DengXian" w:hAnsiTheme="majorBidi" w:cstheme="majorBidi"/>
          <w:b/>
          <w:color w:val="000000" w:themeColor="text1"/>
          <w:w w:val="103"/>
          <w:szCs w:val="24"/>
        </w:rPr>
        <w:tab/>
      </w:r>
      <w:r w:rsidRPr="0002351D">
        <w:rPr>
          <w:rFonts w:asciiTheme="majorBidi" w:eastAsia="DengXian" w:hAnsiTheme="majorBidi" w:cstheme="majorBidi"/>
          <w:b/>
          <w:color w:val="000000" w:themeColor="text1"/>
          <w:w w:val="103"/>
          <w:szCs w:val="24"/>
        </w:rPr>
        <w:tab/>
      </w:r>
      <w:r w:rsidRPr="0002351D">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sidR="00507CD3">
        <w:rPr>
          <w:rFonts w:asciiTheme="majorBidi" w:eastAsia="DengXian" w:hAnsiTheme="majorBidi" w:cstheme="majorBidi"/>
          <w:b/>
          <w:color w:val="000000" w:themeColor="text1"/>
          <w:w w:val="103"/>
          <w:szCs w:val="24"/>
        </w:rPr>
        <w:tab/>
      </w:r>
      <w:r>
        <w:rPr>
          <w:rFonts w:asciiTheme="majorBidi" w:eastAsia="DengXian" w:hAnsiTheme="majorBidi" w:cstheme="majorBidi"/>
          <w:b/>
          <w:color w:val="000000" w:themeColor="text1"/>
          <w:w w:val="103"/>
          <w:szCs w:val="24"/>
        </w:rPr>
        <w:t>2</w:t>
      </w:r>
      <w:r w:rsidRPr="0002351D">
        <w:rPr>
          <w:rFonts w:asciiTheme="majorBidi" w:eastAsia="DengXian" w:hAnsiTheme="majorBidi" w:cstheme="majorBidi"/>
          <w:b/>
          <w:color w:val="000000" w:themeColor="text1"/>
          <w:w w:val="103"/>
          <w:szCs w:val="24"/>
        </w:rPr>
        <w:t xml:space="preserve"> Hours                                                     </w:t>
      </w:r>
    </w:p>
    <w:p w:rsidR="00AC12B3" w:rsidRDefault="00AC12B3" w:rsidP="00AC12B3">
      <w:pPr>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section is similar to the mid-term review, which leads students to review the knowledge points they have learned in the past and conduct final tests by looking at pictures, listening questions, connecting questions, etc., to test students' learning effect.</w:t>
      </w:r>
      <w:r w:rsidRPr="0002351D">
        <w:rPr>
          <w:rFonts w:asciiTheme="majorBidi" w:eastAsia="DengXian" w:hAnsiTheme="majorBidi" w:cstheme="majorBidi"/>
          <w:bCs/>
          <w:color w:val="000000" w:themeColor="text1"/>
          <w:w w:val="103"/>
          <w:szCs w:val="24"/>
          <w:lang w:eastAsia="zh-CN"/>
        </w:rPr>
        <w:tab/>
      </w:r>
    </w:p>
    <w:p w:rsidR="00507CD3" w:rsidRPr="00492C74" w:rsidRDefault="00507CD3" w:rsidP="00AC12B3">
      <w:pPr>
        <w:rPr>
          <w:rFonts w:asciiTheme="majorBidi" w:eastAsia="DengXian" w:hAnsiTheme="majorBidi" w:cstheme="majorBidi"/>
          <w:bCs/>
          <w:color w:val="000000" w:themeColor="text1"/>
          <w:w w:val="103"/>
          <w:szCs w:val="24"/>
          <w:lang w:eastAsia="zh-CN"/>
        </w:rPr>
      </w:pPr>
    </w:p>
    <w:p w:rsidR="00AC12B3" w:rsidRPr="004441FB" w:rsidRDefault="00AC12B3" w:rsidP="00AC12B3">
      <w:pPr>
        <w:widowControl/>
        <w:tabs>
          <w:tab w:val="left" w:pos="-720"/>
          <w:tab w:val="left" w:pos="0"/>
        </w:tabs>
        <w:suppressAutoHyphens/>
        <w:ind w:left="720" w:hanging="720"/>
        <w:jc w:val="both"/>
        <w:rPr>
          <w:rFonts w:asciiTheme="majorBidi" w:hAnsiTheme="majorBidi" w:cstheme="majorBidi"/>
          <w:b/>
          <w:color w:val="000000" w:themeColor="text1"/>
          <w:spacing w:val="-3"/>
        </w:rPr>
      </w:pPr>
      <w:r w:rsidRPr="00081A68">
        <w:rPr>
          <w:rFonts w:asciiTheme="majorBidi" w:hAnsiTheme="majorBidi" w:cstheme="majorBidi"/>
          <w:b/>
          <w:color w:val="000000" w:themeColor="text1"/>
          <w:spacing w:val="-3"/>
        </w:rPr>
        <w:t>REFERENCE BOOK</w:t>
      </w:r>
      <w:r>
        <w:rPr>
          <w:rFonts w:asciiTheme="majorBidi" w:hAnsiTheme="majorBidi" w:cstheme="majorBidi"/>
          <w:b/>
          <w:color w:val="000000" w:themeColor="text1"/>
          <w:spacing w:val="-3"/>
        </w:rPr>
        <w:t>S</w:t>
      </w:r>
      <w:r w:rsidRPr="0002351D">
        <w:rPr>
          <w:rFonts w:asciiTheme="majorBidi" w:eastAsia="DengXian" w:hAnsiTheme="majorBidi" w:cstheme="majorBidi"/>
          <w:b/>
          <w:color w:val="000000" w:themeColor="text1"/>
          <w:w w:val="103"/>
          <w:szCs w:val="24"/>
          <w:lang w:eastAsia="zh-CN"/>
        </w:rPr>
        <w:t>:</w:t>
      </w:r>
    </w:p>
    <w:p w:rsidR="00AC12B3" w:rsidRPr="00575196" w:rsidRDefault="00AC12B3" w:rsidP="00AC12B3">
      <w:pPr>
        <w:rPr>
          <w:rFonts w:asciiTheme="majorBidi" w:eastAsia="DengXian" w:hAnsiTheme="majorBidi" w:cstheme="majorBidi"/>
          <w:bCs/>
          <w:color w:val="000000" w:themeColor="text1"/>
          <w:w w:val="103"/>
          <w:szCs w:val="24"/>
          <w:lang w:eastAsia="zh-CN"/>
        </w:rPr>
      </w:pPr>
      <w:r w:rsidRPr="00575196">
        <w:rPr>
          <w:rFonts w:asciiTheme="majorBidi" w:eastAsia="DengXian" w:hAnsiTheme="majorBidi" w:cstheme="majorBidi"/>
          <w:bCs/>
          <w:color w:val="000000" w:themeColor="text1"/>
          <w:w w:val="103"/>
          <w:szCs w:val="24"/>
          <w:lang w:eastAsia="zh-CN"/>
        </w:rPr>
        <w:t>Tang Chinese Course 1 for Part Two</w:t>
      </w:r>
    </w:p>
    <w:p w:rsidR="00AC12B3" w:rsidRDefault="00AC12B3" w:rsidP="00AC12B3">
      <w:pPr>
        <w:rPr>
          <w:rFonts w:asciiTheme="majorBidi" w:eastAsia="DengXian" w:hAnsiTheme="majorBidi" w:cstheme="majorBidi"/>
          <w:bCs/>
          <w:color w:val="000000" w:themeColor="text1"/>
          <w:w w:val="103"/>
          <w:szCs w:val="24"/>
          <w:lang w:eastAsia="zh-CN"/>
        </w:rPr>
      </w:pPr>
      <w:r w:rsidRPr="00575196">
        <w:rPr>
          <w:rFonts w:asciiTheme="majorBidi" w:eastAsia="DengXian" w:hAnsiTheme="majorBidi" w:cstheme="majorBidi"/>
          <w:bCs/>
          <w:color w:val="000000" w:themeColor="text1"/>
          <w:w w:val="103"/>
          <w:szCs w:val="24"/>
          <w:lang w:eastAsia="zh-CN"/>
        </w:rPr>
        <w:t>Tang Chinese Course 2 for Part Two</w:t>
      </w:r>
    </w:p>
    <w:p w:rsidR="00507CD3" w:rsidRPr="00575196" w:rsidRDefault="00507CD3" w:rsidP="00AC12B3">
      <w:pPr>
        <w:rPr>
          <w:rFonts w:asciiTheme="majorBidi" w:hAnsiTheme="majorBidi" w:cstheme="majorBidi"/>
          <w:bCs/>
          <w:color w:val="000000" w:themeColor="text1"/>
          <w:szCs w:val="24"/>
        </w:rPr>
      </w:pPr>
    </w:p>
    <w:p w:rsidR="00507CD3" w:rsidRDefault="00507CD3" w:rsidP="003D13AF">
      <w:pPr>
        <w:rPr>
          <w:rFonts w:eastAsia="SimSun"/>
          <w:w w:val="105"/>
          <w:lang w:eastAsia="zh-CN"/>
        </w:rPr>
      </w:pPr>
    </w:p>
    <w:p w:rsidR="00507CD3" w:rsidRDefault="00507CD3" w:rsidP="003D13AF">
      <w:pPr>
        <w:rPr>
          <w:rFonts w:eastAsia="SimSun"/>
          <w:w w:val="105"/>
          <w:lang w:eastAsia="zh-CN"/>
        </w:rPr>
      </w:pPr>
    </w:p>
    <w:p w:rsidR="00507CD3" w:rsidRDefault="00507CD3" w:rsidP="003D13AF">
      <w:pPr>
        <w:rPr>
          <w:rFonts w:eastAsia="SimSun"/>
          <w:w w:val="105"/>
          <w:lang w:eastAsia="zh-CN"/>
        </w:rPr>
      </w:pPr>
    </w:p>
    <w:p w:rsidR="00507CD3" w:rsidRDefault="00507CD3" w:rsidP="003D13AF">
      <w:pPr>
        <w:rPr>
          <w:rFonts w:eastAsia="SimSun"/>
          <w:w w:val="105"/>
          <w:lang w:eastAsia="zh-CN"/>
        </w:rPr>
      </w:pPr>
    </w:p>
    <w:p w:rsidR="00507CD3" w:rsidRDefault="00507CD3" w:rsidP="003D13AF">
      <w:pPr>
        <w:rPr>
          <w:rFonts w:eastAsia="SimSun"/>
          <w:w w:val="105"/>
          <w:lang w:eastAsia="zh-CN"/>
        </w:rPr>
      </w:pPr>
    </w:p>
    <w:p w:rsidR="00507CD3" w:rsidRDefault="00507CD3"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Pr="00ED27F7" w:rsidRDefault="005A296D" w:rsidP="005A296D">
      <w:pPr>
        <w:rPr>
          <w:b/>
        </w:rPr>
      </w:pPr>
      <w:r w:rsidRPr="00ED27F7">
        <w:rPr>
          <w:b/>
        </w:rPr>
        <w:t>Eng-112</w:t>
      </w:r>
      <w:r w:rsidRPr="00ED27F7">
        <w:rPr>
          <w:b/>
        </w:rPr>
        <w:tab/>
        <w:t>ENGLISH</w:t>
      </w:r>
    </w:p>
    <w:p w:rsidR="005A296D" w:rsidRDefault="005A296D" w:rsidP="005A296D">
      <w:pPr>
        <w:pStyle w:val="BodyText"/>
        <w:spacing w:before="2"/>
        <w:ind w:left="0" w:firstLine="0"/>
        <w:rPr>
          <w:b/>
          <w:sz w:val="24"/>
        </w:rPr>
      </w:pPr>
    </w:p>
    <w:tbl>
      <w:tblPr>
        <w:tblW w:w="0" w:type="auto"/>
        <w:tblInd w:w="388" w:type="dxa"/>
        <w:tblLayout w:type="fixed"/>
        <w:tblCellMar>
          <w:left w:w="0" w:type="dxa"/>
          <w:right w:w="0" w:type="dxa"/>
        </w:tblCellMar>
        <w:tblLook w:val="04A0" w:firstRow="1" w:lastRow="0" w:firstColumn="1" w:lastColumn="0" w:noHBand="0" w:noVBand="1"/>
      </w:tblPr>
      <w:tblGrid>
        <w:gridCol w:w="2486"/>
        <w:gridCol w:w="2368"/>
        <w:gridCol w:w="2111"/>
        <w:gridCol w:w="714"/>
        <w:gridCol w:w="503"/>
      </w:tblGrid>
      <w:tr w:rsidR="005A296D" w:rsidTr="00DB5F10">
        <w:trPr>
          <w:trHeight w:val="268"/>
        </w:trPr>
        <w:tc>
          <w:tcPr>
            <w:tcW w:w="2486" w:type="dxa"/>
          </w:tcPr>
          <w:p w:rsidR="005A296D" w:rsidRDefault="005A296D" w:rsidP="00DB5F10">
            <w:pPr>
              <w:pStyle w:val="TableParagraph"/>
              <w:spacing w:line="249" w:lineRule="exact"/>
              <w:ind w:left="50"/>
              <w:rPr>
                <w:b/>
                <w:sz w:val="23"/>
              </w:rPr>
            </w:pPr>
            <w:r>
              <w:rPr>
                <w:b/>
                <w:w w:val="105"/>
                <w:sz w:val="23"/>
              </w:rPr>
              <w:t>Total contact hours</w:t>
            </w:r>
          </w:p>
        </w:tc>
        <w:tc>
          <w:tcPr>
            <w:tcW w:w="5696" w:type="dxa"/>
            <w:gridSpan w:val="4"/>
          </w:tcPr>
          <w:p w:rsidR="005A296D" w:rsidRDefault="005A296D" w:rsidP="00DB5F10">
            <w:pPr>
              <w:pStyle w:val="TableParagraph"/>
              <w:rPr>
                <w:sz w:val="18"/>
              </w:rPr>
            </w:pPr>
          </w:p>
        </w:tc>
      </w:tr>
      <w:tr w:rsidR="005A296D" w:rsidTr="00DB5F10">
        <w:trPr>
          <w:trHeight w:val="277"/>
        </w:trPr>
        <w:tc>
          <w:tcPr>
            <w:tcW w:w="2486" w:type="dxa"/>
          </w:tcPr>
          <w:p w:rsidR="005A296D" w:rsidRDefault="005A296D" w:rsidP="00DB5F10">
            <w:pPr>
              <w:pStyle w:val="TableParagraph"/>
              <w:spacing w:before="2" w:line="255" w:lineRule="exact"/>
              <w:ind w:left="770"/>
              <w:rPr>
                <w:sz w:val="23"/>
              </w:rPr>
            </w:pPr>
            <w:r>
              <w:rPr>
                <w:w w:val="105"/>
                <w:sz w:val="23"/>
              </w:rPr>
              <w:t>Theory</w:t>
            </w:r>
          </w:p>
        </w:tc>
        <w:tc>
          <w:tcPr>
            <w:tcW w:w="2368" w:type="dxa"/>
          </w:tcPr>
          <w:p w:rsidR="005A296D" w:rsidRDefault="005A296D" w:rsidP="00DB5F10">
            <w:pPr>
              <w:pStyle w:val="TableParagraph"/>
              <w:spacing w:before="2" w:line="255" w:lineRule="exact"/>
              <w:ind w:left="445"/>
              <w:rPr>
                <w:sz w:val="23"/>
              </w:rPr>
            </w:pPr>
            <w:r>
              <w:rPr>
                <w:w w:val="105"/>
                <w:sz w:val="23"/>
              </w:rPr>
              <w:t>64</w:t>
            </w:r>
          </w:p>
        </w:tc>
        <w:tc>
          <w:tcPr>
            <w:tcW w:w="2111" w:type="dxa"/>
          </w:tcPr>
          <w:p w:rsidR="005A296D" w:rsidRDefault="005A296D" w:rsidP="00DB5F10">
            <w:pPr>
              <w:pStyle w:val="TableParagraph"/>
              <w:spacing w:before="2" w:line="255" w:lineRule="exact"/>
              <w:ind w:right="284"/>
              <w:jc w:val="right"/>
              <w:rPr>
                <w:sz w:val="23"/>
              </w:rPr>
            </w:pPr>
            <w:r>
              <w:rPr>
                <w:w w:val="103"/>
                <w:sz w:val="23"/>
              </w:rPr>
              <w:t>T</w:t>
            </w:r>
          </w:p>
        </w:tc>
        <w:tc>
          <w:tcPr>
            <w:tcW w:w="714" w:type="dxa"/>
          </w:tcPr>
          <w:p w:rsidR="005A296D" w:rsidRDefault="005A296D" w:rsidP="00DB5F10">
            <w:pPr>
              <w:pStyle w:val="TableParagraph"/>
              <w:spacing w:before="2" w:line="255" w:lineRule="exact"/>
              <w:ind w:right="1"/>
              <w:jc w:val="center"/>
              <w:rPr>
                <w:sz w:val="23"/>
              </w:rPr>
            </w:pPr>
            <w:r>
              <w:rPr>
                <w:w w:val="103"/>
                <w:sz w:val="23"/>
              </w:rPr>
              <w:t>P</w:t>
            </w:r>
          </w:p>
        </w:tc>
        <w:tc>
          <w:tcPr>
            <w:tcW w:w="503" w:type="dxa"/>
          </w:tcPr>
          <w:p w:rsidR="005A296D" w:rsidRDefault="005A296D" w:rsidP="00DB5F10">
            <w:pPr>
              <w:pStyle w:val="TableParagraph"/>
              <w:spacing w:before="2" w:line="255" w:lineRule="exact"/>
              <w:ind w:right="46"/>
              <w:jc w:val="right"/>
              <w:rPr>
                <w:sz w:val="23"/>
              </w:rPr>
            </w:pPr>
            <w:r>
              <w:rPr>
                <w:w w:val="103"/>
                <w:sz w:val="23"/>
              </w:rPr>
              <w:t>C</w:t>
            </w:r>
          </w:p>
        </w:tc>
      </w:tr>
      <w:tr w:rsidR="005A296D" w:rsidTr="00DB5F10">
        <w:trPr>
          <w:trHeight w:val="271"/>
        </w:trPr>
        <w:tc>
          <w:tcPr>
            <w:tcW w:w="2486" w:type="dxa"/>
          </w:tcPr>
          <w:p w:rsidR="005A296D" w:rsidRDefault="005A296D" w:rsidP="00DB5F10">
            <w:pPr>
              <w:pStyle w:val="TableParagraph"/>
              <w:spacing w:before="6" w:line="246" w:lineRule="exact"/>
              <w:ind w:left="770"/>
              <w:rPr>
                <w:sz w:val="23"/>
              </w:rPr>
            </w:pPr>
            <w:r>
              <w:rPr>
                <w:w w:val="105"/>
                <w:sz w:val="23"/>
              </w:rPr>
              <w:t>Practical</w:t>
            </w:r>
          </w:p>
        </w:tc>
        <w:tc>
          <w:tcPr>
            <w:tcW w:w="2368" w:type="dxa"/>
          </w:tcPr>
          <w:p w:rsidR="005A296D" w:rsidRDefault="005A296D" w:rsidP="00DB5F10">
            <w:pPr>
              <w:pStyle w:val="TableParagraph"/>
              <w:spacing w:before="6" w:line="246" w:lineRule="exact"/>
              <w:ind w:left="445"/>
              <w:rPr>
                <w:sz w:val="23"/>
              </w:rPr>
            </w:pPr>
            <w:r>
              <w:rPr>
                <w:w w:val="103"/>
                <w:sz w:val="23"/>
              </w:rPr>
              <w:t>0</w:t>
            </w:r>
          </w:p>
        </w:tc>
        <w:tc>
          <w:tcPr>
            <w:tcW w:w="2111" w:type="dxa"/>
          </w:tcPr>
          <w:p w:rsidR="005A296D" w:rsidRDefault="005A296D" w:rsidP="00DB5F10">
            <w:pPr>
              <w:pStyle w:val="TableParagraph"/>
              <w:spacing w:before="6" w:line="246" w:lineRule="exact"/>
              <w:ind w:right="310"/>
              <w:jc w:val="right"/>
              <w:rPr>
                <w:sz w:val="23"/>
              </w:rPr>
            </w:pPr>
            <w:r>
              <w:rPr>
                <w:w w:val="103"/>
                <w:sz w:val="23"/>
              </w:rPr>
              <w:t>2</w:t>
            </w:r>
          </w:p>
        </w:tc>
        <w:tc>
          <w:tcPr>
            <w:tcW w:w="714" w:type="dxa"/>
          </w:tcPr>
          <w:p w:rsidR="005A296D" w:rsidRDefault="005A296D" w:rsidP="00DB5F10">
            <w:pPr>
              <w:pStyle w:val="TableParagraph"/>
              <w:spacing w:before="6" w:line="246" w:lineRule="exact"/>
              <w:ind w:right="14"/>
              <w:jc w:val="center"/>
              <w:rPr>
                <w:sz w:val="23"/>
              </w:rPr>
            </w:pPr>
            <w:r>
              <w:rPr>
                <w:w w:val="103"/>
                <w:sz w:val="23"/>
              </w:rPr>
              <w:t>0</w:t>
            </w:r>
          </w:p>
        </w:tc>
        <w:tc>
          <w:tcPr>
            <w:tcW w:w="503" w:type="dxa"/>
          </w:tcPr>
          <w:p w:rsidR="005A296D" w:rsidRDefault="005A296D" w:rsidP="00DB5F10">
            <w:pPr>
              <w:pStyle w:val="TableParagraph"/>
              <w:spacing w:before="6" w:line="246" w:lineRule="exact"/>
              <w:ind w:right="86"/>
              <w:jc w:val="right"/>
              <w:rPr>
                <w:sz w:val="23"/>
              </w:rPr>
            </w:pPr>
            <w:r>
              <w:rPr>
                <w:w w:val="103"/>
                <w:sz w:val="23"/>
              </w:rPr>
              <w:t>2</w:t>
            </w:r>
          </w:p>
        </w:tc>
      </w:tr>
    </w:tbl>
    <w:p w:rsidR="005A296D" w:rsidRDefault="005A296D" w:rsidP="005A296D">
      <w:pPr>
        <w:pStyle w:val="BodyText"/>
        <w:spacing w:before="0"/>
        <w:ind w:left="0" w:firstLine="0"/>
        <w:rPr>
          <w:b/>
          <w:sz w:val="25"/>
        </w:rPr>
      </w:pPr>
    </w:p>
    <w:p w:rsidR="005A296D" w:rsidRDefault="005A296D" w:rsidP="005A296D">
      <w:pPr>
        <w:pStyle w:val="BodyText"/>
        <w:spacing w:before="1" w:line="249" w:lineRule="auto"/>
        <w:ind w:left="1151" w:right="240"/>
        <w:jc w:val="both"/>
      </w:pPr>
      <w:r>
        <w:rPr>
          <w:b/>
          <w:w w:val="105"/>
        </w:rPr>
        <w:t xml:space="preserve">AIMS </w:t>
      </w:r>
      <w:r>
        <w:rPr>
          <w:w w:val="105"/>
        </w:rPr>
        <w:t xml:space="preserve">At the </w:t>
      </w:r>
      <w:r>
        <w:rPr>
          <w:spacing w:val="-3"/>
          <w:w w:val="105"/>
        </w:rPr>
        <w:t xml:space="preserve">end </w:t>
      </w:r>
      <w:r>
        <w:rPr>
          <w:w w:val="105"/>
        </w:rPr>
        <w:t xml:space="preserve">of the </w:t>
      </w:r>
      <w:r>
        <w:rPr>
          <w:spacing w:val="-5"/>
          <w:w w:val="105"/>
        </w:rPr>
        <w:t xml:space="preserve">course, </w:t>
      </w:r>
      <w:r>
        <w:rPr>
          <w:w w:val="105"/>
        </w:rPr>
        <w:t xml:space="preserve">the </w:t>
      </w:r>
      <w:r>
        <w:rPr>
          <w:spacing w:val="-3"/>
          <w:w w:val="105"/>
        </w:rPr>
        <w:t xml:space="preserve">students </w:t>
      </w:r>
      <w:r>
        <w:rPr>
          <w:w w:val="105"/>
        </w:rPr>
        <w:t xml:space="preserve">will be </w:t>
      </w:r>
      <w:r>
        <w:rPr>
          <w:spacing w:val="-4"/>
          <w:w w:val="105"/>
        </w:rPr>
        <w:t xml:space="preserve">equipped </w:t>
      </w:r>
      <w:r>
        <w:rPr>
          <w:w w:val="105"/>
        </w:rPr>
        <w:t xml:space="preserve">with </w:t>
      </w:r>
      <w:r>
        <w:rPr>
          <w:spacing w:val="-3"/>
          <w:w w:val="105"/>
        </w:rPr>
        <w:t xml:space="preserve">cognitive </w:t>
      </w:r>
      <w:r>
        <w:rPr>
          <w:w w:val="105"/>
        </w:rPr>
        <w:t xml:space="preserve">skill to </w:t>
      </w:r>
      <w:r>
        <w:rPr>
          <w:spacing w:val="-3"/>
          <w:w w:val="105"/>
        </w:rPr>
        <w:t xml:space="preserve">enable them </w:t>
      </w:r>
      <w:r>
        <w:rPr>
          <w:w w:val="105"/>
        </w:rPr>
        <w:t>to present</w:t>
      </w:r>
      <w:r>
        <w:rPr>
          <w:spacing w:val="-15"/>
          <w:w w:val="105"/>
        </w:rPr>
        <w:t xml:space="preserve"> </w:t>
      </w:r>
      <w:r>
        <w:rPr>
          <w:spacing w:val="-3"/>
          <w:w w:val="105"/>
        </w:rPr>
        <w:t>facts</w:t>
      </w:r>
      <w:r>
        <w:rPr>
          <w:spacing w:val="-10"/>
          <w:w w:val="105"/>
        </w:rPr>
        <w:t xml:space="preserve"> </w:t>
      </w:r>
      <w:r>
        <w:rPr>
          <w:w w:val="105"/>
        </w:rPr>
        <w:t>in</w:t>
      </w:r>
      <w:r>
        <w:rPr>
          <w:spacing w:val="-10"/>
          <w:w w:val="105"/>
        </w:rPr>
        <w:t xml:space="preserve"> </w:t>
      </w:r>
      <w:r>
        <w:rPr>
          <w:w w:val="105"/>
        </w:rPr>
        <w:t>a</w:t>
      </w:r>
      <w:r>
        <w:rPr>
          <w:spacing w:val="-10"/>
          <w:w w:val="105"/>
        </w:rPr>
        <w:t xml:space="preserve"> </w:t>
      </w:r>
      <w:r>
        <w:rPr>
          <w:spacing w:val="-3"/>
          <w:w w:val="105"/>
        </w:rPr>
        <w:t>systematic</w:t>
      </w:r>
      <w:r>
        <w:rPr>
          <w:spacing w:val="-11"/>
          <w:w w:val="105"/>
        </w:rPr>
        <w:t xml:space="preserve"> </w:t>
      </w:r>
      <w:r>
        <w:rPr>
          <w:spacing w:val="-3"/>
          <w:w w:val="105"/>
        </w:rPr>
        <w:t>and</w:t>
      </w:r>
      <w:r>
        <w:rPr>
          <w:spacing w:val="-10"/>
          <w:w w:val="105"/>
        </w:rPr>
        <w:t xml:space="preserve"> </w:t>
      </w:r>
      <w:r>
        <w:rPr>
          <w:spacing w:val="-3"/>
          <w:w w:val="105"/>
        </w:rPr>
        <w:t>logical</w:t>
      </w:r>
      <w:r>
        <w:rPr>
          <w:spacing w:val="-14"/>
          <w:w w:val="105"/>
        </w:rPr>
        <w:t xml:space="preserve"> </w:t>
      </w:r>
      <w:r>
        <w:rPr>
          <w:w w:val="105"/>
        </w:rPr>
        <w:t>manner</w:t>
      </w:r>
      <w:r>
        <w:rPr>
          <w:spacing w:val="-9"/>
          <w:w w:val="105"/>
        </w:rPr>
        <w:t xml:space="preserve"> </w:t>
      </w:r>
      <w:r>
        <w:rPr>
          <w:w w:val="105"/>
        </w:rPr>
        <w:t>to</w:t>
      </w:r>
      <w:r>
        <w:rPr>
          <w:spacing w:val="-10"/>
          <w:w w:val="105"/>
        </w:rPr>
        <w:t xml:space="preserve"> </w:t>
      </w:r>
      <w:r>
        <w:rPr>
          <w:w w:val="105"/>
        </w:rPr>
        <w:t>meet</w:t>
      </w:r>
      <w:r>
        <w:rPr>
          <w:spacing w:val="-13"/>
          <w:w w:val="105"/>
        </w:rPr>
        <w:t xml:space="preserve"> </w:t>
      </w:r>
      <w:r>
        <w:rPr>
          <w:w w:val="105"/>
        </w:rPr>
        <w:t>the</w:t>
      </w:r>
      <w:r>
        <w:rPr>
          <w:spacing w:val="-10"/>
          <w:w w:val="105"/>
        </w:rPr>
        <w:t xml:space="preserve"> </w:t>
      </w:r>
      <w:r>
        <w:rPr>
          <w:spacing w:val="-5"/>
          <w:w w:val="105"/>
        </w:rPr>
        <w:t>language</w:t>
      </w:r>
      <w:r>
        <w:rPr>
          <w:spacing w:val="-17"/>
          <w:w w:val="105"/>
        </w:rPr>
        <w:t xml:space="preserve"> </w:t>
      </w:r>
      <w:r>
        <w:rPr>
          <w:w w:val="105"/>
        </w:rPr>
        <w:t>demands</w:t>
      </w:r>
      <w:r>
        <w:rPr>
          <w:spacing w:val="-16"/>
          <w:w w:val="105"/>
        </w:rPr>
        <w:t xml:space="preserve"> </w:t>
      </w:r>
      <w:r>
        <w:rPr>
          <w:w w:val="105"/>
        </w:rPr>
        <w:t>of</w:t>
      </w:r>
      <w:r>
        <w:rPr>
          <w:spacing w:val="-13"/>
          <w:w w:val="105"/>
        </w:rPr>
        <w:t xml:space="preserve"> </w:t>
      </w:r>
      <w:r>
        <w:rPr>
          <w:w w:val="105"/>
        </w:rPr>
        <w:t>dynamic</w:t>
      </w:r>
      <w:r>
        <w:rPr>
          <w:spacing w:val="-27"/>
          <w:w w:val="105"/>
        </w:rPr>
        <w:t xml:space="preserve"> </w:t>
      </w:r>
      <w:r>
        <w:rPr>
          <w:spacing w:val="-4"/>
          <w:w w:val="105"/>
        </w:rPr>
        <w:t xml:space="preserve">field </w:t>
      </w:r>
      <w:r>
        <w:rPr>
          <w:w w:val="105"/>
        </w:rPr>
        <w:t xml:space="preserve">of commerce and </w:t>
      </w:r>
      <w:r>
        <w:rPr>
          <w:spacing w:val="-3"/>
          <w:w w:val="105"/>
        </w:rPr>
        <w:t xml:space="preserve">industry </w:t>
      </w:r>
      <w:r>
        <w:rPr>
          <w:w w:val="105"/>
        </w:rPr>
        <w:t xml:space="preserve">for </w:t>
      </w:r>
      <w:r>
        <w:rPr>
          <w:spacing w:val="-3"/>
          <w:w w:val="105"/>
        </w:rPr>
        <w:t xml:space="preserve">functional </w:t>
      </w:r>
      <w:r>
        <w:rPr>
          <w:w w:val="105"/>
        </w:rPr>
        <w:t xml:space="preserve">day-to-day use </w:t>
      </w:r>
      <w:r>
        <w:rPr>
          <w:spacing w:val="-3"/>
          <w:w w:val="105"/>
        </w:rPr>
        <w:t xml:space="preserve">and </w:t>
      </w:r>
      <w:r>
        <w:rPr>
          <w:w w:val="105"/>
        </w:rPr>
        <w:t xml:space="preserve">will inculcate skills of </w:t>
      </w:r>
      <w:r>
        <w:rPr>
          <w:spacing w:val="-4"/>
          <w:w w:val="105"/>
        </w:rPr>
        <w:t xml:space="preserve">reading, </w:t>
      </w:r>
      <w:r>
        <w:rPr>
          <w:spacing w:val="-3"/>
          <w:w w:val="105"/>
        </w:rPr>
        <w:t>writing and</w:t>
      </w:r>
      <w:r>
        <w:rPr>
          <w:spacing w:val="-4"/>
          <w:w w:val="105"/>
        </w:rPr>
        <w:t xml:space="preserve"> comprehension.</w:t>
      </w:r>
    </w:p>
    <w:p w:rsidR="005A296D" w:rsidRDefault="005A296D" w:rsidP="005A296D">
      <w:pPr>
        <w:pStyle w:val="BodyText"/>
        <w:spacing w:before="2"/>
        <w:ind w:left="0" w:firstLine="0"/>
        <w:rPr>
          <w:sz w:val="25"/>
        </w:rPr>
      </w:pPr>
    </w:p>
    <w:p w:rsidR="005A296D" w:rsidRDefault="005A296D" w:rsidP="005A296D">
      <w:pPr>
        <w:rPr>
          <w:b/>
          <w:w w:val="105"/>
        </w:rPr>
      </w:pPr>
      <w:r w:rsidRPr="003D13AF">
        <w:rPr>
          <w:b/>
          <w:w w:val="105"/>
        </w:rPr>
        <w:t xml:space="preserve">COURSE CONTENTS </w:t>
      </w:r>
    </w:p>
    <w:p w:rsidR="005A296D" w:rsidRDefault="005A296D" w:rsidP="005A296D">
      <w:pPr>
        <w:rPr>
          <w:b/>
          <w:w w:val="105"/>
        </w:rPr>
      </w:pPr>
    </w:p>
    <w:p w:rsidR="005A296D" w:rsidRPr="003D13AF" w:rsidRDefault="005A296D" w:rsidP="005A296D">
      <w:pPr>
        <w:rPr>
          <w:b/>
        </w:rPr>
      </w:pPr>
      <w:r w:rsidRPr="003D13AF">
        <w:rPr>
          <w:b/>
          <w:w w:val="105"/>
        </w:rPr>
        <w:t>ENGLISH PAPER</w:t>
      </w:r>
      <w:r w:rsidRPr="003D13AF">
        <w:rPr>
          <w:b/>
          <w:spacing w:val="-24"/>
          <w:w w:val="105"/>
        </w:rPr>
        <w:t xml:space="preserve"> </w:t>
      </w:r>
      <w:r w:rsidRPr="003D13AF">
        <w:rPr>
          <w:b/>
          <w:spacing w:val="-3"/>
          <w:w w:val="105"/>
        </w:rPr>
        <w:t>"A"</w:t>
      </w:r>
    </w:p>
    <w:p w:rsidR="005A296D" w:rsidRDefault="005A296D" w:rsidP="005A296D">
      <w:pPr>
        <w:pStyle w:val="ListParagraph"/>
        <w:numPr>
          <w:ilvl w:val="0"/>
          <w:numId w:val="1"/>
        </w:numPr>
        <w:tabs>
          <w:tab w:val="left" w:pos="1151"/>
          <w:tab w:val="left" w:pos="1152"/>
          <w:tab w:val="left" w:pos="8932"/>
        </w:tabs>
        <w:spacing w:before="0" w:line="241" w:lineRule="exact"/>
        <w:rPr>
          <w:b/>
          <w:sz w:val="23"/>
        </w:rPr>
      </w:pPr>
      <w:r>
        <w:rPr>
          <w:b/>
          <w:w w:val="105"/>
          <w:sz w:val="23"/>
        </w:rPr>
        <w:t>PROSE/TEXT</w:t>
      </w:r>
      <w:r>
        <w:rPr>
          <w:b/>
          <w:w w:val="105"/>
          <w:sz w:val="23"/>
        </w:rPr>
        <w:tab/>
        <w:t>16</w:t>
      </w:r>
      <w:r>
        <w:rPr>
          <w:b/>
          <w:spacing w:val="-9"/>
          <w:w w:val="105"/>
          <w:sz w:val="23"/>
        </w:rPr>
        <w:t xml:space="preserve"> </w:t>
      </w:r>
      <w:r>
        <w:rPr>
          <w:b/>
          <w:w w:val="105"/>
          <w:sz w:val="23"/>
        </w:rPr>
        <w:t>hours</w:t>
      </w:r>
    </w:p>
    <w:p w:rsidR="005A296D" w:rsidRDefault="005A296D" w:rsidP="005A296D">
      <w:pPr>
        <w:pStyle w:val="ListParagraph"/>
        <w:numPr>
          <w:ilvl w:val="1"/>
          <w:numId w:val="1"/>
        </w:numPr>
        <w:tabs>
          <w:tab w:val="left" w:pos="1872"/>
          <w:tab w:val="left" w:pos="1873"/>
        </w:tabs>
        <w:spacing w:before="10"/>
        <w:ind w:hanging="722"/>
        <w:rPr>
          <w:sz w:val="23"/>
        </w:rPr>
      </w:pPr>
      <w:r>
        <w:rPr>
          <w:w w:val="105"/>
          <w:sz w:val="23"/>
        </w:rPr>
        <w:t xml:space="preserve">First eight </w:t>
      </w:r>
      <w:r>
        <w:rPr>
          <w:spacing w:val="-5"/>
          <w:w w:val="105"/>
          <w:sz w:val="23"/>
        </w:rPr>
        <w:t xml:space="preserve">essays </w:t>
      </w:r>
      <w:r>
        <w:rPr>
          <w:w w:val="105"/>
          <w:sz w:val="23"/>
        </w:rPr>
        <w:t xml:space="preserve">of </w:t>
      </w:r>
      <w:r>
        <w:rPr>
          <w:spacing w:val="-4"/>
          <w:w w:val="105"/>
          <w:sz w:val="23"/>
        </w:rPr>
        <w:t xml:space="preserve">Intermediate </w:t>
      </w:r>
      <w:r>
        <w:rPr>
          <w:w w:val="105"/>
          <w:sz w:val="23"/>
        </w:rPr>
        <w:t>English</w:t>
      </w:r>
      <w:r>
        <w:rPr>
          <w:spacing w:val="-49"/>
          <w:w w:val="105"/>
          <w:sz w:val="23"/>
        </w:rPr>
        <w:t xml:space="preserve"> </w:t>
      </w:r>
      <w:r>
        <w:rPr>
          <w:spacing w:val="-7"/>
          <w:w w:val="105"/>
          <w:sz w:val="23"/>
        </w:rPr>
        <w:t>Book-II</w:t>
      </w:r>
    </w:p>
    <w:p w:rsidR="005A296D" w:rsidRDefault="005A296D" w:rsidP="005A296D">
      <w:pPr>
        <w:pStyle w:val="BodyText"/>
        <w:spacing w:before="2"/>
        <w:ind w:left="0" w:firstLine="0"/>
        <w:rPr>
          <w:sz w:val="25"/>
        </w:rPr>
      </w:pPr>
    </w:p>
    <w:p w:rsidR="005A296D" w:rsidRDefault="005A296D" w:rsidP="005A296D">
      <w:pPr>
        <w:pStyle w:val="Heading1"/>
        <w:numPr>
          <w:ilvl w:val="0"/>
          <w:numId w:val="1"/>
        </w:numPr>
        <w:tabs>
          <w:tab w:val="left" w:pos="1151"/>
          <w:tab w:val="left" w:pos="1152"/>
          <w:tab w:val="left" w:pos="9054"/>
        </w:tabs>
      </w:pPr>
      <w:r>
        <w:rPr>
          <w:w w:val="105"/>
        </w:rPr>
        <w:t>CLOZE</w:t>
      </w:r>
      <w:r>
        <w:rPr>
          <w:spacing w:val="-17"/>
          <w:w w:val="105"/>
        </w:rPr>
        <w:t xml:space="preserve"> </w:t>
      </w:r>
      <w:r>
        <w:rPr>
          <w:w w:val="105"/>
        </w:rPr>
        <w:t>TEST</w:t>
      </w:r>
      <w:r>
        <w:rPr>
          <w:w w:val="105"/>
        </w:rPr>
        <w:tab/>
        <w:t>4</w:t>
      </w:r>
      <w:r>
        <w:rPr>
          <w:spacing w:val="-8"/>
          <w:w w:val="105"/>
        </w:rPr>
        <w:t xml:space="preserve"> </w:t>
      </w:r>
      <w:r>
        <w:rPr>
          <w:w w:val="105"/>
        </w:rPr>
        <w:t>hours</w:t>
      </w:r>
    </w:p>
    <w:p w:rsidR="005A296D" w:rsidRDefault="005A296D" w:rsidP="005A296D">
      <w:pPr>
        <w:pStyle w:val="ListParagraph"/>
        <w:numPr>
          <w:ilvl w:val="1"/>
          <w:numId w:val="1"/>
        </w:numPr>
        <w:tabs>
          <w:tab w:val="left" w:pos="1873"/>
        </w:tabs>
        <w:spacing w:before="24" w:line="249" w:lineRule="auto"/>
        <w:ind w:right="245"/>
        <w:jc w:val="both"/>
        <w:rPr>
          <w:sz w:val="23"/>
        </w:rPr>
      </w:pPr>
      <w:r>
        <w:rPr>
          <w:w w:val="105"/>
          <w:sz w:val="23"/>
        </w:rPr>
        <w:t>A</w:t>
      </w:r>
      <w:r>
        <w:rPr>
          <w:spacing w:val="-5"/>
          <w:w w:val="105"/>
          <w:sz w:val="23"/>
        </w:rPr>
        <w:t xml:space="preserve"> </w:t>
      </w:r>
      <w:r>
        <w:rPr>
          <w:spacing w:val="-4"/>
          <w:w w:val="105"/>
          <w:sz w:val="23"/>
        </w:rPr>
        <w:t>passage</w:t>
      </w:r>
      <w:r>
        <w:rPr>
          <w:spacing w:val="-9"/>
          <w:w w:val="105"/>
          <w:sz w:val="23"/>
        </w:rPr>
        <w:t xml:space="preserve"> </w:t>
      </w:r>
      <w:r>
        <w:rPr>
          <w:w w:val="105"/>
          <w:sz w:val="23"/>
        </w:rPr>
        <w:t>comprising</w:t>
      </w:r>
      <w:r>
        <w:rPr>
          <w:spacing w:val="-3"/>
          <w:w w:val="105"/>
          <w:sz w:val="23"/>
        </w:rPr>
        <w:t xml:space="preserve"> 50-100</w:t>
      </w:r>
      <w:r>
        <w:rPr>
          <w:spacing w:val="-2"/>
          <w:w w:val="105"/>
          <w:sz w:val="23"/>
        </w:rPr>
        <w:t xml:space="preserve"> </w:t>
      </w:r>
      <w:r>
        <w:rPr>
          <w:w w:val="105"/>
          <w:sz w:val="23"/>
        </w:rPr>
        <w:t>words</w:t>
      </w:r>
      <w:r>
        <w:rPr>
          <w:spacing w:val="-10"/>
          <w:w w:val="105"/>
          <w:sz w:val="23"/>
        </w:rPr>
        <w:t xml:space="preserve"> </w:t>
      </w:r>
      <w:r>
        <w:rPr>
          <w:spacing w:val="-5"/>
          <w:w w:val="105"/>
          <w:sz w:val="23"/>
        </w:rPr>
        <w:t>will</w:t>
      </w:r>
      <w:r>
        <w:rPr>
          <w:spacing w:val="-12"/>
          <w:w w:val="105"/>
          <w:sz w:val="23"/>
        </w:rPr>
        <w:t xml:space="preserve"> </w:t>
      </w:r>
      <w:r>
        <w:rPr>
          <w:w w:val="105"/>
          <w:sz w:val="23"/>
        </w:rPr>
        <w:t>be</w:t>
      </w:r>
      <w:r>
        <w:rPr>
          <w:spacing w:val="-3"/>
          <w:w w:val="105"/>
          <w:sz w:val="23"/>
        </w:rPr>
        <w:t xml:space="preserve"> </w:t>
      </w:r>
      <w:r>
        <w:rPr>
          <w:spacing w:val="-4"/>
          <w:w w:val="105"/>
          <w:sz w:val="23"/>
        </w:rPr>
        <w:t>selected</w:t>
      </w:r>
      <w:r>
        <w:rPr>
          <w:spacing w:val="-8"/>
          <w:w w:val="105"/>
          <w:sz w:val="23"/>
        </w:rPr>
        <w:t xml:space="preserve"> </w:t>
      </w:r>
      <w:r>
        <w:rPr>
          <w:w w:val="105"/>
          <w:sz w:val="23"/>
        </w:rPr>
        <w:t>from</w:t>
      </w:r>
      <w:r>
        <w:rPr>
          <w:spacing w:val="-3"/>
          <w:w w:val="105"/>
          <w:sz w:val="23"/>
        </w:rPr>
        <w:t xml:space="preserve"> </w:t>
      </w:r>
      <w:r>
        <w:rPr>
          <w:w w:val="105"/>
          <w:sz w:val="23"/>
        </w:rPr>
        <w:t>the</w:t>
      </w:r>
      <w:r>
        <w:rPr>
          <w:spacing w:val="-2"/>
          <w:w w:val="105"/>
          <w:sz w:val="23"/>
        </w:rPr>
        <w:t xml:space="preserve"> </w:t>
      </w:r>
      <w:r>
        <w:rPr>
          <w:spacing w:val="-3"/>
          <w:w w:val="105"/>
          <w:sz w:val="23"/>
        </w:rPr>
        <w:t>text.</w:t>
      </w:r>
      <w:r>
        <w:rPr>
          <w:spacing w:val="-7"/>
          <w:w w:val="105"/>
          <w:sz w:val="23"/>
        </w:rPr>
        <w:t xml:space="preserve"> </w:t>
      </w:r>
      <w:r>
        <w:rPr>
          <w:w w:val="105"/>
          <w:sz w:val="23"/>
        </w:rPr>
        <w:t>Every</w:t>
      </w:r>
      <w:r>
        <w:rPr>
          <w:spacing w:val="-2"/>
          <w:w w:val="105"/>
          <w:sz w:val="23"/>
        </w:rPr>
        <w:t xml:space="preserve"> </w:t>
      </w:r>
      <w:r>
        <w:rPr>
          <w:w w:val="105"/>
          <w:sz w:val="23"/>
        </w:rPr>
        <w:t>11th</w:t>
      </w:r>
      <w:r>
        <w:rPr>
          <w:spacing w:val="-2"/>
          <w:w w:val="105"/>
          <w:sz w:val="23"/>
        </w:rPr>
        <w:t xml:space="preserve"> </w:t>
      </w:r>
      <w:r>
        <w:rPr>
          <w:w w:val="105"/>
          <w:sz w:val="23"/>
        </w:rPr>
        <w:t>word</w:t>
      </w:r>
      <w:r>
        <w:rPr>
          <w:spacing w:val="-7"/>
          <w:w w:val="105"/>
          <w:sz w:val="23"/>
        </w:rPr>
        <w:t xml:space="preserve"> </w:t>
      </w:r>
      <w:r>
        <w:rPr>
          <w:w w:val="105"/>
          <w:sz w:val="23"/>
        </w:rPr>
        <w:t xml:space="preserve">or any </w:t>
      </w:r>
      <w:r>
        <w:rPr>
          <w:spacing w:val="-3"/>
          <w:w w:val="105"/>
          <w:sz w:val="23"/>
        </w:rPr>
        <w:t xml:space="preserve">word </w:t>
      </w:r>
      <w:r>
        <w:rPr>
          <w:w w:val="105"/>
          <w:sz w:val="23"/>
        </w:rPr>
        <w:t xml:space="preserve">for that matter will be omitted. </w:t>
      </w:r>
      <w:r>
        <w:rPr>
          <w:spacing w:val="-2"/>
          <w:w w:val="105"/>
          <w:sz w:val="23"/>
        </w:rPr>
        <w:t xml:space="preserve">The </w:t>
      </w:r>
      <w:r>
        <w:rPr>
          <w:w w:val="105"/>
          <w:sz w:val="23"/>
        </w:rPr>
        <w:t xml:space="preserve">number of </w:t>
      </w:r>
      <w:r>
        <w:rPr>
          <w:spacing w:val="-3"/>
          <w:w w:val="105"/>
          <w:sz w:val="23"/>
        </w:rPr>
        <w:t xml:space="preserve">missing word </w:t>
      </w:r>
      <w:r>
        <w:rPr>
          <w:w w:val="105"/>
          <w:sz w:val="23"/>
        </w:rPr>
        <w:t xml:space="preserve">will </w:t>
      </w:r>
      <w:r>
        <w:rPr>
          <w:spacing w:val="-3"/>
          <w:w w:val="105"/>
          <w:sz w:val="23"/>
        </w:rPr>
        <w:t xml:space="preserve">range </w:t>
      </w:r>
      <w:r w:rsidR="004B3A73">
        <w:rPr>
          <w:w w:val="105"/>
          <w:sz w:val="23"/>
        </w:rPr>
        <w:t xml:space="preserve">between </w:t>
      </w:r>
      <w:r>
        <w:rPr>
          <w:w w:val="105"/>
          <w:sz w:val="23"/>
        </w:rPr>
        <w:t xml:space="preserve">5-10. The </w:t>
      </w:r>
      <w:r>
        <w:rPr>
          <w:spacing w:val="-4"/>
          <w:w w:val="105"/>
          <w:sz w:val="23"/>
        </w:rPr>
        <w:t xml:space="preserve">chosen </w:t>
      </w:r>
      <w:r>
        <w:rPr>
          <w:w w:val="105"/>
          <w:sz w:val="23"/>
        </w:rPr>
        <w:t xml:space="preserve">word may or may not be the one used in the text, but it </w:t>
      </w:r>
      <w:r>
        <w:rPr>
          <w:spacing w:val="-3"/>
          <w:w w:val="105"/>
          <w:sz w:val="23"/>
        </w:rPr>
        <w:t xml:space="preserve">should </w:t>
      </w:r>
      <w:r>
        <w:rPr>
          <w:w w:val="105"/>
          <w:sz w:val="23"/>
        </w:rPr>
        <w:t xml:space="preserve">be an </w:t>
      </w:r>
      <w:r>
        <w:rPr>
          <w:spacing w:val="-5"/>
          <w:w w:val="105"/>
          <w:sz w:val="23"/>
        </w:rPr>
        <w:t>appropriate</w:t>
      </w:r>
      <w:r>
        <w:rPr>
          <w:spacing w:val="-26"/>
          <w:w w:val="105"/>
          <w:sz w:val="23"/>
        </w:rPr>
        <w:t xml:space="preserve"> </w:t>
      </w:r>
      <w:r>
        <w:rPr>
          <w:w w:val="105"/>
          <w:sz w:val="23"/>
        </w:rPr>
        <w:t>word.</w:t>
      </w:r>
    </w:p>
    <w:p w:rsidR="005A296D" w:rsidRDefault="005A296D" w:rsidP="005A296D">
      <w:pPr>
        <w:pStyle w:val="BodyText"/>
        <w:spacing w:before="6"/>
        <w:ind w:left="0" w:firstLine="0"/>
        <w:rPr>
          <w:sz w:val="24"/>
        </w:rPr>
      </w:pPr>
    </w:p>
    <w:p w:rsidR="005A296D" w:rsidRDefault="005A296D" w:rsidP="005A296D">
      <w:pPr>
        <w:pStyle w:val="Heading1"/>
        <w:spacing w:before="1"/>
        <w:ind w:left="0" w:right="7061" w:firstLine="0"/>
        <w:jc w:val="center"/>
      </w:pPr>
      <w:r>
        <w:rPr>
          <w:w w:val="105"/>
        </w:rPr>
        <w:t>ENGLISH PAPER "B"</w:t>
      </w:r>
    </w:p>
    <w:p w:rsidR="005A296D" w:rsidRDefault="005A296D" w:rsidP="005A296D">
      <w:pPr>
        <w:pStyle w:val="BodyText"/>
        <w:spacing w:before="11"/>
        <w:ind w:left="0" w:firstLine="0"/>
        <w:rPr>
          <w:b/>
        </w:rPr>
      </w:pPr>
    </w:p>
    <w:p w:rsidR="005A296D" w:rsidRDefault="005A296D" w:rsidP="005A296D">
      <w:pPr>
        <w:pStyle w:val="ListParagraph"/>
        <w:numPr>
          <w:ilvl w:val="0"/>
          <w:numId w:val="1"/>
        </w:numPr>
        <w:tabs>
          <w:tab w:val="left" w:pos="1151"/>
          <w:tab w:val="left" w:pos="1152"/>
          <w:tab w:val="left" w:pos="8932"/>
        </w:tabs>
        <w:spacing w:before="0"/>
        <w:rPr>
          <w:b/>
          <w:sz w:val="23"/>
        </w:rPr>
      </w:pPr>
      <w:r>
        <w:rPr>
          <w:b/>
          <w:spacing w:val="-3"/>
          <w:w w:val="105"/>
          <w:sz w:val="23"/>
        </w:rPr>
        <w:t>GRAMMAR</w:t>
      </w:r>
      <w:r>
        <w:rPr>
          <w:b/>
          <w:spacing w:val="-3"/>
          <w:w w:val="105"/>
          <w:sz w:val="23"/>
        </w:rPr>
        <w:tab/>
      </w:r>
      <w:r>
        <w:rPr>
          <w:b/>
          <w:w w:val="105"/>
          <w:sz w:val="23"/>
        </w:rPr>
        <w:t>26</w:t>
      </w:r>
      <w:r>
        <w:rPr>
          <w:b/>
          <w:spacing w:val="-9"/>
          <w:w w:val="105"/>
          <w:sz w:val="23"/>
        </w:rPr>
        <w:t xml:space="preserve"> </w:t>
      </w:r>
      <w:r>
        <w:rPr>
          <w:b/>
          <w:w w:val="105"/>
          <w:sz w:val="23"/>
        </w:rPr>
        <w:t>hours</w:t>
      </w:r>
    </w:p>
    <w:p w:rsidR="005A296D" w:rsidRDefault="005A296D" w:rsidP="005A296D">
      <w:pPr>
        <w:pStyle w:val="ListParagraph"/>
        <w:numPr>
          <w:ilvl w:val="1"/>
          <w:numId w:val="1"/>
        </w:numPr>
        <w:tabs>
          <w:tab w:val="left" w:pos="1872"/>
          <w:tab w:val="left" w:pos="1873"/>
        </w:tabs>
        <w:ind w:hanging="722"/>
        <w:rPr>
          <w:sz w:val="23"/>
        </w:rPr>
      </w:pPr>
      <w:r>
        <w:rPr>
          <w:w w:val="105"/>
          <w:sz w:val="23"/>
        </w:rPr>
        <w:t>Sentence</w:t>
      </w:r>
      <w:r>
        <w:rPr>
          <w:spacing w:val="-8"/>
          <w:w w:val="105"/>
          <w:sz w:val="23"/>
        </w:rPr>
        <w:t xml:space="preserve"> </w:t>
      </w:r>
      <w:r>
        <w:rPr>
          <w:spacing w:val="-3"/>
          <w:w w:val="105"/>
          <w:sz w:val="23"/>
        </w:rPr>
        <w:t>Structure.</w:t>
      </w:r>
    </w:p>
    <w:p w:rsidR="005A296D" w:rsidRDefault="005A296D" w:rsidP="005A296D">
      <w:pPr>
        <w:pStyle w:val="ListParagraph"/>
        <w:numPr>
          <w:ilvl w:val="1"/>
          <w:numId w:val="1"/>
        </w:numPr>
        <w:tabs>
          <w:tab w:val="left" w:pos="1872"/>
          <w:tab w:val="left" w:pos="1873"/>
        </w:tabs>
        <w:spacing w:before="17"/>
        <w:ind w:hanging="722"/>
        <w:rPr>
          <w:sz w:val="23"/>
        </w:rPr>
      </w:pPr>
      <w:r>
        <w:rPr>
          <w:w w:val="105"/>
          <w:sz w:val="23"/>
        </w:rPr>
        <w:t>Tenses.</w:t>
      </w:r>
    </w:p>
    <w:p w:rsidR="005A296D" w:rsidRDefault="005A296D" w:rsidP="005A296D">
      <w:pPr>
        <w:pStyle w:val="ListParagraph"/>
        <w:numPr>
          <w:ilvl w:val="1"/>
          <w:numId w:val="1"/>
        </w:numPr>
        <w:tabs>
          <w:tab w:val="left" w:pos="1872"/>
          <w:tab w:val="left" w:pos="1873"/>
        </w:tabs>
        <w:spacing w:before="16"/>
        <w:ind w:hanging="722"/>
        <w:rPr>
          <w:sz w:val="23"/>
        </w:rPr>
      </w:pPr>
      <w:r>
        <w:rPr>
          <w:w w:val="105"/>
          <w:sz w:val="23"/>
        </w:rPr>
        <w:t>Parts of</w:t>
      </w:r>
      <w:r>
        <w:rPr>
          <w:spacing w:val="-20"/>
          <w:w w:val="105"/>
          <w:sz w:val="23"/>
        </w:rPr>
        <w:t xml:space="preserve"> </w:t>
      </w:r>
      <w:r>
        <w:rPr>
          <w:spacing w:val="-5"/>
          <w:w w:val="105"/>
          <w:sz w:val="23"/>
        </w:rPr>
        <w:t>speech.</w:t>
      </w:r>
    </w:p>
    <w:p w:rsidR="005A296D" w:rsidRDefault="005A296D" w:rsidP="005A296D">
      <w:pPr>
        <w:pStyle w:val="ListParagraph"/>
        <w:numPr>
          <w:ilvl w:val="1"/>
          <w:numId w:val="1"/>
        </w:numPr>
        <w:tabs>
          <w:tab w:val="left" w:pos="1872"/>
          <w:tab w:val="left" w:pos="1873"/>
        </w:tabs>
        <w:spacing w:before="10"/>
        <w:ind w:hanging="722"/>
        <w:rPr>
          <w:sz w:val="23"/>
        </w:rPr>
      </w:pPr>
      <w:r>
        <w:rPr>
          <w:spacing w:val="-4"/>
          <w:w w:val="105"/>
          <w:sz w:val="23"/>
        </w:rPr>
        <w:t>Punctuation.</w:t>
      </w:r>
    </w:p>
    <w:p w:rsidR="005A296D" w:rsidRDefault="005A296D" w:rsidP="005A296D">
      <w:pPr>
        <w:pStyle w:val="ListParagraph"/>
        <w:numPr>
          <w:ilvl w:val="1"/>
          <w:numId w:val="1"/>
        </w:numPr>
        <w:tabs>
          <w:tab w:val="left" w:pos="1872"/>
          <w:tab w:val="left" w:pos="1873"/>
        </w:tabs>
        <w:ind w:hanging="722"/>
        <w:rPr>
          <w:sz w:val="23"/>
        </w:rPr>
      </w:pPr>
      <w:r>
        <w:rPr>
          <w:w w:val="105"/>
          <w:sz w:val="23"/>
        </w:rPr>
        <w:t>Change of</w:t>
      </w:r>
      <w:r>
        <w:rPr>
          <w:spacing w:val="-35"/>
          <w:w w:val="105"/>
          <w:sz w:val="23"/>
        </w:rPr>
        <w:t xml:space="preserve"> </w:t>
      </w:r>
      <w:r>
        <w:rPr>
          <w:spacing w:val="-5"/>
          <w:w w:val="105"/>
          <w:sz w:val="23"/>
        </w:rPr>
        <w:t>Narration.</w:t>
      </w:r>
    </w:p>
    <w:p w:rsidR="005A296D" w:rsidRDefault="005A296D" w:rsidP="005A296D">
      <w:pPr>
        <w:pStyle w:val="ListParagraph"/>
        <w:numPr>
          <w:ilvl w:val="1"/>
          <w:numId w:val="1"/>
        </w:numPr>
        <w:tabs>
          <w:tab w:val="left" w:pos="1872"/>
          <w:tab w:val="left" w:pos="1873"/>
        </w:tabs>
        <w:spacing w:before="16"/>
        <w:ind w:hanging="722"/>
        <w:rPr>
          <w:sz w:val="23"/>
        </w:rPr>
      </w:pPr>
      <w:r>
        <w:rPr>
          <w:w w:val="105"/>
          <w:sz w:val="23"/>
        </w:rPr>
        <w:t>One</w:t>
      </w:r>
      <w:r>
        <w:rPr>
          <w:spacing w:val="-13"/>
          <w:w w:val="105"/>
          <w:sz w:val="23"/>
        </w:rPr>
        <w:t xml:space="preserve"> </w:t>
      </w:r>
      <w:r>
        <w:rPr>
          <w:w w:val="105"/>
          <w:sz w:val="23"/>
        </w:rPr>
        <w:t>word</w:t>
      </w:r>
      <w:r>
        <w:rPr>
          <w:spacing w:val="-18"/>
          <w:w w:val="105"/>
          <w:sz w:val="23"/>
        </w:rPr>
        <w:t xml:space="preserve"> </w:t>
      </w:r>
      <w:r>
        <w:rPr>
          <w:w w:val="105"/>
          <w:sz w:val="23"/>
        </w:rPr>
        <w:t>for</w:t>
      </w:r>
      <w:r>
        <w:rPr>
          <w:spacing w:val="-25"/>
          <w:w w:val="105"/>
          <w:sz w:val="23"/>
        </w:rPr>
        <w:t xml:space="preserve"> </w:t>
      </w:r>
      <w:r>
        <w:rPr>
          <w:spacing w:val="-4"/>
          <w:w w:val="105"/>
          <w:sz w:val="23"/>
        </w:rPr>
        <w:t>several</w:t>
      </w:r>
    </w:p>
    <w:p w:rsidR="005A296D" w:rsidRDefault="005A296D" w:rsidP="005A296D">
      <w:pPr>
        <w:pStyle w:val="ListParagraph"/>
        <w:numPr>
          <w:ilvl w:val="1"/>
          <w:numId w:val="1"/>
        </w:numPr>
        <w:tabs>
          <w:tab w:val="left" w:pos="1872"/>
          <w:tab w:val="left" w:pos="1873"/>
        </w:tabs>
        <w:ind w:hanging="722"/>
        <w:rPr>
          <w:sz w:val="23"/>
        </w:rPr>
      </w:pPr>
      <w:r>
        <w:rPr>
          <w:w w:val="105"/>
          <w:sz w:val="23"/>
        </w:rPr>
        <w:t xml:space="preserve">Words </w:t>
      </w:r>
      <w:r>
        <w:rPr>
          <w:spacing w:val="-3"/>
          <w:w w:val="105"/>
          <w:sz w:val="23"/>
        </w:rPr>
        <w:t>often</w:t>
      </w:r>
      <w:r>
        <w:rPr>
          <w:spacing w:val="-16"/>
          <w:w w:val="105"/>
          <w:sz w:val="23"/>
        </w:rPr>
        <w:t xml:space="preserve"> </w:t>
      </w:r>
      <w:r>
        <w:rPr>
          <w:spacing w:val="-5"/>
          <w:w w:val="105"/>
          <w:sz w:val="23"/>
        </w:rPr>
        <w:t>confused</w:t>
      </w:r>
    </w:p>
    <w:p w:rsidR="005A296D" w:rsidRDefault="005A296D" w:rsidP="005A296D">
      <w:pPr>
        <w:pStyle w:val="BodyText"/>
        <w:spacing w:before="7"/>
        <w:ind w:left="0" w:firstLine="0"/>
        <w:rPr>
          <w:sz w:val="24"/>
        </w:rPr>
      </w:pPr>
    </w:p>
    <w:p w:rsidR="005A296D" w:rsidRDefault="005A296D" w:rsidP="005A296D">
      <w:pPr>
        <w:pStyle w:val="Heading1"/>
        <w:numPr>
          <w:ilvl w:val="0"/>
          <w:numId w:val="2"/>
        </w:numPr>
        <w:tabs>
          <w:tab w:val="left" w:pos="1151"/>
          <w:tab w:val="left" w:pos="1152"/>
          <w:tab w:val="left" w:pos="9054"/>
        </w:tabs>
      </w:pPr>
      <w:r>
        <w:rPr>
          <w:w w:val="105"/>
        </w:rPr>
        <w:t>COMPOSITION</w:t>
      </w:r>
      <w:r>
        <w:rPr>
          <w:w w:val="105"/>
        </w:rPr>
        <w:tab/>
        <w:t>8</w:t>
      </w:r>
      <w:r>
        <w:rPr>
          <w:spacing w:val="-8"/>
          <w:w w:val="105"/>
        </w:rPr>
        <w:t xml:space="preserve"> </w:t>
      </w:r>
      <w:r>
        <w:rPr>
          <w:w w:val="105"/>
        </w:rPr>
        <w:t>hours</w:t>
      </w:r>
    </w:p>
    <w:p w:rsidR="005A296D" w:rsidRDefault="005A296D" w:rsidP="005A296D">
      <w:pPr>
        <w:pStyle w:val="ListParagraph"/>
        <w:numPr>
          <w:ilvl w:val="1"/>
          <w:numId w:val="2"/>
        </w:numPr>
        <w:tabs>
          <w:tab w:val="left" w:pos="1872"/>
          <w:tab w:val="left" w:pos="1873"/>
        </w:tabs>
        <w:ind w:hanging="722"/>
        <w:rPr>
          <w:sz w:val="23"/>
        </w:rPr>
      </w:pPr>
      <w:r>
        <w:rPr>
          <w:spacing w:val="-4"/>
          <w:w w:val="105"/>
          <w:sz w:val="23"/>
        </w:rPr>
        <w:t>Letters/Messages</w:t>
      </w:r>
    </w:p>
    <w:p w:rsidR="005A296D" w:rsidRDefault="005A296D" w:rsidP="005A296D">
      <w:pPr>
        <w:pStyle w:val="ListParagraph"/>
        <w:numPr>
          <w:ilvl w:val="1"/>
          <w:numId w:val="2"/>
        </w:numPr>
        <w:tabs>
          <w:tab w:val="left" w:pos="1872"/>
          <w:tab w:val="left" w:pos="1873"/>
        </w:tabs>
        <w:spacing w:before="24"/>
        <w:ind w:hanging="722"/>
        <w:rPr>
          <w:sz w:val="23"/>
        </w:rPr>
      </w:pPr>
      <w:r>
        <w:rPr>
          <w:w w:val="105"/>
          <w:sz w:val="23"/>
        </w:rPr>
        <w:t xml:space="preserve">Job </w:t>
      </w:r>
      <w:r>
        <w:rPr>
          <w:spacing w:val="-3"/>
          <w:w w:val="105"/>
          <w:sz w:val="23"/>
        </w:rPr>
        <w:t>application</w:t>
      </w:r>
      <w:r>
        <w:rPr>
          <w:spacing w:val="-13"/>
          <w:w w:val="105"/>
          <w:sz w:val="23"/>
        </w:rPr>
        <w:t xml:space="preserve"> </w:t>
      </w:r>
      <w:r>
        <w:rPr>
          <w:spacing w:val="-3"/>
          <w:w w:val="105"/>
          <w:sz w:val="23"/>
        </w:rPr>
        <w:t>letter</w:t>
      </w:r>
    </w:p>
    <w:p w:rsidR="005A296D" w:rsidRDefault="005A296D" w:rsidP="005A296D">
      <w:pPr>
        <w:pStyle w:val="ListParagraph"/>
        <w:numPr>
          <w:ilvl w:val="1"/>
          <w:numId w:val="2"/>
        </w:numPr>
        <w:tabs>
          <w:tab w:val="left" w:pos="1872"/>
          <w:tab w:val="left" w:pos="1873"/>
        </w:tabs>
        <w:spacing w:before="10"/>
        <w:ind w:hanging="722"/>
        <w:rPr>
          <w:sz w:val="23"/>
        </w:rPr>
      </w:pPr>
      <w:r>
        <w:rPr>
          <w:w w:val="105"/>
          <w:sz w:val="23"/>
        </w:rPr>
        <w:t xml:space="preserve">For </w:t>
      </w:r>
      <w:r>
        <w:rPr>
          <w:spacing w:val="-5"/>
          <w:w w:val="105"/>
          <w:sz w:val="23"/>
        </w:rPr>
        <w:t xml:space="preserve">character </w:t>
      </w:r>
      <w:r>
        <w:rPr>
          <w:spacing w:val="-4"/>
          <w:w w:val="105"/>
          <w:sz w:val="23"/>
        </w:rPr>
        <w:t xml:space="preserve">certificate/for </w:t>
      </w:r>
      <w:r>
        <w:rPr>
          <w:spacing w:val="-3"/>
          <w:w w:val="105"/>
          <w:sz w:val="23"/>
        </w:rPr>
        <w:t xml:space="preserve">grant </w:t>
      </w:r>
      <w:r>
        <w:rPr>
          <w:w w:val="105"/>
          <w:sz w:val="23"/>
        </w:rPr>
        <w:t>of</w:t>
      </w:r>
      <w:r>
        <w:rPr>
          <w:spacing w:val="-34"/>
          <w:w w:val="105"/>
          <w:sz w:val="23"/>
        </w:rPr>
        <w:t xml:space="preserve"> </w:t>
      </w:r>
      <w:r>
        <w:rPr>
          <w:spacing w:val="-4"/>
          <w:w w:val="105"/>
          <w:sz w:val="23"/>
        </w:rPr>
        <w:t>scholarship</w:t>
      </w:r>
    </w:p>
    <w:p w:rsidR="005A296D" w:rsidRDefault="005A296D" w:rsidP="005A296D">
      <w:pPr>
        <w:pStyle w:val="ListParagraph"/>
        <w:numPr>
          <w:ilvl w:val="1"/>
          <w:numId w:val="2"/>
        </w:numPr>
        <w:tabs>
          <w:tab w:val="left" w:pos="1872"/>
          <w:tab w:val="left" w:pos="1873"/>
        </w:tabs>
        <w:ind w:hanging="722"/>
        <w:rPr>
          <w:sz w:val="23"/>
        </w:rPr>
      </w:pPr>
      <w:r>
        <w:rPr>
          <w:spacing w:val="-4"/>
          <w:w w:val="105"/>
          <w:sz w:val="23"/>
        </w:rPr>
        <w:t xml:space="preserve">Telegrams, Cablegrams </w:t>
      </w:r>
      <w:r>
        <w:rPr>
          <w:w w:val="105"/>
          <w:sz w:val="23"/>
        </w:rPr>
        <w:t xml:space="preserve">and </w:t>
      </w:r>
      <w:r>
        <w:rPr>
          <w:spacing w:val="-4"/>
          <w:w w:val="105"/>
          <w:sz w:val="23"/>
        </w:rPr>
        <w:t xml:space="preserve">Radiograms, </w:t>
      </w:r>
      <w:r>
        <w:rPr>
          <w:w w:val="105"/>
          <w:sz w:val="23"/>
        </w:rPr>
        <w:t>Telexes,</w:t>
      </w:r>
      <w:r>
        <w:rPr>
          <w:spacing w:val="-41"/>
          <w:w w:val="105"/>
          <w:sz w:val="23"/>
        </w:rPr>
        <w:t xml:space="preserve"> </w:t>
      </w:r>
      <w:r>
        <w:rPr>
          <w:spacing w:val="-3"/>
          <w:w w:val="105"/>
          <w:sz w:val="23"/>
        </w:rPr>
        <w:t>Facsimiles</w:t>
      </w:r>
    </w:p>
    <w:p w:rsidR="005A296D" w:rsidRDefault="005A296D" w:rsidP="005A296D">
      <w:pPr>
        <w:pStyle w:val="ListParagraph"/>
        <w:numPr>
          <w:ilvl w:val="1"/>
          <w:numId w:val="2"/>
        </w:numPr>
        <w:tabs>
          <w:tab w:val="left" w:pos="1872"/>
          <w:tab w:val="left" w:pos="1873"/>
        </w:tabs>
        <w:spacing w:before="16"/>
        <w:ind w:hanging="722"/>
        <w:rPr>
          <w:sz w:val="23"/>
        </w:rPr>
      </w:pPr>
      <w:r>
        <w:rPr>
          <w:w w:val="105"/>
          <w:sz w:val="23"/>
        </w:rPr>
        <w:t>Essay</w:t>
      </w:r>
      <w:r>
        <w:rPr>
          <w:spacing w:val="-14"/>
          <w:w w:val="105"/>
          <w:sz w:val="23"/>
        </w:rPr>
        <w:t xml:space="preserve"> </w:t>
      </w:r>
      <w:r>
        <w:rPr>
          <w:w w:val="105"/>
          <w:sz w:val="23"/>
        </w:rPr>
        <w:t>writing</w:t>
      </w:r>
    </w:p>
    <w:p w:rsidR="005A296D" w:rsidRDefault="005A296D" w:rsidP="005A296D">
      <w:pPr>
        <w:pStyle w:val="ListParagraph"/>
        <w:numPr>
          <w:ilvl w:val="1"/>
          <w:numId w:val="2"/>
        </w:numPr>
        <w:tabs>
          <w:tab w:val="left" w:pos="1872"/>
          <w:tab w:val="left" w:pos="1873"/>
        </w:tabs>
        <w:spacing w:line="249" w:lineRule="auto"/>
        <w:ind w:right="1931"/>
        <w:rPr>
          <w:sz w:val="23"/>
        </w:rPr>
      </w:pPr>
      <w:r>
        <w:rPr>
          <w:w w:val="105"/>
          <w:sz w:val="23"/>
        </w:rPr>
        <w:t>Technical</w:t>
      </w:r>
      <w:r>
        <w:rPr>
          <w:spacing w:val="-16"/>
          <w:w w:val="105"/>
          <w:sz w:val="23"/>
        </w:rPr>
        <w:t xml:space="preserve"> </w:t>
      </w:r>
      <w:r>
        <w:rPr>
          <w:spacing w:val="-5"/>
          <w:w w:val="105"/>
          <w:sz w:val="23"/>
        </w:rPr>
        <w:t>Education,</w:t>
      </w:r>
      <w:r>
        <w:rPr>
          <w:spacing w:val="-17"/>
          <w:w w:val="105"/>
          <w:sz w:val="23"/>
        </w:rPr>
        <w:t xml:space="preserve"> </w:t>
      </w:r>
      <w:r>
        <w:rPr>
          <w:spacing w:val="-4"/>
          <w:w w:val="105"/>
          <w:sz w:val="23"/>
        </w:rPr>
        <w:t>Science</w:t>
      </w:r>
      <w:r>
        <w:rPr>
          <w:spacing w:val="-18"/>
          <w:w w:val="105"/>
          <w:sz w:val="23"/>
        </w:rPr>
        <w:t xml:space="preserve"> </w:t>
      </w:r>
      <w:r>
        <w:rPr>
          <w:w w:val="105"/>
          <w:sz w:val="23"/>
        </w:rPr>
        <w:t>and</w:t>
      </w:r>
      <w:r>
        <w:rPr>
          <w:spacing w:val="-12"/>
          <w:w w:val="105"/>
          <w:sz w:val="23"/>
        </w:rPr>
        <w:t xml:space="preserve"> </w:t>
      </w:r>
      <w:r>
        <w:rPr>
          <w:w w:val="105"/>
          <w:sz w:val="23"/>
        </w:rPr>
        <w:t>Our</w:t>
      </w:r>
      <w:r>
        <w:rPr>
          <w:spacing w:val="-15"/>
          <w:w w:val="105"/>
          <w:sz w:val="23"/>
        </w:rPr>
        <w:t xml:space="preserve"> </w:t>
      </w:r>
      <w:r>
        <w:rPr>
          <w:spacing w:val="-2"/>
          <w:w w:val="105"/>
          <w:sz w:val="23"/>
        </w:rPr>
        <w:t>life,</w:t>
      </w:r>
      <w:r>
        <w:rPr>
          <w:spacing w:val="-17"/>
          <w:w w:val="105"/>
          <w:sz w:val="23"/>
        </w:rPr>
        <w:t xml:space="preserve"> </w:t>
      </w:r>
      <w:r>
        <w:rPr>
          <w:spacing w:val="-4"/>
          <w:w w:val="105"/>
          <w:sz w:val="23"/>
        </w:rPr>
        <w:t>Computers,</w:t>
      </w:r>
      <w:r>
        <w:rPr>
          <w:spacing w:val="-17"/>
          <w:w w:val="105"/>
          <w:sz w:val="23"/>
        </w:rPr>
        <w:t xml:space="preserve"> </w:t>
      </w:r>
      <w:r>
        <w:rPr>
          <w:spacing w:val="-4"/>
          <w:w w:val="105"/>
          <w:sz w:val="23"/>
        </w:rPr>
        <w:t xml:space="preserve">Environmental </w:t>
      </w:r>
      <w:r>
        <w:rPr>
          <w:w w:val="105"/>
          <w:sz w:val="23"/>
        </w:rPr>
        <w:t>Pollution, Duties of a</w:t>
      </w:r>
      <w:r>
        <w:rPr>
          <w:spacing w:val="-41"/>
          <w:w w:val="105"/>
          <w:sz w:val="23"/>
        </w:rPr>
        <w:t xml:space="preserve"> </w:t>
      </w:r>
      <w:r>
        <w:rPr>
          <w:w w:val="105"/>
          <w:sz w:val="23"/>
        </w:rPr>
        <w:t>Student.</w:t>
      </w:r>
    </w:p>
    <w:p w:rsidR="005A296D" w:rsidRDefault="005A296D" w:rsidP="005A296D">
      <w:pPr>
        <w:pStyle w:val="Heading1"/>
        <w:numPr>
          <w:ilvl w:val="0"/>
          <w:numId w:val="2"/>
        </w:numPr>
        <w:tabs>
          <w:tab w:val="left" w:pos="1151"/>
          <w:tab w:val="left" w:pos="1152"/>
          <w:tab w:val="left" w:pos="8932"/>
        </w:tabs>
        <w:spacing w:line="262" w:lineRule="exact"/>
      </w:pPr>
      <w:r>
        <w:rPr>
          <w:w w:val="105"/>
        </w:rPr>
        <w:t>TRANSLATION</w:t>
      </w:r>
      <w:r>
        <w:rPr>
          <w:w w:val="105"/>
        </w:rPr>
        <w:tab/>
        <w:t>10</w:t>
      </w:r>
      <w:r>
        <w:rPr>
          <w:spacing w:val="-9"/>
          <w:w w:val="105"/>
        </w:rPr>
        <w:t xml:space="preserve"> </w:t>
      </w:r>
      <w:r>
        <w:rPr>
          <w:w w:val="105"/>
        </w:rPr>
        <w:t>hours</w:t>
      </w:r>
    </w:p>
    <w:p w:rsidR="005A296D" w:rsidRDefault="005A296D" w:rsidP="005A296D">
      <w:pPr>
        <w:pStyle w:val="ListParagraph"/>
        <w:numPr>
          <w:ilvl w:val="1"/>
          <w:numId w:val="2"/>
        </w:numPr>
        <w:tabs>
          <w:tab w:val="left" w:pos="1872"/>
          <w:tab w:val="left" w:pos="1873"/>
        </w:tabs>
        <w:ind w:hanging="722"/>
        <w:rPr>
          <w:sz w:val="23"/>
        </w:rPr>
      </w:pPr>
      <w:r>
        <w:rPr>
          <w:spacing w:val="-3"/>
          <w:w w:val="105"/>
          <w:sz w:val="23"/>
        </w:rPr>
        <w:t xml:space="preserve">Translation from Urdu </w:t>
      </w:r>
      <w:r>
        <w:rPr>
          <w:spacing w:val="-4"/>
          <w:w w:val="105"/>
          <w:sz w:val="23"/>
        </w:rPr>
        <w:t xml:space="preserve">into </w:t>
      </w:r>
      <w:r>
        <w:rPr>
          <w:spacing w:val="-3"/>
          <w:w w:val="105"/>
          <w:sz w:val="23"/>
        </w:rPr>
        <w:t>English.</w:t>
      </w:r>
    </w:p>
    <w:p w:rsidR="005A296D" w:rsidRDefault="005A296D" w:rsidP="005A296D">
      <w:pPr>
        <w:pStyle w:val="BodyText"/>
        <w:spacing w:before="17"/>
        <w:ind w:firstLine="0"/>
      </w:pPr>
      <w:r>
        <w:rPr>
          <w:w w:val="105"/>
        </w:rPr>
        <w:t>For Foreign Students: A paragraph or a dialogue.</w:t>
      </w:r>
    </w:p>
    <w:p w:rsidR="005A296D" w:rsidRDefault="005A296D" w:rsidP="005A296D">
      <w:pPr>
        <w:pStyle w:val="Heading1"/>
        <w:spacing w:before="9"/>
        <w:ind w:left="431" w:firstLine="0"/>
      </w:pPr>
      <w:r>
        <w:rPr>
          <w:w w:val="105"/>
        </w:rPr>
        <w:t>RECOMMENDED BOOKS</w:t>
      </w:r>
    </w:p>
    <w:p w:rsidR="005A296D" w:rsidRDefault="005A296D" w:rsidP="005A296D">
      <w:pPr>
        <w:pStyle w:val="ListParagraph"/>
        <w:numPr>
          <w:ilvl w:val="0"/>
          <w:numId w:val="3"/>
        </w:numPr>
        <w:tabs>
          <w:tab w:val="left" w:pos="1151"/>
          <w:tab w:val="left" w:pos="1152"/>
        </w:tabs>
        <w:rPr>
          <w:sz w:val="23"/>
        </w:rPr>
      </w:pPr>
      <w:r>
        <w:rPr>
          <w:spacing w:val="-3"/>
          <w:w w:val="105"/>
          <w:sz w:val="23"/>
        </w:rPr>
        <w:t xml:space="preserve">Intermediate English </w:t>
      </w:r>
      <w:r>
        <w:rPr>
          <w:spacing w:val="-5"/>
          <w:w w:val="105"/>
          <w:sz w:val="23"/>
        </w:rPr>
        <w:t>Book-II.</w:t>
      </w:r>
    </w:p>
    <w:p w:rsidR="005A296D" w:rsidRDefault="005A296D" w:rsidP="005A296D">
      <w:pPr>
        <w:pStyle w:val="ListParagraph"/>
        <w:numPr>
          <w:ilvl w:val="0"/>
          <w:numId w:val="3"/>
        </w:numPr>
        <w:tabs>
          <w:tab w:val="left" w:pos="1151"/>
          <w:tab w:val="left" w:pos="1152"/>
        </w:tabs>
        <w:spacing w:before="16"/>
        <w:rPr>
          <w:sz w:val="23"/>
        </w:rPr>
      </w:pPr>
      <w:r>
        <w:rPr>
          <w:w w:val="105"/>
          <w:sz w:val="23"/>
        </w:rPr>
        <w:t xml:space="preserve">An English </w:t>
      </w:r>
      <w:r>
        <w:rPr>
          <w:spacing w:val="-4"/>
          <w:w w:val="105"/>
          <w:sz w:val="23"/>
        </w:rPr>
        <w:t xml:space="preserve">Grammar </w:t>
      </w:r>
      <w:r>
        <w:rPr>
          <w:w w:val="105"/>
          <w:sz w:val="23"/>
        </w:rPr>
        <w:t xml:space="preserve">and </w:t>
      </w:r>
      <w:r>
        <w:rPr>
          <w:spacing w:val="-3"/>
          <w:w w:val="105"/>
          <w:sz w:val="23"/>
        </w:rPr>
        <w:t xml:space="preserve">Composition </w:t>
      </w:r>
      <w:r>
        <w:rPr>
          <w:w w:val="105"/>
          <w:sz w:val="23"/>
        </w:rPr>
        <w:t xml:space="preserve">of </w:t>
      </w:r>
      <w:r>
        <w:rPr>
          <w:spacing w:val="-5"/>
          <w:w w:val="105"/>
          <w:sz w:val="23"/>
        </w:rPr>
        <w:t>Intermediate</w:t>
      </w:r>
      <w:r>
        <w:rPr>
          <w:spacing w:val="-44"/>
          <w:w w:val="105"/>
          <w:sz w:val="23"/>
        </w:rPr>
        <w:t xml:space="preserve"> </w:t>
      </w:r>
      <w:r>
        <w:rPr>
          <w:spacing w:val="-3"/>
          <w:w w:val="105"/>
          <w:sz w:val="23"/>
        </w:rPr>
        <w:t>Level.</w:t>
      </w:r>
    </w:p>
    <w:p w:rsidR="005A296D" w:rsidRDefault="005A296D" w:rsidP="005A296D">
      <w:pPr>
        <w:pStyle w:val="ListParagraph"/>
        <w:numPr>
          <w:ilvl w:val="0"/>
          <w:numId w:val="3"/>
        </w:numPr>
        <w:tabs>
          <w:tab w:val="left" w:pos="1151"/>
          <w:tab w:val="left" w:pos="1152"/>
        </w:tabs>
        <w:spacing w:before="17"/>
        <w:rPr>
          <w:sz w:val="23"/>
        </w:rPr>
      </w:pPr>
      <w:r>
        <w:rPr>
          <w:w w:val="105"/>
          <w:sz w:val="23"/>
        </w:rPr>
        <w:t xml:space="preserve">A Hand </w:t>
      </w:r>
      <w:r>
        <w:rPr>
          <w:spacing w:val="-4"/>
          <w:w w:val="105"/>
          <w:sz w:val="23"/>
        </w:rPr>
        <w:t xml:space="preserve">Book </w:t>
      </w:r>
      <w:r>
        <w:rPr>
          <w:w w:val="105"/>
          <w:sz w:val="23"/>
        </w:rPr>
        <w:t xml:space="preserve">of </w:t>
      </w:r>
      <w:r>
        <w:rPr>
          <w:spacing w:val="-3"/>
          <w:w w:val="105"/>
          <w:sz w:val="23"/>
        </w:rPr>
        <w:t>English Students</w:t>
      </w:r>
      <w:r>
        <w:rPr>
          <w:spacing w:val="-1"/>
          <w:w w:val="105"/>
          <w:sz w:val="23"/>
        </w:rPr>
        <w:t xml:space="preserve"> </w:t>
      </w:r>
      <w:r>
        <w:rPr>
          <w:w w:val="105"/>
          <w:sz w:val="23"/>
        </w:rPr>
        <w:t>By Gatherer.</w:t>
      </w:r>
    </w:p>
    <w:p w:rsidR="005A296D" w:rsidRDefault="005A296D" w:rsidP="005A296D">
      <w:pPr>
        <w:rPr>
          <w:sz w:val="23"/>
        </w:rPr>
        <w:sectPr w:rsidR="005A296D">
          <w:footerReference w:type="default" r:id="rId19"/>
          <w:pgSz w:w="12240" w:h="16340"/>
          <w:pgMar w:top="700" w:right="640" w:bottom="1480" w:left="1240" w:header="0" w:footer="1294" w:gutter="0"/>
          <w:pgNumType w:start="3"/>
          <w:cols w:space="720"/>
        </w:sectPr>
      </w:pPr>
    </w:p>
    <w:p w:rsidR="005A296D" w:rsidRPr="0031666C" w:rsidRDefault="005A296D" w:rsidP="005A296D">
      <w:pPr>
        <w:widowControl/>
        <w:jc w:val="center"/>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lastRenderedPageBreak/>
        <w:t>ENGLISH</w:t>
      </w:r>
    </w:p>
    <w:p w:rsidR="005A296D" w:rsidRPr="0002351D" w:rsidRDefault="005A296D" w:rsidP="005A296D">
      <w:pPr>
        <w:widowControl/>
        <w:tabs>
          <w:tab w:val="left" w:pos="-720"/>
        </w:tabs>
        <w:suppressAutoHyphens/>
        <w:jc w:val="both"/>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 xml:space="preserve">Course Code: Eng-112 </w:t>
      </w:r>
    </w:p>
    <w:p w:rsidR="005A296D" w:rsidRDefault="005A296D" w:rsidP="005A296D">
      <w:pPr>
        <w:widowControl/>
        <w:tabs>
          <w:tab w:val="left" w:pos="-720"/>
        </w:tabs>
        <w:suppressAutoHyphens/>
        <w:jc w:val="both"/>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 xml:space="preserve">Total Contact Hours: </w:t>
      </w:r>
      <w:r>
        <w:rPr>
          <w:rFonts w:asciiTheme="majorBidi" w:hAnsiTheme="majorBidi" w:cstheme="majorBidi"/>
          <w:b/>
          <w:color w:val="000000" w:themeColor="text1"/>
          <w:spacing w:val="-3"/>
        </w:rPr>
        <w:t>64</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F54A62" w:rsidRDefault="005A296D" w:rsidP="005A296D">
      <w:pPr>
        <w:widowControl/>
        <w:tabs>
          <w:tab w:val="left" w:pos="-720"/>
        </w:tabs>
        <w:suppressAutoHyphens/>
        <w:jc w:val="both"/>
        <w:rPr>
          <w:rFonts w:asciiTheme="majorBidi" w:hAnsiTheme="majorBidi" w:cstheme="majorBidi"/>
          <w:b/>
          <w:bCs/>
          <w:color w:val="000000" w:themeColor="text1"/>
          <w:spacing w:val="-3"/>
        </w:rPr>
      </w:pPr>
      <w:r w:rsidRPr="00F54A62">
        <w:rPr>
          <w:rFonts w:asciiTheme="majorBidi" w:hAnsiTheme="majorBidi" w:cstheme="majorBidi"/>
          <w:b/>
          <w:bCs/>
          <w:color w:val="000000" w:themeColor="text1"/>
          <w:spacing w:val="-3"/>
        </w:rPr>
        <w:t xml:space="preserve">Theory:  </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t>64</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Pr>
          <w:rFonts w:asciiTheme="majorBidi" w:hAnsiTheme="majorBidi" w:cstheme="majorBidi"/>
          <w:b/>
          <w:bCs/>
          <w:color w:val="000000" w:themeColor="text1"/>
          <w:spacing w:val="-3"/>
        </w:rPr>
        <w:tab/>
      </w:r>
      <w:r>
        <w:rPr>
          <w:rFonts w:asciiTheme="majorBidi" w:hAnsiTheme="majorBidi" w:cstheme="majorBidi"/>
          <w:b/>
          <w:bCs/>
          <w:color w:val="000000" w:themeColor="text1"/>
          <w:spacing w:val="-3"/>
        </w:rPr>
        <w:tab/>
      </w:r>
      <w:r w:rsidR="0083246A">
        <w:rPr>
          <w:rFonts w:asciiTheme="majorBidi" w:hAnsiTheme="majorBidi" w:cstheme="majorBidi"/>
          <w:b/>
          <w:bCs/>
          <w:color w:val="000000" w:themeColor="text1"/>
          <w:spacing w:val="-3"/>
        </w:rPr>
        <w:tab/>
      </w:r>
      <w:r w:rsidR="0083246A">
        <w:rPr>
          <w:rFonts w:asciiTheme="majorBidi" w:hAnsiTheme="majorBidi" w:cstheme="majorBidi"/>
          <w:b/>
          <w:bCs/>
          <w:color w:val="000000" w:themeColor="text1"/>
          <w:spacing w:val="-3"/>
        </w:rPr>
        <w:tab/>
      </w:r>
      <w:r w:rsidR="0083246A">
        <w:rPr>
          <w:rFonts w:asciiTheme="majorBidi" w:hAnsiTheme="majorBidi" w:cstheme="majorBidi"/>
          <w:b/>
          <w:bCs/>
          <w:color w:val="000000" w:themeColor="text1"/>
          <w:spacing w:val="-3"/>
        </w:rPr>
        <w:tab/>
      </w:r>
      <w:r w:rsidR="0083246A">
        <w:rPr>
          <w:rFonts w:asciiTheme="majorBidi" w:hAnsiTheme="majorBidi" w:cstheme="majorBidi"/>
          <w:b/>
          <w:bCs/>
          <w:color w:val="000000" w:themeColor="text1"/>
          <w:spacing w:val="-3"/>
        </w:rPr>
        <w:tab/>
      </w:r>
      <w:r w:rsidR="0083246A">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 xml:space="preserve">T </w:t>
      </w:r>
      <w:r w:rsidRPr="00F54A62">
        <w:rPr>
          <w:rFonts w:asciiTheme="majorBidi" w:hAnsiTheme="majorBidi" w:cstheme="majorBidi"/>
          <w:b/>
          <w:bCs/>
          <w:color w:val="000000" w:themeColor="text1"/>
          <w:spacing w:val="-3"/>
        </w:rPr>
        <w:tab/>
        <w:t xml:space="preserve">P </w:t>
      </w:r>
      <w:r w:rsidRPr="00F54A62">
        <w:rPr>
          <w:rFonts w:asciiTheme="majorBidi" w:hAnsiTheme="majorBidi" w:cstheme="majorBidi"/>
          <w:b/>
          <w:bCs/>
          <w:color w:val="000000" w:themeColor="text1"/>
          <w:spacing w:val="-3"/>
        </w:rPr>
        <w:tab/>
        <w:t>C</w:t>
      </w:r>
    </w:p>
    <w:p w:rsidR="005A296D" w:rsidRPr="00F54A62" w:rsidRDefault="005A296D" w:rsidP="005A296D">
      <w:pPr>
        <w:widowControl/>
        <w:tabs>
          <w:tab w:val="left" w:pos="-720"/>
        </w:tabs>
        <w:suppressAutoHyphens/>
        <w:jc w:val="both"/>
        <w:rPr>
          <w:rFonts w:asciiTheme="majorBidi" w:hAnsiTheme="majorBidi" w:cstheme="majorBidi"/>
          <w:b/>
          <w:bCs/>
          <w:color w:val="000000" w:themeColor="text1"/>
          <w:spacing w:val="-3"/>
        </w:rPr>
      </w:pPr>
      <w:r w:rsidRPr="00F54A62">
        <w:rPr>
          <w:rFonts w:asciiTheme="majorBidi" w:hAnsiTheme="majorBidi" w:cstheme="majorBidi"/>
          <w:b/>
          <w:bCs/>
          <w:color w:val="000000" w:themeColor="text1"/>
          <w:spacing w:val="-3"/>
        </w:rPr>
        <w:t>Practical:</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t xml:space="preserve">0 </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Pr>
          <w:rFonts w:asciiTheme="majorBidi" w:hAnsiTheme="majorBidi" w:cstheme="majorBidi"/>
          <w:b/>
          <w:bCs/>
          <w:color w:val="000000" w:themeColor="text1"/>
          <w:spacing w:val="-3"/>
        </w:rPr>
        <w:tab/>
      </w:r>
      <w:r>
        <w:rPr>
          <w:rFonts w:asciiTheme="majorBidi" w:hAnsiTheme="majorBidi" w:cstheme="majorBidi"/>
          <w:b/>
          <w:bCs/>
          <w:color w:val="000000" w:themeColor="text1"/>
          <w:spacing w:val="-3"/>
        </w:rPr>
        <w:tab/>
      </w:r>
      <w:r w:rsidR="0083246A">
        <w:rPr>
          <w:rFonts w:asciiTheme="majorBidi" w:hAnsiTheme="majorBidi" w:cstheme="majorBidi"/>
          <w:b/>
          <w:bCs/>
          <w:color w:val="000000" w:themeColor="text1"/>
          <w:spacing w:val="-3"/>
        </w:rPr>
        <w:tab/>
      </w:r>
      <w:r w:rsidR="0083246A">
        <w:rPr>
          <w:rFonts w:asciiTheme="majorBidi" w:hAnsiTheme="majorBidi" w:cstheme="majorBidi"/>
          <w:b/>
          <w:bCs/>
          <w:color w:val="000000" w:themeColor="text1"/>
          <w:spacing w:val="-3"/>
        </w:rPr>
        <w:tab/>
      </w:r>
      <w:r w:rsidR="0083246A">
        <w:rPr>
          <w:rFonts w:asciiTheme="majorBidi" w:hAnsiTheme="majorBidi" w:cstheme="majorBidi"/>
          <w:b/>
          <w:bCs/>
          <w:color w:val="000000" w:themeColor="text1"/>
          <w:spacing w:val="-3"/>
        </w:rPr>
        <w:tab/>
      </w:r>
      <w:r w:rsidR="0083246A">
        <w:rPr>
          <w:rFonts w:asciiTheme="majorBidi" w:hAnsiTheme="majorBidi" w:cstheme="majorBidi"/>
          <w:b/>
          <w:bCs/>
          <w:color w:val="000000" w:themeColor="text1"/>
          <w:spacing w:val="-3"/>
        </w:rPr>
        <w:tab/>
      </w:r>
      <w:r w:rsidR="0083246A">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 xml:space="preserve">2 </w:t>
      </w:r>
      <w:r w:rsidRPr="00F54A62">
        <w:rPr>
          <w:rFonts w:asciiTheme="majorBidi" w:hAnsiTheme="majorBidi" w:cstheme="majorBidi"/>
          <w:b/>
          <w:bCs/>
          <w:color w:val="000000" w:themeColor="text1"/>
          <w:spacing w:val="-3"/>
        </w:rPr>
        <w:tab/>
        <w:t xml:space="preserve">0 </w:t>
      </w:r>
      <w:r w:rsidRPr="00F54A62">
        <w:rPr>
          <w:rFonts w:asciiTheme="majorBidi" w:hAnsiTheme="majorBidi" w:cstheme="majorBidi"/>
          <w:b/>
          <w:bCs/>
          <w:color w:val="000000" w:themeColor="text1"/>
          <w:spacing w:val="-3"/>
        </w:rPr>
        <w:tab/>
        <w:t>2</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p>
    <w:p w:rsidR="005A296D" w:rsidRPr="0002351D" w:rsidRDefault="005A296D" w:rsidP="005A296D">
      <w:pPr>
        <w:widowControl/>
        <w:tabs>
          <w:tab w:val="left" w:pos="-720"/>
          <w:tab w:val="left" w:pos="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AIMS</w:t>
      </w:r>
      <w:r>
        <w:rPr>
          <w:rFonts w:asciiTheme="majorBidi" w:hAnsiTheme="majorBidi" w:cstheme="majorBidi"/>
          <w:b/>
          <w:color w:val="000000" w:themeColor="text1"/>
          <w:spacing w:val="-3"/>
        </w:rPr>
        <w:t>:</w:t>
      </w:r>
      <w:r w:rsidRPr="0002351D">
        <w:rPr>
          <w:rFonts w:asciiTheme="majorBidi" w:hAnsiTheme="majorBidi" w:cstheme="majorBidi"/>
          <w:color w:val="000000" w:themeColor="text1"/>
          <w:spacing w:val="-3"/>
        </w:rPr>
        <w:tab/>
        <w:t>At the end of the course, the students will be equipped with cognitive skill to enable them to present facts in a systematic and logical manner to meet the language demands of dynamic field of commerce and industry for functional day-to-day use and will inculcate skills of reading, writing and comprehension.</w:t>
      </w:r>
    </w:p>
    <w:p w:rsidR="005A296D" w:rsidRPr="0002351D" w:rsidRDefault="005A296D" w:rsidP="005A296D">
      <w:pPr>
        <w:widowControl/>
        <w:tabs>
          <w:tab w:val="left" w:pos="-720"/>
        </w:tabs>
        <w:suppressAutoHyphens/>
        <w:jc w:val="both"/>
        <w:rPr>
          <w:rFonts w:asciiTheme="majorBidi" w:hAnsiTheme="majorBidi" w:cstheme="majorBidi"/>
          <w:b/>
          <w:color w:val="000000" w:themeColor="text1"/>
          <w:spacing w:val="-3"/>
          <w:sz w:val="12"/>
        </w:rPr>
      </w:pP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COURSE CONTENTS</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ENGLISH PAPER "A"</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02351D" w:rsidRDefault="005A296D" w:rsidP="005A296D">
      <w:pPr>
        <w:widowControl/>
        <w:tabs>
          <w:tab w:val="left" w:pos="72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1</w:t>
      </w:r>
      <w:r w:rsidRPr="0002351D">
        <w:rPr>
          <w:rFonts w:asciiTheme="majorBidi" w:hAnsiTheme="majorBidi" w:cstheme="majorBidi"/>
          <w:b/>
          <w:color w:val="000000" w:themeColor="text1"/>
          <w:spacing w:val="-3"/>
        </w:rPr>
        <w:tab/>
        <w:t>PROSE/TEXT</w:t>
      </w:r>
      <w:r w:rsidRPr="0002351D">
        <w:rPr>
          <w:rFonts w:asciiTheme="majorBidi" w:hAnsiTheme="majorBidi" w:cstheme="majorBidi"/>
          <w:color w:val="000000" w:themeColor="text1"/>
          <w:spacing w:val="-3"/>
        </w:rPr>
        <w:t xml:space="preserve"> </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16</w:t>
      </w:r>
      <w:r w:rsidRPr="0002351D">
        <w:rPr>
          <w:rFonts w:asciiTheme="majorBidi" w:hAnsiTheme="majorBidi" w:cstheme="majorBidi"/>
          <w:b/>
          <w:color w:val="000000" w:themeColor="text1"/>
          <w:spacing w:val="-3"/>
        </w:rPr>
        <w:t xml:space="preserve"> Hours</w:t>
      </w:r>
    </w:p>
    <w:p w:rsidR="005A296D" w:rsidRPr="0002351D" w:rsidRDefault="005A296D" w:rsidP="005A296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w:t>
      </w:r>
      <w:r w:rsidRPr="0002351D">
        <w:rPr>
          <w:rFonts w:asciiTheme="majorBidi" w:hAnsiTheme="majorBidi" w:cstheme="majorBidi"/>
          <w:color w:val="000000" w:themeColor="text1"/>
          <w:spacing w:val="-3"/>
        </w:rPr>
        <w:tab/>
        <w:t xml:space="preserve">First eight essays of Intermediate English Book-II </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02351D" w:rsidRDefault="005A296D" w:rsidP="005A296D">
      <w:pPr>
        <w:widowControl/>
        <w:tabs>
          <w:tab w:val="left" w:pos="720"/>
          <w:tab w:val="right" w:pos="936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 xml:space="preserve">2 </w:t>
      </w:r>
      <w:r w:rsidRPr="0002351D">
        <w:rPr>
          <w:rFonts w:asciiTheme="majorBidi" w:hAnsiTheme="majorBidi" w:cstheme="majorBidi"/>
          <w:b/>
          <w:color w:val="000000" w:themeColor="text1"/>
          <w:spacing w:val="-3"/>
        </w:rPr>
        <w:tab/>
        <w:t xml:space="preserve">CLOZE TEST </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 xml:space="preserve">4 </w:t>
      </w:r>
      <w:r w:rsidRPr="0002351D">
        <w:rPr>
          <w:rFonts w:asciiTheme="majorBidi" w:hAnsiTheme="majorBidi" w:cstheme="majorBidi"/>
          <w:b/>
          <w:color w:val="000000" w:themeColor="text1"/>
          <w:spacing w:val="-3"/>
        </w:rPr>
        <w:t>Hours</w:t>
      </w:r>
    </w:p>
    <w:p w:rsidR="005A296D" w:rsidRPr="0002351D" w:rsidRDefault="005A296D" w:rsidP="005A296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2.1</w:t>
      </w:r>
      <w:r w:rsidRPr="0002351D">
        <w:rPr>
          <w:rFonts w:asciiTheme="majorBidi" w:hAnsiTheme="majorBidi" w:cstheme="majorBidi"/>
          <w:color w:val="000000" w:themeColor="text1"/>
          <w:spacing w:val="-3"/>
        </w:rPr>
        <w:tab/>
        <w:t>A passage comprising 50-100 words will be selected from the text. Every 11th word or any word for that matter will be omitted. The number of missing words will range between 5-10. The chosen word may or may not be the one used in the text, but it should be an appropriate word.</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ENGLISH PAPER "B"</w:t>
      </w:r>
    </w:p>
    <w:p w:rsidR="005A296D" w:rsidRPr="0002351D" w:rsidRDefault="005A296D" w:rsidP="005A296D">
      <w:pPr>
        <w:widowControl/>
        <w:tabs>
          <w:tab w:val="left" w:pos="720"/>
          <w:tab w:val="right" w:pos="936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3</w:t>
      </w:r>
      <w:r w:rsidRPr="0002351D">
        <w:rPr>
          <w:rFonts w:asciiTheme="majorBidi" w:hAnsiTheme="majorBidi" w:cstheme="majorBidi"/>
          <w:b/>
          <w:color w:val="000000" w:themeColor="text1"/>
          <w:spacing w:val="-3"/>
        </w:rPr>
        <w:tab/>
        <w:t>GRAMMAR</w:t>
      </w:r>
      <w:r w:rsidRPr="0002351D">
        <w:rPr>
          <w:rFonts w:asciiTheme="majorBidi" w:hAnsiTheme="majorBidi" w:cstheme="majorBidi"/>
          <w:color w:val="000000" w:themeColor="text1"/>
          <w:spacing w:val="-3"/>
        </w:rPr>
        <w:t xml:space="preserve"> </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26</w:t>
      </w:r>
      <w:r w:rsidRPr="0002351D">
        <w:rPr>
          <w:rFonts w:asciiTheme="majorBidi" w:hAnsiTheme="majorBidi" w:cstheme="majorBidi"/>
          <w:b/>
          <w:color w:val="000000" w:themeColor="text1"/>
          <w:spacing w:val="-3"/>
        </w:rPr>
        <w:t xml:space="preserve"> Hours</w:t>
      </w:r>
    </w:p>
    <w:p w:rsidR="005A296D" w:rsidRPr="0002351D" w:rsidRDefault="005A296D" w:rsidP="005A296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3.1</w:t>
      </w:r>
      <w:r w:rsidRPr="0002351D">
        <w:rPr>
          <w:rFonts w:asciiTheme="majorBidi" w:hAnsiTheme="majorBidi" w:cstheme="majorBidi"/>
          <w:color w:val="000000" w:themeColor="text1"/>
          <w:spacing w:val="-3"/>
        </w:rPr>
        <w:tab/>
        <w:t>Sentence Structure.</w:t>
      </w:r>
    </w:p>
    <w:p w:rsidR="005A296D" w:rsidRPr="0002351D" w:rsidRDefault="005A296D" w:rsidP="005A296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3.2</w:t>
      </w:r>
      <w:r w:rsidRPr="0002351D">
        <w:rPr>
          <w:rFonts w:asciiTheme="majorBidi" w:hAnsiTheme="majorBidi" w:cstheme="majorBidi"/>
          <w:color w:val="000000" w:themeColor="text1"/>
          <w:spacing w:val="-3"/>
        </w:rPr>
        <w:tab/>
        <w:t>Tenses.</w:t>
      </w:r>
    </w:p>
    <w:p w:rsidR="005A296D" w:rsidRPr="0002351D" w:rsidRDefault="005A296D" w:rsidP="005A296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3.3</w:t>
      </w:r>
      <w:r w:rsidRPr="0002351D">
        <w:rPr>
          <w:rFonts w:asciiTheme="majorBidi" w:hAnsiTheme="majorBidi" w:cstheme="majorBidi"/>
          <w:color w:val="000000" w:themeColor="text1"/>
          <w:spacing w:val="-3"/>
        </w:rPr>
        <w:tab/>
        <w:t>Parts of speech.</w:t>
      </w:r>
    </w:p>
    <w:p w:rsidR="005A296D" w:rsidRPr="0002351D" w:rsidRDefault="005A296D" w:rsidP="005A296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3.4</w:t>
      </w:r>
      <w:r w:rsidRPr="0002351D">
        <w:rPr>
          <w:rFonts w:asciiTheme="majorBidi" w:hAnsiTheme="majorBidi" w:cstheme="majorBidi"/>
          <w:color w:val="000000" w:themeColor="text1"/>
          <w:spacing w:val="-3"/>
        </w:rPr>
        <w:tab/>
        <w:t>Punctuation.</w:t>
      </w:r>
    </w:p>
    <w:p w:rsidR="005A296D" w:rsidRPr="0002351D" w:rsidRDefault="005A296D" w:rsidP="005A296D">
      <w:pPr>
        <w:widowControl/>
        <w:tabs>
          <w:tab w:val="left" w:pos="720"/>
          <w:tab w:val="left" w:pos="144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3.5</w:t>
      </w:r>
      <w:r w:rsidRPr="0002351D">
        <w:rPr>
          <w:rFonts w:asciiTheme="majorBidi" w:hAnsiTheme="majorBidi" w:cstheme="majorBidi"/>
          <w:color w:val="000000" w:themeColor="text1"/>
          <w:spacing w:val="-3"/>
        </w:rPr>
        <w:tab/>
        <w:t>Change of Narration.</w:t>
      </w:r>
      <w:r w:rsidRPr="0002351D">
        <w:rPr>
          <w:rFonts w:asciiTheme="majorBidi" w:hAnsiTheme="majorBidi" w:cstheme="majorBidi"/>
          <w:color w:val="000000" w:themeColor="text1"/>
          <w:spacing w:val="-3"/>
        </w:rPr>
        <w:tab/>
      </w:r>
    </w:p>
    <w:p w:rsidR="005A296D" w:rsidRPr="0002351D" w:rsidRDefault="005A296D" w:rsidP="005A296D">
      <w:pPr>
        <w:widowControl/>
        <w:tabs>
          <w:tab w:val="left" w:pos="720"/>
          <w:tab w:val="left" w:pos="144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3.6</w:t>
      </w:r>
      <w:r w:rsidRPr="0002351D">
        <w:rPr>
          <w:rFonts w:asciiTheme="majorBidi" w:hAnsiTheme="majorBidi" w:cstheme="majorBidi"/>
          <w:color w:val="000000" w:themeColor="text1"/>
          <w:spacing w:val="-3"/>
        </w:rPr>
        <w:tab/>
        <w:t xml:space="preserve">One word for several </w:t>
      </w:r>
      <w:r w:rsidRPr="0002351D">
        <w:rPr>
          <w:rFonts w:asciiTheme="majorBidi" w:hAnsiTheme="majorBidi" w:cstheme="majorBidi"/>
          <w:color w:val="000000" w:themeColor="text1"/>
          <w:spacing w:val="-3"/>
        </w:rPr>
        <w:tab/>
      </w:r>
    </w:p>
    <w:p w:rsidR="005A296D" w:rsidRPr="0002351D" w:rsidRDefault="005A296D" w:rsidP="005A296D">
      <w:pPr>
        <w:widowControl/>
        <w:tabs>
          <w:tab w:val="left" w:pos="720"/>
          <w:tab w:val="left" w:pos="144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3.7</w:t>
      </w:r>
      <w:r w:rsidRPr="0002351D">
        <w:rPr>
          <w:rFonts w:asciiTheme="majorBidi" w:hAnsiTheme="majorBidi" w:cstheme="majorBidi"/>
          <w:color w:val="000000" w:themeColor="text1"/>
          <w:spacing w:val="-3"/>
        </w:rPr>
        <w:tab/>
        <w:t>Words often confused</w:t>
      </w:r>
      <w:r w:rsidRPr="0002351D">
        <w:rPr>
          <w:rFonts w:asciiTheme="majorBidi" w:hAnsiTheme="majorBidi" w:cstheme="majorBidi"/>
          <w:color w:val="000000" w:themeColor="text1"/>
          <w:spacing w:val="-3"/>
        </w:rPr>
        <w:tab/>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02351D" w:rsidRDefault="005A296D" w:rsidP="005A296D">
      <w:pPr>
        <w:widowControl/>
        <w:tabs>
          <w:tab w:val="left" w:pos="72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4.</w:t>
      </w:r>
      <w:r w:rsidRPr="0002351D">
        <w:rPr>
          <w:rFonts w:asciiTheme="majorBidi" w:hAnsiTheme="majorBidi" w:cstheme="majorBidi"/>
          <w:b/>
          <w:color w:val="000000" w:themeColor="text1"/>
          <w:spacing w:val="-3"/>
        </w:rPr>
        <w:tab/>
        <w:t>COMPOSITION</w:t>
      </w:r>
      <w:r w:rsidRPr="0002351D">
        <w:rPr>
          <w:rFonts w:asciiTheme="majorBidi" w:hAnsiTheme="majorBidi" w:cstheme="majorBidi"/>
          <w:color w:val="000000" w:themeColor="text1"/>
          <w:spacing w:val="-3"/>
        </w:rPr>
        <w:t xml:space="preserve"> </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8</w:t>
      </w:r>
      <w:r w:rsidRPr="0002351D">
        <w:rPr>
          <w:rFonts w:asciiTheme="majorBidi" w:hAnsiTheme="majorBidi" w:cstheme="majorBidi"/>
          <w:b/>
          <w:color w:val="000000" w:themeColor="text1"/>
          <w:spacing w:val="-3"/>
        </w:rPr>
        <w:t xml:space="preserve"> Hours</w:t>
      </w:r>
    </w:p>
    <w:p w:rsidR="005A296D" w:rsidRPr="0002351D" w:rsidRDefault="005A296D" w:rsidP="005A296D">
      <w:pPr>
        <w:widowControl/>
        <w:tabs>
          <w:tab w:val="left" w:pos="720"/>
          <w:tab w:val="left" w:pos="144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4.1</w:t>
      </w:r>
      <w:r w:rsidRPr="0002351D">
        <w:rPr>
          <w:rFonts w:asciiTheme="majorBidi" w:hAnsiTheme="majorBidi" w:cstheme="majorBidi"/>
          <w:color w:val="000000" w:themeColor="text1"/>
          <w:spacing w:val="-3"/>
        </w:rPr>
        <w:tab/>
        <w:t>Letters/Messages</w:t>
      </w:r>
      <w:r w:rsidRPr="0002351D">
        <w:rPr>
          <w:rFonts w:asciiTheme="majorBidi" w:hAnsiTheme="majorBidi" w:cstheme="majorBidi"/>
          <w:color w:val="000000" w:themeColor="text1"/>
          <w:spacing w:val="-3"/>
        </w:rPr>
        <w:tab/>
      </w:r>
    </w:p>
    <w:p w:rsidR="005A296D" w:rsidRPr="0002351D" w:rsidRDefault="005A296D" w:rsidP="005A296D">
      <w:pPr>
        <w:widowControl/>
        <w:tabs>
          <w:tab w:val="left" w:pos="720"/>
          <w:tab w:val="left" w:pos="1440"/>
          <w:tab w:val="right" w:pos="936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4.2</w:t>
      </w:r>
      <w:r w:rsidRPr="0002351D">
        <w:rPr>
          <w:rFonts w:asciiTheme="majorBidi" w:hAnsiTheme="majorBidi" w:cstheme="majorBidi"/>
          <w:color w:val="000000" w:themeColor="text1"/>
          <w:spacing w:val="-3"/>
        </w:rPr>
        <w:tab/>
        <w:t>Job application letter</w:t>
      </w:r>
      <w:r w:rsidRPr="0002351D">
        <w:rPr>
          <w:rFonts w:asciiTheme="majorBidi" w:hAnsiTheme="majorBidi" w:cstheme="majorBidi"/>
          <w:color w:val="000000" w:themeColor="text1"/>
          <w:spacing w:val="-3"/>
        </w:rPr>
        <w:tab/>
      </w:r>
    </w:p>
    <w:p w:rsidR="005A296D" w:rsidRPr="0002351D" w:rsidRDefault="005A296D" w:rsidP="005A296D">
      <w:pPr>
        <w:widowControl/>
        <w:tabs>
          <w:tab w:val="left" w:pos="720"/>
          <w:tab w:val="left" w:pos="1440"/>
          <w:tab w:val="right" w:pos="936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4.3</w:t>
      </w:r>
      <w:r w:rsidRPr="0002351D">
        <w:rPr>
          <w:rFonts w:asciiTheme="majorBidi" w:hAnsiTheme="majorBidi" w:cstheme="majorBidi"/>
          <w:color w:val="000000" w:themeColor="text1"/>
          <w:spacing w:val="-3"/>
        </w:rPr>
        <w:tab/>
        <w:t>For character certificate/for grant of scholarship</w:t>
      </w:r>
      <w:r w:rsidRPr="0002351D">
        <w:rPr>
          <w:rFonts w:asciiTheme="majorBidi" w:hAnsiTheme="majorBidi" w:cstheme="majorBidi"/>
          <w:color w:val="000000" w:themeColor="text1"/>
          <w:spacing w:val="-3"/>
        </w:rPr>
        <w:tab/>
      </w:r>
    </w:p>
    <w:p w:rsidR="005A296D" w:rsidRPr="0002351D" w:rsidRDefault="005A296D" w:rsidP="005A296D">
      <w:pPr>
        <w:widowControl/>
        <w:tabs>
          <w:tab w:val="left" w:pos="720"/>
          <w:tab w:val="left" w:pos="1440"/>
          <w:tab w:val="right" w:pos="936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4.4</w:t>
      </w:r>
      <w:r w:rsidRPr="0002351D">
        <w:rPr>
          <w:rFonts w:asciiTheme="majorBidi" w:hAnsiTheme="majorBidi" w:cstheme="majorBidi"/>
          <w:color w:val="000000" w:themeColor="text1"/>
          <w:spacing w:val="-3"/>
        </w:rPr>
        <w:tab/>
        <w:t>Telegrams, Cablegrams and Radiograms, Telexes, Facsimiles</w:t>
      </w:r>
      <w:r w:rsidRPr="0002351D">
        <w:rPr>
          <w:rFonts w:asciiTheme="majorBidi" w:hAnsiTheme="majorBidi" w:cstheme="majorBidi"/>
          <w:color w:val="000000" w:themeColor="text1"/>
          <w:spacing w:val="-3"/>
        </w:rPr>
        <w:tab/>
      </w:r>
    </w:p>
    <w:p w:rsidR="005A296D" w:rsidRPr="0002351D" w:rsidRDefault="005A296D" w:rsidP="005A296D">
      <w:pPr>
        <w:widowControl/>
        <w:tabs>
          <w:tab w:val="left" w:pos="720"/>
          <w:tab w:val="left" w:pos="1440"/>
          <w:tab w:val="right" w:pos="936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4.5</w:t>
      </w:r>
      <w:r w:rsidRPr="0002351D">
        <w:rPr>
          <w:rFonts w:asciiTheme="majorBidi" w:hAnsiTheme="majorBidi" w:cstheme="majorBidi"/>
          <w:color w:val="000000" w:themeColor="text1"/>
          <w:spacing w:val="-3"/>
        </w:rPr>
        <w:tab/>
        <w:t>Essay writing</w:t>
      </w:r>
      <w:r w:rsidRPr="0002351D">
        <w:rPr>
          <w:rFonts w:asciiTheme="majorBidi" w:hAnsiTheme="majorBidi" w:cstheme="majorBidi"/>
          <w:color w:val="000000" w:themeColor="text1"/>
          <w:spacing w:val="-3"/>
        </w:rPr>
        <w:tab/>
      </w:r>
    </w:p>
    <w:p w:rsidR="005A296D" w:rsidRPr="0002351D" w:rsidRDefault="005A296D" w:rsidP="005A296D">
      <w:pPr>
        <w:widowControl/>
        <w:tabs>
          <w:tab w:val="left" w:pos="-720"/>
          <w:tab w:val="left" w:pos="0"/>
          <w:tab w:val="left" w:pos="720"/>
        </w:tabs>
        <w:suppressAutoHyphens/>
        <w:ind w:left="1440" w:righ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4.6</w:t>
      </w:r>
      <w:r w:rsidRPr="0002351D">
        <w:rPr>
          <w:rFonts w:asciiTheme="majorBidi" w:hAnsiTheme="majorBidi" w:cstheme="majorBidi"/>
          <w:color w:val="000000" w:themeColor="text1"/>
          <w:spacing w:val="-3"/>
        </w:rPr>
        <w:tab/>
        <w:t>Technical Education, Science and Our life, Computers, Environmental Pollution, Duties of a Student.</w:t>
      </w:r>
    </w:p>
    <w:p w:rsidR="005A296D" w:rsidRPr="0002351D" w:rsidRDefault="005A296D" w:rsidP="005A296D">
      <w:pPr>
        <w:widowControl/>
        <w:tabs>
          <w:tab w:val="left" w:pos="72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5.</w:t>
      </w:r>
      <w:r w:rsidRPr="0002351D">
        <w:rPr>
          <w:rFonts w:asciiTheme="majorBidi" w:hAnsiTheme="majorBidi" w:cstheme="majorBidi"/>
          <w:b/>
          <w:color w:val="000000" w:themeColor="text1"/>
          <w:spacing w:val="-3"/>
        </w:rPr>
        <w:tab/>
        <w:t>TRANSLATION</w:t>
      </w:r>
      <w:r w:rsidRPr="0002351D">
        <w:rPr>
          <w:rFonts w:asciiTheme="majorBidi" w:hAnsiTheme="majorBidi" w:cstheme="majorBidi"/>
          <w:color w:val="000000" w:themeColor="text1"/>
          <w:spacing w:val="-3"/>
        </w:rPr>
        <w:t xml:space="preserve"> </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10</w:t>
      </w:r>
      <w:r w:rsidRPr="0002351D">
        <w:rPr>
          <w:rFonts w:asciiTheme="majorBidi" w:hAnsiTheme="majorBidi" w:cstheme="majorBidi"/>
          <w:b/>
          <w:color w:val="000000" w:themeColor="text1"/>
          <w:spacing w:val="-3"/>
        </w:rPr>
        <w:t xml:space="preserve"> Hours</w:t>
      </w:r>
    </w:p>
    <w:p w:rsidR="005A296D" w:rsidRPr="0002351D" w:rsidRDefault="005A296D" w:rsidP="005A296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 xml:space="preserve">5.1 </w:t>
      </w:r>
      <w:r w:rsidRPr="0002351D">
        <w:rPr>
          <w:rFonts w:asciiTheme="majorBidi" w:hAnsiTheme="majorBidi" w:cstheme="majorBidi"/>
          <w:color w:val="000000" w:themeColor="text1"/>
          <w:spacing w:val="-3"/>
        </w:rPr>
        <w:tab/>
        <w:t>Translation from Urdu into English.</w:t>
      </w:r>
    </w:p>
    <w:p w:rsidR="005A296D" w:rsidRPr="0002351D" w:rsidRDefault="005A296D" w:rsidP="005A296D">
      <w:pPr>
        <w:widowControl/>
        <w:tabs>
          <w:tab w:val="left" w:pos="720"/>
          <w:tab w:val="left" w:pos="144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t>For Foreign Students: A paragraph or a dialogue.</w:t>
      </w:r>
      <w:r w:rsidRPr="0002351D">
        <w:rPr>
          <w:rFonts w:asciiTheme="majorBidi" w:hAnsiTheme="majorBidi" w:cstheme="majorBidi"/>
          <w:color w:val="000000" w:themeColor="text1"/>
          <w:spacing w:val="-3"/>
        </w:rPr>
        <w:tab/>
      </w:r>
    </w:p>
    <w:p w:rsidR="005A296D" w:rsidRPr="0002351D" w:rsidRDefault="005A296D" w:rsidP="005A296D">
      <w:pPr>
        <w:widowControl/>
        <w:tabs>
          <w:tab w:val="left" w:pos="-720"/>
        </w:tabs>
        <w:suppressAutoHyphens/>
        <w:jc w:val="both"/>
        <w:rPr>
          <w:rFonts w:asciiTheme="majorBidi" w:hAnsiTheme="majorBidi" w:cstheme="majorBidi"/>
          <w:b/>
          <w:color w:val="000000" w:themeColor="text1"/>
          <w:spacing w:val="-3"/>
        </w:rPr>
      </w:pPr>
    </w:p>
    <w:p w:rsidR="005A296D" w:rsidRDefault="005A296D" w:rsidP="005A296D">
      <w:pPr>
        <w:widowControl/>
        <w:tabs>
          <w:tab w:val="left" w:pos="-720"/>
        </w:tabs>
        <w:suppressAutoHyphens/>
        <w:jc w:val="both"/>
        <w:rPr>
          <w:rFonts w:asciiTheme="majorBidi" w:hAnsiTheme="majorBidi" w:cstheme="majorBidi"/>
          <w:b/>
          <w:color w:val="000000" w:themeColor="text1"/>
          <w:spacing w:val="-3"/>
        </w:rPr>
      </w:pPr>
    </w:p>
    <w:p w:rsidR="005A296D" w:rsidRDefault="005A296D" w:rsidP="005A296D">
      <w:pPr>
        <w:widowControl/>
        <w:tabs>
          <w:tab w:val="left" w:pos="-720"/>
        </w:tabs>
        <w:suppressAutoHyphens/>
        <w:jc w:val="both"/>
        <w:rPr>
          <w:rFonts w:asciiTheme="majorBidi" w:hAnsiTheme="majorBidi" w:cstheme="majorBidi"/>
          <w:b/>
          <w:color w:val="000000" w:themeColor="text1"/>
          <w:spacing w:val="-3"/>
        </w:rPr>
      </w:pPr>
    </w:p>
    <w:p w:rsidR="005A296D" w:rsidRDefault="005A296D" w:rsidP="005A296D">
      <w:pPr>
        <w:widowControl/>
        <w:tabs>
          <w:tab w:val="left" w:pos="-720"/>
          <w:tab w:val="left" w:pos="0"/>
        </w:tabs>
        <w:suppressAutoHyphens/>
        <w:ind w:left="720" w:hanging="720"/>
        <w:jc w:val="both"/>
        <w:rPr>
          <w:rFonts w:asciiTheme="majorBidi" w:hAnsiTheme="majorBidi" w:cstheme="majorBidi"/>
          <w:b/>
          <w:color w:val="000000" w:themeColor="text1"/>
          <w:spacing w:val="-3"/>
        </w:rPr>
      </w:pPr>
      <w:r w:rsidRPr="00081A68">
        <w:rPr>
          <w:rFonts w:asciiTheme="majorBidi" w:hAnsiTheme="majorBidi" w:cstheme="majorBidi"/>
          <w:b/>
          <w:color w:val="000000" w:themeColor="text1"/>
          <w:spacing w:val="-3"/>
        </w:rPr>
        <w:t>REFERENCE BOOK</w:t>
      </w:r>
      <w:r>
        <w:rPr>
          <w:rFonts w:asciiTheme="majorBidi" w:hAnsiTheme="majorBidi" w:cstheme="majorBidi"/>
          <w:b/>
          <w:color w:val="000000" w:themeColor="text1"/>
          <w:spacing w:val="-3"/>
        </w:rPr>
        <w:t>S</w:t>
      </w:r>
      <w:r w:rsidRPr="00081A68">
        <w:rPr>
          <w:rFonts w:asciiTheme="majorBidi" w:hAnsiTheme="majorBidi" w:cstheme="majorBidi"/>
          <w:b/>
          <w:color w:val="000000" w:themeColor="text1"/>
          <w:spacing w:val="-3"/>
        </w:rPr>
        <w:t xml:space="preserve"> </w:t>
      </w:r>
    </w:p>
    <w:p w:rsidR="005A296D" w:rsidRPr="0002351D" w:rsidRDefault="005A296D" w:rsidP="005A296D">
      <w:pPr>
        <w:widowControl/>
        <w:tabs>
          <w:tab w:val="left" w:pos="-720"/>
          <w:tab w:val="left" w:pos="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1.</w:t>
      </w:r>
      <w:r w:rsidRPr="0002351D">
        <w:rPr>
          <w:rFonts w:asciiTheme="majorBidi" w:hAnsiTheme="majorBidi" w:cstheme="majorBidi"/>
          <w:color w:val="000000" w:themeColor="text1"/>
          <w:spacing w:val="-3"/>
        </w:rPr>
        <w:tab/>
        <w:t>Intermediate English Book-II.</w:t>
      </w:r>
    </w:p>
    <w:p w:rsidR="005A296D" w:rsidRPr="0002351D" w:rsidRDefault="005A296D" w:rsidP="005A296D">
      <w:pPr>
        <w:widowControl/>
        <w:tabs>
          <w:tab w:val="left" w:pos="-720"/>
          <w:tab w:val="left" w:pos="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2.</w:t>
      </w:r>
      <w:r w:rsidRPr="0002351D">
        <w:rPr>
          <w:rFonts w:asciiTheme="majorBidi" w:hAnsiTheme="majorBidi" w:cstheme="majorBidi"/>
          <w:color w:val="000000" w:themeColor="text1"/>
          <w:spacing w:val="-3"/>
        </w:rPr>
        <w:tab/>
        <w:t>An English Grammar and Composition of Intermediate Level.</w:t>
      </w:r>
    </w:p>
    <w:p w:rsidR="005A296D" w:rsidRDefault="005A296D" w:rsidP="005A296D">
      <w:pPr>
        <w:widowControl/>
        <w:tabs>
          <w:tab w:val="left" w:pos="-720"/>
          <w:tab w:val="left" w:pos="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3.</w:t>
      </w:r>
      <w:r w:rsidRPr="0002351D">
        <w:rPr>
          <w:rFonts w:asciiTheme="majorBidi" w:hAnsiTheme="majorBidi" w:cstheme="majorBidi"/>
          <w:color w:val="000000" w:themeColor="text1"/>
          <w:spacing w:val="-3"/>
        </w:rPr>
        <w:tab/>
        <w:t>A Hand Book of English Students Bzy Gatherer.</w:t>
      </w:r>
    </w:p>
    <w:p w:rsidR="005A296D" w:rsidRDefault="005A296D" w:rsidP="005A296D">
      <w:pPr>
        <w:widowControl/>
        <w:tabs>
          <w:tab w:val="left" w:pos="-720"/>
          <w:tab w:val="left" w:pos="0"/>
        </w:tabs>
        <w:suppressAutoHyphens/>
        <w:ind w:left="720" w:hanging="720"/>
        <w:jc w:val="both"/>
        <w:rPr>
          <w:rFonts w:asciiTheme="majorBidi" w:hAnsiTheme="majorBidi" w:cstheme="majorBidi"/>
          <w:color w:val="000000" w:themeColor="text1"/>
          <w:spacing w:val="-3"/>
        </w:rPr>
      </w:pPr>
    </w:p>
    <w:p w:rsidR="005A296D" w:rsidRDefault="005A296D" w:rsidP="005A296D">
      <w:pPr>
        <w:widowControl/>
        <w:tabs>
          <w:tab w:val="left" w:pos="-720"/>
          <w:tab w:val="left" w:pos="0"/>
        </w:tabs>
        <w:suppressAutoHyphens/>
        <w:ind w:left="720" w:hanging="720"/>
        <w:jc w:val="both"/>
        <w:rPr>
          <w:rFonts w:asciiTheme="majorBidi" w:hAnsiTheme="majorBidi" w:cstheme="majorBidi"/>
          <w:color w:val="000000" w:themeColor="text1"/>
          <w:spacing w:val="-3"/>
        </w:rPr>
      </w:pPr>
    </w:p>
    <w:p w:rsidR="005A296D" w:rsidRDefault="005A296D" w:rsidP="005A296D">
      <w:pPr>
        <w:widowControl/>
        <w:tabs>
          <w:tab w:val="left" w:pos="-720"/>
          <w:tab w:val="left" w:pos="0"/>
        </w:tabs>
        <w:suppressAutoHyphens/>
        <w:ind w:left="720" w:hanging="720"/>
        <w:jc w:val="both"/>
        <w:rPr>
          <w:rFonts w:asciiTheme="majorBidi" w:hAnsiTheme="majorBidi" w:cstheme="majorBidi"/>
          <w:color w:val="000000" w:themeColor="text1"/>
          <w:spacing w:val="-3"/>
        </w:rPr>
      </w:pPr>
    </w:p>
    <w:p w:rsidR="005A296D" w:rsidRPr="0002351D" w:rsidRDefault="005A296D" w:rsidP="005A296D">
      <w:pPr>
        <w:widowControl/>
        <w:tabs>
          <w:tab w:val="left" w:pos="-720"/>
        </w:tabs>
        <w:suppressAutoHyphens/>
        <w:jc w:val="center"/>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lastRenderedPageBreak/>
        <w:t>INSTRUCTIONAL OBJECTIVES</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PAPER-A</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1.</w:t>
      </w:r>
      <w:r w:rsidRPr="0002351D">
        <w:rPr>
          <w:rFonts w:asciiTheme="majorBidi" w:hAnsiTheme="majorBidi" w:cstheme="majorBidi"/>
          <w:b/>
          <w:color w:val="000000" w:themeColor="text1"/>
          <w:spacing w:val="-3"/>
        </w:rPr>
        <w:tab/>
        <w:t>DEMONSTRATE BETTER READING, COMPREHENSION AND VOCABULARY</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w:t>
      </w:r>
      <w:r w:rsidRPr="0002351D">
        <w:rPr>
          <w:rFonts w:asciiTheme="majorBidi" w:hAnsiTheme="majorBidi" w:cstheme="majorBidi"/>
          <w:color w:val="000000" w:themeColor="text1"/>
          <w:spacing w:val="-3"/>
        </w:rPr>
        <w:tab/>
        <w:t>Manipulate, skimming and scanning of the text.</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w:t>
      </w:r>
      <w:r w:rsidRPr="0002351D">
        <w:rPr>
          <w:rFonts w:asciiTheme="majorBidi" w:hAnsiTheme="majorBidi" w:cstheme="majorBidi"/>
          <w:color w:val="000000" w:themeColor="text1"/>
          <w:spacing w:val="-3"/>
        </w:rPr>
        <w:tab/>
        <w:t>Identify new ideas.</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1.3</w:t>
      </w:r>
      <w:r w:rsidRPr="0002351D">
        <w:rPr>
          <w:rFonts w:asciiTheme="majorBidi" w:hAnsiTheme="majorBidi" w:cstheme="majorBidi"/>
          <w:color w:val="000000" w:themeColor="text1"/>
          <w:spacing w:val="-3"/>
        </w:rPr>
        <w:tab/>
        <w:t>Reproduce facts, characters in own words</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1.4</w:t>
      </w:r>
      <w:r w:rsidRPr="0002351D">
        <w:rPr>
          <w:rFonts w:asciiTheme="majorBidi" w:hAnsiTheme="majorBidi" w:cstheme="majorBidi"/>
          <w:color w:val="000000" w:themeColor="text1"/>
          <w:spacing w:val="-3"/>
        </w:rPr>
        <w:tab/>
        <w:t>Write summary of stories</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2.</w:t>
      </w:r>
      <w:r w:rsidRPr="0002351D">
        <w:rPr>
          <w:rFonts w:asciiTheme="majorBidi" w:hAnsiTheme="majorBidi" w:cstheme="majorBidi"/>
          <w:b/>
          <w:color w:val="000000" w:themeColor="text1"/>
          <w:spacing w:val="-3"/>
        </w:rPr>
        <w:tab/>
        <w:t>UNDERSTAND FACTS OF THE TEXT</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2.1</w:t>
      </w:r>
      <w:r w:rsidRPr="0002351D">
        <w:rPr>
          <w:rFonts w:asciiTheme="majorBidi" w:hAnsiTheme="majorBidi" w:cstheme="majorBidi"/>
          <w:color w:val="000000" w:themeColor="text1"/>
          <w:spacing w:val="-3"/>
        </w:rPr>
        <w:tab/>
        <w:t>Rewrite words to fill in the blanks recalling the text.</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2.2</w:t>
      </w:r>
      <w:r w:rsidRPr="0002351D">
        <w:rPr>
          <w:rFonts w:asciiTheme="majorBidi" w:hAnsiTheme="majorBidi" w:cstheme="majorBidi"/>
          <w:color w:val="000000" w:themeColor="text1"/>
          <w:spacing w:val="-3"/>
        </w:rPr>
        <w:tab/>
        <w:t>Use own words to fill in the blanks.</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02351D" w:rsidRDefault="005A296D" w:rsidP="005A296D">
      <w:pPr>
        <w:widowControl/>
        <w:tabs>
          <w:tab w:val="left" w:pos="-720"/>
        </w:tabs>
        <w:suppressAutoHyphens/>
        <w:jc w:val="both"/>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PAPER-B</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3.</w:t>
      </w:r>
      <w:r w:rsidRPr="0002351D">
        <w:rPr>
          <w:rFonts w:asciiTheme="majorBidi" w:hAnsiTheme="majorBidi" w:cstheme="majorBidi"/>
          <w:b/>
          <w:color w:val="000000" w:themeColor="text1"/>
          <w:spacing w:val="-3"/>
        </w:rPr>
        <w:tab/>
        <w:t>APPLY THE RULES OF GRAMMAR IN WRITING AND SPEAKING</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3.1</w:t>
      </w:r>
      <w:r w:rsidRPr="0002351D">
        <w:rPr>
          <w:rFonts w:asciiTheme="majorBidi" w:hAnsiTheme="majorBidi" w:cstheme="majorBidi"/>
          <w:color w:val="000000" w:themeColor="text1"/>
          <w:spacing w:val="-3"/>
        </w:rPr>
        <w:tab/>
        <w:t>Use rules of grammar to construct meaningful sentences containing a subject and a predicate.</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3.2</w:t>
      </w:r>
      <w:r w:rsidRPr="0002351D">
        <w:rPr>
          <w:rFonts w:asciiTheme="majorBidi" w:hAnsiTheme="majorBidi" w:cstheme="majorBidi"/>
          <w:color w:val="000000" w:themeColor="text1"/>
          <w:spacing w:val="-3"/>
        </w:rPr>
        <w:tab/>
        <w:t>State classification of time, i.e. present, past and future and use verb tense correctly in different forms to denote relevant time.</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3.3</w:t>
      </w:r>
      <w:r w:rsidRPr="0002351D">
        <w:rPr>
          <w:rFonts w:asciiTheme="majorBidi" w:hAnsiTheme="majorBidi" w:cstheme="majorBidi"/>
          <w:color w:val="000000" w:themeColor="text1"/>
          <w:spacing w:val="-3"/>
        </w:rPr>
        <w:tab/>
        <w:t>Identify function words and content words.</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3.4</w:t>
      </w:r>
      <w:r w:rsidRPr="0002351D">
        <w:rPr>
          <w:rFonts w:asciiTheme="majorBidi" w:hAnsiTheme="majorBidi" w:cstheme="majorBidi"/>
          <w:color w:val="000000" w:themeColor="text1"/>
          <w:spacing w:val="-3"/>
        </w:rPr>
        <w:tab/>
        <w:t>Use marks of punctuation to make sense clear.</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3.5</w:t>
      </w:r>
      <w:r w:rsidRPr="0002351D">
        <w:rPr>
          <w:rFonts w:asciiTheme="majorBidi" w:hAnsiTheme="majorBidi" w:cstheme="majorBidi"/>
          <w:color w:val="000000" w:themeColor="text1"/>
          <w:spacing w:val="-3"/>
        </w:rPr>
        <w:tab/>
        <w:t>Relate what a person says in direct and indirect forms.</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3.6</w:t>
      </w:r>
      <w:r w:rsidRPr="0002351D">
        <w:rPr>
          <w:rFonts w:asciiTheme="majorBidi" w:hAnsiTheme="majorBidi" w:cstheme="majorBidi"/>
          <w:color w:val="000000" w:themeColor="text1"/>
          <w:spacing w:val="-3"/>
        </w:rPr>
        <w:tab/>
        <w:t>Compose his writings.</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3.7</w:t>
      </w:r>
      <w:r w:rsidRPr="0002351D">
        <w:rPr>
          <w:rFonts w:asciiTheme="majorBidi" w:hAnsiTheme="majorBidi" w:cstheme="majorBidi"/>
          <w:color w:val="000000" w:themeColor="text1"/>
          <w:spacing w:val="-3"/>
        </w:rPr>
        <w:tab/>
        <w:t>Distinguish between confusing words.</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02351D" w:rsidRDefault="005A296D" w:rsidP="005A296D">
      <w:pPr>
        <w:widowControl/>
        <w:tabs>
          <w:tab w:val="left" w:pos="-720"/>
          <w:tab w:val="left" w:pos="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4. APPLY THE CONCEPTS OF COMPOSITION WRITING TO PRACTICAL SITUATIONS</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4.1</w:t>
      </w:r>
      <w:r w:rsidRPr="0002351D">
        <w:rPr>
          <w:rFonts w:asciiTheme="majorBidi" w:hAnsiTheme="majorBidi" w:cstheme="majorBidi"/>
          <w:color w:val="000000" w:themeColor="text1"/>
          <w:spacing w:val="-3"/>
        </w:rPr>
        <w:tab/>
        <w:t>Use concept to construct applications for employment, for character certificate, for grant of scholarship.</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4.2</w:t>
      </w:r>
      <w:r w:rsidRPr="0002351D">
        <w:rPr>
          <w:rFonts w:asciiTheme="majorBidi" w:hAnsiTheme="majorBidi" w:cstheme="majorBidi"/>
          <w:color w:val="000000" w:themeColor="text1"/>
          <w:spacing w:val="-3"/>
        </w:rPr>
        <w:tab/>
        <w:t>Define and write telegrams, cablegrams and radiograms, telexes, facsimiles</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4.3</w:t>
      </w:r>
      <w:r w:rsidRPr="0002351D">
        <w:rPr>
          <w:rFonts w:asciiTheme="majorBidi" w:hAnsiTheme="majorBidi" w:cstheme="majorBidi"/>
          <w:color w:val="000000" w:themeColor="text1"/>
          <w:spacing w:val="-3"/>
        </w:rPr>
        <w:tab/>
        <w:t>Describe steps of a good composition writing.</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4.4</w:t>
      </w:r>
      <w:r w:rsidRPr="0002351D">
        <w:rPr>
          <w:rFonts w:asciiTheme="majorBidi" w:hAnsiTheme="majorBidi" w:cstheme="majorBidi"/>
          <w:color w:val="000000" w:themeColor="text1"/>
          <w:spacing w:val="-3"/>
        </w:rPr>
        <w:tab/>
        <w:t>Describe features of a good composition.</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4.5</w:t>
      </w:r>
      <w:r w:rsidRPr="0002351D">
        <w:rPr>
          <w:rFonts w:asciiTheme="majorBidi" w:hAnsiTheme="majorBidi" w:cstheme="majorBidi"/>
          <w:color w:val="000000" w:themeColor="text1"/>
          <w:spacing w:val="-3"/>
        </w:rPr>
        <w:tab/>
        <w:t xml:space="preserve">Describe methods of composition writing </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4.6</w:t>
      </w:r>
      <w:r w:rsidRPr="0002351D">
        <w:rPr>
          <w:rFonts w:asciiTheme="majorBidi" w:hAnsiTheme="majorBidi" w:cstheme="majorBidi"/>
          <w:color w:val="000000" w:themeColor="text1"/>
          <w:spacing w:val="-3"/>
        </w:rPr>
        <w:tab/>
        <w:t>Use these concepts to organize facts and describe them systematically in practical situation.</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5.</w:t>
      </w:r>
      <w:r w:rsidRPr="0002351D">
        <w:rPr>
          <w:rFonts w:asciiTheme="majorBidi" w:hAnsiTheme="majorBidi" w:cstheme="majorBidi"/>
          <w:b/>
          <w:color w:val="000000" w:themeColor="text1"/>
          <w:spacing w:val="-3"/>
        </w:rPr>
        <w:tab/>
        <w:t>APPLY RULES OF TRANSLATION</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5.1</w:t>
      </w:r>
      <w:r w:rsidRPr="0002351D">
        <w:rPr>
          <w:rFonts w:asciiTheme="majorBidi" w:hAnsiTheme="majorBidi" w:cstheme="majorBidi"/>
          <w:color w:val="000000" w:themeColor="text1"/>
          <w:spacing w:val="-3"/>
        </w:rPr>
        <w:tab/>
        <w:t>Describe confusion.</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5.2</w:t>
      </w:r>
      <w:r w:rsidRPr="0002351D">
        <w:rPr>
          <w:rFonts w:asciiTheme="majorBidi" w:hAnsiTheme="majorBidi" w:cstheme="majorBidi"/>
          <w:color w:val="000000" w:themeColor="text1"/>
          <w:spacing w:val="-3"/>
        </w:rPr>
        <w:tab/>
        <w:t>Describe rules of translation.</w:t>
      </w:r>
    </w:p>
    <w:p w:rsidR="005A296D" w:rsidRPr="0002351D" w:rsidRDefault="005A296D" w:rsidP="005A296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5.3</w:t>
      </w:r>
      <w:r w:rsidRPr="0002351D">
        <w:rPr>
          <w:rFonts w:asciiTheme="majorBidi" w:hAnsiTheme="majorBidi" w:cstheme="majorBidi"/>
          <w:color w:val="000000" w:themeColor="text1"/>
          <w:spacing w:val="-3"/>
        </w:rPr>
        <w:tab/>
        <w:t>Use rules of translation from Urdu to English in simple paragraph and sentences.</w:t>
      </w: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A296D" w:rsidRDefault="005A296D" w:rsidP="003D13AF">
      <w:pPr>
        <w:rPr>
          <w:rFonts w:eastAsia="SimSun"/>
          <w:w w:val="105"/>
          <w:lang w:eastAsia="zh-CN"/>
        </w:rPr>
      </w:pPr>
    </w:p>
    <w:p w:rsidR="00507CD3" w:rsidRDefault="00507CD3" w:rsidP="003D13AF">
      <w:pPr>
        <w:rPr>
          <w:rFonts w:eastAsia="SimSun"/>
          <w:w w:val="105"/>
          <w:lang w:eastAsia="zh-CN"/>
        </w:rPr>
      </w:pPr>
    </w:p>
    <w:p w:rsidR="00507CD3" w:rsidRDefault="00507CD3" w:rsidP="003D13AF">
      <w:pPr>
        <w:rPr>
          <w:rFonts w:eastAsia="SimSun"/>
          <w:w w:val="105"/>
          <w:lang w:eastAsia="zh-CN"/>
        </w:rPr>
      </w:pPr>
    </w:p>
    <w:p w:rsidR="00507CD3" w:rsidRDefault="00507CD3" w:rsidP="003D13AF">
      <w:pPr>
        <w:rPr>
          <w:rFonts w:eastAsia="SimSun"/>
          <w:w w:val="105"/>
          <w:lang w:eastAsia="zh-CN"/>
        </w:rPr>
      </w:pPr>
    </w:p>
    <w:p w:rsidR="00507CD3" w:rsidRPr="0002351D" w:rsidRDefault="00507CD3" w:rsidP="00507CD3">
      <w:pPr>
        <w:tabs>
          <w:tab w:val="left" w:pos="-720"/>
        </w:tabs>
        <w:suppressAutoHyphens/>
        <w:jc w:val="center"/>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APPLIED MATHEMATICS-I</w:t>
      </w:r>
    </w:p>
    <w:p w:rsidR="00507CD3" w:rsidRPr="0002351D" w:rsidRDefault="00507CD3" w:rsidP="00507CD3">
      <w:pPr>
        <w:tabs>
          <w:tab w:val="left" w:pos="-720"/>
        </w:tabs>
        <w:suppressAutoHyphens/>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Course Code: Math-123</w:t>
      </w:r>
      <w:r>
        <w:rPr>
          <w:rFonts w:asciiTheme="majorBidi" w:hAnsiTheme="majorBidi" w:cstheme="majorBidi"/>
          <w:b/>
          <w:color w:val="000000" w:themeColor="text1"/>
          <w:spacing w:val="-3"/>
        </w:rPr>
        <w:tab/>
      </w:r>
    </w:p>
    <w:p w:rsidR="00507CD3" w:rsidRPr="00026475" w:rsidRDefault="00FE7B62" w:rsidP="00FE7B62">
      <w:pPr>
        <w:adjustRightInd w:val="0"/>
        <w:spacing w:after="120"/>
        <w:rPr>
          <w:rFonts w:asciiTheme="majorBidi" w:hAnsiTheme="majorBidi" w:cstheme="majorBidi"/>
          <w:b/>
          <w:bCs/>
          <w:color w:val="000000" w:themeColor="text1"/>
          <w:w w:val="103"/>
          <w:szCs w:val="24"/>
        </w:rPr>
      </w:pPr>
      <w:r>
        <w:rPr>
          <w:rFonts w:asciiTheme="majorBidi" w:hAnsiTheme="majorBidi" w:cstheme="majorBidi"/>
          <w:b/>
          <w:bCs/>
          <w:color w:val="000000" w:themeColor="text1"/>
          <w:w w:val="103"/>
          <w:szCs w:val="24"/>
        </w:rPr>
        <w:t>Theory</w:t>
      </w:r>
      <w:r>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t>96</w:t>
      </w:r>
      <w:r>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sidR="00B14066">
        <w:rPr>
          <w:rFonts w:asciiTheme="majorBidi" w:hAnsiTheme="majorBidi" w:cstheme="majorBidi"/>
          <w:b/>
          <w:bCs/>
          <w:color w:val="000000" w:themeColor="text1"/>
          <w:w w:val="103"/>
          <w:szCs w:val="24"/>
        </w:rPr>
        <w:tab/>
      </w:r>
      <w:r w:rsidR="00B14066">
        <w:rPr>
          <w:rFonts w:asciiTheme="majorBidi" w:hAnsiTheme="majorBidi" w:cstheme="majorBidi"/>
          <w:b/>
          <w:bCs/>
          <w:color w:val="000000" w:themeColor="text1"/>
          <w:w w:val="103"/>
          <w:szCs w:val="24"/>
        </w:rPr>
        <w:tab/>
      </w:r>
      <w:r w:rsidR="00B14066">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T</w:t>
      </w:r>
      <w:r>
        <w:rPr>
          <w:rFonts w:asciiTheme="majorBidi" w:hAnsiTheme="majorBidi" w:cstheme="majorBidi"/>
          <w:b/>
          <w:bCs/>
          <w:color w:val="000000" w:themeColor="text1"/>
          <w:w w:val="103"/>
          <w:szCs w:val="24"/>
        </w:rPr>
        <w:tab/>
      </w:r>
      <w:r w:rsidR="00507CD3" w:rsidRPr="00026475">
        <w:rPr>
          <w:rFonts w:asciiTheme="majorBidi" w:hAnsiTheme="majorBidi" w:cstheme="majorBidi"/>
          <w:b/>
          <w:bCs/>
          <w:color w:val="000000" w:themeColor="text1"/>
          <w:w w:val="103"/>
          <w:szCs w:val="24"/>
        </w:rPr>
        <w:t xml:space="preserve">P   </w:t>
      </w:r>
      <w:r w:rsidR="00507CD3">
        <w:rPr>
          <w:rFonts w:asciiTheme="majorBidi" w:hAnsiTheme="majorBidi" w:cstheme="majorBidi"/>
          <w:b/>
          <w:bCs/>
          <w:color w:val="000000" w:themeColor="text1"/>
          <w:w w:val="103"/>
          <w:szCs w:val="24"/>
        </w:rPr>
        <w:t xml:space="preserve">     </w:t>
      </w:r>
      <w:r w:rsidR="00507CD3">
        <w:rPr>
          <w:rFonts w:asciiTheme="majorBidi" w:hAnsiTheme="majorBidi" w:cstheme="majorBidi"/>
          <w:b/>
          <w:bCs/>
          <w:color w:val="000000" w:themeColor="text1"/>
          <w:w w:val="103"/>
          <w:szCs w:val="24"/>
        </w:rPr>
        <w:tab/>
      </w:r>
      <w:r w:rsidR="00507CD3" w:rsidRPr="00026475">
        <w:rPr>
          <w:rFonts w:asciiTheme="majorBidi" w:hAnsiTheme="majorBidi" w:cstheme="majorBidi"/>
          <w:b/>
          <w:bCs/>
          <w:color w:val="000000" w:themeColor="text1"/>
          <w:w w:val="103"/>
          <w:szCs w:val="24"/>
        </w:rPr>
        <w:t>C</w:t>
      </w:r>
    </w:p>
    <w:p w:rsidR="00507CD3" w:rsidRPr="00FE7B62" w:rsidRDefault="00507CD3" w:rsidP="00FE7B62">
      <w:pPr>
        <w:adjustRightInd w:val="0"/>
        <w:spacing w:after="120"/>
        <w:rPr>
          <w:rFonts w:asciiTheme="majorBidi" w:hAnsiTheme="majorBidi" w:cstheme="majorBidi"/>
          <w:b/>
          <w:bCs/>
          <w:color w:val="000000" w:themeColor="text1"/>
          <w:w w:val="103"/>
          <w:szCs w:val="24"/>
        </w:rPr>
      </w:pPr>
      <w:r w:rsidRPr="00026475">
        <w:rPr>
          <w:rFonts w:asciiTheme="majorBidi" w:hAnsiTheme="majorBidi" w:cstheme="majorBidi"/>
          <w:b/>
          <w:bCs/>
          <w:color w:val="000000" w:themeColor="text1"/>
          <w:w w:val="103"/>
          <w:szCs w:val="24"/>
        </w:rPr>
        <w:t>Practical</w:t>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t>0</w:t>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Pr>
          <w:rFonts w:asciiTheme="majorBidi" w:hAnsiTheme="majorBidi" w:cstheme="majorBidi"/>
          <w:b/>
          <w:bCs/>
          <w:color w:val="000000" w:themeColor="text1"/>
          <w:w w:val="103"/>
          <w:szCs w:val="24"/>
        </w:rPr>
        <w:tab/>
      </w:r>
      <w:r w:rsidR="00B14066">
        <w:rPr>
          <w:rFonts w:asciiTheme="majorBidi" w:hAnsiTheme="majorBidi" w:cstheme="majorBidi"/>
          <w:b/>
          <w:bCs/>
          <w:color w:val="000000" w:themeColor="text1"/>
          <w:w w:val="103"/>
          <w:szCs w:val="24"/>
        </w:rPr>
        <w:tab/>
      </w:r>
      <w:r w:rsidR="00B14066">
        <w:rPr>
          <w:rFonts w:asciiTheme="majorBidi" w:hAnsiTheme="majorBidi" w:cstheme="majorBidi"/>
          <w:b/>
          <w:bCs/>
          <w:color w:val="000000" w:themeColor="text1"/>
          <w:w w:val="103"/>
          <w:szCs w:val="24"/>
        </w:rPr>
        <w:tab/>
      </w:r>
      <w:r w:rsidR="00B14066">
        <w:rPr>
          <w:rFonts w:asciiTheme="majorBidi" w:hAnsiTheme="majorBidi" w:cstheme="majorBidi"/>
          <w:b/>
          <w:bCs/>
          <w:color w:val="000000" w:themeColor="text1"/>
          <w:w w:val="103"/>
          <w:szCs w:val="24"/>
        </w:rPr>
        <w:tab/>
      </w:r>
      <w:r w:rsidR="00FE7B62">
        <w:rPr>
          <w:rFonts w:asciiTheme="majorBidi" w:hAnsiTheme="majorBidi" w:cstheme="majorBidi"/>
          <w:b/>
          <w:bCs/>
          <w:color w:val="000000" w:themeColor="text1"/>
          <w:w w:val="103"/>
          <w:szCs w:val="24"/>
        </w:rPr>
        <w:t>3</w:t>
      </w:r>
      <w:r w:rsidR="00FE7B62">
        <w:rPr>
          <w:rFonts w:asciiTheme="majorBidi" w:hAnsiTheme="majorBidi" w:cstheme="majorBidi"/>
          <w:b/>
          <w:bCs/>
          <w:color w:val="000000" w:themeColor="text1"/>
          <w:w w:val="103"/>
          <w:szCs w:val="24"/>
        </w:rPr>
        <w:tab/>
        <w:t>0</w:t>
      </w:r>
      <w:r w:rsidR="00FE7B62">
        <w:rPr>
          <w:rFonts w:asciiTheme="majorBidi" w:hAnsiTheme="majorBidi" w:cstheme="majorBidi"/>
          <w:b/>
          <w:bCs/>
          <w:color w:val="000000" w:themeColor="text1"/>
          <w:w w:val="103"/>
          <w:szCs w:val="24"/>
        </w:rPr>
        <w:tab/>
        <w:t xml:space="preserve"> 3</w:t>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p>
    <w:p w:rsidR="00507CD3" w:rsidRPr="0002351D" w:rsidRDefault="00507CD3" w:rsidP="00507CD3">
      <w:pPr>
        <w:tabs>
          <w:tab w:val="left" w:pos="-720"/>
          <w:tab w:val="left" w:pos="0"/>
          <w:tab w:val="left" w:pos="720"/>
          <w:tab w:val="left" w:pos="1440"/>
        </w:tabs>
        <w:suppressAutoHyphens/>
        <w:ind w:left="2160" w:hanging="2160"/>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Pre-requisite:</w:t>
      </w:r>
      <w:r w:rsidRPr="0002351D">
        <w:rPr>
          <w:rFonts w:asciiTheme="majorBidi" w:hAnsiTheme="majorBidi" w:cstheme="majorBidi"/>
          <w:color w:val="000000" w:themeColor="text1"/>
          <w:spacing w:val="-3"/>
        </w:rPr>
        <w:tab/>
        <w:t>Must have completed a course of Elective Mathematics at Matric level.</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AIMS:</w:t>
      </w:r>
      <w:r w:rsidRPr="0002351D">
        <w:rPr>
          <w:rFonts w:asciiTheme="majorBidi" w:hAnsiTheme="majorBidi" w:cstheme="majorBidi"/>
          <w:color w:val="000000" w:themeColor="text1"/>
          <w:spacing w:val="-3"/>
        </w:rPr>
        <w:tab/>
        <w:t>After completing the course the students will be able to</w:t>
      </w:r>
    </w:p>
    <w:p w:rsidR="00507CD3" w:rsidRPr="0002351D" w:rsidRDefault="00507CD3" w:rsidP="00507CD3">
      <w:pPr>
        <w:pStyle w:val="ListParagraph"/>
        <w:numPr>
          <w:ilvl w:val="0"/>
          <w:numId w:val="193"/>
        </w:numPr>
        <w:tabs>
          <w:tab w:val="left" w:pos="-720"/>
          <w:tab w:val="left" w:pos="0"/>
          <w:tab w:val="left" w:pos="720"/>
          <w:tab w:val="left" w:pos="1440"/>
        </w:tabs>
        <w:suppressAutoHyphens/>
        <w:autoSpaceDE/>
        <w:autoSpaceDN/>
        <w:spacing w:before="0"/>
        <w:ind w:right="299"/>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Solve problems of Algebra, Trigonometry, vectors, Mensuration, Matrices and Determinants.</w:t>
      </w:r>
    </w:p>
    <w:p w:rsidR="00507CD3" w:rsidRPr="0002351D" w:rsidRDefault="00507CD3" w:rsidP="00507CD3">
      <w:pPr>
        <w:pStyle w:val="ListParagraph"/>
        <w:numPr>
          <w:ilvl w:val="0"/>
          <w:numId w:val="193"/>
        </w:numPr>
        <w:tabs>
          <w:tab w:val="left" w:pos="-720"/>
          <w:tab w:val="left" w:pos="0"/>
          <w:tab w:val="left" w:pos="720"/>
          <w:tab w:val="left" w:pos="1440"/>
        </w:tabs>
        <w:suppressAutoHyphens/>
        <w:autoSpaceDE/>
        <w:autoSpaceDN/>
        <w:spacing w:before="0"/>
        <w:ind w:right="299"/>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Develop skill, mathematical attitudes and logical perception in the use of mathematical</w:t>
      </w:r>
    </w:p>
    <w:p w:rsidR="00507CD3" w:rsidRPr="0002351D" w:rsidRDefault="00507CD3" w:rsidP="00507CD3">
      <w:pPr>
        <w:pStyle w:val="ListParagraph"/>
        <w:numPr>
          <w:ilvl w:val="0"/>
          <w:numId w:val="193"/>
        </w:numPr>
        <w:tabs>
          <w:tab w:val="left" w:pos="-720"/>
          <w:tab w:val="left" w:pos="0"/>
          <w:tab w:val="left" w:pos="720"/>
          <w:tab w:val="left" w:pos="1440"/>
        </w:tabs>
        <w:suppressAutoHyphens/>
        <w:autoSpaceDE/>
        <w:autoSpaceDN/>
        <w:spacing w:before="0"/>
        <w:ind w:right="299"/>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Instruments as required in the technological fields.</w:t>
      </w:r>
    </w:p>
    <w:p w:rsidR="00507CD3" w:rsidRPr="0002351D" w:rsidRDefault="00507CD3" w:rsidP="00507CD3">
      <w:pPr>
        <w:pStyle w:val="ListParagraph"/>
        <w:numPr>
          <w:ilvl w:val="0"/>
          <w:numId w:val="193"/>
        </w:numPr>
        <w:tabs>
          <w:tab w:val="left" w:pos="-720"/>
          <w:tab w:val="left" w:pos="0"/>
          <w:tab w:val="left" w:pos="720"/>
          <w:tab w:val="left" w:pos="1440"/>
        </w:tabs>
        <w:suppressAutoHyphens/>
        <w:autoSpaceDE/>
        <w:autoSpaceDN/>
        <w:spacing w:before="0"/>
        <w:ind w:right="299"/>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Acquire mathematical clarity and insight in the solution of technical problems.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COURSE CONTENTS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p>
    <w:p w:rsidR="00507CD3" w:rsidRPr="0002351D" w:rsidRDefault="00507CD3" w:rsidP="00507CD3">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1. </w:t>
      </w:r>
      <w:r w:rsidRPr="0002351D">
        <w:rPr>
          <w:rFonts w:asciiTheme="majorBidi" w:hAnsiTheme="majorBidi" w:cstheme="majorBidi"/>
          <w:b/>
          <w:color w:val="000000" w:themeColor="text1"/>
          <w:spacing w:val="-3"/>
        </w:rPr>
        <w:t>QUADRATIC EQUATIONS</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w:t>
      </w:r>
      <w:r w:rsidRPr="0002351D">
        <w:rPr>
          <w:rFonts w:asciiTheme="majorBidi" w:hAnsiTheme="majorBidi" w:cstheme="majorBidi"/>
          <w:color w:val="000000" w:themeColor="text1"/>
          <w:spacing w:val="-3"/>
        </w:rPr>
        <w:tab/>
        <w:t>Standard Form</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w:t>
      </w:r>
      <w:r w:rsidRPr="0002351D">
        <w:rPr>
          <w:rFonts w:asciiTheme="majorBidi" w:hAnsiTheme="majorBidi" w:cstheme="majorBidi"/>
          <w:color w:val="000000" w:themeColor="text1"/>
          <w:spacing w:val="-3"/>
        </w:rPr>
        <w:tab/>
        <w:t>Solution</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1.3</w:t>
      </w:r>
      <w:r w:rsidRPr="0002351D">
        <w:rPr>
          <w:rFonts w:asciiTheme="majorBidi" w:hAnsiTheme="majorBidi" w:cstheme="majorBidi"/>
          <w:color w:val="000000" w:themeColor="text1"/>
          <w:spacing w:val="-3"/>
        </w:rPr>
        <w:tab/>
        <w:t>Nature of roots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1.4</w:t>
      </w:r>
      <w:r w:rsidRPr="0002351D">
        <w:rPr>
          <w:rFonts w:asciiTheme="majorBidi" w:hAnsiTheme="majorBidi" w:cstheme="majorBidi"/>
          <w:color w:val="000000" w:themeColor="text1"/>
          <w:spacing w:val="-3"/>
        </w:rPr>
        <w:tab/>
        <w:t>Sum &amp; Product of roots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1.5</w:t>
      </w:r>
      <w:r w:rsidRPr="0002351D">
        <w:rPr>
          <w:rFonts w:asciiTheme="majorBidi" w:hAnsiTheme="majorBidi" w:cstheme="majorBidi"/>
          <w:color w:val="000000" w:themeColor="text1"/>
          <w:spacing w:val="-3"/>
        </w:rPr>
        <w:tab/>
        <w:t>Formation</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1.6</w:t>
      </w:r>
      <w:r w:rsidRPr="0002351D">
        <w:rPr>
          <w:rFonts w:asciiTheme="majorBidi" w:hAnsiTheme="majorBidi" w:cstheme="majorBidi"/>
          <w:color w:val="000000" w:themeColor="text1"/>
          <w:spacing w:val="-3"/>
        </w:rPr>
        <w:tab/>
        <w:t>Problems</w:t>
      </w:r>
    </w:p>
    <w:p w:rsidR="00507CD3" w:rsidRPr="0002351D" w:rsidRDefault="00507CD3" w:rsidP="00507CD3">
      <w:pPr>
        <w:tabs>
          <w:tab w:val="left" w:pos="-720"/>
        </w:tabs>
        <w:suppressAutoHyphens/>
        <w:jc w:val="both"/>
        <w:rPr>
          <w:rFonts w:asciiTheme="majorBidi" w:hAnsiTheme="majorBidi" w:cstheme="majorBidi"/>
          <w:b/>
          <w:color w:val="000000" w:themeColor="text1"/>
          <w:spacing w:val="-3"/>
        </w:rPr>
      </w:pPr>
    </w:p>
    <w:p w:rsidR="00507CD3" w:rsidRPr="0002351D" w:rsidRDefault="00507CD3" w:rsidP="00507CD3">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2. </w:t>
      </w:r>
      <w:r w:rsidRPr="0002351D">
        <w:rPr>
          <w:rFonts w:asciiTheme="majorBidi" w:hAnsiTheme="majorBidi" w:cstheme="majorBidi"/>
          <w:b/>
          <w:color w:val="000000" w:themeColor="text1"/>
          <w:spacing w:val="-3"/>
        </w:rPr>
        <w:t>BINOMIAL THEOREM</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2.1</w:t>
      </w:r>
      <w:r w:rsidRPr="0002351D">
        <w:rPr>
          <w:rFonts w:asciiTheme="majorBidi" w:hAnsiTheme="majorBidi" w:cstheme="majorBidi"/>
          <w:color w:val="000000" w:themeColor="text1"/>
          <w:spacing w:val="-3"/>
        </w:rPr>
        <w:tab/>
        <w:t>Factorials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2.2</w:t>
      </w:r>
      <w:r w:rsidRPr="0002351D">
        <w:rPr>
          <w:rFonts w:asciiTheme="majorBidi" w:hAnsiTheme="majorBidi" w:cstheme="majorBidi"/>
          <w:color w:val="000000" w:themeColor="text1"/>
          <w:spacing w:val="-3"/>
        </w:rPr>
        <w:tab/>
        <w:t>Binomial Expression</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2.3</w:t>
      </w:r>
      <w:r w:rsidRPr="0002351D">
        <w:rPr>
          <w:rFonts w:asciiTheme="majorBidi" w:hAnsiTheme="majorBidi" w:cstheme="majorBidi"/>
          <w:color w:val="000000" w:themeColor="text1"/>
          <w:spacing w:val="-3"/>
        </w:rPr>
        <w:tab/>
        <w:t>Binomial Co-efficient</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2.4</w:t>
      </w:r>
      <w:r w:rsidRPr="0002351D">
        <w:rPr>
          <w:rFonts w:asciiTheme="majorBidi" w:hAnsiTheme="majorBidi" w:cstheme="majorBidi"/>
          <w:color w:val="000000" w:themeColor="text1"/>
          <w:spacing w:val="-3"/>
        </w:rPr>
        <w:tab/>
        <w:t>Statement</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2.5</w:t>
      </w:r>
      <w:r w:rsidRPr="0002351D">
        <w:rPr>
          <w:rFonts w:asciiTheme="majorBidi" w:hAnsiTheme="majorBidi" w:cstheme="majorBidi"/>
          <w:color w:val="000000" w:themeColor="text1"/>
          <w:spacing w:val="-3"/>
        </w:rPr>
        <w:tab/>
        <w:t>The General Term</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2.6</w:t>
      </w:r>
      <w:r w:rsidRPr="0002351D">
        <w:rPr>
          <w:rFonts w:asciiTheme="majorBidi" w:hAnsiTheme="majorBidi" w:cstheme="majorBidi"/>
          <w:color w:val="000000" w:themeColor="text1"/>
          <w:spacing w:val="-3"/>
        </w:rPr>
        <w:tab/>
        <w:t>The Binomial Series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2.7</w:t>
      </w:r>
      <w:r w:rsidRPr="0002351D">
        <w:rPr>
          <w:rFonts w:asciiTheme="majorBidi" w:hAnsiTheme="majorBidi" w:cstheme="majorBidi"/>
          <w:color w:val="000000" w:themeColor="text1"/>
          <w:spacing w:val="-3"/>
        </w:rPr>
        <w:tab/>
        <w:t>Problems.</w:t>
      </w:r>
    </w:p>
    <w:p w:rsidR="00507CD3" w:rsidRPr="0002351D" w:rsidRDefault="00507CD3" w:rsidP="00507CD3">
      <w:pPr>
        <w:tabs>
          <w:tab w:val="left" w:pos="720"/>
          <w:tab w:val="right" w:pos="9360"/>
        </w:tabs>
        <w:suppressAutoHyphens/>
        <w:jc w:val="both"/>
        <w:rPr>
          <w:rFonts w:asciiTheme="majorBidi" w:hAnsiTheme="majorBidi" w:cstheme="majorBidi"/>
          <w:b/>
          <w:color w:val="000000" w:themeColor="text1"/>
          <w:spacing w:val="-3"/>
        </w:rPr>
      </w:pPr>
    </w:p>
    <w:p w:rsidR="00507CD3" w:rsidRPr="0002351D" w:rsidRDefault="00507CD3" w:rsidP="00507CD3">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3. </w:t>
      </w:r>
      <w:r w:rsidRPr="0002351D">
        <w:rPr>
          <w:rFonts w:asciiTheme="majorBidi" w:hAnsiTheme="majorBidi" w:cstheme="majorBidi"/>
          <w:b/>
          <w:color w:val="000000" w:themeColor="text1"/>
          <w:spacing w:val="-3"/>
        </w:rPr>
        <w:t>PARTIAL FRACTIONS</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3.1</w:t>
      </w:r>
      <w:r w:rsidRPr="0002351D">
        <w:rPr>
          <w:rFonts w:asciiTheme="majorBidi" w:hAnsiTheme="majorBidi" w:cstheme="majorBidi"/>
          <w:color w:val="000000" w:themeColor="text1"/>
          <w:spacing w:val="-3"/>
        </w:rPr>
        <w:tab/>
        <w:t>Introduction</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3.2</w:t>
      </w:r>
      <w:r w:rsidRPr="0002351D">
        <w:rPr>
          <w:rFonts w:asciiTheme="majorBidi" w:hAnsiTheme="majorBidi" w:cstheme="majorBidi"/>
          <w:color w:val="000000" w:themeColor="text1"/>
          <w:spacing w:val="-3"/>
        </w:rPr>
        <w:tab/>
        <w:t>Linear Distinct Factors</w:t>
      </w:r>
      <w:r w:rsidRPr="0002351D">
        <w:rPr>
          <w:rFonts w:asciiTheme="majorBidi" w:hAnsiTheme="majorBidi" w:cstheme="majorBidi"/>
          <w:color w:val="000000" w:themeColor="text1"/>
          <w:spacing w:val="-3"/>
        </w:rPr>
        <w:tab/>
        <w:t>Case I</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3.3</w:t>
      </w:r>
      <w:r w:rsidRPr="0002351D">
        <w:rPr>
          <w:rFonts w:asciiTheme="majorBidi" w:hAnsiTheme="majorBidi" w:cstheme="majorBidi"/>
          <w:color w:val="000000" w:themeColor="text1"/>
          <w:spacing w:val="-3"/>
        </w:rPr>
        <w:tab/>
        <w:t>Linear Repeated Factors</w:t>
      </w:r>
      <w:r w:rsidRPr="0002351D">
        <w:rPr>
          <w:rFonts w:asciiTheme="majorBidi" w:hAnsiTheme="majorBidi" w:cstheme="majorBidi"/>
          <w:color w:val="000000" w:themeColor="text1"/>
          <w:spacing w:val="-3"/>
        </w:rPr>
        <w:tab/>
        <w:t>Case II</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3.4</w:t>
      </w:r>
      <w:r w:rsidRPr="0002351D">
        <w:rPr>
          <w:rFonts w:asciiTheme="majorBidi" w:hAnsiTheme="majorBidi" w:cstheme="majorBidi"/>
          <w:color w:val="000000" w:themeColor="text1"/>
          <w:spacing w:val="-3"/>
        </w:rPr>
        <w:tab/>
        <w:t>Quadratic Distinct Factors</w:t>
      </w:r>
      <w:r w:rsidRPr="0002351D">
        <w:rPr>
          <w:rFonts w:asciiTheme="majorBidi" w:hAnsiTheme="majorBidi" w:cstheme="majorBidi"/>
          <w:color w:val="000000" w:themeColor="text1"/>
          <w:spacing w:val="-3"/>
        </w:rPr>
        <w:tab/>
        <w:t>Case III</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3.5</w:t>
      </w:r>
      <w:r w:rsidRPr="0002351D">
        <w:rPr>
          <w:rFonts w:asciiTheme="majorBidi" w:hAnsiTheme="majorBidi" w:cstheme="majorBidi"/>
          <w:color w:val="000000" w:themeColor="text1"/>
          <w:spacing w:val="-3"/>
        </w:rPr>
        <w:tab/>
        <w:t>Quadratic Repeated Factors</w:t>
      </w:r>
      <w:r w:rsidRPr="0002351D">
        <w:rPr>
          <w:rFonts w:asciiTheme="majorBidi" w:hAnsiTheme="majorBidi" w:cstheme="majorBidi"/>
          <w:color w:val="000000" w:themeColor="text1"/>
          <w:spacing w:val="-3"/>
        </w:rPr>
        <w:tab/>
        <w:t>Case IV</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3.6</w:t>
      </w:r>
      <w:r w:rsidRPr="0002351D">
        <w:rPr>
          <w:rFonts w:asciiTheme="majorBidi" w:hAnsiTheme="majorBidi" w:cstheme="majorBidi"/>
          <w:color w:val="000000" w:themeColor="text1"/>
          <w:spacing w:val="-3"/>
        </w:rPr>
        <w:tab/>
        <w:t>Problems</w:t>
      </w:r>
    </w:p>
    <w:p w:rsidR="00507CD3" w:rsidRPr="0002351D" w:rsidRDefault="00507CD3" w:rsidP="00507CD3">
      <w:pPr>
        <w:tabs>
          <w:tab w:val="left" w:pos="720"/>
          <w:tab w:val="right" w:pos="9360"/>
        </w:tabs>
        <w:suppressAutoHyphens/>
        <w:jc w:val="both"/>
        <w:rPr>
          <w:rFonts w:asciiTheme="majorBidi" w:hAnsiTheme="majorBidi" w:cstheme="majorBidi"/>
          <w:b/>
          <w:color w:val="000000" w:themeColor="text1"/>
          <w:spacing w:val="-3"/>
        </w:rPr>
      </w:pPr>
    </w:p>
    <w:p w:rsidR="00507CD3" w:rsidRPr="0002351D" w:rsidRDefault="00507CD3" w:rsidP="00507CD3">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4. </w:t>
      </w:r>
      <w:r w:rsidRPr="0002351D">
        <w:rPr>
          <w:rFonts w:asciiTheme="majorBidi" w:hAnsiTheme="majorBidi" w:cstheme="majorBidi"/>
          <w:b/>
          <w:color w:val="000000" w:themeColor="text1"/>
          <w:spacing w:val="-3"/>
        </w:rPr>
        <w:t>FUNDAMENTALS OF TRIGONOMETRY</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4.1</w:t>
      </w:r>
      <w:r w:rsidRPr="0002351D">
        <w:rPr>
          <w:rFonts w:asciiTheme="majorBidi" w:hAnsiTheme="majorBidi" w:cstheme="majorBidi"/>
          <w:color w:val="000000" w:themeColor="text1"/>
          <w:spacing w:val="-3"/>
        </w:rPr>
        <w:tab/>
        <w:t>Angles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4.2</w:t>
      </w:r>
      <w:r w:rsidRPr="0002351D">
        <w:rPr>
          <w:rFonts w:asciiTheme="majorBidi" w:hAnsiTheme="majorBidi" w:cstheme="majorBidi"/>
          <w:color w:val="000000" w:themeColor="text1"/>
          <w:spacing w:val="-3"/>
        </w:rPr>
        <w:tab/>
        <w:t>Quadrants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4.3</w:t>
      </w:r>
      <w:r w:rsidRPr="0002351D">
        <w:rPr>
          <w:rFonts w:asciiTheme="majorBidi" w:hAnsiTheme="majorBidi" w:cstheme="majorBidi"/>
          <w:color w:val="000000" w:themeColor="text1"/>
          <w:spacing w:val="-3"/>
        </w:rPr>
        <w:tab/>
        <w:t>Measurements of Angles</w:t>
      </w:r>
    </w:p>
    <w:p w:rsidR="00507CD3"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4.4</w:t>
      </w:r>
      <w:r w:rsidRPr="0002351D">
        <w:rPr>
          <w:rFonts w:asciiTheme="majorBidi" w:hAnsiTheme="majorBidi" w:cstheme="majorBidi"/>
          <w:color w:val="000000" w:themeColor="text1"/>
          <w:spacing w:val="-3"/>
        </w:rPr>
        <w:tab/>
        <w:t>Relation between Sexagesimal &amp; circular system</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4.5 Relation between Length of a Circular Arc &amp; the Radian Measure of its central Angle</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4.6</w:t>
      </w:r>
      <w:r w:rsidRPr="0002351D">
        <w:rPr>
          <w:rFonts w:asciiTheme="majorBidi" w:hAnsiTheme="majorBidi" w:cstheme="majorBidi"/>
          <w:color w:val="000000" w:themeColor="text1"/>
          <w:spacing w:val="-3"/>
        </w:rPr>
        <w:tab/>
        <w:t>Problems</w:t>
      </w:r>
    </w:p>
    <w:p w:rsidR="00507CD3" w:rsidRPr="0002351D" w:rsidRDefault="00507CD3" w:rsidP="00507CD3">
      <w:pPr>
        <w:tabs>
          <w:tab w:val="left" w:pos="-720"/>
        </w:tabs>
        <w:suppressAutoHyphens/>
        <w:jc w:val="both"/>
        <w:rPr>
          <w:rFonts w:asciiTheme="majorBidi" w:hAnsiTheme="majorBidi" w:cstheme="majorBidi"/>
          <w:b/>
          <w:color w:val="000000" w:themeColor="text1"/>
          <w:spacing w:val="-3"/>
        </w:rPr>
      </w:pPr>
    </w:p>
    <w:p w:rsidR="00507CD3" w:rsidRPr="0002351D" w:rsidRDefault="00507CD3" w:rsidP="00507CD3">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5. </w:t>
      </w:r>
      <w:r w:rsidRPr="0002351D">
        <w:rPr>
          <w:rFonts w:asciiTheme="majorBidi" w:hAnsiTheme="majorBidi" w:cstheme="majorBidi"/>
          <w:b/>
          <w:color w:val="000000" w:themeColor="text1"/>
          <w:spacing w:val="-3"/>
        </w:rPr>
        <w:t>TRIGONOMETRIC FUNCTIONS AND RATIOS</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5.1</w:t>
      </w:r>
      <w:r w:rsidRPr="0002351D">
        <w:rPr>
          <w:rFonts w:asciiTheme="majorBidi" w:hAnsiTheme="majorBidi" w:cstheme="majorBidi"/>
          <w:color w:val="000000" w:themeColor="text1"/>
          <w:spacing w:val="-3"/>
        </w:rPr>
        <w:tab/>
        <w:t>Trigonometric functions of any angle</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5.2</w:t>
      </w:r>
      <w:r w:rsidRPr="0002351D">
        <w:rPr>
          <w:rFonts w:asciiTheme="majorBidi" w:hAnsiTheme="majorBidi" w:cstheme="majorBidi"/>
          <w:color w:val="000000" w:themeColor="text1"/>
          <w:spacing w:val="-3"/>
        </w:rPr>
        <w:tab/>
        <w:t>Signs of trigonometric Functions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5.3</w:t>
      </w:r>
      <w:r w:rsidRPr="0002351D">
        <w:rPr>
          <w:rFonts w:asciiTheme="majorBidi" w:hAnsiTheme="majorBidi" w:cstheme="majorBidi"/>
          <w:color w:val="000000" w:themeColor="text1"/>
          <w:spacing w:val="-3"/>
        </w:rPr>
        <w:tab/>
        <w:t>Trigonometric Ratios of particular Angles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lastRenderedPageBreak/>
        <w:tab/>
        <w:t>5.4</w:t>
      </w:r>
      <w:r w:rsidRPr="0002351D">
        <w:rPr>
          <w:rFonts w:asciiTheme="majorBidi" w:hAnsiTheme="majorBidi" w:cstheme="majorBidi"/>
          <w:color w:val="000000" w:themeColor="text1"/>
          <w:spacing w:val="-3"/>
        </w:rPr>
        <w:tab/>
        <w:t>Fundamental Identities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5.5</w:t>
      </w:r>
      <w:r w:rsidRPr="0002351D">
        <w:rPr>
          <w:rFonts w:asciiTheme="majorBidi" w:hAnsiTheme="majorBidi" w:cstheme="majorBidi"/>
          <w:color w:val="000000" w:themeColor="text1"/>
          <w:spacing w:val="-3"/>
        </w:rPr>
        <w:tab/>
        <w:t>Problems</w:t>
      </w:r>
    </w:p>
    <w:p w:rsidR="00507CD3" w:rsidRPr="0002351D" w:rsidRDefault="00507CD3" w:rsidP="00507CD3">
      <w:pPr>
        <w:tabs>
          <w:tab w:val="left" w:pos="-720"/>
        </w:tabs>
        <w:suppressAutoHyphens/>
        <w:jc w:val="both"/>
        <w:rPr>
          <w:rFonts w:asciiTheme="majorBidi" w:hAnsiTheme="majorBidi" w:cstheme="majorBidi"/>
          <w:b/>
          <w:color w:val="000000" w:themeColor="text1"/>
          <w:spacing w:val="-3"/>
        </w:rPr>
      </w:pPr>
    </w:p>
    <w:p w:rsidR="00507CD3" w:rsidRPr="0002351D" w:rsidRDefault="00507CD3" w:rsidP="00507CD3">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6. </w:t>
      </w:r>
      <w:r w:rsidRPr="0002351D">
        <w:rPr>
          <w:rFonts w:asciiTheme="majorBidi" w:hAnsiTheme="majorBidi" w:cstheme="majorBidi"/>
          <w:b/>
          <w:color w:val="000000" w:themeColor="text1"/>
          <w:spacing w:val="-3"/>
        </w:rPr>
        <w:t>GENERAL IDENTITIES</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6.1</w:t>
      </w:r>
      <w:r w:rsidRPr="0002351D">
        <w:rPr>
          <w:rFonts w:asciiTheme="majorBidi" w:hAnsiTheme="majorBidi" w:cstheme="majorBidi"/>
          <w:color w:val="000000" w:themeColor="text1"/>
          <w:spacing w:val="-3"/>
        </w:rPr>
        <w:tab/>
        <w:t>The Fundamental Law</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6.2</w:t>
      </w:r>
      <w:r w:rsidRPr="0002351D">
        <w:rPr>
          <w:rFonts w:asciiTheme="majorBidi" w:hAnsiTheme="majorBidi" w:cstheme="majorBidi"/>
          <w:color w:val="000000" w:themeColor="text1"/>
          <w:spacing w:val="-3"/>
        </w:rPr>
        <w:tab/>
        <w:t>Deductions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6.3</w:t>
      </w:r>
      <w:r w:rsidRPr="0002351D">
        <w:rPr>
          <w:rFonts w:asciiTheme="majorBidi" w:hAnsiTheme="majorBidi" w:cstheme="majorBidi"/>
          <w:color w:val="000000" w:themeColor="text1"/>
          <w:spacing w:val="-3"/>
        </w:rPr>
        <w:tab/>
        <w:t>Sum &amp; Difference Formulae</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6.4</w:t>
      </w:r>
      <w:r w:rsidRPr="0002351D">
        <w:rPr>
          <w:rFonts w:asciiTheme="majorBidi" w:hAnsiTheme="majorBidi" w:cstheme="majorBidi"/>
          <w:color w:val="000000" w:themeColor="text1"/>
          <w:spacing w:val="-3"/>
        </w:rPr>
        <w:tab/>
        <w:t>Double Angle Identities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6.5</w:t>
      </w:r>
      <w:r w:rsidRPr="0002351D">
        <w:rPr>
          <w:rFonts w:asciiTheme="majorBidi" w:hAnsiTheme="majorBidi" w:cstheme="majorBidi"/>
          <w:color w:val="000000" w:themeColor="text1"/>
          <w:spacing w:val="-3"/>
        </w:rPr>
        <w:tab/>
        <w:t>Half Angle Identities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6.6</w:t>
      </w:r>
      <w:r w:rsidRPr="0002351D">
        <w:rPr>
          <w:rFonts w:asciiTheme="majorBidi" w:hAnsiTheme="majorBidi" w:cstheme="majorBidi"/>
          <w:color w:val="000000" w:themeColor="text1"/>
          <w:spacing w:val="-3"/>
        </w:rPr>
        <w:tab/>
        <w:t>Conversion of sum or difference to products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6.7</w:t>
      </w:r>
      <w:r w:rsidRPr="0002351D">
        <w:rPr>
          <w:rFonts w:asciiTheme="majorBidi" w:hAnsiTheme="majorBidi" w:cstheme="majorBidi"/>
          <w:color w:val="000000" w:themeColor="text1"/>
          <w:spacing w:val="-3"/>
        </w:rPr>
        <w:tab/>
        <w:t>Problems</w:t>
      </w:r>
    </w:p>
    <w:p w:rsidR="00507CD3" w:rsidRPr="0002351D" w:rsidRDefault="00507CD3" w:rsidP="00507CD3">
      <w:pPr>
        <w:tabs>
          <w:tab w:val="left" w:pos="-720"/>
        </w:tabs>
        <w:suppressAutoHyphens/>
        <w:jc w:val="both"/>
        <w:rPr>
          <w:rFonts w:asciiTheme="majorBidi" w:hAnsiTheme="majorBidi" w:cstheme="majorBidi"/>
          <w:b/>
          <w:color w:val="000000" w:themeColor="text1"/>
          <w:spacing w:val="-3"/>
        </w:rPr>
      </w:pPr>
    </w:p>
    <w:p w:rsidR="00507CD3" w:rsidRPr="0002351D" w:rsidRDefault="00507CD3" w:rsidP="00507CD3">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7. </w:t>
      </w:r>
      <w:r w:rsidRPr="0002351D">
        <w:rPr>
          <w:rFonts w:asciiTheme="majorBidi" w:hAnsiTheme="majorBidi" w:cstheme="majorBidi"/>
          <w:b/>
          <w:color w:val="000000" w:themeColor="text1"/>
          <w:spacing w:val="-3"/>
        </w:rPr>
        <w:t>SOLUTION OF TRIANGLES</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7.1</w:t>
      </w:r>
      <w:r w:rsidRPr="0002351D">
        <w:rPr>
          <w:rFonts w:asciiTheme="majorBidi" w:hAnsiTheme="majorBidi" w:cstheme="majorBidi"/>
          <w:color w:val="000000" w:themeColor="text1"/>
          <w:spacing w:val="-3"/>
        </w:rPr>
        <w:tab/>
        <w:t>The law of Sines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7.2</w:t>
      </w:r>
      <w:r w:rsidRPr="0002351D">
        <w:rPr>
          <w:rFonts w:asciiTheme="majorBidi" w:hAnsiTheme="majorBidi" w:cstheme="majorBidi"/>
          <w:color w:val="000000" w:themeColor="text1"/>
          <w:spacing w:val="-3"/>
        </w:rPr>
        <w:tab/>
        <w:t>The law of Cosines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7.3</w:t>
      </w:r>
      <w:r w:rsidRPr="0002351D">
        <w:rPr>
          <w:rFonts w:asciiTheme="majorBidi" w:hAnsiTheme="majorBidi" w:cstheme="majorBidi"/>
          <w:color w:val="000000" w:themeColor="text1"/>
          <w:spacing w:val="-3"/>
        </w:rPr>
        <w:tab/>
        <w:t>Measurement of Heights &amp; Distances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7.4</w:t>
      </w:r>
      <w:r w:rsidRPr="0002351D">
        <w:rPr>
          <w:rFonts w:asciiTheme="majorBidi" w:hAnsiTheme="majorBidi" w:cstheme="majorBidi"/>
          <w:color w:val="000000" w:themeColor="text1"/>
          <w:spacing w:val="-3"/>
        </w:rPr>
        <w:tab/>
        <w:t>Problems</w:t>
      </w:r>
    </w:p>
    <w:p w:rsidR="00507CD3" w:rsidRPr="0002351D" w:rsidRDefault="00507CD3" w:rsidP="00507CD3">
      <w:pPr>
        <w:tabs>
          <w:tab w:val="left" w:pos="-720"/>
        </w:tabs>
        <w:suppressAutoHyphens/>
        <w:jc w:val="both"/>
        <w:rPr>
          <w:rFonts w:asciiTheme="majorBidi" w:hAnsiTheme="majorBidi" w:cstheme="majorBidi"/>
          <w:b/>
          <w:color w:val="000000" w:themeColor="text1"/>
          <w:spacing w:val="-3"/>
        </w:rPr>
      </w:pPr>
    </w:p>
    <w:p w:rsidR="00507CD3" w:rsidRPr="0002351D" w:rsidRDefault="00507CD3" w:rsidP="00507CD3">
      <w:pPr>
        <w:tabs>
          <w:tab w:val="left" w:pos="720"/>
          <w:tab w:val="right" w:pos="9360"/>
        </w:tabs>
        <w:suppressAutoHyphens/>
        <w:jc w:val="both"/>
        <w:rPr>
          <w:rFonts w:asciiTheme="majorBidi" w:hAnsiTheme="majorBidi" w:cstheme="majorBidi"/>
          <w:b/>
          <w:color w:val="000000" w:themeColor="text1"/>
          <w:spacing w:val="-3"/>
        </w:rPr>
      </w:pPr>
      <w:r>
        <w:rPr>
          <w:rFonts w:asciiTheme="majorBidi" w:hAnsiTheme="majorBidi" w:cstheme="majorBidi"/>
          <w:b/>
          <w:color w:val="000000" w:themeColor="text1"/>
          <w:spacing w:val="-3"/>
        </w:rPr>
        <w:t xml:space="preserve">8. </w:t>
      </w:r>
      <w:r w:rsidRPr="0002351D">
        <w:rPr>
          <w:rFonts w:asciiTheme="majorBidi" w:hAnsiTheme="majorBidi" w:cstheme="majorBidi"/>
          <w:b/>
          <w:color w:val="000000" w:themeColor="text1"/>
          <w:spacing w:val="-3"/>
        </w:rPr>
        <w:t>VECTORS AND PHASORS</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12</w:t>
      </w:r>
      <w:r w:rsidRPr="0002351D">
        <w:rPr>
          <w:rFonts w:asciiTheme="majorBidi" w:hAnsiTheme="majorBidi" w:cstheme="majorBidi"/>
          <w:b/>
          <w:color w:val="000000" w:themeColor="text1"/>
          <w:spacing w:val="-3"/>
        </w:rPr>
        <w:t xml:space="preserve"> Hours</w:t>
      </w:r>
    </w:p>
    <w:p w:rsidR="00507CD3" w:rsidRPr="0002351D" w:rsidRDefault="00507CD3" w:rsidP="00507CD3">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8.1</w:t>
      </w:r>
      <w:r w:rsidRPr="0002351D">
        <w:rPr>
          <w:rFonts w:asciiTheme="majorBidi" w:hAnsiTheme="majorBidi" w:cstheme="majorBidi"/>
          <w:color w:val="000000" w:themeColor="text1"/>
          <w:spacing w:val="-3"/>
        </w:rPr>
        <w:tab/>
        <w:t>Scalars and Vectors</w:t>
      </w:r>
    </w:p>
    <w:p w:rsidR="00507CD3" w:rsidRPr="0002351D" w:rsidRDefault="00507CD3" w:rsidP="00507CD3">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8.2</w:t>
      </w:r>
      <w:r w:rsidRPr="0002351D">
        <w:rPr>
          <w:rFonts w:asciiTheme="majorBidi" w:hAnsiTheme="majorBidi" w:cstheme="majorBidi"/>
          <w:color w:val="000000" w:themeColor="text1"/>
          <w:spacing w:val="-3"/>
        </w:rPr>
        <w:tab/>
        <w:t xml:space="preserve">The unit Vectors i, j, k </w:t>
      </w:r>
    </w:p>
    <w:p w:rsidR="00507CD3" w:rsidRPr="0002351D" w:rsidRDefault="00507CD3" w:rsidP="00507CD3">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8.3</w:t>
      </w:r>
      <w:r w:rsidRPr="0002351D">
        <w:rPr>
          <w:rFonts w:asciiTheme="majorBidi" w:hAnsiTheme="majorBidi" w:cstheme="majorBidi"/>
          <w:color w:val="000000" w:themeColor="text1"/>
          <w:spacing w:val="-3"/>
        </w:rPr>
        <w:tab/>
        <w:t>Direction Cosines</w:t>
      </w:r>
    </w:p>
    <w:p w:rsidR="00507CD3" w:rsidRPr="0002351D" w:rsidRDefault="00507CD3" w:rsidP="00507CD3">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8.4</w:t>
      </w:r>
      <w:r w:rsidRPr="0002351D">
        <w:rPr>
          <w:rFonts w:asciiTheme="majorBidi" w:hAnsiTheme="majorBidi" w:cstheme="majorBidi"/>
          <w:color w:val="000000" w:themeColor="text1"/>
          <w:spacing w:val="-3"/>
        </w:rPr>
        <w:tab/>
        <w:t xml:space="preserve">Dot Product </w:t>
      </w:r>
    </w:p>
    <w:p w:rsidR="00507CD3" w:rsidRPr="0002351D" w:rsidRDefault="00507CD3" w:rsidP="00507CD3">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8.5</w:t>
      </w:r>
      <w:r w:rsidRPr="0002351D">
        <w:rPr>
          <w:rFonts w:asciiTheme="majorBidi" w:hAnsiTheme="majorBidi" w:cstheme="majorBidi"/>
          <w:color w:val="000000" w:themeColor="text1"/>
          <w:spacing w:val="-3"/>
        </w:rPr>
        <w:tab/>
        <w:t>Cross Product</w:t>
      </w:r>
    </w:p>
    <w:p w:rsidR="00507CD3" w:rsidRPr="0002351D" w:rsidRDefault="00507CD3" w:rsidP="00507CD3">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8.6</w:t>
      </w:r>
      <w:r w:rsidRPr="0002351D">
        <w:rPr>
          <w:rFonts w:asciiTheme="majorBidi" w:hAnsiTheme="majorBidi" w:cstheme="majorBidi"/>
          <w:color w:val="000000" w:themeColor="text1"/>
          <w:spacing w:val="-3"/>
        </w:rPr>
        <w:tab/>
        <w:t xml:space="preserve">Analytic Expressions for dot and cross products </w:t>
      </w:r>
    </w:p>
    <w:p w:rsidR="00507CD3" w:rsidRPr="0002351D" w:rsidRDefault="00507CD3" w:rsidP="00507CD3">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8.7</w:t>
      </w:r>
      <w:r w:rsidRPr="0002351D">
        <w:rPr>
          <w:rFonts w:asciiTheme="majorBidi" w:hAnsiTheme="majorBidi" w:cstheme="majorBidi"/>
          <w:color w:val="000000" w:themeColor="text1"/>
          <w:spacing w:val="-3"/>
        </w:rPr>
        <w:tab/>
        <w:t>Phasors</w:t>
      </w:r>
    </w:p>
    <w:p w:rsidR="00507CD3" w:rsidRPr="0002351D" w:rsidRDefault="00507CD3" w:rsidP="00507CD3">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8.8</w:t>
      </w:r>
      <w:r w:rsidRPr="0002351D">
        <w:rPr>
          <w:rFonts w:asciiTheme="majorBidi" w:hAnsiTheme="majorBidi" w:cstheme="majorBidi"/>
          <w:color w:val="000000" w:themeColor="text1"/>
          <w:spacing w:val="-3"/>
        </w:rPr>
        <w:tab/>
        <w:t xml:space="preserve">Significance of j Operator  </w:t>
      </w:r>
    </w:p>
    <w:p w:rsidR="00507CD3" w:rsidRPr="0002351D" w:rsidRDefault="00507CD3" w:rsidP="00507CD3">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8.9</w:t>
      </w:r>
      <w:r w:rsidRPr="0002351D">
        <w:rPr>
          <w:rFonts w:asciiTheme="majorBidi" w:hAnsiTheme="majorBidi" w:cstheme="majorBidi"/>
          <w:color w:val="000000" w:themeColor="text1"/>
          <w:spacing w:val="-3"/>
        </w:rPr>
        <w:tab/>
        <w:t>Different Forms</w:t>
      </w:r>
    </w:p>
    <w:p w:rsidR="00507CD3" w:rsidRPr="0002351D" w:rsidRDefault="00507CD3" w:rsidP="00507CD3">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8.10</w:t>
      </w:r>
      <w:r w:rsidRPr="0002351D">
        <w:rPr>
          <w:rFonts w:asciiTheme="majorBidi" w:hAnsiTheme="majorBidi" w:cstheme="majorBidi"/>
          <w:color w:val="000000" w:themeColor="text1"/>
          <w:spacing w:val="-3"/>
        </w:rPr>
        <w:tab/>
        <w:t xml:space="preserve">Algebraic Operations  </w:t>
      </w:r>
    </w:p>
    <w:p w:rsidR="00507CD3" w:rsidRPr="0002351D" w:rsidRDefault="00507CD3" w:rsidP="00507CD3">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8.11</w:t>
      </w:r>
      <w:r w:rsidRPr="0002351D">
        <w:rPr>
          <w:rFonts w:asciiTheme="majorBidi" w:hAnsiTheme="majorBidi" w:cstheme="majorBidi"/>
          <w:color w:val="000000" w:themeColor="text1"/>
          <w:spacing w:val="-3"/>
        </w:rPr>
        <w:tab/>
        <w:t>Problems</w:t>
      </w:r>
    </w:p>
    <w:p w:rsidR="00507CD3" w:rsidRPr="0002351D" w:rsidRDefault="00507CD3" w:rsidP="00507CD3">
      <w:pPr>
        <w:suppressAutoHyphens/>
        <w:jc w:val="both"/>
        <w:rPr>
          <w:rFonts w:asciiTheme="majorBidi" w:hAnsiTheme="majorBidi" w:cstheme="majorBidi"/>
          <w:color w:val="000000" w:themeColor="text1"/>
          <w:spacing w:val="-3"/>
        </w:rPr>
      </w:pPr>
    </w:p>
    <w:p w:rsidR="00507CD3" w:rsidRPr="0002351D" w:rsidRDefault="00507CD3" w:rsidP="00507CD3">
      <w:pPr>
        <w:tabs>
          <w:tab w:val="left" w:pos="720"/>
          <w:tab w:val="right" w:pos="9360"/>
        </w:tabs>
        <w:suppressAutoHyphens/>
        <w:jc w:val="both"/>
        <w:rPr>
          <w:rFonts w:asciiTheme="majorBidi" w:hAnsiTheme="majorBidi" w:cstheme="majorBidi"/>
          <w:b/>
          <w:color w:val="000000" w:themeColor="text1"/>
          <w:spacing w:val="-3"/>
        </w:rPr>
      </w:pPr>
      <w:r>
        <w:rPr>
          <w:rFonts w:asciiTheme="majorBidi" w:hAnsiTheme="majorBidi" w:cstheme="majorBidi"/>
          <w:b/>
          <w:color w:val="000000" w:themeColor="text1"/>
          <w:spacing w:val="-3"/>
        </w:rPr>
        <w:t xml:space="preserve">9. </w:t>
      </w:r>
      <w:r w:rsidRPr="0002351D">
        <w:rPr>
          <w:rFonts w:asciiTheme="majorBidi" w:hAnsiTheme="majorBidi" w:cstheme="majorBidi"/>
          <w:b/>
          <w:color w:val="000000" w:themeColor="text1"/>
          <w:spacing w:val="-3"/>
        </w:rPr>
        <w:t>COMPLEX NUMBERS</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9</w:t>
      </w:r>
      <w:r w:rsidRPr="0002351D">
        <w:rPr>
          <w:rFonts w:asciiTheme="majorBidi" w:hAnsiTheme="majorBidi" w:cstheme="majorBidi"/>
          <w:b/>
          <w:color w:val="000000" w:themeColor="text1"/>
          <w:spacing w:val="-3"/>
        </w:rPr>
        <w:t xml:space="preserve"> Hours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9.1</w:t>
      </w:r>
      <w:r w:rsidRPr="0002351D">
        <w:rPr>
          <w:rFonts w:asciiTheme="majorBidi" w:hAnsiTheme="majorBidi" w:cstheme="majorBidi"/>
          <w:color w:val="000000" w:themeColor="text1"/>
          <w:spacing w:val="-3"/>
        </w:rPr>
        <w:tab/>
        <w:t xml:space="preserve">Introduction and Properties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9.2</w:t>
      </w:r>
      <w:r w:rsidRPr="0002351D">
        <w:rPr>
          <w:rFonts w:asciiTheme="majorBidi" w:hAnsiTheme="majorBidi" w:cstheme="majorBidi"/>
          <w:color w:val="000000" w:themeColor="text1"/>
          <w:spacing w:val="-3"/>
        </w:rPr>
        <w:tab/>
        <w:t>Basic Operations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9.3</w:t>
      </w:r>
      <w:r w:rsidRPr="0002351D">
        <w:rPr>
          <w:rFonts w:asciiTheme="majorBidi" w:hAnsiTheme="majorBidi" w:cstheme="majorBidi"/>
          <w:color w:val="000000" w:themeColor="text1"/>
          <w:spacing w:val="-3"/>
        </w:rPr>
        <w:tab/>
        <w:t xml:space="preserve">Conjugate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9.4</w:t>
      </w:r>
      <w:r w:rsidRPr="0002351D">
        <w:rPr>
          <w:rFonts w:asciiTheme="majorBidi" w:hAnsiTheme="majorBidi" w:cstheme="majorBidi"/>
          <w:color w:val="000000" w:themeColor="text1"/>
          <w:spacing w:val="-3"/>
        </w:rPr>
        <w:tab/>
        <w:t xml:space="preserve">Modulus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9.5</w:t>
      </w:r>
      <w:r w:rsidRPr="0002351D">
        <w:rPr>
          <w:rFonts w:asciiTheme="majorBidi" w:hAnsiTheme="majorBidi" w:cstheme="majorBidi"/>
          <w:color w:val="000000" w:themeColor="text1"/>
          <w:spacing w:val="-3"/>
        </w:rPr>
        <w:tab/>
        <w:t>Different Forms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9.6</w:t>
      </w:r>
      <w:r w:rsidRPr="0002351D">
        <w:rPr>
          <w:rFonts w:asciiTheme="majorBidi" w:hAnsiTheme="majorBidi" w:cstheme="majorBidi"/>
          <w:color w:val="000000" w:themeColor="text1"/>
          <w:spacing w:val="-3"/>
        </w:rPr>
        <w:tab/>
        <w:t xml:space="preserve">Problems </w:t>
      </w:r>
    </w:p>
    <w:p w:rsidR="00507CD3" w:rsidRPr="0002351D" w:rsidRDefault="00507CD3" w:rsidP="00507CD3">
      <w:pPr>
        <w:tabs>
          <w:tab w:val="left" w:pos="-720"/>
        </w:tabs>
        <w:suppressAutoHyphens/>
        <w:jc w:val="both"/>
        <w:rPr>
          <w:rFonts w:asciiTheme="majorBidi" w:hAnsiTheme="majorBidi" w:cstheme="majorBidi"/>
          <w:b/>
          <w:color w:val="000000" w:themeColor="text1"/>
          <w:spacing w:val="-3"/>
        </w:rPr>
      </w:pPr>
    </w:p>
    <w:p w:rsidR="00507CD3" w:rsidRPr="0002351D" w:rsidRDefault="00507CD3" w:rsidP="00507CD3">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10. </w:t>
      </w:r>
      <w:r w:rsidRPr="0002351D">
        <w:rPr>
          <w:rFonts w:asciiTheme="majorBidi" w:hAnsiTheme="majorBidi" w:cstheme="majorBidi"/>
          <w:b/>
          <w:color w:val="000000" w:themeColor="text1"/>
          <w:spacing w:val="-3"/>
        </w:rPr>
        <w:t xml:space="preserve">BOOLEAN ALGEBRA AND GATE NETWORKS </w:t>
      </w:r>
      <w:r w:rsidRPr="0002351D">
        <w:rPr>
          <w:rFonts w:asciiTheme="majorBidi" w:hAnsiTheme="majorBidi" w:cstheme="majorBidi"/>
          <w:b/>
          <w:color w:val="000000" w:themeColor="text1"/>
          <w:spacing w:val="-3"/>
        </w:rPr>
        <w:tab/>
        <w:t>1</w:t>
      </w:r>
      <w:r>
        <w:rPr>
          <w:rFonts w:asciiTheme="majorBidi" w:hAnsiTheme="majorBidi" w:cstheme="majorBidi"/>
          <w:b/>
          <w:color w:val="000000" w:themeColor="text1"/>
          <w:spacing w:val="-3"/>
        </w:rPr>
        <w:t>5</w:t>
      </w:r>
      <w:r w:rsidRPr="0002351D">
        <w:rPr>
          <w:rFonts w:asciiTheme="majorBidi" w:hAnsiTheme="majorBidi" w:cstheme="majorBidi"/>
          <w:b/>
          <w:color w:val="000000" w:themeColor="text1"/>
          <w:spacing w:val="-3"/>
        </w:rPr>
        <w:t xml:space="preserve"> Hours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10.1 Concept and basic laws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10.2</w:t>
      </w:r>
      <w:r w:rsidRPr="0002351D">
        <w:rPr>
          <w:rFonts w:asciiTheme="majorBidi" w:hAnsiTheme="majorBidi" w:cstheme="majorBidi"/>
          <w:color w:val="000000" w:themeColor="text1"/>
          <w:spacing w:val="-3"/>
        </w:rPr>
        <w:tab/>
        <w:t xml:space="preserve"> Sums of product and products of sums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10.3</w:t>
      </w:r>
      <w:r w:rsidRPr="0002351D">
        <w:rPr>
          <w:rFonts w:asciiTheme="majorBidi" w:hAnsiTheme="majorBidi" w:cstheme="majorBidi"/>
          <w:color w:val="000000" w:themeColor="text1"/>
          <w:spacing w:val="-3"/>
        </w:rPr>
        <w:tab/>
        <w:t xml:space="preserve"> Binary, decimals and octal, presentation of decimal numbers in BCD</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10.4</w:t>
      </w:r>
      <w:r w:rsidRPr="0002351D">
        <w:rPr>
          <w:rFonts w:asciiTheme="majorBidi" w:hAnsiTheme="majorBidi" w:cstheme="majorBidi"/>
          <w:color w:val="000000" w:themeColor="text1"/>
          <w:spacing w:val="-3"/>
        </w:rPr>
        <w:tab/>
        <w:t xml:space="preserve"> Interconversion of numbers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10.5 OR Gates and AND Gates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 xml:space="preserve">10.6 Logical Expressions and their simplifications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10.7</w:t>
      </w:r>
      <w:r>
        <w:rPr>
          <w:rFonts w:asciiTheme="majorBidi" w:hAnsiTheme="majorBidi" w:cstheme="majorBidi"/>
          <w:color w:val="000000" w:themeColor="text1"/>
          <w:spacing w:val="-3"/>
        </w:rPr>
        <w:t xml:space="preserve"> </w:t>
      </w:r>
      <w:r w:rsidR="00FE7B62" w:rsidRPr="0002351D">
        <w:rPr>
          <w:rFonts w:asciiTheme="majorBidi" w:hAnsiTheme="majorBidi" w:cstheme="majorBidi"/>
          <w:color w:val="000000" w:themeColor="text1"/>
          <w:spacing w:val="-3"/>
        </w:rPr>
        <w:t>DE Morgan’s</w:t>
      </w:r>
      <w:r w:rsidRPr="0002351D">
        <w:rPr>
          <w:rFonts w:asciiTheme="majorBidi" w:hAnsiTheme="majorBidi" w:cstheme="majorBidi"/>
          <w:color w:val="000000" w:themeColor="text1"/>
          <w:spacing w:val="-3"/>
        </w:rPr>
        <w:t xml:space="preserve"> </w:t>
      </w:r>
      <w:r w:rsidR="00FE7B62" w:rsidRPr="0002351D">
        <w:rPr>
          <w:rFonts w:asciiTheme="majorBidi" w:hAnsiTheme="majorBidi" w:cstheme="majorBidi"/>
          <w:color w:val="000000" w:themeColor="text1"/>
          <w:spacing w:val="-3"/>
        </w:rPr>
        <w:t>Theorems</w:t>
      </w:r>
      <w:r w:rsidRPr="0002351D">
        <w:rPr>
          <w:rFonts w:asciiTheme="majorBidi" w:hAnsiTheme="majorBidi" w:cstheme="majorBidi"/>
          <w:color w:val="000000" w:themeColor="text1"/>
          <w:spacing w:val="-3"/>
        </w:rPr>
        <w:t xml:space="preserve">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10.8 NAND Gates and NOR Gates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10.9</w:t>
      </w:r>
      <w:r>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Problems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p>
    <w:p w:rsidR="00507CD3" w:rsidRPr="0002351D" w:rsidRDefault="00507CD3" w:rsidP="00507CD3">
      <w:pPr>
        <w:tabs>
          <w:tab w:val="left" w:pos="72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11.</w:t>
      </w:r>
      <w:r>
        <w:rPr>
          <w:rFonts w:asciiTheme="majorBidi" w:hAnsiTheme="majorBidi" w:cstheme="majorBidi"/>
          <w:b/>
          <w:color w:val="000000" w:themeColor="text1"/>
          <w:spacing w:val="-3"/>
        </w:rPr>
        <w:t xml:space="preserve"> </w:t>
      </w:r>
      <w:r w:rsidRPr="0002351D">
        <w:rPr>
          <w:rFonts w:asciiTheme="majorBidi" w:hAnsiTheme="majorBidi" w:cstheme="majorBidi"/>
          <w:b/>
          <w:color w:val="000000" w:themeColor="text1"/>
          <w:spacing w:val="-3"/>
        </w:rPr>
        <w:t>PLANE ANALYTIC GEOMETRY AND STRAIGHT LINE</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11.1</w:t>
      </w:r>
      <w:r w:rsidRPr="0002351D">
        <w:rPr>
          <w:rFonts w:asciiTheme="majorBidi" w:hAnsiTheme="majorBidi" w:cstheme="majorBidi"/>
          <w:color w:val="000000" w:themeColor="text1"/>
          <w:spacing w:val="-3"/>
        </w:rPr>
        <w:tab/>
      </w:r>
      <w:r>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Coordinate system</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11.2</w:t>
      </w:r>
      <w:r w:rsidRPr="0002351D">
        <w:rPr>
          <w:rFonts w:asciiTheme="majorBidi" w:hAnsiTheme="majorBidi" w:cstheme="majorBidi"/>
          <w:color w:val="000000" w:themeColor="text1"/>
          <w:spacing w:val="-3"/>
        </w:rPr>
        <w:tab/>
      </w:r>
      <w:r>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Distance formula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11.3</w:t>
      </w:r>
      <w:r w:rsidRPr="0002351D">
        <w:rPr>
          <w:rFonts w:asciiTheme="majorBidi" w:hAnsiTheme="majorBidi" w:cstheme="majorBidi"/>
          <w:color w:val="000000" w:themeColor="text1"/>
          <w:spacing w:val="-3"/>
        </w:rPr>
        <w:tab/>
      </w:r>
      <w:r>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Ration Formulas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11.4</w:t>
      </w:r>
      <w:r w:rsidRPr="0002351D">
        <w:rPr>
          <w:rFonts w:asciiTheme="majorBidi" w:hAnsiTheme="majorBidi" w:cstheme="majorBidi"/>
          <w:color w:val="000000" w:themeColor="text1"/>
          <w:spacing w:val="-3"/>
        </w:rPr>
        <w:tab/>
      </w:r>
      <w:r>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Inclination and slope of line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lastRenderedPageBreak/>
        <w:tab/>
        <w:t>11.5</w:t>
      </w:r>
      <w:r w:rsidRPr="0002351D">
        <w:rPr>
          <w:rFonts w:asciiTheme="majorBidi" w:hAnsiTheme="majorBidi" w:cstheme="majorBidi"/>
          <w:color w:val="000000" w:themeColor="text1"/>
          <w:spacing w:val="-3"/>
        </w:rPr>
        <w:tab/>
      </w:r>
      <w:r>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Slope Formula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11.6</w:t>
      </w:r>
      <w:r w:rsidRPr="0002351D">
        <w:rPr>
          <w:rFonts w:asciiTheme="majorBidi" w:hAnsiTheme="majorBidi" w:cstheme="majorBidi"/>
          <w:color w:val="000000" w:themeColor="text1"/>
          <w:spacing w:val="-3"/>
        </w:rPr>
        <w:tab/>
      </w:r>
      <w:r>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Problems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p>
    <w:p w:rsidR="00507CD3" w:rsidRPr="0002351D" w:rsidRDefault="00507CD3" w:rsidP="00507CD3">
      <w:pPr>
        <w:tabs>
          <w:tab w:val="left" w:pos="720"/>
          <w:tab w:val="right" w:pos="9360"/>
        </w:tabs>
        <w:suppressAutoHyphens/>
        <w:jc w:val="both"/>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12.</w:t>
      </w:r>
      <w:r>
        <w:rPr>
          <w:rFonts w:asciiTheme="majorBidi" w:hAnsiTheme="majorBidi" w:cstheme="majorBidi"/>
          <w:b/>
          <w:color w:val="000000" w:themeColor="text1"/>
          <w:spacing w:val="-3"/>
        </w:rPr>
        <w:t xml:space="preserve"> </w:t>
      </w:r>
      <w:r w:rsidRPr="0002351D">
        <w:rPr>
          <w:rFonts w:asciiTheme="majorBidi" w:hAnsiTheme="majorBidi" w:cstheme="majorBidi"/>
          <w:b/>
          <w:color w:val="000000" w:themeColor="text1"/>
          <w:spacing w:val="-3"/>
        </w:rPr>
        <w:t>EQUATIONS OF THE STRAIGHT LINE</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12.1</w:t>
      </w:r>
      <w:r>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Some Important Forms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12.2</w:t>
      </w:r>
      <w:r>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General form</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12.3</w:t>
      </w:r>
      <w:r>
        <w:rPr>
          <w:rFonts w:asciiTheme="majorBidi" w:hAnsiTheme="majorBidi" w:cstheme="majorBidi"/>
          <w:color w:val="000000" w:themeColor="text1"/>
          <w:spacing w:val="-3"/>
        </w:rPr>
        <w:t xml:space="preserve"> A</w:t>
      </w:r>
      <w:r w:rsidRPr="0002351D">
        <w:rPr>
          <w:rFonts w:asciiTheme="majorBidi" w:hAnsiTheme="majorBidi" w:cstheme="majorBidi"/>
          <w:color w:val="000000" w:themeColor="text1"/>
          <w:spacing w:val="-3"/>
        </w:rPr>
        <w:t>ngle Formula</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12.4</w:t>
      </w:r>
      <w:r>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Parallelism and Perpendicularity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12.5</w:t>
      </w:r>
      <w:r>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Problems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p>
    <w:p w:rsidR="00507CD3" w:rsidRPr="0002351D" w:rsidRDefault="00507CD3" w:rsidP="00507CD3">
      <w:pPr>
        <w:tabs>
          <w:tab w:val="left" w:pos="720"/>
          <w:tab w:val="right" w:pos="9360"/>
        </w:tabs>
        <w:suppressAutoHyphens/>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13.</w:t>
      </w:r>
      <w:r>
        <w:rPr>
          <w:rFonts w:asciiTheme="majorBidi" w:hAnsiTheme="majorBidi" w:cstheme="majorBidi"/>
          <w:b/>
          <w:color w:val="000000" w:themeColor="text1"/>
          <w:spacing w:val="-3"/>
        </w:rPr>
        <w:t xml:space="preserve"> </w:t>
      </w:r>
      <w:r w:rsidRPr="0002351D">
        <w:rPr>
          <w:rFonts w:asciiTheme="majorBidi" w:hAnsiTheme="majorBidi" w:cstheme="majorBidi"/>
          <w:b/>
          <w:color w:val="000000" w:themeColor="text1"/>
          <w:spacing w:val="-3"/>
        </w:rPr>
        <w:t xml:space="preserve">EQUATIONS OF THE CIRCLE </w:t>
      </w:r>
      <w:r w:rsidRPr="0002351D">
        <w:rPr>
          <w:rFonts w:asciiTheme="majorBidi" w:hAnsiTheme="majorBidi" w:cstheme="majorBidi"/>
          <w:b/>
          <w:color w:val="000000" w:themeColor="text1"/>
          <w:spacing w:val="-3"/>
        </w:rPr>
        <w:tab/>
        <w:t xml:space="preserve">                                </w:t>
      </w:r>
      <w:r>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t xml:space="preserve">13.1 </w:t>
      </w:r>
      <w:r w:rsidRPr="0002351D">
        <w:rPr>
          <w:rFonts w:asciiTheme="majorBidi" w:hAnsiTheme="majorBidi" w:cstheme="majorBidi"/>
          <w:color w:val="000000" w:themeColor="text1"/>
          <w:spacing w:val="-3"/>
        </w:rPr>
        <w:t>Standard and Central forms of equations</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t xml:space="preserve">13.2 </w:t>
      </w:r>
      <w:r w:rsidRPr="0002351D">
        <w:rPr>
          <w:rFonts w:asciiTheme="majorBidi" w:hAnsiTheme="majorBidi" w:cstheme="majorBidi"/>
          <w:color w:val="000000" w:themeColor="text1"/>
          <w:spacing w:val="-3"/>
        </w:rPr>
        <w:t>General Form of Equation</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t xml:space="preserve">13.3 </w:t>
      </w:r>
      <w:r w:rsidRPr="0002351D">
        <w:rPr>
          <w:rFonts w:asciiTheme="majorBidi" w:hAnsiTheme="majorBidi" w:cstheme="majorBidi"/>
          <w:color w:val="000000" w:themeColor="text1"/>
          <w:spacing w:val="-3"/>
        </w:rPr>
        <w:t xml:space="preserve">Radius and Coordinates of Center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13.4</w:t>
      </w:r>
      <w:r>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Problems  </w:t>
      </w: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p>
    <w:p w:rsidR="00507CD3" w:rsidRDefault="00507CD3" w:rsidP="00507CD3">
      <w:pPr>
        <w:tabs>
          <w:tab w:val="left" w:pos="-720"/>
        </w:tabs>
        <w:suppressAutoHyphens/>
        <w:jc w:val="both"/>
        <w:rPr>
          <w:rFonts w:asciiTheme="majorBidi" w:hAnsiTheme="majorBidi" w:cstheme="majorBidi"/>
          <w:color w:val="000000" w:themeColor="text1"/>
          <w:spacing w:val="-3"/>
        </w:rPr>
      </w:pPr>
    </w:p>
    <w:p w:rsidR="00507CD3" w:rsidRPr="0002351D" w:rsidRDefault="00507CD3" w:rsidP="00507CD3">
      <w:pPr>
        <w:tabs>
          <w:tab w:val="left" w:pos="-720"/>
        </w:tabs>
        <w:suppressAutoHyphens/>
        <w:jc w:val="both"/>
        <w:rPr>
          <w:rFonts w:asciiTheme="majorBidi" w:hAnsiTheme="majorBidi" w:cstheme="majorBidi"/>
          <w:color w:val="000000" w:themeColor="text1"/>
          <w:spacing w:val="-3"/>
        </w:rPr>
      </w:pPr>
    </w:p>
    <w:p w:rsidR="00507CD3" w:rsidRPr="0002351D" w:rsidRDefault="00507CD3" w:rsidP="00507CD3">
      <w:pPr>
        <w:widowControl/>
        <w:tabs>
          <w:tab w:val="left" w:pos="-720"/>
          <w:tab w:val="left" w:pos="0"/>
        </w:tabs>
        <w:suppressAutoHyphens/>
        <w:ind w:left="720" w:hanging="720"/>
        <w:jc w:val="both"/>
        <w:rPr>
          <w:rFonts w:asciiTheme="majorBidi" w:hAnsiTheme="majorBidi" w:cstheme="majorBidi"/>
          <w:b/>
          <w:color w:val="000000" w:themeColor="text1"/>
          <w:spacing w:val="-3"/>
        </w:rPr>
      </w:pPr>
      <w:r w:rsidRPr="00081A68">
        <w:rPr>
          <w:rFonts w:asciiTheme="majorBidi" w:hAnsiTheme="majorBidi" w:cstheme="majorBidi"/>
          <w:b/>
          <w:color w:val="000000" w:themeColor="text1"/>
          <w:spacing w:val="-3"/>
        </w:rPr>
        <w:t>REFERENCE BOOK</w:t>
      </w:r>
      <w:r>
        <w:rPr>
          <w:rFonts w:asciiTheme="majorBidi" w:hAnsiTheme="majorBidi" w:cstheme="majorBidi"/>
          <w:b/>
          <w:color w:val="000000" w:themeColor="text1"/>
          <w:spacing w:val="-3"/>
        </w:rPr>
        <w:t>S</w:t>
      </w:r>
      <w:r w:rsidRPr="0002351D">
        <w:rPr>
          <w:rFonts w:asciiTheme="majorBidi" w:hAnsiTheme="majorBidi" w:cstheme="majorBidi"/>
          <w:b/>
          <w:color w:val="000000" w:themeColor="text1"/>
          <w:spacing w:val="-3"/>
        </w:rPr>
        <w:t xml:space="preserve">: </w:t>
      </w:r>
    </w:p>
    <w:p w:rsidR="00507CD3" w:rsidRPr="0002351D" w:rsidRDefault="00507CD3" w:rsidP="00507CD3">
      <w:pPr>
        <w:numPr>
          <w:ilvl w:val="0"/>
          <w:numId w:val="192"/>
        </w:numPr>
        <w:tabs>
          <w:tab w:val="left" w:pos="-720"/>
        </w:tabs>
        <w:suppressAutoHyphens/>
        <w:autoSpaceDE/>
        <w:autoSpaceDN/>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Ghulam Yasin Minhas, Technical Mathematics Vol I, Ilmi Kitab Khana, Lahore</w:t>
      </w:r>
    </w:p>
    <w:p w:rsidR="00507CD3" w:rsidRPr="0002351D" w:rsidRDefault="00507CD3" w:rsidP="00507CD3">
      <w:pPr>
        <w:numPr>
          <w:ilvl w:val="0"/>
          <w:numId w:val="192"/>
        </w:numPr>
        <w:tabs>
          <w:tab w:val="left" w:pos="-720"/>
        </w:tabs>
        <w:suppressAutoHyphens/>
        <w:autoSpaceDE/>
        <w:autoSpaceDN/>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Riaz Ali Khan, Polytechnic Mathematics Series Vol- I and Vol -II, Majeed Sons, Faisalabad.</w:t>
      </w:r>
    </w:p>
    <w:p w:rsidR="00507CD3" w:rsidRPr="0002351D" w:rsidRDefault="00507CD3" w:rsidP="00507CD3">
      <w:pPr>
        <w:numPr>
          <w:ilvl w:val="0"/>
          <w:numId w:val="192"/>
        </w:numPr>
        <w:tabs>
          <w:tab w:val="left" w:pos="-720"/>
        </w:tabs>
        <w:suppressAutoHyphens/>
        <w:autoSpaceDE/>
        <w:autoSpaceDN/>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Sana Ullah Bhatti, A Text Book of Algebra and Trigonometry, Punjab Text Book Board, Lahore</w:t>
      </w:r>
    </w:p>
    <w:p w:rsidR="00507CD3" w:rsidRPr="0002351D" w:rsidRDefault="00507CD3" w:rsidP="00507CD3">
      <w:pPr>
        <w:numPr>
          <w:ilvl w:val="0"/>
          <w:numId w:val="192"/>
        </w:numPr>
        <w:tabs>
          <w:tab w:val="left" w:pos="-720"/>
        </w:tabs>
        <w:suppressAutoHyphens/>
        <w:autoSpaceDE/>
        <w:autoSpaceDN/>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Sana Ullah Bhatti, A Text Book of Analytic Geometry and Calculus, Punjab Text Book Board, Lahore</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3"/>
        </w:rPr>
        <w:br w:type="page"/>
      </w:r>
    </w:p>
    <w:p w:rsidR="00507CD3" w:rsidRPr="0002351D" w:rsidRDefault="00507CD3" w:rsidP="00507CD3">
      <w:pPr>
        <w:tabs>
          <w:tab w:val="left" w:pos="0"/>
        </w:tabs>
        <w:suppressAutoHyphens/>
        <w:spacing w:line="240" w:lineRule="atLeast"/>
        <w:jc w:val="center"/>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lastRenderedPageBreak/>
        <w:t>INSTRUCTIONAL OBJECTIVES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 xml:space="preserve"> </w:t>
      </w:r>
    </w:p>
    <w:p w:rsidR="00507CD3" w:rsidRPr="0002351D" w:rsidRDefault="00507CD3" w:rsidP="00507CD3">
      <w:pPr>
        <w:tabs>
          <w:tab w:val="left" w:pos="0"/>
        </w:tabs>
        <w:suppressAutoHyphens/>
        <w:spacing w:line="240" w:lineRule="atLeast"/>
        <w:ind w:left="720" w:hanging="72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1.</w:t>
      </w:r>
      <w:r>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USE DIFFERENT METHODS FOR THE SOLUTION OF QUADRATIC EQUATION</w:t>
      </w:r>
      <w:r w:rsidRPr="0002351D">
        <w:rPr>
          <w:rFonts w:asciiTheme="majorBidi" w:hAnsiTheme="majorBidi" w:cstheme="majorBidi"/>
          <w:color w:val="000000" w:themeColor="text1"/>
          <w:spacing w:val="-2"/>
        </w:rPr>
        <w:t xml:space="preserve"> </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1.1</w:t>
      </w:r>
      <w:r w:rsidRPr="0002351D">
        <w:rPr>
          <w:rFonts w:asciiTheme="majorBidi" w:hAnsiTheme="majorBidi" w:cstheme="majorBidi"/>
          <w:color w:val="000000" w:themeColor="text1"/>
          <w:spacing w:val="-2"/>
        </w:rPr>
        <w:tab/>
        <w:t>Define a standard quadratic equation.</w:t>
      </w:r>
    </w:p>
    <w:p w:rsidR="00507CD3" w:rsidRPr="0002351D" w:rsidRDefault="00507CD3" w:rsidP="00507CD3">
      <w:pPr>
        <w:tabs>
          <w:tab w:val="left" w:pos="0"/>
          <w:tab w:val="left" w:pos="360"/>
          <w:tab w:val="left" w:pos="720"/>
          <w:tab w:val="left" w:pos="900"/>
        </w:tabs>
        <w:suppressAutoHyphens/>
        <w:spacing w:line="240" w:lineRule="atLeast"/>
        <w:ind w:left="990" w:hanging="990"/>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 xml:space="preserve"> 1.2 Use methods of factorization and method of completing the square for solving the equations.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1.3</w:t>
      </w:r>
      <w:r w:rsidRPr="0002351D">
        <w:rPr>
          <w:rFonts w:asciiTheme="majorBidi" w:hAnsiTheme="majorBidi" w:cstheme="majorBidi"/>
          <w:color w:val="000000" w:themeColor="text1"/>
          <w:spacing w:val="-2"/>
        </w:rPr>
        <w:tab/>
        <w:t>Derive quadratic formula.</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1.4</w:t>
      </w:r>
      <w:r w:rsidRPr="0002351D">
        <w:rPr>
          <w:rFonts w:asciiTheme="majorBidi" w:hAnsiTheme="majorBidi" w:cstheme="majorBidi"/>
          <w:color w:val="000000" w:themeColor="text1"/>
          <w:spacing w:val="-2"/>
        </w:rPr>
        <w:tab/>
        <w:t>Write expression for the discriminant.</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1.5</w:t>
      </w:r>
      <w:r w:rsidRPr="0002351D">
        <w:rPr>
          <w:rFonts w:asciiTheme="majorBidi" w:hAnsiTheme="majorBidi" w:cstheme="majorBidi"/>
          <w:color w:val="000000" w:themeColor="text1"/>
          <w:spacing w:val="-2"/>
        </w:rPr>
        <w:tab/>
        <w:t>Explain nature of the roots of a quadratic equation.</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1.6</w:t>
      </w:r>
      <w:r w:rsidRPr="0002351D">
        <w:rPr>
          <w:rFonts w:asciiTheme="majorBidi" w:hAnsiTheme="majorBidi" w:cstheme="majorBidi"/>
          <w:color w:val="000000" w:themeColor="text1"/>
          <w:spacing w:val="-2"/>
        </w:rPr>
        <w:tab/>
        <w:t>Calculate the sum and product of the roots.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1.7</w:t>
      </w:r>
      <w:r w:rsidRPr="0002351D">
        <w:rPr>
          <w:rFonts w:asciiTheme="majorBidi" w:hAnsiTheme="majorBidi" w:cstheme="majorBidi"/>
          <w:color w:val="000000" w:themeColor="text1"/>
          <w:spacing w:val="-2"/>
        </w:rPr>
        <w:tab/>
        <w:t>Form a quadratic equation from the given roots.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1.8</w:t>
      </w:r>
      <w:r w:rsidRPr="0002351D">
        <w:rPr>
          <w:rFonts w:asciiTheme="majorBidi" w:hAnsiTheme="majorBidi" w:cstheme="majorBidi"/>
          <w:color w:val="000000" w:themeColor="text1"/>
          <w:spacing w:val="-2"/>
        </w:rPr>
        <w:tab/>
        <w:t>Solve problems involving quadratic equations.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p>
    <w:p w:rsidR="00507CD3" w:rsidRPr="0002351D" w:rsidRDefault="00507CD3" w:rsidP="00507CD3">
      <w:pPr>
        <w:suppressAutoHyphens/>
        <w:spacing w:line="240" w:lineRule="atLeast"/>
        <w:ind w:left="420" w:hanging="33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2.</w:t>
      </w:r>
      <w:r>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APPLY BINOMIAL THEOREM FOR THE EXPANSION OF BINOMIAL AND EXTRACTION OF ROOTS.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2.1</w:t>
      </w:r>
      <w:r w:rsidRPr="0002351D">
        <w:rPr>
          <w:rFonts w:asciiTheme="majorBidi" w:hAnsiTheme="majorBidi" w:cstheme="majorBidi"/>
          <w:color w:val="000000" w:themeColor="text1"/>
          <w:spacing w:val="-2"/>
        </w:rPr>
        <w:tab/>
        <w:t>State binomial theorem for positive integral index.</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2.2</w:t>
      </w:r>
      <w:r w:rsidRPr="0002351D">
        <w:rPr>
          <w:rFonts w:asciiTheme="majorBidi" w:hAnsiTheme="majorBidi" w:cstheme="majorBidi"/>
          <w:color w:val="000000" w:themeColor="text1"/>
          <w:spacing w:val="-2"/>
        </w:rPr>
        <w:tab/>
        <w:t>Explain binomial coefficients: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Pr>
          <w:rFonts w:asciiTheme="majorBidi" w:hAnsiTheme="majorBidi" w:cstheme="majorBidi"/>
          <w:color w:val="000000" w:themeColor="text1"/>
          <w:spacing w:val="-2"/>
        </w:rPr>
        <w:tab/>
      </w:r>
      <w:r>
        <w:rPr>
          <w:rFonts w:asciiTheme="majorBidi" w:hAnsiTheme="majorBidi" w:cstheme="majorBidi"/>
          <w:color w:val="000000" w:themeColor="text1"/>
          <w:spacing w:val="-2"/>
        </w:rPr>
        <w:tab/>
        <w:t>(n,0), (n,1)...</w:t>
      </w:r>
      <w:r w:rsidRPr="0002351D">
        <w:rPr>
          <w:rFonts w:asciiTheme="majorBidi" w:hAnsiTheme="majorBidi" w:cstheme="majorBidi"/>
          <w:color w:val="000000" w:themeColor="text1"/>
          <w:spacing w:val="-2"/>
        </w:rPr>
        <w:t>.(n,r).....,  (n,n)</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2.3</w:t>
      </w:r>
      <w:r w:rsidRPr="0002351D">
        <w:rPr>
          <w:rFonts w:asciiTheme="majorBidi" w:hAnsiTheme="majorBidi" w:cstheme="majorBidi"/>
          <w:color w:val="000000" w:themeColor="text1"/>
          <w:spacing w:val="-2"/>
        </w:rPr>
        <w:tab/>
        <w:t>Derive expression for the general term.</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2.4</w:t>
      </w:r>
      <w:r w:rsidRPr="0002351D">
        <w:rPr>
          <w:rFonts w:asciiTheme="majorBidi" w:hAnsiTheme="majorBidi" w:cstheme="majorBidi"/>
          <w:color w:val="000000" w:themeColor="text1"/>
          <w:spacing w:val="-2"/>
        </w:rPr>
        <w:tab/>
        <w:t>Calculate the specified terms.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2.5</w:t>
      </w:r>
      <w:r w:rsidRPr="0002351D">
        <w:rPr>
          <w:rFonts w:asciiTheme="majorBidi" w:hAnsiTheme="majorBidi" w:cstheme="majorBidi"/>
          <w:color w:val="000000" w:themeColor="text1"/>
          <w:spacing w:val="-2"/>
        </w:rPr>
        <w:tab/>
        <w:t>Expand a binomial of a given index.</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2.6</w:t>
      </w:r>
      <w:r w:rsidRPr="0002351D">
        <w:rPr>
          <w:rFonts w:asciiTheme="majorBidi" w:hAnsiTheme="majorBidi" w:cstheme="majorBidi"/>
          <w:color w:val="000000" w:themeColor="text1"/>
          <w:spacing w:val="-2"/>
        </w:rPr>
        <w:tab/>
        <w:t>Extract the specified roots.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2.7</w:t>
      </w:r>
      <w:r w:rsidRPr="0002351D">
        <w:rPr>
          <w:rFonts w:asciiTheme="majorBidi" w:hAnsiTheme="majorBidi" w:cstheme="majorBidi"/>
          <w:color w:val="000000" w:themeColor="text1"/>
          <w:spacing w:val="-2"/>
        </w:rPr>
        <w:tab/>
        <w:t>Compute the approximate value to a given decimal place.</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2.8</w:t>
      </w:r>
      <w:r w:rsidRPr="0002351D">
        <w:rPr>
          <w:rFonts w:asciiTheme="majorBidi" w:hAnsiTheme="majorBidi" w:cstheme="majorBidi"/>
          <w:color w:val="000000" w:themeColor="text1"/>
          <w:spacing w:val="-2"/>
        </w:rPr>
        <w:tab/>
        <w:t>Solve problems involving binomials.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p>
    <w:p w:rsidR="00507CD3" w:rsidRPr="0002351D" w:rsidRDefault="00507CD3" w:rsidP="00507CD3">
      <w:pPr>
        <w:suppressAutoHyphens/>
        <w:spacing w:line="240" w:lineRule="atLeast"/>
        <w:ind w:left="360" w:hanging="36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3.</w:t>
      </w:r>
      <w:r>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APPLY DIFFERENT METHODS FOR R</w:t>
      </w:r>
      <w:r>
        <w:rPr>
          <w:rFonts w:asciiTheme="majorBidi" w:hAnsiTheme="majorBidi" w:cstheme="majorBidi"/>
          <w:b/>
          <w:bCs/>
          <w:color w:val="000000" w:themeColor="text1"/>
          <w:spacing w:val="-2"/>
        </w:rPr>
        <w:t xml:space="preserve">ESOLVING A SINGLE FRACTION INTO </w:t>
      </w:r>
      <w:r w:rsidRPr="0002351D">
        <w:rPr>
          <w:rFonts w:asciiTheme="majorBidi" w:hAnsiTheme="majorBidi" w:cstheme="majorBidi"/>
          <w:b/>
          <w:bCs/>
          <w:color w:val="000000" w:themeColor="text1"/>
          <w:spacing w:val="-2"/>
        </w:rPr>
        <w:t>PARTIAL FRACTIONS USING DIFFERENT METHODS</w:t>
      </w:r>
      <w:r w:rsidRPr="0002351D">
        <w:rPr>
          <w:rFonts w:asciiTheme="majorBidi" w:hAnsiTheme="majorBidi" w:cstheme="majorBidi"/>
          <w:color w:val="000000" w:themeColor="text1"/>
          <w:spacing w:val="-2"/>
        </w:rPr>
        <w:t xml:space="preserve"> </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3.1</w:t>
      </w:r>
      <w:r w:rsidRPr="0002351D">
        <w:rPr>
          <w:rFonts w:asciiTheme="majorBidi" w:hAnsiTheme="majorBidi" w:cstheme="majorBidi"/>
          <w:color w:val="000000" w:themeColor="text1"/>
          <w:spacing w:val="-2"/>
        </w:rPr>
        <w:tab/>
        <w:t>Define a partial fraction, a proper and an improper</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r>
      <w:r w:rsidRPr="0002351D">
        <w:rPr>
          <w:rFonts w:asciiTheme="majorBidi" w:hAnsiTheme="majorBidi" w:cstheme="majorBidi"/>
          <w:color w:val="000000" w:themeColor="text1"/>
          <w:spacing w:val="-2"/>
        </w:rPr>
        <w:tab/>
        <w:t>fraction.</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3.2</w:t>
      </w:r>
      <w:r w:rsidRPr="0002351D">
        <w:rPr>
          <w:rFonts w:asciiTheme="majorBidi" w:hAnsiTheme="majorBidi" w:cstheme="majorBidi"/>
          <w:color w:val="000000" w:themeColor="text1"/>
          <w:spacing w:val="-2"/>
        </w:rPr>
        <w:tab/>
        <w:t>Explain all the four types of partial fractions.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3.3</w:t>
      </w:r>
      <w:r w:rsidRPr="0002351D">
        <w:rPr>
          <w:rFonts w:asciiTheme="majorBidi" w:hAnsiTheme="majorBidi" w:cstheme="majorBidi"/>
          <w:color w:val="000000" w:themeColor="text1"/>
          <w:spacing w:val="-2"/>
        </w:rPr>
        <w:tab/>
        <w:t>Set up equivalent partial fractions for each type.</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3.4</w:t>
      </w:r>
      <w:r w:rsidRPr="0002351D">
        <w:rPr>
          <w:rFonts w:asciiTheme="majorBidi" w:hAnsiTheme="majorBidi" w:cstheme="majorBidi"/>
          <w:color w:val="000000" w:themeColor="text1"/>
          <w:spacing w:val="-2"/>
        </w:rPr>
        <w:tab/>
        <w:t>Explain the methods for finding constants involved.</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3.5</w:t>
      </w:r>
      <w:r w:rsidRPr="0002351D">
        <w:rPr>
          <w:rFonts w:asciiTheme="majorBidi" w:hAnsiTheme="majorBidi" w:cstheme="majorBidi"/>
          <w:color w:val="000000" w:themeColor="text1"/>
          <w:spacing w:val="-2"/>
        </w:rPr>
        <w:tab/>
        <w:t>Resolve a single fraction into partial fractions.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3.6</w:t>
      </w:r>
      <w:r w:rsidRPr="0002351D">
        <w:rPr>
          <w:rFonts w:asciiTheme="majorBidi" w:hAnsiTheme="majorBidi" w:cstheme="majorBidi"/>
          <w:color w:val="000000" w:themeColor="text1"/>
          <w:spacing w:val="-2"/>
        </w:rPr>
        <w:tab/>
        <w:t>Solve problems involving all the four types.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p>
    <w:p w:rsidR="00507CD3" w:rsidRPr="0002351D" w:rsidRDefault="00507CD3" w:rsidP="00507CD3">
      <w:pPr>
        <w:tabs>
          <w:tab w:val="left" w:pos="0"/>
        </w:tabs>
        <w:suppressAutoHyphens/>
        <w:spacing w:line="240" w:lineRule="atLeast"/>
        <w:ind w:left="720" w:hanging="72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4.</w:t>
      </w:r>
      <w:r>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UNDERSTAND THE SYSTEMS OF MEASUREMENT OF ANGLES.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4.1</w:t>
      </w:r>
      <w:r w:rsidRPr="0002351D">
        <w:rPr>
          <w:rFonts w:asciiTheme="majorBidi" w:hAnsiTheme="majorBidi" w:cstheme="majorBidi"/>
          <w:color w:val="000000" w:themeColor="text1"/>
          <w:spacing w:val="-2"/>
        </w:rPr>
        <w:tab/>
        <w:t>Define angles and the related terms.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4.2</w:t>
      </w:r>
      <w:r w:rsidRPr="0002351D">
        <w:rPr>
          <w:rFonts w:asciiTheme="majorBidi" w:hAnsiTheme="majorBidi" w:cstheme="majorBidi"/>
          <w:color w:val="000000" w:themeColor="text1"/>
          <w:spacing w:val="-2"/>
        </w:rPr>
        <w:tab/>
        <w:t>Illustrate the generation of an angle.</w:t>
      </w:r>
    </w:p>
    <w:p w:rsidR="00507CD3" w:rsidRPr="0002351D" w:rsidRDefault="00507CD3" w:rsidP="00FE7B62">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4.3</w:t>
      </w:r>
      <w:r w:rsidRPr="0002351D">
        <w:rPr>
          <w:rFonts w:asciiTheme="majorBidi" w:hAnsiTheme="majorBidi" w:cstheme="majorBidi"/>
          <w:color w:val="000000" w:themeColor="text1"/>
          <w:spacing w:val="-2"/>
        </w:rPr>
        <w:tab/>
        <w:t>Explain sexagesimal and circular systems for the</w:t>
      </w:r>
      <w:r w:rsidR="00FE7B62">
        <w:rPr>
          <w:rFonts w:asciiTheme="majorBidi" w:hAnsiTheme="majorBidi" w:cstheme="majorBidi"/>
          <w:color w:val="000000" w:themeColor="text1"/>
          <w:spacing w:val="-2"/>
        </w:rPr>
        <w:t xml:space="preserve"> </w:t>
      </w:r>
      <w:r w:rsidRPr="0002351D">
        <w:rPr>
          <w:rFonts w:asciiTheme="majorBidi" w:hAnsiTheme="majorBidi" w:cstheme="majorBidi"/>
          <w:color w:val="000000" w:themeColor="text1"/>
          <w:spacing w:val="-2"/>
        </w:rPr>
        <w:t>measurement of angles.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4.4</w:t>
      </w:r>
      <w:r w:rsidRPr="0002351D">
        <w:rPr>
          <w:rFonts w:asciiTheme="majorBidi" w:hAnsiTheme="majorBidi" w:cstheme="majorBidi"/>
          <w:color w:val="000000" w:themeColor="text1"/>
          <w:spacing w:val="-2"/>
        </w:rPr>
        <w:tab/>
        <w:t>Derive the relationship between radian and degree.</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4.5</w:t>
      </w:r>
      <w:r w:rsidRPr="0002351D">
        <w:rPr>
          <w:rFonts w:asciiTheme="majorBidi" w:hAnsiTheme="majorBidi" w:cstheme="majorBidi"/>
          <w:color w:val="000000" w:themeColor="text1"/>
          <w:spacing w:val="-2"/>
        </w:rPr>
        <w:tab/>
        <w:t>Convert radians to degrees and vice versa.</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4.6</w:t>
      </w:r>
      <w:r w:rsidRPr="0002351D">
        <w:rPr>
          <w:rFonts w:asciiTheme="majorBidi" w:hAnsiTheme="majorBidi" w:cstheme="majorBidi"/>
          <w:color w:val="000000" w:themeColor="text1"/>
          <w:spacing w:val="-2"/>
        </w:rPr>
        <w:tab/>
        <w:t>Derive a formula for the circular measure of a central angle.</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4.7</w:t>
      </w:r>
      <w:r w:rsidRPr="0002351D">
        <w:rPr>
          <w:rFonts w:asciiTheme="majorBidi" w:hAnsiTheme="majorBidi" w:cstheme="majorBidi"/>
          <w:color w:val="000000" w:themeColor="text1"/>
          <w:spacing w:val="-2"/>
        </w:rPr>
        <w:tab/>
        <w:t>Use this formula for solving problems.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p>
    <w:p w:rsidR="00507CD3" w:rsidRPr="0002351D" w:rsidRDefault="00507CD3" w:rsidP="00507CD3">
      <w:pPr>
        <w:suppressAutoHyphens/>
        <w:spacing w:line="240" w:lineRule="atLeast"/>
        <w:ind w:left="360" w:hanging="36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5.</w:t>
      </w:r>
      <w:r>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UNDERSTAND BASIC CONCEPTS AND PRINCIPLES OF TRIGONOMETRIC FUNCTIONS.</w:t>
      </w:r>
    </w:p>
    <w:p w:rsidR="00507CD3" w:rsidRPr="0002351D" w:rsidRDefault="00507CD3" w:rsidP="00507CD3">
      <w:pPr>
        <w:suppressAutoHyphens/>
        <w:spacing w:line="240" w:lineRule="atLeast"/>
        <w:ind w:left="720" w:hanging="45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5.1</w:t>
      </w:r>
      <w:r w:rsidRPr="0002351D">
        <w:rPr>
          <w:rFonts w:asciiTheme="majorBidi" w:hAnsiTheme="majorBidi" w:cstheme="majorBidi"/>
          <w:color w:val="000000" w:themeColor="text1"/>
          <w:spacing w:val="-2"/>
        </w:rPr>
        <w:tab/>
        <w:t>Define the basic trigonometric functions/ratios of an angle as ratios of the sides of a right</w:t>
      </w:r>
      <w:r>
        <w:rPr>
          <w:rFonts w:asciiTheme="majorBidi" w:hAnsiTheme="majorBidi" w:cstheme="majorBidi"/>
          <w:color w:val="000000" w:themeColor="text1"/>
          <w:spacing w:val="-2"/>
        </w:rPr>
        <w:t xml:space="preserve"> </w:t>
      </w:r>
      <w:r w:rsidRPr="0002351D">
        <w:rPr>
          <w:rFonts w:asciiTheme="majorBidi" w:hAnsiTheme="majorBidi" w:cstheme="majorBidi"/>
          <w:color w:val="000000" w:themeColor="text1"/>
          <w:spacing w:val="-2"/>
        </w:rPr>
        <w:t>triangle.</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5.2</w:t>
      </w:r>
      <w:r w:rsidRPr="0002351D">
        <w:rPr>
          <w:rFonts w:asciiTheme="majorBidi" w:hAnsiTheme="majorBidi" w:cstheme="majorBidi"/>
          <w:color w:val="000000" w:themeColor="text1"/>
          <w:spacing w:val="-2"/>
        </w:rPr>
        <w:tab/>
        <w:t>Derive fundamental identities.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5.3</w:t>
      </w:r>
      <w:r w:rsidRPr="0002351D">
        <w:rPr>
          <w:rFonts w:asciiTheme="majorBidi" w:hAnsiTheme="majorBidi" w:cstheme="majorBidi"/>
          <w:color w:val="000000" w:themeColor="text1"/>
          <w:spacing w:val="-2"/>
        </w:rPr>
        <w:tab/>
        <w:t>Find trigonometric ratios of particular angles.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5.4</w:t>
      </w:r>
      <w:r w:rsidRPr="0002351D">
        <w:rPr>
          <w:rFonts w:asciiTheme="majorBidi" w:hAnsiTheme="majorBidi" w:cstheme="majorBidi"/>
          <w:color w:val="000000" w:themeColor="text1"/>
          <w:spacing w:val="-2"/>
        </w:rPr>
        <w:tab/>
        <w:t>Draw the graph of trigonometric functions.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5.5</w:t>
      </w:r>
      <w:r w:rsidRPr="0002351D">
        <w:rPr>
          <w:rFonts w:asciiTheme="majorBidi" w:hAnsiTheme="majorBidi" w:cstheme="majorBidi"/>
          <w:color w:val="000000" w:themeColor="text1"/>
          <w:spacing w:val="-2"/>
        </w:rPr>
        <w:tab/>
        <w:t>Solve problems involving trigonometric functions.</w:t>
      </w:r>
    </w:p>
    <w:p w:rsidR="00507CD3" w:rsidRPr="0002351D" w:rsidRDefault="00507CD3" w:rsidP="00507CD3">
      <w:pPr>
        <w:tabs>
          <w:tab w:val="left" w:pos="0"/>
        </w:tabs>
        <w:suppressAutoHyphens/>
        <w:spacing w:line="240" w:lineRule="atLeast"/>
        <w:ind w:left="1140" w:hanging="720"/>
        <w:jc w:val="both"/>
        <w:rPr>
          <w:rFonts w:asciiTheme="majorBidi" w:hAnsiTheme="majorBidi" w:cstheme="majorBidi"/>
          <w:b/>
          <w:bCs/>
          <w:color w:val="000000" w:themeColor="text1"/>
          <w:spacing w:val="-2"/>
        </w:rPr>
      </w:pPr>
    </w:p>
    <w:p w:rsidR="00507CD3" w:rsidRPr="0002351D" w:rsidRDefault="00507CD3" w:rsidP="00507CD3">
      <w:pPr>
        <w:tabs>
          <w:tab w:val="left" w:pos="0"/>
        </w:tabs>
        <w:suppressAutoHyphens/>
        <w:spacing w:line="240" w:lineRule="atLeast"/>
        <w:ind w:left="720" w:hanging="720"/>
        <w:jc w:val="both"/>
        <w:rPr>
          <w:rFonts w:asciiTheme="majorBidi" w:hAnsiTheme="majorBidi" w:cstheme="majorBidi"/>
          <w:color w:val="000000" w:themeColor="text1"/>
          <w:spacing w:val="-2"/>
        </w:rPr>
      </w:pPr>
      <w:r>
        <w:rPr>
          <w:rFonts w:asciiTheme="majorBidi" w:hAnsiTheme="majorBidi" w:cstheme="majorBidi"/>
          <w:b/>
          <w:bCs/>
          <w:color w:val="000000" w:themeColor="text1"/>
          <w:spacing w:val="-2"/>
        </w:rPr>
        <w:t xml:space="preserve">6. </w:t>
      </w:r>
      <w:r w:rsidRPr="0002351D">
        <w:rPr>
          <w:rFonts w:asciiTheme="majorBidi" w:hAnsiTheme="majorBidi" w:cstheme="majorBidi"/>
          <w:b/>
          <w:bCs/>
          <w:color w:val="000000" w:themeColor="text1"/>
          <w:spacing w:val="-2"/>
        </w:rPr>
        <w:t>USE TRIGONOMETRIC IDENTITIES IN SOLVING TECHNOLOGICAL PROBLEMS</w:t>
      </w:r>
      <w:r w:rsidRPr="0002351D">
        <w:rPr>
          <w:rFonts w:asciiTheme="majorBidi" w:hAnsiTheme="majorBidi" w:cstheme="majorBidi"/>
          <w:color w:val="000000" w:themeColor="text1"/>
          <w:spacing w:val="-2"/>
        </w:rPr>
        <w:t>.</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6.1</w:t>
      </w:r>
      <w:r w:rsidRPr="0002351D">
        <w:rPr>
          <w:rFonts w:asciiTheme="majorBidi" w:hAnsiTheme="majorBidi" w:cstheme="majorBidi"/>
          <w:color w:val="000000" w:themeColor="text1"/>
          <w:spacing w:val="-2"/>
        </w:rPr>
        <w:tab/>
        <w:t>List fundamental identities.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6.2</w:t>
      </w:r>
      <w:r w:rsidRPr="0002351D">
        <w:rPr>
          <w:rFonts w:asciiTheme="majorBidi" w:hAnsiTheme="majorBidi" w:cstheme="majorBidi"/>
          <w:color w:val="000000" w:themeColor="text1"/>
          <w:spacing w:val="-2"/>
        </w:rPr>
        <w:tab/>
        <w:t>Prove the fundamental law.</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6.3</w:t>
      </w:r>
      <w:r w:rsidRPr="0002351D">
        <w:rPr>
          <w:rFonts w:asciiTheme="majorBidi" w:hAnsiTheme="majorBidi" w:cstheme="majorBidi"/>
          <w:color w:val="000000" w:themeColor="text1"/>
          <w:spacing w:val="-2"/>
        </w:rPr>
        <w:tab/>
        <w:t>Deduce important results.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6.4</w:t>
      </w:r>
      <w:r w:rsidRPr="0002351D">
        <w:rPr>
          <w:rFonts w:asciiTheme="majorBidi" w:hAnsiTheme="majorBidi" w:cstheme="majorBidi"/>
          <w:color w:val="000000" w:themeColor="text1"/>
          <w:spacing w:val="-2"/>
        </w:rPr>
        <w:tab/>
        <w:t>Derive sum and difference formulas.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lastRenderedPageBreak/>
        <w:tab/>
        <w:t>6.5</w:t>
      </w:r>
      <w:r w:rsidRPr="0002351D">
        <w:rPr>
          <w:rFonts w:asciiTheme="majorBidi" w:hAnsiTheme="majorBidi" w:cstheme="majorBidi"/>
          <w:color w:val="000000" w:themeColor="text1"/>
          <w:spacing w:val="-2"/>
        </w:rPr>
        <w:tab/>
        <w:t>Establish half angle, double and triple angle formulas.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6.6</w:t>
      </w:r>
      <w:r w:rsidRPr="0002351D">
        <w:rPr>
          <w:rFonts w:asciiTheme="majorBidi" w:hAnsiTheme="majorBidi" w:cstheme="majorBidi"/>
          <w:color w:val="000000" w:themeColor="text1"/>
          <w:spacing w:val="-2"/>
        </w:rPr>
        <w:tab/>
        <w:t>Convert sum or difference into product and vice versa.</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6.7</w:t>
      </w:r>
      <w:r w:rsidRPr="0002351D">
        <w:rPr>
          <w:rFonts w:asciiTheme="majorBidi" w:hAnsiTheme="majorBidi" w:cstheme="majorBidi"/>
          <w:color w:val="000000" w:themeColor="text1"/>
          <w:spacing w:val="-2"/>
        </w:rPr>
        <w:tab/>
        <w:t>Solve problems.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p>
    <w:p w:rsidR="00507CD3" w:rsidRPr="0002351D" w:rsidRDefault="00507CD3" w:rsidP="00507CD3">
      <w:pPr>
        <w:suppressAutoHyphens/>
        <w:spacing w:line="240" w:lineRule="atLeast"/>
        <w:ind w:left="360" w:hanging="27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7</w:t>
      </w:r>
      <w:r w:rsidRPr="0002351D">
        <w:rPr>
          <w:rFonts w:asciiTheme="majorBidi" w:hAnsiTheme="majorBidi" w:cstheme="majorBidi"/>
          <w:color w:val="000000" w:themeColor="text1"/>
          <w:spacing w:val="-2"/>
        </w:rPr>
        <w:t>.</w:t>
      </w:r>
      <w:r>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USE CONCEPT, PROPERTIES AND LAWS OF TRIGONOMETRIC FUNCTIONS FOR SOLVING TRIANGLES.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7.1</w:t>
      </w:r>
      <w:r w:rsidRPr="0002351D">
        <w:rPr>
          <w:rFonts w:asciiTheme="majorBidi" w:hAnsiTheme="majorBidi" w:cstheme="majorBidi"/>
          <w:color w:val="000000" w:themeColor="text1"/>
          <w:spacing w:val="-2"/>
        </w:rPr>
        <w:tab/>
        <w:t>Define angle of elevation and angle of depression.</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7.2</w:t>
      </w:r>
      <w:r w:rsidRPr="0002351D">
        <w:rPr>
          <w:rFonts w:asciiTheme="majorBidi" w:hAnsiTheme="majorBidi" w:cstheme="majorBidi"/>
          <w:color w:val="000000" w:themeColor="text1"/>
          <w:spacing w:val="-2"/>
        </w:rPr>
        <w:tab/>
        <w:t>Prove the law of sines and the law of cosines.</w:t>
      </w:r>
    </w:p>
    <w:p w:rsidR="00507CD3"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7.3</w:t>
      </w:r>
      <w:r w:rsidRPr="0002351D">
        <w:rPr>
          <w:rFonts w:asciiTheme="majorBidi" w:hAnsiTheme="majorBidi" w:cstheme="majorBidi"/>
          <w:color w:val="000000" w:themeColor="text1"/>
          <w:spacing w:val="-2"/>
        </w:rPr>
        <w:tab/>
        <w:t>Explain elements of a triangle.</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Pr>
          <w:rFonts w:asciiTheme="majorBidi" w:hAnsiTheme="majorBidi" w:cstheme="majorBidi"/>
          <w:color w:val="000000" w:themeColor="text1"/>
          <w:spacing w:val="-2"/>
        </w:rPr>
        <w:tab/>
      </w:r>
      <w:r w:rsidRPr="0002351D">
        <w:rPr>
          <w:rFonts w:asciiTheme="majorBidi" w:hAnsiTheme="majorBidi" w:cstheme="majorBidi"/>
          <w:color w:val="000000" w:themeColor="text1"/>
          <w:spacing w:val="-2"/>
        </w:rPr>
        <w:t>7.4</w:t>
      </w:r>
      <w:r w:rsidRPr="0002351D">
        <w:rPr>
          <w:rFonts w:asciiTheme="majorBidi" w:hAnsiTheme="majorBidi" w:cstheme="majorBidi"/>
          <w:color w:val="000000" w:themeColor="text1"/>
          <w:spacing w:val="-2"/>
        </w:rPr>
        <w:tab/>
        <w:t>Solve triangles and the problems involving heights and distances.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r>
    </w:p>
    <w:p w:rsidR="00507CD3" w:rsidRPr="0002351D" w:rsidRDefault="00507CD3" w:rsidP="00507CD3">
      <w:pPr>
        <w:tabs>
          <w:tab w:val="left" w:pos="0"/>
        </w:tabs>
        <w:suppressAutoHyphens/>
        <w:spacing w:line="240" w:lineRule="atLeast"/>
        <w:ind w:left="720" w:hanging="720"/>
        <w:jc w:val="both"/>
        <w:rPr>
          <w:rFonts w:asciiTheme="majorBidi" w:hAnsiTheme="majorBidi" w:cstheme="majorBidi"/>
          <w:color w:val="000000" w:themeColor="text1"/>
          <w:spacing w:val="-2"/>
        </w:rPr>
      </w:pPr>
      <w:r>
        <w:rPr>
          <w:rFonts w:asciiTheme="majorBidi" w:hAnsiTheme="majorBidi" w:cstheme="majorBidi"/>
          <w:b/>
          <w:bCs/>
          <w:color w:val="000000" w:themeColor="text1"/>
          <w:spacing w:val="-2"/>
        </w:rPr>
        <w:t xml:space="preserve">8. </w:t>
      </w:r>
      <w:r w:rsidRPr="0002351D">
        <w:rPr>
          <w:rFonts w:asciiTheme="majorBidi" w:hAnsiTheme="majorBidi" w:cstheme="majorBidi"/>
          <w:b/>
          <w:bCs/>
          <w:color w:val="000000" w:themeColor="text1"/>
          <w:spacing w:val="-2"/>
        </w:rPr>
        <w:t xml:space="preserve">UNDERSTAND PRINCIPLES OF VECTORS AND PHASORS </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8.1</w:t>
      </w:r>
      <w:r w:rsidRPr="0002351D">
        <w:rPr>
          <w:rFonts w:asciiTheme="majorBidi" w:hAnsiTheme="majorBidi" w:cstheme="majorBidi"/>
          <w:color w:val="000000" w:themeColor="text1"/>
          <w:spacing w:val="-2"/>
        </w:rPr>
        <w:tab/>
        <w:t>Define unit vectors i, j, k.</w:t>
      </w:r>
    </w:p>
    <w:p w:rsidR="00507CD3"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8.2</w:t>
      </w:r>
      <w:r w:rsidRPr="0002351D">
        <w:rPr>
          <w:rFonts w:asciiTheme="majorBidi" w:hAnsiTheme="majorBidi" w:cstheme="majorBidi"/>
          <w:color w:val="000000" w:themeColor="text1"/>
          <w:spacing w:val="-2"/>
        </w:rPr>
        <w:tab/>
        <w:t>Express a vector in the component form.</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Pr>
          <w:rFonts w:asciiTheme="majorBidi" w:hAnsiTheme="majorBidi" w:cstheme="majorBidi"/>
          <w:color w:val="000000" w:themeColor="text1"/>
          <w:spacing w:val="-2"/>
        </w:rPr>
        <w:tab/>
      </w:r>
      <w:r w:rsidRPr="0002351D">
        <w:rPr>
          <w:rFonts w:asciiTheme="majorBidi" w:hAnsiTheme="majorBidi" w:cstheme="majorBidi"/>
          <w:color w:val="000000" w:themeColor="text1"/>
          <w:spacing w:val="-2"/>
        </w:rPr>
        <w:t>8.3</w:t>
      </w:r>
      <w:r w:rsidRPr="0002351D">
        <w:rPr>
          <w:rFonts w:asciiTheme="majorBidi" w:hAnsiTheme="majorBidi" w:cstheme="majorBidi"/>
          <w:color w:val="000000" w:themeColor="text1"/>
          <w:spacing w:val="-2"/>
        </w:rPr>
        <w:tab/>
        <w:t>Explain magnitude, unit vector, direction cosines of a vector.</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8.4</w:t>
      </w:r>
      <w:r w:rsidRPr="0002351D">
        <w:rPr>
          <w:rFonts w:asciiTheme="majorBidi" w:hAnsiTheme="majorBidi" w:cstheme="majorBidi"/>
          <w:color w:val="000000" w:themeColor="text1"/>
          <w:spacing w:val="-2"/>
        </w:rPr>
        <w:tab/>
        <w:t>Explain dot product and cross product of two vector.</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8.5</w:t>
      </w:r>
      <w:r w:rsidRPr="0002351D">
        <w:rPr>
          <w:rFonts w:asciiTheme="majorBidi" w:hAnsiTheme="majorBidi" w:cstheme="majorBidi"/>
          <w:color w:val="000000" w:themeColor="text1"/>
          <w:spacing w:val="-2"/>
        </w:rPr>
        <w:tab/>
        <w:t>Deduce important results from dot and cross product.</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8.6</w:t>
      </w:r>
      <w:r w:rsidRPr="0002351D">
        <w:rPr>
          <w:rFonts w:asciiTheme="majorBidi" w:hAnsiTheme="majorBidi" w:cstheme="majorBidi"/>
          <w:color w:val="000000" w:themeColor="text1"/>
          <w:spacing w:val="-2"/>
        </w:rPr>
        <w:tab/>
        <w:t>Define phasor and operator j.</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8.7</w:t>
      </w:r>
      <w:r w:rsidRPr="0002351D">
        <w:rPr>
          <w:rFonts w:asciiTheme="majorBidi" w:hAnsiTheme="majorBidi" w:cstheme="majorBidi"/>
          <w:color w:val="000000" w:themeColor="text1"/>
          <w:spacing w:val="-2"/>
        </w:rPr>
        <w:tab/>
        <w:t>Explain different forms of phasors.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8.8</w:t>
      </w:r>
      <w:r w:rsidRPr="0002351D">
        <w:rPr>
          <w:rFonts w:asciiTheme="majorBidi" w:hAnsiTheme="majorBidi" w:cstheme="majorBidi"/>
          <w:color w:val="000000" w:themeColor="text1"/>
          <w:spacing w:val="-2"/>
        </w:rPr>
        <w:tab/>
        <w:t>Perform basic Algebraic operation on phasors.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8.9</w:t>
      </w:r>
      <w:r w:rsidRPr="0002351D">
        <w:rPr>
          <w:rFonts w:asciiTheme="majorBidi" w:hAnsiTheme="majorBidi" w:cstheme="majorBidi"/>
          <w:color w:val="000000" w:themeColor="text1"/>
          <w:spacing w:val="-2"/>
        </w:rPr>
        <w:tab/>
        <w:t>Solve problems on phasors.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p>
    <w:p w:rsidR="00507CD3" w:rsidRPr="0002351D" w:rsidRDefault="00507CD3" w:rsidP="00507CD3">
      <w:pPr>
        <w:tabs>
          <w:tab w:val="left" w:pos="0"/>
        </w:tabs>
        <w:suppressAutoHyphens/>
        <w:spacing w:line="240" w:lineRule="atLeast"/>
        <w:ind w:left="360" w:hanging="360"/>
        <w:jc w:val="both"/>
        <w:rPr>
          <w:rFonts w:asciiTheme="majorBidi" w:hAnsiTheme="majorBidi" w:cstheme="majorBidi"/>
          <w:color w:val="000000" w:themeColor="text1"/>
          <w:spacing w:val="-2"/>
        </w:rPr>
      </w:pPr>
      <w:r>
        <w:rPr>
          <w:rFonts w:asciiTheme="majorBidi" w:hAnsiTheme="majorBidi" w:cstheme="majorBidi"/>
          <w:b/>
          <w:bCs/>
          <w:color w:val="000000" w:themeColor="text1"/>
          <w:spacing w:val="-2"/>
        </w:rPr>
        <w:t xml:space="preserve">9. </w:t>
      </w:r>
      <w:r w:rsidRPr="0002351D">
        <w:rPr>
          <w:rFonts w:asciiTheme="majorBidi" w:hAnsiTheme="majorBidi" w:cstheme="majorBidi"/>
          <w:b/>
          <w:bCs/>
          <w:color w:val="000000" w:themeColor="text1"/>
          <w:spacing w:val="-2"/>
        </w:rPr>
        <w:t>USE PRINCIPLES OF COMPLEX NUMBERS IN SOLVING TECHNOLOGICAL PROBLEMS.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9.1</w:t>
      </w:r>
      <w:r w:rsidRPr="0002351D">
        <w:rPr>
          <w:rFonts w:asciiTheme="majorBidi" w:hAnsiTheme="majorBidi" w:cstheme="majorBidi"/>
          <w:color w:val="000000" w:themeColor="text1"/>
          <w:spacing w:val="-2"/>
        </w:rPr>
        <w:tab/>
        <w:t>Define a complex number and its conjugate.</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9.2</w:t>
      </w:r>
      <w:r w:rsidRPr="0002351D">
        <w:rPr>
          <w:rFonts w:asciiTheme="majorBidi" w:hAnsiTheme="majorBidi" w:cstheme="majorBidi"/>
          <w:color w:val="000000" w:themeColor="text1"/>
          <w:spacing w:val="-2"/>
        </w:rPr>
        <w:tab/>
        <w:t>State properties of complex numbers.</w:t>
      </w:r>
    </w:p>
    <w:p w:rsidR="00507CD3"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9.3</w:t>
      </w:r>
      <w:r w:rsidRPr="0002351D">
        <w:rPr>
          <w:rFonts w:asciiTheme="majorBidi" w:hAnsiTheme="majorBidi" w:cstheme="majorBidi"/>
          <w:color w:val="000000" w:themeColor="text1"/>
          <w:spacing w:val="-2"/>
        </w:rPr>
        <w:tab/>
        <w:t>Give different forms of complex numbers.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Pr>
          <w:rFonts w:asciiTheme="majorBidi" w:hAnsiTheme="majorBidi" w:cstheme="majorBidi"/>
          <w:color w:val="000000" w:themeColor="text1"/>
          <w:spacing w:val="-2"/>
        </w:rPr>
        <w:tab/>
      </w:r>
      <w:r w:rsidRPr="0002351D">
        <w:rPr>
          <w:rFonts w:asciiTheme="majorBidi" w:hAnsiTheme="majorBidi" w:cstheme="majorBidi"/>
          <w:color w:val="000000" w:themeColor="text1"/>
          <w:spacing w:val="-2"/>
        </w:rPr>
        <w:t>9.4</w:t>
      </w:r>
      <w:r w:rsidRPr="0002351D">
        <w:rPr>
          <w:rFonts w:asciiTheme="majorBidi" w:hAnsiTheme="majorBidi" w:cstheme="majorBidi"/>
          <w:color w:val="000000" w:themeColor="text1"/>
          <w:spacing w:val="-2"/>
        </w:rPr>
        <w:tab/>
        <w:t>Perform basic algebraic operations on complex numbers.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9.5</w:t>
      </w:r>
      <w:r w:rsidRPr="0002351D">
        <w:rPr>
          <w:rFonts w:asciiTheme="majorBidi" w:hAnsiTheme="majorBidi" w:cstheme="majorBidi"/>
          <w:color w:val="000000" w:themeColor="text1"/>
          <w:spacing w:val="-2"/>
        </w:rPr>
        <w:tab/>
        <w:t>Solve problem involving complex numbers.</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p>
    <w:p w:rsidR="00507CD3" w:rsidRPr="0002351D" w:rsidRDefault="00507CD3" w:rsidP="00507CD3">
      <w:pPr>
        <w:tabs>
          <w:tab w:val="left" w:pos="0"/>
        </w:tabs>
        <w:suppressAutoHyphens/>
        <w:spacing w:line="240" w:lineRule="atLeast"/>
        <w:ind w:left="450" w:hanging="450"/>
        <w:jc w:val="both"/>
        <w:rPr>
          <w:rFonts w:asciiTheme="majorBidi" w:hAnsiTheme="majorBidi" w:cstheme="majorBidi"/>
          <w:color w:val="000000" w:themeColor="text1"/>
          <w:spacing w:val="-2"/>
        </w:rPr>
      </w:pPr>
      <w:r>
        <w:rPr>
          <w:rFonts w:asciiTheme="majorBidi" w:hAnsiTheme="majorBidi" w:cstheme="majorBidi"/>
          <w:b/>
          <w:bCs/>
          <w:color w:val="000000" w:themeColor="text1"/>
          <w:spacing w:val="-2"/>
        </w:rPr>
        <w:t xml:space="preserve">10. </w:t>
      </w:r>
      <w:r w:rsidRPr="0002351D">
        <w:rPr>
          <w:rFonts w:asciiTheme="majorBidi" w:hAnsiTheme="majorBidi" w:cstheme="majorBidi"/>
          <w:b/>
          <w:bCs/>
          <w:color w:val="000000" w:themeColor="text1"/>
          <w:spacing w:val="-2"/>
        </w:rPr>
        <w:t xml:space="preserve">SOLVE TECHNICAL PROBLEMS USING PRINCIPLES OF BOOLEAN ALGEBRA </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w:t>
      </w:r>
      <w:r w:rsidRPr="0002351D">
        <w:rPr>
          <w:rFonts w:asciiTheme="majorBidi" w:hAnsiTheme="majorBidi" w:cstheme="majorBidi"/>
          <w:color w:val="000000" w:themeColor="text1"/>
          <w:spacing w:val="-2"/>
        </w:rPr>
        <w:tab/>
        <w:t>Explain fundamental concepts of Boolean algebra</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10.2</w:t>
      </w:r>
      <w:r w:rsidRPr="0002351D">
        <w:rPr>
          <w:rFonts w:asciiTheme="majorBidi" w:hAnsiTheme="majorBidi" w:cstheme="majorBidi"/>
          <w:color w:val="000000" w:themeColor="text1"/>
          <w:spacing w:val="-2"/>
        </w:rPr>
        <w:tab/>
        <w:t>Explain binary numbers, octal numbers, decimal numbers and their interconversion.</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10.3</w:t>
      </w:r>
      <w:r w:rsidRPr="0002351D">
        <w:rPr>
          <w:rFonts w:asciiTheme="majorBidi" w:hAnsiTheme="majorBidi" w:cstheme="majorBidi"/>
          <w:color w:val="000000" w:themeColor="text1"/>
          <w:spacing w:val="-2"/>
        </w:rPr>
        <w:tab/>
        <w:t>Explain digital addition and multiplication and its applications to OR gates and AND Gates</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10.4</w:t>
      </w:r>
      <w:r w:rsidRPr="0002351D">
        <w:rPr>
          <w:rFonts w:asciiTheme="majorBidi" w:hAnsiTheme="majorBidi" w:cstheme="majorBidi"/>
          <w:color w:val="000000" w:themeColor="text1"/>
          <w:spacing w:val="-2"/>
        </w:rPr>
        <w:tab/>
        <w:t>Illustrate complementation and inversion</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10.5</w:t>
      </w:r>
      <w:r w:rsidRPr="0002351D">
        <w:rPr>
          <w:rFonts w:asciiTheme="majorBidi" w:hAnsiTheme="majorBidi" w:cstheme="majorBidi"/>
          <w:color w:val="000000" w:themeColor="text1"/>
          <w:spacing w:val="-2"/>
        </w:rPr>
        <w:tab/>
        <w:t>Evaluate logical expression</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 xml:space="preserve">      10.6</w:t>
      </w:r>
      <w:r w:rsidRPr="0002351D">
        <w:rPr>
          <w:rFonts w:asciiTheme="majorBidi" w:hAnsiTheme="majorBidi" w:cstheme="majorBidi"/>
          <w:color w:val="000000" w:themeColor="text1"/>
          <w:spacing w:val="-2"/>
        </w:rPr>
        <w:tab/>
        <w:t>List basic Laws of Boolean Algebra</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10.7</w:t>
      </w:r>
      <w:r w:rsidRPr="0002351D">
        <w:rPr>
          <w:rFonts w:asciiTheme="majorBidi" w:hAnsiTheme="majorBidi" w:cstheme="majorBidi"/>
          <w:color w:val="000000" w:themeColor="text1"/>
          <w:spacing w:val="-2"/>
        </w:rPr>
        <w:tab/>
        <w:t>Explain De-Morgan's theorem</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10.8</w:t>
      </w:r>
      <w:r w:rsidRPr="0002351D">
        <w:rPr>
          <w:rFonts w:asciiTheme="majorBidi" w:hAnsiTheme="majorBidi" w:cstheme="majorBidi"/>
          <w:color w:val="000000" w:themeColor="text1"/>
          <w:spacing w:val="-2"/>
        </w:rPr>
        <w:tab/>
        <w:t>Explain basic duality of Boolean algebra</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10.9</w:t>
      </w:r>
      <w:r w:rsidRPr="0002351D">
        <w:rPr>
          <w:rFonts w:asciiTheme="majorBidi" w:hAnsiTheme="majorBidi" w:cstheme="majorBidi"/>
          <w:color w:val="000000" w:themeColor="text1"/>
          <w:spacing w:val="-2"/>
        </w:rPr>
        <w:tab/>
        <w:t>Derive Boolean expression</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10.10</w:t>
      </w:r>
      <w:r w:rsidRPr="0002351D">
        <w:rPr>
          <w:rFonts w:asciiTheme="majorBidi" w:hAnsiTheme="majorBidi" w:cstheme="majorBidi"/>
          <w:color w:val="000000" w:themeColor="text1"/>
          <w:spacing w:val="-2"/>
        </w:rPr>
        <w:tab/>
        <w:t>Explain combination of GATES</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10.11</w:t>
      </w:r>
      <w:r w:rsidRPr="0002351D">
        <w:rPr>
          <w:rFonts w:asciiTheme="majorBidi" w:hAnsiTheme="majorBidi" w:cstheme="majorBidi"/>
          <w:color w:val="000000" w:themeColor="text1"/>
          <w:spacing w:val="-2"/>
        </w:rPr>
        <w:tab/>
        <w:t>Illustrate sum of products and product of sum</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10.12</w:t>
      </w:r>
      <w:r w:rsidRPr="0002351D">
        <w:rPr>
          <w:rFonts w:asciiTheme="majorBidi" w:hAnsiTheme="majorBidi" w:cstheme="majorBidi"/>
          <w:color w:val="000000" w:themeColor="text1"/>
          <w:spacing w:val="-2"/>
        </w:rPr>
        <w:tab/>
        <w:t>Derive product of sum expression</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10.13</w:t>
      </w:r>
      <w:r w:rsidRPr="0002351D">
        <w:rPr>
          <w:rFonts w:asciiTheme="majorBidi" w:hAnsiTheme="majorBidi" w:cstheme="majorBidi"/>
          <w:color w:val="000000" w:themeColor="text1"/>
          <w:spacing w:val="-2"/>
        </w:rPr>
        <w:tab/>
        <w:t>Explain NAND Gates and NOR Gates</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10.14</w:t>
      </w:r>
      <w:r w:rsidRPr="0002351D">
        <w:rPr>
          <w:rFonts w:asciiTheme="majorBidi" w:hAnsiTheme="majorBidi" w:cstheme="majorBidi"/>
          <w:color w:val="000000" w:themeColor="text1"/>
          <w:spacing w:val="-2"/>
        </w:rPr>
        <w:tab/>
        <w:t>Use the map methods for simplifying expressions</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10.15</w:t>
      </w:r>
      <w:r w:rsidRPr="0002351D">
        <w:rPr>
          <w:rFonts w:asciiTheme="majorBidi" w:hAnsiTheme="majorBidi" w:cstheme="majorBidi"/>
          <w:color w:val="000000" w:themeColor="text1"/>
          <w:spacing w:val="-2"/>
        </w:rPr>
        <w:tab/>
        <w:t>Explain sub-cubes and covering</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p>
    <w:p w:rsidR="00507CD3" w:rsidRPr="0002351D" w:rsidRDefault="00507CD3" w:rsidP="00507CD3">
      <w:pPr>
        <w:tabs>
          <w:tab w:val="left" w:pos="0"/>
        </w:tabs>
        <w:suppressAutoHyphens/>
        <w:spacing w:line="240" w:lineRule="atLeast"/>
        <w:ind w:left="720" w:hanging="720"/>
        <w:jc w:val="both"/>
        <w:rPr>
          <w:rFonts w:asciiTheme="majorBidi" w:hAnsiTheme="majorBidi" w:cstheme="majorBidi"/>
          <w:b/>
          <w:bCs/>
          <w:color w:val="000000" w:themeColor="text1"/>
          <w:spacing w:val="-2"/>
        </w:rPr>
      </w:pPr>
      <w:r>
        <w:rPr>
          <w:rFonts w:asciiTheme="majorBidi" w:hAnsiTheme="majorBidi" w:cstheme="majorBidi"/>
          <w:b/>
          <w:bCs/>
          <w:color w:val="000000" w:themeColor="text1"/>
          <w:spacing w:val="-2"/>
        </w:rPr>
        <w:t xml:space="preserve">11. </w:t>
      </w:r>
      <w:r w:rsidRPr="0002351D">
        <w:rPr>
          <w:rFonts w:asciiTheme="majorBidi" w:hAnsiTheme="majorBidi" w:cstheme="majorBidi"/>
          <w:b/>
          <w:bCs/>
          <w:color w:val="000000" w:themeColor="text1"/>
          <w:spacing w:val="-2"/>
        </w:rPr>
        <w:t>UNDERSTAND THE CONCEPT OF PLANE ANALYTIC GEOMETRY</w:t>
      </w:r>
    </w:p>
    <w:p w:rsidR="00507CD3" w:rsidRPr="0002351D" w:rsidRDefault="00507CD3" w:rsidP="00507CD3">
      <w:pPr>
        <w:tabs>
          <w:tab w:val="left" w:pos="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11.1</w:t>
      </w:r>
      <w:r w:rsidRPr="0002351D">
        <w:rPr>
          <w:rFonts w:asciiTheme="majorBidi" w:hAnsiTheme="majorBidi" w:cstheme="majorBidi"/>
          <w:color w:val="000000" w:themeColor="text1"/>
          <w:spacing w:val="-2"/>
        </w:rPr>
        <w:tab/>
        <w:t>Explain the rectangular coordinate system.</w:t>
      </w:r>
    </w:p>
    <w:p w:rsidR="00507CD3" w:rsidRPr="0002351D" w:rsidRDefault="00507CD3" w:rsidP="00507CD3">
      <w:pPr>
        <w:tabs>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11.2</w:t>
      </w:r>
      <w:r w:rsidRPr="0002351D">
        <w:rPr>
          <w:rFonts w:asciiTheme="majorBidi" w:hAnsiTheme="majorBidi" w:cstheme="majorBidi"/>
          <w:color w:val="000000" w:themeColor="text1"/>
          <w:spacing w:val="-2"/>
        </w:rPr>
        <w:tab/>
        <w:t>Locate points in different quadrants.</w:t>
      </w:r>
    </w:p>
    <w:p w:rsidR="00507CD3" w:rsidRPr="0002351D" w:rsidRDefault="00507CD3" w:rsidP="00507CD3">
      <w:pPr>
        <w:tabs>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11.3</w:t>
      </w:r>
      <w:r w:rsidRPr="0002351D">
        <w:rPr>
          <w:rFonts w:asciiTheme="majorBidi" w:hAnsiTheme="majorBidi" w:cstheme="majorBidi"/>
          <w:color w:val="000000" w:themeColor="text1"/>
          <w:spacing w:val="-2"/>
        </w:rPr>
        <w:tab/>
        <w:t>Derive distance formula.</w:t>
      </w:r>
    </w:p>
    <w:p w:rsidR="00507CD3" w:rsidRPr="0002351D" w:rsidRDefault="00507CD3" w:rsidP="00507CD3">
      <w:pPr>
        <w:tabs>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11.4</w:t>
      </w:r>
      <w:r w:rsidRPr="0002351D">
        <w:rPr>
          <w:rFonts w:asciiTheme="majorBidi" w:hAnsiTheme="majorBidi" w:cstheme="majorBidi"/>
          <w:color w:val="000000" w:themeColor="text1"/>
          <w:spacing w:val="-2"/>
        </w:rPr>
        <w:tab/>
        <w:t xml:space="preserve">Describe the ratio formula </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11.5</w:t>
      </w:r>
      <w:r w:rsidRPr="0002351D">
        <w:rPr>
          <w:rFonts w:asciiTheme="majorBidi" w:hAnsiTheme="majorBidi" w:cstheme="majorBidi"/>
          <w:color w:val="000000" w:themeColor="text1"/>
          <w:spacing w:val="-2"/>
        </w:rPr>
        <w:tab/>
        <w:t>Derive slope formula</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11.6</w:t>
      </w:r>
      <w:r w:rsidRPr="0002351D">
        <w:rPr>
          <w:rFonts w:asciiTheme="majorBidi" w:hAnsiTheme="majorBidi" w:cstheme="majorBidi"/>
          <w:color w:val="000000" w:themeColor="text1"/>
          <w:spacing w:val="-2"/>
        </w:rPr>
        <w:tab/>
        <w:t>Solve problems using the above formulae.</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p>
    <w:p w:rsidR="00FE7B62" w:rsidRDefault="00FE7B62" w:rsidP="00507CD3">
      <w:pPr>
        <w:tabs>
          <w:tab w:val="left" w:pos="0"/>
        </w:tabs>
        <w:suppressAutoHyphens/>
        <w:spacing w:line="240" w:lineRule="atLeast"/>
        <w:ind w:left="720" w:hanging="720"/>
        <w:jc w:val="both"/>
        <w:rPr>
          <w:rFonts w:asciiTheme="majorBidi" w:hAnsiTheme="majorBidi" w:cstheme="majorBidi"/>
          <w:b/>
          <w:bCs/>
          <w:color w:val="000000" w:themeColor="text1"/>
          <w:spacing w:val="-2"/>
        </w:rPr>
      </w:pPr>
    </w:p>
    <w:p w:rsidR="00507CD3" w:rsidRPr="0002351D" w:rsidRDefault="00507CD3" w:rsidP="00507CD3">
      <w:pPr>
        <w:tabs>
          <w:tab w:val="left" w:pos="0"/>
        </w:tabs>
        <w:suppressAutoHyphens/>
        <w:spacing w:line="240" w:lineRule="atLeast"/>
        <w:ind w:left="720" w:hanging="72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lastRenderedPageBreak/>
        <w:t>12.</w:t>
      </w:r>
      <w:r>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USE EQUATIONS OF STRAIGHT LINE IN SOLVING PROBLEMS.</w:t>
      </w:r>
    </w:p>
    <w:p w:rsidR="00507CD3" w:rsidRPr="0002351D" w:rsidRDefault="00507CD3" w:rsidP="00507CD3">
      <w:pPr>
        <w:tabs>
          <w:tab w:val="left" w:pos="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12.1</w:t>
      </w:r>
      <w:r w:rsidRPr="0002351D">
        <w:rPr>
          <w:rFonts w:asciiTheme="majorBidi" w:hAnsiTheme="majorBidi" w:cstheme="majorBidi"/>
          <w:color w:val="000000" w:themeColor="text1"/>
          <w:spacing w:val="-2"/>
        </w:rPr>
        <w:tab/>
        <w:t>Define equation of a straight line.</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12.2</w:t>
      </w:r>
      <w:r w:rsidRPr="0002351D">
        <w:rPr>
          <w:rFonts w:asciiTheme="majorBidi" w:hAnsiTheme="majorBidi" w:cstheme="majorBidi"/>
          <w:color w:val="000000" w:themeColor="text1"/>
          <w:spacing w:val="-2"/>
        </w:rPr>
        <w:tab/>
        <w:t>Derive slope intercept and intercept forms of equations of a straight line.</w:t>
      </w:r>
    </w:p>
    <w:p w:rsidR="00507CD3" w:rsidRPr="0002351D" w:rsidRDefault="00507CD3" w:rsidP="00507CD3">
      <w:pPr>
        <w:tabs>
          <w:tab w:val="left" w:pos="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12.3</w:t>
      </w:r>
      <w:r w:rsidRPr="0002351D">
        <w:rPr>
          <w:rFonts w:asciiTheme="majorBidi" w:hAnsiTheme="majorBidi" w:cstheme="majorBidi"/>
          <w:color w:val="000000" w:themeColor="text1"/>
          <w:spacing w:val="-2"/>
        </w:rPr>
        <w:tab/>
        <w:t>Write general form of equations of a straight line.</w:t>
      </w:r>
    </w:p>
    <w:p w:rsidR="00507CD3" w:rsidRPr="0002351D" w:rsidRDefault="00507CD3" w:rsidP="00507CD3">
      <w:pPr>
        <w:tabs>
          <w:tab w:val="left" w:pos="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12.4</w:t>
      </w:r>
      <w:r w:rsidRPr="0002351D">
        <w:rPr>
          <w:rFonts w:asciiTheme="majorBidi" w:hAnsiTheme="majorBidi" w:cstheme="majorBidi"/>
          <w:color w:val="000000" w:themeColor="text1"/>
          <w:spacing w:val="-2"/>
        </w:rPr>
        <w:tab/>
        <w:t>Derive an expression for angle between two straight lines.</w:t>
      </w:r>
    </w:p>
    <w:p w:rsidR="00507CD3" w:rsidRPr="0002351D" w:rsidRDefault="00507CD3" w:rsidP="00507CD3">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12.5</w:t>
      </w:r>
      <w:r w:rsidRPr="0002351D">
        <w:rPr>
          <w:rFonts w:asciiTheme="majorBidi" w:hAnsiTheme="majorBidi" w:cstheme="majorBidi"/>
          <w:color w:val="000000" w:themeColor="text1"/>
          <w:spacing w:val="-2"/>
        </w:rPr>
        <w:tab/>
        <w:t>Derive conditions of perpendicularity and parallelism of two straight lines.</w:t>
      </w:r>
    </w:p>
    <w:p w:rsidR="00507CD3" w:rsidRPr="0002351D" w:rsidRDefault="00507CD3" w:rsidP="00507CD3">
      <w:pPr>
        <w:tabs>
          <w:tab w:val="left" w:pos="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12.6</w:t>
      </w:r>
      <w:r w:rsidRPr="0002351D">
        <w:rPr>
          <w:rFonts w:asciiTheme="majorBidi" w:hAnsiTheme="majorBidi" w:cstheme="majorBidi"/>
          <w:color w:val="000000" w:themeColor="text1"/>
          <w:spacing w:val="-2"/>
        </w:rPr>
        <w:tab/>
        <w:t>Solve problems using these equations/formulae.</w:t>
      </w: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p>
    <w:p w:rsidR="00507CD3" w:rsidRPr="0002351D" w:rsidRDefault="00507CD3" w:rsidP="00507CD3">
      <w:pPr>
        <w:tabs>
          <w:tab w:val="left" w:pos="0"/>
        </w:tabs>
        <w:suppressAutoHyphens/>
        <w:spacing w:line="240" w:lineRule="atLeast"/>
        <w:jc w:val="both"/>
        <w:rPr>
          <w:rFonts w:asciiTheme="majorBidi" w:hAnsiTheme="majorBidi" w:cstheme="majorBidi"/>
          <w:color w:val="000000" w:themeColor="text1"/>
          <w:spacing w:val="-2"/>
        </w:rPr>
      </w:pPr>
      <w:r>
        <w:rPr>
          <w:rFonts w:asciiTheme="majorBidi" w:hAnsiTheme="majorBidi" w:cstheme="majorBidi"/>
          <w:b/>
          <w:bCs/>
          <w:color w:val="000000" w:themeColor="text1"/>
          <w:spacing w:val="-2"/>
        </w:rPr>
        <w:t xml:space="preserve">13. </w:t>
      </w:r>
      <w:r w:rsidRPr="0002351D">
        <w:rPr>
          <w:rFonts w:asciiTheme="majorBidi" w:hAnsiTheme="majorBidi" w:cstheme="majorBidi"/>
          <w:b/>
          <w:bCs/>
          <w:color w:val="000000" w:themeColor="text1"/>
          <w:spacing w:val="-2"/>
        </w:rPr>
        <w:t>SOLVE TECHNOLOGICAL PROBLEMS USING EQUATIONS OF CIRCLE</w:t>
      </w:r>
    </w:p>
    <w:p w:rsidR="00507CD3" w:rsidRPr="0002351D" w:rsidRDefault="00507CD3" w:rsidP="00507CD3">
      <w:pPr>
        <w:tabs>
          <w:tab w:val="left" w:pos="0"/>
        </w:tabs>
        <w:suppressAutoHyphens/>
        <w:spacing w:line="240" w:lineRule="atLeast"/>
        <w:ind w:left="84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13.1 Define a circle.</w:t>
      </w:r>
    </w:p>
    <w:p w:rsidR="00507CD3" w:rsidRPr="0002351D" w:rsidRDefault="00507CD3" w:rsidP="00507CD3">
      <w:pPr>
        <w:tabs>
          <w:tab w:val="left" w:pos="0"/>
        </w:tabs>
        <w:suppressAutoHyphens/>
        <w:spacing w:line="240" w:lineRule="atLeast"/>
        <w:ind w:left="84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13.2 Describe standard, central and general forms of the equation of a circle.</w:t>
      </w:r>
    </w:p>
    <w:p w:rsidR="00507CD3" w:rsidRPr="0002351D" w:rsidRDefault="00507CD3" w:rsidP="00507CD3">
      <w:pPr>
        <w:tabs>
          <w:tab w:val="left" w:pos="0"/>
          <w:tab w:val="left" w:pos="720"/>
        </w:tabs>
        <w:suppressAutoHyphens/>
        <w:spacing w:line="240" w:lineRule="atLeast"/>
        <w:ind w:left="84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13.3 Convert general form to the central form of equation of a circle.</w:t>
      </w:r>
    </w:p>
    <w:p w:rsidR="00507CD3" w:rsidRPr="0002351D" w:rsidRDefault="00507CD3" w:rsidP="00507CD3">
      <w:pPr>
        <w:tabs>
          <w:tab w:val="left" w:pos="0"/>
          <w:tab w:val="left" w:pos="720"/>
        </w:tabs>
        <w:suppressAutoHyphens/>
        <w:spacing w:line="240" w:lineRule="atLeast"/>
        <w:ind w:left="84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13.4</w:t>
      </w:r>
      <w:r w:rsidRPr="0002351D">
        <w:rPr>
          <w:rFonts w:asciiTheme="majorBidi" w:hAnsiTheme="majorBidi" w:cstheme="majorBidi"/>
          <w:color w:val="000000" w:themeColor="text1"/>
          <w:spacing w:val="-2"/>
        </w:rPr>
        <w:tab/>
        <w:t xml:space="preserve"> Deduce formula for radius and coordinates of the center of a circle.</w:t>
      </w:r>
    </w:p>
    <w:p w:rsidR="00507CD3" w:rsidRPr="0002351D" w:rsidRDefault="00507CD3" w:rsidP="00507CD3">
      <w:pPr>
        <w:tabs>
          <w:tab w:val="left" w:pos="0"/>
          <w:tab w:val="left" w:pos="720"/>
        </w:tabs>
        <w:suppressAutoHyphens/>
        <w:spacing w:line="240" w:lineRule="atLeast"/>
        <w:ind w:left="84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13.5</w:t>
      </w:r>
      <w:r w:rsidRPr="0002351D">
        <w:rPr>
          <w:rFonts w:asciiTheme="majorBidi" w:hAnsiTheme="majorBidi" w:cstheme="majorBidi"/>
          <w:color w:val="000000" w:themeColor="text1"/>
          <w:spacing w:val="-2"/>
        </w:rPr>
        <w:tab/>
        <w:t xml:space="preserve"> Derive equation of the circle passing through three points.</w:t>
      </w:r>
    </w:p>
    <w:p w:rsidR="00507CD3" w:rsidRPr="0002351D" w:rsidRDefault="00507CD3" w:rsidP="00507CD3">
      <w:pPr>
        <w:tabs>
          <w:tab w:val="left" w:pos="0"/>
        </w:tabs>
        <w:suppressAutoHyphens/>
        <w:spacing w:line="240" w:lineRule="atLeast"/>
        <w:ind w:left="84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13.6</w:t>
      </w:r>
      <w:r w:rsidRPr="0002351D">
        <w:rPr>
          <w:rFonts w:asciiTheme="majorBidi" w:hAnsiTheme="majorBidi" w:cstheme="majorBidi"/>
          <w:color w:val="000000" w:themeColor="text1"/>
          <w:spacing w:val="-2"/>
        </w:rPr>
        <w:tab/>
        <w:t xml:space="preserve"> Solve problems involving these equations.</w:t>
      </w:r>
    </w:p>
    <w:p w:rsidR="00507CD3" w:rsidRDefault="00507CD3"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Default="000A6198" w:rsidP="00507CD3">
      <w:pPr>
        <w:tabs>
          <w:tab w:val="left" w:pos="-720"/>
        </w:tabs>
        <w:suppressAutoHyphens/>
        <w:jc w:val="both"/>
        <w:rPr>
          <w:rFonts w:asciiTheme="majorBidi" w:hAnsiTheme="majorBidi" w:cstheme="majorBidi"/>
          <w:color w:val="000000" w:themeColor="text1"/>
        </w:rPr>
      </w:pPr>
    </w:p>
    <w:p w:rsidR="000A6198" w:rsidRPr="0002351D" w:rsidRDefault="000A6198" w:rsidP="00507CD3">
      <w:pPr>
        <w:tabs>
          <w:tab w:val="left" w:pos="-720"/>
        </w:tabs>
        <w:suppressAutoHyphens/>
        <w:jc w:val="both"/>
        <w:rPr>
          <w:rFonts w:asciiTheme="majorBidi" w:hAnsiTheme="majorBidi" w:cstheme="majorBidi"/>
          <w:color w:val="000000" w:themeColor="text1"/>
        </w:rPr>
      </w:pPr>
    </w:p>
    <w:p w:rsidR="00507CD3" w:rsidRDefault="00507CD3"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Default="000A6198" w:rsidP="00507CD3">
      <w:pPr>
        <w:rPr>
          <w:rFonts w:asciiTheme="majorBidi" w:hAnsiTheme="majorBidi" w:cstheme="majorBidi"/>
          <w:color w:val="000000" w:themeColor="text1"/>
        </w:rPr>
      </w:pPr>
    </w:p>
    <w:p w:rsidR="000A6198" w:rsidRPr="0002351D" w:rsidRDefault="000A6198" w:rsidP="00507CD3">
      <w:pPr>
        <w:rPr>
          <w:rFonts w:asciiTheme="majorBidi" w:hAnsiTheme="majorBidi" w:cstheme="majorBidi"/>
          <w:color w:val="000000" w:themeColor="text1"/>
        </w:rPr>
      </w:pPr>
    </w:p>
    <w:p w:rsidR="00B141CF" w:rsidRPr="000A6198" w:rsidRDefault="009F45E6" w:rsidP="000A6198">
      <w:pPr>
        <w:rPr>
          <w:rFonts w:eastAsia="SimSun"/>
          <w:w w:val="105"/>
          <w:lang w:eastAsia="zh-CN"/>
        </w:rPr>
      </w:pPr>
      <w:r>
        <w:rPr>
          <w:w w:val="105"/>
        </w:rPr>
        <w:t>Phy-122</w:t>
      </w:r>
      <w:r>
        <w:rPr>
          <w:w w:val="105"/>
        </w:rPr>
        <w:tab/>
        <w:t>APPLIED</w:t>
      </w:r>
      <w:r>
        <w:rPr>
          <w:spacing w:val="4"/>
          <w:w w:val="105"/>
        </w:rPr>
        <w:t xml:space="preserve"> </w:t>
      </w:r>
      <w:r>
        <w:rPr>
          <w:w w:val="105"/>
        </w:rPr>
        <w:t>PHYSICS</w:t>
      </w:r>
    </w:p>
    <w:p w:rsidR="00B141CF" w:rsidRPr="00A57FF8" w:rsidRDefault="00B141CF">
      <w:pPr>
        <w:pStyle w:val="BodyText"/>
        <w:spacing w:after="1"/>
        <w:ind w:left="0" w:firstLine="0"/>
        <w:rPr>
          <w:b/>
          <w:color w:val="FF0000"/>
          <w:sz w:val="24"/>
        </w:rPr>
      </w:pPr>
    </w:p>
    <w:tbl>
      <w:tblPr>
        <w:tblW w:w="0" w:type="auto"/>
        <w:tblInd w:w="396" w:type="dxa"/>
        <w:tblLayout w:type="fixed"/>
        <w:tblCellMar>
          <w:left w:w="0" w:type="dxa"/>
          <w:right w:w="0" w:type="dxa"/>
        </w:tblCellMar>
        <w:tblLook w:val="04A0" w:firstRow="1" w:lastRow="0" w:firstColumn="1" w:lastColumn="0" w:noHBand="0" w:noVBand="1"/>
      </w:tblPr>
      <w:tblGrid>
        <w:gridCol w:w="2220"/>
        <w:gridCol w:w="2326"/>
        <w:gridCol w:w="2429"/>
        <w:gridCol w:w="706"/>
        <w:gridCol w:w="519"/>
      </w:tblGrid>
      <w:tr w:rsidR="00B90D82" w:rsidRPr="00B90D82">
        <w:trPr>
          <w:trHeight w:val="268"/>
        </w:trPr>
        <w:tc>
          <w:tcPr>
            <w:tcW w:w="2220" w:type="dxa"/>
          </w:tcPr>
          <w:p w:rsidR="00B141CF" w:rsidRPr="00B90D82" w:rsidRDefault="009F45E6">
            <w:pPr>
              <w:pStyle w:val="TableParagraph"/>
              <w:spacing w:line="249" w:lineRule="exact"/>
              <w:ind w:left="50"/>
              <w:rPr>
                <w:b/>
                <w:sz w:val="23"/>
              </w:rPr>
            </w:pPr>
            <w:r w:rsidRPr="00B90D82">
              <w:rPr>
                <w:b/>
                <w:w w:val="105"/>
                <w:sz w:val="23"/>
              </w:rPr>
              <w:t>Total Contact Hours</w:t>
            </w:r>
          </w:p>
        </w:tc>
        <w:tc>
          <w:tcPr>
            <w:tcW w:w="5980" w:type="dxa"/>
            <w:gridSpan w:val="4"/>
          </w:tcPr>
          <w:p w:rsidR="00B141CF" w:rsidRPr="00B90D82" w:rsidRDefault="00B141CF">
            <w:pPr>
              <w:pStyle w:val="TableParagraph"/>
              <w:rPr>
                <w:sz w:val="18"/>
              </w:rPr>
            </w:pPr>
          </w:p>
        </w:tc>
      </w:tr>
      <w:tr w:rsidR="00B90D82" w:rsidRPr="00B90D82">
        <w:trPr>
          <w:trHeight w:val="266"/>
        </w:trPr>
        <w:tc>
          <w:tcPr>
            <w:tcW w:w="2220" w:type="dxa"/>
          </w:tcPr>
          <w:p w:rsidR="00B141CF" w:rsidRPr="00B90D82" w:rsidRDefault="009F45E6">
            <w:pPr>
              <w:pStyle w:val="TableParagraph"/>
              <w:spacing w:before="2" w:line="244" w:lineRule="exact"/>
              <w:ind w:left="748" w:right="734"/>
              <w:jc w:val="center"/>
              <w:rPr>
                <w:sz w:val="23"/>
              </w:rPr>
            </w:pPr>
            <w:r w:rsidRPr="00B90D82">
              <w:rPr>
                <w:w w:val="105"/>
                <w:sz w:val="23"/>
              </w:rPr>
              <w:t>Theory</w:t>
            </w:r>
          </w:p>
        </w:tc>
        <w:tc>
          <w:tcPr>
            <w:tcW w:w="2326" w:type="dxa"/>
          </w:tcPr>
          <w:p w:rsidR="00B141CF" w:rsidRPr="00B90D82" w:rsidRDefault="009F45E6">
            <w:pPr>
              <w:pStyle w:val="TableParagraph"/>
              <w:spacing w:before="2" w:line="244" w:lineRule="exact"/>
              <w:ind w:left="85"/>
              <w:rPr>
                <w:sz w:val="23"/>
              </w:rPr>
            </w:pPr>
            <w:r w:rsidRPr="00B90D82">
              <w:rPr>
                <w:w w:val="105"/>
                <w:sz w:val="23"/>
              </w:rPr>
              <w:t>32</w:t>
            </w:r>
          </w:p>
        </w:tc>
        <w:tc>
          <w:tcPr>
            <w:tcW w:w="2429" w:type="dxa"/>
          </w:tcPr>
          <w:p w:rsidR="00B141CF" w:rsidRPr="00B90D82" w:rsidRDefault="009F45E6">
            <w:pPr>
              <w:pStyle w:val="TableParagraph"/>
              <w:spacing w:before="2" w:line="244" w:lineRule="exact"/>
              <w:ind w:right="279"/>
              <w:jc w:val="right"/>
              <w:rPr>
                <w:sz w:val="23"/>
              </w:rPr>
            </w:pPr>
            <w:r w:rsidRPr="00B90D82">
              <w:rPr>
                <w:w w:val="103"/>
                <w:sz w:val="23"/>
              </w:rPr>
              <w:t>T</w:t>
            </w:r>
          </w:p>
        </w:tc>
        <w:tc>
          <w:tcPr>
            <w:tcW w:w="706" w:type="dxa"/>
          </w:tcPr>
          <w:p w:rsidR="00B141CF" w:rsidRPr="00B90D82" w:rsidRDefault="009F45E6">
            <w:pPr>
              <w:pStyle w:val="TableParagraph"/>
              <w:spacing w:before="2" w:line="244" w:lineRule="exact"/>
              <w:ind w:right="23"/>
              <w:jc w:val="center"/>
              <w:rPr>
                <w:sz w:val="23"/>
              </w:rPr>
            </w:pPr>
            <w:r w:rsidRPr="00B90D82">
              <w:rPr>
                <w:w w:val="95"/>
                <w:sz w:val="23"/>
              </w:rPr>
              <w:t>P</w:t>
            </w:r>
          </w:p>
        </w:tc>
        <w:tc>
          <w:tcPr>
            <w:tcW w:w="519" w:type="dxa"/>
          </w:tcPr>
          <w:p w:rsidR="00B141CF" w:rsidRPr="00B90D82" w:rsidRDefault="009F45E6">
            <w:pPr>
              <w:pStyle w:val="TableParagraph"/>
              <w:spacing w:before="2" w:line="244" w:lineRule="exact"/>
              <w:ind w:right="50"/>
              <w:jc w:val="right"/>
              <w:rPr>
                <w:sz w:val="23"/>
              </w:rPr>
            </w:pPr>
            <w:r w:rsidRPr="00B90D82">
              <w:rPr>
                <w:w w:val="103"/>
                <w:sz w:val="23"/>
              </w:rPr>
              <w:t>C</w:t>
            </w:r>
          </w:p>
        </w:tc>
      </w:tr>
      <w:tr w:rsidR="00B90D82" w:rsidRPr="00B90D82">
        <w:trPr>
          <w:trHeight w:val="261"/>
        </w:trPr>
        <w:tc>
          <w:tcPr>
            <w:tcW w:w="2220" w:type="dxa"/>
          </w:tcPr>
          <w:p w:rsidR="00B141CF" w:rsidRPr="00B90D82" w:rsidRDefault="009F45E6">
            <w:pPr>
              <w:pStyle w:val="TableParagraph"/>
              <w:spacing w:line="241" w:lineRule="exact"/>
              <w:ind w:left="770"/>
              <w:rPr>
                <w:sz w:val="23"/>
              </w:rPr>
            </w:pPr>
            <w:r w:rsidRPr="00B90D82">
              <w:rPr>
                <w:w w:val="105"/>
                <w:sz w:val="23"/>
              </w:rPr>
              <w:t>Practical</w:t>
            </w:r>
          </w:p>
        </w:tc>
        <w:tc>
          <w:tcPr>
            <w:tcW w:w="2326" w:type="dxa"/>
          </w:tcPr>
          <w:p w:rsidR="00B141CF" w:rsidRPr="00B90D82" w:rsidRDefault="009F45E6">
            <w:pPr>
              <w:pStyle w:val="TableParagraph"/>
              <w:spacing w:line="241" w:lineRule="exact"/>
              <w:ind w:left="56"/>
              <w:rPr>
                <w:sz w:val="23"/>
              </w:rPr>
            </w:pPr>
            <w:r w:rsidRPr="00B90D82">
              <w:rPr>
                <w:w w:val="105"/>
                <w:sz w:val="23"/>
              </w:rPr>
              <w:t>96</w:t>
            </w:r>
          </w:p>
        </w:tc>
        <w:tc>
          <w:tcPr>
            <w:tcW w:w="2429" w:type="dxa"/>
          </w:tcPr>
          <w:p w:rsidR="00B141CF" w:rsidRPr="00B90D82" w:rsidRDefault="009F45E6">
            <w:pPr>
              <w:pStyle w:val="TableParagraph"/>
              <w:spacing w:line="241" w:lineRule="exact"/>
              <w:ind w:right="313"/>
              <w:jc w:val="right"/>
              <w:rPr>
                <w:sz w:val="23"/>
              </w:rPr>
            </w:pPr>
            <w:r w:rsidRPr="00B90D82">
              <w:rPr>
                <w:w w:val="103"/>
                <w:sz w:val="23"/>
              </w:rPr>
              <w:t>1</w:t>
            </w:r>
          </w:p>
        </w:tc>
        <w:tc>
          <w:tcPr>
            <w:tcW w:w="706" w:type="dxa"/>
          </w:tcPr>
          <w:p w:rsidR="00B141CF" w:rsidRPr="00B90D82" w:rsidRDefault="009F45E6">
            <w:pPr>
              <w:pStyle w:val="TableParagraph"/>
              <w:spacing w:line="241" w:lineRule="exact"/>
              <w:ind w:right="26"/>
              <w:jc w:val="center"/>
              <w:rPr>
                <w:sz w:val="23"/>
              </w:rPr>
            </w:pPr>
            <w:r w:rsidRPr="00B90D82">
              <w:rPr>
                <w:w w:val="103"/>
                <w:sz w:val="23"/>
              </w:rPr>
              <w:t>3</w:t>
            </w:r>
          </w:p>
        </w:tc>
        <w:tc>
          <w:tcPr>
            <w:tcW w:w="519" w:type="dxa"/>
          </w:tcPr>
          <w:p w:rsidR="00B141CF" w:rsidRPr="00B90D82" w:rsidRDefault="009F45E6">
            <w:pPr>
              <w:pStyle w:val="TableParagraph"/>
              <w:spacing w:line="241" w:lineRule="exact"/>
              <w:ind w:right="97"/>
              <w:jc w:val="right"/>
              <w:rPr>
                <w:sz w:val="23"/>
              </w:rPr>
            </w:pPr>
            <w:r w:rsidRPr="00B90D82">
              <w:rPr>
                <w:w w:val="103"/>
                <w:sz w:val="23"/>
              </w:rPr>
              <w:t>2</w:t>
            </w:r>
          </w:p>
        </w:tc>
      </w:tr>
    </w:tbl>
    <w:p w:rsidR="00B141CF" w:rsidRPr="00A57FF8" w:rsidRDefault="00B141CF">
      <w:pPr>
        <w:pStyle w:val="BodyText"/>
        <w:spacing w:before="8"/>
        <w:ind w:left="0" w:firstLine="0"/>
        <w:rPr>
          <w:b/>
          <w:color w:val="FF0000"/>
          <w:sz w:val="25"/>
        </w:rPr>
      </w:pPr>
    </w:p>
    <w:p w:rsidR="00B141CF" w:rsidRDefault="009F45E6">
      <w:pPr>
        <w:pStyle w:val="BodyText"/>
        <w:tabs>
          <w:tab w:val="left" w:pos="2592"/>
        </w:tabs>
        <w:spacing w:before="0" w:line="252" w:lineRule="auto"/>
        <w:ind w:right="254" w:hanging="1442"/>
        <w:jc w:val="both"/>
      </w:pPr>
      <w:r>
        <w:rPr>
          <w:b/>
          <w:w w:val="105"/>
        </w:rPr>
        <w:t>AIMS</w:t>
      </w:r>
      <w:r w:rsidR="00FE7B62">
        <w:rPr>
          <w:w w:val="105"/>
        </w:rPr>
        <w:t>:</w:t>
      </w:r>
      <w:r w:rsidR="00FE7B62">
        <w:rPr>
          <w:w w:val="105"/>
        </w:rPr>
        <w:tab/>
      </w:r>
      <w:r>
        <w:rPr>
          <w:w w:val="105"/>
        </w:rPr>
        <w:t xml:space="preserve">The students will be able to understand the fundamental principles </w:t>
      </w:r>
      <w:r>
        <w:rPr>
          <w:spacing w:val="-3"/>
          <w:w w:val="105"/>
        </w:rPr>
        <w:t xml:space="preserve">and </w:t>
      </w:r>
      <w:r>
        <w:rPr>
          <w:w w:val="105"/>
        </w:rPr>
        <w:t xml:space="preserve">concept of </w:t>
      </w:r>
      <w:r w:rsidR="0023331D">
        <w:rPr>
          <w:w w:val="105"/>
        </w:rPr>
        <w:t>physics</w:t>
      </w:r>
      <w:r>
        <w:rPr>
          <w:w w:val="105"/>
        </w:rPr>
        <w:t xml:space="preserve"> use these to solve problems in practical situations/technological courses and understand concepts to learn advance physics/technical</w:t>
      </w:r>
      <w:r>
        <w:rPr>
          <w:spacing w:val="-22"/>
          <w:w w:val="105"/>
        </w:rPr>
        <w:t xml:space="preserve"> </w:t>
      </w:r>
      <w:r>
        <w:rPr>
          <w:w w:val="105"/>
        </w:rPr>
        <w:t>courses.</w:t>
      </w:r>
    </w:p>
    <w:p w:rsidR="00B141CF" w:rsidRDefault="00B141CF">
      <w:pPr>
        <w:pStyle w:val="BodyText"/>
        <w:spacing w:before="0"/>
        <w:ind w:left="0" w:firstLine="0"/>
        <w:rPr>
          <w:sz w:val="24"/>
        </w:rPr>
      </w:pPr>
    </w:p>
    <w:p w:rsidR="00B141CF" w:rsidRDefault="009F45E6">
      <w:pPr>
        <w:pStyle w:val="Heading1"/>
        <w:ind w:left="431" w:firstLine="0"/>
      </w:pPr>
      <w:r>
        <w:rPr>
          <w:w w:val="105"/>
        </w:rPr>
        <w:t>COURSE CONTENTS</w:t>
      </w:r>
    </w:p>
    <w:p w:rsidR="00B141CF" w:rsidRDefault="00B141CF">
      <w:pPr>
        <w:pStyle w:val="BodyText"/>
        <w:spacing w:before="7"/>
        <w:ind w:left="0" w:firstLine="0"/>
        <w:rPr>
          <w:b/>
          <w:sz w:val="24"/>
        </w:rPr>
      </w:pPr>
    </w:p>
    <w:p w:rsidR="00B141CF" w:rsidRDefault="009F45E6" w:rsidP="00FE7B62">
      <w:pPr>
        <w:pStyle w:val="ListParagraph"/>
        <w:numPr>
          <w:ilvl w:val="2"/>
          <w:numId w:val="9"/>
        </w:numPr>
        <w:tabs>
          <w:tab w:val="left" w:pos="720"/>
          <w:tab w:val="left" w:pos="721"/>
          <w:tab w:val="left" w:pos="7204"/>
        </w:tabs>
        <w:spacing w:before="0"/>
        <w:ind w:right="128" w:hanging="2867"/>
        <w:rPr>
          <w:b/>
          <w:sz w:val="23"/>
        </w:rPr>
      </w:pPr>
      <w:r>
        <w:rPr>
          <w:b/>
          <w:w w:val="105"/>
          <w:sz w:val="23"/>
        </w:rPr>
        <w:t>MEASUREMENTS.</w:t>
      </w:r>
      <w:r>
        <w:rPr>
          <w:b/>
          <w:w w:val="105"/>
          <w:sz w:val="23"/>
        </w:rPr>
        <w:tab/>
      </w:r>
      <w:r w:rsidR="00FE7B62">
        <w:rPr>
          <w:b/>
          <w:w w:val="105"/>
          <w:sz w:val="23"/>
        </w:rPr>
        <w:tab/>
      </w:r>
      <w:r w:rsidR="00FE7B62">
        <w:rPr>
          <w:b/>
          <w:w w:val="105"/>
          <w:sz w:val="23"/>
        </w:rPr>
        <w:tab/>
      </w:r>
      <w:r>
        <w:rPr>
          <w:b/>
          <w:w w:val="105"/>
          <w:sz w:val="23"/>
        </w:rPr>
        <w:t>2</w:t>
      </w:r>
      <w:r>
        <w:rPr>
          <w:b/>
          <w:spacing w:val="-1"/>
          <w:w w:val="105"/>
          <w:sz w:val="23"/>
        </w:rPr>
        <w:t xml:space="preserve"> </w:t>
      </w:r>
      <w:r>
        <w:rPr>
          <w:b/>
          <w:w w:val="105"/>
          <w:sz w:val="23"/>
        </w:rPr>
        <w:t>Hours.</w:t>
      </w:r>
    </w:p>
    <w:p w:rsidR="00B141CF" w:rsidRDefault="009F45E6">
      <w:pPr>
        <w:pStyle w:val="ListParagraph"/>
        <w:numPr>
          <w:ilvl w:val="1"/>
          <w:numId w:val="10"/>
        </w:numPr>
        <w:tabs>
          <w:tab w:val="left" w:pos="2592"/>
          <w:tab w:val="left" w:pos="2593"/>
        </w:tabs>
        <w:rPr>
          <w:sz w:val="23"/>
        </w:rPr>
      </w:pPr>
      <w:r>
        <w:rPr>
          <w:w w:val="105"/>
          <w:sz w:val="23"/>
        </w:rPr>
        <w:t>Fundamental units and derived</w:t>
      </w:r>
      <w:r>
        <w:rPr>
          <w:spacing w:val="-4"/>
          <w:w w:val="105"/>
          <w:sz w:val="23"/>
        </w:rPr>
        <w:t xml:space="preserve"> </w:t>
      </w:r>
      <w:r>
        <w:rPr>
          <w:w w:val="105"/>
          <w:sz w:val="23"/>
        </w:rPr>
        <w:t>units</w:t>
      </w:r>
    </w:p>
    <w:p w:rsidR="00B141CF" w:rsidRDefault="009F45E6">
      <w:pPr>
        <w:pStyle w:val="ListParagraph"/>
        <w:numPr>
          <w:ilvl w:val="1"/>
          <w:numId w:val="10"/>
        </w:numPr>
        <w:tabs>
          <w:tab w:val="left" w:pos="2592"/>
          <w:tab w:val="left" w:pos="2593"/>
        </w:tabs>
        <w:spacing w:before="17"/>
        <w:rPr>
          <w:sz w:val="23"/>
        </w:rPr>
      </w:pPr>
      <w:r>
        <w:rPr>
          <w:w w:val="105"/>
          <w:sz w:val="23"/>
        </w:rPr>
        <w:t>Systems of measurement and S.I.</w:t>
      </w:r>
      <w:r>
        <w:rPr>
          <w:spacing w:val="-12"/>
          <w:w w:val="105"/>
          <w:sz w:val="23"/>
        </w:rPr>
        <w:t xml:space="preserve"> </w:t>
      </w:r>
      <w:r>
        <w:rPr>
          <w:w w:val="105"/>
          <w:sz w:val="23"/>
        </w:rPr>
        <w:t>units</w:t>
      </w:r>
    </w:p>
    <w:p w:rsidR="00B141CF" w:rsidRDefault="009F45E6">
      <w:pPr>
        <w:pStyle w:val="ListParagraph"/>
        <w:numPr>
          <w:ilvl w:val="1"/>
          <w:numId w:val="10"/>
        </w:numPr>
        <w:tabs>
          <w:tab w:val="left" w:pos="2592"/>
          <w:tab w:val="left" w:pos="2593"/>
        </w:tabs>
        <w:spacing w:before="16"/>
        <w:rPr>
          <w:sz w:val="23"/>
        </w:rPr>
      </w:pPr>
      <w:r>
        <w:rPr>
          <w:w w:val="105"/>
          <w:sz w:val="23"/>
        </w:rPr>
        <w:t>Concept of dimensions, dimensional</w:t>
      </w:r>
      <w:r>
        <w:rPr>
          <w:spacing w:val="-16"/>
          <w:w w:val="105"/>
          <w:sz w:val="23"/>
        </w:rPr>
        <w:t xml:space="preserve"> </w:t>
      </w:r>
      <w:r>
        <w:rPr>
          <w:w w:val="105"/>
          <w:sz w:val="23"/>
        </w:rPr>
        <w:t>formula</w:t>
      </w:r>
    </w:p>
    <w:p w:rsidR="00B141CF" w:rsidRDefault="009F45E6">
      <w:pPr>
        <w:pStyle w:val="ListParagraph"/>
        <w:numPr>
          <w:ilvl w:val="1"/>
          <w:numId w:val="10"/>
        </w:numPr>
        <w:tabs>
          <w:tab w:val="left" w:pos="2592"/>
          <w:tab w:val="left" w:pos="2593"/>
        </w:tabs>
        <w:rPr>
          <w:sz w:val="23"/>
        </w:rPr>
      </w:pPr>
      <w:r>
        <w:rPr>
          <w:w w:val="105"/>
          <w:sz w:val="23"/>
        </w:rPr>
        <w:t>Conversion from one system to another</w:t>
      </w:r>
    </w:p>
    <w:p w:rsidR="00B141CF" w:rsidRDefault="009F45E6">
      <w:pPr>
        <w:pStyle w:val="ListParagraph"/>
        <w:numPr>
          <w:ilvl w:val="1"/>
          <w:numId w:val="10"/>
        </w:numPr>
        <w:tabs>
          <w:tab w:val="left" w:pos="2592"/>
          <w:tab w:val="left" w:pos="2593"/>
        </w:tabs>
        <w:spacing w:before="10"/>
        <w:rPr>
          <w:sz w:val="23"/>
        </w:rPr>
      </w:pPr>
      <w:r>
        <w:rPr>
          <w:w w:val="105"/>
          <w:sz w:val="23"/>
        </w:rPr>
        <w:t>Significant</w:t>
      </w:r>
      <w:r>
        <w:rPr>
          <w:spacing w:val="-4"/>
          <w:w w:val="105"/>
          <w:sz w:val="23"/>
        </w:rPr>
        <w:t xml:space="preserve"> </w:t>
      </w:r>
      <w:r>
        <w:rPr>
          <w:w w:val="105"/>
          <w:sz w:val="23"/>
        </w:rPr>
        <w:t>figures</w:t>
      </w:r>
    </w:p>
    <w:p w:rsidR="00B141CF" w:rsidRDefault="00B141CF">
      <w:pPr>
        <w:pStyle w:val="BodyText"/>
        <w:spacing w:before="2"/>
        <w:ind w:left="0" w:firstLine="0"/>
        <w:rPr>
          <w:sz w:val="25"/>
        </w:rPr>
      </w:pPr>
    </w:p>
    <w:p w:rsidR="00B141CF" w:rsidRDefault="009F45E6" w:rsidP="00FE7B62">
      <w:pPr>
        <w:pStyle w:val="Heading1"/>
        <w:numPr>
          <w:ilvl w:val="2"/>
          <w:numId w:val="9"/>
        </w:numPr>
        <w:tabs>
          <w:tab w:val="left" w:pos="720"/>
          <w:tab w:val="left" w:pos="721"/>
          <w:tab w:val="left" w:pos="7204"/>
        </w:tabs>
        <w:ind w:right="128" w:hanging="2867"/>
      </w:pPr>
      <w:r>
        <w:rPr>
          <w:w w:val="105"/>
        </w:rPr>
        <w:t>SCALARS</w:t>
      </w:r>
      <w:r>
        <w:rPr>
          <w:spacing w:val="-12"/>
          <w:w w:val="105"/>
        </w:rPr>
        <w:t xml:space="preserve"> </w:t>
      </w:r>
      <w:r>
        <w:rPr>
          <w:w w:val="105"/>
        </w:rPr>
        <w:t>AND</w:t>
      </w:r>
      <w:r>
        <w:rPr>
          <w:spacing w:val="-10"/>
          <w:w w:val="105"/>
        </w:rPr>
        <w:t xml:space="preserve"> </w:t>
      </w:r>
      <w:r>
        <w:rPr>
          <w:w w:val="105"/>
        </w:rPr>
        <w:t>VECTORS.</w:t>
      </w:r>
      <w:r>
        <w:rPr>
          <w:w w:val="105"/>
        </w:rPr>
        <w:tab/>
      </w:r>
      <w:r w:rsidR="00FE7B62">
        <w:rPr>
          <w:w w:val="105"/>
        </w:rPr>
        <w:tab/>
      </w:r>
      <w:r>
        <w:rPr>
          <w:w w:val="105"/>
        </w:rPr>
        <w:t>4 Hours.</w:t>
      </w:r>
    </w:p>
    <w:p w:rsidR="00B141CF" w:rsidRDefault="009F45E6">
      <w:pPr>
        <w:pStyle w:val="ListParagraph"/>
        <w:numPr>
          <w:ilvl w:val="1"/>
          <w:numId w:val="11"/>
        </w:numPr>
        <w:tabs>
          <w:tab w:val="left" w:pos="2592"/>
          <w:tab w:val="left" w:pos="2593"/>
        </w:tabs>
        <w:spacing w:before="10"/>
        <w:rPr>
          <w:sz w:val="23"/>
        </w:rPr>
      </w:pPr>
      <w:r>
        <w:rPr>
          <w:w w:val="105"/>
          <w:sz w:val="23"/>
        </w:rPr>
        <w:t>Revision of head to tail</w:t>
      </w:r>
      <w:r>
        <w:rPr>
          <w:spacing w:val="-4"/>
          <w:w w:val="105"/>
          <w:sz w:val="23"/>
        </w:rPr>
        <w:t xml:space="preserve"> </w:t>
      </w:r>
      <w:r>
        <w:rPr>
          <w:w w:val="105"/>
          <w:sz w:val="23"/>
        </w:rPr>
        <w:t>rule</w:t>
      </w:r>
    </w:p>
    <w:p w:rsidR="00B141CF" w:rsidRDefault="009F45E6">
      <w:pPr>
        <w:pStyle w:val="ListParagraph"/>
        <w:numPr>
          <w:ilvl w:val="1"/>
          <w:numId w:val="11"/>
        </w:numPr>
        <w:tabs>
          <w:tab w:val="left" w:pos="2592"/>
          <w:tab w:val="left" w:pos="2593"/>
        </w:tabs>
        <w:spacing w:before="16"/>
        <w:rPr>
          <w:sz w:val="23"/>
        </w:rPr>
      </w:pPr>
      <w:r>
        <w:rPr>
          <w:w w:val="105"/>
          <w:sz w:val="23"/>
        </w:rPr>
        <w:t>Laws of parallelogram, triangle and polygon of</w:t>
      </w:r>
      <w:r>
        <w:rPr>
          <w:spacing w:val="-12"/>
          <w:w w:val="105"/>
          <w:sz w:val="23"/>
        </w:rPr>
        <w:t xml:space="preserve"> </w:t>
      </w:r>
      <w:r>
        <w:rPr>
          <w:w w:val="105"/>
          <w:sz w:val="23"/>
        </w:rPr>
        <w:t>forces</w:t>
      </w:r>
    </w:p>
    <w:p w:rsidR="00B141CF" w:rsidRDefault="009F45E6">
      <w:pPr>
        <w:pStyle w:val="ListParagraph"/>
        <w:numPr>
          <w:ilvl w:val="1"/>
          <w:numId w:val="11"/>
        </w:numPr>
        <w:tabs>
          <w:tab w:val="left" w:pos="2592"/>
          <w:tab w:val="left" w:pos="2593"/>
        </w:tabs>
        <w:rPr>
          <w:sz w:val="23"/>
        </w:rPr>
      </w:pPr>
      <w:r>
        <w:rPr>
          <w:w w:val="105"/>
          <w:sz w:val="23"/>
        </w:rPr>
        <w:t>Resolution of a</w:t>
      </w:r>
      <w:r>
        <w:rPr>
          <w:spacing w:val="-2"/>
          <w:w w:val="105"/>
          <w:sz w:val="23"/>
        </w:rPr>
        <w:t xml:space="preserve"> </w:t>
      </w:r>
      <w:r>
        <w:rPr>
          <w:w w:val="105"/>
          <w:sz w:val="23"/>
        </w:rPr>
        <w:t>vector</w:t>
      </w:r>
    </w:p>
    <w:p w:rsidR="00B141CF" w:rsidRDefault="009F45E6">
      <w:pPr>
        <w:pStyle w:val="ListParagraph"/>
        <w:numPr>
          <w:ilvl w:val="1"/>
          <w:numId w:val="11"/>
        </w:numPr>
        <w:tabs>
          <w:tab w:val="left" w:pos="2592"/>
          <w:tab w:val="left" w:pos="2593"/>
        </w:tabs>
        <w:spacing w:before="17"/>
        <w:rPr>
          <w:sz w:val="23"/>
        </w:rPr>
      </w:pPr>
      <w:r>
        <w:rPr>
          <w:w w:val="105"/>
          <w:sz w:val="23"/>
        </w:rPr>
        <w:t>Addition of vectors by rectangular</w:t>
      </w:r>
      <w:r>
        <w:rPr>
          <w:spacing w:val="-13"/>
          <w:w w:val="105"/>
          <w:sz w:val="23"/>
        </w:rPr>
        <w:t xml:space="preserve"> </w:t>
      </w:r>
      <w:r>
        <w:rPr>
          <w:w w:val="105"/>
          <w:sz w:val="23"/>
        </w:rPr>
        <w:t>components</w:t>
      </w:r>
    </w:p>
    <w:p w:rsidR="00B141CF" w:rsidRDefault="009F45E6">
      <w:pPr>
        <w:pStyle w:val="ListParagraph"/>
        <w:numPr>
          <w:ilvl w:val="1"/>
          <w:numId w:val="11"/>
        </w:numPr>
        <w:tabs>
          <w:tab w:val="left" w:pos="2592"/>
          <w:tab w:val="left" w:pos="2593"/>
        </w:tabs>
        <w:rPr>
          <w:sz w:val="23"/>
        </w:rPr>
      </w:pPr>
      <w:r>
        <w:rPr>
          <w:w w:val="105"/>
          <w:sz w:val="23"/>
        </w:rPr>
        <w:t>Multiplication of two vectors, dot product and cross</w:t>
      </w:r>
      <w:r>
        <w:rPr>
          <w:spacing w:val="-19"/>
          <w:w w:val="105"/>
          <w:sz w:val="23"/>
        </w:rPr>
        <w:t xml:space="preserve"> </w:t>
      </w:r>
      <w:r>
        <w:rPr>
          <w:w w:val="105"/>
          <w:sz w:val="23"/>
        </w:rPr>
        <w:t>product</w:t>
      </w:r>
    </w:p>
    <w:tbl>
      <w:tblPr>
        <w:tblW w:w="0" w:type="auto"/>
        <w:tblInd w:w="396" w:type="dxa"/>
        <w:tblLayout w:type="fixed"/>
        <w:tblCellMar>
          <w:left w:w="0" w:type="dxa"/>
          <w:right w:w="0" w:type="dxa"/>
        </w:tblCellMar>
        <w:tblLook w:val="04A0" w:firstRow="1" w:lastRow="0" w:firstColumn="1" w:lastColumn="0" w:noHBand="0" w:noVBand="1"/>
      </w:tblPr>
      <w:tblGrid>
        <w:gridCol w:w="473"/>
        <w:gridCol w:w="1535"/>
        <w:gridCol w:w="4865"/>
        <w:gridCol w:w="1375"/>
      </w:tblGrid>
      <w:tr w:rsidR="00B141CF">
        <w:trPr>
          <w:trHeight w:val="534"/>
        </w:trPr>
        <w:tc>
          <w:tcPr>
            <w:tcW w:w="473" w:type="dxa"/>
          </w:tcPr>
          <w:p w:rsidR="00B141CF" w:rsidRDefault="009F45E6" w:rsidP="00FE7B62">
            <w:pPr>
              <w:pStyle w:val="TableParagraph"/>
              <w:spacing w:line="261" w:lineRule="exact"/>
              <w:rPr>
                <w:b/>
                <w:sz w:val="23"/>
              </w:rPr>
            </w:pPr>
            <w:r>
              <w:rPr>
                <w:b/>
                <w:w w:val="103"/>
                <w:sz w:val="23"/>
              </w:rPr>
              <w:t>3</w:t>
            </w:r>
          </w:p>
        </w:tc>
        <w:tc>
          <w:tcPr>
            <w:tcW w:w="1535" w:type="dxa"/>
          </w:tcPr>
          <w:p w:rsidR="00B141CF" w:rsidRDefault="009F45E6" w:rsidP="00FE7B62">
            <w:pPr>
              <w:pStyle w:val="TableParagraph"/>
              <w:spacing w:line="261" w:lineRule="exact"/>
              <w:rPr>
                <w:b/>
                <w:sz w:val="23"/>
              </w:rPr>
            </w:pPr>
            <w:r>
              <w:rPr>
                <w:b/>
                <w:w w:val="105"/>
                <w:sz w:val="23"/>
              </w:rPr>
              <w:t>MOTION</w:t>
            </w:r>
          </w:p>
          <w:p w:rsidR="00B141CF" w:rsidRDefault="009F45E6">
            <w:pPr>
              <w:pStyle w:val="TableParagraph"/>
              <w:spacing w:before="2" w:line="251" w:lineRule="exact"/>
              <w:ind w:right="209"/>
              <w:jc w:val="right"/>
              <w:rPr>
                <w:sz w:val="23"/>
              </w:rPr>
            </w:pPr>
            <w:r>
              <w:rPr>
                <w:w w:val="105"/>
                <w:sz w:val="23"/>
              </w:rPr>
              <w:t>3.1</w:t>
            </w:r>
          </w:p>
        </w:tc>
        <w:tc>
          <w:tcPr>
            <w:tcW w:w="4865" w:type="dxa"/>
          </w:tcPr>
          <w:p w:rsidR="00B141CF" w:rsidRDefault="00B141CF">
            <w:pPr>
              <w:pStyle w:val="TableParagraph"/>
              <w:spacing w:before="10"/>
            </w:pPr>
          </w:p>
          <w:p w:rsidR="00B141CF" w:rsidRDefault="009F45E6">
            <w:pPr>
              <w:pStyle w:val="TableParagraph"/>
              <w:spacing w:line="251" w:lineRule="exact"/>
              <w:ind w:left="210"/>
              <w:rPr>
                <w:sz w:val="23"/>
              </w:rPr>
            </w:pPr>
            <w:r>
              <w:rPr>
                <w:w w:val="105"/>
                <w:sz w:val="23"/>
              </w:rPr>
              <w:t>Review of laws and equations of motion</w:t>
            </w:r>
          </w:p>
        </w:tc>
        <w:tc>
          <w:tcPr>
            <w:tcW w:w="1375" w:type="dxa"/>
          </w:tcPr>
          <w:p w:rsidR="00B141CF" w:rsidRDefault="009F45E6">
            <w:pPr>
              <w:pStyle w:val="TableParagraph"/>
              <w:spacing w:line="261" w:lineRule="exact"/>
              <w:ind w:left="446"/>
              <w:rPr>
                <w:b/>
                <w:sz w:val="23"/>
              </w:rPr>
            </w:pPr>
            <w:r>
              <w:rPr>
                <w:b/>
                <w:w w:val="105"/>
                <w:sz w:val="23"/>
              </w:rPr>
              <w:t>4 Hours.</w:t>
            </w:r>
          </w:p>
        </w:tc>
      </w:tr>
      <w:tr w:rsidR="00B141CF">
        <w:trPr>
          <w:trHeight w:val="277"/>
        </w:trPr>
        <w:tc>
          <w:tcPr>
            <w:tcW w:w="473" w:type="dxa"/>
          </w:tcPr>
          <w:p w:rsidR="00B141CF" w:rsidRDefault="00B141CF">
            <w:pPr>
              <w:pStyle w:val="TableParagraph"/>
              <w:rPr>
                <w:sz w:val="20"/>
              </w:rPr>
            </w:pPr>
          </w:p>
        </w:tc>
        <w:tc>
          <w:tcPr>
            <w:tcW w:w="1535" w:type="dxa"/>
          </w:tcPr>
          <w:p w:rsidR="00B141CF" w:rsidRDefault="009F45E6">
            <w:pPr>
              <w:pStyle w:val="TableParagraph"/>
              <w:spacing w:before="2" w:line="255" w:lineRule="exact"/>
              <w:ind w:right="209"/>
              <w:jc w:val="right"/>
              <w:rPr>
                <w:sz w:val="23"/>
              </w:rPr>
            </w:pPr>
            <w:r>
              <w:rPr>
                <w:w w:val="105"/>
                <w:sz w:val="23"/>
              </w:rPr>
              <w:t>3.2</w:t>
            </w:r>
          </w:p>
        </w:tc>
        <w:tc>
          <w:tcPr>
            <w:tcW w:w="4865" w:type="dxa"/>
          </w:tcPr>
          <w:p w:rsidR="00B141CF" w:rsidRDefault="009F45E6">
            <w:pPr>
              <w:pStyle w:val="TableParagraph"/>
              <w:spacing w:before="2" w:line="255" w:lineRule="exact"/>
              <w:ind w:left="210"/>
              <w:rPr>
                <w:sz w:val="23"/>
              </w:rPr>
            </w:pPr>
            <w:r>
              <w:rPr>
                <w:w w:val="105"/>
                <w:sz w:val="23"/>
              </w:rPr>
              <w:t>Law of conservation of momentum</w:t>
            </w:r>
          </w:p>
        </w:tc>
        <w:tc>
          <w:tcPr>
            <w:tcW w:w="1375" w:type="dxa"/>
          </w:tcPr>
          <w:p w:rsidR="00B141CF" w:rsidRDefault="00B141CF">
            <w:pPr>
              <w:pStyle w:val="TableParagraph"/>
              <w:rPr>
                <w:sz w:val="20"/>
              </w:rPr>
            </w:pPr>
          </w:p>
        </w:tc>
      </w:tr>
      <w:tr w:rsidR="00B141CF">
        <w:trPr>
          <w:trHeight w:val="277"/>
        </w:trPr>
        <w:tc>
          <w:tcPr>
            <w:tcW w:w="473" w:type="dxa"/>
          </w:tcPr>
          <w:p w:rsidR="00B141CF" w:rsidRDefault="00B141CF">
            <w:pPr>
              <w:pStyle w:val="TableParagraph"/>
              <w:rPr>
                <w:sz w:val="20"/>
              </w:rPr>
            </w:pPr>
          </w:p>
        </w:tc>
        <w:tc>
          <w:tcPr>
            <w:tcW w:w="1535" w:type="dxa"/>
          </w:tcPr>
          <w:p w:rsidR="00B141CF" w:rsidRDefault="009F45E6">
            <w:pPr>
              <w:pStyle w:val="TableParagraph"/>
              <w:spacing w:before="6" w:line="252" w:lineRule="exact"/>
              <w:ind w:right="209"/>
              <w:jc w:val="right"/>
              <w:rPr>
                <w:sz w:val="23"/>
              </w:rPr>
            </w:pPr>
            <w:r>
              <w:rPr>
                <w:w w:val="105"/>
                <w:sz w:val="23"/>
              </w:rPr>
              <w:t>3.3</w:t>
            </w:r>
          </w:p>
        </w:tc>
        <w:tc>
          <w:tcPr>
            <w:tcW w:w="4865" w:type="dxa"/>
          </w:tcPr>
          <w:p w:rsidR="00B141CF" w:rsidRDefault="009F45E6">
            <w:pPr>
              <w:pStyle w:val="TableParagraph"/>
              <w:spacing w:before="6" w:line="252" w:lineRule="exact"/>
              <w:ind w:left="210"/>
              <w:rPr>
                <w:sz w:val="23"/>
              </w:rPr>
            </w:pPr>
            <w:r>
              <w:rPr>
                <w:w w:val="105"/>
                <w:sz w:val="23"/>
              </w:rPr>
              <w:t>Angular motion</w:t>
            </w:r>
          </w:p>
        </w:tc>
        <w:tc>
          <w:tcPr>
            <w:tcW w:w="1375" w:type="dxa"/>
          </w:tcPr>
          <w:p w:rsidR="00B141CF" w:rsidRDefault="00B141CF">
            <w:pPr>
              <w:pStyle w:val="TableParagraph"/>
              <w:rPr>
                <w:sz w:val="20"/>
              </w:rPr>
            </w:pPr>
          </w:p>
        </w:tc>
      </w:tr>
      <w:tr w:rsidR="00B141CF">
        <w:trPr>
          <w:trHeight w:val="273"/>
        </w:trPr>
        <w:tc>
          <w:tcPr>
            <w:tcW w:w="473" w:type="dxa"/>
          </w:tcPr>
          <w:p w:rsidR="00B141CF" w:rsidRDefault="00B141CF">
            <w:pPr>
              <w:pStyle w:val="TableParagraph"/>
              <w:rPr>
                <w:sz w:val="20"/>
              </w:rPr>
            </w:pPr>
          </w:p>
        </w:tc>
        <w:tc>
          <w:tcPr>
            <w:tcW w:w="1535" w:type="dxa"/>
          </w:tcPr>
          <w:p w:rsidR="00B141CF" w:rsidRDefault="009F45E6">
            <w:pPr>
              <w:pStyle w:val="TableParagraph"/>
              <w:spacing w:before="2" w:line="251" w:lineRule="exact"/>
              <w:ind w:right="209"/>
              <w:jc w:val="right"/>
              <w:rPr>
                <w:sz w:val="23"/>
              </w:rPr>
            </w:pPr>
            <w:r>
              <w:rPr>
                <w:w w:val="105"/>
                <w:sz w:val="23"/>
              </w:rPr>
              <w:t>3.4</w:t>
            </w:r>
          </w:p>
        </w:tc>
        <w:tc>
          <w:tcPr>
            <w:tcW w:w="4865" w:type="dxa"/>
          </w:tcPr>
          <w:p w:rsidR="00B141CF" w:rsidRDefault="009F45E6">
            <w:pPr>
              <w:pStyle w:val="TableParagraph"/>
              <w:spacing w:before="2" w:line="251" w:lineRule="exact"/>
              <w:ind w:left="210"/>
              <w:rPr>
                <w:sz w:val="23"/>
              </w:rPr>
            </w:pPr>
            <w:r>
              <w:rPr>
                <w:w w:val="105"/>
                <w:sz w:val="23"/>
              </w:rPr>
              <w:t>Relation between linear and angular motion</w:t>
            </w:r>
          </w:p>
        </w:tc>
        <w:tc>
          <w:tcPr>
            <w:tcW w:w="1375" w:type="dxa"/>
          </w:tcPr>
          <w:p w:rsidR="00B141CF" w:rsidRDefault="00B141CF">
            <w:pPr>
              <w:pStyle w:val="TableParagraph"/>
              <w:rPr>
                <w:sz w:val="20"/>
              </w:rPr>
            </w:pPr>
          </w:p>
        </w:tc>
      </w:tr>
      <w:tr w:rsidR="00B141CF">
        <w:trPr>
          <w:trHeight w:val="270"/>
        </w:trPr>
        <w:tc>
          <w:tcPr>
            <w:tcW w:w="473" w:type="dxa"/>
          </w:tcPr>
          <w:p w:rsidR="00B141CF" w:rsidRDefault="00B141CF">
            <w:pPr>
              <w:pStyle w:val="TableParagraph"/>
              <w:rPr>
                <w:sz w:val="20"/>
              </w:rPr>
            </w:pPr>
          </w:p>
        </w:tc>
        <w:tc>
          <w:tcPr>
            <w:tcW w:w="1535" w:type="dxa"/>
          </w:tcPr>
          <w:p w:rsidR="00B141CF" w:rsidRDefault="009F45E6">
            <w:pPr>
              <w:pStyle w:val="TableParagraph"/>
              <w:spacing w:before="2" w:line="248" w:lineRule="exact"/>
              <w:ind w:right="209"/>
              <w:jc w:val="right"/>
              <w:rPr>
                <w:sz w:val="23"/>
              </w:rPr>
            </w:pPr>
            <w:r>
              <w:rPr>
                <w:w w:val="105"/>
                <w:sz w:val="23"/>
              </w:rPr>
              <w:t>3.5</w:t>
            </w:r>
          </w:p>
        </w:tc>
        <w:tc>
          <w:tcPr>
            <w:tcW w:w="4865" w:type="dxa"/>
          </w:tcPr>
          <w:p w:rsidR="00B141CF" w:rsidRDefault="009F45E6">
            <w:pPr>
              <w:pStyle w:val="TableParagraph"/>
              <w:spacing w:before="2" w:line="248" w:lineRule="exact"/>
              <w:ind w:left="210"/>
              <w:rPr>
                <w:sz w:val="23"/>
              </w:rPr>
            </w:pPr>
            <w:r>
              <w:rPr>
                <w:w w:val="105"/>
                <w:sz w:val="23"/>
              </w:rPr>
              <w:t>Centripetal acceleration and force</w:t>
            </w:r>
          </w:p>
        </w:tc>
        <w:tc>
          <w:tcPr>
            <w:tcW w:w="1375" w:type="dxa"/>
          </w:tcPr>
          <w:p w:rsidR="00B141CF" w:rsidRDefault="00B141CF">
            <w:pPr>
              <w:pStyle w:val="TableParagraph"/>
              <w:rPr>
                <w:sz w:val="20"/>
              </w:rPr>
            </w:pPr>
          </w:p>
        </w:tc>
      </w:tr>
      <w:tr w:rsidR="00B141CF">
        <w:trPr>
          <w:trHeight w:val="264"/>
        </w:trPr>
        <w:tc>
          <w:tcPr>
            <w:tcW w:w="473" w:type="dxa"/>
          </w:tcPr>
          <w:p w:rsidR="00B141CF" w:rsidRDefault="00B141CF">
            <w:pPr>
              <w:pStyle w:val="TableParagraph"/>
              <w:rPr>
                <w:sz w:val="18"/>
              </w:rPr>
            </w:pPr>
          </w:p>
        </w:tc>
        <w:tc>
          <w:tcPr>
            <w:tcW w:w="1535" w:type="dxa"/>
          </w:tcPr>
          <w:p w:rsidR="00B141CF" w:rsidRDefault="009F45E6">
            <w:pPr>
              <w:pStyle w:val="TableParagraph"/>
              <w:spacing w:line="245" w:lineRule="exact"/>
              <w:ind w:right="209"/>
              <w:jc w:val="right"/>
              <w:rPr>
                <w:sz w:val="23"/>
              </w:rPr>
            </w:pPr>
            <w:r>
              <w:rPr>
                <w:w w:val="105"/>
                <w:sz w:val="23"/>
              </w:rPr>
              <w:t>3.6</w:t>
            </w:r>
          </w:p>
        </w:tc>
        <w:tc>
          <w:tcPr>
            <w:tcW w:w="4865" w:type="dxa"/>
          </w:tcPr>
          <w:p w:rsidR="00B141CF" w:rsidRDefault="009F45E6">
            <w:pPr>
              <w:pStyle w:val="TableParagraph"/>
              <w:spacing w:line="245" w:lineRule="exact"/>
              <w:ind w:left="210"/>
              <w:rPr>
                <w:sz w:val="23"/>
              </w:rPr>
            </w:pPr>
            <w:r>
              <w:rPr>
                <w:w w:val="105"/>
                <w:sz w:val="23"/>
              </w:rPr>
              <w:t>Equations of angular motion</w:t>
            </w:r>
          </w:p>
        </w:tc>
        <w:tc>
          <w:tcPr>
            <w:tcW w:w="1375" w:type="dxa"/>
          </w:tcPr>
          <w:p w:rsidR="00B141CF" w:rsidRDefault="00B141CF">
            <w:pPr>
              <w:pStyle w:val="TableParagraph"/>
              <w:rPr>
                <w:sz w:val="18"/>
              </w:rPr>
            </w:pPr>
          </w:p>
        </w:tc>
      </w:tr>
    </w:tbl>
    <w:p w:rsidR="00B141CF" w:rsidRDefault="00B141CF">
      <w:pPr>
        <w:pStyle w:val="BodyText"/>
        <w:spacing w:before="8"/>
        <w:ind w:left="0" w:firstLine="0"/>
        <w:rPr>
          <w:sz w:val="25"/>
        </w:rPr>
      </w:pPr>
    </w:p>
    <w:p w:rsidR="00B141CF" w:rsidRDefault="009F45E6">
      <w:pPr>
        <w:pStyle w:val="Heading1"/>
        <w:numPr>
          <w:ilvl w:val="0"/>
          <w:numId w:val="12"/>
        </w:numPr>
        <w:tabs>
          <w:tab w:val="left" w:pos="720"/>
          <w:tab w:val="left" w:pos="721"/>
          <w:tab w:val="left" w:pos="8853"/>
        </w:tabs>
        <w:ind w:right="129" w:hanging="1152"/>
        <w:jc w:val="right"/>
      </w:pPr>
      <w:r>
        <w:rPr>
          <w:w w:val="105"/>
        </w:rPr>
        <w:t>TORQUE, EQUILIBRIUM AND</w:t>
      </w:r>
      <w:r>
        <w:rPr>
          <w:spacing w:val="-31"/>
          <w:w w:val="105"/>
        </w:rPr>
        <w:t xml:space="preserve"> </w:t>
      </w:r>
      <w:r>
        <w:rPr>
          <w:w w:val="105"/>
        </w:rPr>
        <w:t>ROTATIONAL</w:t>
      </w:r>
      <w:r>
        <w:rPr>
          <w:spacing w:val="-11"/>
          <w:w w:val="105"/>
        </w:rPr>
        <w:t xml:space="preserve"> </w:t>
      </w:r>
      <w:r>
        <w:rPr>
          <w:w w:val="105"/>
        </w:rPr>
        <w:t>INERTIA.</w:t>
      </w:r>
      <w:r>
        <w:rPr>
          <w:w w:val="105"/>
        </w:rPr>
        <w:tab/>
        <w:t>6</w:t>
      </w:r>
      <w:r>
        <w:rPr>
          <w:spacing w:val="2"/>
          <w:w w:val="105"/>
        </w:rPr>
        <w:t xml:space="preserve"> </w:t>
      </w:r>
      <w:r>
        <w:rPr>
          <w:w w:val="105"/>
        </w:rPr>
        <w:t>Hours.</w:t>
      </w:r>
    </w:p>
    <w:p w:rsidR="00B141CF" w:rsidRDefault="009F45E6">
      <w:pPr>
        <w:pStyle w:val="ListParagraph"/>
        <w:numPr>
          <w:ilvl w:val="1"/>
          <w:numId w:val="12"/>
        </w:numPr>
        <w:tabs>
          <w:tab w:val="left" w:pos="2592"/>
          <w:tab w:val="left" w:pos="2593"/>
        </w:tabs>
        <w:rPr>
          <w:sz w:val="23"/>
        </w:rPr>
      </w:pPr>
      <w:r>
        <w:rPr>
          <w:w w:val="105"/>
          <w:sz w:val="23"/>
        </w:rPr>
        <w:t>Torque</w:t>
      </w:r>
    </w:p>
    <w:p w:rsidR="00B141CF" w:rsidRDefault="009F45E6">
      <w:pPr>
        <w:pStyle w:val="ListParagraph"/>
        <w:numPr>
          <w:ilvl w:val="1"/>
          <w:numId w:val="12"/>
        </w:numPr>
        <w:tabs>
          <w:tab w:val="left" w:pos="2592"/>
          <w:tab w:val="left" w:pos="2593"/>
        </w:tabs>
        <w:spacing w:before="17"/>
        <w:rPr>
          <w:sz w:val="23"/>
        </w:rPr>
      </w:pPr>
      <w:r>
        <w:rPr>
          <w:w w:val="105"/>
          <w:sz w:val="23"/>
        </w:rPr>
        <w:t>Centre of gravity and centre of</w:t>
      </w:r>
      <w:r>
        <w:rPr>
          <w:spacing w:val="-12"/>
          <w:w w:val="105"/>
          <w:sz w:val="23"/>
        </w:rPr>
        <w:t xml:space="preserve"> </w:t>
      </w:r>
      <w:r>
        <w:rPr>
          <w:w w:val="105"/>
          <w:sz w:val="23"/>
        </w:rPr>
        <w:t>mass</w:t>
      </w:r>
    </w:p>
    <w:p w:rsidR="00B141CF" w:rsidRDefault="009F45E6">
      <w:pPr>
        <w:pStyle w:val="ListParagraph"/>
        <w:numPr>
          <w:ilvl w:val="1"/>
          <w:numId w:val="12"/>
        </w:numPr>
        <w:tabs>
          <w:tab w:val="left" w:pos="2592"/>
          <w:tab w:val="left" w:pos="2593"/>
        </w:tabs>
        <w:rPr>
          <w:sz w:val="23"/>
        </w:rPr>
      </w:pPr>
      <w:r>
        <w:rPr>
          <w:w w:val="105"/>
          <w:sz w:val="23"/>
        </w:rPr>
        <w:t>Equilibrium and its</w:t>
      </w:r>
      <w:r>
        <w:rPr>
          <w:spacing w:val="-1"/>
          <w:w w:val="105"/>
          <w:sz w:val="23"/>
        </w:rPr>
        <w:t xml:space="preserve"> </w:t>
      </w:r>
      <w:r>
        <w:rPr>
          <w:w w:val="105"/>
          <w:sz w:val="23"/>
        </w:rPr>
        <w:t>conditions</w:t>
      </w:r>
    </w:p>
    <w:p w:rsidR="00B141CF" w:rsidRDefault="009F45E6">
      <w:pPr>
        <w:pStyle w:val="ListParagraph"/>
        <w:numPr>
          <w:ilvl w:val="1"/>
          <w:numId w:val="12"/>
        </w:numPr>
        <w:tabs>
          <w:tab w:val="left" w:pos="2592"/>
          <w:tab w:val="left" w:pos="2593"/>
        </w:tabs>
        <w:rPr>
          <w:sz w:val="23"/>
        </w:rPr>
      </w:pPr>
      <w:r>
        <w:rPr>
          <w:w w:val="105"/>
          <w:sz w:val="23"/>
        </w:rPr>
        <w:t>Torque and angular</w:t>
      </w:r>
      <w:r>
        <w:rPr>
          <w:spacing w:val="-1"/>
          <w:w w:val="105"/>
          <w:sz w:val="23"/>
        </w:rPr>
        <w:t xml:space="preserve"> </w:t>
      </w:r>
      <w:r>
        <w:rPr>
          <w:w w:val="105"/>
          <w:sz w:val="23"/>
        </w:rPr>
        <w:t>acceleration</w:t>
      </w:r>
    </w:p>
    <w:p w:rsidR="00B141CF" w:rsidRDefault="009F45E6">
      <w:pPr>
        <w:pStyle w:val="ListParagraph"/>
        <w:numPr>
          <w:ilvl w:val="1"/>
          <w:numId w:val="12"/>
        </w:numPr>
        <w:tabs>
          <w:tab w:val="left" w:pos="2592"/>
          <w:tab w:val="left" w:pos="2593"/>
        </w:tabs>
        <w:spacing w:before="17"/>
        <w:rPr>
          <w:sz w:val="23"/>
        </w:rPr>
      </w:pPr>
      <w:r>
        <w:rPr>
          <w:w w:val="105"/>
          <w:sz w:val="23"/>
        </w:rPr>
        <w:t>Rotational</w:t>
      </w:r>
      <w:r>
        <w:rPr>
          <w:spacing w:val="-4"/>
          <w:w w:val="105"/>
          <w:sz w:val="23"/>
        </w:rPr>
        <w:t xml:space="preserve"> </w:t>
      </w:r>
      <w:r>
        <w:rPr>
          <w:w w:val="105"/>
          <w:sz w:val="23"/>
        </w:rPr>
        <w:t>inertia</w:t>
      </w:r>
    </w:p>
    <w:p w:rsidR="00B141CF" w:rsidRDefault="00B141CF">
      <w:pPr>
        <w:pStyle w:val="BodyText"/>
        <w:spacing w:before="6"/>
        <w:ind w:left="0" w:firstLine="0"/>
        <w:rPr>
          <w:sz w:val="24"/>
        </w:rPr>
      </w:pPr>
    </w:p>
    <w:p w:rsidR="00B141CF" w:rsidRDefault="009F45E6">
      <w:pPr>
        <w:pStyle w:val="Heading1"/>
        <w:numPr>
          <w:ilvl w:val="0"/>
          <w:numId w:val="12"/>
        </w:numPr>
        <w:tabs>
          <w:tab w:val="left" w:pos="720"/>
          <w:tab w:val="left" w:pos="721"/>
          <w:tab w:val="left" w:pos="8940"/>
        </w:tabs>
        <w:ind w:right="167" w:hanging="1152"/>
        <w:jc w:val="right"/>
      </w:pPr>
      <w:r>
        <w:rPr>
          <w:w w:val="105"/>
        </w:rPr>
        <w:t>WAVE</w:t>
      </w:r>
      <w:r>
        <w:rPr>
          <w:spacing w:val="-8"/>
          <w:w w:val="105"/>
        </w:rPr>
        <w:t xml:space="preserve"> </w:t>
      </w:r>
      <w:r>
        <w:rPr>
          <w:w w:val="105"/>
        </w:rPr>
        <w:t>MOTION.</w:t>
      </w:r>
      <w:r>
        <w:rPr>
          <w:w w:val="105"/>
        </w:rPr>
        <w:tab/>
        <w:t>5</w:t>
      </w:r>
      <w:r>
        <w:rPr>
          <w:spacing w:val="-1"/>
          <w:w w:val="105"/>
        </w:rPr>
        <w:t xml:space="preserve"> </w:t>
      </w:r>
      <w:r>
        <w:rPr>
          <w:w w:val="105"/>
        </w:rPr>
        <w:t>Hours</w:t>
      </w:r>
    </w:p>
    <w:p w:rsidR="00B141CF" w:rsidRDefault="009F45E6">
      <w:pPr>
        <w:pStyle w:val="ListParagraph"/>
        <w:numPr>
          <w:ilvl w:val="1"/>
          <w:numId w:val="12"/>
        </w:numPr>
        <w:tabs>
          <w:tab w:val="left" w:pos="2592"/>
          <w:tab w:val="left" w:pos="2593"/>
        </w:tabs>
        <w:spacing w:before="10"/>
        <w:rPr>
          <w:sz w:val="23"/>
        </w:rPr>
      </w:pPr>
      <w:r>
        <w:rPr>
          <w:w w:val="105"/>
          <w:sz w:val="23"/>
        </w:rPr>
        <w:t>Review Hooke's law of</w:t>
      </w:r>
      <w:r>
        <w:rPr>
          <w:spacing w:val="-8"/>
          <w:w w:val="105"/>
          <w:sz w:val="23"/>
        </w:rPr>
        <w:t xml:space="preserve"> </w:t>
      </w:r>
      <w:r>
        <w:rPr>
          <w:w w:val="105"/>
          <w:sz w:val="23"/>
        </w:rPr>
        <w:t>elasticity</w:t>
      </w:r>
    </w:p>
    <w:p w:rsidR="00B141CF" w:rsidRDefault="009F45E6">
      <w:pPr>
        <w:pStyle w:val="ListParagraph"/>
        <w:numPr>
          <w:ilvl w:val="1"/>
          <w:numId w:val="12"/>
        </w:numPr>
        <w:tabs>
          <w:tab w:val="left" w:pos="2592"/>
          <w:tab w:val="left" w:pos="2593"/>
        </w:tabs>
        <w:spacing w:before="16"/>
        <w:rPr>
          <w:sz w:val="23"/>
        </w:rPr>
      </w:pPr>
      <w:r>
        <w:rPr>
          <w:w w:val="105"/>
          <w:sz w:val="23"/>
        </w:rPr>
        <w:t xml:space="preserve">Motion </w:t>
      </w:r>
      <w:r>
        <w:rPr>
          <w:spacing w:val="2"/>
          <w:w w:val="105"/>
          <w:sz w:val="23"/>
        </w:rPr>
        <w:t xml:space="preserve">under </w:t>
      </w:r>
      <w:r>
        <w:rPr>
          <w:w w:val="105"/>
          <w:sz w:val="23"/>
        </w:rPr>
        <w:t>an elastic restoring</w:t>
      </w:r>
      <w:r>
        <w:rPr>
          <w:spacing w:val="-10"/>
          <w:w w:val="105"/>
          <w:sz w:val="23"/>
        </w:rPr>
        <w:t xml:space="preserve"> </w:t>
      </w:r>
      <w:r>
        <w:rPr>
          <w:w w:val="105"/>
          <w:sz w:val="23"/>
        </w:rPr>
        <w:t>force</w:t>
      </w:r>
    </w:p>
    <w:p w:rsidR="00B141CF" w:rsidRDefault="009F45E6">
      <w:pPr>
        <w:pStyle w:val="ListParagraph"/>
        <w:numPr>
          <w:ilvl w:val="1"/>
          <w:numId w:val="12"/>
        </w:numPr>
        <w:tabs>
          <w:tab w:val="left" w:pos="2592"/>
          <w:tab w:val="left" w:pos="2593"/>
        </w:tabs>
        <w:spacing w:before="17"/>
        <w:rPr>
          <w:sz w:val="23"/>
        </w:rPr>
      </w:pPr>
      <w:r>
        <w:rPr>
          <w:w w:val="105"/>
          <w:sz w:val="23"/>
        </w:rPr>
        <w:t>Characteristics of simple harmonic</w:t>
      </w:r>
      <w:r>
        <w:rPr>
          <w:spacing w:val="-4"/>
          <w:w w:val="105"/>
          <w:sz w:val="23"/>
        </w:rPr>
        <w:t xml:space="preserve"> </w:t>
      </w:r>
      <w:r>
        <w:rPr>
          <w:w w:val="105"/>
          <w:sz w:val="23"/>
        </w:rPr>
        <w:t>motion</w:t>
      </w:r>
    </w:p>
    <w:p w:rsidR="00B141CF" w:rsidRDefault="009F45E6">
      <w:pPr>
        <w:pStyle w:val="ListParagraph"/>
        <w:numPr>
          <w:ilvl w:val="1"/>
          <w:numId w:val="12"/>
        </w:numPr>
        <w:tabs>
          <w:tab w:val="left" w:pos="2592"/>
          <w:tab w:val="left" w:pos="2593"/>
        </w:tabs>
        <w:rPr>
          <w:sz w:val="23"/>
        </w:rPr>
      </w:pPr>
      <w:r>
        <w:rPr>
          <w:w w:val="105"/>
          <w:sz w:val="23"/>
        </w:rPr>
        <w:t>S.H.M. and circular</w:t>
      </w:r>
      <w:r>
        <w:rPr>
          <w:spacing w:val="1"/>
          <w:w w:val="105"/>
          <w:sz w:val="23"/>
        </w:rPr>
        <w:t xml:space="preserve"> </w:t>
      </w:r>
      <w:r>
        <w:rPr>
          <w:w w:val="105"/>
          <w:sz w:val="23"/>
        </w:rPr>
        <w:t>motion</w:t>
      </w:r>
    </w:p>
    <w:p w:rsidR="00B141CF" w:rsidRDefault="009F45E6">
      <w:pPr>
        <w:pStyle w:val="ListParagraph"/>
        <w:numPr>
          <w:ilvl w:val="1"/>
          <w:numId w:val="12"/>
        </w:numPr>
        <w:tabs>
          <w:tab w:val="left" w:pos="2592"/>
          <w:tab w:val="left" w:pos="2593"/>
        </w:tabs>
        <w:rPr>
          <w:sz w:val="23"/>
        </w:rPr>
      </w:pPr>
      <w:r>
        <w:rPr>
          <w:w w:val="105"/>
          <w:sz w:val="23"/>
        </w:rPr>
        <w:t>Simple</w:t>
      </w:r>
      <w:r>
        <w:rPr>
          <w:spacing w:val="-1"/>
          <w:w w:val="105"/>
          <w:sz w:val="23"/>
        </w:rPr>
        <w:t xml:space="preserve"> </w:t>
      </w:r>
      <w:r>
        <w:rPr>
          <w:w w:val="105"/>
          <w:sz w:val="23"/>
        </w:rPr>
        <w:t>pendulum</w:t>
      </w:r>
    </w:p>
    <w:p w:rsidR="00B141CF" w:rsidRDefault="009F45E6">
      <w:pPr>
        <w:pStyle w:val="ListParagraph"/>
        <w:numPr>
          <w:ilvl w:val="1"/>
          <w:numId w:val="12"/>
        </w:numPr>
        <w:tabs>
          <w:tab w:val="left" w:pos="2592"/>
          <w:tab w:val="left" w:pos="2593"/>
        </w:tabs>
        <w:spacing w:before="17"/>
        <w:rPr>
          <w:sz w:val="23"/>
        </w:rPr>
      </w:pPr>
      <w:r>
        <w:rPr>
          <w:w w:val="105"/>
          <w:sz w:val="23"/>
        </w:rPr>
        <w:t>Wave form of</w:t>
      </w:r>
      <w:r>
        <w:rPr>
          <w:spacing w:val="-4"/>
          <w:w w:val="105"/>
          <w:sz w:val="23"/>
        </w:rPr>
        <w:t xml:space="preserve"> </w:t>
      </w:r>
      <w:r>
        <w:rPr>
          <w:w w:val="105"/>
          <w:sz w:val="23"/>
        </w:rPr>
        <w:t>S.H.M.</w:t>
      </w:r>
    </w:p>
    <w:p w:rsidR="00B141CF" w:rsidRDefault="009F45E6">
      <w:pPr>
        <w:pStyle w:val="ListParagraph"/>
        <w:numPr>
          <w:ilvl w:val="1"/>
          <w:numId w:val="12"/>
        </w:numPr>
        <w:tabs>
          <w:tab w:val="left" w:pos="2592"/>
          <w:tab w:val="left" w:pos="2593"/>
        </w:tabs>
        <w:rPr>
          <w:sz w:val="23"/>
        </w:rPr>
      </w:pPr>
      <w:r>
        <w:rPr>
          <w:w w:val="105"/>
          <w:sz w:val="23"/>
        </w:rPr>
        <w:t>Resonance</w:t>
      </w:r>
    </w:p>
    <w:p w:rsidR="00B141CF" w:rsidRDefault="009F45E6">
      <w:pPr>
        <w:pStyle w:val="ListParagraph"/>
        <w:numPr>
          <w:ilvl w:val="1"/>
          <w:numId w:val="12"/>
        </w:numPr>
        <w:tabs>
          <w:tab w:val="left" w:pos="2592"/>
          <w:tab w:val="left" w:pos="2593"/>
        </w:tabs>
        <w:rPr>
          <w:sz w:val="23"/>
        </w:rPr>
      </w:pPr>
      <w:r>
        <w:rPr>
          <w:w w:val="105"/>
          <w:sz w:val="23"/>
        </w:rPr>
        <w:t>Transverse vibration of a stretched</w:t>
      </w:r>
      <w:r>
        <w:rPr>
          <w:spacing w:val="-1"/>
          <w:w w:val="105"/>
          <w:sz w:val="23"/>
        </w:rPr>
        <w:t xml:space="preserve"> </w:t>
      </w:r>
      <w:r>
        <w:rPr>
          <w:w w:val="105"/>
          <w:sz w:val="23"/>
        </w:rPr>
        <w:t>string</w:t>
      </w:r>
    </w:p>
    <w:p w:rsidR="00B141CF" w:rsidRDefault="00B141CF">
      <w:pPr>
        <w:rPr>
          <w:sz w:val="23"/>
        </w:rPr>
        <w:sectPr w:rsidR="00B141CF">
          <w:pgSz w:w="12240" w:h="16340"/>
          <w:pgMar w:top="700" w:right="640" w:bottom="1480" w:left="1240" w:header="0" w:footer="1294" w:gutter="0"/>
          <w:cols w:space="720"/>
        </w:sectPr>
      </w:pPr>
    </w:p>
    <w:tbl>
      <w:tblPr>
        <w:tblW w:w="0" w:type="auto"/>
        <w:tblInd w:w="396" w:type="dxa"/>
        <w:tblLayout w:type="fixed"/>
        <w:tblCellMar>
          <w:left w:w="0" w:type="dxa"/>
          <w:right w:w="0" w:type="dxa"/>
        </w:tblCellMar>
        <w:tblLook w:val="04A0" w:firstRow="1" w:lastRow="0" w:firstColumn="1" w:lastColumn="0" w:noHBand="0" w:noVBand="1"/>
      </w:tblPr>
      <w:tblGrid>
        <w:gridCol w:w="473"/>
        <w:gridCol w:w="1531"/>
        <w:gridCol w:w="5867"/>
      </w:tblGrid>
      <w:tr w:rsidR="00B141CF">
        <w:trPr>
          <w:trHeight w:val="538"/>
        </w:trPr>
        <w:tc>
          <w:tcPr>
            <w:tcW w:w="473" w:type="dxa"/>
          </w:tcPr>
          <w:p w:rsidR="00B141CF" w:rsidRDefault="009F45E6">
            <w:pPr>
              <w:pStyle w:val="TableParagraph"/>
              <w:spacing w:line="261" w:lineRule="exact"/>
              <w:ind w:left="50"/>
              <w:rPr>
                <w:b/>
                <w:sz w:val="23"/>
              </w:rPr>
            </w:pPr>
            <w:r>
              <w:rPr>
                <w:b/>
                <w:w w:val="103"/>
                <w:sz w:val="23"/>
              </w:rPr>
              <w:lastRenderedPageBreak/>
              <w:t>6</w:t>
            </w:r>
          </w:p>
        </w:tc>
        <w:tc>
          <w:tcPr>
            <w:tcW w:w="1531" w:type="dxa"/>
          </w:tcPr>
          <w:p w:rsidR="00B141CF" w:rsidRDefault="009F45E6">
            <w:pPr>
              <w:pStyle w:val="TableParagraph"/>
              <w:spacing w:line="261" w:lineRule="exact"/>
              <w:ind w:left="304"/>
              <w:rPr>
                <w:b/>
                <w:sz w:val="23"/>
              </w:rPr>
            </w:pPr>
            <w:r>
              <w:rPr>
                <w:b/>
                <w:w w:val="105"/>
                <w:sz w:val="23"/>
              </w:rPr>
              <w:t>SOUND.</w:t>
            </w:r>
            <w:r w:rsidR="00C608A2">
              <w:rPr>
                <w:b/>
                <w:w w:val="105"/>
                <w:sz w:val="23"/>
              </w:rPr>
              <w:t xml:space="preserve">                    </w:t>
            </w:r>
          </w:p>
          <w:p w:rsidR="00B141CF" w:rsidRDefault="009F45E6">
            <w:pPr>
              <w:pStyle w:val="TableParagraph"/>
              <w:spacing w:before="2" w:line="255" w:lineRule="exact"/>
              <w:ind w:right="205"/>
              <w:jc w:val="right"/>
              <w:rPr>
                <w:sz w:val="23"/>
              </w:rPr>
            </w:pPr>
            <w:r>
              <w:rPr>
                <w:w w:val="105"/>
                <w:sz w:val="23"/>
              </w:rPr>
              <w:t>6.1</w:t>
            </w:r>
          </w:p>
        </w:tc>
        <w:tc>
          <w:tcPr>
            <w:tcW w:w="5867" w:type="dxa"/>
          </w:tcPr>
          <w:p w:rsidR="00B141CF" w:rsidRDefault="009F45E6" w:rsidP="00C608A2">
            <w:pPr>
              <w:pStyle w:val="TableParagraph"/>
              <w:spacing w:line="261" w:lineRule="exact"/>
              <w:rPr>
                <w:b/>
                <w:sz w:val="23"/>
              </w:rPr>
            </w:pPr>
            <w:r>
              <w:rPr>
                <w:b/>
                <w:w w:val="105"/>
                <w:sz w:val="23"/>
              </w:rPr>
              <w:t>5 H</w:t>
            </w:r>
            <w:r w:rsidR="00FE7B62">
              <w:rPr>
                <w:b/>
                <w:w w:val="105"/>
                <w:sz w:val="23"/>
              </w:rPr>
              <w:t>ou</w:t>
            </w:r>
            <w:r>
              <w:rPr>
                <w:b/>
                <w:w w:val="105"/>
                <w:sz w:val="23"/>
              </w:rPr>
              <w:t>rs</w:t>
            </w:r>
          </w:p>
          <w:p w:rsidR="00B141CF" w:rsidRDefault="009F45E6">
            <w:pPr>
              <w:pStyle w:val="TableParagraph"/>
              <w:spacing w:before="2" w:line="255" w:lineRule="exact"/>
              <w:ind w:left="207"/>
              <w:rPr>
                <w:sz w:val="23"/>
              </w:rPr>
            </w:pPr>
            <w:r>
              <w:rPr>
                <w:w w:val="105"/>
                <w:sz w:val="23"/>
              </w:rPr>
              <w:t>Longitudinal waves</w:t>
            </w:r>
          </w:p>
        </w:tc>
      </w:tr>
      <w:tr w:rsidR="00B141CF">
        <w:trPr>
          <w:trHeight w:val="277"/>
        </w:trPr>
        <w:tc>
          <w:tcPr>
            <w:tcW w:w="473" w:type="dxa"/>
          </w:tcPr>
          <w:p w:rsidR="00B141CF" w:rsidRDefault="00B141CF">
            <w:pPr>
              <w:pStyle w:val="TableParagraph"/>
              <w:rPr>
                <w:sz w:val="20"/>
              </w:rPr>
            </w:pPr>
          </w:p>
        </w:tc>
        <w:tc>
          <w:tcPr>
            <w:tcW w:w="1531" w:type="dxa"/>
          </w:tcPr>
          <w:p w:rsidR="00B141CF" w:rsidRDefault="009F45E6">
            <w:pPr>
              <w:pStyle w:val="TableParagraph"/>
              <w:spacing w:before="6" w:line="251" w:lineRule="exact"/>
              <w:ind w:right="205"/>
              <w:jc w:val="right"/>
              <w:rPr>
                <w:sz w:val="23"/>
              </w:rPr>
            </w:pPr>
            <w:r>
              <w:rPr>
                <w:w w:val="105"/>
                <w:sz w:val="23"/>
              </w:rPr>
              <w:t>6.2</w:t>
            </w:r>
          </w:p>
        </w:tc>
        <w:tc>
          <w:tcPr>
            <w:tcW w:w="5867" w:type="dxa"/>
          </w:tcPr>
          <w:p w:rsidR="00B141CF" w:rsidRDefault="009F45E6">
            <w:pPr>
              <w:pStyle w:val="TableParagraph"/>
              <w:spacing w:before="6" w:line="251" w:lineRule="exact"/>
              <w:ind w:left="207"/>
              <w:rPr>
                <w:sz w:val="23"/>
              </w:rPr>
            </w:pPr>
            <w:r>
              <w:rPr>
                <w:w w:val="105"/>
                <w:sz w:val="23"/>
              </w:rPr>
              <w:t>Intensity, loudness, pitch and quality of sound</w:t>
            </w:r>
          </w:p>
        </w:tc>
      </w:tr>
      <w:tr w:rsidR="00B141CF">
        <w:trPr>
          <w:trHeight w:val="273"/>
        </w:trPr>
        <w:tc>
          <w:tcPr>
            <w:tcW w:w="473" w:type="dxa"/>
          </w:tcPr>
          <w:p w:rsidR="00B141CF" w:rsidRDefault="00B141CF">
            <w:pPr>
              <w:pStyle w:val="TableParagraph"/>
              <w:rPr>
                <w:sz w:val="20"/>
              </w:rPr>
            </w:pPr>
          </w:p>
        </w:tc>
        <w:tc>
          <w:tcPr>
            <w:tcW w:w="1531" w:type="dxa"/>
          </w:tcPr>
          <w:p w:rsidR="00B141CF" w:rsidRDefault="009F45E6">
            <w:pPr>
              <w:pStyle w:val="TableParagraph"/>
              <w:spacing w:before="2" w:line="251" w:lineRule="exact"/>
              <w:ind w:right="205"/>
              <w:jc w:val="right"/>
              <w:rPr>
                <w:sz w:val="23"/>
              </w:rPr>
            </w:pPr>
            <w:r>
              <w:rPr>
                <w:w w:val="105"/>
                <w:sz w:val="23"/>
              </w:rPr>
              <w:t>6.3</w:t>
            </w:r>
          </w:p>
        </w:tc>
        <w:tc>
          <w:tcPr>
            <w:tcW w:w="5867" w:type="dxa"/>
          </w:tcPr>
          <w:p w:rsidR="00B141CF" w:rsidRDefault="009F45E6">
            <w:pPr>
              <w:pStyle w:val="TableParagraph"/>
              <w:spacing w:before="2" w:line="251" w:lineRule="exact"/>
              <w:ind w:left="207"/>
              <w:rPr>
                <w:sz w:val="23"/>
              </w:rPr>
            </w:pPr>
            <w:r>
              <w:rPr>
                <w:w w:val="105"/>
                <w:sz w:val="23"/>
              </w:rPr>
              <w:t>Units of Intensity of level and frequency response of ear</w:t>
            </w:r>
          </w:p>
        </w:tc>
      </w:tr>
      <w:tr w:rsidR="00B141CF">
        <w:trPr>
          <w:trHeight w:val="277"/>
        </w:trPr>
        <w:tc>
          <w:tcPr>
            <w:tcW w:w="473" w:type="dxa"/>
          </w:tcPr>
          <w:p w:rsidR="00B141CF" w:rsidRDefault="00B141CF">
            <w:pPr>
              <w:pStyle w:val="TableParagraph"/>
              <w:rPr>
                <w:sz w:val="20"/>
              </w:rPr>
            </w:pPr>
          </w:p>
        </w:tc>
        <w:tc>
          <w:tcPr>
            <w:tcW w:w="1531" w:type="dxa"/>
          </w:tcPr>
          <w:p w:rsidR="00B141CF" w:rsidRDefault="009F45E6">
            <w:pPr>
              <w:pStyle w:val="TableParagraph"/>
              <w:spacing w:before="2" w:line="255" w:lineRule="exact"/>
              <w:ind w:right="205"/>
              <w:jc w:val="right"/>
              <w:rPr>
                <w:sz w:val="23"/>
              </w:rPr>
            </w:pPr>
            <w:r>
              <w:rPr>
                <w:w w:val="105"/>
                <w:sz w:val="23"/>
              </w:rPr>
              <w:t>6.4</w:t>
            </w:r>
          </w:p>
        </w:tc>
        <w:tc>
          <w:tcPr>
            <w:tcW w:w="5867" w:type="dxa"/>
          </w:tcPr>
          <w:p w:rsidR="00B141CF" w:rsidRDefault="009F45E6">
            <w:pPr>
              <w:pStyle w:val="TableParagraph"/>
              <w:spacing w:before="2" w:line="255" w:lineRule="exact"/>
              <w:ind w:left="207"/>
              <w:rPr>
                <w:sz w:val="23"/>
              </w:rPr>
            </w:pPr>
            <w:r>
              <w:rPr>
                <w:w w:val="105"/>
                <w:sz w:val="23"/>
              </w:rPr>
              <w:t>Interference of sound waves silence zones, beats</w:t>
            </w:r>
          </w:p>
        </w:tc>
      </w:tr>
      <w:tr w:rsidR="00B141CF">
        <w:trPr>
          <w:trHeight w:val="270"/>
        </w:trPr>
        <w:tc>
          <w:tcPr>
            <w:tcW w:w="473" w:type="dxa"/>
          </w:tcPr>
          <w:p w:rsidR="00B141CF" w:rsidRDefault="00B141CF">
            <w:pPr>
              <w:pStyle w:val="TableParagraph"/>
              <w:rPr>
                <w:sz w:val="20"/>
              </w:rPr>
            </w:pPr>
          </w:p>
        </w:tc>
        <w:tc>
          <w:tcPr>
            <w:tcW w:w="1531" w:type="dxa"/>
          </w:tcPr>
          <w:p w:rsidR="00B141CF" w:rsidRDefault="009F45E6">
            <w:pPr>
              <w:pStyle w:val="TableParagraph"/>
              <w:spacing w:before="6" w:line="244" w:lineRule="exact"/>
              <w:ind w:right="205"/>
              <w:jc w:val="right"/>
              <w:rPr>
                <w:sz w:val="23"/>
              </w:rPr>
            </w:pPr>
            <w:r>
              <w:rPr>
                <w:w w:val="105"/>
                <w:sz w:val="23"/>
              </w:rPr>
              <w:t>6.5</w:t>
            </w:r>
          </w:p>
        </w:tc>
        <w:tc>
          <w:tcPr>
            <w:tcW w:w="5867" w:type="dxa"/>
          </w:tcPr>
          <w:p w:rsidR="00B141CF" w:rsidRDefault="009F45E6">
            <w:pPr>
              <w:pStyle w:val="TableParagraph"/>
              <w:spacing w:before="6" w:line="244" w:lineRule="exact"/>
              <w:ind w:left="207"/>
              <w:rPr>
                <w:sz w:val="23"/>
              </w:rPr>
            </w:pPr>
            <w:r>
              <w:rPr>
                <w:w w:val="105"/>
                <w:sz w:val="23"/>
              </w:rPr>
              <w:t>Acoustics</w:t>
            </w:r>
          </w:p>
        </w:tc>
      </w:tr>
      <w:tr w:rsidR="00B141CF">
        <w:trPr>
          <w:trHeight w:val="261"/>
        </w:trPr>
        <w:tc>
          <w:tcPr>
            <w:tcW w:w="473" w:type="dxa"/>
          </w:tcPr>
          <w:p w:rsidR="00B141CF" w:rsidRDefault="00B141CF">
            <w:pPr>
              <w:pStyle w:val="TableParagraph"/>
              <w:rPr>
                <w:sz w:val="18"/>
              </w:rPr>
            </w:pPr>
          </w:p>
        </w:tc>
        <w:tc>
          <w:tcPr>
            <w:tcW w:w="1531" w:type="dxa"/>
          </w:tcPr>
          <w:p w:rsidR="00B141CF" w:rsidRDefault="009F45E6">
            <w:pPr>
              <w:pStyle w:val="TableParagraph"/>
              <w:spacing w:line="241" w:lineRule="exact"/>
              <w:ind w:right="205"/>
              <w:jc w:val="right"/>
              <w:rPr>
                <w:sz w:val="23"/>
              </w:rPr>
            </w:pPr>
            <w:r>
              <w:rPr>
                <w:w w:val="105"/>
                <w:sz w:val="23"/>
              </w:rPr>
              <w:t>6.6</w:t>
            </w:r>
          </w:p>
        </w:tc>
        <w:tc>
          <w:tcPr>
            <w:tcW w:w="5867" w:type="dxa"/>
          </w:tcPr>
          <w:p w:rsidR="00B141CF" w:rsidRDefault="009F45E6">
            <w:pPr>
              <w:pStyle w:val="TableParagraph"/>
              <w:spacing w:line="241" w:lineRule="exact"/>
              <w:ind w:left="207"/>
              <w:rPr>
                <w:sz w:val="23"/>
              </w:rPr>
            </w:pPr>
            <w:r>
              <w:rPr>
                <w:w w:val="105"/>
                <w:sz w:val="23"/>
              </w:rPr>
              <w:t>Doppler effect.</w:t>
            </w:r>
          </w:p>
        </w:tc>
      </w:tr>
    </w:tbl>
    <w:p w:rsidR="00B141CF" w:rsidRDefault="00B141CF">
      <w:pPr>
        <w:pStyle w:val="BodyText"/>
        <w:spacing w:before="3"/>
        <w:ind w:left="0" w:firstLine="0"/>
        <w:rPr>
          <w:sz w:val="17"/>
        </w:rPr>
      </w:pPr>
    </w:p>
    <w:p w:rsidR="00B141CF" w:rsidRDefault="009F45E6">
      <w:pPr>
        <w:pStyle w:val="Heading1"/>
        <w:numPr>
          <w:ilvl w:val="0"/>
          <w:numId w:val="13"/>
        </w:numPr>
        <w:tabs>
          <w:tab w:val="left" w:pos="1151"/>
          <w:tab w:val="left" w:pos="1152"/>
          <w:tab w:val="left" w:pos="7635"/>
        </w:tabs>
        <w:spacing w:before="97"/>
      </w:pPr>
      <w:r>
        <w:rPr>
          <w:w w:val="105"/>
        </w:rPr>
        <w:t>LIGHT.</w:t>
      </w:r>
      <w:r>
        <w:rPr>
          <w:w w:val="105"/>
        </w:rPr>
        <w:tab/>
        <w:t>5</w:t>
      </w:r>
      <w:r>
        <w:rPr>
          <w:spacing w:val="-1"/>
          <w:w w:val="105"/>
        </w:rPr>
        <w:t xml:space="preserve"> </w:t>
      </w:r>
      <w:r>
        <w:rPr>
          <w:w w:val="105"/>
        </w:rPr>
        <w:t>Hours</w:t>
      </w:r>
    </w:p>
    <w:p w:rsidR="00B141CF" w:rsidRDefault="009F45E6">
      <w:pPr>
        <w:pStyle w:val="ListParagraph"/>
        <w:numPr>
          <w:ilvl w:val="1"/>
          <w:numId w:val="13"/>
        </w:numPr>
        <w:tabs>
          <w:tab w:val="left" w:pos="2592"/>
          <w:tab w:val="left" w:pos="2593"/>
        </w:tabs>
        <w:rPr>
          <w:sz w:val="23"/>
        </w:rPr>
      </w:pPr>
      <w:r>
        <w:rPr>
          <w:w w:val="105"/>
          <w:sz w:val="23"/>
        </w:rPr>
        <w:t>Review laws of reflection and</w:t>
      </w:r>
      <w:r>
        <w:rPr>
          <w:spacing w:val="-7"/>
          <w:w w:val="105"/>
          <w:sz w:val="23"/>
        </w:rPr>
        <w:t xml:space="preserve"> </w:t>
      </w:r>
      <w:r>
        <w:rPr>
          <w:w w:val="105"/>
          <w:sz w:val="23"/>
        </w:rPr>
        <w:t>refraction</w:t>
      </w:r>
    </w:p>
    <w:p w:rsidR="00B141CF" w:rsidRDefault="009F45E6">
      <w:pPr>
        <w:pStyle w:val="ListParagraph"/>
        <w:numPr>
          <w:ilvl w:val="1"/>
          <w:numId w:val="13"/>
        </w:numPr>
        <w:tabs>
          <w:tab w:val="left" w:pos="2592"/>
          <w:tab w:val="left" w:pos="2593"/>
        </w:tabs>
        <w:spacing w:before="17"/>
        <w:rPr>
          <w:sz w:val="23"/>
        </w:rPr>
      </w:pPr>
      <w:r>
        <w:rPr>
          <w:w w:val="105"/>
          <w:sz w:val="23"/>
        </w:rPr>
        <w:t>Image formation by mirrors and</w:t>
      </w:r>
      <w:r>
        <w:rPr>
          <w:spacing w:val="-7"/>
          <w:w w:val="105"/>
          <w:sz w:val="23"/>
        </w:rPr>
        <w:t xml:space="preserve"> </w:t>
      </w:r>
      <w:r>
        <w:rPr>
          <w:w w:val="105"/>
          <w:sz w:val="23"/>
        </w:rPr>
        <w:t>lenses</w:t>
      </w:r>
    </w:p>
    <w:p w:rsidR="00B141CF" w:rsidRDefault="009F45E6">
      <w:pPr>
        <w:pStyle w:val="ListParagraph"/>
        <w:numPr>
          <w:ilvl w:val="1"/>
          <w:numId w:val="13"/>
        </w:numPr>
        <w:tabs>
          <w:tab w:val="left" w:pos="2592"/>
          <w:tab w:val="left" w:pos="2593"/>
        </w:tabs>
        <w:rPr>
          <w:sz w:val="23"/>
        </w:rPr>
      </w:pPr>
      <w:r>
        <w:rPr>
          <w:w w:val="105"/>
          <w:sz w:val="23"/>
        </w:rPr>
        <w:t>Optical</w:t>
      </w:r>
      <w:r>
        <w:rPr>
          <w:spacing w:val="-4"/>
          <w:w w:val="105"/>
          <w:sz w:val="23"/>
        </w:rPr>
        <w:t xml:space="preserve"> </w:t>
      </w:r>
      <w:r>
        <w:rPr>
          <w:w w:val="105"/>
          <w:sz w:val="23"/>
        </w:rPr>
        <w:t>instruments</w:t>
      </w:r>
    </w:p>
    <w:p w:rsidR="00B141CF" w:rsidRDefault="009F45E6">
      <w:pPr>
        <w:pStyle w:val="ListParagraph"/>
        <w:numPr>
          <w:ilvl w:val="1"/>
          <w:numId w:val="13"/>
        </w:numPr>
        <w:tabs>
          <w:tab w:val="left" w:pos="2592"/>
          <w:tab w:val="left" w:pos="2593"/>
        </w:tabs>
        <w:spacing w:before="16"/>
        <w:rPr>
          <w:sz w:val="23"/>
        </w:rPr>
      </w:pPr>
      <w:r>
        <w:rPr>
          <w:w w:val="105"/>
          <w:sz w:val="23"/>
        </w:rPr>
        <w:t>Wave theory of</w:t>
      </w:r>
      <w:r>
        <w:rPr>
          <w:spacing w:val="-9"/>
          <w:w w:val="105"/>
          <w:sz w:val="23"/>
        </w:rPr>
        <w:t xml:space="preserve"> </w:t>
      </w:r>
      <w:r>
        <w:rPr>
          <w:w w:val="105"/>
          <w:sz w:val="23"/>
        </w:rPr>
        <w:t>light</w:t>
      </w:r>
    </w:p>
    <w:p w:rsidR="00B141CF" w:rsidRDefault="009F45E6">
      <w:pPr>
        <w:pStyle w:val="ListParagraph"/>
        <w:numPr>
          <w:ilvl w:val="1"/>
          <w:numId w:val="13"/>
        </w:numPr>
        <w:tabs>
          <w:tab w:val="left" w:pos="2592"/>
          <w:tab w:val="left" w:pos="2593"/>
        </w:tabs>
        <w:rPr>
          <w:sz w:val="23"/>
        </w:rPr>
      </w:pPr>
      <w:r>
        <w:rPr>
          <w:w w:val="105"/>
          <w:sz w:val="23"/>
        </w:rPr>
        <w:t>Interference, diffraction, polarization of light</w:t>
      </w:r>
      <w:r>
        <w:rPr>
          <w:spacing w:val="-13"/>
          <w:w w:val="105"/>
          <w:sz w:val="23"/>
        </w:rPr>
        <w:t xml:space="preserve"> </w:t>
      </w:r>
      <w:r>
        <w:rPr>
          <w:w w:val="105"/>
          <w:sz w:val="23"/>
        </w:rPr>
        <w:t>waves</w:t>
      </w:r>
    </w:p>
    <w:p w:rsidR="00B141CF" w:rsidRDefault="009F45E6">
      <w:pPr>
        <w:pStyle w:val="ListParagraph"/>
        <w:numPr>
          <w:ilvl w:val="1"/>
          <w:numId w:val="13"/>
        </w:numPr>
        <w:tabs>
          <w:tab w:val="left" w:pos="2592"/>
          <w:tab w:val="left" w:pos="2593"/>
        </w:tabs>
        <w:spacing w:before="10"/>
        <w:rPr>
          <w:sz w:val="23"/>
        </w:rPr>
      </w:pPr>
      <w:r>
        <w:rPr>
          <w:w w:val="105"/>
          <w:sz w:val="23"/>
        </w:rPr>
        <w:t>Applications</w:t>
      </w:r>
      <w:r>
        <w:rPr>
          <w:spacing w:val="-8"/>
          <w:w w:val="105"/>
          <w:sz w:val="23"/>
        </w:rPr>
        <w:t xml:space="preserve"> </w:t>
      </w:r>
      <w:r>
        <w:rPr>
          <w:w w:val="105"/>
          <w:sz w:val="23"/>
        </w:rPr>
        <w:t>of</w:t>
      </w:r>
      <w:r>
        <w:rPr>
          <w:spacing w:val="-8"/>
          <w:w w:val="105"/>
          <w:sz w:val="23"/>
        </w:rPr>
        <w:t xml:space="preserve"> </w:t>
      </w:r>
      <w:r>
        <w:rPr>
          <w:w w:val="105"/>
          <w:sz w:val="23"/>
        </w:rPr>
        <w:t>polarization</w:t>
      </w:r>
      <w:r>
        <w:rPr>
          <w:spacing w:val="-5"/>
          <w:w w:val="105"/>
          <w:sz w:val="23"/>
        </w:rPr>
        <w:t xml:space="preserve"> </w:t>
      </w:r>
      <w:r>
        <w:rPr>
          <w:w w:val="105"/>
          <w:sz w:val="23"/>
        </w:rPr>
        <w:t>in</w:t>
      </w:r>
      <w:r>
        <w:rPr>
          <w:spacing w:val="-6"/>
          <w:w w:val="105"/>
          <w:sz w:val="23"/>
        </w:rPr>
        <w:t xml:space="preserve"> </w:t>
      </w:r>
      <w:r>
        <w:rPr>
          <w:w w:val="105"/>
          <w:sz w:val="23"/>
        </w:rPr>
        <w:t>sunglasses,</w:t>
      </w:r>
      <w:r>
        <w:rPr>
          <w:spacing w:val="-9"/>
          <w:w w:val="105"/>
          <w:sz w:val="23"/>
        </w:rPr>
        <w:t xml:space="preserve"> </w:t>
      </w:r>
      <w:r>
        <w:rPr>
          <w:w w:val="105"/>
          <w:sz w:val="23"/>
        </w:rPr>
        <w:t>optical</w:t>
      </w:r>
      <w:r>
        <w:rPr>
          <w:spacing w:val="-10"/>
          <w:w w:val="105"/>
          <w:sz w:val="23"/>
        </w:rPr>
        <w:t xml:space="preserve"> </w:t>
      </w:r>
      <w:r>
        <w:rPr>
          <w:w w:val="105"/>
          <w:sz w:val="23"/>
        </w:rPr>
        <w:t>activity</w:t>
      </w:r>
      <w:r>
        <w:rPr>
          <w:spacing w:val="-5"/>
          <w:w w:val="105"/>
          <w:sz w:val="23"/>
        </w:rPr>
        <w:t xml:space="preserve"> </w:t>
      </w:r>
      <w:r>
        <w:rPr>
          <w:w w:val="105"/>
          <w:sz w:val="23"/>
        </w:rPr>
        <w:t>and</w:t>
      </w:r>
      <w:r>
        <w:rPr>
          <w:spacing w:val="-5"/>
          <w:w w:val="105"/>
          <w:sz w:val="23"/>
        </w:rPr>
        <w:t xml:space="preserve"> </w:t>
      </w:r>
      <w:r>
        <w:rPr>
          <w:w w:val="105"/>
          <w:sz w:val="23"/>
        </w:rPr>
        <w:t>stress</w:t>
      </w:r>
      <w:r>
        <w:rPr>
          <w:spacing w:val="-3"/>
          <w:w w:val="105"/>
          <w:sz w:val="23"/>
        </w:rPr>
        <w:t xml:space="preserve"> </w:t>
      </w:r>
      <w:r>
        <w:rPr>
          <w:w w:val="105"/>
          <w:sz w:val="23"/>
        </w:rPr>
        <w:t>analysis</w:t>
      </w:r>
    </w:p>
    <w:p w:rsidR="00B141CF" w:rsidRDefault="009F45E6">
      <w:pPr>
        <w:pStyle w:val="Heading1"/>
        <w:numPr>
          <w:ilvl w:val="0"/>
          <w:numId w:val="13"/>
        </w:numPr>
        <w:tabs>
          <w:tab w:val="left" w:pos="1151"/>
          <w:tab w:val="left" w:pos="1152"/>
          <w:tab w:val="left" w:pos="7635"/>
        </w:tabs>
        <w:spacing w:before="23"/>
      </w:pPr>
      <w:r>
        <w:rPr>
          <w:w w:val="105"/>
        </w:rPr>
        <w:t>OPTICAL</w:t>
      </w:r>
      <w:r>
        <w:rPr>
          <w:spacing w:val="-10"/>
          <w:w w:val="105"/>
        </w:rPr>
        <w:t xml:space="preserve"> </w:t>
      </w:r>
      <w:r>
        <w:rPr>
          <w:w w:val="105"/>
        </w:rPr>
        <w:t>FIBER.</w:t>
      </w:r>
      <w:r>
        <w:rPr>
          <w:w w:val="105"/>
        </w:rPr>
        <w:tab/>
        <w:t>2 Hours</w:t>
      </w:r>
    </w:p>
    <w:p w:rsidR="00B141CF" w:rsidRDefault="009F45E6">
      <w:pPr>
        <w:pStyle w:val="ListParagraph"/>
        <w:numPr>
          <w:ilvl w:val="1"/>
          <w:numId w:val="13"/>
        </w:numPr>
        <w:tabs>
          <w:tab w:val="left" w:pos="2607"/>
          <w:tab w:val="left" w:pos="2608"/>
        </w:tabs>
        <w:ind w:left="2607" w:hanging="722"/>
        <w:rPr>
          <w:sz w:val="23"/>
        </w:rPr>
      </w:pPr>
      <w:r>
        <w:rPr>
          <w:w w:val="105"/>
          <w:sz w:val="23"/>
        </w:rPr>
        <w:t>Optical communication and</w:t>
      </w:r>
      <w:r>
        <w:rPr>
          <w:spacing w:val="-6"/>
          <w:w w:val="105"/>
          <w:sz w:val="23"/>
        </w:rPr>
        <w:t xml:space="preserve"> </w:t>
      </w:r>
      <w:r>
        <w:rPr>
          <w:w w:val="105"/>
          <w:sz w:val="23"/>
        </w:rPr>
        <w:t>problems</w:t>
      </w:r>
    </w:p>
    <w:p w:rsidR="00B141CF" w:rsidRDefault="009F45E6">
      <w:pPr>
        <w:pStyle w:val="ListParagraph"/>
        <w:numPr>
          <w:ilvl w:val="1"/>
          <w:numId w:val="13"/>
        </w:numPr>
        <w:tabs>
          <w:tab w:val="left" w:pos="2607"/>
          <w:tab w:val="left" w:pos="2608"/>
        </w:tabs>
        <w:spacing w:before="10"/>
        <w:ind w:left="2607" w:hanging="722"/>
        <w:rPr>
          <w:sz w:val="23"/>
        </w:rPr>
      </w:pPr>
      <w:r>
        <w:rPr>
          <w:w w:val="105"/>
          <w:sz w:val="23"/>
        </w:rPr>
        <w:t>Review total internal reflection and critical</w:t>
      </w:r>
      <w:r>
        <w:rPr>
          <w:spacing w:val="-20"/>
          <w:w w:val="105"/>
          <w:sz w:val="23"/>
        </w:rPr>
        <w:t xml:space="preserve"> </w:t>
      </w:r>
      <w:r>
        <w:rPr>
          <w:w w:val="105"/>
          <w:sz w:val="23"/>
        </w:rPr>
        <w:t>angle</w:t>
      </w:r>
    </w:p>
    <w:p w:rsidR="00B141CF" w:rsidRDefault="009F45E6">
      <w:pPr>
        <w:pStyle w:val="ListParagraph"/>
        <w:numPr>
          <w:ilvl w:val="1"/>
          <w:numId w:val="13"/>
        </w:numPr>
        <w:tabs>
          <w:tab w:val="left" w:pos="2607"/>
          <w:tab w:val="left" w:pos="2608"/>
        </w:tabs>
        <w:ind w:left="2607" w:hanging="722"/>
        <w:rPr>
          <w:sz w:val="23"/>
        </w:rPr>
      </w:pPr>
      <w:r>
        <w:rPr>
          <w:w w:val="105"/>
          <w:sz w:val="23"/>
        </w:rPr>
        <w:t>Structure of optical</w:t>
      </w:r>
      <w:r>
        <w:rPr>
          <w:spacing w:val="-10"/>
          <w:w w:val="105"/>
          <w:sz w:val="23"/>
        </w:rPr>
        <w:t xml:space="preserve"> </w:t>
      </w:r>
      <w:r>
        <w:rPr>
          <w:w w:val="105"/>
          <w:sz w:val="23"/>
        </w:rPr>
        <w:t>fiber</w:t>
      </w:r>
    </w:p>
    <w:p w:rsidR="00B141CF" w:rsidRDefault="009F45E6">
      <w:pPr>
        <w:pStyle w:val="ListParagraph"/>
        <w:numPr>
          <w:ilvl w:val="1"/>
          <w:numId w:val="13"/>
        </w:numPr>
        <w:tabs>
          <w:tab w:val="left" w:pos="2607"/>
          <w:tab w:val="left" w:pos="2608"/>
        </w:tabs>
        <w:ind w:left="2607" w:hanging="722"/>
        <w:rPr>
          <w:sz w:val="23"/>
        </w:rPr>
      </w:pPr>
      <w:r>
        <w:rPr>
          <w:w w:val="105"/>
          <w:sz w:val="23"/>
        </w:rPr>
        <w:t>Fiber material and</w:t>
      </w:r>
      <w:r>
        <w:rPr>
          <w:spacing w:val="-9"/>
          <w:w w:val="105"/>
          <w:sz w:val="23"/>
        </w:rPr>
        <w:t xml:space="preserve"> </w:t>
      </w:r>
      <w:r>
        <w:rPr>
          <w:w w:val="105"/>
          <w:sz w:val="23"/>
        </w:rPr>
        <w:t>manufacture</w:t>
      </w:r>
    </w:p>
    <w:p w:rsidR="00B141CF" w:rsidRDefault="009F45E6">
      <w:pPr>
        <w:pStyle w:val="ListParagraph"/>
        <w:numPr>
          <w:ilvl w:val="1"/>
          <w:numId w:val="13"/>
        </w:numPr>
        <w:tabs>
          <w:tab w:val="left" w:pos="2607"/>
          <w:tab w:val="left" w:pos="2608"/>
        </w:tabs>
        <w:spacing w:before="17"/>
        <w:ind w:left="2607" w:hanging="722"/>
        <w:rPr>
          <w:sz w:val="23"/>
        </w:rPr>
      </w:pPr>
      <w:r>
        <w:rPr>
          <w:w w:val="105"/>
          <w:sz w:val="23"/>
        </w:rPr>
        <w:t>Optical fiber -</w:t>
      </w:r>
      <w:r>
        <w:rPr>
          <w:spacing w:val="-11"/>
          <w:w w:val="105"/>
          <w:sz w:val="23"/>
        </w:rPr>
        <w:t xml:space="preserve"> </w:t>
      </w:r>
      <w:r>
        <w:rPr>
          <w:w w:val="105"/>
          <w:sz w:val="23"/>
        </w:rPr>
        <w:t>uses.</w:t>
      </w:r>
    </w:p>
    <w:p w:rsidR="00B141CF" w:rsidRDefault="00B141CF">
      <w:pPr>
        <w:pStyle w:val="BodyText"/>
        <w:spacing w:before="6"/>
        <w:ind w:left="0" w:firstLine="0"/>
        <w:rPr>
          <w:sz w:val="15"/>
        </w:rPr>
      </w:pPr>
    </w:p>
    <w:p w:rsidR="00B141CF" w:rsidRDefault="00B141CF">
      <w:pPr>
        <w:rPr>
          <w:sz w:val="15"/>
        </w:rPr>
        <w:sectPr w:rsidR="00B141CF">
          <w:pgSz w:w="12240" w:h="16340"/>
          <w:pgMar w:top="1060" w:right="640" w:bottom="1480" w:left="1240" w:header="0" w:footer="1294" w:gutter="0"/>
          <w:cols w:space="720"/>
        </w:sectPr>
      </w:pPr>
    </w:p>
    <w:p w:rsidR="00B141CF" w:rsidRDefault="009F45E6">
      <w:pPr>
        <w:pStyle w:val="Heading1"/>
        <w:numPr>
          <w:ilvl w:val="0"/>
          <w:numId w:val="13"/>
        </w:numPr>
        <w:tabs>
          <w:tab w:val="left" w:pos="1166"/>
          <w:tab w:val="left" w:pos="1167"/>
        </w:tabs>
        <w:spacing w:before="102"/>
        <w:ind w:left="1166" w:hanging="729"/>
      </w:pPr>
      <w:r>
        <w:rPr>
          <w:w w:val="105"/>
          <w:position w:val="1"/>
        </w:rPr>
        <w:lastRenderedPageBreak/>
        <w:t>LASERS.</w:t>
      </w:r>
    </w:p>
    <w:p w:rsidR="00B141CF" w:rsidRDefault="009F45E6">
      <w:pPr>
        <w:pStyle w:val="ListParagraph"/>
        <w:numPr>
          <w:ilvl w:val="1"/>
          <w:numId w:val="13"/>
        </w:numPr>
        <w:tabs>
          <w:tab w:val="left" w:pos="2607"/>
          <w:tab w:val="left" w:pos="2608"/>
        </w:tabs>
        <w:spacing w:before="2"/>
        <w:ind w:left="2607" w:hanging="722"/>
        <w:rPr>
          <w:sz w:val="23"/>
        </w:rPr>
      </w:pPr>
      <w:r>
        <w:rPr>
          <w:w w:val="105"/>
          <w:sz w:val="23"/>
        </w:rPr>
        <w:t>Corpuscular theory of</w:t>
      </w:r>
      <w:r>
        <w:rPr>
          <w:spacing w:val="-8"/>
          <w:w w:val="105"/>
          <w:sz w:val="23"/>
        </w:rPr>
        <w:t xml:space="preserve"> </w:t>
      </w:r>
      <w:r>
        <w:rPr>
          <w:w w:val="105"/>
          <w:sz w:val="23"/>
        </w:rPr>
        <w:t>light</w:t>
      </w:r>
    </w:p>
    <w:p w:rsidR="00B141CF" w:rsidRDefault="009F45E6">
      <w:pPr>
        <w:pStyle w:val="ListParagraph"/>
        <w:numPr>
          <w:ilvl w:val="1"/>
          <w:numId w:val="13"/>
        </w:numPr>
        <w:tabs>
          <w:tab w:val="left" w:pos="2607"/>
          <w:tab w:val="left" w:pos="2608"/>
        </w:tabs>
        <w:spacing w:before="16"/>
        <w:ind w:left="2607" w:hanging="722"/>
        <w:rPr>
          <w:sz w:val="23"/>
        </w:rPr>
      </w:pPr>
      <w:r>
        <w:rPr>
          <w:w w:val="105"/>
          <w:sz w:val="23"/>
        </w:rPr>
        <w:t>Emission and absorption of</w:t>
      </w:r>
      <w:r>
        <w:rPr>
          <w:spacing w:val="-8"/>
          <w:w w:val="105"/>
          <w:sz w:val="23"/>
        </w:rPr>
        <w:t xml:space="preserve"> </w:t>
      </w:r>
      <w:r>
        <w:rPr>
          <w:w w:val="105"/>
          <w:sz w:val="23"/>
        </w:rPr>
        <w:t>light</w:t>
      </w:r>
    </w:p>
    <w:p w:rsidR="00B141CF" w:rsidRDefault="009F45E6">
      <w:pPr>
        <w:pStyle w:val="ListParagraph"/>
        <w:numPr>
          <w:ilvl w:val="1"/>
          <w:numId w:val="13"/>
        </w:numPr>
        <w:tabs>
          <w:tab w:val="left" w:pos="2607"/>
          <w:tab w:val="left" w:pos="2608"/>
        </w:tabs>
        <w:ind w:left="2607" w:hanging="722"/>
        <w:rPr>
          <w:sz w:val="23"/>
        </w:rPr>
      </w:pPr>
      <w:r>
        <w:rPr>
          <w:w w:val="105"/>
          <w:sz w:val="23"/>
        </w:rPr>
        <w:t>Stimulated absorption and emission of</w:t>
      </w:r>
      <w:r>
        <w:rPr>
          <w:spacing w:val="-38"/>
          <w:w w:val="105"/>
          <w:sz w:val="23"/>
        </w:rPr>
        <w:t xml:space="preserve"> </w:t>
      </w:r>
      <w:r>
        <w:rPr>
          <w:w w:val="105"/>
          <w:sz w:val="23"/>
        </w:rPr>
        <w:t>light</w:t>
      </w:r>
    </w:p>
    <w:p w:rsidR="00B141CF" w:rsidRDefault="009F45E6">
      <w:pPr>
        <w:pStyle w:val="ListParagraph"/>
        <w:numPr>
          <w:ilvl w:val="1"/>
          <w:numId w:val="13"/>
        </w:numPr>
        <w:tabs>
          <w:tab w:val="left" w:pos="2607"/>
          <w:tab w:val="left" w:pos="2608"/>
        </w:tabs>
        <w:spacing w:before="17"/>
        <w:ind w:left="2607" w:hanging="722"/>
        <w:rPr>
          <w:sz w:val="23"/>
        </w:rPr>
      </w:pPr>
      <w:r>
        <w:rPr>
          <w:w w:val="105"/>
          <w:sz w:val="23"/>
        </w:rPr>
        <w:t>Laser</w:t>
      </w:r>
      <w:r>
        <w:rPr>
          <w:spacing w:val="-4"/>
          <w:w w:val="105"/>
          <w:sz w:val="23"/>
        </w:rPr>
        <w:t xml:space="preserve"> </w:t>
      </w:r>
      <w:r>
        <w:rPr>
          <w:w w:val="105"/>
          <w:sz w:val="23"/>
        </w:rPr>
        <w:t>principle</w:t>
      </w:r>
    </w:p>
    <w:p w:rsidR="00B141CF" w:rsidRDefault="009F45E6">
      <w:pPr>
        <w:pStyle w:val="ListParagraph"/>
        <w:numPr>
          <w:ilvl w:val="1"/>
          <w:numId w:val="13"/>
        </w:numPr>
        <w:tabs>
          <w:tab w:val="left" w:pos="2607"/>
          <w:tab w:val="left" w:pos="2608"/>
        </w:tabs>
        <w:ind w:left="2607" w:hanging="722"/>
        <w:rPr>
          <w:sz w:val="23"/>
        </w:rPr>
      </w:pPr>
      <w:r>
        <w:rPr>
          <w:w w:val="105"/>
          <w:sz w:val="23"/>
        </w:rPr>
        <w:t>Structure and working of</w:t>
      </w:r>
      <w:r>
        <w:rPr>
          <w:spacing w:val="-3"/>
          <w:w w:val="105"/>
          <w:sz w:val="23"/>
        </w:rPr>
        <w:t xml:space="preserve"> </w:t>
      </w:r>
      <w:r>
        <w:rPr>
          <w:w w:val="105"/>
          <w:sz w:val="23"/>
        </w:rPr>
        <w:t>lasers</w:t>
      </w:r>
    </w:p>
    <w:p w:rsidR="00B141CF" w:rsidRDefault="009F45E6">
      <w:pPr>
        <w:pStyle w:val="ListParagraph"/>
        <w:numPr>
          <w:ilvl w:val="1"/>
          <w:numId w:val="13"/>
        </w:numPr>
        <w:tabs>
          <w:tab w:val="left" w:pos="2607"/>
          <w:tab w:val="left" w:pos="2608"/>
        </w:tabs>
        <w:ind w:left="2607" w:hanging="722"/>
        <w:rPr>
          <w:sz w:val="23"/>
        </w:rPr>
      </w:pPr>
      <w:r>
        <w:rPr>
          <w:w w:val="105"/>
          <w:sz w:val="23"/>
        </w:rPr>
        <w:t>Types of lasers with brief</w:t>
      </w:r>
      <w:r>
        <w:rPr>
          <w:spacing w:val="-23"/>
          <w:w w:val="105"/>
          <w:sz w:val="23"/>
        </w:rPr>
        <w:t xml:space="preserve"> </w:t>
      </w:r>
      <w:r>
        <w:rPr>
          <w:w w:val="105"/>
          <w:sz w:val="23"/>
        </w:rPr>
        <w:t>description.</w:t>
      </w:r>
    </w:p>
    <w:p w:rsidR="00B141CF" w:rsidRDefault="009F45E6">
      <w:pPr>
        <w:pStyle w:val="ListParagraph"/>
        <w:numPr>
          <w:ilvl w:val="1"/>
          <w:numId w:val="13"/>
        </w:numPr>
        <w:tabs>
          <w:tab w:val="left" w:pos="2607"/>
          <w:tab w:val="left" w:pos="2608"/>
        </w:tabs>
        <w:spacing w:before="17"/>
        <w:ind w:left="2607" w:hanging="722"/>
        <w:rPr>
          <w:sz w:val="23"/>
        </w:rPr>
      </w:pPr>
      <w:r>
        <w:rPr>
          <w:w w:val="105"/>
          <w:sz w:val="23"/>
        </w:rPr>
        <w:t>Applications (basic</w:t>
      </w:r>
      <w:r>
        <w:rPr>
          <w:spacing w:val="-6"/>
          <w:w w:val="105"/>
          <w:sz w:val="23"/>
        </w:rPr>
        <w:t xml:space="preserve"> </w:t>
      </w:r>
      <w:r>
        <w:rPr>
          <w:w w:val="105"/>
          <w:sz w:val="23"/>
        </w:rPr>
        <w:t>concepts)</w:t>
      </w:r>
    </w:p>
    <w:p w:rsidR="00B141CF" w:rsidRDefault="009F45E6">
      <w:pPr>
        <w:pStyle w:val="ListParagraph"/>
        <w:numPr>
          <w:ilvl w:val="1"/>
          <w:numId w:val="13"/>
        </w:numPr>
        <w:tabs>
          <w:tab w:val="left" w:pos="2607"/>
          <w:tab w:val="left" w:pos="2608"/>
        </w:tabs>
        <w:ind w:left="2607" w:hanging="722"/>
        <w:rPr>
          <w:sz w:val="23"/>
        </w:rPr>
      </w:pPr>
      <w:r>
        <w:rPr>
          <w:w w:val="105"/>
          <w:sz w:val="23"/>
        </w:rPr>
        <w:t>Material</w:t>
      </w:r>
      <w:r>
        <w:rPr>
          <w:spacing w:val="-6"/>
          <w:w w:val="105"/>
          <w:sz w:val="23"/>
        </w:rPr>
        <w:t xml:space="preserve"> </w:t>
      </w:r>
      <w:r>
        <w:rPr>
          <w:w w:val="105"/>
          <w:sz w:val="23"/>
        </w:rPr>
        <w:t>processing</w:t>
      </w:r>
    </w:p>
    <w:p w:rsidR="00B141CF" w:rsidRDefault="009F45E6">
      <w:pPr>
        <w:pStyle w:val="ListParagraph"/>
        <w:numPr>
          <w:ilvl w:val="1"/>
          <w:numId w:val="13"/>
        </w:numPr>
        <w:tabs>
          <w:tab w:val="left" w:pos="2607"/>
          <w:tab w:val="left" w:pos="2608"/>
        </w:tabs>
        <w:ind w:left="2607" w:hanging="722"/>
        <w:rPr>
          <w:sz w:val="23"/>
        </w:rPr>
      </w:pPr>
      <w:r>
        <w:rPr>
          <w:w w:val="105"/>
          <w:sz w:val="23"/>
        </w:rPr>
        <w:t>Laser</w:t>
      </w:r>
      <w:r>
        <w:rPr>
          <w:spacing w:val="-4"/>
          <w:w w:val="105"/>
          <w:sz w:val="23"/>
        </w:rPr>
        <w:t xml:space="preserve"> </w:t>
      </w:r>
      <w:r>
        <w:rPr>
          <w:w w:val="105"/>
          <w:sz w:val="23"/>
        </w:rPr>
        <w:t>welding</w:t>
      </w:r>
    </w:p>
    <w:p w:rsidR="00B141CF" w:rsidRDefault="009F45E6">
      <w:pPr>
        <w:pStyle w:val="ListParagraph"/>
        <w:numPr>
          <w:ilvl w:val="1"/>
          <w:numId w:val="13"/>
        </w:numPr>
        <w:tabs>
          <w:tab w:val="left" w:pos="2607"/>
          <w:tab w:val="left" w:pos="2608"/>
        </w:tabs>
        <w:spacing w:before="16"/>
        <w:ind w:left="2607" w:hanging="722"/>
        <w:rPr>
          <w:sz w:val="23"/>
        </w:rPr>
      </w:pPr>
      <w:r>
        <w:rPr>
          <w:w w:val="105"/>
          <w:sz w:val="23"/>
        </w:rPr>
        <w:t>Laser assisted</w:t>
      </w:r>
      <w:r>
        <w:rPr>
          <w:spacing w:val="-28"/>
          <w:w w:val="105"/>
          <w:sz w:val="23"/>
        </w:rPr>
        <w:t xml:space="preserve"> </w:t>
      </w:r>
      <w:r>
        <w:rPr>
          <w:w w:val="105"/>
          <w:sz w:val="23"/>
        </w:rPr>
        <w:t>machining</w:t>
      </w:r>
    </w:p>
    <w:p w:rsidR="00B141CF" w:rsidRDefault="009F45E6">
      <w:pPr>
        <w:pStyle w:val="ListParagraph"/>
        <w:numPr>
          <w:ilvl w:val="1"/>
          <w:numId w:val="13"/>
        </w:numPr>
        <w:tabs>
          <w:tab w:val="left" w:pos="2607"/>
          <w:tab w:val="left" w:pos="2608"/>
        </w:tabs>
        <w:spacing w:before="10"/>
        <w:ind w:left="2607" w:hanging="722"/>
        <w:rPr>
          <w:sz w:val="23"/>
        </w:rPr>
      </w:pPr>
      <w:r>
        <w:rPr>
          <w:w w:val="105"/>
          <w:sz w:val="23"/>
        </w:rPr>
        <w:t>Micro</w:t>
      </w:r>
      <w:r>
        <w:rPr>
          <w:spacing w:val="-18"/>
          <w:w w:val="105"/>
          <w:sz w:val="23"/>
        </w:rPr>
        <w:t xml:space="preserve"> </w:t>
      </w:r>
      <w:r>
        <w:rPr>
          <w:w w:val="105"/>
          <w:sz w:val="23"/>
        </w:rPr>
        <w:t>machining</w:t>
      </w:r>
    </w:p>
    <w:p w:rsidR="00B141CF" w:rsidRDefault="009F45E6">
      <w:pPr>
        <w:pStyle w:val="ListParagraph"/>
        <w:numPr>
          <w:ilvl w:val="1"/>
          <w:numId w:val="13"/>
        </w:numPr>
        <w:tabs>
          <w:tab w:val="left" w:pos="2607"/>
          <w:tab w:val="left" w:pos="2608"/>
        </w:tabs>
        <w:ind w:left="2607" w:hanging="722"/>
        <w:rPr>
          <w:sz w:val="23"/>
        </w:rPr>
      </w:pPr>
      <w:r>
        <w:rPr>
          <w:w w:val="105"/>
          <w:sz w:val="23"/>
        </w:rPr>
        <w:t>Drilling, scribing and</w:t>
      </w:r>
      <w:r>
        <w:rPr>
          <w:spacing w:val="-9"/>
          <w:w w:val="105"/>
          <w:sz w:val="23"/>
        </w:rPr>
        <w:t xml:space="preserve"> </w:t>
      </w:r>
      <w:r>
        <w:rPr>
          <w:w w:val="105"/>
          <w:sz w:val="23"/>
        </w:rPr>
        <w:t>marking</w:t>
      </w:r>
    </w:p>
    <w:p w:rsidR="00B141CF" w:rsidRDefault="009F45E6">
      <w:pPr>
        <w:pStyle w:val="ListParagraph"/>
        <w:numPr>
          <w:ilvl w:val="1"/>
          <w:numId w:val="13"/>
        </w:numPr>
        <w:tabs>
          <w:tab w:val="left" w:pos="2607"/>
          <w:tab w:val="left" w:pos="2608"/>
        </w:tabs>
        <w:spacing w:before="16" w:line="262" w:lineRule="exact"/>
        <w:ind w:left="2607" w:hanging="722"/>
        <w:rPr>
          <w:sz w:val="23"/>
        </w:rPr>
      </w:pPr>
      <w:r>
        <w:rPr>
          <w:w w:val="105"/>
          <w:sz w:val="23"/>
        </w:rPr>
        <w:t>Printing</w:t>
      </w:r>
    </w:p>
    <w:p w:rsidR="00B141CF" w:rsidRDefault="009F45E6">
      <w:pPr>
        <w:pStyle w:val="ListParagraph"/>
        <w:numPr>
          <w:ilvl w:val="1"/>
          <w:numId w:val="13"/>
        </w:numPr>
        <w:tabs>
          <w:tab w:val="left" w:pos="2607"/>
          <w:tab w:val="left" w:pos="2608"/>
        </w:tabs>
        <w:spacing w:before="0" w:line="262" w:lineRule="exact"/>
        <w:ind w:left="2607" w:hanging="722"/>
        <w:rPr>
          <w:sz w:val="23"/>
        </w:rPr>
      </w:pPr>
      <w:r>
        <w:rPr>
          <w:w w:val="105"/>
          <w:sz w:val="23"/>
        </w:rPr>
        <w:t>Lasers in</w:t>
      </w:r>
      <w:r>
        <w:rPr>
          <w:spacing w:val="-4"/>
          <w:w w:val="105"/>
          <w:sz w:val="23"/>
        </w:rPr>
        <w:t xml:space="preserve"> </w:t>
      </w:r>
      <w:r>
        <w:rPr>
          <w:w w:val="105"/>
          <w:sz w:val="23"/>
        </w:rPr>
        <w:t>medicine</w:t>
      </w:r>
    </w:p>
    <w:p w:rsidR="00B141CF" w:rsidRDefault="00B141CF">
      <w:pPr>
        <w:pStyle w:val="BodyText"/>
        <w:spacing w:before="10"/>
        <w:ind w:left="0" w:firstLine="0"/>
        <w:rPr>
          <w:sz w:val="25"/>
        </w:rPr>
      </w:pPr>
    </w:p>
    <w:p w:rsidR="00B141CF" w:rsidRDefault="009F45E6">
      <w:pPr>
        <w:pStyle w:val="Heading1"/>
        <w:ind w:left="431" w:firstLine="0"/>
      </w:pPr>
      <w:r>
        <w:rPr>
          <w:w w:val="105"/>
        </w:rPr>
        <w:t>RECOMMENDED BOOKS</w:t>
      </w:r>
    </w:p>
    <w:p w:rsidR="00B141CF" w:rsidRDefault="009F45E6">
      <w:pPr>
        <w:pStyle w:val="ListParagraph"/>
        <w:numPr>
          <w:ilvl w:val="0"/>
          <w:numId w:val="14"/>
        </w:numPr>
        <w:tabs>
          <w:tab w:val="left" w:pos="1151"/>
          <w:tab w:val="left" w:pos="1152"/>
        </w:tabs>
        <w:spacing w:before="10"/>
        <w:rPr>
          <w:sz w:val="23"/>
        </w:rPr>
      </w:pPr>
      <w:r>
        <w:rPr>
          <w:w w:val="105"/>
          <w:sz w:val="23"/>
        </w:rPr>
        <w:t>Tahir</w:t>
      </w:r>
      <w:r>
        <w:rPr>
          <w:spacing w:val="-8"/>
          <w:w w:val="105"/>
          <w:sz w:val="23"/>
        </w:rPr>
        <w:t xml:space="preserve"> </w:t>
      </w:r>
      <w:r>
        <w:rPr>
          <w:w w:val="105"/>
          <w:sz w:val="23"/>
        </w:rPr>
        <w:t>Hussain,</w:t>
      </w:r>
      <w:r>
        <w:rPr>
          <w:spacing w:val="-10"/>
          <w:w w:val="105"/>
          <w:sz w:val="23"/>
        </w:rPr>
        <w:t xml:space="preserve"> </w:t>
      </w:r>
      <w:r>
        <w:rPr>
          <w:w w:val="105"/>
          <w:sz w:val="23"/>
        </w:rPr>
        <w:t>Fundamentals</w:t>
      </w:r>
      <w:r>
        <w:rPr>
          <w:spacing w:val="-8"/>
          <w:w w:val="105"/>
          <w:sz w:val="23"/>
        </w:rPr>
        <w:t xml:space="preserve"> </w:t>
      </w:r>
      <w:r>
        <w:rPr>
          <w:w w:val="105"/>
          <w:sz w:val="23"/>
        </w:rPr>
        <w:t>of</w:t>
      </w:r>
      <w:r>
        <w:rPr>
          <w:spacing w:val="-8"/>
          <w:w w:val="105"/>
          <w:sz w:val="23"/>
        </w:rPr>
        <w:t xml:space="preserve"> </w:t>
      </w:r>
      <w:r>
        <w:rPr>
          <w:w w:val="105"/>
          <w:sz w:val="23"/>
        </w:rPr>
        <w:t>Physics</w:t>
      </w:r>
      <w:r>
        <w:rPr>
          <w:spacing w:val="-8"/>
          <w:w w:val="105"/>
          <w:sz w:val="23"/>
        </w:rPr>
        <w:t xml:space="preserve"> </w:t>
      </w:r>
      <w:r>
        <w:rPr>
          <w:w w:val="105"/>
          <w:sz w:val="23"/>
        </w:rPr>
        <w:t>Vol-I</w:t>
      </w:r>
      <w:r>
        <w:rPr>
          <w:spacing w:val="-8"/>
          <w:w w:val="105"/>
          <w:sz w:val="23"/>
        </w:rPr>
        <w:t xml:space="preserve"> </w:t>
      </w:r>
      <w:r>
        <w:rPr>
          <w:w w:val="105"/>
          <w:sz w:val="23"/>
        </w:rPr>
        <w:t>and</w:t>
      </w:r>
      <w:r>
        <w:rPr>
          <w:spacing w:val="-5"/>
          <w:w w:val="105"/>
          <w:sz w:val="23"/>
        </w:rPr>
        <w:t xml:space="preserve"> </w:t>
      </w:r>
      <w:r>
        <w:rPr>
          <w:w w:val="105"/>
          <w:sz w:val="23"/>
        </w:rPr>
        <w:t>II</w:t>
      </w:r>
    </w:p>
    <w:p w:rsidR="00B141CF" w:rsidRDefault="009F45E6">
      <w:pPr>
        <w:pStyle w:val="ListParagraph"/>
        <w:numPr>
          <w:ilvl w:val="0"/>
          <w:numId w:val="14"/>
        </w:numPr>
        <w:tabs>
          <w:tab w:val="left" w:pos="1151"/>
          <w:tab w:val="left" w:pos="1152"/>
        </w:tabs>
        <w:spacing w:before="16"/>
        <w:rPr>
          <w:sz w:val="23"/>
        </w:rPr>
      </w:pPr>
      <w:r>
        <w:rPr>
          <w:w w:val="105"/>
          <w:sz w:val="23"/>
        </w:rPr>
        <w:t>Farid</w:t>
      </w:r>
      <w:r>
        <w:rPr>
          <w:spacing w:val="-6"/>
          <w:w w:val="105"/>
          <w:sz w:val="23"/>
        </w:rPr>
        <w:t xml:space="preserve"> </w:t>
      </w:r>
      <w:r>
        <w:rPr>
          <w:w w:val="105"/>
          <w:sz w:val="23"/>
        </w:rPr>
        <w:t>Khawaja,</w:t>
      </w:r>
      <w:r>
        <w:rPr>
          <w:spacing w:val="-10"/>
          <w:w w:val="105"/>
          <w:sz w:val="23"/>
        </w:rPr>
        <w:t xml:space="preserve"> </w:t>
      </w:r>
      <w:r>
        <w:rPr>
          <w:w w:val="105"/>
          <w:sz w:val="23"/>
        </w:rPr>
        <w:t>Fundamentals</w:t>
      </w:r>
      <w:r>
        <w:rPr>
          <w:spacing w:val="-9"/>
          <w:w w:val="105"/>
          <w:sz w:val="23"/>
        </w:rPr>
        <w:t xml:space="preserve"> </w:t>
      </w:r>
      <w:r>
        <w:rPr>
          <w:w w:val="105"/>
          <w:sz w:val="23"/>
        </w:rPr>
        <w:t>of</w:t>
      </w:r>
      <w:r>
        <w:rPr>
          <w:spacing w:val="-8"/>
          <w:w w:val="105"/>
          <w:sz w:val="23"/>
        </w:rPr>
        <w:t xml:space="preserve"> </w:t>
      </w:r>
      <w:r>
        <w:rPr>
          <w:w w:val="105"/>
          <w:sz w:val="23"/>
        </w:rPr>
        <w:t>Physics</w:t>
      </w:r>
      <w:r>
        <w:rPr>
          <w:spacing w:val="-9"/>
          <w:w w:val="105"/>
          <w:sz w:val="23"/>
        </w:rPr>
        <w:t xml:space="preserve"> </w:t>
      </w:r>
      <w:r>
        <w:rPr>
          <w:w w:val="105"/>
          <w:sz w:val="23"/>
        </w:rPr>
        <w:t>Vol-I</w:t>
      </w:r>
      <w:r>
        <w:rPr>
          <w:spacing w:val="-8"/>
          <w:w w:val="105"/>
          <w:sz w:val="23"/>
        </w:rPr>
        <w:t xml:space="preserve"> </w:t>
      </w:r>
      <w:r>
        <w:rPr>
          <w:w w:val="105"/>
          <w:sz w:val="23"/>
        </w:rPr>
        <w:t>and</w:t>
      </w:r>
      <w:r>
        <w:rPr>
          <w:spacing w:val="-6"/>
          <w:w w:val="105"/>
          <w:sz w:val="23"/>
        </w:rPr>
        <w:t xml:space="preserve"> </w:t>
      </w:r>
      <w:r>
        <w:rPr>
          <w:w w:val="105"/>
          <w:sz w:val="23"/>
        </w:rPr>
        <w:t>II</w:t>
      </w:r>
    </w:p>
    <w:p w:rsidR="00B141CF" w:rsidRDefault="009F45E6">
      <w:pPr>
        <w:pStyle w:val="ListParagraph"/>
        <w:numPr>
          <w:ilvl w:val="0"/>
          <w:numId w:val="14"/>
        </w:numPr>
        <w:tabs>
          <w:tab w:val="left" w:pos="1151"/>
          <w:tab w:val="left" w:pos="1152"/>
        </w:tabs>
        <w:spacing w:before="17"/>
        <w:rPr>
          <w:sz w:val="23"/>
        </w:rPr>
      </w:pPr>
      <w:r>
        <w:rPr>
          <w:w w:val="105"/>
          <w:sz w:val="23"/>
        </w:rPr>
        <w:t xml:space="preserve">Wells and Slusher, Schaum's Series </w:t>
      </w:r>
      <w:r w:rsidR="009869ED">
        <w:rPr>
          <w:w w:val="105"/>
          <w:sz w:val="23"/>
        </w:rPr>
        <w:t>Physics</w:t>
      </w:r>
      <w:r w:rsidR="009869ED">
        <w:rPr>
          <w:spacing w:val="-10"/>
          <w:w w:val="105"/>
          <w:sz w:val="23"/>
        </w:rPr>
        <w:t>.</w:t>
      </w:r>
    </w:p>
    <w:p w:rsidR="00B141CF" w:rsidRDefault="009F45E6">
      <w:pPr>
        <w:pStyle w:val="ListParagraph"/>
        <w:numPr>
          <w:ilvl w:val="0"/>
          <w:numId w:val="14"/>
        </w:numPr>
        <w:tabs>
          <w:tab w:val="left" w:pos="1151"/>
          <w:tab w:val="left" w:pos="1152"/>
        </w:tabs>
        <w:rPr>
          <w:sz w:val="23"/>
        </w:rPr>
      </w:pPr>
      <w:r>
        <w:rPr>
          <w:w w:val="105"/>
          <w:sz w:val="23"/>
        </w:rPr>
        <w:t>Nelkon and Oyborn, Advanced Level Practical</w:t>
      </w:r>
      <w:r>
        <w:rPr>
          <w:spacing w:val="-23"/>
          <w:w w:val="105"/>
          <w:sz w:val="23"/>
        </w:rPr>
        <w:t xml:space="preserve"> </w:t>
      </w:r>
      <w:r>
        <w:rPr>
          <w:w w:val="105"/>
          <w:sz w:val="23"/>
        </w:rPr>
        <w:t>Physics</w:t>
      </w:r>
    </w:p>
    <w:p w:rsidR="00B141CF" w:rsidRDefault="009F45E6">
      <w:pPr>
        <w:pStyle w:val="ListParagraph"/>
        <w:numPr>
          <w:ilvl w:val="0"/>
          <w:numId w:val="14"/>
        </w:numPr>
        <w:tabs>
          <w:tab w:val="left" w:pos="1151"/>
          <w:tab w:val="left" w:pos="1152"/>
        </w:tabs>
        <w:rPr>
          <w:sz w:val="23"/>
        </w:rPr>
      </w:pPr>
      <w:r>
        <w:rPr>
          <w:w w:val="105"/>
          <w:sz w:val="23"/>
        </w:rPr>
        <w:t>Mehboob Ilahi Malik and Inam-ul-Haq, Practical</w:t>
      </w:r>
      <w:r>
        <w:rPr>
          <w:spacing w:val="-42"/>
          <w:w w:val="105"/>
          <w:sz w:val="23"/>
        </w:rPr>
        <w:t xml:space="preserve"> </w:t>
      </w:r>
      <w:r>
        <w:rPr>
          <w:w w:val="105"/>
          <w:sz w:val="23"/>
        </w:rPr>
        <w:t>Physics</w:t>
      </w:r>
    </w:p>
    <w:p w:rsidR="00B141CF" w:rsidRDefault="009F45E6">
      <w:pPr>
        <w:pStyle w:val="ListParagraph"/>
        <w:numPr>
          <w:ilvl w:val="0"/>
          <w:numId w:val="14"/>
        </w:numPr>
        <w:tabs>
          <w:tab w:val="left" w:pos="1151"/>
          <w:tab w:val="left" w:pos="1152"/>
        </w:tabs>
        <w:spacing w:before="16"/>
        <w:rPr>
          <w:sz w:val="23"/>
        </w:rPr>
      </w:pPr>
      <w:r>
        <w:rPr>
          <w:w w:val="105"/>
          <w:sz w:val="23"/>
        </w:rPr>
        <w:t>Wilson, Lasers - Principles and</w:t>
      </w:r>
      <w:r>
        <w:rPr>
          <w:spacing w:val="-8"/>
          <w:w w:val="105"/>
          <w:sz w:val="23"/>
        </w:rPr>
        <w:t xml:space="preserve"> </w:t>
      </w:r>
      <w:r>
        <w:rPr>
          <w:w w:val="105"/>
          <w:sz w:val="23"/>
        </w:rPr>
        <w:t>Applications</w:t>
      </w:r>
    </w:p>
    <w:p w:rsidR="00B141CF" w:rsidRDefault="009F45E6">
      <w:pPr>
        <w:pStyle w:val="Heading1"/>
        <w:spacing w:before="112"/>
        <w:ind w:left="431" w:firstLine="0"/>
      </w:pPr>
      <w:r>
        <w:rPr>
          <w:b w:val="0"/>
        </w:rPr>
        <w:br w:type="column"/>
      </w:r>
      <w:r>
        <w:rPr>
          <w:w w:val="105"/>
        </w:rPr>
        <w:lastRenderedPageBreak/>
        <w:t>3 Hours</w:t>
      </w:r>
    </w:p>
    <w:p w:rsidR="00B141CF" w:rsidRDefault="00B141CF">
      <w:pPr>
        <w:sectPr w:rsidR="00B141CF">
          <w:type w:val="continuous"/>
          <w:pgSz w:w="12240" w:h="16340"/>
          <w:pgMar w:top="1140" w:right="640" w:bottom="280" w:left="1240" w:header="720" w:footer="720" w:gutter="0"/>
          <w:cols w:num="2" w:space="720" w:equalWidth="0">
            <w:col w:w="6841" w:space="378"/>
            <w:col w:w="3141"/>
          </w:cols>
        </w:sectPr>
      </w:pPr>
    </w:p>
    <w:p w:rsidR="00B141CF" w:rsidRDefault="009F45E6">
      <w:pPr>
        <w:tabs>
          <w:tab w:val="left" w:pos="3313"/>
        </w:tabs>
        <w:spacing w:before="84" w:line="496" w:lineRule="auto"/>
        <w:ind w:left="431" w:right="4904"/>
        <w:rPr>
          <w:b/>
          <w:sz w:val="23"/>
        </w:rPr>
      </w:pPr>
      <w:r>
        <w:rPr>
          <w:b/>
          <w:w w:val="105"/>
          <w:sz w:val="23"/>
        </w:rPr>
        <w:lastRenderedPageBreak/>
        <w:t>Phy-122</w:t>
      </w:r>
      <w:r>
        <w:rPr>
          <w:b/>
          <w:w w:val="105"/>
          <w:sz w:val="23"/>
        </w:rPr>
        <w:tab/>
        <w:t>APPLIED</w:t>
      </w:r>
      <w:r>
        <w:rPr>
          <w:b/>
          <w:spacing w:val="-30"/>
          <w:w w:val="105"/>
          <w:sz w:val="23"/>
        </w:rPr>
        <w:t xml:space="preserve"> </w:t>
      </w:r>
      <w:r>
        <w:rPr>
          <w:b/>
          <w:w w:val="105"/>
          <w:sz w:val="23"/>
        </w:rPr>
        <w:t>PHYSICS INSTRUCTIONAL</w:t>
      </w:r>
      <w:r>
        <w:rPr>
          <w:b/>
          <w:spacing w:val="5"/>
          <w:w w:val="105"/>
          <w:sz w:val="23"/>
        </w:rPr>
        <w:t xml:space="preserve"> </w:t>
      </w:r>
      <w:r>
        <w:rPr>
          <w:b/>
          <w:w w:val="105"/>
          <w:sz w:val="23"/>
        </w:rPr>
        <w:t>OBJECTIVES</w:t>
      </w:r>
    </w:p>
    <w:p w:rsidR="00B141CF" w:rsidRDefault="009F45E6">
      <w:pPr>
        <w:pStyle w:val="Heading1"/>
        <w:numPr>
          <w:ilvl w:val="0"/>
          <w:numId w:val="15"/>
        </w:numPr>
        <w:tabs>
          <w:tab w:val="left" w:pos="1151"/>
          <w:tab w:val="left" w:pos="1152"/>
        </w:tabs>
        <w:spacing w:before="7"/>
        <w:ind w:right="1001"/>
        <w:rPr>
          <w:b w:val="0"/>
        </w:rPr>
      </w:pPr>
      <w:r>
        <w:rPr>
          <w:w w:val="105"/>
        </w:rPr>
        <w:t>USE</w:t>
      </w:r>
      <w:r>
        <w:rPr>
          <w:spacing w:val="-15"/>
          <w:w w:val="105"/>
        </w:rPr>
        <w:t xml:space="preserve"> </w:t>
      </w:r>
      <w:r>
        <w:rPr>
          <w:w w:val="105"/>
        </w:rPr>
        <w:t>CONCEPTS</w:t>
      </w:r>
      <w:r>
        <w:rPr>
          <w:spacing w:val="-16"/>
          <w:w w:val="105"/>
        </w:rPr>
        <w:t xml:space="preserve"> </w:t>
      </w:r>
      <w:r>
        <w:rPr>
          <w:w w:val="105"/>
        </w:rPr>
        <w:t>OF</w:t>
      </w:r>
      <w:r>
        <w:rPr>
          <w:spacing w:val="-11"/>
          <w:w w:val="105"/>
        </w:rPr>
        <w:t xml:space="preserve"> </w:t>
      </w:r>
      <w:r>
        <w:rPr>
          <w:w w:val="105"/>
        </w:rPr>
        <w:t>MEASUREMENT</w:t>
      </w:r>
      <w:r>
        <w:rPr>
          <w:spacing w:val="-9"/>
          <w:w w:val="105"/>
        </w:rPr>
        <w:t xml:space="preserve"> </w:t>
      </w:r>
      <w:r>
        <w:rPr>
          <w:w w:val="105"/>
        </w:rPr>
        <w:t>TO</w:t>
      </w:r>
      <w:r>
        <w:rPr>
          <w:spacing w:val="-12"/>
          <w:w w:val="105"/>
        </w:rPr>
        <w:t xml:space="preserve"> </w:t>
      </w:r>
      <w:r>
        <w:rPr>
          <w:w w:val="105"/>
        </w:rPr>
        <w:t>PRACTICAL</w:t>
      </w:r>
      <w:r>
        <w:rPr>
          <w:spacing w:val="-10"/>
          <w:w w:val="105"/>
        </w:rPr>
        <w:t xml:space="preserve"> </w:t>
      </w:r>
      <w:r>
        <w:rPr>
          <w:w w:val="105"/>
        </w:rPr>
        <w:t>SITUATIONS</w:t>
      </w:r>
      <w:r>
        <w:rPr>
          <w:spacing w:val="-16"/>
          <w:w w:val="105"/>
        </w:rPr>
        <w:t xml:space="preserve"> </w:t>
      </w:r>
      <w:r>
        <w:rPr>
          <w:w w:val="105"/>
        </w:rPr>
        <w:t>AND TECHNOLOGICAL</w:t>
      </w:r>
      <w:r>
        <w:rPr>
          <w:spacing w:val="-1"/>
          <w:w w:val="105"/>
        </w:rPr>
        <w:t xml:space="preserve"> </w:t>
      </w:r>
      <w:r>
        <w:rPr>
          <w:w w:val="105"/>
        </w:rPr>
        <w:t>PROBLEMS</w:t>
      </w:r>
      <w:r>
        <w:rPr>
          <w:b w:val="0"/>
          <w:w w:val="105"/>
        </w:rPr>
        <w:t>.</w:t>
      </w:r>
    </w:p>
    <w:p w:rsidR="00B141CF" w:rsidRDefault="009F45E6">
      <w:pPr>
        <w:pStyle w:val="ListParagraph"/>
        <w:numPr>
          <w:ilvl w:val="1"/>
          <w:numId w:val="15"/>
        </w:numPr>
        <w:tabs>
          <w:tab w:val="left" w:pos="2592"/>
          <w:tab w:val="left" w:pos="2593"/>
        </w:tabs>
        <w:spacing w:before="11"/>
        <w:rPr>
          <w:sz w:val="23"/>
        </w:rPr>
      </w:pPr>
      <w:r>
        <w:rPr>
          <w:w w:val="105"/>
          <w:sz w:val="23"/>
        </w:rPr>
        <w:t>Write dimensional formulae for physical</w:t>
      </w:r>
      <w:r>
        <w:rPr>
          <w:spacing w:val="-11"/>
          <w:w w:val="105"/>
          <w:sz w:val="23"/>
        </w:rPr>
        <w:t xml:space="preserve"> </w:t>
      </w:r>
      <w:r>
        <w:rPr>
          <w:w w:val="105"/>
          <w:sz w:val="23"/>
        </w:rPr>
        <w:t>quantities</w:t>
      </w:r>
    </w:p>
    <w:p w:rsidR="00B141CF" w:rsidRDefault="009F45E6">
      <w:pPr>
        <w:pStyle w:val="ListParagraph"/>
        <w:numPr>
          <w:ilvl w:val="1"/>
          <w:numId w:val="15"/>
        </w:numPr>
        <w:tabs>
          <w:tab w:val="left" w:pos="2592"/>
          <w:tab w:val="left" w:pos="2593"/>
        </w:tabs>
        <w:spacing w:before="17"/>
        <w:rPr>
          <w:sz w:val="23"/>
        </w:rPr>
      </w:pPr>
      <w:r>
        <w:rPr>
          <w:w w:val="105"/>
          <w:sz w:val="23"/>
        </w:rPr>
        <w:t>Derive units using dimensional</w:t>
      </w:r>
      <w:r>
        <w:rPr>
          <w:spacing w:val="-11"/>
          <w:w w:val="105"/>
          <w:sz w:val="23"/>
        </w:rPr>
        <w:t xml:space="preserve"> </w:t>
      </w:r>
      <w:r>
        <w:rPr>
          <w:w w:val="105"/>
          <w:sz w:val="23"/>
        </w:rPr>
        <w:t>equations</w:t>
      </w:r>
    </w:p>
    <w:p w:rsidR="00B141CF" w:rsidRDefault="009F45E6">
      <w:pPr>
        <w:pStyle w:val="ListParagraph"/>
        <w:numPr>
          <w:ilvl w:val="1"/>
          <w:numId w:val="15"/>
        </w:numPr>
        <w:tabs>
          <w:tab w:val="left" w:pos="2592"/>
          <w:tab w:val="left" w:pos="2593"/>
        </w:tabs>
        <w:rPr>
          <w:sz w:val="23"/>
        </w:rPr>
      </w:pPr>
      <w:r>
        <w:rPr>
          <w:w w:val="105"/>
          <w:sz w:val="23"/>
        </w:rPr>
        <w:t>Convert a measurement from one system to</w:t>
      </w:r>
      <w:r>
        <w:rPr>
          <w:spacing w:val="-17"/>
          <w:w w:val="105"/>
          <w:sz w:val="23"/>
        </w:rPr>
        <w:t xml:space="preserve"> </w:t>
      </w:r>
      <w:r>
        <w:rPr>
          <w:w w:val="105"/>
          <w:sz w:val="23"/>
        </w:rPr>
        <w:t>another</w:t>
      </w:r>
    </w:p>
    <w:p w:rsidR="00B141CF" w:rsidRDefault="009F45E6">
      <w:pPr>
        <w:pStyle w:val="ListParagraph"/>
        <w:numPr>
          <w:ilvl w:val="1"/>
          <w:numId w:val="15"/>
        </w:numPr>
        <w:tabs>
          <w:tab w:val="left" w:pos="2592"/>
          <w:tab w:val="left" w:pos="2593"/>
        </w:tabs>
        <w:rPr>
          <w:sz w:val="23"/>
        </w:rPr>
      </w:pPr>
      <w:r>
        <w:rPr>
          <w:w w:val="105"/>
          <w:sz w:val="23"/>
        </w:rPr>
        <w:t>Use concepts of measurement and Significant figures in problem</w:t>
      </w:r>
      <w:r>
        <w:rPr>
          <w:spacing w:val="-38"/>
          <w:w w:val="105"/>
          <w:sz w:val="23"/>
        </w:rPr>
        <w:t xml:space="preserve"> </w:t>
      </w:r>
      <w:r>
        <w:rPr>
          <w:w w:val="105"/>
          <w:sz w:val="23"/>
        </w:rPr>
        <w:t>solving.</w:t>
      </w:r>
    </w:p>
    <w:p w:rsidR="00B141CF" w:rsidRDefault="00B141CF">
      <w:pPr>
        <w:pStyle w:val="BodyText"/>
        <w:spacing w:before="10"/>
        <w:ind w:left="0" w:firstLine="0"/>
        <w:rPr>
          <w:sz w:val="25"/>
        </w:rPr>
      </w:pPr>
    </w:p>
    <w:p w:rsidR="00B141CF" w:rsidRDefault="009F45E6">
      <w:pPr>
        <w:pStyle w:val="Heading1"/>
        <w:numPr>
          <w:ilvl w:val="0"/>
          <w:numId w:val="15"/>
        </w:numPr>
        <w:tabs>
          <w:tab w:val="left" w:pos="1151"/>
          <w:tab w:val="left" w:pos="1152"/>
        </w:tabs>
        <w:spacing w:line="247" w:lineRule="auto"/>
        <w:ind w:right="1105"/>
      </w:pPr>
      <w:r>
        <w:rPr>
          <w:w w:val="105"/>
        </w:rPr>
        <w:t>USE</w:t>
      </w:r>
      <w:r>
        <w:rPr>
          <w:spacing w:val="-13"/>
          <w:w w:val="105"/>
        </w:rPr>
        <w:t xml:space="preserve"> </w:t>
      </w:r>
      <w:r>
        <w:rPr>
          <w:w w:val="105"/>
        </w:rPr>
        <w:t>CONCEPTS</w:t>
      </w:r>
      <w:r>
        <w:rPr>
          <w:spacing w:val="-14"/>
          <w:w w:val="105"/>
        </w:rPr>
        <w:t xml:space="preserve"> </w:t>
      </w:r>
      <w:r>
        <w:rPr>
          <w:w w:val="105"/>
        </w:rPr>
        <w:t>OF</w:t>
      </w:r>
      <w:r>
        <w:rPr>
          <w:spacing w:val="-8"/>
          <w:w w:val="105"/>
        </w:rPr>
        <w:t xml:space="preserve"> </w:t>
      </w:r>
      <w:r>
        <w:rPr>
          <w:w w:val="105"/>
        </w:rPr>
        <w:t>SCALARS</w:t>
      </w:r>
      <w:r>
        <w:rPr>
          <w:spacing w:val="-9"/>
          <w:w w:val="105"/>
        </w:rPr>
        <w:t xml:space="preserve"> </w:t>
      </w:r>
      <w:r>
        <w:rPr>
          <w:w w:val="105"/>
        </w:rPr>
        <w:t>AND</w:t>
      </w:r>
      <w:r>
        <w:rPr>
          <w:spacing w:val="-6"/>
          <w:w w:val="105"/>
        </w:rPr>
        <w:t xml:space="preserve"> </w:t>
      </w:r>
      <w:r>
        <w:rPr>
          <w:w w:val="105"/>
        </w:rPr>
        <w:t>VECTORS</w:t>
      </w:r>
      <w:r>
        <w:rPr>
          <w:spacing w:val="-14"/>
          <w:w w:val="105"/>
        </w:rPr>
        <w:t xml:space="preserve"> </w:t>
      </w:r>
      <w:r>
        <w:rPr>
          <w:spacing w:val="4"/>
          <w:w w:val="105"/>
        </w:rPr>
        <w:t>IN</w:t>
      </w:r>
      <w:r>
        <w:rPr>
          <w:spacing w:val="-12"/>
          <w:w w:val="105"/>
        </w:rPr>
        <w:t xml:space="preserve"> </w:t>
      </w:r>
      <w:r>
        <w:rPr>
          <w:w w:val="105"/>
        </w:rPr>
        <w:t>SOLVING</w:t>
      </w:r>
      <w:r>
        <w:rPr>
          <w:spacing w:val="-11"/>
          <w:w w:val="105"/>
        </w:rPr>
        <w:t xml:space="preserve"> </w:t>
      </w:r>
      <w:r>
        <w:rPr>
          <w:w w:val="105"/>
        </w:rPr>
        <w:t>PROBLEMS INVOLVING THESE</w:t>
      </w:r>
      <w:r>
        <w:rPr>
          <w:spacing w:val="-1"/>
          <w:w w:val="105"/>
        </w:rPr>
        <w:t xml:space="preserve"> </w:t>
      </w:r>
      <w:r>
        <w:rPr>
          <w:w w:val="105"/>
        </w:rPr>
        <w:t>CONCEPTS.</w:t>
      </w:r>
    </w:p>
    <w:p w:rsidR="00B141CF" w:rsidRDefault="009F45E6">
      <w:pPr>
        <w:pStyle w:val="ListParagraph"/>
        <w:numPr>
          <w:ilvl w:val="1"/>
          <w:numId w:val="15"/>
        </w:numPr>
        <w:tabs>
          <w:tab w:val="left" w:pos="2592"/>
          <w:tab w:val="left" w:pos="2593"/>
        </w:tabs>
        <w:spacing w:before="0" w:line="260" w:lineRule="exact"/>
        <w:rPr>
          <w:sz w:val="23"/>
        </w:rPr>
      </w:pPr>
      <w:r>
        <w:rPr>
          <w:w w:val="105"/>
          <w:sz w:val="23"/>
        </w:rPr>
        <w:t>Explain laws of parallelogram, triangle and polygon of</w:t>
      </w:r>
      <w:r>
        <w:rPr>
          <w:spacing w:val="-21"/>
          <w:w w:val="105"/>
          <w:sz w:val="23"/>
        </w:rPr>
        <w:t xml:space="preserve"> </w:t>
      </w:r>
      <w:r>
        <w:rPr>
          <w:w w:val="105"/>
          <w:sz w:val="23"/>
        </w:rPr>
        <w:t>forces</w:t>
      </w:r>
    </w:p>
    <w:p w:rsidR="00B141CF" w:rsidRDefault="009F45E6">
      <w:pPr>
        <w:pStyle w:val="ListParagraph"/>
        <w:numPr>
          <w:ilvl w:val="1"/>
          <w:numId w:val="15"/>
        </w:numPr>
        <w:tabs>
          <w:tab w:val="left" w:pos="2592"/>
          <w:tab w:val="left" w:pos="2593"/>
        </w:tabs>
        <w:spacing w:before="17"/>
        <w:rPr>
          <w:sz w:val="23"/>
        </w:rPr>
      </w:pPr>
      <w:r>
        <w:rPr>
          <w:w w:val="105"/>
          <w:sz w:val="23"/>
        </w:rPr>
        <w:t>Describe</w:t>
      </w:r>
      <w:r>
        <w:rPr>
          <w:spacing w:val="-7"/>
          <w:w w:val="105"/>
          <w:sz w:val="23"/>
        </w:rPr>
        <w:t xml:space="preserve"> </w:t>
      </w:r>
      <w:r>
        <w:rPr>
          <w:w w:val="105"/>
          <w:sz w:val="23"/>
        </w:rPr>
        <w:t>method</w:t>
      </w:r>
      <w:r>
        <w:rPr>
          <w:spacing w:val="-6"/>
          <w:w w:val="105"/>
          <w:sz w:val="23"/>
        </w:rPr>
        <w:t xml:space="preserve"> </w:t>
      </w:r>
      <w:r>
        <w:rPr>
          <w:w w:val="105"/>
          <w:sz w:val="23"/>
        </w:rPr>
        <w:t>of</w:t>
      </w:r>
      <w:r>
        <w:rPr>
          <w:spacing w:val="-9"/>
          <w:w w:val="105"/>
          <w:sz w:val="23"/>
        </w:rPr>
        <w:t xml:space="preserve"> </w:t>
      </w:r>
      <w:r>
        <w:rPr>
          <w:w w:val="105"/>
          <w:sz w:val="23"/>
        </w:rPr>
        <w:t>resolution</w:t>
      </w:r>
      <w:r>
        <w:rPr>
          <w:spacing w:val="-6"/>
          <w:w w:val="105"/>
          <w:sz w:val="23"/>
        </w:rPr>
        <w:t xml:space="preserve"> </w:t>
      </w:r>
      <w:r>
        <w:rPr>
          <w:w w:val="105"/>
          <w:sz w:val="23"/>
        </w:rPr>
        <w:t>of</w:t>
      </w:r>
      <w:r>
        <w:rPr>
          <w:spacing w:val="-9"/>
          <w:w w:val="105"/>
          <w:sz w:val="23"/>
        </w:rPr>
        <w:t xml:space="preserve"> </w:t>
      </w:r>
      <w:r>
        <w:rPr>
          <w:w w:val="105"/>
          <w:sz w:val="23"/>
        </w:rPr>
        <w:t>a</w:t>
      </w:r>
      <w:r>
        <w:rPr>
          <w:spacing w:val="-7"/>
          <w:w w:val="105"/>
          <w:sz w:val="23"/>
        </w:rPr>
        <w:t xml:space="preserve"> </w:t>
      </w:r>
      <w:r>
        <w:rPr>
          <w:w w:val="105"/>
          <w:sz w:val="23"/>
        </w:rPr>
        <w:t>vector</w:t>
      </w:r>
      <w:r>
        <w:rPr>
          <w:spacing w:val="-9"/>
          <w:w w:val="105"/>
          <w:sz w:val="23"/>
        </w:rPr>
        <w:t xml:space="preserve"> </w:t>
      </w:r>
      <w:r>
        <w:rPr>
          <w:w w:val="105"/>
          <w:sz w:val="23"/>
        </w:rPr>
        <w:t>into</w:t>
      </w:r>
      <w:r>
        <w:rPr>
          <w:spacing w:val="-5"/>
          <w:w w:val="105"/>
          <w:sz w:val="23"/>
        </w:rPr>
        <w:t xml:space="preserve"> </w:t>
      </w:r>
      <w:r>
        <w:rPr>
          <w:w w:val="105"/>
          <w:sz w:val="23"/>
        </w:rPr>
        <w:t>components</w:t>
      </w:r>
    </w:p>
    <w:p w:rsidR="00B141CF" w:rsidRDefault="009F45E6">
      <w:pPr>
        <w:pStyle w:val="ListParagraph"/>
        <w:numPr>
          <w:ilvl w:val="1"/>
          <w:numId w:val="15"/>
        </w:numPr>
        <w:tabs>
          <w:tab w:val="left" w:pos="2592"/>
          <w:tab w:val="left" w:pos="2593"/>
        </w:tabs>
        <w:rPr>
          <w:sz w:val="23"/>
        </w:rPr>
      </w:pPr>
      <w:r>
        <w:rPr>
          <w:w w:val="105"/>
          <w:sz w:val="23"/>
        </w:rPr>
        <w:t>Describe</w:t>
      </w:r>
      <w:r>
        <w:rPr>
          <w:spacing w:val="-9"/>
          <w:w w:val="105"/>
          <w:sz w:val="23"/>
        </w:rPr>
        <w:t xml:space="preserve"> </w:t>
      </w:r>
      <w:r>
        <w:rPr>
          <w:w w:val="105"/>
          <w:sz w:val="23"/>
        </w:rPr>
        <w:t>method</w:t>
      </w:r>
      <w:r>
        <w:rPr>
          <w:spacing w:val="-7"/>
          <w:w w:val="105"/>
          <w:sz w:val="23"/>
        </w:rPr>
        <w:t xml:space="preserve"> </w:t>
      </w:r>
      <w:r>
        <w:rPr>
          <w:w w:val="105"/>
          <w:sz w:val="23"/>
        </w:rPr>
        <w:t>of</w:t>
      </w:r>
      <w:r>
        <w:rPr>
          <w:spacing w:val="-10"/>
          <w:w w:val="105"/>
          <w:sz w:val="23"/>
        </w:rPr>
        <w:t xml:space="preserve"> </w:t>
      </w:r>
      <w:r>
        <w:rPr>
          <w:w w:val="105"/>
          <w:sz w:val="23"/>
        </w:rPr>
        <w:t>addition</w:t>
      </w:r>
      <w:r>
        <w:rPr>
          <w:spacing w:val="-7"/>
          <w:w w:val="105"/>
          <w:sz w:val="23"/>
        </w:rPr>
        <w:t xml:space="preserve"> </w:t>
      </w:r>
      <w:r>
        <w:rPr>
          <w:w w:val="105"/>
          <w:sz w:val="23"/>
        </w:rPr>
        <w:t>of</w:t>
      </w:r>
      <w:r>
        <w:rPr>
          <w:spacing w:val="-10"/>
          <w:w w:val="105"/>
          <w:sz w:val="23"/>
        </w:rPr>
        <w:t xml:space="preserve"> </w:t>
      </w:r>
      <w:r>
        <w:rPr>
          <w:w w:val="105"/>
          <w:sz w:val="23"/>
        </w:rPr>
        <w:t>vectors</w:t>
      </w:r>
      <w:r>
        <w:rPr>
          <w:spacing w:val="-10"/>
          <w:w w:val="105"/>
          <w:sz w:val="23"/>
        </w:rPr>
        <w:t xml:space="preserve"> </w:t>
      </w:r>
      <w:r>
        <w:rPr>
          <w:w w:val="105"/>
          <w:sz w:val="23"/>
        </w:rPr>
        <w:t>by</w:t>
      </w:r>
      <w:r>
        <w:rPr>
          <w:spacing w:val="-7"/>
          <w:w w:val="105"/>
          <w:sz w:val="23"/>
        </w:rPr>
        <w:t xml:space="preserve"> </w:t>
      </w:r>
      <w:r>
        <w:rPr>
          <w:w w:val="105"/>
          <w:sz w:val="23"/>
        </w:rPr>
        <w:t>rectangular</w:t>
      </w:r>
      <w:r>
        <w:rPr>
          <w:spacing w:val="-8"/>
          <w:w w:val="105"/>
          <w:sz w:val="23"/>
        </w:rPr>
        <w:t xml:space="preserve"> </w:t>
      </w:r>
      <w:r>
        <w:rPr>
          <w:w w:val="105"/>
          <w:sz w:val="23"/>
        </w:rPr>
        <w:t>components</w:t>
      </w:r>
    </w:p>
    <w:p w:rsidR="00B141CF" w:rsidRDefault="009F45E6">
      <w:pPr>
        <w:pStyle w:val="ListParagraph"/>
        <w:numPr>
          <w:ilvl w:val="1"/>
          <w:numId w:val="15"/>
        </w:numPr>
        <w:tabs>
          <w:tab w:val="left" w:pos="2592"/>
          <w:tab w:val="left" w:pos="2593"/>
        </w:tabs>
        <w:spacing w:before="16"/>
        <w:rPr>
          <w:sz w:val="23"/>
        </w:rPr>
      </w:pPr>
      <w:r>
        <w:rPr>
          <w:w w:val="105"/>
          <w:sz w:val="23"/>
        </w:rPr>
        <w:t>Differentiate between dot product and cross product of</w:t>
      </w:r>
      <w:r>
        <w:rPr>
          <w:spacing w:val="-22"/>
          <w:w w:val="105"/>
          <w:sz w:val="23"/>
        </w:rPr>
        <w:t xml:space="preserve"> </w:t>
      </w:r>
      <w:r>
        <w:rPr>
          <w:w w:val="105"/>
          <w:sz w:val="23"/>
        </w:rPr>
        <w:t>vectors</w:t>
      </w:r>
    </w:p>
    <w:p w:rsidR="00B141CF" w:rsidRDefault="009F45E6">
      <w:pPr>
        <w:pStyle w:val="ListParagraph"/>
        <w:numPr>
          <w:ilvl w:val="1"/>
          <w:numId w:val="15"/>
        </w:numPr>
        <w:tabs>
          <w:tab w:val="left" w:pos="2592"/>
          <w:tab w:val="left" w:pos="2593"/>
        </w:tabs>
        <w:spacing w:before="10" w:line="247" w:lineRule="auto"/>
        <w:ind w:left="1872" w:right="924" w:firstLine="0"/>
        <w:rPr>
          <w:sz w:val="23"/>
        </w:rPr>
      </w:pPr>
      <w:r>
        <w:rPr>
          <w:w w:val="105"/>
          <w:sz w:val="23"/>
        </w:rPr>
        <w:t>Use</w:t>
      </w:r>
      <w:r>
        <w:rPr>
          <w:spacing w:val="-9"/>
          <w:w w:val="105"/>
          <w:sz w:val="23"/>
        </w:rPr>
        <w:t xml:space="preserve"> </w:t>
      </w:r>
      <w:r>
        <w:rPr>
          <w:w w:val="105"/>
          <w:sz w:val="23"/>
        </w:rPr>
        <w:t>the</w:t>
      </w:r>
      <w:r>
        <w:rPr>
          <w:spacing w:val="-8"/>
          <w:w w:val="105"/>
          <w:sz w:val="23"/>
        </w:rPr>
        <w:t xml:space="preserve"> </w:t>
      </w:r>
      <w:r>
        <w:rPr>
          <w:w w:val="105"/>
          <w:sz w:val="23"/>
        </w:rPr>
        <w:t>concepts</w:t>
      </w:r>
      <w:r>
        <w:rPr>
          <w:spacing w:val="-11"/>
          <w:w w:val="105"/>
          <w:sz w:val="23"/>
        </w:rPr>
        <w:t xml:space="preserve"> </w:t>
      </w:r>
      <w:r>
        <w:rPr>
          <w:w w:val="105"/>
          <w:sz w:val="23"/>
        </w:rPr>
        <w:t>in</w:t>
      </w:r>
      <w:r>
        <w:rPr>
          <w:spacing w:val="-7"/>
          <w:w w:val="105"/>
          <w:sz w:val="23"/>
        </w:rPr>
        <w:t xml:space="preserve"> </w:t>
      </w:r>
      <w:r>
        <w:rPr>
          <w:w w:val="105"/>
          <w:sz w:val="23"/>
        </w:rPr>
        <w:t>solving</w:t>
      </w:r>
      <w:r>
        <w:rPr>
          <w:spacing w:val="-8"/>
          <w:w w:val="105"/>
          <w:sz w:val="23"/>
        </w:rPr>
        <w:t xml:space="preserve"> </w:t>
      </w:r>
      <w:r>
        <w:rPr>
          <w:w w:val="105"/>
          <w:sz w:val="23"/>
        </w:rPr>
        <w:t>problems</w:t>
      </w:r>
      <w:r>
        <w:rPr>
          <w:spacing w:val="-10"/>
          <w:w w:val="105"/>
          <w:sz w:val="23"/>
        </w:rPr>
        <w:t xml:space="preserve"> </w:t>
      </w:r>
      <w:r>
        <w:rPr>
          <w:w w:val="105"/>
          <w:sz w:val="23"/>
        </w:rPr>
        <w:t>involving</w:t>
      </w:r>
      <w:r>
        <w:rPr>
          <w:spacing w:val="-7"/>
          <w:w w:val="105"/>
          <w:sz w:val="23"/>
        </w:rPr>
        <w:t xml:space="preserve"> </w:t>
      </w:r>
      <w:r>
        <w:rPr>
          <w:w w:val="105"/>
          <w:sz w:val="23"/>
        </w:rPr>
        <w:t>addition</w:t>
      </w:r>
      <w:r>
        <w:rPr>
          <w:spacing w:val="-8"/>
          <w:w w:val="105"/>
          <w:sz w:val="23"/>
        </w:rPr>
        <w:t xml:space="preserve"> </w:t>
      </w:r>
      <w:r>
        <w:rPr>
          <w:w w:val="105"/>
          <w:sz w:val="23"/>
        </w:rPr>
        <w:t>resolution</w:t>
      </w:r>
      <w:r>
        <w:rPr>
          <w:spacing w:val="-8"/>
          <w:w w:val="105"/>
          <w:sz w:val="23"/>
        </w:rPr>
        <w:t xml:space="preserve"> </w:t>
      </w:r>
      <w:r>
        <w:rPr>
          <w:w w:val="105"/>
          <w:sz w:val="23"/>
        </w:rPr>
        <w:t xml:space="preserve">and </w:t>
      </w:r>
      <w:r w:rsidR="00C608A2">
        <w:rPr>
          <w:w w:val="105"/>
          <w:sz w:val="23"/>
        </w:rPr>
        <w:t xml:space="preserve"> `           </w:t>
      </w:r>
      <w:r>
        <w:rPr>
          <w:w w:val="105"/>
          <w:sz w:val="23"/>
        </w:rPr>
        <w:t>multiplication of</w:t>
      </w:r>
      <w:r>
        <w:rPr>
          <w:spacing w:val="-2"/>
          <w:w w:val="105"/>
          <w:sz w:val="23"/>
        </w:rPr>
        <w:t xml:space="preserve"> </w:t>
      </w:r>
      <w:r>
        <w:rPr>
          <w:w w:val="105"/>
          <w:sz w:val="23"/>
        </w:rPr>
        <w:t>vectors.</w:t>
      </w:r>
    </w:p>
    <w:p w:rsidR="00B141CF" w:rsidRDefault="00B141CF">
      <w:pPr>
        <w:pStyle w:val="BodyText"/>
        <w:spacing w:before="3"/>
        <w:ind w:left="0" w:firstLine="0"/>
        <w:rPr>
          <w:sz w:val="25"/>
        </w:rPr>
      </w:pPr>
    </w:p>
    <w:p w:rsidR="00B141CF" w:rsidRDefault="009F45E6">
      <w:pPr>
        <w:pStyle w:val="Heading1"/>
        <w:numPr>
          <w:ilvl w:val="0"/>
          <w:numId w:val="15"/>
        </w:numPr>
        <w:tabs>
          <w:tab w:val="left" w:pos="1151"/>
          <w:tab w:val="left" w:pos="1152"/>
        </w:tabs>
        <w:spacing w:line="247" w:lineRule="auto"/>
        <w:ind w:right="812"/>
      </w:pPr>
      <w:r>
        <w:rPr>
          <w:w w:val="105"/>
        </w:rPr>
        <w:t>USE</w:t>
      </w:r>
      <w:r>
        <w:rPr>
          <w:spacing w:val="-13"/>
          <w:w w:val="105"/>
        </w:rPr>
        <w:t xml:space="preserve"> </w:t>
      </w:r>
      <w:r>
        <w:rPr>
          <w:spacing w:val="3"/>
          <w:w w:val="105"/>
        </w:rPr>
        <w:t>THE</w:t>
      </w:r>
      <w:r>
        <w:rPr>
          <w:spacing w:val="-12"/>
          <w:w w:val="105"/>
        </w:rPr>
        <w:t xml:space="preserve"> </w:t>
      </w:r>
      <w:r>
        <w:rPr>
          <w:spacing w:val="2"/>
          <w:w w:val="105"/>
        </w:rPr>
        <w:t>LAW</w:t>
      </w:r>
      <w:r>
        <w:rPr>
          <w:spacing w:val="-13"/>
          <w:w w:val="105"/>
        </w:rPr>
        <w:t xml:space="preserve"> </w:t>
      </w:r>
      <w:r>
        <w:rPr>
          <w:w w:val="105"/>
        </w:rPr>
        <w:t>OF</w:t>
      </w:r>
      <w:r>
        <w:rPr>
          <w:spacing w:val="-8"/>
          <w:w w:val="105"/>
        </w:rPr>
        <w:t xml:space="preserve"> </w:t>
      </w:r>
      <w:r>
        <w:rPr>
          <w:w w:val="105"/>
        </w:rPr>
        <w:t>CONSERVATION</w:t>
      </w:r>
      <w:r>
        <w:rPr>
          <w:spacing w:val="-13"/>
          <w:w w:val="105"/>
        </w:rPr>
        <w:t xml:space="preserve"> </w:t>
      </w:r>
      <w:r>
        <w:rPr>
          <w:w w:val="105"/>
        </w:rPr>
        <w:t>OF</w:t>
      </w:r>
      <w:r>
        <w:rPr>
          <w:spacing w:val="-8"/>
          <w:w w:val="105"/>
        </w:rPr>
        <w:t xml:space="preserve"> </w:t>
      </w:r>
      <w:r>
        <w:rPr>
          <w:w w:val="105"/>
        </w:rPr>
        <w:t>MOMENTUM</w:t>
      </w:r>
      <w:r>
        <w:rPr>
          <w:spacing w:val="-14"/>
          <w:w w:val="105"/>
        </w:rPr>
        <w:t xml:space="preserve"> </w:t>
      </w:r>
      <w:r>
        <w:rPr>
          <w:w w:val="105"/>
        </w:rPr>
        <w:t>AND</w:t>
      </w:r>
      <w:r>
        <w:rPr>
          <w:spacing w:val="-13"/>
          <w:w w:val="105"/>
        </w:rPr>
        <w:t xml:space="preserve"> </w:t>
      </w:r>
      <w:r>
        <w:rPr>
          <w:w w:val="105"/>
        </w:rPr>
        <w:t>CONCEPTS</w:t>
      </w:r>
      <w:r>
        <w:rPr>
          <w:spacing w:val="2"/>
          <w:w w:val="105"/>
        </w:rPr>
        <w:t xml:space="preserve"> </w:t>
      </w:r>
      <w:r>
        <w:rPr>
          <w:spacing w:val="-3"/>
          <w:w w:val="105"/>
        </w:rPr>
        <w:t xml:space="preserve">OF </w:t>
      </w:r>
      <w:r>
        <w:rPr>
          <w:w w:val="105"/>
        </w:rPr>
        <w:t>ANGULAR MOTION TO PRACTICAL</w:t>
      </w:r>
      <w:r>
        <w:rPr>
          <w:spacing w:val="11"/>
          <w:w w:val="105"/>
        </w:rPr>
        <w:t xml:space="preserve"> </w:t>
      </w:r>
      <w:r>
        <w:rPr>
          <w:w w:val="105"/>
        </w:rPr>
        <w:t>SITUATIONS.</w:t>
      </w:r>
    </w:p>
    <w:p w:rsidR="00B141CF" w:rsidRDefault="009F45E6">
      <w:pPr>
        <w:pStyle w:val="ListParagraph"/>
        <w:numPr>
          <w:ilvl w:val="1"/>
          <w:numId w:val="15"/>
        </w:numPr>
        <w:tabs>
          <w:tab w:val="left" w:pos="2592"/>
          <w:tab w:val="left" w:pos="2593"/>
        </w:tabs>
        <w:spacing w:before="0" w:line="260" w:lineRule="exact"/>
        <w:rPr>
          <w:sz w:val="23"/>
        </w:rPr>
      </w:pPr>
      <w:r>
        <w:rPr>
          <w:w w:val="105"/>
          <w:sz w:val="23"/>
        </w:rPr>
        <w:t>Use law of conservation of momentum to practical/technological</w:t>
      </w:r>
      <w:r>
        <w:rPr>
          <w:spacing w:val="-44"/>
          <w:w w:val="105"/>
          <w:sz w:val="23"/>
        </w:rPr>
        <w:t xml:space="preserve"> </w:t>
      </w:r>
      <w:r>
        <w:rPr>
          <w:w w:val="105"/>
          <w:sz w:val="23"/>
        </w:rPr>
        <w:t>problems.</w:t>
      </w:r>
    </w:p>
    <w:p w:rsidR="00B141CF" w:rsidRDefault="009F45E6">
      <w:pPr>
        <w:pStyle w:val="ListParagraph"/>
        <w:numPr>
          <w:ilvl w:val="1"/>
          <w:numId w:val="15"/>
        </w:numPr>
        <w:tabs>
          <w:tab w:val="left" w:pos="2592"/>
          <w:tab w:val="left" w:pos="2593"/>
        </w:tabs>
        <w:spacing w:before="17"/>
        <w:rPr>
          <w:sz w:val="23"/>
        </w:rPr>
      </w:pPr>
      <w:r>
        <w:rPr>
          <w:w w:val="105"/>
          <w:sz w:val="23"/>
        </w:rPr>
        <w:t>Explain relation between linear and angular</w:t>
      </w:r>
      <w:r>
        <w:rPr>
          <w:spacing w:val="-4"/>
          <w:w w:val="105"/>
          <w:sz w:val="23"/>
        </w:rPr>
        <w:t xml:space="preserve"> </w:t>
      </w:r>
      <w:r>
        <w:rPr>
          <w:w w:val="105"/>
          <w:sz w:val="23"/>
        </w:rPr>
        <w:t>motion</w:t>
      </w:r>
    </w:p>
    <w:p w:rsidR="00B141CF" w:rsidRDefault="009F45E6">
      <w:pPr>
        <w:pStyle w:val="ListParagraph"/>
        <w:numPr>
          <w:ilvl w:val="1"/>
          <w:numId w:val="15"/>
        </w:numPr>
        <w:tabs>
          <w:tab w:val="left" w:pos="2592"/>
          <w:tab w:val="left" w:pos="2593"/>
        </w:tabs>
        <w:spacing w:line="254" w:lineRule="auto"/>
        <w:ind w:left="1872" w:right="336" w:firstLine="0"/>
        <w:rPr>
          <w:sz w:val="23"/>
        </w:rPr>
      </w:pPr>
      <w:r>
        <w:rPr>
          <w:w w:val="105"/>
          <w:sz w:val="23"/>
        </w:rPr>
        <w:t>Use</w:t>
      </w:r>
      <w:r>
        <w:rPr>
          <w:spacing w:val="-8"/>
          <w:w w:val="105"/>
          <w:sz w:val="23"/>
        </w:rPr>
        <w:t xml:space="preserve"> </w:t>
      </w:r>
      <w:r>
        <w:rPr>
          <w:w w:val="105"/>
          <w:sz w:val="23"/>
        </w:rPr>
        <w:t>concepts</w:t>
      </w:r>
      <w:r>
        <w:rPr>
          <w:spacing w:val="-9"/>
          <w:w w:val="105"/>
          <w:sz w:val="23"/>
        </w:rPr>
        <w:t xml:space="preserve"> </w:t>
      </w:r>
      <w:r>
        <w:rPr>
          <w:w w:val="105"/>
          <w:sz w:val="23"/>
        </w:rPr>
        <w:t>and</w:t>
      </w:r>
      <w:r>
        <w:rPr>
          <w:spacing w:val="-7"/>
          <w:w w:val="105"/>
          <w:sz w:val="23"/>
        </w:rPr>
        <w:t xml:space="preserve"> </w:t>
      </w:r>
      <w:r>
        <w:rPr>
          <w:w w:val="105"/>
          <w:sz w:val="23"/>
        </w:rPr>
        <w:t>equations</w:t>
      </w:r>
      <w:r>
        <w:rPr>
          <w:spacing w:val="-9"/>
          <w:w w:val="105"/>
          <w:sz w:val="23"/>
        </w:rPr>
        <w:t xml:space="preserve"> </w:t>
      </w:r>
      <w:r>
        <w:rPr>
          <w:w w:val="105"/>
          <w:sz w:val="23"/>
        </w:rPr>
        <w:t>of</w:t>
      </w:r>
      <w:r>
        <w:rPr>
          <w:spacing w:val="-10"/>
          <w:w w:val="105"/>
          <w:sz w:val="23"/>
        </w:rPr>
        <w:t xml:space="preserve"> </w:t>
      </w:r>
      <w:r>
        <w:rPr>
          <w:w w:val="105"/>
          <w:sz w:val="23"/>
        </w:rPr>
        <w:t>angular</w:t>
      </w:r>
      <w:r>
        <w:rPr>
          <w:spacing w:val="-9"/>
          <w:w w:val="105"/>
          <w:sz w:val="23"/>
        </w:rPr>
        <w:t xml:space="preserve"> </w:t>
      </w:r>
      <w:r>
        <w:rPr>
          <w:w w:val="105"/>
          <w:sz w:val="23"/>
        </w:rPr>
        <w:t>motion</w:t>
      </w:r>
      <w:r>
        <w:rPr>
          <w:spacing w:val="-6"/>
          <w:w w:val="105"/>
          <w:sz w:val="23"/>
        </w:rPr>
        <w:t xml:space="preserve"> </w:t>
      </w:r>
      <w:r>
        <w:rPr>
          <w:w w:val="105"/>
          <w:sz w:val="23"/>
        </w:rPr>
        <w:t>to</w:t>
      </w:r>
      <w:r>
        <w:rPr>
          <w:spacing w:val="-7"/>
          <w:w w:val="105"/>
          <w:sz w:val="23"/>
        </w:rPr>
        <w:t xml:space="preserve"> </w:t>
      </w:r>
      <w:r>
        <w:rPr>
          <w:w w:val="105"/>
          <w:sz w:val="23"/>
        </w:rPr>
        <w:t>solve</w:t>
      </w:r>
      <w:r>
        <w:rPr>
          <w:spacing w:val="-8"/>
          <w:w w:val="105"/>
          <w:sz w:val="23"/>
        </w:rPr>
        <w:t xml:space="preserve"> </w:t>
      </w:r>
      <w:r>
        <w:rPr>
          <w:w w:val="105"/>
          <w:sz w:val="23"/>
        </w:rPr>
        <w:t>relevant</w:t>
      </w:r>
      <w:r>
        <w:rPr>
          <w:spacing w:val="-11"/>
          <w:w w:val="105"/>
          <w:sz w:val="23"/>
        </w:rPr>
        <w:t xml:space="preserve"> </w:t>
      </w:r>
      <w:r>
        <w:rPr>
          <w:w w:val="105"/>
          <w:sz w:val="23"/>
        </w:rPr>
        <w:t xml:space="preserve">technological </w:t>
      </w:r>
      <w:r w:rsidR="00C608A2">
        <w:rPr>
          <w:w w:val="105"/>
          <w:sz w:val="23"/>
        </w:rPr>
        <w:t xml:space="preserve">    </w:t>
      </w:r>
      <w:r>
        <w:rPr>
          <w:w w:val="105"/>
          <w:sz w:val="23"/>
        </w:rPr>
        <w:t>problems.</w:t>
      </w:r>
    </w:p>
    <w:p w:rsidR="00B141CF" w:rsidRDefault="00B141CF">
      <w:pPr>
        <w:pStyle w:val="BodyText"/>
        <w:spacing w:before="10"/>
        <w:ind w:left="0" w:firstLine="0"/>
      </w:pPr>
    </w:p>
    <w:p w:rsidR="00B141CF" w:rsidRDefault="009F45E6">
      <w:pPr>
        <w:pStyle w:val="Heading1"/>
        <w:numPr>
          <w:ilvl w:val="0"/>
          <w:numId w:val="15"/>
        </w:numPr>
        <w:tabs>
          <w:tab w:val="left" w:pos="1151"/>
          <w:tab w:val="left" w:pos="1152"/>
        </w:tabs>
        <w:spacing w:line="247" w:lineRule="auto"/>
        <w:ind w:right="301"/>
      </w:pPr>
      <w:r>
        <w:rPr>
          <w:w w:val="105"/>
        </w:rPr>
        <w:t>USE</w:t>
      </w:r>
      <w:r>
        <w:rPr>
          <w:spacing w:val="-14"/>
          <w:w w:val="105"/>
        </w:rPr>
        <w:t xml:space="preserve"> </w:t>
      </w:r>
      <w:r>
        <w:rPr>
          <w:w w:val="105"/>
        </w:rPr>
        <w:t>CONCEPTS</w:t>
      </w:r>
      <w:r>
        <w:rPr>
          <w:spacing w:val="-17"/>
          <w:w w:val="105"/>
        </w:rPr>
        <w:t xml:space="preserve"> </w:t>
      </w:r>
      <w:r>
        <w:rPr>
          <w:w w:val="105"/>
        </w:rPr>
        <w:t>OF</w:t>
      </w:r>
      <w:r>
        <w:rPr>
          <w:spacing w:val="-9"/>
          <w:w w:val="105"/>
        </w:rPr>
        <w:t xml:space="preserve"> </w:t>
      </w:r>
      <w:r>
        <w:rPr>
          <w:w w:val="105"/>
        </w:rPr>
        <w:t>TORQUE,</w:t>
      </w:r>
      <w:r>
        <w:rPr>
          <w:spacing w:val="-11"/>
          <w:w w:val="105"/>
        </w:rPr>
        <w:t xml:space="preserve"> </w:t>
      </w:r>
      <w:r>
        <w:rPr>
          <w:w w:val="105"/>
        </w:rPr>
        <w:t>EQUILIBRIUM</w:t>
      </w:r>
      <w:r>
        <w:rPr>
          <w:spacing w:val="-15"/>
          <w:w w:val="105"/>
        </w:rPr>
        <w:t xml:space="preserve"> </w:t>
      </w:r>
      <w:r>
        <w:rPr>
          <w:w w:val="105"/>
        </w:rPr>
        <w:t>AND ROTATIONAL</w:t>
      </w:r>
      <w:r>
        <w:rPr>
          <w:spacing w:val="-14"/>
          <w:w w:val="105"/>
        </w:rPr>
        <w:t xml:space="preserve"> </w:t>
      </w:r>
      <w:r>
        <w:rPr>
          <w:w w:val="105"/>
        </w:rPr>
        <w:t>INERTIA</w:t>
      </w:r>
      <w:r>
        <w:rPr>
          <w:spacing w:val="-7"/>
          <w:w w:val="105"/>
        </w:rPr>
        <w:t xml:space="preserve"> </w:t>
      </w:r>
      <w:r>
        <w:rPr>
          <w:w w:val="105"/>
        </w:rPr>
        <w:t>TO PRACTICAL</w:t>
      </w:r>
      <w:r>
        <w:rPr>
          <w:spacing w:val="5"/>
          <w:w w:val="105"/>
        </w:rPr>
        <w:t xml:space="preserve"> </w:t>
      </w:r>
      <w:r>
        <w:rPr>
          <w:w w:val="105"/>
        </w:rPr>
        <w:t>SITUATION/PROBLEMS.</w:t>
      </w:r>
    </w:p>
    <w:p w:rsidR="00B141CF" w:rsidRDefault="009F45E6">
      <w:pPr>
        <w:pStyle w:val="ListParagraph"/>
        <w:numPr>
          <w:ilvl w:val="1"/>
          <w:numId w:val="15"/>
        </w:numPr>
        <w:tabs>
          <w:tab w:val="left" w:pos="2592"/>
          <w:tab w:val="left" w:pos="2593"/>
        </w:tabs>
        <w:spacing w:before="0" w:line="260" w:lineRule="exact"/>
        <w:rPr>
          <w:sz w:val="23"/>
        </w:rPr>
      </w:pPr>
      <w:r>
        <w:rPr>
          <w:w w:val="105"/>
          <w:sz w:val="23"/>
        </w:rPr>
        <w:t>Explain</w:t>
      </w:r>
      <w:r>
        <w:rPr>
          <w:spacing w:val="-1"/>
          <w:w w:val="105"/>
          <w:sz w:val="23"/>
        </w:rPr>
        <w:t xml:space="preserve"> </w:t>
      </w:r>
      <w:r>
        <w:rPr>
          <w:w w:val="105"/>
          <w:sz w:val="23"/>
        </w:rPr>
        <w:t>Torque</w:t>
      </w:r>
    </w:p>
    <w:p w:rsidR="00B141CF" w:rsidRDefault="009F45E6">
      <w:pPr>
        <w:pStyle w:val="ListParagraph"/>
        <w:numPr>
          <w:ilvl w:val="1"/>
          <w:numId w:val="15"/>
        </w:numPr>
        <w:tabs>
          <w:tab w:val="left" w:pos="2592"/>
          <w:tab w:val="left" w:pos="2593"/>
        </w:tabs>
        <w:spacing w:before="17"/>
        <w:rPr>
          <w:sz w:val="23"/>
        </w:rPr>
      </w:pPr>
      <w:r>
        <w:rPr>
          <w:w w:val="105"/>
          <w:sz w:val="23"/>
        </w:rPr>
        <w:t xml:space="preserve">Distinguish between Centre of gravity and </w:t>
      </w:r>
      <w:r w:rsidR="00C608A2">
        <w:rPr>
          <w:w w:val="105"/>
          <w:sz w:val="23"/>
        </w:rPr>
        <w:t>center</w:t>
      </w:r>
      <w:r>
        <w:rPr>
          <w:w w:val="105"/>
          <w:sz w:val="23"/>
        </w:rPr>
        <w:t xml:space="preserve"> of</w:t>
      </w:r>
      <w:r>
        <w:rPr>
          <w:spacing w:val="-15"/>
          <w:w w:val="105"/>
          <w:sz w:val="23"/>
        </w:rPr>
        <w:t xml:space="preserve"> </w:t>
      </w:r>
      <w:r>
        <w:rPr>
          <w:w w:val="105"/>
          <w:sz w:val="23"/>
        </w:rPr>
        <w:t>mass</w:t>
      </w:r>
    </w:p>
    <w:p w:rsidR="00B141CF" w:rsidRDefault="009F45E6">
      <w:pPr>
        <w:pStyle w:val="ListParagraph"/>
        <w:numPr>
          <w:ilvl w:val="1"/>
          <w:numId w:val="15"/>
        </w:numPr>
        <w:tabs>
          <w:tab w:val="left" w:pos="2592"/>
          <w:tab w:val="left" w:pos="2593"/>
        </w:tabs>
        <w:spacing w:before="17"/>
        <w:rPr>
          <w:sz w:val="23"/>
        </w:rPr>
      </w:pPr>
      <w:r>
        <w:rPr>
          <w:w w:val="105"/>
          <w:sz w:val="23"/>
        </w:rPr>
        <w:t>Explain rotational Equilibrium and its</w:t>
      </w:r>
      <w:r>
        <w:rPr>
          <w:spacing w:val="-6"/>
          <w:w w:val="105"/>
          <w:sz w:val="23"/>
        </w:rPr>
        <w:t xml:space="preserve"> </w:t>
      </w:r>
      <w:r>
        <w:rPr>
          <w:w w:val="105"/>
          <w:sz w:val="23"/>
        </w:rPr>
        <w:t>conditions</w:t>
      </w:r>
    </w:p>
    <w:p w:rsidR="00B141CF" w:rsidRDefault="009F45E6">
      <w:pPr>
        <w:pStyle w:val="ListParagraph"/>
        <w:numPr>
          <w:ilvl w:val="1"/>
          <w:numId w:val="15"/>
        </w:numPr>
        <w:tabs>
          <w:tab w:val="left" w:pos="2592"/>
          <w:tab w:val="left" w:pos="2593"/>
        </w:tabs>
        <w:rPr>
          <w:sz w:val="23"/>
        </w:rPr>
      </w:pPr>
      <w:r>
        <w:rPr>
          <w:w w:val="105"/>
          <w:sz w:val="23"/>
        </w:rPr>
        <w:t>Explain Rotational Inertia giving</w:t>
      </w:r>
      <w:r>
        <w:rPr>
          <w:spacing w:val="-10"/>
          <w:w w:val="105"/>
          <w:sz w:val="23"/>
        </w:rPr>
        <w:t xml:space="preserve"> </w:t>
      </w:r>
      <w:r>
        <w:rPr>
          <w:w w:val="105"/>
          <w:sz w:val="23"/>
        </w:rPr>
        <w:t>examples</w:t>
      </w:r>
    </w:p>
    <w:p w:rsidR="00B141CF" w:rsidRDefault="009F45E6">
      <w:pPr>
        <w:pStyle w:val="ListParagraph"/>
        <w:numPr>
          <w:ilvl w:val="1"/>
          <w:numId w:val="15"/>
        </w:numPr>
        <w:tabs>
          <w:tab w:val="left" w:pos="2592"/>
          <w:tab w:val="left" w:pos="2593"/>
        </w:tabs>
        <w:rPr>
          <w:sz w:val="23"/>
        </w:rPr>
      </w:pPr>
      <w:r>
        <w:rPr>
          <w:w w:val="105"/>
          <w:sz w:val="23"/>
        </w:rPr>
        <w:t xml:space="preserve">Use the </w:t>
      </w:r>
      <w:r>
        <w:rPr>
          <w:spacing w:val="2"/>
          <w:w w:val="105"/>
          <w:sz w:val="23"/>
        </w:rPr>
        <w:t xml:space="preserve">above </w:t>
      </w:r>
      <w:r>
        <w:rPr>
          <w:w w:val="105"/>
          <w:sz w:val="23"/>
        </w:rPr>
        <w:t>concepts in solving technological</w:t>
      </w:r>
      <w:r>
        <w:rPr>
          <w:spacing w:val="-20"/>
          <w:w w:val="105"/>
          <w:sz w:val="23"/>
        </w:rPr>
        <w:t xml:space="preserve"> </w:t>
      </w:r>
      <w:r>
        <w:rPr>
          <w:w w:val="105"/>
          <w:sz w:val="23"/>
        </w:rPr>
        <w:t>problems.</w:t>
      </w:r>
    </w:p>
    <w:p w:rsidR="00B141CF" w:rsidRDefault="00B141CF">
      <w:pPr>
        <w:pStyle w:val="BodyText"/>
        <w:spacing w:before="3"/>
        <w:ind w:left="0" w:firstLine="0"/>
        <w:rPr>
          <w:sz w:val="25"/>
        </w:rPr>
      </w:pPr>
    </w:p>
    <w:p w:rsidR="00B141CF" w:rsidRDefault="009F45E6">
      <w:pPr>
        <w:pStyle w:val="Heading1"/>
        <w:numPr>
          <w:ilvl w:val="0"/>
          <w:numId w:val="15"/>
        </w:numPr>
        <w:tabs>
          <w:tab w:val="left" w:pos="1151"/>
          <w:tab w:val="left" w:pos="1152"/>
        </w:tabs>
      </w:pPr>
      <w:r>
        <w:rPr>
          <w:w w:val="105"/>
        </w:rPr>
        <w:t>USE CONCEPTS OF WAVE MOTION IN SOLVING RELEVANT</w:t>
      </w:r>
      <w:r>
        <w:rPr>
          <w:spacing w:val="-30"/>
          <w:w w:val="105"/>
        </w:rPr>
        <w:t xml:space="preserve"> </w:t>
      </w:r>
      <w:r>
        <w:rPr>
          <w:w w:val="105"/>
        </w:rPr>
        <w:t>PROBLEMS.</w:t>
      </w:r>
    </w:p>
    <w:p w:rsidR="00B141CF" w:rsidRDefault="009F45E6">
      <w:pPr>
        <w:pStyle w:val="ListParagraph"/>
        <w:numPr>
          <w:ilvl w:val="1"/>
          <w:numId w:val="15"/>
        </w:numPr>
        <w:tabs>
          <w:tab w:val="left" w:pos="2592"/>
          <w:tab w:val="left" w:pos="2593"/>
        </w:tabs>
        <w:rPr>
          <w:sz w:val="23"/>
        </w:rPr>
      </w:pPr>
      <w:r>
        <w:rPr>
          <w:w w:val="105"/>
          <w:sz w:val="23"/>
        </w:rPr>
        <w:t>Explain Hooke's Law of</w:t>
      </w:r>
      <w:r>
        <w:rPr>
          <w:spacing w:val="-5"/>
          <w:w w:val="105"/>
          <w:sz w:val="23"/>
        </w:rPr>
        <w:t xml:space="preserve"> </w:t>
      </w:r>
      <w:r>
        <w:rPr>
          <w:w w:val="105"/>
          <w:sz w:val="23"/>
        </w:rPr>
        <w:t>Elasticity</w:t>
      </w:r>
    </w:p>
    <w:p w:rsidR="00B141CF" w:rsidRDefault="009F45E6">
      <w:pPr>
        <w:pStyle w:val="ListParagraph"/>
        <w:numPr>
          <w:ilvl w:val="1"/>
          <w:numId w:val="15"/>
        </w:numPr>
        <w:tabs>
          <w:tab w:val="left" w:pos="2592"/>
          <w:tab w:val="left" w:pos="2593"/>
        </w:tabs>
        <w:spacing w:before="16"/>
        <w:rPr>
          <w:sz w:val="23"/>
        </w:rPr>
      </w:pPr>
      <w:r>
        <w:rPr>
          <w:w w:val="105"/>
          <w:sz w:val="23"/>
        </w:rPr>
        <w:t xml:space="preserve">Derive formula for Motion </w:t>
      </w:r>
      <w:r>
        <w:rPr>
          <w:spacing w:val="2"/>
          <w:w w:val="105"/>
          <w:sz w:val="23"/>
        </w:rPr>
        <w:t xml:space="preserve">under </w:t>
      </w:r>
      <w:r>
        <w:rPr>
          <w:w w:val="105"/>
          <w:sz w:val="23"/>
        </w:rPr>
        <w:t>an elastic restoring</w:t>
      </w:r>
      <w:r>
        <w:rPr>
          <w:spacing w:val="-20"/>
          <w:w w:val="105"/>
          <w:sz w:val="23"/>
        </w:rPr>
        <w:t xml:space="preserve"> </w:t>
      </w:r>
      <w:r>
        <w:rPr>
          <w:w w:val="105"/>
          <w:sz w:val="23"/>
        </w:rPr>
        <w:t>force</w:t>
      </w:r>
    </w:p>
    <w:p w:rsidR="00B141CF" w:rsidRDefault="009F45E6">
      <w:pPr>
        <w:pStyle w:val="ListParagraph"/>
        <w:numPr>
          <w:ilvl w:val="1"/>
          <w:numId w:val="15"/>
        </w:numPr>
        <w:tabs>
          <w:tab w:val="left" w:pos="2592"/>
          <w:tab w:val="left" w:pos="2593"/>
        </w:tabs>
        <w:spacing w:before="10"/>
        <w:rPr>
          <w:sz w:val="23"/>
        </w:rPr>
      </w:pPr>
      <w:r>
        <w:rPr>
          <w:w w:val="105"/>
          <w:sz w:val="23"/>
        </w:rPr>
        <w:t>Derive formulae for simple harmonic motion and simple</w:t>
      </w:r>
      <w:r>
        <w:rPr>
          <w:spacing w:val="-19"/>
          <w:w w:val="105"/>
          <w:sz w:val="23"/>
        </w:rPr>
        <w:t xml:space="preserve"> </w:t>
      </w:r>
      <w:r>
        <w:rPr>
          <w:w w:val="105"/>
          <w:sz w:val="23"/>
        </w:rPr>
        <w:t>pendulum</w:t>
      </w:r>
    </w:p>
    <w:p w:rsidR="00B141CF" w:rsidRDefault="009F45E6">
      <w:pPr>
        <w:pStyle w:val="ListParagraph"/>
        <w:numPr>
          <w:ilvl w:val="1"/>
          <w:numId w:val="15"/>
        </w:numPr>
        <w:tabs>
          <w:tab w:val="left" w:pos="2592"/>
          <w:tab w:val="left" w:pos="2593"/>
        </w:tabs>
        <w:spacing w:before="16"/>
        <w:rPr>
          <w:sz w:val="23"/>
        </w:rPr>
      </w:pPr>
      <w:r>
        <w:rPr>
          <w:w w:val="105"/>
          <w:sz w:val="23"/>
        </w:rPr>
        <w:t>Explain wave form with reference to S.H.M. and circular</w:t>
      </w:r>
      <w:r>
        <w:rPr>
          <w:spacing w:val="-25"/>
          <w:w w:val="105"/>
          <w:sz w:val="23"/>
        </w:rPr>
        <w:t xml:space="preserve"> </w:t>
      </w:r>
      <w:r>
        <w:rPr>
          <w:w w:val="105"/>
          <w:sz w:val="23"/>
        </w:rPr>
        <w:t>motion</w:t>
      </w:r>
    </w:p>
    <w:p w:rsidR="00B141CF" w:rsidRDefault="009F45E6">
      <w:pPr>
        <w:pStyle w:val="ListParagraph"/>
        <w:numPr>
          <w:ilvl w:val="1"/>
          <w:numId w:val="15"/>
        </w:numPr>
        <w:tabs>
          <w:tab w:val="left" w:pos="2592"/>
          <w:tab w:val="left" w:pos="2593"/>
        </w:tabs>
        <w:rPr>
          <w:sz w:val="23"/>
        </w:rPr>
      </w:pPr>
      <w:r>
        <w:rPr>
          <w:w w:val="105"/>
          <w:sz w:val="23"/>
        </w:rPr>
        <w:t>Explain Resonance</w:t>
      </w:r>
    </w:p>
    <w:p w:rsidR="00B141CF" w:rsidRDefault="009F45E6">
      <w:pPr>
        <w:pStyle w:val="ListParagraph"/>
        <w:numPr>
          <w:ilvl w:val="1"/>
          <w:numId w:val="15"/>
        </w:numPr>
        <w:tabs>
          <w:tab w:val="left" w:pos="2592"/>
          <w:tab w:val="left" w:pos="2593"/>
        </w:tabs>
        <w:rPr>
          <w:sz w:val="23"/>
        </w:rPr>
      </w:pPr>
      <w:r>
        <w:rPr>
          <w:w w:val="105"/>
          <w:sz w:val="23"/>
        </w:rPr>
        <w:t>Explain Transverse vibration of a stretched</w:t>
      </w:r>
      <w:r>
        <w:rPr>
          <w:spacing w:val="-9"/>
          <w:w w:val="105"/>
          <w:sz w:val="23"/>
        </w:rPr>
        <w:t xml:space="preserve"> </w:t>
      </w:r>
      <w:r>
        <w:rPr>
          <w:w w:val="105"/>
          <w:sz w:val="23"/>
        </w:rPr>
        <w:t>string</w:t>
      </w:r>
    </w:p>
    <w:p w:rsidR="00B141CF" w:rsidRDefault="009F45E6">
      <w:pPr>
        <w:pStyle w:val="ListParagraph"/>
        <w:numPr>
          <w:ilvl w:val="1"/>
          <w:numId w:val="15"/>
        </w:numPr>
        <w:tabs>
          <w:tab w:val="left" w:pos="2592"/>
          <w:tab w:val="left" w:pos="2593"/>
        </w:tabs>
        <w:spacing w:before="17"/>
        <w:rPr>
          <w:sz w:val="23"/>
        </w:rPr>
      </w:pPr>
      <w:r>
        <w:rPr>
          <w:w w:val="105"/>
          <w:sz w:val="23"/>
        </w:rPr>
        <w:t>Use</w:t>
      </w:r>
      <w:r>
        <w:rPr>
          <w:spacing w:val="-5"/>
          <w:w w:val="105"/>
          <w:sz w:val="23"/>
        </w:rPr>
        <w:t xml:space="preserve"> </w:t>
      </w:r>
      <w:r>
        <w:rPr>
          <w:w w:val="105"/>
          <w:sz w:val="23"/>
        </w:rPr>
        <w:t>the</w:t>
      </w:r>
      <w:r>
        <w:rPr>
          <w:spacing w:val="-5"/>
          <w:w w:val="105"/>
          <w:sz w:val="23"/>
        </w:rPr>
        <w:t xml:space="preserve"> </w:t>
      </w:r>
      <w:r>
        <w:rPr>
          <w:spacing w:val="2"/>
          <w:w w:val="105"/>
          <w:sz w:val="23"/>
        </w:rPr>
        <w:t>above</w:t>
      </w:r>
      <w:r>
        <w:rPr>
          <w:spacing w:val="-5"/>
          <w:w w:val="105"/>
          <w:sz w:val="23"/>
        </w:rPr>
        <w:t xml:space="preserve"> </w:t>
      </w:r>
      <w:r>
        <w:rPr>
          <w:w w:val="105"/>
          <w:sz w:val="23"/>
        </w:rPr>
        <w:t>concepts</w:t>
      </w:r>
      <w:r>
        <w:rPr>
          <w:spacing w:val="-7"/>
          <w:w w:val="105"/>
          <w:sz w:val="23"/>
        </w:rPr>
        <w:t xml:space="preserve"> </w:t>
      </w:r>
      <w:r>
        <w:rPr>
          <w:w w:val="105"/>
          <w:sz w:val="23"/>
        </w:rPr>
        <w:t>and</w:t>
      </w:r>
      <w:r>
        <w:rPr>
          <w:spacing w:val="-3"/>
          <w:w w:val="105"/>
          <w:sz w:val="23"/>
        </w:rPr>
        <w:t xml:space="preserve"> </w:t>
      </w:r>
      <w:r>
        <w:rPr>
          <w:w w:val="105"/>
          <w:sz w:val="23"/>
        </w:rPr>
        <w:t>formulae</w:t>
      </w:r>
      <w:r>
        <w:rPr>
          <w:spacing w:val="-5"/>
          <w:w w:val="105"/>
          <w:sz w:val="23"/>
        </w:rPr>
        <w:t xml:space="preserve"> </w:t>
      </w:r>
      <w:r>
        <w:rPr>
          <w:w w:val="105"/>
          <w:sz w:val="23"/>
        </w:rPr>
        <w:t>of</w:t>
      </w:r>
      <w:r>
        <w:rPr>
          <w:spacing w:val="-7"/>
          <w:w w:val="105"/>
          <w:sz w:val="23"/>
        </w:rPr>
        <w:t xml:space="preserve"> </w:t>
      </w:r>
      <w:r>
        <w:rPr>
          <w:w w:val="105"/>
          <w:sz w:val="23"/>
        </w:rPr>
        <w:t>S.H.M.</w:t>
      </w:r>
      <w:r>
        <w:rPr>
          <w:spacing w:val="-2"/>
          <w:w w:val="105"/>
          <w:sz w:val="23"/>
        </w:rPr>
        <w:t xml:space="preserve"> </w:t>
      </w:r>
      <w:r>
        <w:rPr>
          <w:w w:val="105"/>
          <w:sz w:val="23"/>
        </w:rPr>
        <w:t>to</w:t>
      </w:r>
      <w:r>
        <w:rPr>
          <w:spacing w:val="-4"/>
          <w:w w:val="105"/>
          <w:sz w:val="23"/>
        </w:rPr>
        <w:t xml:space="preserve"> </w:t>
      </w:r>
      <w:r>
        <w:rPr>
          <w:w w:val="105"/>
          <w:sz w:val="23"/>
        </w:rPr>
        <w:t>solve</w:t>
      </w:r>
      <w:r>
        <w:rPr>
          <w:spacing w:val="-4"/>
          <w:w w:val="105"/>
          <w:sz w:val="23"/>
        </w:rPr>
        <w:t xml:space="preserve"> </w:t>
      </w:r>
      <w:r>
        <w:rPr>
          <w:w w:val="105"/>
          <w:sz w:val="23"/>
        </w:rPr>
        <w:t>relevant</w:t>
      </w:r>
      <w:r>
        <w:rPr>
          <w:spacing w:val="-3"/>
          <w:w w:val="105"/>
          <w:sz w:val="23"/>
        </w:rPr>
        <w:t xml:space="preserve"> </w:t>
      </w:r>
      <w:r>
        <w:rPr>
          <w:w w:val="105"/>
          <w:sz w:val="23"/>
        </w:rPr>
        <w:t>problems.</w:t>
      </w:r>
    </w:p>
    <w:p w:rsidR="00B141CF" w:rsidRDefault="00B141CF">
      <w:pPr>
        <w:pStyle w:val="BodyText"/>
        <w:spacing w:before="7"/>
        <w:ind w:left="0" w:firstLine="0"/>
        <w:rPr>
          <w:sz w:val="24"/>
        </w:rPr>
      </w:pPr>
    </w:p>
    <w:p w:rsidR="00B141CF" w:rsidRDefault="009F45E6">
      <w:pPr>
        <w:pStyle w:val="Heading1"/>
        <w:numPr>
          <w:ilvl w:val="0"/>
          <w:numId w:val="15"/>
        </w:numPr>
        <w:tabs>
          <w:tab w:val="left" w:pos="1151"/>
          <w:tab w:val="left" w:pos="1152"/>
        </w:tabs>
      </w:pPr>
      <w:r>
        <w:rPr>
          <w:w w:val="105"/>
        </w:rPr>
        <w:t>UNDERSTAND CONCEPTS OF</w:t>
      </w:r>
      <w:r>
        <w:rPr>
          <w:spacing w:val="6"/>
          <w:w w:val="105"/>
        </w:rPr>
        <w:t xml:space="preserve"> </w:t>
      </w:r>
      <w:r>
        <w:rPr>
          <w:w w:val="105"/>
        </w:rPr>
        <w:t>SOUND.</w:t>
      </w:r>
    </w:p>
    <w:p w:rsidR="00B141CF" w:rsidRDefault="009F45E6">
      <w:pPr>
        <w:pStyle w:val="ListParagraph"/>
        <w:numPr>
          <w:ilvl w:val="1"/>
          <w:numId w:val="15"/>
        </w:numPr>
        <w:tabs>
          <w:tab w:val="left" w:pos="2592"/>
          <w:tab w:val="left" w:pos="2593"/>
        </w:tabs>
        <w:rPr>
          <w:sz w:val="23"/>
        </w:rPr>
      </w:pPr>
      <w:r>
        <w:rPr>
          <w:w w:val="105"/>
          <w:sz w:val="23"/>
        </w:rPr>
        <w:t>Describe longitudinal wave and its</w:t>
      </w:r>
      <w:r>
        <w:rPr>
          <w:spacing w:val="-13"/>
          <w:w w:val="105"/>
          <w:sz w:val="23"/>
        </w:rPr>
        <w:t xml:space="preserve"> </w:t>
      </w:r>
      <w:r>
        <w:rPr>
          <w:w w:val="105"/>
          <w:sz w:val="23"/>
        </w:rPr>
        <w:t>propagation</w:t>
      </w:r>
    </w:p>
    <w:p w:rsidR="00B141CF" w:rsidRDefault="009F45E6">
      <w:pPr>
        <w:pStyle w:val="ListParagraph"/>
        <w:numPr>
          <w:ilvl w:val="1"/>
          <w:numId w:val="15"/>
        </w:numPr>
        <w:tabs>
          <w:tab w:val="left" w:pos="2592"/>
          <w:tab w:val="left" w:pos="2593"/>
        </w:tabs>
        <w:spacing w:before="17"/>
        <w:rPr>
          <w:sz w:val="23"/>
        </w:rPr>
      </w:pPr>
      <w:r>
        <w:rPr>
          <w:w w:val="105"/>
          <w:sz w:val="23"/>
        </w:rPr>
        <w:t>Explain the concepts: Intensity, loudness, pitch and quality of</w:t>
      </w:r>
      <w:r>
        <w:rPr>
          <w:spacing w:val="-32"/>
          <w:w w:val="105"/>
          <w:sz w:val="23"/>
        </w:rPr>
        <w:t xml:space="preserve"> </w:t>
      </w:r>
      <w:r>
        <w:rPr>
          <w:w w:val="105"/>
          <w:sz w:val="23"/>
        </w:rPr>
        <w:t>sound</w:t>
      </w:r>
    </w:p>
    <w:p w:rsidR="00B141CF" w:rsidRDefault="009F45E6">
      <w:pPr>
        <w:pStyle w:val="ListParagraph"/>
        <w:numPr>
          <w:ilvl w:val="1"/>
          <w:numId w:val="15"/>
        </w:numPr>
        <w:tabs>
          <w:tab w:val="left" w:pos="2592"/>
          <w:tab w:val="left" w:pos="2593"/>
        </w:tabs>
        <w:rPr>
          <w:sz w:val="23"/>
        </w:rPr>
      </w:pPr>
      <w:r>
        <w:rPr>
          <w:w w:val="105"/>
          <w:sz w:val="23"/>
        </w:rPr>
        <w:t>Explain units of Intensity of level and frequency response of</w:t>
      </w:r>
      <w:r>
        <w:rPr>
          <w:spacing w:val="-34"/>
          <w:w w:val="105"/>
          <w:sz w:val="23"/>
        </w:rPr>
        <w:t xml:space="preserve"> </w:t>
      </w:r>
      <w:r>
        <w:rPr>
          <w:spacing w:val="2"/>
          <w:w w:val="105"/>
          <w:sz w:val="23"/>
        </w:rPr>
        <w:t>ear</w:t>
      </w:r>
    </w:p>
    <w:p w:rsidR="00B141CF" w:rsidRDefault="009F45E6">
      <w:pPr>
        <w:pStyle w:val="ListParagraph"/>
        <w:numPr>
          <w:ilvl w:val="1"/>
          <w:numId w:val="15"/>
        </w:numPr>
        <w:tabs>
          <w:tab w:val="left" w:pos="2592"/>
          <w:tab w:val="left" w:pos="2593"/>
        </w:tabs>
        <w:spacing w:before="16"/>
        <w:rPr>
          <w:sz w:val="23"/>
        </w:rPr>
      </w:pPr>
      <w:r>
        <w:rPr>
          <w:w w:val="105"/>
          <w:sz w:val="23"/>
        </w:rPr>
        <w:t>Explain phenomena of silence zones,</w:t>
      </w:r>
      <w:r>
        <w:rPr>
          <w:spacing w:val="-12"/>
          <w:w w:val="105"/>
          <w:sz w:val="23"/>
        </w:rPr>
        <w:t xml:space="preserve"> </w:t>
      </w:r>
      <w:r>
        <w:rPr>
          <w:w w:val="105"/>
          <w:sz w:val="23"/>
        </w:rPr>
        <w:t>beats</w:t>
      </w:r>
    </w:p>
    <w:p w:rsidR="00B141CF" w:rsidRDefault="009F45E6">
      <w:pPr>
        <w:pStyle w:val="ListParagraph"/>
        <w:numPr>
          <w:ilvl w:val="1"/>
          <w:numId w:val="15"/>
        </w:numPr>
        <w:tabs>
          <w:tab w:val="left" w:pos="2592"/>
          <w:tab w:val="left" w:pos="2593"/>
        </w:tabs>
        <w:rPr>
          <w:sz w:val="23"/>
        </w:rPr>
      </w:pPr>
      <w:r>
        <w:rPr>
          <w:w w:val="105"/>
          <w:sz w:val="23"/>
        </w:rPr>
        <w:t>Explain Acoustics of</w:t>
      </w:r>
      <w:r>
        <w:rPr>
          <w:spacing w:val="-3"/>
          <w:w w:val="105"/>
          <w:sz w:val="23"/>
        </w:rPr>
        <w:t xml:space="preserve"> </w:t>
      </w:r>
      <w:r>
        <w:rPr>
          <w:w w:val="105"/>
          <w:sz w:val="23"/>
        </w:rPr>
        <w:t>buildings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15"/>
        </w:numPr>
        <w:tabs>
          <w:tab w:val="left" w:pos="2592"/>
          <w:tab w:val="left" w:pos="2593"/>
        </w:tabs>
        <w:spacing w:before="77"/>
        <w:rPr>
          <w:sz w:val="23"/>
        </w:rPr>
      </w:pPr>
      <w:r>
        <w:rPr>
          <w:w w:val="105"/>
          <w:sz w:val="23"/>
        </w:rPr>
        <w:lastRenderedPageBreak/>
        <w:t xml:space="preserve">Explain Doppler </w:t>
      </w:r>
      <w:r w:rsidR="004B3A73">
        <w:rPr>
          <w:w w:val="105"/>
          <w:sz w:val="23"/>
        </w:rPr>
        <w:t>Effect</w:t>
      </w:r>
      <w:r>
        <w:rPr>
          <w:w w:val="105"/>
          <w:sz w:val="23"/>
        </w:rPr>
        <w:t xml:space="preserve"> giving mathematical</w:t>
      </w:r>
      <w:r>
        <w:rPr>
          <w:spacing w:val="-11"/>
          <w:w w:val="105"/>
          <w:sz w:val="23"/>
        </w:rPr>
        <w:t xml:space="preserve"> </w:t>
      </w:r>
      <w:r>
        <w:rPr>
          <w:w w:val="105"/>
          <w:sz w:val="23"/>
        </w:rPr>
        <w:t>expressions.</w:t>
      </w:r>
    </w:p>
    <w:p w:rsidR="00B141CF" w:rsidRDefault="00B141CF">
      <w:pPr>
        <w:pStyle w:val="BodyText"/>
        <w:spacing w:before="6"/>
        <w:ind w:left="0" w:firstLine="0"/>
        <w:rPr>
          <w:sz w:val="24"/>
        </w:rPr>
      </w:pPr>
    </w:p>
    <w:p w:rsidR="00B141CF" w:rsidRDefault="009F45E6">
      <w:pPr>
        <w:pStyle w:val="Heading1"/>
        <w:numPr>
          <w:ilvl w:val="0"/>
          <w:numId w:val="15"/>
        </w:numPr>
        <w:tabs>
          <w:tab w:val="left" w:pos="1151"/>
          <w:tab w:val="left" w:pos="1152"/>
        </w:tabs>
      </w:pPr>
      <w:r>
        <w:rPr>
          <w:w w:val="105"/>
        </w:rPr>
        <w:t>USE</w:t>
      </w:r>
      <w:r>
        <w:rPr>
          <w:spacing w:val="-9"/>
          <w:w w:val="105"/>
        </w:rPr>
        <w:t xml:space="preserve"> </w:t>
      </w:r>
      <w:r>
        <w:rPr>
          <w:spacing w:val="3"/>
          <w:w w:val="105"/>
        </w:rPr>
        <w:t>THE</w:t>
      </w:r>
      <w:r>
        <w:rPr>
          <w:spacing w:val="-8"/>
          <w:w w:val="105"/>
        </w:rPr>
        <w:t xml:space="preserve"> </w:t>
      </w:r>
      <w:r>
        <w:rPr>
          <w:w w:val="105"/>
        </w:rPr>
        <w:t>CONCEPTS</w:t>
      </w:r>
      <w:r>
        <w:rPr>
          <w:spacing w:val="-4"/>
          <w:w w:val="105"/>
        </w:rPr>
        <w:t xml:space="preserve"> </w:t>
      </w:r>
      <w:r>
        <w:rPr>
          <w:w w:val="105"/>
        </w:rPr>
        <w:t>OF</w:t>
      </w:r>
      <w:r>
        <w:rPr>
          <w:spacing w:val="-10"/>
          <w:w w:val="105"/>
        </w:rPr>
        <w:t xml:space="preserve"> </w:t>
      </w:r>
      <w:r>
        <w:rPr>
          <w:w w:val="105"/>
        </w:rPr>
        <w:t>GEOMETRICAL</w:t>
      </w:r>
      <w:r>
        <w:rPr>
          <w:spacing w:val="-8"/>
          <w:w w:val="105"/>
        </w:rPr>
        <w:t xml:space="preserve"> </w:t>
      </w:r>
      <w:r>
        <w:rPr>
          <w:w w:val="105"/>
        </w:rPr>
        <w:t>OPTICS</w:t>
      </w:r>
      <w:r>
        <w:rPr>
          <w:spacing w:val="-4"/>
          <w:w w:val="105"/>
        </w:rPr>
        <w:t xml:space="preserve"> </w:t>
      </w:r>
      <w:r>
        <w:rPr>
          <w:w w:val="105"/>
        </w:rPr>
        <w:t>TO</w:t>
      </w:r>
      <w:r>
        <w:rPr>
          <w:spacing w:val="-6"/>
          <w:w w:val="105"/>
        </w:rPr>
        <w:t xml:space="preserve"> </w:t>
      </w:r>
      <w:r>
        <w:rPr>
          <w:w w:val="105"/>
        </w:rPr>
        <w:t>MIRRORS</w:t>
      </w:r>
      <w:r>
        <w:rPr>
          <w:spacing w:val="-5"/>
          <w:w w:val="105"/>
        </w:rPr>
        <w:t xml:space="preserve"> </w:t>
      </w:r>
      <w:r>
        <w:rPr>
          <w:w w:val="105"/>
        </w:rPr>
        <w:t>and</w:t>
      </w:r>
      <w:r>
        <w:rPr>
          <w:spacing w:val="-5"/>
          <w:w w:val="105"/>
        </w:rPr>
        <w:t xml:space="preserve"> </w:t>
      </w:r>
      <w:r>
        <w:rPr>
          <w:w w:val="105"/>
        </w:rPr>
        <w:t>LENSES.</w:t>
      </w:r>
    </w:p>
    <w:p w:rsidR="00B141CF" w:rsidRDefault="009F45E6">
      <w:pPr>
        <w:pStyle w:val="ListParagraph"/>
        <w:numPr>
          <w:ilvl w:val="1"/>
          <w:numId w:val="15"/>
        </w:numPr>
        <w:tabs>
          <w:tab w:val="left" w:pos="2592"/>
          <w:tab w:val="left" w:pos="2593"/>
        </w:tabs>
        <w:spacing w:before="10"/>
        <w:rPr>
          <w:sz w:val="23"/>
        </w:rPr>
      </w:pPr>
      <w:r>
        <w:rPr>
          <w:w w:val="105"/>
          <w:sz w:val="23"/>
        </w:rPr>
        <w:t>Explain laws of reflection and</w:t>
      </w:r>
      <w:r>
        <w:rPr>
          <w:spacing w:val="-4"/>
          <w:w w:val="105"/>
          <w:sz w:val="23"/>
        </w:rPr>
        <w:t xml:space="preserve"> </w:t>
      </w:r>
      <w:r>
        <w:rPr>
          <w:w w:val="105"/>
          <w:sz w:val="23"/>
        </w:rPr>
        <w:t>refraction</w:t>
      </w:r>
    </w:p>
    <w:p w:rsidR="00B141CF" w:rsidRDefault="009F45E6">
      <w:pPr>
        <w:pStyle w:val="ListParagraph"/>
        <w:numPr>
          <w:ilvl w:val="1"/>
          <w:numId w:val="15"/>
        </w:numPr>
        <w:tabs>
          <w:tab w:val="left" w:pos="2592"/>
          <w:tab w:val="left" w:pos="2593"/>
        </w:tabs>
        <w:spacing w:before="16"/>
        <w:rPr>
          <w:sz w:val="23"/>
        </w:rPr>
      </w:pPr>
      <w:r>
        <w:rPr>
          <w:w w:val="105"/>
          <w:sz w:val="23"/>
        </w:rPr>
        <w:t>Use mirror formula to solve</w:t>
      </w:r>
      <w:r>
        <w:rPr>
          <w:spacing w:val="-10"/>
          <w:w w:val="105"/>
          <w:sz w:val="23"/>
        </w:rPr>
        <w:t xml:space="preserve"> </w:t>
      </w:r>
      <w:r>
        <w:rPr>
          <w:w w:val="105"/>
          <w:sz w:val="23"/>
        </w:rPr>
        <w:t>problems</w:t>
      </w:r>
    </w:p>
    <w:p w:rsidR="00B141CF" w:rsidRDefault="009F45E6">
      <w:pPr>
        <w:pStyle w:val="ListParagraph"/>
        <w:numPr>
          <w:ilvl w:val="1"/>
          <w:numId w:val="15"/>
        </w:numPr>
        <w:tabs>
          <w:tab w:val="left" w:pos="2592"/>
          <w:tab w:val="left" w:pos="2593"/>
        </w:tabs>
        <w:spacing w:line="254" w:lineRule="auto"/>
        <w:ind w:left="1872" w:right="682" w:firstLine="0"/>
        <w:rPr>
          <w:sz w:val="23"/>
        </w:rPr>
      </w:pPr>
      <w:r>
        <w:rPr>
          <w:w w:val="105"/>
          <w:sz w:val="23"/>
        </w:rPr>
        <w:t>Use the concepts of image formation by mirrors and lenses to describe working</w:t>
      </w:r>
      <w:r>
        <w:rPr>
          <w:spacing w:val="-7"/>
          <w:w w:val="105"/>
          <w:sz w:val="23"/>
        </w:rPr>
        <w:t xml:space="preserve"> </w:t>
      </w:r>
      <w:r>
        <w:rPr>
          <w:w w:val="105"/>
          <w:sz w:val="23"/>
        </w:rPr>
        <w:t>of</w:t>
      </w:r>
      <w:r>
        <w:rPr>
          <w:spacing w:val="-9"/>
          <w:w w:val="105"/>
          <w:sz w:val="23"/>
        </w:rPr>
        <w:t xml:space="preserve"> </w:t>
      </w:r>
      <w:r>
        <w:rPr>
          <w:w w:val="105"/>
          <w:sz w:val="23"/>
        </w:rPr>
        <w:t>optical</w:t>
      </w:r>
      <w:r>
        <w:rPr>
          <w:spacing w:val="-11"/>
          <w:w w:val="105"/>
          <w:sz w:val="23"/>
        </w:rPr>
        <w:t xml:space="preserve"> </w:t>
      </w:r>
      <w:r>
        <w:rPr>
          <w:w w:val="105"/>
          <w:sz w:val="23"/>
        </w:rPr>
        <w:t>instruments,</w:t>
      </w:r>
      <w:r>
        <w:rPr>
          <w:spacing w:val="-12"/>
          <w:w w:val="105"/>
          <w:sz w:val="23"/>
        </w:rPr>
        <w:t xml:space="preserve"> </w:t>
      </w:r>
      <w:r>
        <w:rPr>
          <w:w w:val="105"/>
          <w:sz w:val="23"/>
        </w:rPr>
        <w:t>e.g.</w:t>
      </w:r>
      <w:r>
        <w:rPr>
          <w:spacing w:val="-11"/>
          <w:w w:val="105"/>
          <w:sz w:val="23"/>
        </w:rPr>
        <w:t xml:space="preserve"> </w:t>
      </w:r>
      <w:r>
        <w:rPr>
          <w:w w:val="105"/>
          <w:sz w:val="23"/>
        </w:rPr>
        <w:t>microscopes,</w:t>
      </w:r>
      <w:r>
        <w:rPr>
          <w:spacing w:val="-11"/>
          <w:w w:val="105"/>
          <w:sz w:val="23"/>
        </w:rPr>
        <w:t xml:space="preserve"> </w:t>
      </w:r>
      <w:r>
        <w:rPr>
          <w:w w:val="105"/>
          <w:sz w:val="23"/>
        </w:rPr>
        <w:t>telescopes,</w:t>
      </w:r>
      <w:r>
        <w:rPr>
          <w:spacing w:val="-11"/>
          <w:w w:val="105"/>
          <w:sz w:val="23"/>
        </w:rPr>
        <w:t xml:space="preserve"> </w:t>
      </w:r>
      <w:r>
        <w:rPr>
          <w:w w:val="105"/>
          <w:sz w:val="23"/>
        </w:rPr>
        <w:t>camera</w:t>
      </w:r>
      <w:r>
        <w:rPr>
          <w:spacing w:val="-7"/>
          <w:w w:val="105"/>
          <w:sz w:val="23"/>
        </w:rPr>
        <w:t xml:space="preserve"> </w:t>
      </w:r>
      <w:r>
        <w:rPr>
          <w:w w:val="105"/>
          <w:sz w:val="23"/>
        </w:rPr>
        <w:t>and</w:t>
      </w:r>
      <w:r>
        <w:rPr>
          <w:spacing w:val="-1"/>
          <w:w w:val="105"/>
          <w:sz w:val="23"/>
        </w:rPr>
        <w:t xml:space="preserve"> </w:t>
      </w:r>
      <w:r>
        <w:rPr>
          <w:w w:val="105"/>
          <w:sz w:val="23"/>
        </w:rPr>
        <w:t>sextant.</w:t>
      </w:r>
    </w:p>
    <w:p w:rsidR="00B141CF" w:rsidRDefault="00B141CF">
      <w:pPr>
        <w:pStyle w:val="BodyText"/>
        <w:spacing w:before="4"/>
        <w:ind w:left="0" w:firstLine="0"/>
      </w:pPr>
    </w:p>
    <w:p w:rsidR="00B141CF" w:rsidRDefault="009F45E6">
      <w:pPr>
        <w:pStyle w:val="Heading1"/>
        <w:numPr>
          <w:ilvl w:val="0"/>
          <w:numId w:val="15"/>
        </w:numPr>
        <w:tabs>
          <w:tab w:val="left" w:pos="1151"/>
          <w:tab w:val="left" w:pos="1152"/>
        </w:tabs>
      </w:pPr>
      <w:r>
        <w:rPr>
          <w:w w:val="105"/>
        </w:rPr>
        <w:t>UNDERSTAND WAVE THEORY OF</w:t>
      </w:r>
      <w:r>
        <w:rPr>
          <w:spacing w:val="5"/>
          <w:w w:val="105"/>
        </w:rPr>
        <w:t xml:space="preserve"> </w:t>
      </w:r>
      <w:r>
        <w:rPr>
          <w:w w:val="105"/>
        </w:rPr>
        <w:t>LIGHT</w:t>
      </w:r>
    </w:p>
    <w:p w:rsidR="00B141CF" w:rsidRDefault="009F45E6">
      <w:pPr>
        <w:pStyle w:val="ListParagraph"/>
        <w:numPr>
          <w:ilvl w:val="1"/>
          <w:numId w:val="15"/>
        </w:numPr>
        <w:tabs>
          <w:tab w:val="left" w:pos="2592"/>
          <w:tab w:val="left" w:pos="2593"/>
        </w:tabs>
        <w:rPr>
          <w:sz w:val="23"/>
        </w:rPr>
      </w:pPr>
      <w:r>
        <w:rPr>
          <w:w w:val="105"/>
          <w:sz w:val="23"/>
        </w:rPr>
        <w:t>Explain wave theory of</w:t>
      </w:r>
      <w:r>
        <w:rPr>
          <w:spacing w:val="-8"/>
          <w:w w:val="105"/>
          <w:sz w:val="23"/>
        </w:rPr>
        <w:t xml:space="preserve"> </w:t>
      </w:r>
      <w:r>
        <w:rPr>
          <w:w w:val="105"/>
          <w:sz w:val="23"/>
        </w:rPr>
        <w:t>light</w:t>
      </w:r>
    </w:p>
    <w:p w:rsidR="00B141CF" w:rsidRDefault="009F45E6">
      <w:pPr>
        <w:pStyle w:val="ListParagraph"/>
        <w:numPr>
          <w:ilvl w:val="1"/>
          <w:numId w:val="15"/>
        </w:numPr>
        <w:tabs>
          <w:tab w:val="left" w:pos="2592"/>
          <w:tab w:val="left" w:pos="2593"/>
        </w:tabs>
        <w:spacing w:before="16"/>
        <w:rPr>
          <w:sz w:val="23"/>
        </w:rPr>
      </w:pPr>
      <w:r>
        <w:rPr>
          <w:w w:val="105"/>
          <w:sz w:val="23"/>
        </w:rPr>
        <w:t>Explain phenomena of interference, diffraction, polarization of light</w:t>
      </w:r>
      <w:r>
        <w:rPr>
          <w:spacing w:val="-43"/>
          <w:w w:val="105"/>
          <w:sz w:val="23"/>
        </w:rPr>
        <w:t xml:space="preserve"> </w:t>
      </w:r>
      <w:r>
        <w:rPr>
          <w:w w:val="105"/>
          <w:sz w:val="23"/>
        </w:rPr>
        <w:t>waves</w:t>
      </w:r>
    </w:p>
    <w:p w:rsidR="00B141CF" w:rsidRDefault="009F45E6">
      <w:pPr>
        <w:pStyle w:val="ListParagraph"/>
        <w:numPr>
          <w:ilvl w:val="1"/>
          <w:numId w:val="15"/>
        </w:numPr>
        <w:tabs>
          <w:tab w:val="left" w:pos="2592"/>
          <w:tab w:val="left" w:pos="2593"/>
        </w:tabs>
        <w:spacing w:before="10"/>
        <w:rPr>
          <w:sz w:val="23"/>
        </w:rPr>
      </w:pPr>
      <w:r>
        <w:rPr>
          <w:w w:val="105"/>
          <w:sz w:val="23"/>
        </w:rPr>
        <w:t>Describe uses of polarization given in the course</w:t>
      </w:r>
      <w:r>
        <w:rPr>
          <w:spacing w:val="-16"/>
          <w:w w:val="105"/>
          <w:sz w:val="23"/>
        </w:rPr>
        <w:t xml:space="preserve"> </w:t>
      </w:r>
      <w:r>
        <w:rPr>
          <w:w w:val="105"/>
          <w:sz w:val="23"/>
        </w:rPr>
        <w:t>contents.</w:t>
      </w:r>
    </w:p>
    <w:p w:rsidR="00B141CF" w:rsidRDefault="00B141CF">
      <w:pPr>
        <w:pStyle w:val="BodyText"/>
        <w:spacing w:before="2"/>
        <w:ind w:left="0" w:firstLine="0"/>
        <w:rPr>
          <w:sz w:val="25"/>
        </w:rPr>
      </w:pPr>
    </w:p>
    <w:p w:rsidR="00B141CF" w:rsidRDefault="009F45E6">
      <w:pPr>
        <w:pStyle w:val="Heading1"/>
        <w:numPr>
          <w:ilvl w:val="0"/>
          <w:numId w:val="15"/>
        </w:numPr>
        <w:tabs>
          <w:tab w:val="left" w:pos="1151"/>
          <w:tab w:val="left" w:pos="1152"/>
        </w:tabs>
      </w:pPr>
      <w:r>
        <w:rPr>
          <w:w w:val="105"/>
        </w:rPr>
        <w:t>UNDERSTAND THE STRUCTURE, WORKING AND USES OF</w:t>
      </w:r>
      <w:r>
        <w:rPr>
          <w:spacing w:val="-46"/>
          <w:w w:val="105"/>
        </w:rPr>
        <w:t xml:space="preserve"> </w:t>
      </w:r>
      <w:r>
        <w:rPr>
          <w:w w:val="105"/>
        </w:rPr>
        <w:t>OPTICAL FIBER.</w:t>
      </w:r>
    </w:p>
    <w:p w:rsidR="00B141CF" w:rsidRDefault="009F45E6">
      <w:pPr>
        <w:pStyle w:val="ListParagraph"/>
        <w:numPr>
          <w:ilvl w:val="1"/>
          <w:numId w:val="15"/>
        </w:numPr>
        <w:tabs>
          <w:tab w:val="left" w:pos="2592"/>
          <w:tab w:val="left" w:pos="2593"/>
        </w:tabs>
        <w:rPr>
          <w:sz w:val="23"/>
        </w:rPr>
      </w:pPr>
      <w:r>
        <w:rPr>
          <w:w w:val="105"/>
          <w:sz w:val="23"/>
        </w:rPr>
        <w:t>Explain the structure of the Optical</w:t>
      </w:r>
      <w:r>
        <w:rPr>
          <w:spacing w:val="-15"/>
          <w:w w:val="105"/>
          <w:sz w:val="23"/>
        </w:rPr>
        <w:t xml:space="preserve"> </w:t>
      </w:r>
      <w:r>
        <w:rPr>
          <w:w w:val="105"/>
          <w:sz w:val="23"/>
        </w:rPr>
        <w:t>Fiber</w:t>
      </w:r>
    </w:p>
    <w:p w:rsidR="00B141CF" w:rsidRDefault="009F45E6">
      <w:pPr>
        <w:pStyle w:val="ListParagraph"/>
        <w:numPr>
          <w:ilvl w:val="1"/>
          <w:numId w:val="15"/>
        </w:numPr>
        <w:tabs>
          <w:tab w:val="left" w:pos="2592"/>
          <w:tab w:val="left" w:pos="2593"/>
        </w:tabs>
        <w:spacing w:before="17"/>
        <w:rPr>
          <w:sz w:val="23"/>
        </w:rPr>
      </w:pPr>
      <w:r>
        <w:rPr>
          <w:w w:val="105"/>
          <w:sz w:val="23"/>
        </w:rPr>
        <w:t>Explain its principle of</w:t>
      </w:r>
      <w:r>
        <w:rPr>
          <w:spacing w:val="-5"/>
          <w:w w:val="105"/>
          <w:sz w:val="23"/>
        </w:rPr>
        <w:t xml:space="preserve"> </w:t>
      </w:r>
      <w:r>
        <w:rPr>
          <w:w w:val="105"/>
          <w:sz w:val="23"/>
        </w:rPr>
        <w:t>working</w:t>
      </w:r>
    </w:p>
    <w:p w:rsidR="00B141CF" w:rsidRDefault="009F45E6">
      <w:pPr>
        <w:pStyle w:val="ListParagraph"/>
        <w:numPr>
          <w:ilvl w:val="1"/>
          <w:numId w:val="15"/>
        </w:numPr>
        <w:tabs>
          <w:tab w:val="left" w:pos="2592"/>
          <w:tab w:val="left" w:pos="2593"/>
        </w:tabs>
        <w:rPr>
          <w:sz w:val="23"/>
        </w:rPr>
      </w:pPr>
      <w:r>
        <w:rPr>
          <w:w w:val="105"/>
          <w:sz w:val="23"/>
        </w:rPr>
        <w:t>Describe use of optical fiber in industry and</w:t>
      </w:r>
      <w:r>
        <w:rPr>
          <w:spacing w:val="-19"/>
          <w:w w:val="105"/>
          <w:sz w:val="23"/>
        </w:rPr>
        <w:t xml:space="preserve"> </w:t>
      </w:r>
      <w:r>
        <w:rPr>
          <w:w w:val="105"/>
          <w:sz w:val="23"/>
        </w:rPr>
        <w:t>medicine.</w:t>
      </w:r>
    </w:p>
    <w:p w:rsidR="00B141CF" w:rsidRDefault="00B141CF">
      <w:pPr>
        <w:rPr>
          <w:sz w:val="23"/>
        </w:rPr>
        <w:sectPr w:rsidR="00B141CF">
          <w:pgSz w:w="12240" w:h="16340"/>
          <w:pgMar w:top="700" w:right="640" w:bottom="1480" w:left="1240" w:header="0" w:footer="1294" w:gutter="0"/>
          <w:cols w:space="720"/>
        </w:sectPr>
      </w:pPr>
    </w:p>
    <w:p w:rsidR="0088480E" w:rsidRPr="0002351D" w:rsidRDefault="0088480E" w:rsidP="0088480E">
      <w:pPr>
        <w:rPr>
          <w:rFonts w:asciiTheme="majorBidi" w:hAnsiTheme="majorBidi" w:cstheme="majorBidi"/>
          <w:b/>
          <w:color w:val="000000" w:themeColor="text1"/>
        </w:rPr>
      </w:pPr>
      <w:r w:rsidRPr="0002351D">
        <w:rPr>
          <w:rFonts w:asciiTheme="majorBidi" w:hAnsiTheme="majorBidi" w:cstheme="majorBidi"/>
          <w:b/>
          <w:color w:val="000000" w:themeColor="text1"/>
        </w:rPr>
        <w:lastRenderedPageBreak/>
        <w:t>LIST OF PRACTICAL</w:t>
      </w:r>
      <w:r>
        <w:rPr>
          <w:rFonts w:asciiTheme="majorBidi" w:hAnsiTheme="majorBidi" w:cstheme="majorBidi"/>
          <w:b/>
          <w:color w:val="000000" w:themeColor="text1"/>
        </w:rPr>
        <w:t>S</w:t>
      </w:r>
    </w:p>
    <w:p w:rsidR="0088480E" w:rsidRPr="0002351D" w:rsidRDefault="0088480E" w:rsidP="0088480E">
      <w:pPr>
        <w:tabs>
          <w:tab w:val="left" w:pos="1280"/>
        </w:tabs>
        <w:rPr>
          <w:rFonts w:asciiTheme="majorBidi" w:hAnsiTheme="majorBidi" w:cstheme="majorBidi"/>
          <w:color w:val="000000" w:themeColor="text1"/>
        </w:rPr>
      </w:pPr>
      <w:r>
        <w:rPr>
          <w:rFonts w:asciiTheme="majorBidi" w:hAnsiTheme="majorBidi" w:cstheme="majorBidi"/>
          <w:color w:val="000000" w:themeColor="text1"/>
        </w:rPr>
        <w:tab/>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Draw graphs representing the functions:</w:t>
      </w:r>
    </w:p>
    <w:p w:rsidR="0088480E" w:rsidRPr="0002351D" w:rsidRDefault="0088480E" w:rsidP="0088480E">
      <w:pPr>
        <w:widowControl/>
        <w:numPr>
          <w:ilvl w:val="1"/>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Y=mx for m=0, 0.5, 1,2</w:t>
      </w:r>
    </w:p>
    <w:p w:rsidR="0088480E" w:rsidRPr="0002351D" w:rsidRDefault="0088480E" w:rsidP="0088480E">
      <w:pPr>
        <w:widowControl/>
        <w:numPr>
          <w:ilvl w:val="1"/>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Y=x²</w:t>
      </w:r>
    </w:p>
    <w:p w:rsidR="0088480E" w:rsidRPr="0002351D" w:rsidRDefault="0088480E" w:rsidP="0088480E">
      <w:pPr>
        <w:widowControl/>
        <w:numPr>
          <w:ilvl w:val="1"/>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Y=1/x</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the volume of a given solid cylinder using Vernier calipers.</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the area of cross-section of the given wire using micrometer screw gauge.</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Proven that force is directly proportional to (a) mass, (b) acceleration, using Fletcher’s trolley.</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Verify law of parallelogram of forces using Grave-sands apparatus.</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Verify law of triangle of forces and Lami’s theorem.</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Determine the weight of a given body using:</w:t>
      </w:r>
    </w:p>
    <w:p w:rsidR="0088480E" w:rsidRPr="0002351D" w:rsidRDefault="0088480E" w:rsidP="0088480E">
      <w:pPr>
        <w:widowControl/>
        <w:numPr>
          <w:ilvl w:val="1"/>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Law of parallelogram of forces.</w:t>
      </w:r>
    </w:p>
    <w:p w:rsidR="0088480E" w:rsidRPr="0002351D" w:rsidRDefault="0088480E" w:rsidP="0088480E">
      <w:pPr>
        <w:widowControl/>
        <w:numPr>
          <w:ilvl w:val="1"/>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Law of triangle of forces.</w:t>
      </w:r>
    </w:p>
    <w:p w:rsidR="0088480E" w:rsidRPr="0002351D" w:rsidRDefault="0088480E" w:rsidP="0088480E">
      <w:pPr>
        <w:widowControl/>
        <w:numPr>
          <w:ilvl w:val="1"/>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Lami’s theorem.</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Verify law op polygon of forces using grave-sands apparatus.</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Locate the position and magnitude of resultant of like parallel forces.</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Determine the resultant of two unlike parallel forces.</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the weight of a given body using principle of moments.</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 xml:space="preserve">Locate the center of gravity of regular and irregular shaped bodies. </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Young’s Modules of Elasticity of a metallic wire.</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Verify Hooke’s Law using helical spring.</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Study of frequency of stretched string with length.</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Study of variation of frequency of stretched string with tension.</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Study resonance of air column in resonance tube and find velocity of sound.</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the frequency of the given tuning fork using resonance tube.</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velocity of sound in rod by Kundt’s tube.</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Verify rectilinear propagation of light and study shadow formation.</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Study effect of rotation of plane mirror on reflection.</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Compare the refractive indices of given glass slabs.</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focal length of concave mirror by locating centre of curvature.</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focal length of concave mirror by object and image method.</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focal length of concave mirror with converging lens.</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refractive index of glass by apparent depth.</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refractive index of glass by spectrometer.</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focal length of converging lens by plan mirror.</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focal length of converging lens by displacement method.</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focal length of diverging lenses using converging lens.</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focal length of diverging lens using concave mirror.</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angular magnification of an astronomical telescope.</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angular magnification of a simple microscope (magnifying glass).</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angular magnification of a compound microscope.</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Study working and structure of camera.</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Study working and structure of sextant.</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Compare the different scales of temperature and verify the conversion formula.</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Determine the specific heat of leas shots.</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the coefficient of linear expansion of a metallic rod.</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the heat of fusion of ice.</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Find the heat of vaporization.</w:t>
      </w:r>
    </w:p>
    <w:p w:rsidR="0088480E" w:rsidRPr="0002351D" w:rsidRDefault="0088480E" w:rsidP="0088480E">
      <w:pPr>
        <w:widowControl/>
        <w:numPr>
          <w:ilvl w:val="0"/>
          <w:numId w:val="194"/>
        </w:numPr>
        <w:autoSpaceDE/>
        <w:autoSpaceDN/>
        <w:rPr>
          <w:rFonts w:asciiTheme="majorBidi" w:hAnsiTheme="majorBidi" w:cstheme="majorBidi"/>
          <w:color w:val="000000" w:themeColor="text1"/>
        </w:rPr>
      </w:pPr>
      <w:r w:rsidRPr="0002351D">
        <w:rPr>
          <w:rFonts w:asciiTheme="majorBidi" w:hAnsiTheme="majorBidi" w:cstheme="majorBidi"/>
          <w:color w:val="000000" w:themeColor="text1"/>
        </w:rPr>
        <w:t>Determine relative humidity using hygrometer.</w:t>
      </w:r>
    </w:p>
    <w:p w:rsidR="00B141CF" w:rsidRDefault="0088480E" w:rsidP="0088480E">
      <w:pPr>
        <w:sectPr w:rsidR="00B141CF">
          <w:pgSz w:w="12240" w:h="16340"/>
          <w:pgMar w:top="700" w:right="640" w:bottom="1480" w:left="1240" w:header="0" w:footer="1294" w:gutter="0"/>
          <w:cols w:space="720"/>
        </w:sectPr>
      </w:pPr>
      <w:r w:rsidRPr="0002351D">
        <w:rPr>
          <w:rFonts w:asciiTheme="majorBidi" w:hAnsiTheme="majorBidi" w:cstheme="majorBidi"/>
          <w:color w:val="000000" w:themeColor="text1"/>
        </w:rPr>
        <w:br w:type="page"/>
      </w:r>
    </w:p>
    <w:p w:rsidR="0088480E" w:rsidRPr="0002351D" w:rsidRDefault="0088480E" w:rsidP="0088480E">
      <w:pPr>
        <w:tabs>
          <w:tab w:val="left" w:pos="-720"/>
        </w:tabs>
        <w:suppressAutoHyphens/>
        <w:jc w:val="center"/>
        <w:rPr>
          <w:rFonts w:asciiTheme="majorBidi" w:hAnsiTheme="majorBidi" w:cstheme="majorBidi"/>
          <w:b/>
          <w:bCs/>
          <w:color w:val="000000" w:themeColor="text1"/>
          <w:szCs w:val="24"/>
        </w:rPr>
      </w:pPr>
      <w:r w:rsidRPr="0002351D">
        <w:rPr>
          <w:rFonts w:asciiTheme="majorBidi" w:hAnsiTheme="majorBidi" w:cstheme="majorBidi"/>
          <w:b/>
          <w:bCs/>
          <w:color w:val="000000" w:themeColor="text1"/>
          <w:szCs w:val="24"/>
        </w:rPr>
        <w:lastRenderedPageBreak/>
        <w:t>APPLIED CHEMISTRY</w:t>
      </w:r>
    </w:p>
    <w:p w:rsidR="0088480E" w:rsidRPr="0002351D" w:rsidRDefault="0088480E" w:rsidP="0088480E">
      <w:pPr>
        <w:tabs>
          <w:tab w:val="left" w:pos="-720"/>
        </w:tabs>
        <w:suppressAutoHyphens/>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 xml:space="preserve">Ch-132 </w:t>
      </w:r>
      <w:r w:rsidRPr="0002351D">
        <w:rPr>
          <w:rFonts w:asciiTheme="majorBidi" w:hAnsiTheme="majorBidi" w:cstheme="majorBidi"/>
          <w:b/>
          <w:bCs/>
          <w:color w:val="000000" w:themeColor="text1"/>
          <w:szCs w:val="24"/>
        </w:rPr>
        <w:tab/>
      </w:r>
    </w:p>
    <w:p w:rsidR="0088480E" w:rsidRPr="0002351D" w:rsidRDefault="0088480E" w:rsidP="0088480E">
      <w:pPr>
        <w:tabs>
          <w:tab w:val="left" w:pos="0"/>
        </w:tabs>
        <w:suppressAutoHyphens/>
        <w:spacing w:line="240" w:lineRule="atLeast"/>
        <w:rPr>
          <w:rFonts w:asciiTheme="majorBidi" w:hAnsiTheme="majorBidi" w:cstheme="majorBidi"/>
          <w:b/>
          <w:bCs/>
          <w:color w:val="000000" w:themeColor="text1"/>
          <w:szCs w:val="24"/>
        </w:rPr>
      </w:pPr>
      <w:r w:rsidRPr="0002351D">
        <w:rPr>
          <w:rFonts w:asciiTheme="majorBidi" w:hAnsiTheme="majorBidi" w:cstheme="majorBidi"/>
          <w:b/>
          <w:bCs/>
          <w:color w:val="000000" w:themeColor="text1"/>
          <w:szCs w:val="24"/>
        </w:rPr>
        <w:t>Total Contact Hours:</w:t>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p>
    <w:p w:rsidR="0088480E" w:rsidRPr="00365167" w:rsidRDefault="0088480E" w:rsidP="0088480E">
      <w:pPr>
        <w:tabs>
          <w:tab w:val="left" w:pos="0"/>
        </w:tabs>
        <w:suppressAutoHyphens/>
        <w:spacing w:line="240" w:lineRule="atLeast"/>
        <w:rPr>
          <w:rFonts w:asciiTheme="majorBidi" w:hAnsiTheme="majorBidi" w:cstheme="majorBidi"/>
          <w:b/>
          <w:bCs/>
          <w:color w:val="000000" w:themeColor="text1"/>
          <w:szCs w:val="24"/>
        </w:rPr>
      </w:pPr>
      <w:r w:rsidRPr="00365167">
        <w:rPr>
          <w:rFonts w:asciiTheme="majorBidi" w:hAnsiTheme="majorBidi" w:cstheme="majorBidi"/>
          <w:b/>
          <w:bCs/>
          <w:color w:val="000000" w:themeColor="text1"/>
          <w:szCs w:val="24"/>
        </w:rPr>
        <w:t>Theory</w:t>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t>32</w:t>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00EB3047">
        <w:rPr>
          <w:rFonts w:asciiTheme="majorBidi" w:hAnsiTheme="majorBidi" w:cstheme="majorBidi"/>
          <w:b/>
          <w:bCs/>
          <w:color w:val="000000" w:themeColor="text1"/>
          <w:szCs w:val="24"/>
        </w:rPr>
        <w:tab/>
      </w:r>
      <w:r w:rsidR="00EB3047">
        <w:rPr>
          <w:rFonts w:asciiTheme="majorBidi" w:hAnsiTheme="majorBidi" w:cstheme="majorBidi"/>
          <w:b/>
          <w:bCs/>
          <w:color w:val="000000" w:themeColor="text1"/>
          <w:szCs w:val="24"/>
        </w:rPr>
        <w:tab/>
      </w:r>
      <w:r w:rsidR="00EB3047">
        <w:rPr>
          <w:rFonts w:asciiTheme="majorBidi" w:hAnsiTheme="majorBidi" w:cstheme="majorBidi"/>
          <w:b/>
          <w:bCs/>
          <w:color w:val="000000" w:themeColor="text1"/>
          <w:szCs w:val="24"/>
        </w:rPr>
        <w:tab/>
      </w:r>
      <w:r w:rsidR="00EB3047">
        <w:rPr>
          <w:rFonts w:asciiTheme="majorBidi" w:hAnsiTheme="majorBidi" w:cstheme="majorBidi"/>
          <w:b/>
          <w:bCs/>
          <w:color w:val="000000" w:themeColor="text1"/>
          <w:szCs w:val="24"/>
        </w:rPr>
        <w:tab/>
      </w:r>
      <w:r w:rsidR="00EB3047">
        <w:rPr>
          <w:rFonts w:asciiTheme="majorBidi" w:hAnsiTheme="majorBidi" w:cstheme="majorBidi"/>
          <w:b/>
          <w:bCs/>
          <w:color w:val="000000" w:themeColor="text1"/>
          <w:szCs w:val="24"/>
        </w:rPr>
        <w:tab/>
      </w:r>
      <w:r w:rsidR="00EB304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 xml:space="preserve">T </w:t>
      </w:r>
      <w:r w:rsidRPr="00365167">
        <w:rPr>
          <w:rFonts w:asciiTheme="majorBidi" w:hAnsiTheme="majorBidi" w:cstheme="majorBidi"/>
          <w:b/>
          <w:bCs/>
          <w:color w:val="000000" w:themeColor="text1"/>
          <w:szCs w:val="24"/>
        </w:rPr>
        <w:tab/>
        <w:t xml:space="preserve">P </w:t>
      </w:r>
      <w:r w:rsidRPr="00365167">
        <w:rPr>
          <w:rFonts w:asciiTheme="majorBidi" w:hAnsiTheme="majorBidi" w:cstheme="majorBidi"/>
          <w:b/>
          <w:bCs/>
          <w:color w:val="000000" w:themeColor="text1"/>
          <w:szCs w:val="24"/>
        </w:rPr>
        <w:tab/>
        <w:t>C</w:t>
      </w:r>
    </w:p>
    <w:p w:rsidR="0088480E" w:rsidRPr="00365167" w:rsidRDefault="0088480E" w:rsidP="0088480E">
      <w:pPr>
        <w:tabs>
          <w:tab w:val="left" w:pos="0"/>
        </w:tabs>
        <w:suppressAutoHyphens/>
        <w:spacing w:line="240" w:lineRule="atLeast"/>
        <w:rPr>
          <w:rFonts w:asciiTheme="majorBidi" w:hAnsiTheme="majorBidi" w:cstheme="majorBidi"/>
          <w:b/>
          <w:bCs/>
          <w:color w:val="000000" w:themeColor="text1"/>
          <w:szCs w:val="24"/>
        </w:rPr>
      </w:pPr>
      <w:r w:rsidRPr="00365167">
        <w:rPr>
          <w:rFonts w:asciiTheme="majorBidi" w:hAnsiTheme="majorBidi" w:cstheme="majorBidi"/>
          <w:b/>
          <w:bCs/>
          <w:color w:val="000000" w:themeColor="text1"/>
          <w:szCs w:val="24"/>
        </w:rPr>
        <w:t>Practical</w:t>
      </w:r>
      <w:r w:rsidRPr="00365167">
        <w:rPr>
          <w:rFonts w:asciiTheme="majorBidi" w:hAnsiTheme="majorBidi" w:cstheme="majorBidi"/>
          <w:b/>
          <w:bCs/>
          <w:color w:val="000000" w:themeColor="text1"/>
          <w:szCs w:val="24"/>
        </w:rPr>
        <w:tab/>
        <w:t>96</w:t>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00EB3047">
        <w:rPr>
          <w:rFonts w:asciiTheme="majorBidi" w:hAnsiTheme="majorBidi" w:cstheme="majorBidi"/>
          <w:b/>
          <w:bCs/>
          <w:color w:val="000000" w:themeColor="text1"/>
          <w:szCs w:val="24"/>
        </w:rPr>
        <w:tab/>
      </w:r>
      <w:r w:rsidR="00EB3047">
        <w:rPr>
          <w:rFonts w:asciiTheme="majorBidi" w:hAnsiTheme="majorBidi" w:cstheme="majorBidi"/>
          <w:b/>
          <w:bCs/>
          <w:color w:val="000000" w:themeColor="text1"/>
          <w:szCs w:val="24"/>
        </w:rPr>
        <w:tab/>
      </w:r>
      <w:r w:rsidR="00EB3047">
        <w:rPr>
          <w:rFonts w:asciiTheme="majorBidi" w:hAnsiTheme="majorBidi" w:cstheme="majorBidi"/>
          <w:b/>
          <w:bCs/>
          <w:color w:val="000000" w:themeColor="text1"/>
          <w:szCs w:val="24"/>
        </w:rPr>
        <w:tab/>
      </w:r>
      <w:r w:rsidR="00EB3047">
        <w:rPr>
          <w:rFonts w:asciiTheme="majorBidi" w:hAnsiTheme="majorBidi" w:cstheme="majorBidi"/>
          <w:b/>
          <w:bCs/>
          <w:color w:val="000000" w:themeColor="text1"/>
          <w:szCs w:val="24"/>
        </w:rPr>
        <w:tab/>
      </w:r>
      <w:r w:rsidR="00EB3047">
        <w:rPr>
          <w:rFonts w:asciiTheme="majorBidi" w:hAnsiTheme="majorBidi" w:cstheme="majorBidi"/>
          <w:b/>
          <w:bCs/>
          <w:color w:val="000000" w:themeColor="text1"/>
          <w:szCs w:val="24"/>
        </w:rPr>
        <w:tab/>
      </w:r>
      <w:r w:rsidR="00EB304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1</w:t>
      </w:r>
      <w:r w:rsidRPr="00365167">
        <w:rPr>
          <w:rFonts w:asciiTheme="majorBidi" w:hAnsiTheme="majorBidi" w:cstheme="majorBidi"/>
          <w:b/>
          <w:bCs/>
          <w:color w:val="000000" w:themeColor="text1"/>
          <w:szCs w:val="24"/>
        </w:rPr>
        <w:tab/>
        <w:t>3</w:t>
      </w:r>
      <w:r w:rsidRPr="00365167">
        <w:rPr>
          <w:rFonts w:asciiTheme="majorBidi" w:hAnsiTheme="majorBidi" w:cstheme="majorBidi"/>
          <w:b/>
          <w:bCs/>
          <w:color w:val="000000" w:themeColor="text1"/>
          <w:szCs w:val="24"/>
        </w:rPr>
        <w:tab/>
        <w:t>2</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 w:val="left" w:pos="720"/>
          <w:tab w:val="left" w:pos="1440"/>
        </w:tabs>
        <w:suppressAutoHyphens/>
        <w:spacing w:line="240" w:lineRule="atLeast"/>
        <w:ind w:left="1440" w:hanging="1440"/>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Pre-requisite:</w:t>
      </w:r>
      <w:r w:rsidRPr="0002351D">
        <w:rPr>
          <w:rFonts w:asciiTheme="majorBidi" w:hAnsiTheme="majorBidi" w:cstheme="majorBidi"/>
          <w:color w:val="000000" w:themeColor="text1"/>
          <w:szCs w:val="24"/>
        </w:rPr>
        <w:tab/>
        <w:t>The student must have studied the subject of elective chemistry at Secondary</w:t>
      </w:r>
      <w:r>
        <w:rPr>
          <w:rFonts w:asciiTheme="majorBidi" w:hAnsiTheme="majorBidi" w:cstheme="majorBidi"/>
          <w:color w:val="000000" w:themeColor="text1"/>
          <w:szCs w:val="24"/>
        </w:rPr>
        <w:t xml:space="preserve"> </w:t>
      </w:r>
      <w:r w:rsidRPr="0002351D">
        <w:rPr>
          <w:rFonts w:asciiTheme="majorBidi" w:hAnsiTheme="majorBidi" w:cstheme="majorBidi"/>
          <w:color w:val="000000" w:themeColor="text1"/>
          <w:szCs w:val="24"/>
        </w:rPr>
        <w:t>school level.</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AIMS</w:t>
      </w:r>
      <w:r w:rsidRPr="0002351D">
        <w:rPr>
          <w:rFonts w:asciiTheme="majorBidi" w:hAnsiTheme="majorBidi" w:cstheme="majorBidi"/>
          <w:color w:val="000000" w:themeColor="text1"/>
          <w:szCs w:val="24"/>
        </w:rPr>
        <w:tab/>
        <w:t>After studying this course a student will be able to:</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pStyle w:val="ListParagraph"/>
        <w:numPr>
          <w:ilvl w:val="0"/>
          <w:numId w:val="196"/>
        </w:numPr>
        <w:tabs>
          <w:tab w:val="left" w:pos="0"/>
          <w:tab w:val="left" w:pos="720"/>
        </w:tabs>
        <w:suppressAutoHyphens/>
        <w:autoSpaceDE/>
        <w:autoSpaceDN/>
        <w:spacing w:before="0"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Understand the significance and role of chemistry in the development of modern technology.</w:t>
      </w:r>
    </w:p>
    <w:p w:rsidR="0088480E" w:rsidRPr="0002351D" w:rsidRDefault="0088480E" w:rsidP="0088480E">
      <w:pPr>
        <w:pStyle w:val="ListParagraph"/>
        <w:numPr>
          <w:ilvl w:val="0"/>
          <w:numId w:val="196"/>
        </w:numPr>
        <w:tabs>
          <w:tab w:val="left" w:pos="0"/>
          <w:tab w:val="left" w:pos="720"/>
        </w:tabs>
        <w:suppressAutoHyphens/>
        <w:autoSpaceDE/>
        <w:autoSpaceDN/>
        <w:spacing w:before="0"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Becomes acquainted with the basic principles of chemistry as applied in the study of relevant Technology.</w:t>
      </w:r>
    </w:p>
    <w:p w:rsidR="0088480E" w:rsidRPr="0002351D" w:rsidRDefault="0088480E" w:rsidP="0088480E">
      <w:pPr>
        <w:pStyle w:val="ListParagraph"/>
        <w:numPr>
          <w:ilvl w:val="0"/>
          <w:numId w:val="196"/>
        </w:numPr>
        <w:tabs>
          <w:tab w:val="left" w:pos="0"/>
          <w:tab w:val="left" w:pos="720"/>
        </w:tabs>
        <w:suppressAutoHyphens/>
        <w:autoSpaceDE/>
        <w:autoSpaceDN/>
        <w:spacing w:before="0"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Knows the scientific methods for production, properties and use of materials of industrial &amp; technological significance.</w:t>
      </w:r>
    </w:p>
    <w:p w:rsidR="0088480E" w:rsidRPr="0002351D" w:rsidRDefault="0088480E" w:rsidP="0088480E">
      <w:pPr>
        <w:pStyle w:val="ListParagraph"/>
        <w:numPr>
          <w:ilvl w:val="0"/>
          <w:numId w:val="196"/>
        </w:numPr>
        <w:tabs>
          <w:tab w:val="left" w:pos="0"/>
        </w:tabs>
        <w:suppressAutoHyphens/>
        <w:autoSpaceDE/>
        <w:autoSpaceDN/>
        <w:spacing w:before="0"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Gain skill for the efficient conduct of practical in a chemistry lab.</w:t>
      </w:r>
    </w:p>
    <w:p w:rsidR="0088480E" w:rsidRPr="0002351D" w:rsidRDefault="0088480E" w:rsidP="0088480E">
      <w:pPr>
        <w:tabs>
          <w:tab w:val="left" w:pos="0"/>
        </w:tabs>
        <w:suppressAutoHyphens/>
        <w:spacing w:line="240" w:lineRule="atLeast"/>
        <w:rPr>
          <w:rFonts w:asciiTheme="majorBidi" w:hAnsiTheme="majorBidi" w:cstheme="majorBidi"/>
          <w:b/>
          <w:bCs/>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 </w:t>
      </w:r>
      <w:r w:rsidRPr="0002351D">
        <w:rPr>
          <w:rFonts w:asciiTheme="majorBidi" w:hAnsiTheme="majorBidi" w:cstheme="majorBidi"/>
          <w:b/>
          <w:bCs/>
          <w:color w:val="000000" w:themeColor="text1"/>
          <w:szCs w:val="24"/>
        </w:rPr>
        <w:t>INTRODUCTION</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w:t>
      </w:r>
      <w:r w:rsidRPr="0002351D">
        <w:rPr>
          <w:rFonts w:asciiTheme="majorBidi" w:hAnsiTheme="majorBidi" w:cstheme="majorBidi"/>
          <w:color w:val="000000" w:themeColor="text1"/>
          <w:szCs w:val="24"/>
        </w:rPr>
        <w:tab/>
        <w:t>The scope and significance of the subject.</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w:t>
      </w:r>
      <w:r w:rsidRPr="0002351D">
        <w:rPr>
          <w:rFonts w:asciiTheme="majorBidi" w:hAnsiTheme="majorBidi" w:cstheme="majorBidi"/>
          <w:color w:val="000000" w:themeColor="text1"/>
          <w:szCs w:val="24"/>
        </w:rPr>
        <w:tab/>
        <w:t>Orientation with reference to Technology.</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w:t>
      </w:r>
      <w:r w:rsidRPr="0002351D">
        <w:rPr>
          <w:rFonts w:asciiTheme="majorBidi" w:hAnsiTheme="majorBidi" w:cstheme="majorBidi"/>
          <w:color w:val="000000" w:themeColor="text1"/>
          <w:szCs w:val="24"/>
        </w:rPr>
        <w:tab/>
        <w:t>Terms used &amp; units of measurements in the study of chemistry.</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2. </w:t>
      </w:r>
      <w:r w:rsidRPr="0002351D">
        <w:rPr>
          <w:rFonts w:asciiTheme="majorBidi" w:hAnsiTheme="majorBidi" w:cstheme="majorBidi"/>
          <w:b/>
          <w:bCs/>
          <w:color w:val="000000" w:themeColor="text1"/>
          <w:szCs w:val="24"/>
        </w:rPr>
        <w:t>FUNDAMENTAL CONCEPTS OF CHEMISTRY</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2.1</w:t>
      </w:r>
      <w:r w:rsidRPr="0002351D">
        <w:rPr>
          <w:rFonts w:asciiTheme="majorBidi" w:hAnsiTheme="majorBidi" w:cstheme="majorBidi"/>
          <w:color w:val="000000" w:themeColor="text1"/>
          <w:szCs w:val="24"/>
        </w:rPr>
        <w:tab/>
        <w:t xml:space="preserve">Symbols, </w:t>
      </w:r>
      <w:r w:rsidR="00F21AA3" w:rsidRPr="0002351D">
        <w:rPr>
          <w:rFonts w:asciiTheme="majorBidi" w:hAnsiTheme="majorBidi" w:cstheme="majorBidi"/>
          <w:color w:val="000000" w:themeColor="text1"/>
          <w:szCs w:val="24"/>
        </w:rPr>
        <w:t>Valiancy</w:t>
      </w:r>
      <w:r w:rsidRPr="0002351D">
        <w:rPr>
          <w:rFonts w:asciiTheme="majorBidi" w:hAnsiTheme="majorBidi" w:cstheme="majorBidi"/>
          <w:color w:val="000000" w:themeColor="text1"/>
          <w:szCs w:val="24"/>
        </w:rPr>
        <w:t>, Radicals, formulas.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2.2</w:t>
      </w:r>
      <w:r w:rsidRPr="0002351D">
        <w:rPr>
          <w:rFonts w:asciiTheme="majorBidi" w:hAnsiTheme="majorBidi" w:cstheme="majorBidi"/>
          <w:color w:val="000000" w:themeColor="text1"/>
          <w:szCs w:val="24"/>
        </w:rPr>
        <w:tab/>
        <w:t>Chemical Reactions &amp; their types.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2.3</w:t>
      </w:r>
      <w:r w:rsidRPr="0002351D">
        <w:rPr>
          <w:rFonts w:asciiTheme="majorBidi" w:hAnsiTheme="majorBidi" w:cstheme="majorBidi"/>
          <w:color w:val="000000" w:themeColor="text1"/>
          <w:szCs w:val="24"/>
        </w:rPr>
        <w:tab/>
        <w:t>Balancing of equations by ionic method.</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3. </w:t>
      </w:r>
      <w:r w:rsidRPr="0002351D">
        <w:rPr>
          <w:rFonts w:asciiTheme="majorBidi" w:hAnsiTheme="majorBidi" w:cstheme="majorBidi"/>
          <w:b/>
          <w:bCs/>
          <w:color w:val="000000" w:themeColor="text1"/>
          <w:szCs w:val="24"/>
        </w:rPr>
        <w:t>ATOMIC STRUCTURE</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3.1</w:t>
      </w:r>
      <w:r w:rsidRPr="0002351D">
        <w:rPr>
          <w:rFonts w:asciiTheme="majorBidi" w:hAnsiTheme="majorBidi" w:cstheme="majorBidi"/>
          <w:color w:val="000000" w:themeColor="text1"/>
          <w:szCs w:val="24"/>
        </w:rPr>
        <w:tab/>
        <w:t>Sub-atomic particles.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3.2</w:t>
      </w:r>
      <w:r w:rsidRPr="0002351D">
        <w:rPr>
          <w:rFonts w:asciiTheme="majorBidi" w:hAnsiTheme="majorBidi" w:cstheme="majorBidi"/>
          <w:color w:val="000000" w:themeColor="text1"/>
          <w:szCs w:val="24"/>
        </w:rPr>
        <w:tab/>
        <w:t>Bohr’s Atomic Model.</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3.3</w:t>
      </w:r>
      <w:r w:rsidRPr="0002351D">
        <w:rPr>
          <w:rFonts w:asciiTheme="majorBidi" w:hAnsiTheme="majorBidi" w:cstheme="majorBidi"/>
          <w:color w:val="000000" w:themeColor="text1"/>
          <w:szCs w:val="24"/>
        </w:rPr>
        <w:tab/>
        <w:t xml:space="preserve">The periodic classification of elements and periodic law </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3.4</w:t>
      </w:r>
      <w:r w:rsidRPr="0002351D">
        <w:rPr>
          <w:rFonts w:asciiTheme="majorBidi" w:hAnsiTheme="majorBidi" w:cstheme="majorBidi"/>
          <w:color w:val="000000" w:themeColor="text1"/>
          <w:szCs w:val="24"/>
        </w:rPr>
        <w:tab/>
        <w:t>General characteristics of a period and group.</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4. </w:t>
      </w:r>
      <w:r w:rsidRPr="0002351D">
        <w:rPr>
          <w:rFonts w:asciiTheme="majorBidi" w:hAnsiTheme="majorBidi" w:cstheme="majorBidi"/>
          <w:b/>
          <w:bCs/>
          <w:color w:val="000000" w:themeColor="text1"/>
          <w:szCs w:val="24"/>
        </w:rPr>
        <w:t>CHEMICAL BOND</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4.1</w:t>
      </w:r>
      <w:r w:rsidRPr="0002351D">
        <w:rPr>
          <w:rFonts w:asciiTheme="majorBidi" w:hAnsiTheme="majorBidi" w:cstheme="majorBidi"/>
          <w:color w:val="000000" w:themeColor="text1"/>
          <w:szCs w:val="24"/>
        </w:rPr>
        <w:tab/>
        <w:t>Nature of chemical Bond.</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4.2</w:t>
      </w:r>
      <w:r w:rsidRPr="0002351D">
        <w:rPr>
          <w:rFonts w:asciiTheme="majorBidi" w:hAnsiTheme="majorBidi" w:cstheme="majorBidi"/>
          <w:color w:val="000000" w:themeColor="text1"/>
          <w:szCs w:val="24"/>
        </w:rPr>
        <w:tab/>
        <w:t>Electrovalent bond with examples.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4.3</w:t>
      </w:r>
      <w:r w:rsidRPr="0002351D">
        <w:rPr>
          <w:rFonts w:asciiTheme="majorBidi" w:hAnsiTheme="majorBidi" w:cstheme="majorBidi"/>
          <w:color w:val="000000" w:themeColor="text1"/>
          <w:szCs w:val="24"/>
        </w:rPr>
        <w:tab/>
        <w:t>Covalent Bond (Polar and Non-polar, sigma &amp; Pi Bonds with examples.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4.4</w:t>
      </w:r>
      <w:r w:rsidRPr="0002351D">
        <w:rPr>
          <w:rFonts w:asciiTheme="majorBidi" w:hAnsiTheme="majorBidi" w:cstheme="majorBidi"/>
          <w:color w:val="000000" w:themeColor="text1"/>
          <w:szCs w:val="24"/>
        </w:rPr>
        <w:tab/>
        <w:t>Co-ordinate Bond with examples.</w:t>
      </w:r>
    </w:p>
    <w:p w:rsidR="0088480E" w:rsidRPr="0002351D" w:rsidRDefault="0088480E" w:rsidP="0088480E">
      <w:pPr>
        <w:tabs>
          <w:tab w:val="left" w:pos="0"/>
        </w:tabs>
        <w:suppressAutoHyphens/>
        <w:spacing w:line="240" w:lineRule="atLeast"/>
        <w:rPr>
          <w:rFonts w:asciiTheme="majorBidi" w:hAnsiTheme="majorBidi" w:cstheme="majorBidi"/>
          <w:b/>
          <w:bCs/>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5.</w:t>
      </w:r>
      <w:r>
        <w:rPr>
          <w:rFonts w:asciiTheme="majorBidi" w:hAnsiTheme="majorBidi" w:cstheme="majorBidi"/>
          <w:b/>
          <w:bCs/>
          <w:color w:val="000000" w:themeColor="text1"/>
          <w:szCs w:val="24"/>
        </w:rPr>
        <w:t xml:space="preserve"> </w:t>
      </w:r>
      <w:r w:rsidRPr="0002351D">
        <w:rPr>
          <w:rFonts w:asciiTheme="majorBidi" w:hAnsiTheme="majorBidi" w:cstheme="majorBidi"/>
          <w:b/>
          <w:bCs/>
          <w:color w:val="000000" w:themeColor="text1"/>
          <w:szCs w:val="24"/>
        </w:rPr>
        <w:t>SOLIDS AND LIQUIDS</w:t>
      </w:r>
      <w:r w:rsidRPr="0002351D">
        <w:rPr>
          <w:rFonts w:asciiTheme="majorBidi" w:hAnsiTheme="majorBidi" w:cstheme="majorBidi"/>
          <w:b/>
          <w:bCs/>
          <w:color w:val="000000" w:themeColor="text1"/>
          <w:szCs w:val="24"/>
        </w:rPr>
        <w:tab/>
        <w:t>3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5.1</w:t>
      </w:r>
      <w:r w:rsidRPr="0002351D">
        <w:rPr>
          <w:rFonts w:asciiTheme="majorBidi" w:hAnsiTheme="majorBidi" w:cstheme="majorBidi"/>
          <w:color w:val="000000" w:themeColor="text1"/>
          <w:szCs w:val="24"/>
        </w:rPr>
        <w:tab/>
        <w:t>The liquid and Solid’s state.</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The liquids and their general properties (Density, viscosity, surface tension capillary action e</w:t>
      </w:r>
      <w:r w:rsidRPr="0002351D">
        <w:rPr>
          <w:rFonts w:asciiTheme="majorBidi" w:hAnsiTheme="majorBidi" w:cstheme="majorBidi"/>
          <w:color w:val="000000" w:themeColor="text1"/>
          <w:szCs w:val="24"/>
        </w:rPr>
        <w:tab/>
        <w:t>tc).</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5.3</w:t>
      </w:r>
      <w:r w:rsidRPr="0002351D">
        <w:rPr>
          <w:rFonts w:asciiTheme="majorBidi" w:hAnsiTheme="majorBidi" w:cstheme="majorBidi"/>
          <w:color w:val="000000" w:themeColor="text1"/>
          <w:szCs w:val="24"/>
        </w:rPr>
        <w:tab/>
        <w:t>Solids and their general properties.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5.4</w:t>
      </w:r>
      <w:r w:rsidRPr="0002351D">
        <w:rPr>
          <w:rFonts w:asciiTheme="majorBidi" w:hAnsiTheme="majorBidi" w:cstheme="majorBidi"/>
          <w:color w:val="000000" w:themeColor="text1"/>
          <w:szCs w:val="24"/>
        </w:rPr>
        <w:tab/>
        <w:t>Crystal structure of solids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5.5</w:t>
      </w:r>
      <w:r w:rsidRPr="0002351D">
        <w:rPr>
          <w:rFonts w:asciiTheme="majorBidi" w:hAnsiTheme="majorBidi" w:cstheme="majorBidi"/>
          <w:color w:val="000000" w:themeColor="text1"/>
          <w:szCs w:val="24"/>
        </w:rPr>
        <w:tab/>
        <w:t>Crystals of Si and Ge.</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6. </w:t>
      </w:r>
      <w:r w:rsidRPr="0002351D">
        <w:rPr>
          <w:rFonts w:asciiTheme="majorBidi" w:hAnsiTheme="majorBidi" w:cstheme="majorBidi"/>
          <w:b/>
          <w:bCs/>
          <w:color w:val="000000" w:themeColor="text1"/>
          <w:szCs w:val="24"/>
        </w:rPr>
        <w:t>WATER</w:t>
      </w:r>
      <w:r w:rsidRPr="0002351D">
        <w:rPr>
          <w:rFonts w:asciiTheme="majorBidi" w:hAnsiTheme="majorBidi" w:cstheme="majorBidi"/>
          <w:b/>
          <w:bCs/>
          <w:color w:val="000000" w:themeColor="text1"/>
          <w:szCs w:val="24"/>
        </w:rPr>
        <w:tab/>
        <w:t>3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6.1</w:t>
      </w:r>
      <w:r w:rsidRPr="0002351D">
        <w:rPr>
          <w:rFonts w:asciiTheme="majorBidi" w:hAnsiTheme="majorBidi" w:cstheme="majorBidi"/>
          <w:color w:val="000000" w:themeColor="text1"/>
          <w:szCs w:val="24"/>
        </w:rPr>
        <w:tab/>
        <w:t>Chemical nature and properties.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6.2</w:t>
      </w:r>
      <w:r w:rsidRPr="0002351D">
        <w:rPr>
          <w:rFonts w:asciiTheme="majorBidi" w:hAnsiTheme="majorBidi" w:cstheme="majorBidi"/>
          <w:color w:val="000000" w:themeColor="text1"/>
          <w:szCs w:val="24"/>
        </w:rPr>
        <w:tab/>
        <w:t>Impurities.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6.3</w:t>
      </w:r>
      <w:r w:rsidRPr="0002351D">
        <w:rPr>
          <w:rFonts w:asciiTheme="majorBidi" w:hAnsiTheme="majorBidi" w:cstheme="majorBidi"/>
          <w:color w:val="000000" w:themeColor="text1"/>
          <w:szCs w:val="24"/>
        </w:rPr>
        <w:tab/>
        <w:t>Hardness of water (types, causes &amp; removal)</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6.4</w:t>
      </w:r>
      <w:r w:rsidRPr="0002351D">
        <w:rPr>
          <w:rFonts w:asciiTheme="majorBidi" w:hAnsiTheme="majorBidi" w:cstheme="majorBidi"/>
          <w:color w:val="000000" w:themeColor="text1"/>
          <w:szCs w:val="24"/>
        </w:rPr>
        <w:tab/>
        <w:t>Scales of measuring hardness (</w:t>
      </w:r>
      <w:r w:rsidR="006B0915" w:rsidRPr="0002351D">
        <w:rPr>
          <w:rFonts w:asciiTheme="majorBidi" w:hAnsiTheme="majorBidi" w:cstheme="majorBidi"/>
          <w:color w:val="000000" w:themeColor="text1"/>
          <w:szCs w:val="24"/>
        </w:rPr>
        <w:t>Digress</w:t>
      </w:r>
      <w:r w:rsidRPr="0002351D">
        <w:rPr>
          <w:rFonts w:asciiTheme="majorBidi" w:hAnsiTheme="majorBidi" w:cstheme="majorBidi"/>
          <w:color w:val="000000" w:themeColor="text1"/>
          <w:szCs w:val="24"/>
        </w:rPr>
        <w:t xml:space="preserve"> Clark, French, PPM, Mgm per litre).</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6.5</w:t>
      </w:r>
      <w:r w:rsidRPr="0002351D">
        <w:rPr>
          <w:rFonts w:asciiTheme="majorBidi" w:hAnsiTheme="majorBidi" w:cstheme="majorBidi"/>
          <w:color w:val="000000" w:themeColor="text1"/>
          <w:szCs w:val="24"/>
        </w:rPr>
        <w:tab/>
        <w:t>Boiler feed water, scales and treatment.</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6.6</w:t>
      </w:r>
      <w:r w:rsidRPr="0002351D">
        <w:rPr>
          <w:rFonts w:asciiTheme="majorBidi" w:hAnsiTheme="majorBidi" w:cstheme="majorBidi"/>
          <w:color w:val="000000" w:themeColor="text1"/>
          <w:szCs w:val="24"/>
        </w:rPr>
        <w:tab/>
        <w:t>Sea-water desalination, sewage treatment.</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lastRenderedPageBreak/>
        <w:t xml:space="preserve">7. </w:t>
      </w:r>
      <w:r w:rsidRPr="0002351D">
        <w:rPr>
          <w:rFonts w:asciiTheme="majorBidi" w:hAnsiTheme="majorBidi" w:cstheme="majorBidi"/>
          <w:b/>
          <w:bCs/>
          <w:color w:val="000000" w:themeColor="text1"/>
          <w:szCs w:val="24"/>
        </w:rPr>
        <w:t>ACIDS, BASES AND SALTS</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7.1</w:t>
      </w:r>
      <w:r w:rsidRPr="0002351D">
        <w:rPr>
          <w:rFonts w:asciiTheme="majorBidi" w:hAnsiTheme="majorBidi" w:cstheme="majorBidi"/>
          <w:color w:val="000000" w:themeColor="text1"/>
          <w:szCs w:val="24"/>
        </w:rPr>
        <w:tab/>
        <w:t>Definitions with examples.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7.2</w:t>
      </w:r>
      <w:r w:rsidRPr="0002351D">
        <w:rPr>
          <w:rFonts w:asciiTheme="majorBidi" w:hAnsiTheme="majorBidi" w:cstheme="majorBidi"/>
          <w:color w:val="000000" w:themeColor="text1"/>
          <w:szCs w:val="24"/>
        </w:rPr>
        <w:tab/>
        <w:t>Properties, their strength, basicity &amp; Acidity.</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7.3</w:t>
      </w:r>
      <w:r w:rsidRPr="0002351D">
        <w:rPr>
          <w:rFonts w:asciiTheme="majorBidi" w:hAnsiTheme="majorBidi" w:cstheme="majorBidi"/>
          <w:color w:val="000000" w:themeColor="text1"/>
          <w:szCs w:val="24"/>
        </w:rPr>
        <w:tab/>
        <w:t>Salts and their classification with examples.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7.4</w:t>
      </w:r>
      <w:r w:rsidRPr="0002351D">
        <w:rPr>
          <w:rFonts w:asciiTheme="majorBidi" w:hAnsiTheme="majorBidi" w:cstheme="majorBidi"/>
          <w:color w:val="000000" w:themeColor="text1"/>
          <w:szCs w:val="24"/>
        </w:rPr>
        <w:tab/>
        <w:t>pH-value and scale.</w:t>
      </w:r>
    </w:p>
    <w:p w:rsidR="0088480E" w:rsidRPr="0002351D" w:rsidRDefault="0088480E" w:rsidP="0088480E">
      <w:pPr>
        <w:tabs>
          <w:tab w:val="left" w:pos="0"/>
        </w:tabs>
        <w:suppressAutoHyphens/>
        <w:spacing w:line="240" w:lineRule="atLeast"/>
        <w:rPr>
          <w:rFonts w:asciiTheme="majorBidi" w:hAnsiTheme="majorBidi" w:cstheme="majorBidi"/>
          <w:b/>
          <w:bCs/>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8. </w:t>
      </w:r>
      <w:r w:rsidRPr="0002351D">
        <w:rPr>
          <w:rFonts w:asciiTheme="majorBidi" w:hAnsiTheme="majorBidi" w:cstheme="majorBidi"/>
          <w:b/>
          <w:bCs/>
          <w:color w:val="000000" w:themeColor="text1"/>
          <w:szCs w:val="24"/>
        </w:rPr>
        <w:t>OXIDATION &amp; REDUCTION</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8.1</w:t>
      </w:r>
      <w:r w:rsidRPr="0002351D">
        <w:rPr>
          <w:rFonts w:asciiTheme="majorBidi" w:hAnsiTheme="majorBidi" w:cstheme="majorBidi"/>
          <w:color w:val="000000" w:themeColor="text1"/>
          <w:szCs w:val="24"/>
        </w:rPr>
        <w:tab/>
        <w:t>The process with examples.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8.2</w:t>
      </w:r>
      <w:r w:rsidRPr="0002351D">
        <w:rPr>
          <w:rFonts w:asciiTheme="majorBidi" w:hAnsiTheme="majorBidi" w:cstheme="majorBidi"/>
          <w:color w:val="000000" w:themeColor="text1"/>
          <w:szCs w:val="24"/>
        </w:rPr>
        <w:tab/>
        <w:t>Oxidizing and Reducing agents.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8.3</w:t>
      </w:r>
      <w:r w:rsidRPr="0002351D">
        <w:rPr>
          <w:rFonts w:asciiTheme="majorBidi" w:hAnsiTheme="majorBidi" w:cstheme="majorBidi"/>
          <w:color w:val="000000" w:themeColor="text1"/>
          <w:szCs w:val="24"/>
        </w:rPr>
        <w:tab/>
        <w:t>Oxides and their classifications.</w:t>
      </w:r>
    </w:p>
    <w:p w:rsidR="0088480E" w:rsidRPr="0002351D" w:rsidRDefault="0088480E" w:rsidP="0088480E">
      <w:pPr>
        <w:tabs>
          <w:tab w:val="left" w:pos="0"/>
        </w:tabs>
        <w:suppressAutoHyphens/>
        <w:spacing w:line="240" w:lineRule="atLeast"/>
        <w:rPr>
          <w:rFonts w:asciiTheme="majorBidi" w:hAnsiTheme="majorBidi" w:cstheme="majorBidi"/>
          <w:b/>
          <w:bCs/>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9. </w:t>
      </w:r>
      <w:r w:rsidRPr="0002351D">
        <w:rPr>
          <w:rFonts w:asciiTheme="majorBidi" w:hAnsiTheme="majorBidi" w:cstheme="majorBidi"/>
          <w:b/>
          <w:bCs/>
          <w:color w:val="000000" w:themeColor="text1"/>
          <w:szCs w:val="24"/>
        </w:rPr>
        <w:t>NUCLEAR CHEMISTRY</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9.1</w:t>
      </w:r>
      <w:r w:rsidRPr="0002351D">
        <w:rPr>
          <w:rFonts w:asciiTheme="majorBidi" w:hAnsiTheme="majorBidi" w:cstheme="majorBidi"/>
          <w:color w:val="000000" w:themeColor="text1"/>
          <w:szCs w:val="24"/>
        </w:rPr>
        <w:tab/>
        <w:t>Introduction.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9.2</w:t>
      </w:r>
      <w:r w:rsidRPr="0002351D">
        <w:rPr>
          <w:rFonts w:asciiTheme="majorBidi" w:hAnsiTheme="majorBidi" w:cstheme="majorBidi"/>
          <w:color w:val="000000" w:themeColor="text1"/>
          <w:szCs w:val="24"/>
        </w:rPr>
        <w:tab/>
        <w:t xml:space="preserve">Radioactivity (Alpha, beta and gamma rays). </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9.3</w:t>
      </w:r>
      <w:r w:rsidRPr="0002351D">
        <w:rPr>
          <w:rFonts w:asciiTheme="majorBidi" w:hAnsiTheme="majorBidi" w:cstheme="majorBidi"/>
          <w:color w:val="000000" w:themeColor="text1"/>
          <w:szCs w:val="24"/>
        </w:rPr>
        <w:tab/>
        <w:t>Half-life process.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9.4</w:t>
      </w:r>
      <w:r w:rsidRPr="0002351D">
        <w:rPr>
          <w:rFonts w:asciiTheme="majorBidi" w:hAnsiTheme="majorBidi" w:cstheme="majorBidi"/>
          <w:color w:val="000000" w:themeColor="text1"/>
          <w:szCs w:val="24"/>
        </w:rPr>
        <w:tab/>
        <w:t>Nuclear reaction &amp; transformation of elements.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9.5</w:t>
      </w:r>
      <w:r w:rsidRPr="0002351D">
        <w:rPr>
          <w:rFonts w:asciiTheme="majorBidi" w:hAnsiTheme="majorBidi" w:cstheme="majorBidi"/>
          <w:color w:val="000000" w:themeColor="text1"/>
          <w:szCs w:val="24"/>
        </w:rPr>
        <w:tab/>
        <w:t>Isotopes and their uses.</w:t>
      </w:r>
    </w:p>
    <w:p w:rsidR="0088480E" w:rsidRPr="0002351D" w:rsidRDefault="0088480E" w:rsidP="0088480E">
      <w:pPr>
        <w:tabs>
          <w:tab w:val="left" w:pos="0"/>
        </w:tabs>
        <w:suppressAutoHyphens/>
        <w:spacing w:line="240" w:lineRule="atLeast"/>
        <w:rPr>
          <w:rFonts w:asciiTheme="majorBidi" w:hAnsiTheme="majorBidi" w:cstheme="majorBidi"/>
          <w:b/>
          <w:bCs/>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10. </w:t>
      </w:r>
      <w:r w:rsidRPr="0002351D">
        <w:rPr>
          <w:rFonts w:asciiTheme="majorBidi" w:hAnsiTheme="majorBidi" w:cstheme="majorBidi"/>
          <w:b/>
          <w:bCs/>
          <w:color w:val="000000" w:themeColor="text1"/>
          <w:szCs w:val="24"/>
        </w:rPr>
        <w:t>ALLOYS</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10.1</w:t>
      </w:r>
      <w:r w:rsidRPr="0002351D">
        <w:rPr>
          <w:rFonts w:asciiTheme="majorBidi" w:hAnsiTheme="majorBidi" w:cstheme="majorBidi"/>
          <w:color w:val="000000" w:themeColor="text1"/>
          <w:szCs w:val="24"/>
        </w:rPr>
        <w:tab/>
        <w:t>Introduction with need.</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10.2</w:t>
      </w:r>
      <w:r w:rsidRPr="0002351D">
        <w:rPr>
          <w:rFonts w:asciiTheme="majorBidi" w:hAnsiTheme="majorBidi" w:cstheme="majorBidi"/>
          <w:color w:val="000000" w:themeColor="text1"/>
          <w:szCs w:val="24"/>
        </w:rPr>
        <w:tab/>
        <w:t>Preparation and properties.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10.3</w:t>
      </w:r>
      <w:r w:rsidRPr="0002351D">
        <w:rPr>
          <w:rFonts w:asciiTheme="majorBidi" w:hAnsiTheme="majorBidi" w:cstheme="majorBidi"/>
          <w:color w:val="000000" w:themeColor="text1"/>
          <w:szCs w:val="24"/>
        </w:rPr>
        <w:tab/>
        <w:t>Some important alloys and their composition.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11. </w:t>
      </w:r>
      <w:r w:rsidRPr="0002351D">
        <w:rPr>
          <w:rFonts w:asciiTheme="majorBidi" w:hAnsiTheme="majorBidi" w:cstheme="majorBidi"/>
          <w:b/>
          <w:bCs/>
          <w:color w:val="000000" w:themeColor="text1"/>
          <w:szCs w:val="24"/>
        </w:rPr>
        <w:t>CORROSION</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11.1</w:t>
      </w:r>
      <w:r w:rsidRPr="0002351D">
        <w:rPr>
          <w:rFonts w:asciiTheme="majorBidi" w:hAnsiTheme="majorBidi" w:cstheme="majorBidi"/>
          <w:color w:val="000000" w:themeColor="text1"/>
          <w:szCs w:val="24"/>
        </w:rPr>
        <w:tab/>
        <w:t>Introduction with causes.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11.2</w:t>
      </w:r>
      <w:r w:rsidRPr="0002351D">
        <w:rPr>
          <w:rFonts w:asciiTheme="majorBidi" w:hAnsiTheme="majorBidi" w:cstheme="majorBidi"/>
          <w:color w:val="000000" w:themeColor="text1"/>
          <w:szCs w:val="24"/>
        </w:rPr>
        <w:tab/>
        <w:t>Types of corrosion.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11.3</w:t>
      </w:r>
      <w:r w:rsidRPr="0002351D">
        <w:rPr>
          <w:rFonts w:asciiTheme="majorBidi" w:hAnsiTheme="majorBidi" w:cstheme="majorBidi"/>
          <w:color w:val="000000" w:themeColor="text1"/>
          <w:szCs w:val="24"/>
        </w:rPr>
        <w:tab/>
        <w:t xml:space="preserve">Rusting of Iron </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11.4</w:t>
      </w:r>
      <w:r w:rsidRPr="0002351D">
        <w:rPr>
          <w:rFonts w:asciiTheme="majorBidi" w:hAnsiTheme="majorBidi" w:cstheme="majorBidi"/>
          <w:color w:val="000000" w:themeColor="text1"/>
          <w:szCs w:val="24"/>
        </w:rPr>
        <w:tab/>
        <w:t>Protective measures against corrosion.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12. </w:t>
      </w:r>
      <w:r w:rsidRPr="0002351D">
        <w:rPr>
          <w:rFonts w:asciiTheme="majorBidi" w:hAnsiTheme="majorBidi" w:cstheme="majorBidi"/>
          <w:b/>
          <w:bCs/>
          <w:color w:val="000000" w:themeColor="text1"/>
          <w:szCs w:val="24"/>
        </w:rPr>
        <w:t>ELECTRO CHEMISTRY</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12.1</w:t>
      </w:r>
      <w:r w:rsidRPr="0002351D">
        <w:rPr>
          <w:rFonts w:asciiTheme="majorBidi" w:hAnsiTheme="majorBidi" w:cstheme="majorBidi"/>
          <w:color w:val="000000" w:themeColor="text1"/>
          <w:szCs w:val="24"/>
        </w:rPr>
        <w:tab/>
        <w:t>Ionization and Arrhenius theory of Ionization.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12.2</w:t>
      </w:r>
      <w:r w:rsidRPr="0002351D">
        <w:rPr>
          <w:rFonts w:asciiTheme="majorBidi" w:hAnsiTheme="majorBidi" w:cstheme="majorBidi"/>
          <w:color w:val="000000" w:themeColor="text1"/>
          <w:szCs w:val="24"/>
        </w:rPr>
        <w:tab/>
        <w:t>Electrolytes and Electrolysis.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12.3</w:t>
      </w:r>
      <w:r w:rsidRPr="0002351D">
        <w:rPr>
          <w:rFonts w:asciiTheme="majorBidi" w:hAnsiTheme="majorBidi" w:cstheme="majorBidi"/>
          <w:color w:val="000000" w:themeColor="text1"/>
          <w:szCs w:val="24"/>
        </w:rPr>
        <w:tab/>
        <w:t xml:space="preserve">Faraday's Laws and </w:t>
      </w:r>
      <w:r w:rsidR="004B3A73" w:rsidRPr="0002351D">
        <w:rPr>
          <w:rFonts w:asciiTheme="majorBidi" w:hAnsiTheme="majorBidi" w:cstheme="majorBidi"/>
          <w:color w:val="000000" w:themeColor="text1"/>
          <w:szCs w:val="24"/>
        </w:rPr>
        <w:t>numerical</w:t>
      </w:r>
      <w:r w:rsidRPr="0002351D">
        <w:rPr>
          <w:rFonts w:asciiTheme="majorBidi" w:hAnsiTheme="majorBidi" w:cstheme="majorBidi"/>
          <w:color w:val="000000" w:themeColor="text1"/>
          <w:szCs w:val="24"/>
        </w:rPr>
        <w:t xml:space="preserve"> related to them.</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12.4</w:t>
      </w:r>
      <w:r w:rsidRPr="0002351D">
        <w:rPr>
          <w:rFonts w:asciiTheme="majorBidi" w:hAnsiTheme="majorBidi" w:cstheme="majorBidi"/>
          <w:color w:val="000000" w:themeColor="text1"/>
          <w:szCs w:val="24"/>
        </w:rPr>
        <w:tab/>
        <w:t>Application of Electrolysis (Electron, lathing etc).</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12.5</w:t>
      </w:r>
      <w:r w:rsidRPr="0002351D">
        <w:rPr>
          <w:rFonts w:asciiTheme="majorBidi" w:hAnsiTheme="majorBidi" w:cstheme="majorBidi"/>
          <w:color w:val="000000" w:themeColor="text1"/>
          <w:szCs w:val="24"/>
        </w:rPr>
        <w:tab/>
        <w:t>Electro Chemical cells.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13. </w:t>
      </w:r>
      <w:r w:rsidRPr="0002351D">
        <w:rPr>
          <w:rFonts w:asciiTheme="majorBidi" w:hAnsiTheme="majorBidi" w:cstheme="majorBidi"/>
          <w:b/>
          <w:bCs/>
          <w:color w:val="000000" w:themeColor="text1"/>
          <w:szCs w:val="24"/>
        </w:rPr>
        <w:t>ELECTRICAL INSULATING MATERIALS.</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13.1</w:t>
      </w:r>
      <w:r w:rsidRPr="0002351D">
        <w:rPr>
          <w:rFonts w:asciiTheme="majorBidi" w:hAnsiTheme="majorBidi" w:cstheme="majorBidi"/>
          <w:color w:val="000000" w:themeColor="text1"/>
          <w:szCs w:val="24"/>
        </w:rPr>
        <w:tab/>
        <w:t>Introduction.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13.2</w:t>
      </w:r>
      <w:r w:rsidRPr="0002351D">
        <w:rPr>
          <w:rFonts w:asciiTheme="majorBidi" w:hAnsiTheme="majorBidi" w:cstheme="majorBidi"/>
          <w:color w:val="000000" w:themeColor="text1"/>
          <w:szCs w:val="24"/>
        </w:rPr>
        <w:tab/>
        <w:t>Solid insulators with chemical nature.</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13.3</w:t>
      </w:r>
      <w:r w:rsidRPr="0002351D">
        <w:rPr>
          <w:rFonts w:asciiTheme="majorBidi" w:hAnsiTheme="majorBidi" w:cstheme="majorBidi"/>
          <w:color w:val="000000" w:themeColor="text1"/>
          <w:szCs w:val="24"/>
        </w:rPr>
        <w:tab/>
        <w:t>Liquid insulators with chemical nature.</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13.4</w:t>
      </w:r>
      <w:r w:rsidRPr="0002351D">
        <w:rPr>
          <w:rFonts w:asciiTheme="majorBidi" w:hAnsiTheme="majorBidi" w:cstheme="majorBidi"/>
          <w:color w:val="000000" w:themeColor="text1"/>
          <w:szCs w:val="24"/>
        </w:rPr>
        <w:tab/>
        <w:t>Gaseous insulators with chemical nature.</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13.5</w:t>
      </w:r>
      <w:r w:rsidRPr="0002351D">
        <w:rPr>
          <w:rFonts w:asciiTheme="majorBidi" w:hAnsiTheme="majorBidi" w:cstheme="majorBidi"/>
          <w:color w:val="000000" w:themeColor="text1"/>
          <w:szCs w:val="24"/>
        </w:rPr>
        <w:tab/>
        <w:t>Uses and their classification.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14. </w:t>
      </w:r>
      <w:r w:rsidRPr="0002351D">
        <w:rPr>
          <w:rFonts w:asciiTheme="majorBidi" w:hAnsiTheme="majorBidi" w:cstheme="majorBidi"/>
          <w:b/>
          <w:bCs/>
          <w:color w:val="000000" w:themeColor="text1"/>
          <w:szCs w:val="24"/>
        </w:rPr>
        <w:t>SEMI CONDUCTORS.</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14.1</w:t>
      </w:r>
      <w:r w:rsidRPr="0002351D">
        <w:rPr>
          <w:rFonts w:asciiTheme="majorBidi" w:hAnsiTheme="majorBidi" w:cstheme="majorBidi"/>
          <w:color w:val="000000" w:themeColor="text1"/>
          <w:szCs w:val="24"/>
        </w:rPr>
        <w:tab/>
        <w:t>Introduction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14.2</w:t>
      </w:r>
      <w:r w:rsidRPr="0002351D">
        <w:rPr>
          <w:rFonts w:asciiTheme="majorBidi" w:hAnsiTheme="majorBidi" w:cstheme="majorBidi"/>
          <w:color w:val="000000" w:themeColor="text1"/>
          <w:szCs w:val="24"/>
        </w:rPr>
        <w:tab/>
        <w:t>Atomic structure of silicon and germanium.</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14.3</w:t>
      </w:r>
      <w:r w:rsidRPr="0002351D">
        <w:rPr>
          <w:rFonts w:asciiTheme="majorBidi" w:hAnsiTheme="majorBidi" w:cstheme="majorBidi"/>
          <w:color w:val="000000" w:themeColor="text1"/>
          <w:szCs w:val="24"/>
        </w:rPr>
        <w:tab/>
        <w:t>Bonding &amp; Conductivity.</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14.4</w:t>
      </w:r>
      <w:r w:rsidRPr="0002351D">
        <w:rPr>
          <w:rFonts w:asciiTheme="majorBidi" w:hAnsiTheme="majorBidi" w:cstheme="majorBidi"/>
          <w:color w:val="000000" w:themeColor="text1"/>
          <w:szCs w:val="24"/>
        </w:rPr>
        <w:tab/>
        <w:t>Energy bands in a semiconductor.</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15. </w:t>
      </w:r>
      <w:r w:rsidRPr="0002351D">
        <w:rPr>
          <w:rFonts w:asciiTheme="majorBidi" w:hAnsiTheme="majorBidi" w:cstheme="majorBidi"/>
          <w:b/>
          <w:bCs/>
          <w:color w:val="000000" w:themeColor="text1"/>
          <w:szCs w:val="24"/>
        </w:rPr>
        <w:t>ETCHING PROCESS.</w:t>
      </w:r>
      <w:r w:rsidRPr="0002351D">
        <w:rPr>
          <w:rFonts w:asciiTheme="majorBidi" w:hAnsiTheme="majorBidi" w:cstheme="majorBidi"/>
          <w:b/>
          <w:bCs/>
          <w:color w:val="000000" w:themeColor="text1"/>
          <w:szCs w:val="24"/>
        </w:rPr>
        <w:tab/>
        <w:t>2 Hours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15.1</w:t>
      </w:r>
      <w:r w:rsidRPr="0002351D">
        <w:rPr>
          <w:rFonts w:asciiTheme="majorBidi" w:hAnsiTheme="majorBidi" w:cstheme="majorBidi"/>
          <w:color w:val="000000" w:themeColor="text1"/>
          <w:szCs w:val="24"/>
        </w:rPr>
        <w:tab/>
        <w:t>The process and its aims.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15.2</w:t>
      </w:r>
      <w:r w:rsidRPr="0002351D">
        <w:rPr>
          <w:rFonts w:asciiTheme="majorBidi" w:hAnsiTheme="majorBidi" w:cstheme="majorBidi"/>
          <w:color w:val="000000" w:themeColor="text1"/>
          <w:szCs w:val="24"/>
        </w:rPr>
        <w:tab/>
        <w:t>Etching reagents.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15.3</w:t>
      </w:r>
      <w:r w:rsidRPr="0002351D">
        <w:rPr>
          <w:rFonts w:asciiTheme="majorBidi" w:hAnsiTheme="majorBidi" w:cstheme="majorBidi"/>
          <w:color w:val="000000" w:themeColor="text1"/>
          <w:szCs w:val="24"/>
        </w:rPr>
        <w:tab/>
        <w:t>Applications of processors.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Default="0088480E" w:rsidP="0088480E">
      <w:pPr>
        <w:tabs>
          <w:tab w:val="left" w:pos="0"/>
        </w:tabs>
        <w:suppressAutoHyphens/>
        <w:spacing w:line="240" w:lineRule="atLeast"/>
        <w:rPr>
          <w:rFonts w:asciiTheme="majorBidi" w:hAnsiTheme="majorBidi" w:cstheme="majorBidi"/>
          <w:color w:val="000000" w:themeColor="text1"/>
          <w:szCs w:val="24"/>
        </w:rPr>
      </w:pPr>
      <w:r w:rsidRPr="00081A68">
        <w:rPr>
          <w:rFonts w:asciiTheme="majorBidi" w:hAnsiTheme="majorBidi" w:cstheme="majorBidi"/>
          <w:b/>
          <w:color w:val="000000" w:themeColor="text1"/>
          <w:spacing w:val="-3"/>
        </w:rPr>
        <w:t>REFERENCE BOOK</w:t>
      </w:r>
      <w:r>
        <w:rPr>
          <w:rFonts w:asciiTheme="majorBidi" w:hAnsiTheme="majorBidi" w:cstheme="majorBidi"/>
          <w:b/>
          <w:color w:val="000000" w:themeColor="text1"/>
          <w:spacing w:val="-3"/>
        </w:rPr>
        <w:t>S</w:t>
      </w:r>
      <w:r w:rsidRPr="00D34DFB">
        <w:rPr>
          <w:rFonts w:asciiTheme="majorBidi" w:hAnsiTheme="majorBidi" w:cstheme="majorBidi"/>
          <w:b/>
          <w:bCs/>
          <w:color w:val="000000" w:themeColor="text1"/>
          <w:szCs w:val="24"/>
        </w:rPr>
        <w:t>:</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lastRenderedPageBreak/>
        <w:t>1.</w:t>
      </w:r>
      <w:r w:rsidRPr="0002351D">
        <w:rPr>
          <w:rFonts w:asciiTheme="majorBidi" w:hAnsiTheme="majorBidi" w:cstheme="majorBidi"/>
          <w:color w:val="000000" w:themeColor="text1"/>
          <w:szCs w:val="24"/>
        </w:rPr>
        <w:tab/>
        <w:t>Intermediate Text-Books of chemistry I &amp; II</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2.</w:t>
      </w:r>
      <w:r w:rsidRPr="0002351D">
        <w:rPr>
          <w:rFonts w:asciiTheme="majorBidi" w:hAnsiTheme="majorBidi" w:cstheme="majorBidi"/>
          <w:color w:val="000000" w:themeColor="text1"/>
          <w:szCs w:val="24"/>
        </w:rPr>
        <w:tab/>
        <w:t xml:space="preserve">ILMI Applied Science by SH. Ata Mohammed </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3.</w:t>
      </w:r>
      <w:r w:rsidRPr="0002351D">
        <w:rPr>
          <w:rFonts w:asciiTheme="majorBidi" w:hAnsiTheme="majorBidi" w:cstheme="majorBidi"/>
          <w:color w:val="000000" w:themeColor="text1"/>
          <w:szCs w:val="24"/>
        </w:rPr>
        <w:tab/>
        <w:t>Materials science by J.C.Anderson &amp; Leaver.</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4.</w:t>
      </w:r>
      <w:r w:rsidRPr="0002351D">
        <w:rPr>
          <w:rFonts w:asciiTheme="majorBidi" w:hAnsiTheme="majorBidi" w:cstheme="majorBidi"/>
          <w:color w:val="000000" w:themeColor="text1"/>
          <w:szCs w:val="24"/>
        </w:rPr>
        <w:tab/>
        <w:t>Polytechnic Chemistry by G.N.Ready (ELBS &amp; Nelson, Hong Kong).</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5.</w:t>
      </w:r>
      <w:r w:rsidRPr="0002351D">
        <w:rPr>
          <w:rFonts w:asciiTheme="majorBidi" w:hAnsiTheme="majorBidi" w:cstheme="majorBidi"/>
          <w:color w:val="000000" w:themeColor="text1"/>
          <w:szCs w:val="24"/>
        </w:rPr>
        <w:tab/>
        <w:t>Chemistry for engineers by Eric Gyngell.</w:t>
      </w:r>
    </w:p>
    <w:p w:rsidR="0088480E" w:rsidRDefault="0088480E" w:rsidP="0088480E">
      <w:pPr>
        <w:tabs>
          <w:tab w:val="left" w:pos="0"/>
        </w:tabs>
        <w:suppressAutoHyphens/>
        <w:spacing w:line="240" w:lineRule="atLeast"/>
        <w:rPr>
          <w:rFonts w:asciiTheme="majorBidi" w:hAnsiTheme="majorBidi" w:cstheme="majorBidi"/>
          <w:b/>
          <w:bCs/>
          <w:color w:val="000000" w:themeColor="text1"/>
          <w:szCs w:val="24"/>
        </w:rPr>
      </w:pPr>
    </w:p>
    <w:p w:rsidR="0088480E" w:rsidRPr="0002351D" w:rsidRDefault="0088480E" w:rsidP="0088480E">
      <w:pPr>
        <w:tabs>
          <w:tab w:val="left" w:pos="0"/>
        </w:tabs>
        <w:suppressAutoHyphens/>
        <w:spacing w:line="240" w:lineRule="atLeast"/>
        <w:jc w:val="center"/>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INSTRUCTIONAL OBJECTIVES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s>
        <w:suppressAutoHyphens/>
        <w:spacing w:line="240" w:lineRule="atLeast"/>
        <w:ind w:left="720" w:hanging="720"/>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1. UNDERSTAND THE SCOPE, SIGNIFICANCE AND ROLE OF THE SUBJECT.</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w:t>
      </w:r>
      <w:r w:rsidRPr="0002351D">
        <w:rPr>
          <w:rFonts w:asciiTheme="majorBidi" w:hAnsiTheme="majorBidi" w:cstheme="majorBidi"/>
          <w:color w:val="000000" w:themeColor="text1"/>
          <w:szCs w:val="24"/>
        </w:rPr>
        <w:tab/>
        <w:t>Define chemistry and its terms.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w:t>
      </w:r>
      <w:r w:rsidRPr="0002351D">
        <w:rPr>
          <w:rFonts w:asciiTheme="majorBidi" w:hAnsiTheme="majorBidi" w:cstheme="majorBidi"/>
          <w:color w:val="000000" w:themeColor="text1"/>
          <w:szCs w:val="24"/>
        </w:rPr>
        <w:tab/>
        <w:t>Define the units of measurements in the study of chemistry.</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w:t>
      </w:r>
      <w:r w:rsidRPr="0002351D">
        <w:rPr>
          <w:rFonts w:asciiTheme="majorBidi" w:hAnsiTheme="majorBidi" w:cstheme="majorBidi"/>
          <w:color w:val="000000" w:themeColor="text1"/>
          <w:szCs w:val="24"/>
        </w:rPr>
        <w:tab/>
        <w:t>Explain the importance of chemistry in various fields of specialization.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1.4</w:t>
      </w:r>
      <w:r w:rsidRPr="0002351D">
        <w:rPr>
          <w:rFonts w:asciiTheme="majorBidi" w:hAnsiTheme="majorBidi" w:cstheme="majorBidi"/>
          <w:color w:val="000000" w:themeColor="text1"/>
          <w:szCs w:val="24"/>
        </w:rPr>
        <w:tab/>
        <w:t>Explain the role of chemistry in this technology.</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s>
        <w:suppressAutoHyphens/>
        <w:spacing w:line="240" w:lineRule="atLeast"/>
        <w:ind w:left="720" w:hanging="720"/>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2. UNDERSTAND LANGUAGE OF CHEMISTRY AND CHEMICAL REACTIONS.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Pr>
          <w:rFonts w:asciiTheme="majorBidi" w:hAnsiTheme="majorBidi" w:cstheme="majorBidi"/>
          <w:color w:val="000000" w:themeColor="text1"/>
          <w:szCs w:val="24"/>
        </w:rPr>
        <w:tab/>
        <w:t xml:space="preserve">2.1 </w:t>
      </w:r>
      <w:r w:rsidRPr="0002351D">
        <w:rPr>
          <w:rFonts w:asciiTheme="majorBidi" w:hAnsiTheme="majorBidi" w:cstheme="majorBidi"/>
          <w:color w:val="000000" w:themeColor="text1"/>
          <w:szCs w:val="24"/>
        </w:rPr>
        <w:t>Define symbol, valency, radical, formula with examples of each.</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2.2</w:t>
      </w:r>
      <w:r w:rsidRPr="0002351D">
        <w:rPr>
          <w:rFonts w:asciiTheme="majorBidi" w:hAnsiTheme="majorBidi" w:cstheme="majorBidi"/>
          <w:color w:val="000000" w:themeColor="text1"/>
          <w:szCs w:val="24"/>
        </w:rPr>
        <w:tab/>
        <w:t>Write chemical formula of common compounds.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2.3</w:t>
      </w:r>
      <w:r w:rsidRPr="0002351D">
        <w:rPr>
          <w:rFonts w:asciiTheme="majorBidi" w:hAnsiTheme="majorBidi" w:cstheme="majorBidi"/>
          <w:color w:val="000000" w:themeColor="text1"/>
          <w:szCs w:val="24"/>
        </w:rPr>
        <w:tab/>
        <w:t>Define chemical reaction and equations.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2.4</w:t>
      </w:r>
      <w:r w:rsidRPr="0002351D">
        <w:rPr>
          <w:rFonts w:asciiTheme="majorBidi" w:hAnsiTheme="majorBidi" w:cstheme="majorBidi"/>
          <w:color w:val="000000" w:themeColor="text1"/>
          <w:szCs w:val="24"/>
        </w:rPr>
        <w:tab/>
        <w:t>Describe types of chemical reactions with examples.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2.5</w:t>
      </w:r>
      <w:r w:rsidRPr="0002351D">
        <w:rPr>
          <w:rFonts w:asciiTheme="majorBidi" w:hAnsiTheme="majorBidi" w:cstheme="majorBidi"/>
          <w:color w:val="000000" w:themeColor="text1"/>
          <w:szCs w:val="24"/>
        </w:rPr>
        <w:tab/>
        <w:t>Explain the method of balancing the equation by ionic method.</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s>
        <w:suppressAutoHyphens/>
        <w:spacing w:line="240" w:lineRule="atLeast"/>
        <w:ind w:left="270" w:hanging="270"/>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3. UNDERSTAND THE STRUCTURE OF ATOMS AND ARRANGEMENT OF SUB ATOMIC PARTICLES IN THE ARCHITECTURE OF ATOMS.</w:t>
      </w:r>
    </w:p>
    <w:p w:rsidR="0088480E" w:rsidRPr="0002351D" w:rsidRDefault="0088480E" w:rsidP="0088480E">
      <w:pPr>
        <w:pStyle w:val="ListParagraph"/>
        <w:tabs>
          <w:tab w:val="left" w:pos="0"/>
        </w:tabs>
        <w:suppressAutoHyphens/>
        <w:spacing w:line="240" w:lineRule="atLeast"/>
        <w:ind w:left="360" w:firstLine="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3.1</w:t>
      </w:r>
      <w:r>
        <w:rPr>
          <w:rFonts w:asciiTheme="majorBidi" w:hAnsiTheme="majorBidi" w:cstheme="majorBidi"/>
          <w:color w:val="000000" w:themeColor="text1"/>
          <w:szCs w:val="24"/>
        </w:rPr>
        <w:t xml:space="preserve"> </w:t>
      </w:r>
      <w:r w:rsidRPr="0002351D">
        <w:rPr>
          <w:rFonts w:asciiTheme="majorBidi" w:hAnsiTheme="majorBidi" w:cstheme="majorBidi"/>
          <w:color w:val="000000" w:themeColor="text1"/>
          <w:szCs w:val="24"/>
        </w:rPr>
        <w:t>Define atom.</w:t>
      </w:r>
    </w:p>
    <w:p w:rsidR="0088480E" w:rsidRPr="0002351D" w:rsidRDefault="0088480E" w:rsidP="0088480E">
      <w:pPr>
        <w:pStyle w:val="ListParagraph"/>
        <w:tabs>
          <w:tab w:val="left" w:pos="0"/>
        </w:tabs>
        <w:suppressAutoHyphens/>
        <w:spacing w:line="240" w:lineRule="atLeast"/>
        <w:ind w:left="360" w:firstLine="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3.2</w:t>
      </w:r>
      <w:r>
        <w:rPr>
          <w:rFonts w:asciiTheme="majorBidi" w:hAnsiTheme="majorBidi" w:cstheme="majorBidi"/>
          <w:color w:val="000000" w:themeColor="text1"/>
          <w:szCs w:val="24"/>
        </w:rPr>
        <w:t xml:space="preserve"> </w:t>
      </w:r>
      <w:r w:rsidRPr="0002351D">
        <w:rPr>
          <w:rFonts w:asciiTheme="majorBidi" w:hAnsiTheme="majorBidi" w:cstheme="majorBidi"/>
          <w:color w:val="000000" w:themeColor="text1"/>
          <w:szCs w:val="24"/>
        </w:rPr>
        <w:t xml:space="preserve">Describe the fundamental sub atomic particles </w:t>
      </w:r>
    </w:p>
    <w:p w:rsidR="0088480E" w:rsidRPr="001D4C5F" w:rsidRDefault="0088480E" w:rsidP="0088480E">
      <w:pPr>
        <w:tabs>
          <w:tab w:val="left" w:pos="0"/>
        </w:tabs>
        <w:suppressAutoHyphens/>
        <w:spacing w:line="240" w:lineRule="atLeast"/>
        <w:ind w:left="360"/>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3.3 </w:t>
      </w:r>
      <w:r w:rsidRPr="001D4C5F">
        <w:rPr>
          <w:rFonts w:asciiTheme="majorBidi" w:hAnsiTheme="majorBidi" w:cstheme="majorBidi"/>
          <w:color w:val="000000" w:themeColor="text1"/>
          <w:szCs w:val="24"/>
        </w:rPr>
        <w:t>Distinguish between atomic no. mass no. and between isotope and isobars.</w:t>
      </w:r>
    </w:p>
    <w:p w:rsidR="0088480E" w:rsidRPr="001D4C5F" w:rsidRDefault="0088480E" w:rsidP="0088480E">
      <w:pPr>
        <w:tabs>
          <w:tab w:val="left" w:pos="0"/>
        </w:tabs>
        <w:suppressAutoHyphens/>
        <w:spacing w:line="240" w:lineRule="atLeast"/>
        <w:ind w:left="720" w:hanging="360"/>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3.4 </w:t>
      </w:r>
      <w:r w:rsidRPr="001D4C5F">
        <w:rPr>
          <w:rFonts w:asciiTheme="majorBidi" w:hAnsiTheme="majorBidi" w:cstheme="majorBidi"/>
          <w:color w:val="000000" w:themeColor="text1"/>
          <w:szCs w:val="24"/>
        </w:rPr>
        <w:t>Explain the arrangements of electrons in different shells and sub energy levels and understand bohr's atomic model.</w:t>
      </w:r>
    </w:p>
    <w:p w:rsidR="0088480E" w:rsidRPr="001D4C5F" w:rsidRDefault="0088480E" w:rsidP="0088480E">
      <w:pPr>
        <w:pStyle w:val="ListParagraph"/>
        <w:tabs>
          <w:tab w:val="left" w:pos="0"/>
        </w:tabs>
        <w:suppressAutoHyphens/>
        <w:spacing w:line="240" w:lineRule="atLeast"/>
        <w:ind w:left="720" w:hanging="360"/>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3.5 </w:t>
      </w:r>
      <w:r w:rsidRPr="001D4C5F">
        <w:rPr>
          <w:rFonts w:asciiTheme="majorBidi" w:hAnsiTheme="majorBidi" w:cstheme="majorBidi"/>
          <w:color w:val="000000" w:themeColor="text1"/>
          <w:szCs w:val="24"/>
        </w:rPr>
        <w:t>Explain the grouping and placing of elements in the periodic table especially Si &amp; germanium.</w:t>
      </w:r>
    </w:p>
    <w:p w:rsidR="0088480E" w:rsidRPr="001D4C5F" w:rsidRDefault="0088480E" w:rsidP="0088480E">
      <w:pPr>
        <w:pStyle w:val="ListParagraph"/>
        <w:tabs>
          <w:tab w:val="left" w:pos="0"/>
        </w:tabs>
        <w:suppressAutoHyphens/>
        <w:spacing w:line="240" w:lineRule="atLeast"/>
        <w:ind w:left="360" w:firstLine="0"/>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3.6 </w:t>
      </w:r>
      <w:r w:rsidRPr="001D4C5F">
        <w:rPr>
          <w:rFonts w:asciiTheme="majorBidi" w:hAnsiTheme="majorBidi" w:cstheme="majorBidi"/>
          <w:color w:val="000000" w:themeColor="text1"/>
          <w:szCs w:val="24"/>
        </w:rPr>
        <w:t>State the periodic law of elements.</w:t>
      </w:r>
    </w:p>
    <w:p w:rsidR="0088480E" w:rsidRPr="0002351D" w:rsidRDefault="0088480E" w:rsidP="0088480E">
      <w:pPr>
        <w:pStyle w:val="ListParagraph"/>
        <w:tabs>
          <w:tab w:val="left" w:pos="0"/>
        </w:tabs>
        <w:suppressAutoHyphens/>
        <w:spacing w:line="240" w:lineRule="atLeast"/>
        <w:ind w:left="360" w:firstLine="0"/>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3.7 </w:t>
      </w:r>
      <w:r w:rsidRPr="0002351D">
        <w:rPr>
          <w:rFonts w:asciiTheme="majorBidi" w:hAnsiTheme="majorBidi" w:cstheme="majorBidi"/>
          <w:color w:val="000000" w:themeColor="text1"/>
          <w:szCs w:val="24"/>
        </w:rPr>
        <w:t>Explain the trend of properties of elements based on their position in the periodic table.</w:t>
      </w:r>
    </w:p>
    <w:p w:rsidR="0088480E" w:rsidRPr="0002351D" w:rsidRDefault="0088480E" w:rsidP="0088480E">
      <w:pPr>
        <w:pStyle w:val="ListParagraph"/>
        <w:tabs>
          <w:tab w:val="left" w:pos="0"/>
        </w:tabs>
        <w:suppressAutoHyphens/>
        <w:spacing w:line="240" w:lineRule="atLeast"/>
        <w:ind w:left="360" w:firstLine="0"/>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3.8 </w:t>
      </w:r>
      <w:r w:rsidRPr="0002351D">
        <w:rPr>
          <w:rFonts w:asciiTheme="majorBidi" w:hAnsiTheme="majorBidi" w:cstheme="majorBidi"/>
          <w:color w:val="000000" w:themeColor="text1"/>
          <w:szCs w:val="24"/>
        </w:rPr>
        <w:t>Explain general characteristics of a period and a group.</w:t>
      </w:r>
    </w:p>
    <w:p w:rsidR="0088480E" w:rsidRPr="0002351D" w:rsidRDefault="0088480E" w:rsidP="0088480E">
      <w:pPr>
        <w:tabs>
          <w:tab w:val="left" w:pos="0"/>
        </w:tabs>
        <w:suppressAutoHyphens/>
        <w:spacing w:line="240" w:lineRule="atLeast"/>
        <w:rPr>
          <w:rFonts w:asciiTheme="majorBidi" w:hAnsiTheme="majorBidi" w:cstheme="majorBidi"/>
          <w:b/>
          <w:bCs/>
          <w:color w:val="000000" w:themeColor="text1"/>
          <w:szCs w:val="24"/>
        </w:rPr>
      </w:pP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4.</w:t>
      </w:r>
      <w:r>
        <w:rPr>
          <w:rFonts w:asciiTheme="majorBidi" w:hAnsiTheme="majorBidi" w:cstheme="majorBidi"/>
          <w:b/>
          <w:bCs/>
          <w:color w:val="000000" w:themeColor="text1"/>
          <w:szCs w:val="24"/>
        </w:rPr>
        <w:t xml:space="preserve"> </w:t>
      </w:r>
      <w:r w:rsidRPr="0002351D">
        <w:rPr>
          <w:rFonts w:asciiTheme="majorBidi" w:hAnsiTheme="majorBidi" w:cstheme="majorBidi"/>
          <w:b/>
          <w:bCs/>
          <w:color w:val="000000" w:themeColor="text1"/>
          <w:szCs w:val="24"/>
        </w:rPr>
        <w:t>UNDERSTAND THE NATURE OF CHEMICAL BONDS.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4.1</w:t>
      </w:r>
      <w:r w:rsidRPr="0002351D">
        <w:rPr>
          <w:rFonts w:asciiTheme="majorBidi" w:hAnsiTheme="majorBidi" w:cstheme="majorBidi"/>
          <w:color w:val="000000" w:themeColor="text1"/>
          <w:szCs w:val="24"/>
        </w:rPr>
        <w:tab/>
        <w:t>Define chemical Bond.</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4.2</w:t>
      </w:r>
      <w:r w:rsidRPr="0002351D">
        <w:rPr>
          <w:rFonts w:asciiTheme="majorBidi" w:hAnsiTheme="majorBidi" w:cstheme="majorBidi"/>
          <w:color w:val="000000" w:themeColor="text1"/>
          <w:szCs w:val="24"/>
        </w:rPr>
        <w:tab/>
        <w:t>State the nature of chemical bond.</w:t>
      </w:r>
    </w:p>
    <w:p w:rsidR="0088480E"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4.3</w:t>
      </w:r>
      <w:r w:rsidRPr="0002351D">
        <w:rPr>
          <w:rFonts w:asciiTheme="majorBidi" w:hAnsiTheme="majorBidi" w:cstheme="majorBidi"/>
          <w:color w:val="000000" w:themeColor="text1"/>
          <w:szCs w:val="24"/>
        </w:rPr>
        <w:tab/>
        <w:t>Differentiate between electrovalent and covalent bonding.</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4.4</w:t>
      </w:r>
      <w:r w:rsidRPr="0002351D">
        <w:rPr>
          <w:rFonts w:asciiTheme="majorBidi" w:hAnsiTheme="majorBidi" w:cstheme="majorBidi"/>
          <w:color w:val="000000" w:themeColor="text1"/>
          <w:szCs w:val="24"/>
        </w:rPr>
        <w:tab/>
        <w:t>Explain the formation of polar and non-polar, sigma and pi-bond with examples.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4.5</w:t>
      </w:r>
      <w:r w:rsidRPr="0002351D">
        <w:rPr>
          <w:rFonts w:asciiTheme="majorBidi" w:hAnsiTheme="majorBidi" w:cstheme="majorBidi"/>
          <w:color w:val="000000" w:themeColor="text1"/>
          <w:szCs w:val="24"/>
        </w:rPr>
        <w:tab/>
        <w:t>Describe the nature of coordinate bond with examples.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s>
        <w:suppressAutoHyphens/>
        <w:spacing w:line="240" w:lineRule="atLeast"/>
        <w:ind w:left="270" w:hanging="270"/>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5. </w:t>
      </w:r>
      <w:r w:rsidRPr="0002351D">
        <w:rPr>
          <w:rFonts w:asciiTheme="majorBidi" w:hAnsiTheme="majorBidi" w:cstheme="majorBidi"/>
          <w:b/>
          <w:bCs/>
          <w:color w:val="000000" w:themeColor="text1"/>
          <w:szCs w:val="24"/>
        </w:rPr>
        <w:t>UNDERSTAND THE STATES OF MATTER AND DISTINGUISHES SOLIDS FROM GASES.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5.1</w:t>
      </w:r>
      <w:r w:rsidRPr="0002351D">
        <w:rPr>
          <w:rFonts w:asciiTheme="majorBidi" w:hAnsiTheme="majorBidi" w:cstheme="majorBidi"/>
          <w:color w:val="000000" w:themeColor="text1"/>
          <w:szCs w:val="24"/>
        </w:rPr>
        <w:tab/>
        <w:t>Describe the liquid and solid states of matter.</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5.2</w:t>
      </w:r>
      <w:r w:rsidRPr="0002351D">
        <w:rPr>
          <w:rFonts w:asciiTheme="majorBidi" w:hAnsiTheme="majorBidi" w:cstheme="majorBidi"/>
          <w:color w:val="000000" w:themeColor="text1"/>
          <w:szCs w:val="24"/>
        </w:rPr>
        <w:tab/>
        <w:t>State the general properties of liquid.</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5.3</w:t>
      </w:r>
      <w:r w:rsidRPr="0002351D">
        <w:rPr>
          <w:rFonts w:asciiTheme="majorBidi" w:hAnsiTheme="majorBidi" w:cstheme="majorBidi"/>
          <w:color w:val="000000" w:themeColor="text1"/>
          <w:szCs w:val="24"/>
        </w:rPr>
        <w:tab/>
        <w:t>State the general properties of solid.</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5.4</w:t>
      </w:r>
      <w:r w:rsidRPr="0002351D">
        <w:rPr>
          <w:rFonts w:asciiTheme="majorBidi" w:hAnsiTheme="majorBidi" w:cstheme="majorBidi"/>
          <w:color w:val="000000" w:themeColor="text1"/>
          <w:szCs w:val="24"/>
        </w:rPr>
        <w:tab/>
        <w:t xml:space="preserve">Explain the formation of crystals and their types. </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5.5</w:t>
      </w:r>
      <w:r w:rsidRPr="0002351D">
        <w:rPr>
          <w:rFonts w:asciiTheme="majorBidi" w:hAnsiTheme="majorBidi" w:cstheme="majorBidi"/>
          <w:color w:val="000000" w:themeColor="text1"/>
          <w:szCs w:val="24"/>
        </w:rPr>
        <w:tab/>
        <w:t>Describe the crystal structure of Si and Ge.</w:t>
      </w:r>
    </w:p>
    <w:p w:rsidR="0088480E" w:rsidRPr="0002351D" w:rsidRDefault="0088480E" w:rsidP="0088480E">
      <w:pPr>
        <w:tabs>
          <w:tab w:val="left" w:pos="0"/>
        </w:tabs>
        <w:suppressAutoHyphens/>
        <w:spacing w:line="240" w:lineRule="atLeast"/>
        <w:rPr>
          <w:rFonts w:asciiTheme="majorBidi" w:hAnsiTheme="majorBidi" w:cstheme="majorBidi"/>
          <w:b/>
          <w:bCs/>
          <w:color w:val="000000" w:themeColor="text1"/>
          <w:szCs w:val="24"/>
        </w:rPr>
      </w:pP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6.</w:t>
      </w:r>
      <w:r>
        <w:rPr>
          <w:rFonts w:asciiTheme="majorBidi" w:hAnsiTheme="majorBidi" w:cstheme="majorBidi"/>
          <w:b/>
          <w:bCs/>
          <w:color w:val="000000" w:themeColor="text1"/>
          <w:szCs w:val="24"/>
        </w:rPr>
        <w:t xml:space="preserve"> </w:t>
      </w:r>
      <w:r w:rsidRPr="0002351D">
        <w:rPr>
          <w:rFonts w:asciiTheme="majorBidi" w:hAnsiTheme="majorBidi" w:cstheme="majorBidi"/>
          <w:b/>
          <w:bCs/>
          <w:color w:val="000000" w:themeColor="text1"/>
          <w:szCs w:val="24"/>
        </w:rPr>
        <w:t>UNDERSTAND THE CHEMICAL NATURE OF WATER.</w:t>
      </w:r>
    </w:p>
    <w:p w:rsidR="0088480E" w:rsidRPr="0002351D" w:rsidRDefault="0088480E" w:rsidP="0088480E">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6.1</w:t>
      </w:r>
      <w:r w:rsidRPr="0002351D">
        <w:rPr>
          <w:rFonts w:asciiTheme="majorBidi" w:hAnsiTheme="majorBidi" w:cstheme="majorBidi"/>
          <w:color w:val="000000" w:themeColor="text1"/>
          <w:szCs w:val="24"/>
        </w:rPr>
        <w:tab/>
        <w:t>Describe the chemical nature of water with its formula.</w:t>
      </w:r>
    </w:p>
    <w:p w:rsidR="0088480E" w:rsidRPr="0002351D" w:rsidRDefault="0088480E" w:rsidP="0088480E">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6.2</w:t>
      </w:r>
      <w:r w:rsidRPr="0002351D">
        <w:rPr>
          <w:rFonts w:asciiTheme="majorBidi" w:hAnsiTheme="majorBidi" w:cstheme="majorBidi"/>
          <w:color w:val="000000" w:themeColor="text1"/>
          <w:szCs w:val="24"/>
        </w:rPr>
        <w:tab/>
        <w:t>Describe the general impurities present in water.</w:t>
      </w:r>
    </w:p>
    <w:p w:rsidR="0088480E" w:rsidRPr="0002351D" w:rsidRDefault="0088480E" w:rsidP="0088480E">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6.3</w:t>
      </w:r>
      <w:r w:rsidRPr="0002351D">
        <w:rPr>
          <w:rFonts w:asciiTheme="majorBidi" w:hAnsiTheme="majorBidi" w:cstheme="majorBidi"/>
          <w:color w:val="000000" w:themeColor="text1"/>
          <w:szCs w:val="24"/>
        </w:rPr>
        <w:tab/>
        <w:t>Explain the causes and methods to remove hardness of water.</w:t>
      </w:r>
    </w:p>
    <w:p w:rsidR="0088480E" w:rsidRPr="0002351D" w:rsidRDefault="0088480E" w:rsidP="0088480E">
      <w:pPr>
        <w:tabs>
          <w:tab w:val="left" w:pos="0"/>
        </w:tabs>
        <w:suppressAutoHyphens/>
        <w:spacing w:line="240" w:lineRule="atLeast"/>
        <w:ind w:left="810" w:hanging="39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6.4</w:t>
      </w:r>
      <w:r w:rsidRPr="0002351D">
        <w:rPr>
          <w:rFonts w:asciiTheme="majorBidi" w:hAnsiTheme="majorBidi" w:cstheme="majorBidi"/>
          <w:color w:val="000000" w:themeColor="text1"/>
          <w:szCs w:val="24"/>
        </w:rPr>
        <w:tab/>
        <w:t>Express hardness in different units like mg/</w:t>
      </w:r>
      <w:r w:rsidR="004B3A73" w:rsidRPr="0002351D">
        <w:rPr>
          <w:rFonts w:asciiTheme="majorBidi" w:hAnsiTheme="majorBidi" w:cstheme="majorBidi"/>
          <w:color w:val="000000" w:themeColor="text1"/>
          <w:szCs w:val="24"/>
        </w:rPr>
        <w:t>liter</w:t>
      </w:r>
      <w:r w:rsidRPr="0002351D">
        <w:rPr>
          <w:rFonts w:asciiTheme="majorBidi" w:hAnsiTheme="majorBidi" w:cstheme="majorBidi"/>
          <w:color w:val="000000" w:themeColor="text1"/>
          <w:szCs w:val="24"/>
        </w:rPr>
        <w:t>. p.p.m, degrees Clark and degrees French.</w:t>
      </w:r>
    </w:p>
    <w:p w:rsidR="0088480E" w:rsidRPr="0002351D" w:rsidRDefault="0088480E" w:rsidP="0088480E">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6.5</w:t>
      </w:r>
      <w:r w:rsidRPr="0002351D">
        <w:rPr>
          <w:rFonts w:asciiTheme="majorBidi" w:hAnsiTheme="majorBidi" w:cstheme="majorBidi"/>
          <w:color w:val="000000" w:themeColor="text1"/>
          <w:szCs w:val="24"/>
        </w:rPr>
        <w:tab/>
        <w:t>Describe the formation and nature of scales in boiler feed water.</w:t>
      </w:r>
    </w:p>
    <w:p w:rsidR="0088480E" w:rsidRPr="0002351D" w:rsidRDefault="0088480E" w:rsidP="0088480E">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6.6</w:t>
      </w:r>
      <w:r w:rsidRPr="0002351D">
        <w:rPr>
          <w:rFonts w:asciiTheme="majorBidi" w:hAnsiTheme="majorBidi" w:cstheme="majorBidi"/>
          <w:color w:val="000000" w:themeColor="text1"/>
          <w:szCs w:val="24"/>
        </w:rPr>
        <w:tab/>
        <w:t>Explain the method for the treatment of scales.</w:t>
      </w:r>
    </w:p>
    <w:p w:rsidR="0088480E" w:rsidRPr="0002351D" w:rsidRDefault="0088480E" w:rsidP="0088480E">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6.7</w:t>
      </w:r>
      <w:r w:rsidRPr="0002351D">
        <w:rPr>
          <w:rFonts w:asciiTheme="majorBidi" w:hAnsiTheme="majorBidi" w:cstheme="majorBidi"/>
          <w:color w:val="000000" w:themeColor="text1"/>
          <w:szCs w:val="24"/>
        </w:rPr>
        <w:tab/>
        <w:t>Explain the sewage treatment and desalination of sea water.</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7. </w:t>
      </w:r>
      <w:r w:rsidRPr="0002351D">
        <w:rPr>
          <w:rFonts w:asciiTheme="majorBidi" w:hAnsiTheme="majorBidi" w:cstheme="majorBidi"/>
          <w:b/>
          <w:bCs/>
          <w:color w:val="000000" w:themeColor="text1"/>
          <w:szCs w:val="24"/>
        </w:rPr>
        <w:t>UNDERSTAND THE NATURE OF ACIDS, BASES AND SALTS.</w:t>
      </w:r>
    </w:p>
    <w:p w:rsidR="0088480E" w:rsidRPr="0002351D" w:rsidRDefault="0088480E" w:rsidP="0092351E">
      <w:pPr>
        <w:tabs>
          <w:tab w:val="left" w:pos="0"/>
        </w:tabs>
        <w:suppressAutoHyphens/>
        <w:spacing w:line="240" w:lineRule="atLeast"/>
        <w:ind w:left="7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7.1</w:t>
      </w:r>
      <w:r w:rsidRPr="0002351D">
        <w:rPr>
          <w:rFonts w:asciiTheme="majorBidi" w:hAnsiTheme="majorBidi" w:cstheme="majorBidi"/>
          <w:color w:val="000000" w:themeColor="text1"/>
          <w:szCs w:val="24"/>
        </w:rPr>
        <w:tab/>
        <w:t>Define acids, bases and salts with examples.</w:t>
      </w:r>
    </w:p>
    <w:p w:rsidR="0088480E" w:rsidRPr="0002351D" w:rsidRDefault="0088480E" w:rsidP="0092351E">
      <w:pPr>
        <w:tabs>
          <w:tab w:val="left" w:pos="0"/>
        </w:tabs>
        <w:suppressAutoHyphens/>
        <w:spacing w:line="240" w:lineRule="atLeast"/>
        <w:ind w:left="7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7.2</w:t>
      </w:r>
      <w:r w:rsidRPr="0002351D">
        <w:rPr>
          <w:rFonts w:asciiTheme="majorBidi" w:hAnsiTheme="majorBidi" w:cstheme="majorBidi"/>
          <w:color w:val="000000" w:themeColor="text1"/>
          <w:szCs w:val="24"/>
        </w:rPr>
        <w:tab/>
        <w:t>State general properties of acids and bases.</w:t>
      </w:r>
    </w:p>
    <w:p w:rsidR="0088480E" w:rsidRPr="0002351D" w:rsidRDefault="0088480E" w:rsidP="0092351E">
      <w:pPr>
        <w:tabs>
          <w:tab w:val="left" w:pos="0"/>
          <w:tab w:val="left" w:pos="720"/>
        </w:tabs>
        <w:suppressAutoHyphens/>
        <w:spacing w:line="240" w:lineRule="atLeast"/>
        <w:ind w:left="7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7.3</w:t>
      </w:r>
      <w:r w:rsidRPr="0002351D">
        <w:rPr>
          <w:rFonts w:asciiTheme="majorBidi" w:hAnsiTheme="majorBidi" w:cstheme="majorBidi"/>
          <w:color w:val="000000" w:themeColor="text1"/>
          <w:szCs w:val="24"/>
        </w:rPr>
        <w:tab/>
        <w:t>Differentiate between acidity and basicity.</w:t>
      </w:r>
    </w:p>
    <w:p w:rsidR="0088480E" w:rsidRPr="0002351D" w:rsidRDefault="0088480E" w:rsidP="0092351E">
      <w:pPr>
        <w:tabs>
          <w:tab w:val="left" w:pos="0"/>
        </w:tabs>
        <w:suppressAutoHyphens/>
        <w:spacing w:line="240" w:lineRule="atLeast"/>
        <w:ind w:left="7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7.4</w:t>
      </w:r>
      <w:r w:rsidRPr="0002351D">
        <w:rPr>
          <w:rFonts w:asciiTheme="majorBidi" w:hAnsiTheme="majorBidi" w:cstheme="majorBidi"/>
          <w:color w:val="000000" w:themeColor="text1"/>
          <w:szCs w:val="24"/>
        </w:rPr>
        <w:tab/>
        <w:t>Define salts, give their classification with examples.</w:t>
      </w:r>
    </w:p>
    <w:p w:rsidR="0088480E" w:rsidRPr="0002351D" w:rsidRDefault="0088480E" w:rsidP="0092351E">
      <w:pPr>
        <w:tabs>
          <w:tab w:val="left" w:pos="0"/>
        </w:tabs>
        <w:suppressAutoHyphens/>
        <w:spacing w:line="240" w:lineRule="atLeast"/>
        <w:ind w:left="7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7.5</w:t>
      </w:r>
      <w:r w:rsidRPr="0002351D">
        <w:rPr>
          <w:rFonts w:asciiTheme="majorBidi" w:hAnsiTheme="majorBidi" w:cstheme="majorBidi"/>
          <w:color w:val="000000" w:themeColor="text1"/>
          <w:szCs w:val="24"/>
        </w:rPr>
        <w:tab/>
        <w:t>Explain pH value of solution and pH scale.</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8.</w:t>
      </w:r>
      <w:r>
        <w:rPr>
          <w:rFonts w:asciiTheme="majorBidi" w:hAnsiTheme="majorBidi" w:cstheme="majorBidi"/>
          <w:b/>
          <w:bCs/>
          <w:color w:val="000000" w:themeColor="text1"/>
          <w:szCs w:val="24"/>
        </w:rPr>
        <w:t xml:space="preserve"> </w:t>
      </w:r>
      <w:r w:rsidRPr="0002351D">
        <w:rPr>
          <w:rFonts w:asciiTheme="majorBidi" w:hAnsiTheme="majorBidi" w:cstheme="majorBidi"/>
          <w:b/>
          <w:bCs/>
          <w:color w:val="000000" w:themeColor="text1"/>
          <w:szCs w:val="24"/>
        </w:rPr>
        <w:t>UNDERSTAND THE PROCESS OF OXIDATION AND REDUCTION.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8.1</w:t>
      </w:r>
      <w:r w:rsidRPr="0002351D">
        <w:rPr>
          <w:rFonts w:asciiTheme="majorBidi" w:hAnsiTheme="majorBidi" w:cstheme="majorBidi"/>
          <w:color w:val="000000" w:themeColor="text1"/>
          <w:szCs w:val="24"/>
        </w:rPr>
        <w:tab/>
        <w:t>Define oxidation.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8.2</w:t>
      </w:r>
      <w:r w:rsidRPr="0002351D">
        <w:rPr>
          <w:rFonts w:asciiTheme="majorBidi" w:hAnsiTheme="majorBidi" w:cstheme="majorBidi"/>
          <w:color w:val="000000" w:themeColor="text1"/>
          <w:szCs w:val="24"/>
        </w:rPr>
        <w:tab/>
        <w:t>Illustrate the oxidation process with examples.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 </w:t>
      </w:r>
      <w:r w:rsidRPr="0002351D">
        <w:rPr>
          <w:rFonts w:asciiTheme="majorBidi" w:hAnsiTheme="majorBidi" w:cstheme="majorBidi"/>
          <w:color w:val="000000" w:themeColor="text1"/>
          <w:szCs w:val="24"/>
        </w:rPr>
        <w:tab/>
        <w:t>8.3</w:t>
      </w:r>
      <w:r w:rsidRPr="0002351D">
        <w:rPr>
          <w:rFonts w:asciiTheme="majorBidi" w:hAnsiTheme="majorBidi" w:cstheme="majorBidi"/>
          <w:color w:val="000000" w:themeColor="text1"/>
          <w:szCs w:val="24"/>
        </w:rPr>
        <w:tab/>
        <w:t>Define reduction.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8.4</w:t>
      </w:r>
      <w:r w:rsidRPr="0002351D">
        <w:rPr>
          <w:rFonts w:asciiTheme="majorBidi" w:hAnsiTheme="majorBidi" w:cstheme="majorBidi"/>
          <w:color w:val="000000" w:themeColor="text1"/>
          <w:szCs w:val="24"/>
        </w:rPr>
        <w:tab/>
        <w:t>Explain reduction process with examples.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8.5</w:t>
      </w:r>
      <w:r w:rsidRPr="0002351D">
        <w:rPr>
          <w:rFonts w:asciiTheme="majorBidi" w:hAnsiTheme="majorBidi" w:cstheme="majorBidi"/>
          <w:color w:val="000000" w:themeColor="text1"/>
          <w:szCs w:val="24"/>
        </w:rPr>
        <w:tab/>
        <w:t>Define oxidizing and reducing agents and give at least six examples of each.</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8.6</w:t>
      </w:r>
      <w:r w:rsidRPr="0002351D">
        <w:rPr>
          <w:rFonts w:asciiTheme="majorBidi" w:hAnsiTheme="majorBidi" w:cstheme="majorBidi"/>
          <w:color w:val="000000" w:themeColor="text1"/>
          <w:szCs w:val="24"/>
        </w:rPr>
        <w:tab/>
        <w:t>Define oxides.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8.7</w:t>
      </w:r>
      <w:r w:rsidRPr="0002351D">
        <w:rPr>
          <w:rFonts w:asciiTheme="majorBidi" w:hAnsiTheme="majorBidi" w:cstheme="majorBidi"/>
          <w:color w:val="000000" w:themeColor="text1"/>
          <w:szCs w:val="24"/>
        </w:rPr>
        <w:tab/>
        <w:t>Classify the oxides and give examples.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9. </w:t>
      </w:r>
      <w:r w:rsidRPr="0002351D">
        <w:rPr>
          <w:rFonts w:asciiTheme="majorBidi" w:hAnsiTheme="majorBidi" w:cstheme="majorBidi"/>
          <w:b/>
          <w:bCs/>
          <w:color w:val="000000" w:themeColor="text1"/>
          <w:szCs w:val="24"/>
        </w:rPr>
        <w:t>UNDERSTAND THE FUNDAMENTALS OF NUCLEAR CHEMISTRY.</w:t>
      </w:r>
    </w:p>
    <w:p w:rsidR="0088480E" w:rsidRPr="0002351D" w:rsidRDefault="0088480E" w:rsidP="001A165F">
      <w:pPr>
        <w:tabs>
          <w:tab w:val="left" w:pos="0"/>
        </w:tabs>
        <w:suppressAutoHyphens/>
        <w:spacing w:line="240" w:lineRule="atLeast"/>
        <w:ind w:left="63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9.1</w:t>
      </w:r>
      <w:r w:rsidRPr="0002351D">
        <w:rPr>
          <w:rFonts w:asciiTheme="majorBidi" w:hAnsiTheme="majorBidi" w:cstheme="majorBidi"/>
          <w:color w:val="000000" w:themeColor="text1"/>
          <w:szCs w:val="24"/>
        </w:rPr>
        <w:tab/>
        <w:t>Define nuclear chemistry and radio activity.</w:t>
      </w:r>
    </w:p>
    <w:p w:rsidR="0088480E" w:rsidRPr="0002351D" w:rsidRDefault="0088480E" w:rsidP="001A165F">
      <w:pPr>
        <w:tabs>
          <w:tab w:val="left" w:pos="0"/>
        </w:tabs>
        <w:suppressAutoHyphens/>
        <w:spacing w:line="240" w:lineRule="atLeast"/>
        <w:ind w:left="63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9.2</w:t>
      </w:r>
      <w:r w:rsidRPr="0002351D">
        <w:rPr>
          <w:rFonts w:asciiTheme="majorBidi" w:hAnsiTheme="majorBidi" w:cstheme="majorBidi"/>
          <w:color w:val="000000" w:themeColor="text1"/>
          <w:szCs w:val="24"/>
        </w:rPr>
        <w:tab/>
        <w:t>Differentiate between alpha, beta and gamma particles.</w:t>
      </w:r>
    </w:p>
    <w:p w:rsidR="0088480E" w:rsidRPr="0002351D" w:rsidRDefault="0088480E" w:rsidP="001A165F">
      <w:pPr>
        <w:tabs>
          <w:tab w:val="left" w:pos="0"/>
        </w:tabs>
        <w:suppressAutoHyphens/>
        <w:spacing w:line="240" w:lineRule="atLeast"/>
        <w:ind w:left="63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9.3</w:t>
      </w:r>
      <w:r w:rsidRPr="0002351D">
        <w:rPr>
          <w:rFonts w:asciiTheme="majorBidi" w:hAnsiTheme="majorBidi" w:cstheme="majorBidi"/>
          <w:color w:val="000000" w:themeColor="text1"/>
          <w:szCs w:val="24"/>
        </w:rPr>
        <w:tab/>
        <w:t>Explain half-life process.</w:t>
      </w:r>
    </w:p>
    <w:p w:rsidR="0088480E" w:rsidRPr="0002351D" w:rsidRDefault="0088480E" w:rsidP="001A165F">
      <w:pPr>
        <w:tabs>
          <w:tab w:val="left" w:pos="0"/>
          <w:tab w:val="left" w:pos="720"/>
        </w:tabs>
        <w:suppressAutoHyphens/>
        <w:spacing w:line="240" w:lineRule="atLeast"/>
        <w:ind w:left="63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9.4</w:t>
      </w:r>
      <w:r w:rsidRPr="0002351D">
        <w:rPr>
          <w:rFonts w:asciiTheme="majorBidi" w:hAnsiTheme="majorBidi" w:cstheme="majorBidi"/>
          <w:color w:val="000000" w:themeColor="text1"/>
          <w:szCs w:val="24"/>
        </w:rPr>
        <w:tab/>
        <w:t>Explain at least six nuclear reactions resulting in the transformation of some elements.</w:t>
      </w:r>
    </w:p>
    <w:p w:rsidR="0088480E" w:rsidRPr="0002351D" w:rsidRDefault="0088480E" w:rsidP="001A165F">
      <w:pPr>
        <w:tabs>
          <w:tab w:val="left" w:pos="0"/>
        </w:tabs>
        <w:suppressAutoHyphens/>
        <w:spacing w:line="240" w:lineRule="atLeast"/>
        <w:ind w:left="63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9.5</w:t>
      </w:r>
      <w:r w:rsidRPr="0002351D">
        <w:rPr>
          <w:rFonts w:asciiTheme="majorBidi" w:hAnsiTheme="majorBidi" w:cstheme="majorBidi"/>
          <w:color w:val="000000" w:themeColor="text1"/>
          <w:szCs w:val="24"/>
        </w:rPr>
        <w:tab/>
        <w:t>State the uses of isotopes.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s>
        <w:suppressAutoHyphens/>
        <w:spacing w:line="240" w:lineRule="atLeast"/>
        <w:ind w:left="360" w:hanging="360"/>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10. </w:t>
      </w:r>
      <w:r w:rsidRPr="0002351D">
        <w:rPr>
          <w:rFonts w:asciiTheme="majorBidi" w:hAnsiTheme="majorBidi" w:cstheme="majorBidi"/>
          <w:b/>
          <w:bCs/>
          <w:color w:val="000000" w:themeColor="text1"/>
          <w:szCs w:val="24"/>
        </w:rPr>
        <w:t>UNDERSTAND THE NATURE O</w:t>
      </w:r>
      <w:r>
        <w:rPr>
          <w:rFonts w:asciiTheme="majorBidi" w:hAnsiTheme="majorBidi" w:cstheme="majorBidi"/>
          <w:b/>
          <w:bCs/>
          <w:color w:val="000000" w:themeColor="text1"/>
          <w:szCs w:val="24"/>
        </w:rPr>
        <w:t xml:space="preserve">F ALLOYS USED IN THE RESPECTIVE </w:t>
      </w:r>
      <w:r w:rsidRPr="0002351D">
        <w:rPr>
          <w:rFonts w:asciiTheme="majorBidi" w:hAnsiTheme="majorBidi" w:cstheme="majorBidi"/>
          <w:b/>
          <w:bCs/>
          <w:color w:val="000000" w:themeColor="text1"/>
          <w:szCs w:val="24"/>
        </w:rPr>
        <w:t>TECHNOLOGY.</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10.1</w:t>
      </w:r>
      <w:r w:rsidRPr="0002351D">
        <w:rPr>
          <w:rFonts w:asciiTheme="majorBidi" w:hAnsiTheme="majorBidi" w:cstheme="majorBidi"/>
          <w:color w:val="000000" w:themeColor="text1"/>
          <w:szCs w:val="24"/>
        </w:rPr>
        <w:tab/>
        <w:t>Define alloy.</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10.2</w:t>
      </w:r>
      <w:r w:rsidRPr="0002351D">
        <w:rPr>
          <w:rFonts w:asciiTheme="majorBidi" w:hAnsiTheme="majorBidi" w:cstheme="majorBidi"/>
          <w:color w:val="000000" w:themeColor="text1"/>
          <w:szCs w:val="24"/>
        </w:rPr>
        <w:tab/>
        <w:t>Explain different methods for the preparation of alloys.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10.3</w:t>
      </w:r>
      <w:r w:rsidRPr="0002351D">
        <w:rPr>
          <w:rFonts w:asciiTheme="majorBidi" w:hAnsiTheme="majorBidi" w:cstheme="majorBidi"/>
          <w:color w:val="000000" w:themeColor="text1"/>
          <w:szCs w:val="24"/>
        </w:rPr>
        <w:tab/>
        <w:t>Explain important properties of alloys.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10.4</w:t>
      </w:r>
      <w:r w:rsidRPr="0002351D">
        <w:rPr>
          <w:rFonts w:asciiTheme="majorBidi" w:hAnsiTheme="majorBidi" w:cstheme="majorBidi"/>
          <w:color w:val="000000" w:themeColor="text1"/>
          <w:szCs w:val="24"/>
        </w:rPr>
        <w:tab/>
        <w:t>Explain the composition, properties and uses of alloys.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s>
        <w:suppressAutoHyphens/>
        <w:spacing w:line="240" w:lineRule="atLeast"/>
        <w:ind w:left="720" w:hanging="720"/>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11. </w:t>
      </w:r>
      <w:r w:rsidRPr="0002351D">
        <w:rPr>
          <w:rFonts w:asciiTheme="majorBidi" w:hAnsiTheme="majorBidi" w:cstheme="majorBidi"/>
          <w:b/>
          <w:bCs/>
          <w:color w:val="000000" w:themeColor="text1"/>
          <w:szCs w:val="24"/>
        </w:rPr>
        <w:t>UNDERSTAND THE PROCESS OF CORROSION</w:t>
      </w:r>
      <w:r w:rsidRPr="0002351D">
        <w:rPr>
          <w:rFonts w:asciiTheme="majorBidi" w:hAnsiTheme="majorBidi" w:cstheme="majorBidi"/>
          <w:color w:val="000000" w:themeColor="text1"/>
          <w:szCs w:val="24"/>
        </w:rPr>
        <w:t>.</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11.1</w:t>
      </w:r>
      <w:r w:rsidRPr="0002351D">
        <w:rPr>
          <w:rFonts w:asciiTheme="majorBidi" w:hAnsiTheme="majorBidi" w:cstheme="majorBidi"/>
          <w:color w:val="000000" w:themeColor="text1"/>
          <w:szCs w:val="24"/>
        </w:rPr>
        <w:tab/>
        <w:t>Define corrosion.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11.2</w:t>
      </w:r>
      <w:r w:rsidRPr="0002351D">
        <w:rPr>
          <w:rFonts w:asciiTheme="majorBidi" w:hAnsiTheme="majorBidi" w:cstheme="majorBidi"/>
          <w:color w:val="000000" w:themeColor="text1"/>
          <w:szCs w:val="24"/>
        </w:rPr>
        <w:tab/>
        <w:t>Describe different types of corrosion.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11.3</w:t>
      </w:r>
      <w:r w:rsidRPr="0002351D">
        <w:rPr>
          <w:rFonts w:asciiTheme="majorBidi" w:hAnsiTheme="majorBidi" w:cstheme="majorBidi"/>
          <w:color w:val="000000" w:themeColor="text1"/>
          <w:szCs w:val="24"/>
        </w:rPr>
        <w:tab/>
        <w:t>State the causes of corrosion.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11.4</w:t>
      </w:r>
      <w:r w:rsidRPr="0002351D">
        <w:rPr>
          <w:rFonts w:asciiTheme="majorBidi" w:hAnsiTheme="majorBidi" w:cstheme="majorBidi"/>
          <w:color w:val="000000" w:themeColor="text1"/>
          <w:szCs w:val="24"/>
        </w:rPr>
        <w:tab/>
        <w:t>Explain the process of rusting of iron.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11.5</w:t>
      </w:r>
      <w:r w:rsidRPr="0002351D">
        <w:rPr>
          <w:rFonts w:asciiTheme="majorBidi" w:hAnsiTheme="majorBidi" w:cstheme="majorBidi"/>
          <w:color w:val="000000" w:themeColor="text1"/>
          <w:szCs w:val="24"/>
        </w:rPr>
        <w:tab/>
        <w:t>Describe methods to prevent/control corrosion.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suppressAutoHyphens/>
        <w:spacing w:line="240" w:lineRule="atLeast"/>
        <w:ind w:left="360" w:hanging="360"/>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12. </w:t>
      </w:r>
      <w:r w:rsidRPr="0002351D">
        <w:rPr>
          <w:rFonts w:asciiTheme="majorBidi" w:hAnsiTheme="majorBidi" w:cstheme="majorBidi"/>
          <w:b/>
          <w:bCs/>
          <w:color w:val="000000" w:themeColor="text1"/>
          <w:szCs w:val="24"/>
        </w:rPr>
        <w:t>UNDERSTAND THE APPLICATION OF ELECTROCHEMISTRY IN DIFFERENT FIELDS OF INDUSTRIES.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12.1</w:t>
      </w:r>
      <w:r w:rsidRPr="0002351D">
        <w:rPr>
          <w:rFonts w:asciiTheme="majorBidi" w:hAnsiTheme="majorBidi" w:cstheme="majorBidi"/>
          <w:color w:val="000000" w:themeColor="text1"/>
          <w:szCs w:val="24"/>
        </w:rPr>
        <w:tab/>
        <w:t>Define ionization, electrolyte and electrolysis.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12.2</w:t>
      </w:r>
      <w:r w:rsidRPr="0002351D">
        <w:rPr>
          <w:rFonts w:asciiTheme="majorBidi" w:hAnsiTheme="majorBidi" w:cstheme="majorBidi"/>
          <w:color w:val="000000" w:themeColor="text1"/>
          <w:szCs w:val="24"/>
        </w:rPr>
        <w:tab/>
        <w:t>Describe Arrhenius theory of ionization.</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12.3</w:t>
      </w:r>
      <w:r w:rsidRPr="0002351D">
        <w:rPr>
          <w:rFonts w:asciiTheme="majorBidi" w:hAnsiTheme="majorBidi" w:cstheme="majorBidi"/>
          <w:color w:val="000000" w:themeColor="text1"/>
          <w:szCs w:val="24"/>
        </w:rPr>
        <w:tab/>
        <w:t>State Faraday's laws of electrolysis.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12.4</w:t>
      </w:r>
      <w:r w:rsidRPr="0002351D">
        <w:rPr>
          <w:rFonts w:asciiTheme="majorBidi" w:hAnsiTheme="majorBidi" w:cstheme="majorBidi"/>
          <w:color w:val="000000" w:themeColor="text1"/>
          <w:szCs w:val="24"/>
        </w:rPr>
        <w:tab/>
        <w:t>Apply Faraday's laws of different fields of industry.</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12.5</w:t>
      </w:r>
      <w:r w:rsidRPr="0002351D">
        <w:rPr>
          <w:rFonts w:asciiTheme="majorBidi" w:hAnsiTheme="majorBidi" w:cstheme="majorBidi"/>
          <w:color w:val="000000" w:themeColor="text1"/>
          <w:szCs w:val="24"/>
        </w:rPr>
        <w:tab/>
        <w:t>Solves numerical problem on Faraday's Laws.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12.6</w:t>
      </w:r>
      <w:r w:rsidRPr="0002351D">
        <w:rPr>
          <w:rFonts w:asciiTheme="majorBidi" w:hAnsiTheme="majorBidi" w:cstheme="majorBidi"/>
          <w:color w:val="000000" w:themeColor="text1"/>
          <w:szCs w:val="24"/>
        </w:rPr>
        <w:tab/>
        <w:t>Explain the construction and working of Daniel cell and lead accumulator.</w:t>
      </w:r>
    </w:p>
    <w:p w:rsidR="0088480E" w:rsidRPr="0002351D" w:rsidRDefault="0088480E" w:rsidP="0088480E">
      <w:pPr>
        <w:tabs>
          <w:tab w:val="left" w:pos="0"/>
        </w:tabs>
        <w:suppressAutoHyphens/>
        <w:spacing w:line="240" w:lineRule="atLeast"/>
        <w:rPr>
          <w:rFonts w:asciiTheme="majorBidi" w:hAnsiTheme="majorBidi" w:cstheme="majorBidi"/>
          <w:b/>
          <w:bCs/>
          <w:color w:val="000000" w:themeColor="text1"/>
          <w:szCs w:val="24"/>
        </w:rPr>
      </w:pPr>
    </w:p>
    <w:p w:rsidR="0088480E" w:rsidRPr="0002351D" w:rsidRDefault="0088480E" w:rsidP="0088480E">
      <w:pPr>
        <w:tabs>
          <w:tab w:val="left" w:pos="0"/>
        </w:tabs>
        <w:suppressAutoHyphens/>
        <w:spacing w:line="240" w:lineRule="atLeast"/>
        <w:ind w:left="720" w:hanging="720"/>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13. </w:t>
      </w:r>
      <w:r w:rsidRPr="0002351D">
        <w:rPr>
          <w:rFonts w:asciiTheme="majorBidi" w:hAnsiTheme="majorBidi" w:cstheme="majorBidi"/>
          <w:b/>
          <w:bCs/>
          <w:color w:val="000000" w:themeColor="text1"/>
          <w:szCs w:val="24"/>
        </w:rPr>
        <w:t>KNOW THE USE OF INSULATING MATERIALS.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13.1</w:t>
      </w:r>
      <w:r w:rsidRPr="0002351D">
        <w:rPr>
          <w:rFonts w:asciiTheme="majorBidi" w:hAnsiTheme="majorBidi" w:cstheme="majorBidi"/>
          <w:color w:val="000000" w:themeColor="text1"/>
          <w:szCs w:val="24"/>
        </w:rPr>
        <w:tab/>
        <w:t>Define insulator, conductor.</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13.2</w:t>
      </w:r>
      <w:r w:rsidRPr="0002351D">
        <w:rPr>
          <w:rFonts w:asciiTheme="majorBidi" w:hAnsiTheme="majorBidi" w:cstheme="majorBidi"/>
          <w:color w:val="000000" w:themeColor="text1"/>
          <w:szCs w:val="24"/>
        </w:rPr>
        <w:tab/>
        <w:t>Classify solid, liquid and gaseous insulators with their chemical nature.</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13.3</w:t>
      </w:r>
      <w:r w:rsidRPr="0002351D">
        <w:rPr>
          <w:rFonts w:asciiTheme="majorBidi" w:hAnsiTheme="majorBidi" w:cstheme="majorBidi"/>
          <w:color w:val="000000" w:themeColor="text1"/>
          <w:szCs w:val="24"/>
        </w:rPr>
        <w:tab/>
        <w:t>Describe their uses.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14. </w:t>
      </w:r>
      <w:r w:rsidRPr="0002351D">
        <w:rPr>
          <w:rFonts w:asciiTheme="majorBidi" w:hAnsiTheme="majorBidi" w:cstheme="majorBidi"/>
          <w:b/>
          <w:bCs/>
          <w:color w:val="000000" w:themeColor="text1"/>
          <w:szCs w:val="24"/>
        </w:rPr>
        <w:t>UNDERSTAND THE NATURE AND CHEMISTRY OF SEMI CONDUCTORS.</w:t>
      </w:r>
    </w:p>
    <w:p w:rsidR="0088480E" w:rsidRPr="0002351D" w:rsidRDefault="0088480E" w:rsidP="0088480E">
      <w:pPr>
        <w:tabs>
          <w:tab w:val="left" w:pos="0"/>
        </w:tabs>
        <w:suppressAutoHyphens/>
        <w:spacing w:line="240" w:lineRule="atLeast"/>
        <w:ind w:left="36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14.1</w:t>
      </w:r>
      <w:r w:rsidRPr="0002351D">
        <w:rPr>
          <w:rFonts w:asciiTheme="majorBidi" w:hAnsiTheme="majorBidi" w:cstheme="majorBidi"/>
          <w:color w:val="000000" w:themeColor="text1"/>
          <w:szCs w:val="24"/>
        </w:rPr>
        <w:tab/>
        <w:t>Define semi -conductors.</w:t>
      </w:r>
    </w:p>
    <w:p w:rsidR="0088480E" w:rsidRPr="0002351D" w:rsidRDefault="0088480E" w:rsidP="0088480E">
      <w:pPr>
        <w:tabs>
          <w:tab w:val="left" w:pos="0"/>
        </w:tabs>
        <w:suppressAutoHyphens/>
        <w:spacing w:line="240" w:lineRule="atLeast"/>
        <w:ind w:left="36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14.2</w:t>
      </w:r>
      <w:r w:rsidRPr="0002351D">
        <w:rPr>
          <w:rFonts w:asciiTheme="majorBidi" w:hAnsiTheme="majorBidi" w:cstheme="majorBidi"/>
          <w:color w:val="000000" w:themeColor="text1"/>
          <w:szCs w:val="24"/>
        </w:rPr>
        <w:tab/>
        <w:t>Draw the atomic structure of silicon and germanium.</w:t>
      </w:r>
    </w:p>
    <w:p w:rsidR="0088480E" w:rsidRPr="0002351D" w:rsidRDefault="0088480E" w:rsidP="0088480E">
      <w:pPr>
        <w:tabs>
          <w:tab w:val="left" w:pos="0"/>
          <w:tab w:val="left" w:pos="720"/>
        </w:tabs>
        <w:suppressAutoHyphens/>
        <w:spacing w:line="240" w:lineRule="atLeast"/>
        <w:ind w:left="36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14.3</w:t>
      </w:r>
      <w:r w:rsidRPr="0002351D">
        <w:rPr>
          <w:rFonts w:asciiTheme="majorBidi" w:hAnsiTheme="majorBidi" w:cstheme="majorBidi"/>
          <w:color w:val="000000" w:themeColor="text1"/>
          <w:szCs w:val="24"/>
        </w:rPr>
        <w:tab/>
        <w:t>Describe the process of bonding and conductivity in conductors and semi-conductors.</w:t>
      </w:r>
    </w:p>
    <w:p w:rsidR="0088480E" w:rsidRPr="0002351D" w:rsidRDefault="0088480E" w:rsidP="0088480E">
      <w:pPr>
        <w:tabs>
          <w:tab w:val="left" w:pos="0"/>
        </w:tabs>
        <w:suppressAutoHyphens/>
        <w:spacing w:line="240" w:lineRule="atLeast"/>
        <w:ind w:left="36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lastRenderedPageBreak/>
        <w:t>14.4</w:t>
      </w:r>
      <w:r w:rsidRPr="0002351D">
        <w:rPr>
          <w:rFonts w:asciiTheme="majorBidi" w:hAnsiTheme="majorBidi" w:cstheme="majorBidi"/>
          <w:color w:val="000000" w:themeColor="text1"/>
          <w:szCs w:val="24"/>
        </w:rPr>
        <w:tab/>
        <w:t>Explain energy bands in semi- conductors.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15.</w:t>
      </w:r>
      <w:r w:rsidRPr="0002351D">
        <w:rPr>
          <w:rFonts w:asciiTheme="majorBidi" w:hAnsiTheme="majorBidi" w:cstheme="majorBidi"/>
          <w:b/>
          <w:bCs/>
          <w:color w:val="000000" w:themeColor="text1"/>
          <w:szCs w:val="24"/>
        </w:rPr>
        <w:tab/>
        <w:t>USE ETCHING PROCESS IN DIFFERENT FIELDS OF TECHNOLOGY.</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15.1</w:t>
      </w:r>
      <w:r w:rsidRPr="0002351D">
        <w:rPr>
          <w:rFonts w:asciiTheme="majorBidi" w:hAnsiTheme="majorBidi" w:cstheme="majorBidi"/>
          <w:color w:val="000000" w:themeColor="text1"/>
          <w:szCs w:val="24"/>
        </w:rPr>
        <w:tab/>
        <w:t>Define etching process and its aims.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15.2</w:t>
      </w:r>
      <w:r w:rsidRPr="0002351D">
        <w:rPr>
          <w:rFonts w:asciiTheme="majorBidi" w:hAnsiTheme="majorBidi" w:cstheme="majorBidi"/>
          <w:color w:val="000000" w:themeColor="text1"/>
          <w:szCs w:val="24"/>
        </w:rPr>
        <w:tab/>
        <w:t>Enlist the chemicals/reagents used in the process.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15.3</w:t>
      </w:r>
      <w:r w:rsidRPr="0002351D">
        <w:rPr>
          <w:rFonts w:asciiTheme="majorBidi" w:hAnsiTheme="majorBidi" w:cstheme="majorBidi"/>
          <w:color w:val="000000" w:themeColor="text1"/>
          <w:szCs w:val="24"/>
        </w:rPr>
        <w:tab/>
        <w:t>Explain the use of the process in the technology.</w:t>
      </w:r>
    </w:p>
    <w:p w:rsidR="0088480E" w:rsidRPr="0002351D" w:rsidRDefault="0088480E" w:rsidP="0088480E">
      <w:pPr>
        <w:widowControl/>
        <w:rPr>
          <w:rFonts w:asciiTheme="majorBidi" w:hAnsiTheme="majorBidi" w:cstheme="majorBidi"/>
          <w:color w:val="000000" w:themeColor="text1"/>
        </w:rPr>
      </w:pPr>
      <w:r w:rsidRPr="0002351D">
        <w:rPr>
          <w:rFonts w:asciiTheme="majorBidi" w:hAnsiTheme="majorBidi" w:cstheme="majorBidi"/>
          <w:color w:val="000000" w:themeColor="text1"/>
        </w:rPr>
        <w:br w:type="page"/>
      </w:r>
    </w:p>
    <w:p w:rsidR="0088480E" w:rsidRPr="0002351D" w:rsidRDefault="0088480E" w:rsidP="0088480E">
      <w:pPr>
        <w:tabs>
          <w:tab w:val="left" w:pos="0"/>
        </w:tabs>
        <w:suppressAutoHyphens/>
        <w:spacing w:line="240" w:lineRule="atLeast"/>
        <w:jc w:val="center"/>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lastRenderedPageBreak/>
        <w:t>LIST OF PRACTICALS</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To introduce the common apparatus, glassware and chemical reagents used in the chemistry lab. </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purify a chemical substance by crystallization.</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separate a mixture of sand and salt.</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find the melting point of substance.</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find the pH of a solution with pH paper.</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separate a mixture of inks by chromatography.</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determine the co-efficient of viscosity of benzene with the help of Ostwald vasomotor.</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find the surface tension of a liquid with a stalagmometer.</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perform electrolysis of water to produce Hydrogen and Oxygen.</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determine the chemical equivalent of copper by electrolysis of Cu SO.</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get introduction with the scheme of analysis of salts for basic radicals.</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To </w:t>
      </w:r>
      <w:r w:rsidR="004B3A73" w:rsidRPr="0002351D">
        <w:rPr>
          <w:rFonts w:asciiTheme="majorBidi" w:hAnsiTheme="majorBidi" w:cstheme="majorBidi"/>
          <w:color w:val="000000" w:themeColor="text1"/>
          <w:szCs w:val="24"/>
        </w:rPr>
        <w:t>analyze</w:t>
      </w:r>
      <w:r w:rsidRPr="0002351D">
        <w:rPr>
          <w:rFonts w:asciiTheme="majorBidi" w:hAnsiTheme="majorBidi" w:cstheme="majorBidi"/>
          <w:color w:val="000000" w:themeColor="text1"/>
          <w:szCs w:val="24"/>
        </w:rPr>
        <w:t xml:space="preserve"> 1st group radicals (Ag</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 Pb</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 Hg</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make practice for detection 1st group radicals.</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get introduction with the scheme of II group radicals.</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detect and confirm II-A radicals (hg</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Pb</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Cu</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Cd</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Bi</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detect and confirm II-B radicals Sn</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Sb</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As</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get introduction with the scheme of III group radicals (Fe</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 Al</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Cr</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detect and confirm Fe</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Al</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and Cr</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get introduction with he scheme of IV group radicals.</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detect and confirm An</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and Mn</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radicals of IV group.</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detect and conform Co</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and Ni</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radicals of IV group.</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get introduction with the Acid Radical Scheme.</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detect dilute acid group.</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detect and confirm CO"</w:t>
      </w:r>
      <w:r w:rsidRPr="0002351D">
        <w:rPr>
          <w:rFonts w:asciiTheme="majorBidi" w:hAnsiTheme="majorBidi" w:cstheme="majorBidi"/>
          <w:color w:val="000000" w:themeColor="text1"/>
          <w:szCs w:val="24"/>
          <w:vertAlign w:val="subscript"/>
        </w:rPr>
        <w:t>3</w:t>
      </w:r>
      <w:r w:rsidRPr="0002351D">
        <w:rPr>
          <w:rFonts w:asciiTheme="majorBidi" w:hAnsiTheme="majorBidi" w:cstheme="majorBidi"/>
          <w:color w:val="000000" w:themeColor="text1"/>
          <w:szCs w:val="24"/>
        </w:rPr>
        <w:t xml:space="preserve"> and HCO'</w:t>
      </w:r>
      <w:r w:rsidRPr="0002351D">
        <w:rPr>
          <w:rFonts w:asciiTheme="majorBidi" w:hAnsiTheme="majorBidi" w:cstheme="majorBidi"/>
          <w:color w:val="000000" w:themeColor="text1"/>
          <w:szCs w:val="24"/>
          <w:vertAlign w:val="subscript"/>
        </w:rPr>
        <w:t>3</w:t>
      </w:r>
      <w:r w:rsidRPr="0002351D">
        <w:rPr>
          <w:rFonts w:asciiTheme="majorBidi" w:hAnsiTheme="majorBidi" w:cstheme="majorBidi"/>
          <w:color w:val="000000" w:themeColor="text1"/>
          <w:szCs w:val="24"/>
        </w:rPr>
        <w:t xml:space="preserve"> radicals.</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get introduction with the methods/apparatus of conducting volumetric estimations.</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prepare standard solution of a substance.</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find the strength of a given alkali solution.</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estimate HCO'</w:t>
      </w:r>
      <w:r w:rsidRPr="0002351D">
        <w:rPr>
          <w:rFonts w:asciiTheme="majorBidi" w:hAnsiTheme="majorBidi" w:cstheme="majorBidi"/>
          <w:color w:val="000000" w:themeColor="text1"/>
          <w:szCs w:val="24"/>
          <w:vertAlign w:val="subscript"/>
        </w:rPr>
        <w:t>3</w:t>
      </w:r>
      <w:r w:rsidRPr="0002351D">
        <w:rPr>
          <w:rFonts w:asciiTheme="majorBidi" w:hAnsiTheme="majorBidi" w:cstheme="majorBidi"/>
          <w:color w:val="000000" w:themeColor="text1"/>
          <w:szCs w:val="24"/>
        </w:rPr>
        <w:t xml:space="preserve"> contents in water.</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find out the %age composition of a mixture solution of KNO</w:t>
      </w:r>
      <w:r w:rsidRPr="0002351D">
        <w:rPr>
          <w:rFonts w:asciiTheme="majorBidi" w:hAnsiTheme="majorBidi" w:cstheme="majorBidi"/>
          <w:color w:val="000000" w:themeColor="text1"/>
          <w:szCs w:val="24"/>
          <w:vertAlign w:val="subscript"/>
        </w:rPr>
        <w:t>3</w:t>
      </w:r>
      <w:r w:rsidRPr="0002351D">
        <w:rPr>
          <w:rFonts w:asciiTheme="majorBidi" w:hAnsiTheme="majorBidi" w:cstheme="majorBidi"/>
          <w:color w:val="000000" w:themeColor="text1"/>
          <w:szCs w:val="24"/>
        </w:rPr>
        <w:t xml:space="preserve"> and KOH volumetrically.</w:t>
      </w:r>
    </w:p>
    <w:p w:rsidR="0088480E" w:rsidRPr="0002351D" w:rsidRDefault="0088480E" w:rsidP="0088480E">
      <w:pPr>
        <w:pStyle w:val="ListParagraph"/>
        <w:numPr>
          <w:ilvl w:val="0"/>
          <w:numId w:val="195"/>
        </w:numPr>
        <w:tabs>
          <w:tab w:val="left" w:pos="0"/>
        </w:tabs>
        <w:suppressAutoHyphens/>
        <w:autoSpaceDE/>
        <w:autoSpaceDN/>
        <w:spacing w:before="0" w:line="240" w:lineRule="atLeast"/>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find the amount of chloride ions (Cl') in water volumetrically.</w:t>
      </w:r>
    </w:p>
    <w:p w:rsidR="0088480E" w:rsidRPr="0002351D" w:rsidRDefault="0088480E" w:rsidP="0088480E">
      <w:pPr>
        <w:tabs>
          <w:tab w:val="left" w:pos="0"/>
        </w:tabs>
        <w:suppressAutoHyphens/>
        <w:spacing w:line="240" w:lineRule="atLeast"/>
        <w:rPr>
          <w:rFonts w:asciiTheme="majorBidi" w:hAnsiTheme="majorBidi" w:cstheme="majorBidi"/>
          <w:color w:val="000000" w:themeColor="text1"/>
          <w:szCs w:val="24"/>
        </w:rPr>
      </w:pPr>
    </w:p>
    <w:p w:rsidR="0088480E" w:rsidRPr="0002351D" w:rsidRDefault="0088480E" w:rsidP="0088480E">
      <w:pPr>
        <w:rPr>
          <w:rFonts w:asciiTheme="majorBidi" w:hAnsiTheme="majorBidi" w:cstheme="majorBidi"/>
          <w:color w:val="000000" w:themeColor="text1"/>
        </w:rPr>
      </w:pPr>
      <w:r w:rsidRPr="0002351D">
        <w:rPr>
          <w:rFonts w:asciiTheme="majorBidi" w:hAnsiTheme="majorBidi" w:cstheme="majorBidi"/>
          <w:color w:val="000000" w:themeColor="text1"/>
          <w:szCs w:val="24"/>
        </w:rPr>
        <w:br w:type="page"/>
      </w:r>
    </w:p>
    <w:p w:rsidR="00B141CF" w:rsidRDefault="00B141CF">
      <w:pPr>
        <w:rPr>
          <w:sz w:val="23"/>
        </w:rPr>
        <w:sectPr w:rsidR="00B141CF">
          <w:pgSz w:w="12240" w:h="16340"/>
          <w:pgMar w:top="700" w:right="640" w:bottom="1480" w:left="1240" w:header="0" w:footer="1294" w:gutter="0"/>
          <w:cols w:space="720"/>
        </w:sectPr>
      </w:pPr>
    </w:p>
    <w:p w:rsidR="00B141CF" w:rsidRPr="00B03B47" w:rsidRDefault="009F45E6" w:rsidP="00B03B47">
      <w:pPr>
        <w:pStyle w:val="Heading1"/>
        <w:tabs>
          <w:tab w:val="left" w:pos="1929"/>
        </w:tabs>
        <w:spacing w:before="69"/>
        <w:ind w:left="0" w:firstLine="0"/>
      </w:pPr>
      <w:r>
        <w:rPr>
          <w:w w:val="105"/>
        </w:rPr>
        <w:lastRenderedPageBreak/>
        <w:t>Comp-112</w:t>
      </w:r>
      <w:r>
        <w:rPr>
          <w:w w:val="105"/>
        </w:rPr>
        <w:tab/>
        <w:t>COMPUTER</w:t>
      </w:r>
      <w:r>
        <w:rPr>
          <w:spacing w:val="-9"/>
          <w:w w:val="105"/>
        </w:rPr>
        <w:t xml:space="preserve"> </w:t>
      </w:r>
      <w:r>
        <w:rPr>
          <w:w w:val="105"/>
        </w:rPr>
        <w:t>FUNDAMENTALS</w:t>
      </w:r>
    </w:p>
    <w:p w:rsidR="00B141CF" w:rsidRDefault="00B141CF">
      <w:pPr>
        <w:rPr>
          <w:sz w:val="14"/>
        </w:rPr>
        <w:sectPr w:rsidR="00B141CF">
          <w:pgSz w:w="12240" w:h="16340"/>
          <w:pgMar w:top="960" w:right="640" w:bottom="1480" w:left="1240" w:header="0" w:footer="1294" w:gutter="0"/>
          <w:cols w:space="720"/>
        </w:sectPr>
      </w:pPr>
    </w:p>
    <w:p w:rsidR="00B141CF" w:rsidRDefault="00B141CF">
      <w:pPr>
        <w:pStyle w:val="BodyText"/>
        <w:spacing w:before="0"/>
        <w:ind w:left="0" w:firstLine="0"/>
        <w:rPr>
          <w:b/>
          <w:sz w:val="26"/>
        </w:rPr>
      </w:pPr>
    </w:p>
    <w:p w:rsidR="00B141CF" w:rsidRDefault="00B141CF">
      <w:pPr>
        <w:pStyle w:val="BodyText"/>
        <w:spacing w:before="8"/>
        <w:ind w:left="0" w:firstLine="0"/>
        <w:rPr>
          <w:b/>
          <w:sz w:val="30"/>
        </w:rPr>
      </w:pPr>
    </w:p>
    <w:p w:rsidR="00B141CF" w:rsidRDefault="009F45E6">
      <w:pPr>
        <w:ind w:left="431"/>
        <w:rPr>
          <w:b/>
          <w:sz w:val="23"/>
        </w:rPr>
      </w:pPr>
      <w:r>
        <w:rPr>
          <w:b/>
          <w:w w:val="105"/>
          <w:sz w:val="23"/>
        </w:rPr>
        <w:t>Total contact hours:</w:t>
      </w:r>
    </w:p>
    <w:p w:rsidR="00B141CF" w:rsidRDefault="009F45E6">
      <w:pPr>
        <w:pStyle w:val="BodyText"/>
        <w:tabs>
          <w:tab w:val="left" w:pos="2592"/>
        </w:tabs>
        <w:ind w:left="1151" w:firstLine="0"/>
      </w:pPr>
      <w:r>
        <w:rPr>
          <w:spacing w:val="-3"/>
          <w:w w:val="105"/>
        </w:rPr>
        <w:t>Theory:</w:t>
      </w:r>
      <w:r>
        <w:rPr>
          <w:spacing w:val="-3"/>
          <w:w w:val="105"/>
        </w:rPr>
        <w:tab/>
      </w:r>
      <w:r>
        <w:rPr>
          <w:w w:val="105"/>
        </w:rPr>
        <w:t>32</w:t>
      </w:r>
      <w:r>
        <w:rPr>
          <w:spacing w:val="-26"/>
          <w:w w:val="105"/>
        </w:rPr>
        <w:t xml:space="preserve"> </w:t>
      </w:r>
      <w:r>
        <w:rPr>
          <w:w w:val="105"/>
        </w:rPr>
        <w:t>Hours.</w:t>
      </w:r>
    </w:p>
    <w:p w:rsidR="00B141CF" w:rsidRDefault="009F45E6">
      <w:pPr>
        <w:pStyle w:val="BodyText"/>
        <w:tabs>
          <w:tab w:val="left" w:pos="2592"/>
        </w:tabs>
        <w:spacing w:before="17"/>
        <w:ind w:left="1151" w:firstLine="0"/>
      </w:pPr>
      <w:r>
        <w:rPr>
          <w:spacing w:val="-4"/>
          <w:w w:val="105"/>
        </w:rPr>
        <w:t>Practical:</w:t>
      </w:r>
      <w:r>
        <w:rPr>
          <w:spacing w:val="-4"/>
          <w:w w:val="105"/>
        </w:rPr>
        <w:tab/>
      </w:r>
      <w:r>
        <w:rPr>
          <w:w w:val="105"/>
        </w:rPr>
        <w:t>96</w:t>
      </w:r>
      <w:r>
        <w:rPr>
          <w:spacing w:val="-26"/>
          <w:w w:val="105"/>
        </w:rPr>
        <w:t xml:space="preserve"> </w:t>
      </w:r>
      <w:r>
        <w:rPr>
          <w:w w:val="105"/>
        </w:rPr>
        <w:t>Hours.</w:t>
      </w:r>
    </w:p>
    <w:p w:rsidR="00B141CF" w:rsidRDefault="009F45E6">
      <w:pPr>
        <w:pStyle w:val="BodyText"/>
        <w:tabs>
          <w:tab w:val="left" w:pos="1151"/>
          <w:tab w:val="left" w:pos="1872"/>
        </w:tabs>
        <w:spacing w:before="98"/>
        <w:ind w:left="431" w:firstLine="0"/>
      </w:pPr>
      <w:r>
        <w:br w:type="column"/>
      </w:r>
      <w:r>
        <w:rPr>
          <w:w w:val="105"/>
        </w:rPr>
        <w:lastRenderedPageBreak/>
        <w:t>T</w:t>
      </w:r>
      <w:r>
        <w:rPr>
          <w:w w:val="105"/>
        </w:rPr>
        <w:tab/>
        <w:t>P</w:t>
      </w:r>
      <w:r>
        <w:rPr>
          <w:w w:val="105"/>
        </w:rPr>
        <w:tab/>
        <w:t>C</w:t>
      </w:r>
    </w:p>
    <w:p w:rsidR="00B141CF" w:rsidRDefault="009F45E6">
      <w:pPr>
        <w:pStyle w:val="BodyText"/>
        <w:tabs>
          <w:tab w:val="left" w:pos="1151"/>
          <w:tab w:val="left" w:pos="1872"/>
        </w:tabs>
        <w:spacing w:before="16"/>
        <w:ind w:left="431" w:firstLine="0"/>
      </w:pPr>
      <w:r>
        <w:rPr>
          <w:w w:val="105"/>
        </w:rPr>
        <w:t>1</w:t>
      </w:r>
      <w:r>
        <w:rPr>
          <w:w w:val="105"/>
        </w:rPr>
        <w:tab/>
        <w:t>3</w:t>
      </w:r>
      <w:r>
        <w:rPr>
          <w:w w:val="105"/>
        </w:rPr>
        <w:tab/>
        <w:t>2</w:t>
      </w:r>
    </w:p>
    <w:p w:rsidR="00B141CF" w:rsidRDefault="00B141CF">
      <w:pPr>
        <w:sectPr w:rsidR="00B141CF">
          <w:type w:val="continuous"/>
          <w:pgSz w:w="12240" w:h="16340"/>
          <w:pgMar w:top="1140" w:right="640" w:bottom="280" w:left="1240" w:header="720" w:footer="720" w:gutter="0"/>
          <w:cols w:num="2" w:space="720" w:equalWidth="0">
            <w:col w:w="3563" w:space="2920"/>
            <w:col w:w="3877"/>
          </w:cols>
        </w:sectPr>
      </w:pPr>
    </w:p>
    <w:p w:rsidR="00B141CF" w:rsidRDefault="00B141CF">
      <w:pPr>
        <w:pStyle w:val="BodyText"/>
        <w:ind w:left="0" w:firstLine="0"/>
        <w:rPr>
          <w:sz w:val="16"/>
        </w:rPr>
      </w:pPr>
    </w:p>
    <w:p w:rsidR="00B141CF" w:rsidRDefault="009F45E6">
      <w:pPr>
        <w:pStyle w:val="BodyText"/>
        <w:spacing w:before="97"/>
        <w:ind w:left="431" w:firstLine="0"/>
      </w:pPr>
      <w:r>
        <w:rPr>
          <w:b/>
          <w:w w:val="105"/>
        </w:rPr>
        <w:t xml:space="preserve">AIMS </w:t>
      </w:r>
      <w:r>
        <w:rPr>
          <w:w w:val="105"/>
        </w:rPr>
        <w:t>After completion of this course the students will be able to</w:t>
      </w:r>
    </w:p>
    <w:p w:rsidR="00B141CF" w:rsidRDefault="009F45E6">
      <w:pPr>
        <w:pStyle w:val="ListParagraph"/>
        <w:numPr>
          <w:ilvl w:val="0"/>
          <w:numId w:val="22"/>
        </w:numPr>
        <w:tabs>
          <w:tab w:val="left" w:pos="1872"/>
          <w:tab w:val="left" w:pos="1873"/>
        </w:tabs>
        <w:ind w:hanging="722"/>
        <w:rPr>
          <w:sz w:val="23"/>
        </w:rPr>
      </w:pPr>
      <w:r>
        <w:rPr>
          <w:w w:val="105"/>
          <w:sz w:val="23"/>
        </w:rPr>
        <w:t xml:space="preserve">Describe </w:t>
      </w:r>
      <w:r>
        <w:rPr>
          <w:spacing w:val="-4"/>
          <w:w w:val="105"/>
          <w:sz w:val="23"/>
        </w:rPr>
        <w:t>micro</w:t>
      </w:r>
      <w:r w:rsidR="00243261">
        <w:rPr>
          <w:spacing w:val="-4"/>
          <w:w w:val="105"/>
          <w:sz w:val="23"/>
        </w:rPr>
        <w:t>-, mini</w:t>
      </w:r>
      <w:r>
        <w:rPr>
          <w:spacing w:val="-4"/>
          <w:w w:val="105"/>
          <w:sz w:val="23"/>
        </w:rPr>
        <w:t xml:space="preserve">-, </w:t>
      </w:r>
      <w:r>
        <w:rPr>
          <w:spacing w:val="-3"/>
          <w:w w:val="105"/>
          <w:sz w:val="23"/>
        </w:rPr>
        <w:t xml:space="preserve">mainframe- </w:t>
      </w:r>
      <w:r>
        <w:rPr>
          <w:w w:val="105"/>
          <w:sz w:val="23"/>
        </w:rPr>
        <w:t>and</w:t>
      </w:r>
      <w:r>
        <w:rPr>
          <w:spacing w:val="-36"/>
          <w:w w:val="105"/>
          <w:sz w:val="23"/>
        </w:rPr>
        <w:t xml:space="preserve"> </w:t>
      </w:r>
      <w:r>
        <w:rPr>
          <w:spacing w:val="-4"/>
          <w:w w:val="105"/>
          <w:sz w:val="23"/>
        </w:rPr>
        <w:t>super-computer.</w:t>
      </w:r>
    </w:p>
    <w:p w:rsidR="00B141CF" w:rsidRDefault="009F45E6">
      <w:pPr>
        <w:pStyle w:val="ListParagraph"/>
        <w:numPr>
          <w:ilvl w:val="0"/>
          <w:numId w:val="22"/>
        </w:numPr>
        <w:tabs>
          <w:tab w:val="left" w:pos="1872"/>
          <w:tab w:val="left" w:pos="1873"/>
        </w:tabs>
        <w:spacing w:before="10"/>
        <w:ind w:hanging="722"/>
        <w:rPr>
          <w:sz w:val="23"/>
        </w:rPr>
      </w:pPr>
      <w:r>
        <w:rPr>
          <w:w w:val="105"/>
          <w:sz w:val="23"/>
        </w:rPr>
        <w:t>Explain</w:t>
      </w:r>
      <w:r>
        <w:rPr>
          <w:spacing w:val="-10"/>
          <w:w w:val="105"/>
          <w:sz w:val="23"/>
        </w:rPr>
        <w:t xml:space="preserve"> </w:t>
      </w:r>
      <w:r>
        <w:rPr>
          <w:spacing w:val="-2"/>
          <w:w w:val="105"/>
          <w:sz w:val="23"/>
        </w:rPr>
        <w:t>the</w:t>
      </w:r>
      <w:r>
        <w:rPr>
          <w:spacing w:val="-11"/>
          <w:w w:val="105"/>
          <w:sz w:val="23"/>
        </w:rPr>
        <w:t xml:space="preserve"> </w:t>
      </w:r>
      <w:r>
        <w:rPr>
          <w:spacing w:val="-3"/>
          <w:w w:val="105"/>
          <w:sz w:val="23"/>
        </w:rPr>
        <w:t>function</w:t>
      </w:r>
      <w:r>
        <w:rPr>
          <w:spacing w:val="-9"/>
          <w:w w:val="105"/>
          <w:sz w:val="23"/>
        </w:rPr>
        <w:t xml:space="preserve"> </w:t>
      </w:r>
      <w:r>
        <w:rPr>
          <w:w w:val="105"/>
          <w:sz w:val="23"/>
        </w:rPr>
        <w:t>of</w:t>
      </w:r>
      <w:r>
        <w:rPr>
          <w:spacing w:val="-13"/>
          <w:w w:val="105"/>
          <w:sz w:val="23"/>
        </w:rPr>
        <w:t xml:space="preserve"> </w:t>
      </w:r>
      <w:r>
        <w:rPr>
          <w:w w:val="105"/>
          <w:sz w:val="23"/>
        </w:rPr>
        <w:t>CPU,</w:t>
      </w:r>
      <w:r>
        <w:rPr>
          <w:spacing w:val="-15"/>
          <w:w w:val="105"/>
          <w:sz w:val="23"/>
        </w:rPr>
        <w:t xml:space="preserve"> </w:t>
      </w:r>
      <w:r>
        <w:rPr>
          <w:w w:val="105"/>
          <w:sz w:val="23"/>
        </w:rPr>
        <w:t>input</w:t>
      </w:r>
      <w:r>
        <w:rPr>
          <w:spacing w:val="-14"/>
          <w:w w:val="105"/>
          <w:sz w:val="23"/>
        </w:rPr>
        <w:t xml:space="preserve"> </w:t>
      </w:r>
      <w:r>
        <w:rPr>
          <w:spacing w:val="-3"/>
          <w:w w:val="105"/>
          <w:sz w:val="23"/>
        </w:rPr>
        <w:t>and</w:t>
      </w:r>
      <w:r>
        <w:rPr>
          <w:spacing w:val="-11"/>
          <w:w w:val="105"/>
          <w:sz w:val="23"/>
        </w:rPr>
        <w:t xml:space="preserve"> </w:t>
      </w:r>
      <w:r>
        <w:rPr>
          <w:w w:val="105"/>
          <w:sz w:val="23"/>
        </w:rPr>
        <w:t>output</w:t>
      </w:r>
      <w:r>
        <w:rPr>
          <w:spacing w:val="-14"/>
          <w:w w:val="105"/>
          <w:sz w:val="23"/>
        </w:rPr>
        <w:t xml:space="preserve"> </w:t>
      </w:r>
      <w:r>
        <w:rPr>
          <w:spacing w:val="-4"/>
          <w:w w:val="105"/>
          <w:sz w:val="23"/>
        </w:rPr>
        <w:t>devices</w:t>
      </w:r>
      <w:r>
        <w:rPr>
          <w:spacing w:val="-12"/>
          <w:w w:val="105"/>
          <w:sz w:val="23"/>
        </w:rPr>
        <w:t xml:space="preserve"> </w:t>
      </w:r>
      <w:r>
        <w:rPr>
          <w:w w:val="105"/>
          <w:sz w:val="23"/>
        </w:rPr>
        <w:t>of</w:t>
      </w:r>
      <w:r>
        <w:rPr>
          <w:spacing w:val="-14"/>
          <w:w w:val="105"/>
          <w:sz w:val="23"/>
        </w:rPr>
        <w:t xml:space="preserve"> </w:t>
      </w:r>
      <w:r>
        <w:rPr>
          <w:w w:val="105"/>
          <w:sz w:val="23"/>
        </w:rPr>
        <w:t>a</w:t>
      </w:r>
      <w:r>
        <w:rPr>
          <w:spacing w:val="-11"/>
          <w:w w:val="105"/>
          <w:sz w:val="23"/>
        </w:rPr>
        <w:t xml:space="preserve"> </w:t>
      </w:r>
      <w:r>
        <w:rPr>
          <w:w w:val="105"/>
          <w:sz w:val="23"/>
        </w:rPr>
        <w:t>computer</w:t>
      </w:r>
      <w:r>
        <w:rPr>
          <w:spacing w:val="-12"/>
          <w:w w:val="105"/>
          <w:sz w:val="23"/>
        </w:rPr>
        <w:t xml:space="preserve"> </w:t>
      </w:r>
      <w:r>
        <w:rPr>
          <w:spacing w:val="-5"/>
          <w:w w:val="105"/>
          <w:sz w:val="23"/>
        </w:rPr>
        <w:t>system</w:t>
      </w:r>
    </w:p>
    <w:p w:rsidR="00B141CF" w:rsidRDefault="009F45E6">
      <w:pPr>
        <w:pStyle w:val="ListParagraph"/>
        <w:numPr>
          <w:ilvl w:val="0"/>
          <w:numId w:val="22"/>
        </w:numPr>
        <w:tabs>
          <w:tab w:val="left" w:pos="1872"/>
          <w:tab w:val="left" w:pos="1873"/>
        </w:tabs>
        <w:spacing w:before="16"/>
        <w:ind w:hanging="722"/>
        <w:rPr>
          <w:sz w:val="23"/>
        </w:rPr>
      </w:pPr>
      <w:r>
        <w:rPr>
          <w:w w:val="105"/>
          <w:sz w:val="23"/>
        </w:rPr>
        <w:t>Enlist,</w:t>
      </w:r>
      <w:r>
        <w:rPr>
          <w:spacing w:val="-7"/>
          <w:w w:val="105"/>
          <w:sz w:val="23"/>
        </w:rPr>
        <w:t xml:space="preserve"> </w:t>
      </w:r>
      <w:r>
        <w:rPr>
          <w:spacing w:val="-5"/>
          <w:w w:val="105"/>
          <w:sz w:val="23"/>
        </w:rPr>
        <w:t>appropriate</w:t>
      </w:r>
      <w:r>
        <w:rPr>
          <w:spacing w:val="-11"/>
          <w:w w:val="105"/>
          <w:sz w:val="23"/>
        </w:rPr>
        <w:t xml:space="preserve"> </w:t>
      </w:r>
      <w:r>
        <w:rPr>
          <w:spacing w:val="-4"/>
          <w:w w:val="105"/>
          <w:sz w:val="23"/>
        </w:rPr>
        <w:t>specification</w:t>
      </w:r>
      <w:r>
        <w:rPr>
          <w:spacing w:val="-15"/>
          <w:w w:val="105"/>
          <w:sz w:val="23"/>
        </w:rPr>
        <w:t xml:space="preserve"> </w:t>
      </w:r>
      <w:r>
        <w:rPr>
          <w:w w:val="105"/>
          <w:sz w:val="23"/>
        </w:rPr>
        <w:t>of</w:t>
      </w:r>
      <w:r>
        <w:rPr>
          <w:spacing w:val="-6"/>
          <w:w w:val="105"/>
          <w:sz w:val="23"/>
        </w:rPr>
        <w:t xml:space="preserve"> </w:t>
      </w:r>
      <w:r>
        <w:rPr>
          <w:w w:val="105"/>
          <w:sz w:val="23"/>
        </w:rPr>
        <w:t>a</w:t>
      </w:r>
      <w:r>
        <w:rPr>
          <w:spacing w:val="4"/>
          <w:w w:val="105"/>
          <w:sz w:val="23"/>
        </w:rPr>
        <w:t xml:space="preserve"> </w:t>
      </w:r>
      <w:r>
        <w:rPr>
          <w:w w:val="105"/>
          <w:sz w:val="23"/>
        </w:rPr>
        <w:t>computer</w:t>
      </w:r>
      <w:r>
        <w:rPr>
          <w:spacing w:val="-6"/>
          <w:w w:val="105"/>
          <w:sz w:val="23"/>
        </w:rPr>
        <w:t xml:space="preserve"> </w:t>
      </w:r>
      <w:r>
        <w:rPr>
          <w:w w:val="105"/>
          <w:sz w:val="23"/>
        </w:rPr>
        <w:t>for</w:t>
      </w:r>
      <w:r>
        <w:rPr>
          <w:spacing w:val="-11"/>
          <w:w w:val="105"/>
          <w:sz w:val="23"/>
        </w:rPr>
        <w:t xml:space="preserve"> </w:t>
      </w:r>
      <w:r w:rsidR="00243261">
        <w:rPr>
          <w:w w:val="105"/>
          <w:sz w:val="23"/>
        </w:rPr>
        <w:t>ascertain</w:t>
      </w:r>
      <w:r>
        <w:rPr>
          <w:spacing w:val="-3"/>
          <w:w w:val="105"/>
          <w:sz w:val="23"/>
        </w:rPr>
        <w:t xml:space="preserve"> specific</w:t>
      </w:r>
      <w:r>
        <w:rPr>
          <w:spacing w:val="-9"/>
          <w:w w:val="105"/>
          <w:sz w:val="23"/>
        </w:rPr>
        <w:t xml:space="preserve"> </w:t>
      </w:r>
      <w:r>
        <w:rPr>
          <w:spacing w:val="-4"/>
          <w:w w:val="105"/>
          <w:sz w:val="23"/>
        </w:rPr>
        <w:t>purpose.</w:t>
      </w:r>
    </w:p>
    <w:p w:rsidR="00B141CF" w:rsidRDefault="009F45E6">
      <w:pPr>
        <w:pStyle w:val="ListParagraph"/>
        <w:numPr>
          <w:ilvl w:val="0"/>
          <w:numId w:val="22"/>
        </w:numPr>
        <w:tabs>
          <w:tab w:val="left" w:pos="1872"/>
          <w:tab w:val="left" w:pos="1873"/>
        </w:tabs>
        <w:ind w:hanging="722"/>
        <w:rPr>
          <w:sz w:val="23"/>
        </w:rPr>
      </w:pPr>
      <w:r>
        <w:rPr>
          <w:w w:val="105"/>
          <w:sz w:val="23"/>
        </w:rPr>
        <w:t xml:space="preserve">Apply </w:t>
      </w:r>
      <w:r>
        <w:rPr>
          <w:spacing w:val="-3"/>
          <w:w w:val="105"/>
          <w:sz w:val="23"/>
        </w:rPr>
        <w:t xml:space="preserve">Windows and </w:t>
      </w:r>
      <w:r>
        <w:rPr>
          <w:spacing w:val="-4"/>
          <w:w w:val="105"/>
          <w:sz w:val="23"/>
        </w:rPr>
        <w:t xml:space="preserve">Disk </w:t>
      </w:r>
      <w:r>
        <w:rPr>
          <w:spacing w:val="-5"/>
          <w:w w:val="105"/>
          <w:sz w:val="23"/>
        </w:rPr>
        <w:t xml:space="preserve">operating </w:t>
      </w:r>
      <w:r>
        <w:rPr>
          <w:spacing w:val="-3"/>
          <w:w w:val="105"/>
          <w:sz w:val="23"/>
        </w:rPr>
        <w:t xml:space="preserve">system </w:t>
      </w:r>
      <w:r>
        <w:rPr>
          <w:w w:val="105"/>
          <w:sz w:val="23"/>
        </w:rPr>
        <w:t>for a</w:t>
      </w:r>
      <w:r>
        <w:rPr>
          <w:spacing w:val="-8"/>
          <w:w w:val="105"/>
          <w:sz w:val="23"/>
        </w:rPr>
        <w:t xml:space="preserve"> </w:t>
      </w:r>
      <w:r w:rsidR="00243261">
        <w:rPr>
          <w:spacing w:val="-3"/>
          <w:w w:val="105"/>
          <w:sz w:val="23"/>
        </w:rPr>
        <w:t>specific operation</w:t>
      </w:r>
      <w:r>
        <w:rPr>
          <w:spacing w:val="-3"/>
          <w:w w:val="105"/>
          <w:sz w:val="23"/>
        </w:rPr>
        <w:t>.</w:t>
      </w:r>
    </w:p>
    <w:p w:rsidR="00B141CF" w:rsidRDefault="009F45E6">
      <w:pPr>
        <w:pStyle w:val="ListParagraph"/>
        <w:numPr>
          <w:ilvl w:val="0"/>
          <w:numId w:val="22"/>
        </w:numPr>
        <w:tabs>
          <w:tab w:val="left" w:pos="1872"/>
          <w:tab w:val="left" w:pos="1873"/>
        </w:tabs>
        <w:ind w:hanging="722"/>
        <w:rPr>
          <w:sz w:val="23"/>
        </w:rPr>
      </w:pPr>
      <w:r>
        <w:rPr>
          <w:w w:val="105"/>
          <w:sz w:val="23"/>
        </w:rPr>
        <w:t xml:space="preserve">Design small </w:t>
      </w:r>
      <w:r>
        <w:rPr>
          <w:spacing w:val="-5"/>
          <w:w w:val="105"/>
          <w:sz w:val="23"/>
        </w:rPr>
        <w:t xml:space="preserve">program </w:t>
      </w:r>
      <w:r>
        <w:rPr>
          <w:w w:val="105"/>
          <w:sz w:val="23"/>
        </w:rPr>
        <w:t>in C</w:t>
      </w:r>
      <w:r>
        <w:rPr>
          <w:spacing w:val="-26"/>
          <w:w w:val="105"/>
          <w:sz w:val="23"/>
        </w:rPr>
        <w:t xml:space="preserve"> </w:t>
      </w:r>
      <w:r>
        <w:rPr>
          <w:spacing w:val="-3"/>
          <w:w w:val="105"/>
          <w:sz w:val="23"/>
        </w:rPr>
        <w:t>language.</w:t>
      </w:r>
    </w:p>
    <w:p w:rsidR="00B141CF" w:rsidRDefault="009F45E6">
      <w:pPr>
        <w:pStyle w:val="ListParagraph"/>
        <w:numPr>
          <w:ilvl w:val="0"/>
          <w:numId w:val="22"/>
        </w:numPr>
        <w:tabs>
          <w:tab w:val="left" w:pos="1872"/>
          <w:tab w:val="left" w:pos="1873"/>
        </w:tabs>
        <w:spacing w:before="17" w:line="247" w:lineRule="auto"/>
        <w:ind w:left="1151" w:right="3109" w:firstLine="0"/>
        <w:rPr>
          <w:sz w:val="23"/>
        </w:rPr>
      </w:pPr>
      <w:r>
        <w:rPr>
          <w:w w:val="105"/>
          <w:sz w:val="23"/>
        </w:rPr>
        <w:t xml:space="preserve">Use MS Word </w:t>
      </w:r>
      <w:r>
        <w:rPr>
          <w:spacing w:val="-4"/>
          <w:w w:val="105"/>
          <w:sz w:val="23"/>
        </w:rPr>
        <w:t xml:space="preserve">Application Package </w:t>
      </w:r>
      <w:r>
        <w:rPr>
          <w:w w:val="105"/>
          <w:sz w:val="23"/>
        </w:rPr>
        <w:t xml:space="preserve">as a word </w:t>
      </w:r>
      <w:r>
        <w:rPr>
          <w:spacing w:val="-5"/>
          <w:w w:val="105"/>
          <w:sz w:val="23"/>
        </w:rPr>
        <w:t xml:space="preserve">processor. </w:t>
      </w:r>
      <w:r>
        <w:rPr>
          <w:w w:val="105"/>
          <w:sz w:val="23"/>
        </w:rPr>
        <w:t>Use</w:t>
      </w:r>
      <w:r>
        <w:rPr>
          <w:spacing w:val="-14"/>
          <w:w w:val="105"/>
          <w:sz w:val="23"/>
        </w:rPr>
        <w:t xml:space="preserve"> </w:t>
      </w:r>
      <w:r>
        <w:rPr>
          <w:w w:val="105"/>
          <w:sz w:val="23"/>
        </w:rPr>
        <w:t>MS</w:t>
      </w:r>
      <w:r>
        <w:rPr>
          <w:spacing w:val="-10"/>
          <w:w w:val="105"/>
          <w:sz w:val="23"/>
        </w:rPr>
        <w:t xml:space="preserve"> </w:t>
      </w:r>
      <w:r>
        <w:rPr>
          <w:w w:val="105"/>
          <w:sz w:val="23"/>
        </w:rPr>
        <w:t>Excel</w:t>
      </w:r>
      <w:r>
        <w:rPr>
          <w:spacing w:val="-15"/>
          <w:w w:val="105"/>
          <w:sz w:val="23"/>
        </w:rPr>
        <w:t xml:space="preserve"> </w:t>
      </w:r>
      <w:r>
        <w:rPr>
          <w:spacing w:val="-4"/>
          <w:w w:val="105"/>
          <w:sz w:val="23"/>
        </w:rPr>
        <w:t>Application</w:t>
      </w:r>
      <w:r>
        <w:rPr>
          <w:spacing w:val="-18"/>
          <w:w w:val="105"/>
          <w:sz w:val="23"/>
        </w:rPr>
        <w:t xml:space="preserve"> </w:t>
      </w:r>
      <w:r>
        <w:rPr>
          <w:spacing w:val="-3"/>
          <w:w w:val="105"/>
          <w:sz w:val="23"/>
        </w:rPr>
        <w:t>Package</w:t>
      </w:r>
      <w:r>
        <w:rPr>
          <w:spacing w:val="-23"/>
          <w:w w:val="105"/>
          <w:sz w:val="23"/>
        </w:rPr>
        <w:t xml:space="preserve"> </w:t>
      </w:r>
      <w:r>
        <w:rPr>
          <w:w w:val="105"/>
          <w:sz w:val="23"/>
        </w:rPr>
        <w:t>as</w:t>
      </w:r>
      <w:r>
        <w:rPr>
          <w:spacing w:val="-15"/>
          <w:w w:val="105"/>
          <w:sz w:val="23"/>
        </w:rPr>
        <w:t xml:space="preserve"> </w:t>
      </w:r>
      <w:r>
        <w:rPr>
          <w:w w:val="105"/>
          <w:sz w:val="23"/>
        </w:rPr>
        <w:t>an</w:t>
      </w:r>
      <w:r>
        <w:rPr>
          <w:spacing w:val="-12"/>
          <w:w w:val="105"/>
          <w:sz w:val="23"/>
        </w:rPr>
        <w:t xml:space="preserve"> </w:t>
      </w:r>
      <w:r>
        <w:rPr>
          <w:spacing w:val="-3"/>
          <w:w w:val="105"/>
          <w:sz w:val="23"/>
        </w:rPr>
        <w:t>electronic</w:t>
      </w:r>
      <w:r>
        <w:rPr>
          <w:spacing w:val="-17"/>
          <w:w w:val="105"/>
          <w:sz w:val="23"/>
        </w:rPr>
        <w:t xml:space="preserve"> </w:t>
      </w:r>
      <w:r>
        <w:rPr>
          <w:w w:val="105"/>
          <w:sz w:val="23"/>
        </w:rPr>
        <w:t>spread</w:t>
      </w:r>
      <w:r>
        <w:rPr>
          <w:spacing w:val="-35"/>
          <w:w w:val="105"/>
          <w:sz w:val="23"/>
        </w:rPr>
        <w:t xml:space="preserve"> </w:t>
      </w:r>
      <w:r>
        <w:rPr>
          <w:w w:val="105"/>
          <w:sz w:val="23"/>
        </w:rPr>
        <w:t>sheet.</w:t>
      </w:r>
    </w:p>
    <w:p w:rsidR="00B141CF" w:rsidRDefault="00B141CF">
      <w:pPr>
        <w:pStyle w:val="BodyText"/>
        <w:spacing w:before="7"/>
        <w:ind w:left="0" w:firstLine="0"/>
        <w:rPr>
          <w:sz w:val="24"/>
        </w:rPr>
      </w:pPr>
    </w:p>
    <w:p w:rsidR="00B141CF" w:rsidRDefault="009F45E6">
      <w:pPr>
        <w:pStyle w:val="Heading1"/>
        <w:ind w:left="431" w:firstLine="0"/>
      </w:pPr>
      <w:r>
        <w:rPr>
          <w:w w:val="105"/>
        </w:rPr>
        <w:t>COURSE CONTENTS</w:t>
      </w:r>
    </w:p>
    <w:p w:rsidR="00B141CF" w:rsidRDefault="00B141CF">
      <w:pPr>
        <w:pStyle w:val="BodyText"/>
        <w:spacing w:before="7"/>
        <w:ind w:left="0" w:firstLine="0"/>
        <w:rPr>
          <w:b/>
          <w:sz w:val="24"/>
        </w:rPr>
      </w:pPr>
    </w:p>
    <w:p w:rsidR="00B141CF" w:rsidRDefault="009F45E6">
      <w:pPr>
        <w:pStyle w:val="ListParagraph"/>
        <w:numPr>
          <w:ilvl w:val="0"/>
          <w:numId w:val="23"/>
        </w:numPr>
        <w:tabs>
          <w:tab w:val="left" w:pos="1151"/>
          <w:tab w:val="left" w:pos="1152"/>
          <w:tab w:val="left" w:pos="9076"/>
        </w:tabs>
        <w:spacing w:before="0"/>
        <w:rPr>
          <w:b/>
          <w:sz w:val="23"/>
        </w:rPr>
      </w:pPr>
      <w:r>
        <w:rPr>
          <w:b/>
          <w:w w:val="105"/>
          <w:sz w:val="23"/>
        </w:rPr>
        <w:t>ELECTRONIC DATA</w:t>
      </w:r>
      <w:r>
        <w:rPr>
          <w:b/>
          <w:spacing w:val="-45"/>
          <w:w w:val="105"/>
          <w:sz w:val="23"/>
        </w:rPr>
        <w:t xml:space="preserve"> </w:t>
      </w:r>
      <w:r>
        <w:rPr>
          <w:b/>
          <w:spacing w:val="-3"/>
          <w:w w:val="105"/>
          <w:sz w:val="23"/>
        </w:rPr>
        <w:t>PROCESSING</w:t>
      </w:r>
      <w:r>
        <w:rPr>
          <w:b/>
          <w:spacing w:val="-20"/>
          <w:w w:val="105"/>
          <w:sz w:val="23"/>
        </w:rPr>
        <w:t xml:space="preserve"> </w:t>
      </w:r>
      <w:r>
        <w:rPr>
          <w:b/>
          <w:spacing w:val="-3"/>
          <w:w w:val="105"/>
          <w:sz w:val="23"/>
        </w:rPr>
        <w:t>(EDP).</w:t>
      </w:r>
      <w:r>
        <w:rPr>
          <w:b/>
          <w:spacing w:val="-3"/>
          <w:w w:val="105"/>
          <w:sz w:val="23"/>
        </w:rPr>
        <w:tab/>
      </w:r>
      <w:r>
        <w:rPr>
          <w:b/>
          <w:w w:val="105"/>
          <w:sz w:val="23"/>
        </w:rPr>
        <w:t>(07</w:t>
      </w:r>
      <w:r>
        <w:rPr>
          <w:b/>
          <w:spacing w:val="57"/>
          <w:w w:val="105"/>
          <w:sz w:val="23"/>
        </w:rPr>
        <w:t xml:space="preserve"> </w:t>
      </w:r>
      <w:r>
        <w:rPr>
          <w:b/>
          <w:w w:val="105"/>
          <w:sz w:val="23"/>
        </w:rPr>
        <w:t>Hours)</w:t>
      </w:r>
    </w:p>
    <w:p w:rsidR="00B141CF" w:rsidRDefault="009F45E6">
      <w:pPr>
        <w:pStyle w:val="ListParagraph"/>
        <w:numPr>
          <w:ilvl w:val="1"/>
          <w:numId w:val="23"/>
        </w:numPr>
        <w:tabs>
          <w:tab w:val="left" w:pos="1872"/>
          <w:tab w:val="left" w:pos="1873"/>
        </w:tabs>
        <w:ind w:hanging="722"/>
        <w:rPr>
          <w:sz w:val="23"/>
        </w:rPr>
      </w:pPr>
      <w:r>
        <w:rPr>
          <w:w w:val="105"/>
          <w:sz w:val="23"/>
        </w:rPr>
        <w:t>Data</w:t>
      </w:r>
      <w:r>
        <w:rPr>
          <w:spacing w:val="-8"/>
          <w:w w:val="105"/>
          <w:sz w:val="23"/>
        </w:rPr>
        <w:t xml:space="preserve"> </w:t>
      </w:r>
      <w:r>
        <w:rPr>
          <w:w w:val="105"/>
          <w:sz w:val="23"/>
        </w:rPr>
        <w:t>Concept</w:t>
      </w:r>
    </w:p>
    <w:p w:rsidR="00B141CF" w:rsidRDefault="009F45E6">
      <w:pPr>
        <w:pStyle w:val="ListParagraph"/>
        <w:numPr>
          <w:ilvl w:val="1"/>
          <w:numId w:val="24"/>
        </w:numPr>
        <w:tabs>
          <w:tab w:val="left" w:pos="1872"/>
          <w:tab w:val="left" w:pos="1873"/>
        </w:tabs>
        <w:spacing w:before="17"/>
        <w:ind w:hanging="722"/>
        <w:rPr>
          <w:sz w:val="23"/>
        </w:rPr>
      </w:pPr>
      <w:r>
        <w:rPr>
          <w:w w:val="105"/>
          <w:sz w:val="23"/>
        </w:rPr>
        <w:t xml:space="preserve">Block </w:t>
      </w:r>
      <w:r>
        <w:rPr>
          <w:spacing w:val="-4"/>
          <w:w w:val="105"/>
          <w:sz w:val="23"/>
        </w:rPr>
        <w:t xml:space="preserve">diagram </w:t>
      </w:r>
      <w:r>
        <w:rPr>
          <w:w w:val="105"/>
          <w:sz w:val="23"/>
        </w:rPr>
        <w:t xml:space="preserve">of a </w:t>
      </w:r>
      <w:r>
        <w:rPr>
          <w:spacing w:val="-3"/>
          <w:w w:val="105"/>
          <w:sz w:val="23"/>
        </w:rPr>
        <w:t xml:space="preserve">microcomputer </w:t>
      </w:r>
      <w:r>
        <w:rPr>
          <w:w w:val="105"/>
          <w:sz w:val="23"/>
        </w:rPr>
        <w:t>(PC)</w:t>
      </w:r>
      <w:r>
        <w:rPr>
          <w:spacing w:val="-50"/>
          <w:w w:val="105"/>
          <w:sz w:val="23"/>
        </w:rPr>
        <w:t xml:space="preserve"> </w:t>
      </w:r>
      <w:r>
        <w:rPr>
          <w:w w:val="105"/>
          <w:sz w:val="23"/>
        </w:rPr>
        <w:t>system.</w:t>
      </w:r>
    </w:p>
    <w:p w:rsidR="00B141CF" w:rsidRDefault="009F45E6">
      <w:pPr>
        <w:pStyle w:val="ListParagraph"/>
        <w:numPr>
          <w:ilvl w:val="1"/>
          <w:numId w:val="24"/>
        </w:numPr>
        <w:tabs>
          <w:tab w:val="left" w:pos="1872"/>
          <w:tab w:val="left" w:pos="1873"/>
        </w:tabs>
        <w:ind w:hanging="722"/>
        <w:rPr>
          <w:sz w:val="23"/>
        </w:rPr>
      </w:pPr>
      <w:r>
        <w:rPr>
          <w:w w:val="105"/>
          <w:sz w:val="23"/>
        </w:rPr>
        <w:t xml:space="preserve">Input </w:t>
      </w:r>
      <w:r>
        <w:rPr>
          <w:spacing w:val="-3"/>
          <w:w w:val="105"/>
          <w:sz w:val="23"/>
        </w:rPr>
        <w:t xml:space="preserve">and </w:t>
      </w:r>
      <w:r>
        <w:rPr>
          <w:w w:val="105"/>
          <w:sz w:val="23"/>
        </w:rPr>
        <w:t xml:space="preserve">output </w:t>
      </w:r>
      <w:r>
        <w:rPr>
          <w:spacing w:val="-5"/>
          <w:w w:val="105"/>
          <w:sz w:val="23"/>
        </w:rPr>
        <w:t xml:space="preserve">devices </w:t>
      </w:r>
      <w:r>
        <w:rPr>
          <w:w w:val="105"/>
          <w:sz w:val="23"/>
        </w:rPr>
        <w:t>and</w:t>
      </w:r>
      <w:r>
        <w:rPr>
          <w:spacing w:val="-39"/>
          <w:w w:val="105"/>
          <w:sz w:val="23"/>
        </w:rPr>
        <w:t xml:space="preserve"> </w:t>
      </w:r>
      <w:r>
        <w:rPr>
          <w:w w:val="105"/>
          <w:sz w:val="23"/>
        </w:rPr>
        <w:t>CPU</w:t>
      </w:r>
    </w:p>
    <w:p w:rsidR="00B141CF" w:rsidRDefault="009F45E6">
      <w:pPr>
        <w:pStyle w:val="ListParagraph"/>
        <w:numPr>
          <w:ilvl w:val="1"/>
          <w:numId w:val="24"/>
        </w:numPr>
        <w:tabs>
          <w:tab w:val="left" w:pos="1872"/>
          <w:tab w:val="left" w:pos="1873"/>
        </w:tabs>
        <w:spacing w:before="17"/>
        <w:ind w:hanging="722"/>
        <w:rPr>
          <w:sz w:val="23"/>
        </w:rPr>
      </w:pPr>
      <w:r>
        <w:rPr>
          <w:spacing w:val="-4"/>
          <w:w w:val="105"/>
          <w:sz w:val="23"/>
        </w:rPr>
        <w:t xml:space="preserve">Specification </w:t>
      </w:r>
      <w:r>
        <w:rPr>
          <w:w w:val="105"/>
          <w:sz w:val="23"/>
        </w:rPr>
        <w:t xml:space="preserve">of CPU, </w:t>
      </w:r>
      <w:r>
        <w:rPr>
          <w:spacing w:val="-3"/>
          <w:w w:val="105"/>
          <w:sz w:val="23"/>
        </w:rPr>
        <w:t xml:space="preserve">input </w:t>
      </w:r>
      <w:r>
        <w:rPr>
          <w:w w:val="105"/>
          <w:sz w:val="23"/>
        </w:rPr>
        <w:t>output</w:t>
      </w:r>
      <w:r>
        <w:rPr>
          <w:spacing w:val="-46"/>
          <w:w w:val="105"/>
          <w:sz w:val="23"/>
        </w:rPr>
        <w:t xml:space="preserve"> </w:t>
      </w:r>
      <w:r>
        <w:rPr>
          <w:spacing w:val="-4"/>
          <w:w w:val="105"/>
          <w:sz w:val="23"/>
        </w:rPr>
        <w:t>devices.</w:t>
      </w:r>
    </w:p>
    <w:p w:rsidR="00B141CF" w:rsidRDefault="009F45E6">
      <w:pPr>
        <w:pStyle w:val="ListParagraph"/>
        <w:numPr>
          <w:ilvl w:val="1"/>
          <w:numId w:val="24"/>
        </w:numPr>
        <w:tabs>
          <w:tab w:val="left" w:pos="1872"/>
          <w:tab w:val="left" w:pos="1873"/>
        </w:tabs>
        <w:ind w:hanging="722"/>
        <w:rPr>
          <w:sz w:val="23"/>
        </w:rPr>
      </w:pPr>
      <w:r>
        <w:rPr>
          <w:w w:val="105"/>
          <w:sz w:val="23"/>
        </w:rPr>
        <w:t>Processor</w:t>
      </w:r>
      <w:r>
        <w:rPr>
          <w:spacing w:val="-10"/>
          <w:w w:val="105"/>
          <w:sz w:val="23"/>
        </w:rPr>
        <w:t xml:space="preserve"> </w:t>
      </w:r>
      <w:r>
        <w:rPr>
          <w:spacing w:val="-5"/>
          <w:w w:val="105"/>
          <w:sz w:val="23"/>
        </w:rPr>
        <w:t>types.</w:t>
      </w:r>
    </w:p>
    <w:p w:rsidR="00B141CF" w:rsidRDefault="009F45E6">
      <w:pPr>
        <w:pStyle w:val="ListParagraph"/>
        <w:numPr>
          <w:ilvl w:val="1"/>
          <w:numId w:val="24"/>
        </w:numPr>
        <w:tabs>
          <w:tab w:val="left" w:pos="1872"/>
          <w:tab w:val="left" w:pos="1873"/>
        </w:tabs>
        <w:ind w:hanging="722"/>
        <w:rPr>
          <w:sz w:val="23"/>
        </w:rPr>
      </w:pPr>
      <w:r>
        <w:rPr>
          <w:w w:val="105"/>
          <w:sz w:val="23"/>
        </w:rPr>
        <w:t>Computer</w:t>
      </w:r>
      <w:r>
        <w:rPr>
          <w:spacing w:val="-10"/>
          <w:w w:val="105"/>
          <w:sz w:val="23"/>
        </w:rPr>
        <w:t xml:space="preserve"> </w:t>
      </w:r>
      <w:r>
        <w:rPr>
          <w:spacing w:val="-4"/>
          <w:w w:val="105"/>
          <w:sz w:val="23"/>
        </w:rPr>
        <w:t>concept.</w:t>
      </w:r>
    </w:p>
    <w:p w:rsidR="00B141CF" w:rsidRDefault="009F45E6">
      <w:pPr>
        <w:pStyle w:val="ListParagraph"/>
        <w:numPr>
          <w:ilvl w:val="1"/>
          <w:numId w:val="24"/>
        </w:numPr>
        <w:tabs>
          <w:tab w:val="left" w:pos="1872"/>
          <w:tab w:val="left" w:pos="1873"/>
        </w:tabs>
        <w:spacing w:before="17"/>
        <w:ind w:hanging="722"/>
        <w:rPr>
          <w:sz w:val="23"/>
        </w:rPr>
      </w:pPr>
      <w:r>
        <w:rPr>
          <w:w w:val="105"/>
          <w:sz w:val="23"/>
        </w:rPr>
        <w:t xml:space="preserve">Secondary </w:t>
      </w:r>
      <w:r>
        <w:rPr>
          <w:spacing w:val="-3"/>
          <w:w w:val="105"/>
          <w:sz w:val="23"/>
        </w:rPr>
        <w:t>storage</w:t>
      </w:r>
      <w:r>
        <w:rPr>
          <w:spacing w:val="-21"/>
          <w:w w:val="105"/>
          <w:sz w:val="23"/>
        </w:rPr>
        <w:t xml:space="preserve"> </w:t>
      </w:r>
      <w:r>
        <w:rPr>
          <w:spacing w:val="-3"/>
          <w:w w:val="105"/>
          <w:sz w:val="23"/>
        </w:rPr>
        <w:t>devices.</w:t>
      </w:r>
    </w:p>
    <w:p w:rsidR="00B141CF" w:rsidRDefault="009F45E6">
      <w:pPr>
        <w:pStyle w:val="ListParagraph"/>
        <w:numPr>
          <w:ilvl w:val="1"/>
          <w:numId w:val="24"/>
        </w:numPr>
        <w:tabs>
          <w:tab w:val="left" w:pos="1872"/>
          <w:tab w:val="left" w:pos="1873"/>
        </w:tabs>
        <w:ind w:hanging="722"/>
        <w:rPr>
          <w:sz w:val="23"/>
        </w:rPr>
      </w:pPr>
      <w:r>
        <w:rPr>
          <w:spacing w:val="-3"/>
          <w:w w:val="105"/>
          <w:sz w:val="23"/>
        </w:rPr>
        <w:t>Printers and</w:t>
      </w:r>
      <w:r>
        <w:rPr>
          <w:spacing w:val="-7"/>
          <w:w w:val="105"/>
          <w:sz w:val="23"/>
        </w:rPr>
        <w:t xml:space="preserve"> </w:t>
      </w:r>
      <w:r>
        <w:rPr>
          <w:spacing w:val="-5"/>
          <w:w w:val="105"/>
          <w:sz w:val="23"/>
        </w:rPr>
        <w:t>plotters.</w:t>
      </w:r>
    </w:p>
    <w:p w:rsidR="00B141CF" w:rsidRDefault="009F45E6">
      <w:pPr>
        <w:pStyle w:val="ListParagraph"/>
        <w:numPr>
          <w:ilvl w:val="1"/>
          <w:numId w:val="24"/>
        </w:numPr>
        <w:tabs>
          <w:tab w:val="left" w:pos="1872"/>
          <w:tab w:val="left" w:pos="1873"/>
        </w:tabs>
        <w:spacing w:before="16"/>
        <w:ind w:hanging="722"/>
        <w:rPr>
          <w:sz w:val="23"/>
        </w:rPr>
      </w:pPr>
      <w:r>
        <w:rPr>
          <w:w w:val="105"/>
          <w:sz w:val="23"/>
        </w:rPr>
        <w:t xml:space="preserve">Using computer for </w:t>
      </w:r>
      <w:r>
        <w:rPr>
          <w:spacing w:val="-5"/>
          <w:w w:val="105"/>
          <w:sz w:val="23"/>
        </w:rPr>
        <w:t>application</w:t>
      </w:r>
      <w:r>
        <w:rPr>
          <w:spacing w:val="-42"/>
          <w:w w:val="105"/>
          <w:sz w:val="23"/>
        </w:rPr>
        <w:t xml:space="preserve"> </w:t>
      </w:r>
      <w:r>
        <w:rPr>
          <w:spacing w:val="-3"/>
          <w:w w:val="105"/>
          <w:sz w:val="23"/>
        </w:rPr>
        <w:t>software.</w:t>
      </w:r>
    </w:p>
    <w:p w:rsidR="00B141CF" w:rsidRDefault="00B141CF">
      <w:pPr>
        <w:pStyle w:val="BodyText"/>
        <w:spacing w:before="7"/>
        <w:ind w:left="0" w:firstLine="0"/>
        <w:rPr>
          <w:sz w:val="24"/>
        </w:rPr>
      </w:pPr>
    </w:p>
    <w:p w:rsidR="00B141CF" w:rsidRDefault="009F45E6">
      <w:pPr>
        <w:pStyle w:val="Heading1"/>
        <w:numPr>
          <w:ilvl w:val="0"/>
          <w:numId w:val="23"/>
        </w:numPr>
        <w:tabs>
          <w:tab w:val="left" w:pos="1151"/>
          <w:tab w:val="left" w:pos="1152"/>
          <w:tab w:val="left" w:pos="9141"/>
        </w:tabs>
      </w:pPr>
      <w:r>
        <w:rPr>
          <w:w w:val="105"/>
        </w:rPr>
        <w:t>DISK OPERATING</w:t>
      </w:r>
      <w:r>
        <w:rPr>
          <w:spacing w:val="-41"/>
          <w:w w:val="105"/>
        </w:rPr>
        <w:t xml:space="preserve"> </w:t>
      </w:r>
      <w:r>
        <w:rPr>
          <w:spacing w:val="-3"/>
          <w:w w:val="105"/>
        </w:rPr>
        <w:t>SYSTEM</w:t>
      </w:r>
      <w:r>
        <w:rPr>
          <w:spacing w:val="-23"/>
          <w:w w:val="105"/>
        </w:rPr>
        <w:t xml:space="preserve"> </w:t>
      </w:r>
      <w:r>
        <w:rPr>
          <w:w w:val="105"/>
        </w:rPr>
        <w:t>(DOS).</w:t>
      </w:r>
      <w:r>
        <w:rPr>
          <w:w w:val="105"/>
        </w:rPr>
        <w:tab/>
        <w:t>(02</w:t>
      </w:r>
      <w:r>
        <w:rPr>
          <w:spacing w:val="-16"/>
          <w:w w:val="105"/>
        </w:rPr>
        <w:t xml:space="preserve"> </w:t>
      </w:r>
      <w:r>
        <w:rPr>
          <w:w w:val="105"/>
        </w:rPr>
        <w:t>Hours)</w:t>
      </w:r>
    </w:p>
    <w:p w:rsidR="00B141CF" w:rsidRDefault="009F45E6">
      <w:pPr>
        <w:pStyle w:val="BodyText"/>
        <w:tabs>
          <w:tab w:val="left" w:pos="1872"/>
        </w:tabs>
        <w:spacing w:before="10"/>
        <w:ind w:left="1151" w:firstLine="0"/>
      </w:pPr>
      <w:r>
        <w:rPr>
          <w:w w:val="105"/>
        </w:rPr>
        <w:t>2.1</w:t>
      </w:r>
      <w:r>
        <w:rPr>
          <w:w w:val="105"/>
        </w:rPr>
        <w:tab/>
      </w:r>
      <w:r>
        <w:rPr>
          <w:spacing w:val="-4"/>
          <w:w w:val="105"/>
        </w:rPr>
        <w:t>Internal</w:t>
      </w:r>
      <w:r>
        <w:rPr>
          <w:spacing w:val="-12"/>
          <w:w w:val="105"/>
        </w:rPr>
        <w:t xml:space="preserve"> </w:t>
      </w:r>
      <w:r>
        <w:rPr>
          <w:w w:val="105"/>
        </w:rPr>
        <w:t>Commands.</w:t>
      </w:r>
    </w:p>
    <w:p w:rsidR="00B141CF" w:rsidRDefault="009F45E6">
      <w:pPr>
        <w:pStyle w:val="BodyText"/>
        <w:tabs>
          <w:tab w:val="left" w:pos="1872"/>
        </w:tabs>
        <w:spacing w:before="16"/>
        <w:ind w:left="1151" w:firstLine="0"/>
      </w:pPr>
      <w:r>
        <w:rPr>
          <w:w w:val="105"/>
        </w:rPr>
        <w:t>2.2.</w:t>
      </w:r>
      <w:r>
        <w:rPr>
          <w:w w:val="105"/>
        </w:rPr>
        <w:tab/>
        <w:t>External</w:t>
      </w:r>
      <w:r>
        <w:rPr>
          <w:spacing w:val="-11"/>
          <w:w w:val="105"/>
        </w:rPr>
        <w:t xml:space="preserve"> </w:t>
      </w:r>
      <w:r>
        <w:rPr>
          <w:spacing w:val="-3"/>
          <w:w w:val="105"/>
        </w:rPr>
        <w:t>Commands.</w:t>
      </w:r>
    </w:p>
    <w:p w:rsidR="00B141CF" w:rsidRDefault="009F45E6">
      <w:pPr>
        <w:pStyle w:val="BodyText"/>
        <w:tabs>
          <w:tab w:val="left" w:pos="1872"/>
        </w:tabs>
        <w:ind w:left="1151" w:firstLine="0"/>
      </w:pPr>
      <w:r>
        <w:rPr>
          <w:w w:val="105"/>
        </w:rPr>
        <w:t>2.3</w:t>
      </w:r>
      <w:r>
        <w:rPr>
          <w:w w:val="105"/>
        </w:rPr>
        <w:tab/>
        <w:t>Batch</w:t>
      </w:r>
      <w:r>
        <w:rPr>
          <w:spacing w:val="-7"/>
          <w:w w:val="105"/>
        </w:rPr>
        <w:t xml:space="preserve"> </w:t>
      </w:r>
      <w:r>
        <w:rPr>
          <w:w w:val="105"/>
        </w:rPr>
        <w:t>files.</w:t>
      </w:r>
    </w:p>
    <w:p w:rsidR="00B141CF" w:rsidRDefault="00B141CF">
      <w:pPr>
        <w:pStyle w:val="BodyText"/>
        <w:spacing w:before="3"/>
        <w:ind w:left="0" w:firstLine="0"/>
        <w:rPr>
          <w:sz w:val="25"/>
        </w:rPr>
      </w:pPr>
    </w:p>
    <w:p w:rsidR="00B141CF" w:rsidRDefault="00703970">
      <w:pPr>
        <w:pStyle w:val="Heading1"/>
        <w:numPr>
          <w:ilvl w:val="0"/>
          <w:numId w:val="23"/>
        </w:numPr>
        <w:tabs>
          <w:tab w:val="left" w:pos="1151"/>
          <w:tab w:val="left" w:pos="1152"/>
          <w:tab w:val="left" w:pos="9141"/>
        </w:tabs>
      </w:pPr>
      <w:r>
        <w:rPr>
          <w:w w:val="105"/>
        </w:rPr>
        <w:t xml:space="preserve">C </w:t>
      </w:r>
      <w:r>
        <w:rPr>
          <w:spacing w:val="29"/>
          <w:w w:val="105"/>
        </w:rPr>
        <w:t>LANGUAGE</w:t>
      </w:r>
      <w:r w:rsidR="009F45E6">
        <w:rPr>
          <w:w w:val="105"/>
        </w:rPr>
        <w:t>.</w:t>
      </w:r>
      <w:r w:rsidR="009F45E6">
        <w:rPr>
          <w:w w:val="105"/>
        </w:rPr>
        <w:tab/>
        <w:t>(10</w:t>
      </w:r>
      <w:r w:rsidR="009F45E6">
        <w:rPr>
          <w:spacing w:val="-15"/>
          <w:w w:val="105"/>
        </w:rPr>
        <w:t xml:space="preserve"> </w:t>
      </w:r>
      <w:r w:rsidR="009F45E6">
        <w:rPr>
          <w:w w:val="105"/>
        </w:rPr>
        <w:t>Hours)</w:t>
      </w:r>
    </w:p>
    <w:p w:rsidR="00B141CF" w:rsidRDefault="009F45E6">
      <w:pPr>
        <w:pStyle w:val="ListParagraph"/>
        <w:numPr>
          <w:ilvl w:val="1"/>
          <w:numId w:val="25"/>
        </w:numPr>
        <w:tabs>
          <w:tab w:val="left" w:pos="1872"/>
          <w:tab w:val="left" w:pos="1873"/>
        </w:tabs>
        <w:ind w:hanging="722"/>
        <w:rPr>
          <w:sz w:val="23"/>
        </w:rPr>
      </w:pPr>
      <w:r>
        <w:rPr>
          <w:spacing w:val="-4"/>
          <w:w w:val="105"/>
          <w:sz w:val="23"/>
        </w:rPr>
        <w:t xml:space="preserve">Introduction </w:t>
      </w:r>
      <w:r>
        <w:rPr>
          <w:w w:val="105"/>
          <w:sz w:val="23"/>
        </w:rPr>
        <w:t>to</w:t>
      </w:r>
      <w:r>
        <w:rPr>
          <w:spacing w:val="-11"/>
          <w:w w:val="105"/>
          <w:sz w:val="23"/>
        </w:rPr>
        <w:t xml:space="preserve"> </w:t>
      </w:r>
      <w:r>
        <w:rPr>
          <w:w w:val="105"/>
          <w:sz w:val="23"/>
        </w:rPr>
        <w:t>C.</w:t>
      </w:r>
    </w:p>
    <w:p w:rsidR="00B141CF" w:rsidRDefault="009F45E6">
      <w:pPr>
        <w:pStyle w:val="ListParagraph"/>
        <w:numPr>
          <w:ilvl w:val="1"/>
          <w:numId w:val="25"/>
        </w:numPr>
        <w:tabs>
          <w:tab w:val="left" w:pos="1872"/>
          <w:tab w:val="left" w:pos="1873"/>
        </w:tabs>
        <w:spacing w:before="17"/>
        <w:ind w:hanging="722"/>
        <w:rPr>
          <w:sz w:val="23"/>
        </w:rPr>
      </w:pPr>
      <w:r>
        <w:rPr>
          <w:w w:val="105"/>
          <w:sz w:val="23"/>
        </w:rPr>
        <w:t>Variables and</w:t>
      </w:r>
      <w:r>
        <w:rPr>
          <w:spacing w:val="-16"/>
          <w:w w:val="105"/>
          <w:sz w:val="23"/>
        </w:rPr>
        <w:t xml:space="preserve"> </w:t>
      </w:r>
      <w:r>
        <w:rPr>
          <w:spacing w:val="-5"/>
          <w:w w:val="105"/>
          <w:sz w:val="23"/>
        </w:rPr>
        <w:t>Constants.</w:t>
      </w:r>
    </w:p>
    <w:p w:rsidR="00B141CF" w:rsidRDefault="009F45E6">
      <w:pPr>
        <w:pStyle w:val="BodyText"/>
        <w:tabs>
          <w:tab w:val="left" w:pos="1872"/>
        </w:tabs>
        <w:ind w:left="1151" w:firstLine="0"/>
      </w:pPr>
      <w:r>
        <w:rPr>
          <w:w w:val="105"/>
        </w:rPr>
        <w:t>3.3.</w:t>
      </w:r>
      <w:r>
        <w:rPr>
          <w:w w:val="105"/>
        </w:rPr>
        <w:tab/>
        <w:t>Operators.</w:t>
      </w:r>
    </w:p>
    <w:p w:rsidR="00B141CF" w:rsidRDefault="009F45E6">
      <w:pPr>
        <w:pStyle w:val="ListParagraph"/>
        <w:numPr>
          <w:ilvl w:val="1"/>
          <w:numId w:val="26"/>
        </w:numPr>
        <w:tabs>
          <w:tab w:val="left" w:pos="1872"/>
          <w:tab w:val="left" w:pos="1873"/>
        </w:tabs>
        <w:spacing w:before="16"/>
        <w:ind w:hanging="722"/>
        <w:rPr>
          <w:sz w:val="23"/>
        </w:rPr>
      </w:pPr>
      <w:r>
        <w:rPr>
          <w:w w:val="105"/>
          <w:sz w:val="23"/>
        </w:rPr>
        <w:t>INPUT / OUTPUT</w:t>
      </w:r>
      <w:r>
        <w:rPr>
          <w:spacing w:val="-27"/>
          <w:w w:val="105"/>
          <w:sz w:val="23"/>
        </w:rPr>
        <w:t xml:space="preserve"> </w:t>
      </w:r>
      <w:r>
        <w:rPr>
          <w:spacing w:val="-4"/>
          <w:w w:val="105"/>
          <w:sz w:val="23"/>
        </w:rPr>
        <w:t>statement</w:t>
      </w:r>
    </w:p>
    <w:p w:rsidR="00B141CF" w:rsidRDefault="009F45E6">
      <w:pPr>
        <w:pStyle w:val="ListParagraph"/>
        <w:numPr>
          <w:ilvl w:val="1"/>
          <w:numId w:val="26"/>
        </w:numPr>
        <w:tabs>
          <w:tab w:val="left" w:pos="1872"/>
          <w:tab w:val="left" w:pos="1873"/>
        </w:tabs>
        <w:ind w:hanging="722"/>
        <w:rPr>
          <w:sz w:val="23"/>
        </w:rPr>
      </w:pPr>
      <w:r>
        <w:rPr>
          <w:w w:val="105"/>
          <w:sz w:val="23"/>
        </w:rPr>
        <w:t>Assignment</w:t>
      </w:r>
      <w:r>
        <w:rPr>
          <w:spacing w:val="-11"/>
          <w:w w:val="105"/>
          <w:sz w:val="23"/>
        </w:rPr>
        <w:t xml:space="preserve"> </w:t>
      </w:r>
      <w:r>
        <w:rPr>
          <w:w w:val="105"/>
          <w:sz w:val="23"/>
        </w:rPr>
        <w:t>statement.</w:t>
      </w:r>
    </w:p>
    <w:p w:rsidR="00B141CF" w:rsidRDefault="009F45E6">
      <w:pPr>
        <w:pStyle w:val="ListParagraph"/>
        <w:numPr>
          <w:ilvl w:val="1"/>
          <w:numId w:val="26"/>
        </w:numPr>
        <w:tabs>
          <w:tab w:val="left" w:pos="1872"/>
          <w:tab w:val="left" w:pos="1873"/>
        </w:tabs>
        <w:spacing w:before="10"/>
        <w:ind w:hanging="722"/>
        <w:rPr>
          <w:sz w:val="23"/>
        </w:rPr>
      </w:pPr>
      <w:r>
        <w:rPr>
          <w:w w:val="105"/>
          <w:sz w:val="23"/>
        </w:rPr>
        <w:t>Decisions.</w:t>
      </w:r>
    </w:p>
    <w:p w:rsidR="00B141CF" w:rsidRDefault="009F45E6">
      <w:pPr>
        <w:pStyle w:val="ListParagraph"/>
        <w:numPr>
          <w:ilvl w:val="1"/>
          <w:numId w:val="26"/>
        </w:numPr>
        <w:tabs>
          <w:tab w:val="left" w:pos="1872"/>
          <w:tab w:val="left" w:pos="1873"/>
        </w:tabs>
        <w:spacing w:before="16"/>
        <w:ind w:hanging="722"/>
        <w:rPr>
          <w:sz w:val="23"/>
        </w:rPr>
      </w:pPr>
      <w:r>
        <w:rPr>
          <w:w w:val="105"/>
          <w:sz w:val="23"/>
        </w:rPr>
        <w:t>Loops.</w:t>
      </w:r>
    </w:p>
    <w:p w:rsidR="00B141CF" w:rsidRDefault="009F45E6">
      <w:pPr>
        <w:pStyle w:val="ListParagraph"/>
        <w:numPr>
          <w:ilvl w:val="1"/>
          <w:numId w:val="26"/>
        </w:numPr>
        <w:tabs>
          <w:tab w:val="left" w:pos="1872"/>
          <w:tab w:val="left" w:pos="1873"/>
        </w:tabs>
        <w:ind w:hanging="722"/>
        <w:rPr>
          <w:sz w:val="23"/>
        </w:rPr>
      </w:pPr>
      <w:r>
        <w:rPr>
          <w:w w:val="105"/>
          <w:sz w:val="23"/>
        </w:rPr>
        <w:t>Functions.</w:t>
      </w:r>
    </w:p>
    <w:p w:rsidR="00B141CF" w:rsidRDefault="00B141CF">
      <w:pPr>
        <w:pStyle w:val="BodyText"/>
        <w:spacing w:before="7"/>
        <w:ind w:left="0" w:firstLine="0"/>
        <w:rPr>
          <w:sz w:val="24"/>
        </w:rPr>
      </w:pPr>
    </w:p>
    <w:p w:rsidR="00B141CF" w:rsidRDefault="009F45E6">
      <w:pPr>
        <w:pStyle w:val="Heading1"/>
        <w:numPr>
          <w:ilvl w:val="0"/>
          <w:numId w:val="23"/>
        </w:numPr>
        <w:tabs>
          <w:tab w:val="left" w:pos="1151"/>
          <w:tab w:val="left" w:pos="1152"/>
          <w:tab w:val="left" w:pos="9134"/>
        </w:tabs>
        <w:spacing w:before="1"/>
      </w:pPr>
      <w:r>
        <w:rPr>
          <w:w w:val="105"/>
        </w:rPr>
        <w:t>WINDOWS</w:t>
      </w:r>
      <w:r>
        <w:rPr>
          <w:spacing w:val="-21"/>
          <w:w w:val="105"/>
        </w:rPr>
        <w:t xml:space="preserve"> </w:t>
      </w:r>
      <w:r>
        <w:rPr>
          <w:spacing w:val="-3"/>
          <w:w w:val="105"/>
        </w:rPr>
        <w:t>OPERATING</w:t>
      </w:r>
      <w:r>
        <w:rPr>
          <w:spacing w:val="-16"/>
          <w:w w:val="105"/>
        </w:rPr>
        <w:t xml:space="preserve"> </w:t>
      </w:r>
      <w:r>
        <w:rPr>
          <w:w w:val="105"/>
        </w:rPr>
        <w:t>SYSTEM</w:t>
      </w:r>
      <w:r>
        <w:rPr>
          <w:spacing w:val="-15"/>
          <w:w w:val="105"/>
        </w:rPr>
        <w:t xml:space="preserve"> </w:t>
      </w:r>
      <w:r>
        <w:rPr>
          <w:w w:val="105"/>
        </w:rPr>
        <w:t>AND</w:t>
      </w:r>
      <w:r>
        <w:rPr>
          <w:spacing w:val="-17"/>
          <w:w w:val="105"/>
        </w:rPr>
        <w:t xml:space="preserve"> </w:t>
      </w:r>
      <w:r>
        <w:rPr>
          <w:spacing w:val="-4"/>
          <w:w w:val="105"/>
        </w:rPr>
        <w:t>APPLICATIONS</w:t>
      </w:r>
      <w:r>
        <w:rPr>
          <w:spacing w:val="-4"/>
          <w:w w:val="105"/>
        </w:rPr>
        <w:tab/>
      </w:r>
      <w:r>
        <w:rPr>
          <w:w w:val="105"/>
        </w:rPr>
        <w:t>(05</w:t>
      </w:r>
      <w:r>
        <w:rPr>
          <w:spacing w:val="-23"/>
          <w:w w:val="105"/>
        </w:rPr>
        <w:t xml:space="preserve"> </w:t>
      </w:r>
      <w:r>
        <w:rPr>
          <w:spacing w:val="-4"/>
          <w:w w:val="105"/>
        </w:rPr>
        <w:t>Hours)</w:t>
      </w:r>
    </w:p>
    <w:p w:rsidR="00B141CF" w:rsidRDefault="009F45E6" w:rsidP="00EC2F7B">
      <w:pPr>
        <w:pStyle w:val="ListParagraph"/>
        <w:numPr>
          <w:ilvl w:val="1"/>
          <w:numId w:val="27"/>
        </w:numPr>
        <w:tabs>
          <w:tab w:val="left" w:pos="1350"/>
        </w:tabs>
        <w:ind w:left="1440" w:hanging="180"/>
        <w:rPr>
          <w:sz w:val="23"/>
        </w:rPr>
      </w:pPr>
      <w:r>
        <w:rPr>
          <w:spacing w:val="-4"/>
          <w:w w:val="105"/>
          <w:sz w:val="23"/>
        </w:rPr>
        <w:t xml:space="preserve">Introduction </w:t>
      </w:r>
      <w:r>
        <w:rPr>
          <w:w w:val="105"/>
          <w:sz w:val="23"/>
        </w:rPr>
        <w:t xml:space="preserve">of Windows </w:t>
      </w:r>
      <w:r>
        <w:rPr>
          <w:spacing w:val="-5"/>
          <w:w w:val="105"/>
          <w:sz w:val="23"/>
        </w:rPr>
        <w:t>Operating</w:t>
      </w:r>
      <w:r>
        <w:rPr>
          <w:spacing w:val="-31"/>
          <w:w w:val="105"/>
          <w:sz w:val="23"/>
        </w:rPr>
        <w:t xml:space="preserve"> </w:t>
      </w:r>
      <w:r>
        <w:rPr>
          <w:spacing w:val="-4"/>
          <w:w w:val="105"/>
          <w:sz w:val="23"/>
        </w:rPr>
        <w:t>System</w:t>
      </w:r>
    </w:p>
    <w:p w:rsidR="00B141CF" w:rsidRDefault="009F45E6" w:rsidP="00EC2F7B">
      <w:pPr>
        <w:pStyle w:val="ListParagraph"/>
        <w:numPr>
          <w:ilvl w:val="1"/>
          <w:numId w:val="27"/>
        </w:numPr>
        <w:tabs>
          <w:tab w:val="left" w:pos="1350"/>
        </w:tabs>
        <w:spacing w:before="16"/>
        <w:ind w:left="1440" w:hanging="180"/>
        <w:rPr>
          <w:sz w:val="23"/>
        </w:rPr>
      </w:pPr>
      <w:r>
        <w:rPr>
          <w:w w:val="105"/>
          <w:sz w:val="23"/>
        </w:rPr>
        <w:t>Setting, point &amp; help</w:t>
      </w:r>
      <w:r>
        <w:rPr>
          <w:spacing w:val="-33"/>
          <w:w w:val="105"/>
          <w:sz w:val="23"/>
        </w:rPr>
        <w:t xml:space="preserve"> </w:t>
      </w:r>
      <w:r>
        <w:rPr>
          <w:spacing w:val="-4"/>
          <w:w w:val="105"/>
          <w:sz w:val="23"/>
        </w:rPr>
        <w:t>commands</w:t>
      </w:r>
    </w:p>
    <w:p w:rsidR="00B141CF" w:rsidRDefault="009F45E6" w:rsidP="00EC2F7B">
      <w:pPr>
        <w:pStyle w:val="ListParagraph"/>
        <w:numPr>
          <w:ilvl w:val="1"/>
          <w:numId w:val="27"/>
        </w:numPr>
        <w:tabs>
          <w:tab w:val="left" w:pos="1350"/>
        </w:tabs>
        <w:spacing w:before="16"/>
        <w:ind w:left="1440" w:hanging="180"/>
        <w:rPr>
          <w:sz w:val="23"/>
        </w:rPr>
      </w:pPr>
      <w:r>
        <w:rPr>
          <w:w w:val="105"/>
          <w:sz w:val="23"/>
        </w:rPr>
        <w:t>Windows</w:t>
      </w:r>
      <w:r>
        <w:rPr>
          <w:spacing w:val="-9"/>
          <w:w w:val="105"/>
          <w:sz w:val="23"/>
        </w:rPr>
        <w:t xml:space="preserve"> </w:t>
      </w:r>
      <w:r>
        <w:rPr>
          <w:spacing w:val="-3"/>
          <w:w w:val="105"/>
          <w:sz w:val="23"/>
        </w:rPr>
        <w:t>explorer</w:t>
      </w:r>
    </w:p>
    <w:p w:rsidR="00B141CF" w:rsidRDefault="00B141CF">
      <w:pPr>
        <w:rPr>
          <w:sz w:val="23"/>
        </w:rPr>
        <w:sectPr w:rsidR="00B141CF">
          <w:type w:val="continuous"/>
          <w:pgSz w:w="12240" w:h="16340"/>
          <w:pgMar w:top="1140" w:right="640" w:bottom="280" w:left="1240" w:header="720" w:footer="720" w:gutter="0"/>
          <w:cols w:space="720"/>
        </w:sectPr>
      </w:pPr>
    </w:p>
    <w:p w:rsidR="00B141CF" w:rsidRDefault="009F45E6">
      <w:pPr>
        <w:pStyle w:val="Heading1"/>
        <w:numPr>
          <w:ilvl w:val="1"/>
          <w:numId w:val="27"/>
        </w:numPr>
        <w:tabs>
          <w:tab w:val="left" w:pos="347"/>
        </w:tabs>
        <w:spacing w:before="69"/>
        <w:ind w:left="1800" w:right="6934" w:hanging="1801"/>
        <w:jc w:val="right"/>
      </w:pPr>
      <w:r>
        <w:lastRenderedPageBreak/>
        <w:t>Microsoft</w:t>
      </w:r>
      <w:r>
        <w:rPr>
          <w:spacing w:val="21"/>
        </w:rPr>
        <w:t xml:space="preserve"> </w:t>
      </w:r>
      <w:r>
        <w:t>Word</w:t>
      </w:r>
    </w:p>
    <w:p w:rsidR="00B141CF" w:rsidRDefault="009F45E6">
      <w:pPr>
        <w:pStyle w:val="ListParagraph"/>
        <w:numPr>
          <w:ilvl w:val="2"/>
          <w:numId w:val="27"/>
        </w:numPr>
        <w:tabs>
          <w:tab w:val="left" w:pos="526"/>
        </w:tabs>
        <w:ind w:right="6876" w:hanging="2348"/>
        <w:rPr>
          <w:sz w:val="23"/>
        </w:rPr>
      </w:pPr>
      <w:r>
        <w:rPr>
          <w:spacing w:val="-4"/>
          <w:sz w:val="23"/>
        </w:rPr>
        <w:t>Introduction</w:t>
      </w:r>
    </w:p>
    <w:p w:rsidR="00B141CF" w:rsidRDefault="009F45E6">
      <w:pPr>
        <w:pStyle w:val="ListParagraph"/>
        <w:numPr>
          <w:ilvl w:val="2"/>
          <w:numId w:val="27"/>
        </w:numPr>
        <w:tabs>
          <w:tab w:val="left" w:pos="2326"/>
        </w:tabs>
        <w:spacing w:before="17"/>
        <w:ind w:left="2326"/>
        <w:jc w:val="left"/>
        <w:rPr>
          <w:sz w:val="23"/>
        </w:rPr>
      </w:pPr>
      <w:r>
        <w:rPr>
          <w:w w:val="105"/>
          <w:sz w:val="23"/>
        </w:rPr>
        <w:t>File and Edit</w:t>
      </w:r>
      <w:r>
        <w:rPr>
          <w:spacing w:val="-26"/>
          <w:w w:val="105"/>
          <w:sz w:val="23"/>
        </w:rPr>
        <w:t xml:space="preserve"> </w:t>
      </w:r>
      <w:r>
        <w:rPr>
          <w:spacing w:val="-3"/>
          <w:w w:val="105"/>
          <w:sz w:val="23"/>
        </w:rPr>
        <w:t>Command</w:t>
      </w:r>
    </w:p>
    <w:p w:rsidR="00B141CF" w:rsidRDefault="009F45E6">
      <w:pPr>
        <w:pStyle w:val="ListParagraph"/>
        <w:numPr>
          <w:ilvl w:val="2"/>
          <w:numId w:val="27"/>
        </w:numPr>
        <w:tabs>
          <w:tab w:val="left" w:pos="2269"/>
        </w:tabs>
        <w:spacing w:before="10"/>
        <w:ind w:left="2268" w:hanging="527"/>
        <w:jc w:val="left"/>
        <w:rPr>
          <w:sz w:val="23"/>
        </w:rPr>
      </w:pPr>
      <w:r>
        <w:rPr>
          <w:w w:val="105"/>
          <w:sz w:val="23"/>
        </w:rPr>
        <w:t xml:space="preserve">Other word </w:t>
      </w:r>
      <w:r>
        <w:rPr>
          <w:spacing w:val="-5"/>
          <w:w w:val="105"/>
          <w:sz w:val="23"/>
        </w:rPr>
        <w:t>Processing</w:t>
      </w:r>
      <w:r>
        <w:rPr>
          <w:spacing w:val="-31"/>
          <w:w w:val="105"/>
          <w:sz w:val="23"/>
        </w:rPr>
        <w:t xml:space="preserve"> </w:t>
      </w:r>
      <w:r>
        <w:rPr>
          <w:w w:val="105"/>
          <w:sz w:val="23"/>
        </w:rPr>
        <w:t>Commands</w:t>
      </w:r>
    </w:p>
    <w:p w:rsidR="00B141CF" w:rsidRDefault="009F45E6">
      <w:pPr>
        <w:pStyle w:val="ListParagraph"/>
        <w:numPr>
          <w:ilvl w:val="2"/>
          <w:numId w:val="27"/>
        </w:numPr>
        <w:tabs>
          <w:tab w:val="left" w:pos="2269"/>
        </w:tabs>
        <w:spacing w:before="16"/>
        <w:ind w:left="2268" w:hanging="527"/>
        <w:jc w:val="left"/>
        <w:rPr>
          <w:sz w:val="23"/>
        </w:rPr>
      </w:pPr>
      <w:r>
        <w:rPr>
          <w:w w:val="105"/>
          <w:sz w:val="23"/>
        </w:rPr>
        <w:t xml:space="preserve">Tool </w:t>
      </w:r>
      <w:r>
        <w:rPr>
          <w:spacing w:val="-6"/>
          <w:w w:val="105"/>
          <w:sz w:val="23"/>
        </w:rPr>
        <w:t xml:space="preserve">Bars </w:t>
      </w:r>
      <w:r>
        <w:rPr>
          <w:w w:val="105"/>
          <w:sz w:val="23"/>
        </w:rPr>
        <w:t>&amp; their</w:t>
      </w:r>
      <w:r>
        <w:rPr>
          <w:spacing w:val="-34"/>
          <w:w w:val="105"/>
          <w:sz w:val="23"/>
        </w:rPr>
        <w:t xml:space="preserve"> </w:t>
      </w:r>
      <w:r>
        <w:rPr>
          <w:spacing w:val="-4"/>
          <w:w w:val="105"/>
          <w:sz w:val="23"/>
        </w:rPr>
        <w:t>functions</w:t>
      </w:r>
    </w:p>
    <w:p w:rsidR="00B141CF" w:rsidRDefault="009F45E6">
      <w:pPr>
        <w:pStyle w:val="ListParagraph"/>
        <w:numPr>
          <w:ilvl w:val="2"/>
          <w:numId w:val="27"/>
        </w:numPr>
        <w:tabs>
          <w:tab w:val="left" w:pos="2269"/>
        </w:tabs>
        <w:ind w:left="2268" w:hanging="527"/>
        <w:jc w:val="left"/>
        <w:rPr>
          <w:sz w:val="23"/>
        </w:rPr>
      </w:pPr>
      <w:r>
        <w:rPr>
          <w:spacing w:val="-4"/>
          <w:w w:val="105"/>
          <w:sz w:val="23"/>
        </w:rPr>
        <w:t xml:space="preserve">Getting </w:t>
      </w:r>
      <w:r>
        <w:rPr>
          <w:w w:val="105"/>
          <w:sz w:val="23"/>
        </w:rPr>
        <w:t>MS Word</w:t>
      </w:r>
      <w:r>
        <w:rPr>
          <w:spacing w:val="-16"/>
          <w:w w:val="105"/>
          <w:sz w:val="23"/>
        </w:rPr>
        <w:t xml:space="preserve"> </w:t>
      </w:r>
      <w:r>
        <w:rPr>
          <w:w w:val="105"/>
          <w:sz w:val="23"/>
        </w:rPr>
        <w:t>help</w:t>
      </w:r>
    </w:p>
    <w:p w:rsidR="00B141CF" w:rsidRDefault="009F45E6">
      <w:pPr>
        <w:pStyle w:val="ListParagraph"/>
        <w:numPr>
          <w:ilvl w:val="2"/>
          <w:numId w:val="27"/>
        </w:numPr>
        <w:tabs>
          <w:tab w:val="left" w:pos="2269"/>
        </w:tabs>
        <w:ind w:left="2268" w:hanging="527"/>
        <w:jc w:val="left"/>
        <w:rPr>
          <w:sz w:val="23"/>
        </w:rPr>
      </w:pPr>
      <w:r>
        <w:rPr>
          <w:spacing w:val="-3"/>
          <w:w w:val="105"/>
          <w:sz w:val="23"/>
        </w:rPr>
        <w:t>Creating</w:t>
      </w:r>
      <w:r>
        <w:rPr>
          <w:spacing w:val="-7"/>
          <w:w w:val="105"/>
          <w:sz w:val="23"/>
        </w:rPr>
        <w:t xml:space="preserve"> </w:t>
      </w:r>
      <w:r>
        <w:rPr>
          <w:w w:val="105"/>
          <w:sz w:val="23"/>
        </w:rPr>
        <w:t>tables</w:t>
      </w:r>
    </w:p>
    <w:p w:rsidR="00B141CF" w:rsidRDefault="00B141CF">
      <w:pPr>
        <w:pStyle w:val="BodyText"/>
        <w:spacing w:before="3"/>
        <w:ind w:left="0" w:firstLine="0"/>
        <w:rPr>
          <w:sz w:val="25"/>
        </w:rPr>
      </w:pPr>
    </w:p>
    <w:p w:rsidR="00B141CF" w:rsidRDefault="009F45E6">
      <w:pPr>
        <w:pStyle w:val="Heading1"/>
        <w:numPr>
          <w:ilvl w:val="0"/>
          <w:numId w:val="23"/>
        </w:numPr>
        <w:tabs>
          <w:tab w:val="left" w:pos="1151"/>
          <w:tab w:val="left" w:pos="1152"/>
          <w:tab w:val="left" w:pos="9141"/>
        </w:tabs>
      </w:pPr>
      <w:r>
        <w:rPr>
          <w:w w:val="105"/>
        </w:rPr>
        <w:t>Microsoft</w:t>
      </w:r>
      <w:r>
        <w:rPr>
          <w:spacing w:val="-23"/>
          <w:w w:val="105"/>
        </w:rPr>
        <w:t xml:space="preserve"> </w:t>
      </w:r>
      <w:r>
        <w:rPr>
          <w:w w:val="105"/>
        </w:rPr>
        <w:t>Excel</w:t>
      </w:r>
      <w:r>
        <w:rPr>
          <w:w w:val="105"/>
        </w:rPr>
        <w:tab/>
        <w:t>(06</w:t>
      </w:r>
      <w:r>
        <w:rPr>
          <w:spacing w:val="-15"/>
          <w:w w:val="105"/>
        </w:rPr>
        <w:t xml:space="preserve"> </w:t>
      </w:r>
      <w:r>
        <w:rPr>
          <w:w w:val="105"/>
        </w:rPr>
        <w:t>Hours)</w:t>
      </w:r>
    </w:p>
    <w:p w:rsidR="00B141CF" w:rsidRDefault="009F45E6">
      <w:pPr>
        <w:pStyle w:val="ListParagraph"/>
        <w:numPr>
          <w:ilvl w:val="1"/>
          <w:numId w:val="28"/>
        </w:numPr>
        <w:tabs>
          <w:tab w:val="left" w:pos="1872"/>
          <w:tab w:val="left" w:pos="1873"/>
        </w:tabs>
        <w:ind w:hanging="722"/>
        <w:rPr>
          <w:sz w:val="23"/>
        </w:rPr>
      </w:pPr>
      <w:r>
        <w:rPr>
          <w:w w:val="105"/>
          <w:sz w:val="23"/>
        </w:rPr>
        <w:t xml:space="preserve">Inserting &amp; </w:t>
      </w:r>
      <w:r>
        <w:rPr>
          <w:spacing w:val="-4"/>
          <w:w w:val="105"/>
          <w:sz w:val="23"/>
        </w:rPr>
        <w:t xml:space="preserve">Deleting Cells, </w:t>
      </w:r>
      <w:r>
        <w:rPr>
          <w:w w:val="105"/>
          <w:sz w:val="23"/>
        </w:rPr>
        <w:t>Rows and</w:t>
      </w:r>
      <w:r>
        <w:rPr>
          <w:spacing w:val="-45"/>
          <w:w w:val="105"/>
          <w:sz w:val="23"/>
        </w:rPr>
        <w:t xml:space="preserve"> </w:t>
      </w:r>
      <w:r>
        <w:rPr>
          <w:w w:val="105"/>
          <w:sz w:val="23"/>
        </w:rPr>
        <w:t>Columns</w:t>
      </w:r>
    </w:p>
    <w:p w:rsidR="00B141CF" w:rsidRDefault="009F45E6">
      <w:pPr>
        <w:pStyle w:val="ListParagraph"/>
        <w:numPr>
          <w:ilvl w:val="1"/>
          <w:numId w:val="28"/>
        </w:numPr>
        <w:tabs>
          <w:tab w:val="left" w:pos="1872"/>
          <w:tab w:val="left" w:pos="1873"/>
        </w:tabs>
        <w:spacing w:before="16"/>
        <w:ind w:hanging="722"/>
        <w:rPr>
          <w:sz w:val="23"/>
        </w:rPr>
      </w:pPr>
      <w:r>
        <w:rPr>
          <w:w w:val="105"/>
          <w:sz w:val="23"/>
        </w:rPr>
        <w:t>Managing</w:t>
      </w:r>
      <w:r>
        <w:rPr>
          <w:spacing w:val="-7"/>
          <w:w w:val="105"/>
          <w:sz w:val="23"/>
        </w:rPr>
        <w:t xml:space="preserve"> </w:t>
      </w:r>
      <w:r>
        <w:rPr>
          <w:spacing w:val="-3"/>
          <w:w w:val="105"/>
          <w:sz w:val="23"/>
        </w:rPr>
        <w:t>Worksheets</w:t>
      </w:r>
    </w:p>
    <w:p w:rsidR="00B141CF" w:rsidRDefault="009F45E6">
      <w:pPr>
        <w:pStyle w:val="ListParagraph"/>
        <w:numPr>
          <w:ilvl w:val="1"/>
          <w:numId w:val="28"/>
        </w:numPr>
        <w:tabs>
          <w:tab w:val="left" w:pos="1872"/>
          <w:tab w:val="left" w:pos="1873"/>
        </w:tabs>
        <w:spacing w:before="10"/>
        <w:ind w:hanging="722"/>
        <w:rPr>
          <w:sz w:val="23"/>
        </w:rPr>
      </w:pPr>
      <w:r>
        <w:rPr>
          <w:w w:val="105"/>
          <w:sz w:val="23"/>
        </w:rPr>
        <w:t xml:space="preserve">Formatting and </w:t>
      </w:r>
      <w:r>
        <w:rPr>
          <w:spacing w:val="-5"/>
          <w:w w:val="105"/>
          <w:sz w:val="23"/>
        </w:rPr>
        <w:t>customizing</w:t>
      </w:r>
      <w:r>
        <w:rPr>
          <w:spacing w:val="-21"/>
          <w:w w:val="105"/>
          <w:sz w:val="23"/>
        </w:rPr>
        <w:t xml:space="preserve"> </w:t>
      </w:r>
      <w:r>
        <w:rPr>
          <w:w w:val="105"/>
          <w:sz w:val="23"/>
        </w:rPr>
        <w:t>data</w:t>
      </w:r>
    </w:p>
    <w:p w:rsidR="00B141CF" w:rsidRDefault="009F45E6">
      <w:pPr>
        <w:pStyle w:val="ListParagraph"/>
        <w:numPr>
          <w:ilvl w:val="1"/>
          <w:numId w:val="28"/>
        </w:numPr>
        <w:tabs>
          <w:tab w:val="left" w:pos="1872"/>
          <w:tab w:val="left" w:pos="1873"/>
        </w:tabs>
        <w:spacing w:before="16"/>
        <w:ind w:hanging="722"/>
        <w:rPr>
          <w:sz w:val="23"/>
        </w:rPr>
      </w:pPr>
      <w:r>
        <w:rPr>
          <w:w w:val="105"/>
          <w:sz w:val="23"/>
        </w:rPr>
        <w:t>Use</w:t>
      </w:r>
      <w:r>
        <w:rPr>
          <w:spacing w:val="-5"/>
          <w:w w:val="105"/>
          <w:sz w:val="23"/>
        </w:rPr>
        <w:t xml:space="preserve"> </w:t>
      </w:r>
      <w:r>
        <w:rPr>
          <w:w w:val="105"/>
          <w:sz w:val="23"/>
        </w:rPr>
        <w:t>of</w:t>
      </w:r>
      <w:r>
        <w:rPr>
          <w:spacing w:val="-5"/>
          <w:w w:val="105"/>
          <w:sz w:val="23"/>
        </w:rPr>
        <w:t xml:space="preserve"> </w:t>
      </w:r>
      <w:r>
        <w:rPr>
          <w:w w:val="105"/>
          <w:sz w:val="23"/>
        </w:rPr>
        <w:t>Formulas</w:t>
      </w:r>
      <w:r>
        <w:rPr>
          <w:spacing w:val="-12"/>
          <w:w w:val="105"/>
          <w:sz w:val="23"/>
        </w:rPr>
        <w:t xml:space="preserve"> </w:t>
      </w:r>
      <w:r>
        <w:rPr>
          <w:w w:val="105"/>
          <w:sz w:val="23"/>
        </w:rPr>
        <w:t>and</w:t>
      </w:r>
      <w:r>
        <w:rPr>
          <w:spacing w:val="-2"/>
          <w:w w:val="105"/>
          <w:sz w:val="23"/>
        </w:rPr>
        <w:t xml:space="preserve"> </w:t>
      </w:r>
      <w:r>
        <w:rPr>
          <w:spacing w:val="-5"/>
          <w:w w:val="105"/>
          <w:sz w:val="23"/>
        </w:rPr>
        <w:t>Functions</w:t>
      </w:r>
      <w:r>
        <w:rPr>
          <w:spacing w:val="-12"/>
          <w:w w:val="105"/>
          <w:sz w:val="23"/>
        </w:rPr>
        <w:t xml:space="preserve"> </w:t>
      </w:r>
      <w:r>
        <w:rPr>
          <w:spacing w:val="-4"/>
          <w:w w:val="105"/>
          <w:sz w:val="23"/>
        </w:rPr>
        <w:t>(formatting</w:t>
      </w:r>
      <w:r>
        <w:rPr>
          <w:spacing w:val="-10"/>
          <w:w w:val="105"/>
          <w:sz w:val="23"/>
        </w:rPr>
        <w:t xml:space="preserve"> </w:t>
      </w:r>
      <w:r>
        <w:rPr>
          <w:w w:val="105"/>
          <w:sz w:val="23"/>
        </w:rPr>
        <w:t>numbers,</w:t>
      </w:r>
      <w:r>
        <w:rPr>
          <w:spacing w:val="-16"/>
          <w:w w:val="105"/>
          <w:sz w:val="23"/>
        </w:rPr>
        <w:t xml:space="preserve"> </w:t>
      </w:r>
      <w:r>
        <w:rPr>
          <w:spacing w:val="-3"/>
          <w:w w:val="105"/>
          <w:sz w:val="23"/>
        </w:rPr>
        <w:t>decimal</w:t>
      </w:r>
      <w:r>
        <w:rPr>
          <w:spacing w:val="-9"/>
          <w:w w:val="105"/>
          <w:sz w:val="23"/>
        </w:rPr>
        <w:t xml:space="preserve"> </w:t>
      </w:r>
      <w:r>
        <w:rPr>
          <w:w w:val="105"/>
          <w:sz w:val="23"/>
        </w:rPr>
        <w:t>places,</w:t>
      </w:r>
      <w:r>
        <w:rPr>
          <w:spacing w:val="-15"/>
          <w:w w:val="105"/>
          <w:sz w:val="23"/>
        </w:rPr>
        <w:t xml:space="preserve"> </w:t>
      </w:r>
      <w:r>
        <w:rPr>
          <w:spacing w:val="-3"/>
          <w:w w:val="105"/>
          <w:sz w:val="23"/>
        </w:rPr>
        <w:t>etc</w:t>
      </w:r>
      <w:r>
        <w:rPr>
          <w:spacing w:val="-23"/>
          <w:w w:val="105"/>
          <w:sz w:val="23"/>
        </w:rPr>
        <w:t xml:space="preserve"> </w:t>
      </w:r>
      <w:r>
        <w:rPr>
          <w:w w:val="105"/>
          <w:sz w:val="23"/>
        </w:rPr>
        <w:t>)</w:t>
      </w:r>
    </w:p>
    <w:p w:rsidR="00B141CF" w:rsidRDefault="009F45E6">
      <w:pPr>
        <w:pStyle w:val="ListParagraph"/>
        <w:numPr>
          <w:ilvl w:val="1"/>
          <w:numId w:val="28"/>
        </w:numPr>
        <w:tabs>
          <w:tab w:val="left" w:pos="1937"/>
          <w:tab w:val="left" w:pos="1938"/>
        </w:tabs>
        <w:spacing w:before="10"/>
        <w:ind w:left="1937" w:hanging="787"/>
        <w:rPr>
          <w:sz w:val="23"/>
        </w:rPr>
      </w:pPr>
      <w:r>
        <w:rPr>
          <w:w w:val="105"/>
          <w:sz w:val="23"/>
        </w:rPr>
        <w:t xml:space="preserve">Drawing different </w:t>
      </w:r>
      <w:r>
        <w:rPr>
          <w:spacing w:val="-5"/>
          <w:w w:val="105"/>
          <w:sz w:val="23"/>
        </w:rPr>
        <w:t xml:space="preserve">types </w:t>
      </w:r>
      <w:r>
        <w:rPr>
          <w:w w:val="105"/>
          <w:sz w:val="23"/>
        </w:rPr>
        <w:t>of</w:t>
      </w:r>
      <w:r>
        <w:rPr>
          <w:spacing w:val="-40"/>
          <w:w w:val="105"/>
          <w:sz w:val="23"/>
        </w:rPr>
        <w:t xml:space="preserve"> </w:t>
      </w:r>
      <w:r>
        <w:rPr>
          <w:w w:val="105"/>
          <w:sz w:val="23"/>
        </w:rPr>
        <w:t>charts</w:t>
      </w:r>
    </w:p>
    <w:p w:rsidR="00B141CF" w:rsidRDefault="009F45E6">
      <w:pPr>
        <w:pStyle w:val="ListParagraph"/>
        <w:numPr>
          <w:ilvl w:val="1"/>
          <w:numId w:val="28"/>
        </w:numPr>
        <w:tabs>
          <w:tab w:val="left" w:pos="1937"/>
          <w:tab w:val="left" w:pos="1938"/>
        </w:tabs>
        <w:ind w:left="1937" w:hanging="787"/>
        <w:rPr>
          <w:sz w:val="23"/>
        </w:rPr>
      </w:pPr>
      <w:r>
        <w:rPr>
          <w:w w:val="105"/>
          <w:sz w:val="23"/>
        </w:rPr>
        <w:t xml:space="preserve">Use of page setup </w:t>
      </w:r>
      <w:r>
        <w:rPr>
          <w:spacing w:val="-3"/>
          <w:w w:val="105"/>
          <w:sz w:val="23"/>
        </w:rPr>
        <w:t>and printing</w:t>
      </w:r>
      <w:r>
        <w:rPr>
          <w:spacing w:val="-44"/>
          <w:w w:val="105"/>
          <w:sz w:val="23"/>
        </w:rPr>
        <w:t xml:space="preserve"> </w:t>
      </w:r>
      <w:r>
        <w:rPr>
          <w:spacing w:val="-4"/>
          <w:w w:val="105"/>
          <w:sz w:val="23"/>
        </w:rPr>
        <w:t>configurations</w:t>
      </w:r>
    </w:p>
    <w:p w:rsidR="00B141CF" w:rsidRDefault="009F45E6">
      <w:pPr>
        <w:pStyle w:val="ListParagraph"/>
        <w:numPr>
          <w:ilvl w:val="1"/>
          <w:numId w:val="28"/>
        </w:numPr>
        <w:tabs>
          <w:tab w:val="left" w:pos="1937"/>
          <w:tab w:val="left" w:pos="1938"/>
        </w:tabs>
        <w:spacing w:before="16"/>
        <w:ind w:left="1937" w:hanging="787"/>
        <w:rPr>
          <w:sz w:val="23"/>
        </w:rPr>
      </w:pPr>
      <w:r>
        <w:rPr>
          <w:w w:val="105"/>
          <w:sz w:val="23"/>
        </w:rPr>
        <w:t>Use of</w:t>
      </w:r>
      <w:r>
        <w:rPr>
          <w:spacing w:val="-17"/>
          <w:w w:val="105"/>
          <w:sz w:val="23"/>
        </w:rPr>
        <w:t xml:space="preserve"> </w:t>
      </w:r>
      <w:r>
        <w:rPr>
          <w:spacing w:val="-4"/>
          <w:w w:val="105"/>
          <w:sz w:val="23"/>
        </w:rPr>
        <w:t>shortcuts</w:t>
      </w:r>
    </w:p>
    <w:p w:rsidR="00B141CF" w:rsidRDefault="00B141CF">
      <w:pPr>
        <w:pStyle w:val="BodyText"/>
        <w:spacing w:before="7"/>
        <w:ind w:left="0" w:firstLine="0"/>
        <w:rPr>
          <w:sz w:val="24"/>
        </w:rPr>
      </w:pPr>
    </w:p>
    <w:p w:rsidR="00B141CF" w:rsidRDefault="009F45E6">
      <w:pPr>
        <w:pStyle w:val="Heading1"/>
        <w:numPr>
          <w:ilvl w:val="0"/>
          <w:numId w:val="23"/>
        </w:numPr>
        <w:tabs>
          <w:tab w:val="left" w:pos="1151"/>
          <w:tab w:val="left" w:pos="1152"/>
          <w:tab w:val="left" w:pos="9141"/>
        </w:tabs>
      </w:pPr>
      <w:r>
        <w:rPr>
          <w:w w:val="105"/>
        </w:rPr>
        <w:t>Internet</w:t>
      </w:r>
      <w:r>
        <w:rPr>
          <w:w w:val="105"/>
        </w:rPr>
        <w:tab/>
        <w:t>(02</w:t>
      </w:r>
      <w:r>
        <w:rPr>
          <w:spacing w:val="-16"/>
          <w:w w:val="105"/>
        </w:rPr>
        <w:t xml:space="preserve"> </w:t>
      </w:r>
      <w:r>
        <w:rPr>
          <w:w w:val="105"/>
        </w:rPr>
        <w:t>Hours)</w:t>
      </w:r>
    </w:p>
    <w:p w:rsidR="00B141CF" w:rsidRDefault="009F45E6">
      <w:pPr>
        <w:pStyle w:val="ListParagraph"/>
        <w:numPr>
          <w:ilvl w:val="1"/>
          <w:numId w:val="29"/>
        </w:numPr>
        <w:tabs>
          <w:tab w:val="left" w:pos="1872"/>
          <w:tab w:val="left" w:pos="1873"/>
        </w:tabs>
        <w:ind w:hanging="722"/>
        <w:rPr>
          <w:sz w:val="23"/>
        </w:rPr>
      </w:pPr>
      <w:r>
        <w:rPr>
          <w:w w:val="105"/>
          <w:sz w:val="23"/>
        </w:rPr>
        <w:t xml:space="preserve">Brief </w:t>
      </w:r>
      <w:r>
        <w:rPr>
          <w:spacing w:val="-3"/>
          <w:w w:val="105"/>
          <w:sz w:val="23"/>
        </w:rPr>
        <w:t xml:space="preserve">history </w:t>
      </w:r>
      <w:r>
        <w:rPr>
          <w:w w:val="105"/>
          <w:sz w:val="23"/>
        </w:rPr>
        <w:t>of</w:t>
      </w:r>
      <w:r>
        <w:rPr>
          <w:spacing w:val="-17"/>
          <w:w w:val="105"/>
          <w:sz w:val="23"/>
        </w:rPr>
        <w:t xml:space="preserve"> </w:t>
      </w:r>
      <w:r>
        <w:rPr>
          <w:spacing w:val="-5"/>
          <w:w w:val="105"/>
          <w:sz w:val="23"/>
        </w:rPr>
        <w:t>Internet</w:t>
      </w:r>
    </w:p>
    <w:p w:rsidR="00B141CF" w:rsidRDefault="009F45E6">
      <w:pPr>
        <w:pStyle w:val="ListParagraph"/>
        <w:numPr>
          <w:ilvl w:val="1"/>
          <w:numId w:val="29"/>
        </w:numPr>
        <w:tabs>
          <w:tab w:val="left" w:pos="1872"/>
          <w:tab w:val="left" w:pos="1873"/>
        </w:tabs>
        <w:spacing w:before="17"/>
        <w:ind w:hanging="722"/>
        <w:rPr>
          <w:sz w:val="23"/>
        </w:rPr>
      </w:pPr>
      <w:r>
        <w:rPr>
          <w:w w:val="105"/>
          <w:sz w:val="23"/>
        </w:rPr>
        <w:t xml:space="preserve">How </w:t>
      </w:r>
      <w:r>
        <w:rPr>
          <w:spacing w:val="-4"/>
          <w:w w:val="105"/>
          <w:sz w:val="23"/>
        </w:rPr>
        <w:t>Internet</w:t>
      </w:r>
      <w:r>
        <w:rPr>
          <w:spacing w:val="-21"/>
          <w:w w:val="105"/>
          <w:sz w:val="23"/>
        </w:rPr>
        <w:t xml:space="preserve"> </w:t>
      </w:r>
      <w:r>
        <w:rPr>
          <w:w w:val="105"/>
          <w:sz w:val="23"/>
        </w:rPr>
        <w:t>works</w:t>
      </w:r>
    </w:p>
    <w:p w:rsidR="00B141CF" w:rsidRDefault="009F45E6">
      <w:pPr>
        <w:pStyle w:val="ListParagraph"/>
        <w:numPr>
          <w:ilvl w:val="1"/>
          <w:numId w:val="29"/>
        </w:numPr>
        <w:tabs>
          <w:tab w:val="left" w:pos="1872"/>
          <w:tab w:val="left" w:pos="1873"/>
        </w:tabs>
        <w:ind w:hanging="722"/>
        <w:rPr>
          <w:sz w:val="23"/>
        </w:rPr>
      </w:pPr>
      <w:r>
        <w:rPr>
          <w:spacing w:val="-4"/>
          <w:w w:val="105"/>
          <w:sz w:val="23"/>
        </w:rPr>
        <w:t xml:space="preserve">Internet </w:t>
      </w:r>
      <w:r>
        <w:rPr>
          <w:w w:val="105"/>
          <w:sz w:val="23"/>
        </w:rPr>
        <w:t>Addressing</w:t>
      </w:r>
      <w:r>
        <w:rPr>
          <w:spacing w:val="-13"/>
          <w:w w:val="105"/>
          <w:sz w:val="23"/>
        </w:rPr>
        <w:t xml:space="preserve"> </w:t>
      </w:r>
      <w:r>
        <w:rPr>
          <w:spacing w:val="-5"/>
          <w:w w:val="105"/>
          <w:sz w:val="23"/>
        </w:rPr>
        <w:t>schemes</w:t>
      </w:r>
    </w:p>
    <w:p w:rsidR="00B141CF" w:rsidRDefault="009F45E6">
      <w:pPr>
        <w:pStyle w:val="ListParagraph"/>
        <w:numPr>
          <w:ilvl w:val="1"/>
          <w:numId w:val="29"/>
        </w:numPr>
        <w:tabs>
          <w:tab w:val="left" w:pos="1872"/>
          <w:tab w:val="left" w:pos="1873"/>
        </w:tabs>
        <w:spacing w:before="16"/>
        <w:ind w:hanging="722"/>
        <w:rPr>
          <w:sz w:val="23"/>
        </w:rPr>
      </w:pPr>
      <w:r>
        <w:rPr>
          <w:w w:val="105"/>
          <w:sz w:val="23"/>
        </w:rPr>
        <w:t xml:space="preserve">WWW and Web </w:t>
      </w:r>
      <w:r>
        <w:rPr>
          <w:spacing w:val="-5"/>
          <w:w w:val="105"/>
          <w:sz w:val="23"/>
        </w:rPr>
        <w:t xml:space="preserve">browsing </w:t>
      </w:r>
      <w:r>
        <w:rPr>
          <w:w w:val="105"/>
          <w:sz w:val="23"/>
        </w:rPr>
        <w:t>and use of</w:t>
      </w:r>
      <w:r>
        <w:rPr>
          <w:spacing w:val="-53"/>
          <w:w w:val="105"/>
          <w:sz w:val="23"/>
        </w:rPr>
        <w:t xml:space="preserve"> </w:t>
      </w:r>
      <w:r>
        <w:rPr>
          <w:w w:val="105"/>
          <w:sz w:val="23"/>
        </w:rPr>
        <w:t>URL</w:t>
      </w:r>
    </w:p>
    <w:p w:rsidR="00B141CF" w:rsidRDefault="009F45E6">
      <w:pPr>
        <w:pStyle w:val="ListParagraph"/>
        <w:numPr>
          <w:ilvl w:val="1"/>
          <w:numId w:val="29"/>
        </w:numPr>
        <w:tabs>
          <w:tab w:val="left" w:pos="1872"/>
          <w:tab w:val="left" w:pos="1873"/>
        </w:tabs>
        <w:spacing w:before="10"/>
        <w:ind w:hanging="722"/>
        <w:rPr>
          <w:sz w:val="23"/>
        </w:rPr>
      </w:pPr>
      <w:r>
        <w:rPr>
          <w:w w:val="105"/>
          <w:sz w:val="23"/>
        </w:rPr>
        <w:t xml:space="preserve">Search </w:t>
      </w:r>
      <w:r>
        <w:rPr>
          <w:spacing w:val="-3"/>
          <w:w w:val="105"/>
          <w:sz w:val="23"/>
        </w:rPr>
        <w:t xml:space="preserve">Engine </w:t>
      </w:r>
      <w:r>
        <w:rPr>
          <w:w w:val="105"/>
          <w:sz w:val="23"/>
        </w:rPr>
        <w:t xml:space="preserve">/ Proper </w:t>
      </w:r>
      <w:r>
        <w:rPr>
          <w:spacing w:val="-4"/>
          <w:w w:val="105"/>
          <w:sz w:val="23"/>
        </w:rPr>
        <w:t xml:space="preserve">use </w:t>
      </w:r>
      <w:r>
        <w:rPr>
          <w:w w:val="105"/>
          <w:sz w:val="23"/>
        </w:rPr>
        <w:t>of</w:t>
      </w:r>
      <w:r>
        <w:rPr>
          <w:spacing w:val="-22"/>
          <w:w w:val="105"/>
          <w:sz w:val="23"/>
        </w:rPr>
        <w:t xml:space="preserve"> </w:t>
      </w:r>
      <w:r>
        <w:rPr>
          <w:w w:val="105"/>
          <w:sz w:val="23"/>
        </w:rPr>
        <w:t>search</w:t>
      </w:r>
      <w:r w:rsidR="0088480E">
        <w:rPr>
          <w:w w:val="105"/>
          <w:sz w:val="23"/>
        </w:rPr>
        <w:t xml:space="preserve"> </w:t>
      </w:r>
      <w:r>
        <w:rPr>
          <w:w w:val="105"/>
          <w:sz w:val="23"/>
        </w:rPr>
        <w:t>engine</w:t>
      </w:r>
    </w:p>
    <w:p w:rsidR="00B141CF" w:rsidRDefault="009F45E6">
      <w:pPr>
        <w:pStyle w:val="ListParagraph"/>
        <w:numPr>
          <w:ilvl w:val="1"/>
          <w:numId w:val="29"/>
        </w:numPr>
        <w:tabs>
          <w:tab w:val="left" w:pos="1929"/>
          <w:tab w:val="left" w:pos="1930"/>
        </w:tabs>
        <w:ind w:left="1930" w:hanging="779"/>
        <w:rPr>
          <w:sz w:val="23"/>
        </w:rPr>
      </w:pPr>
      <w:r>
        <w:rPr>
          <w:w w:val="105"/>
          <w:sz w:val="23"/>
        </w:rPr>
        <w:t>What</w:t>
      </w:r>
      <w:r>
        <w:rPr>
          <w:spacing w:val="-15"/>
          <w:w w:val="105"/>
          <w:sz w:val="23"/>
        </w:rPr>
        <w:t xml:space="preserve"> </w:t>
      </w:r>
      <w:r>
        <w:rPr>
          <w:w w:val="105"/>
          <w:sz w:val="23"/>
        </w:rPr>
        <w:t>is</w:t>
      </w:r>
      <w:r>
        <w:rPr>
          <w:spacing w:val="-6"/>
          <w:w w:val="105"/>
          <w:sz w:val="23"/>
        </w:rPr>
        <w:t xml:space="preserve"> </w:t>
      </w:r>
      <w:r>
        <w:rPr>
          <w:w w:val="105"/>
          <w:sz w:val="23"/>
        </w:rPr>
        <w:t>E-</w:t>
      </w:r>
      <w:r w:rsidR="004B3A73">
        <w:rPr>
          <w:w w:val="105"/>
          <w:sz w:val="23"/>
        </w:rPr>
        <w:t>mail</w:t>
      </w:r>
      <w:r w:rsidR="004B3A73">
        <w:rPr>
          <w:spacing w:val="-7"/>
          <w:w w:val="105"/>
          <w:sz w:val="23"/>
        </w:rPr>
        <w:t xml:space="preserve">? </w:t>
      </w:r>
      <w:r w:rsidR="004B3A73">
        <w:rPr>
          <w:w w:val="105"/>
          <w:sz w:val="23"/>
        </w:rPr>
        <w:t>Create</w:t>
      </w:r>
      <w:r>
        <w:rPr>
          <w:spacing w:val="-4"/>
          <w:w w:val="105"/>
          <w:sz w:val="23"/>
        </w:rPr>
        <w:t xml:space="preserve"> </w:t>
      </w:r>
      <w:r>
        <w:rPr>
          <w:spacing w:val="-3"/>
          <w:w w:val="105"/>
          <w:sz w:val="23"/>
        </w:rPr>
        <w:t>E-mail</w:t>
      </w:r>
      <w:r>
        <w:rPr>
          <w:spacing w:val="-7"/>
          <w:w w:val="105"/>
          <w:sz w:val="23"/>
        </w:rPr>
        <w:t xml:space="preserve"> </w:t>
      </w:r>
      <w:r>
        <w:rPr>
          <w:spacing w:val="-4"/>
          <w:w w:val="105"/>
          <w:sz w:val="23"/>
        </w:rPr>
        <w:t>account</w:t>
      </w:r>
      <w:r>
        <w:rPr>
          <w:spacing w:val="-14"/>
          <w:w w:val="105"/>
          <w:sz w:val="23"/>
        </w:rPr>
        <w:t xml:space="preserve"> </w:t>
      </w:r>
      <w:r>
        <w:rPr>
          <w:w w:val="105"/>
          <w:sz w:val="23"/>
        </w:rPr>
        <w:t>and</w:t>
      </w:r>
      <w:r>
        <w:rPr>
          <w:spacing w:val="-3"/>
          <w:w w:val="105"/>
          <w:sz w:val="23"/>
        </w:rPr>
        <w:t xml:space="preserve"> </w:t>
      </w:r>
      <w:r>
        <w:rPr>
          <w:spacing w:val="-4"/>
          <w:w w:val="105"/>
          <w:sz w:val="23"/>
        </w:rPr>
        <w:t>attachment</w:t>
      </w:r>
      <w:r>
        <w:rPr>
          <w:spacing w:val="-14"/>
          <w:w w:val="105"/>
          <w:sz w:val="23"/>
        </w:rPr>
        <w:t xml:space="preserve"> </w:t>
      </w:r>
      <w:r>
        <w:rPr>
          <w:w w:val="105"/>
          <w:sz w:val="23"/>
        </w:rPr>
        <w:t>of</w:t>
      </w:r>
      <w:r>
        <w:rPr>
          <w:spacing w:val="-6"/>
          <w:w w:val="105"/>
          <w:sz w:val="23"/>
        </w:rPr>
        <w:t xml:space="preserve"> </w:t>
      </w:r>
      <w:r>
        <w:rPr>
          <w:w w:val="105"/>
          <w:sz w:val="23"/>
        </w:rPr>
        <w:t>files</w:t>
      </w:r>
      <w:r>
        <w:rPr>
          <w:spacing w:val="-6"/>
          <w:w w:val="105"/>
          <w:sz w:val="23"/>
        </w:rPr>
        <w:t xml:space="preserve"> </w:t>
      </w:r>
      <w:r>
        <w:rPr>
          <w:spacing w:val="-3"/>
          <w:w w:val="105"/>
          <w:sz w:val="23"/>
        </w:rPr>
        <w:t>with</w:t>
      </w:r>
      <w:r>
        <w:rPr>
          <w:spacing w:val="-29"/>
          <w:w w:val="105"/>
          <w:sz w:val="23"/>
        </w:rPr>
        <w:t xml:space="preserve"> </w:t>
      </w:r>
      <w:r>
        <w:rPr>
          <w:spacing w:val="-5"/>
          <w:w w:val="105"/>
          <w:sz w:val="23"/>
        </w:rPr>
        <w:t>e-mail.</w:t>
      </w:r>
    </w:p>
    <w:p w:rsidR="00B141CF" w:rsidRDefault="00B141CF">
      <w:pPr>
        <w:pStyle w:val="BodyText"/>
        <w:spacing w:before="0"/>
        <w:ind w:left="0" w:firstLine="0"/>
        <w:rPr>
          <w:sz w:val="26"/>
        </w:rPr>
      </w:pPr>
    </w:p>
    <w:p w:rsidR="00B141CF" w:rsidRDefault="00B141CF">
      <w:pPr>
        <w:pStyle w:val="BodyText"/>
        <w:spacing w:before="1"/>
        <w:ind w:left="0" w:firstLine="0"/>
      </w:pPr>
    </w:p>
    <w:p w:rsidR="00B141CF" w:rsidRDefault="009F45E6">
      <w:pPr>
        <w:pStyle w:val="Heading1"/>
        <w:ind w:left="431" w:firstLine="0"/>
      </w:pPr>
      <w:r>
        <w:rPr>
          <w:w w:val="105"/>
        </w:rPr>
        <w:t>TEXT/REFERENCE BOOKS.</w:t>
      </w:r>
    </w:p>
    <w:p w:rsidR="00B141CF" w:rsidRDefault="009F45E6">
      <w:pPr>
        <w:pStyle w:val="ListParagraph"/>
        <w:numPr>
          <w:ilvl w:val="0"/>
          <w:numId w:val="30"/>
        </w:numPr>
        <w:tabs>
          <w:tab w:val="left" w:pos="1151"/>
          <w:tab w:val="left" w:pos="1152"/>
        </w:tabs>
        <w:rPr>
          <w:sz w:val="23"/>
        </w:rPr>
      </w:pPr>
      <w:r>
        <w:rPr>
          <w:spacing w:val="-4"/>
          <w:w w:val="105"/>
          <w:sz w:val="23"/>
        </w:rPr>
        <w:t>George</w:t>
      </w:r>
      <w:r>
        <w:rPr>
          <w:spacing w:val="-10"/>
          <w:w w:val="105"/>
          <w:sz w:val="23"/>
        </w:rPr>
        <w:t xml:space="preserve"> </w:t>
      </w:r>
      <w:r>
        <w:rPr>
          <w:w w:val="105"/>
          <w:sz w:val="23"/>
        </w:rPr>
        <w:t>Culp</w:t>
      </w:r>
      <w:r>
        <w:rPr>
          <w:spacing w:val="-1"/>
          <w:w w:val="105"/>
          <w:sz w:val="23"/>
        </w:rPr>
        <w:t xml:space="preserve"> </w:t>
      </w:r>
      <w:r>
        <w:rPr>
          <w:spacing w:val="-4"/>
          <w:w w:val="105"/>
          <w:sz w:val="23"/>
        </w:rPr>
        <w:t>Instructional</w:t>
      </w:r>
      <w:r>
        <w:rPr>
          <w:spacing w:val="-13"/>
          <w:w w:val="105"/>
          <w:sz w:val="23"/>
        </w:rPr>
        <w:t xml:space="preserve"> </w:t>
      </w:r>
      <w:r w:rsidR="00703970">
        <w:rPr>
          <w:w w:val="105"/>
          <w:sz w:val="23"/>
        </w:rPr>
        <w:t>Computing</w:t>
      </w:r>
      <w:r>
        <w:rPr>
          <w:spacing w:val="-2"/>
          <w:w w:val="105"/>
          <w:sz w:val="23"/>
        </w:rPr>
        <w:t xml:space="preserve"> </w:t>
      </w:r>
      <w:r>
        <w:rPr>
          <w:spacing w:val="-4"/>
          <w:w w:val="105"/>
          <w:sz w:val="23"/>
        </w:rPr>
        <w:t>Fundamentals</w:t>
      </w:r>
      <w:r>
        <w:rPr>
          <w:spacing w:val="-16"/>
          <w:w w:val="105"/>
          <w:sz w:val="23"/>
        </w:rPr>
        <w:t xml:space="preserve"> </w:t>
      </w:r>
      <w:r>
        <w:rPr>
          <w:w w:val="105"/>
          <w:sz w:val="23"/>
        </w:rPr>
        <w:t>for</w:t>
      </w:r>
      <w:r>
        <w:rPr>
          <w:spacing w:val="-6"/>
          <w:w w:val="105"/>
          <w:sz w:val="23"/>
        </w:rPr>
        <w:t xml:space="preserve"> </w:t>
      </w:r>
      <w:r>
        <w:rPr>
          <w:spacing w:val="-3"/>
          <w:w w:val="105"/>
          <w:sz w:val="23"/>
        </w:rPr>
        <w:t>IBM</w:t>
      </w:r>
      <w:r>
        <w:rPr>
          <w:spacing w:val="-21"/>
          <w:w w:val="105"/>
          <w:sz w:val="23"/>
        </w:rPr>
        <w:t xml:space="preserve"> </w:t>
      </w:r>
      <w:r>
        <w:rPr>
          <w:spacing w:val="-4"/>
          <w:w w:val="105"/>
          <w:sz w:val="23"/>
        </w:rPr>
        <w:t>Microprocessors.</w:t>
      </w:r>
    </w:p>
    <w:p w:rsidR="00B141CF" w:rsidRDefault="009F45E6">
      <w:pPr>
        <w:pStyle w:val="ListParagraph"/>
        <w:numPr>
          <w:ilvl w:val="0"/>
          <w:numId w:val="30"/>
        </w:numPr>
        <w:tabs>
          <w:tab w:val="left" w:pos="1151"/>
          <w:tab w:val="left" w:pos="1152"/>
        </w:tabs>
        <w:spacing w:before="16"/>
        <w:rPr>
          <w:i/>
          <w:sz w:val="23"/>
        </w:rPr>
      </w:pPr>
      <w:r>
        <w:rPr>
          <w:w w:val="105"/>
          <w:sz w:val="23"/>
        </w:rPr>
        <w:t xml:space="preserve">The Turbo C </w:t>
      </w:r>
      <w:r>
        <w:rPr>
          <w:spacing w:val="-4"/>
          <w:w w:val="105"/>
          <w:sz w:val="23"/>
        </w:rPr>
        <w:t xml:space="preserve">Programming </w:t>
      </w:r>
      <w:r>
        <w:rPr>
          <w:w w:val="105"/>
          <w:sz w:val="23"/>
        </w:rPr>
        <w:t xml:space="preserve">by Robert </w:t>
      </w:r>
      <w:r>
        <w:rPr>
          <w:spacing w:val="-6"/>
          <w:w w:val="105"/>
          <w:sz w:val="23"/>
        </w:rPr>
        <w:t xml:space="preserve">Lafore </w:t>
      </w:r>
      <w:r>
        <w:rPr>
          <w:w w:val="105"/>
          <w:sz w:val="23"/>
        </w:rPr>
        <w:t>ISBN</w:t>
      </w:r>
      <w:r>
        <w:rPr>
          <w:spacing w:val="-42"/>
          <w:w w:val="105"/>
          <w:sz w:val="23"/>
        </w:rPr>
        <w:t xml:space="preserve"> </w:t>
      </w:r>
      <w:r>
        <w:rPr>
          <w:i/>
          <w:spacing w:val="2"/>
          <w:w w:val="105"/>
          <w:sz w:val="23"/>
        </w:rPr>
        <w:t>067222738X(0-672-22738-X)</w:t>
      </w:r>
    </w:p>
    <w:p w:rsidR="00B141CF" w:rsidRDefault="009F45E6">
      <w:pPr>
        <w:pStyle w:val="ListParagraph"/>
        <w:numPr>
          <w:ilvl w:val="0"/>
          <w:numId w:val="30"/>
        </w:numPr>
        <w:tabs>
          <w:tab w:val="left" w:pos="1151"/>
          <w:tab w:val="left" w:pos="1152"/>
          <w:tab w:val="left" w:pos="3622"/>
          <w:tab w:val="left" w:pos="4898"/>
          <w:tab w:val="left" w:pos="6396"/>
        </w:tabs>
        <w:spacing w:before="24" w:line="242" w:lineRule="auto"/>
        <w:ind w:right="431"/>
        <w:rPr>
          <w:sz w:val="23"/>
        </w:rPr>
      </w:pPr>
      <w:r>
        <w:rPr>
          <w:w w:val="105"/>
          <w:sz w:val="23"/>
        </w:rPr>
        <w:t>Microsoft</w:t>
      </w:r>
      <w:r>
        <w:rPr>
          <w:spacing w:val="-12"/>
          <w:w w:val="105"/>
          <w:sz w:val="23"/>
        </w:rPr>
        <w:t xml:space="preserve"> </w:t>
      </w:r>
      <w:r>
        <w:rPr>
          <w:w w:val="105"/>
          <w:sz w:val="23"/>
        </w:rPr>
        <w:t>Office</w:t>
      </w:r>
      <w:r>
        <w:rPr>
          <w:spacing w:val="-8"/>
          <w:w w:val="105"/>
          <w:sz w:val="23"/>
        </w:rPr>
        <w:t xml:space="preserve"> </w:t>
      </w:r>
      <w:r>
        <w:rPr>
          <w:spacing w:val="2"/>
          <w:w w:val="105"/>
          <w:sz w:val="23"/>
        </w:rPr>
        <w:t>2003</w:t>
      </w:r>
      <w:r>
        <w:rPr>
          <w:spacing w:val="-4"/>
          <w:w w:val="105"/>
          <w:sz w:val="23"/>
        </w:rPr>
        <w:t xml:space="preserve"> </w:t>
      </w:r>
      <w:r>
        <w:rPr>
          <w:w w:val="105"/>
          <w:sz w:val="23"/>
        </w:rPr>
        <w:t>–</w:t>
      </w:r>
      <w:r>
        <w:rPr>
          <w:spacing w:val="-7"/>
          <w:w w:val="105"/>
          <w:sz w:val="23"/>
        </w:rPr>
        <w:t xml:space="preserve"> </w:t>
      </w:r>
      <w:r>
        <w:rPr>
          <w:w w:val="105"/>
          <w:sz w:val="23"/>
        </w:rPr>
        <w:t>The</w:t>
      </w:r>
      <w:r>
        <w:rPr>
          <w:spacing w:val="-8"/>
          <w:w w:val="105"/>
          <w:sz w:val="23"/>
        </w:rPr>
        <w:t xml:space="preserve"> </w:t>
      </w:r>
      <w:r>
        <w:rPr>
          <w:w w:val="105"/>
          <w:sz w:val="23"/>
        </w:rPr>
        <w:t>Complete</w:t>
      </w:r>
      <w:r>
        <w:rPr>
          <w:spacing w:val="-8"/>
          <w:w w:val="105"/>
          <w:sz w:val="23"/>
        </w:rPr>
        <w:t xml:space="preserve"> </w:t>
      </w:r>
      <w:r>
        <w:rPr>
          <w:w w:val="105"/>
          <w:sz w:val="23"/>
        </w:rPr>
        <w:t>Reference</w:t>
      </w:r>
      <w:r>
        <w:rPr>
          <w:spacing w:val="-3"/>
          <w:w w:val="105"/>
          <w:sz w:val="23"/>
        </w:rPr>
        <w:t xml:space="preserve"> </w:t>
      </w:r>
      <w:r>
        <w:rPr>
          <w:i/>
          <w:w w:val="105"/>
          <w:sz w:val="23"/>
        </w:rPr>
        <w:t>by</w:t>
      </w:r>
      <w:r>
        <w:rPr>
          <w:i/>
          <w:spacing w:val="-8"/>
          <w:w w:val="105"/>
          <w:sz w:val="23"/>
        </w:rPr>
        <w:t xml:space="preserve"> </w:t>
      </w:r>
      <w:r>
        <w:rPr>
          <w:i/>
          <w:w w:val="105"/>
          <w:sz w:val="23"/>
        </w:rPr>
        <w:t>Jennifer</w:t>
      </w:r>
      <w:r>
        <w:rPr>
          <w:i/>
          <w:spacing w:val="-10"/>
          <w:w w:val="105"/>
          <w:sz w:val="23"/>
        </w:rPr>
        <w:t xml:space="preserve"> </w:t>
      </w:r>
      <w:r>
        <w:rPr>
          <w:i/>
          <w:w w:val="105"/>
          <w:sz w:val="23"/>
        </w:rPr>
        <w:t>Ackerman</w:t>
      </w:r>
      <w:r>
        <w:rPr>
          <w:i/>
          <w:spacing w:val="-7"/>
          <w:w w:val="105"/>
          <w:sz w:val="23"/>
        </w:rPr>
        <w:t xml:space="preserve"> </w:t>
      </w:r>
      <w:r>
        <w:rPr>
          <w:i/>
          <w:w w:val="105"/>
          <w:sz w:val="23"/>
        </w:rPr>
        <w:t>Kettell,</w:t>
      </w:r>
      <w:r>
        <w:rPr>
          <w:i/>
          <w:spacing w:val="-12"/>
          <w:w w:val="105"/>
          <w:sz w:val="23"/>
        </w:rPr>
        <w:t xml:space="preserve"> </w:t>
      </w:r>
      <w:r>
        <w:rPr>
          <w:i/>
          <w:w w:val="105"/>
          <w:sz w:val="23"/>
        </w:rPr>
        <w:t>Guy</w:t>
      </w:r>
      <w:r>
        <w:rPr>
          <w:i/>
          <w:spacing w:val="-8"/>
          <w:w w:val="105"/>
          <w:sz w:val="23"/>
        </w:rPr>
        <w:t xml:space="preserve"> </w:t>
      </w:r>
      <w:r>
        <w:rPr>
          <w:i/>
          <w:w w:val="105"/>
          <w:sz w:val="23"/>
        </w:rPr>
        <w:t>Hart- Davis,</w:t>
      </w:r>
      <w:r>
        <w:rPr>
          <w:i/>
          <w:spacing w:val="-9"/>
          <w:w w:val="105"/>
          <w:sz w:val="23"/>
        </w:rPr>
        <w:t xml:space="preserve"> </w:t>
      </w:r>
      <w:r>
        <w:rPr>
          <w:i/>
          <w:w w:val="105"/>
          <w:sz w:val="23"/>
        </w:rPr>
        <w:t>Curt</w:t>
      </w:r>
      <w:r>
        <w:rPr>
          <w:i/>
          <w:spacing w:val="-9"/>
          <w:w w:val="105"/>
          <w:sz w:val="23"/>
        </w:rPr>
        <w:t xml:space="preserve"> </w:t>
      </w:r>
      <w:r>
        <w:rPr>
          <w:i/>
          <w:w w:val="105"/>
          <w:sz w:val="23"/>
        </w:rPr>
        <w:t>Simmons</w:t>
      </w:r>
      <w:r>
        <w:rPr>
          <w:i/>
          <w:w w:val="105"/>
          <w:sz w:val="23"/>
        </w:rPr>
        <w:tab/>
      </w:r>
      <w:r>
        <w:rPr>
          <w:w w:val="105"/>
          <w:sz w:val="23"/>
        </w:rPr>
        <w:t>ISBN:</w:t>
      </w:r>
      <w:r>
        <w:rPr>
          <w:w w:val="105"/>
          <w:sz w:val="23"/>
        </w:rPr>
        <w:tab/>
        <w:t>0072229950</w:t>
      </w:r>
      <w:r>
        <w:rPr>
          <w:w w:val="105"/>
          <w:sz w:val="23"/>
        </w:rPr>
        <w:tab/>
        <w:t>904 pp.</w:t>
      </w:r>
    </w:p>
    <w:p w:rsidR="00B141CF" w:rsidRDefault="00B141CF">
      <w:pPr>
        <w:spacing w:line="242" w:lineRule="auto"/>
        <w:rPr>
          <w:sz w:val="23"/>
        </w:rPr>
        <w:sectPr w:rsidR="00B141CF">
          <w:pgSz w:w="12240" w:h="16340"/>
          <w:pgMar w:top="700" w:right="640" w:bottom="1480" w:left="1240" w:header="0" w:footer="1294" w:gutter="0"/>
          <w:cols w:space="720"/>
        </w:sectPr>
      </w:pPr>
    </w:p>
    <w:p w:rsidR="00B141CF" w:rsidRDefault="009F45E6">
      <w:pPr>
        <w:pStyle w:val="Heading1"/>
        <w:tabs>
          <w:tab w:val="left" w:pos="1929"/>
        </w:tabs>
        <w:spacing w:before="71" w:line="504" w:lineRule="auto"/>
        <w:ind w:left="431" w:right="5590" w:firstLine="0"/>
      </w:pPr>
      <w:r>
        <w:rPr>
          <w:w w:val="105"/>
        </w:rPr>
        <w:lastRenderedPageBreak/>
        <w:t>Comp-112</w:t>
      </w:r>
      <w:r>
        <w:rPr>
          <w:w w:val="105"/>
        </w:rPr>
        <w:tab/>
      </w:r>
      <w:r>
        <w:t xml:space="preserve">COMPUTER </w:t>
      </w:r>
      <w:r>
        <w:rPr>
          <w:spacing w:val="-4"/>
        </w:rPr>
        <w:t xml:space="preserve">Fundamentals </w:t>
      </w:r>
      <w:r>
        <w:rPr>
          <w:w w:val="105"/>
        </w:rPr>
        <w:t>INSTRUCTIONAL</w:t>
      </w:r>
      <w:r>
        <w:rPr>
          <w:spacing w:val="-12"/>
          <w:w w:val="105"/>
        </w:rPr>
        <w:t xml:space="preserve"> </w:t>
      </w:r>
      <w:r>
        <w:rPr>
          <w:spacing w:val="-4"/>
          <w:w w:val="105"/>
        </w:rPr>
        <w:t>OBJECTIVES</w:t>
      </w:r>
    </w:p>
    <w:p w:rsidR="00B141CF" w:rsidRDefault="009F45E6">
      <w:pPr>
        <w:pStyle w:val="ListParagraph"/>
        <w:numPr>
          <w:ilvl w:val="0"/>
          <w:numId w:val="31"/>
        </w:numPr>
        <w:tabs>
          <w:tab w:val="left" w:pos="1151"/>
          <w:tab w:val="left" w:pos="1152"/>
        </w:tabs>
        <w:spacing w:before="0" w:line="241" w:lineRule="exact"/>
        <w:rPr>
          <w:b/>
          <w:sz w:val="23"/>
        </w:rPr>
      </w:pPr>
      <w:r>
        <w:rPr>
          <w:b/>
          <w:spacing w:val="-3"/>
          <w:w w:val="105"/>
          <w:sz w:val="23"/>
        </w:rPr>
        <w:t xml:space="preserve">Understand </w:t>
      </w:r>
      <w:r>
        <w:rPr>
          <w:b/>
          <w:w w:val="105"/>
          <w:sz w:val="23"/>
        </w:rPr>
        <w:t xml:space="preserve">Electronic Data </w:t>
      </w:r>
      <w:r>
        <w:rPr>
          <w:b/>
          <w:spacing w:val="-4"/>
          <w:w w:val="105"/>
          <w:sz w:val="23"/>
        </w:rPr>
        <w:t>Processing</w:t>
      </w:r>
      <w:r>
        <w:rPr>
          <w:b/>
          <w:spacing w:val="-40"/>
          <w:w w:val="105"/>
          <w:sz w:val="23"/>
        </w:rPr>
        <w:t xml:space="preserve"> </w:t>
      </w:r>
      <w:r>
        <w:rPr>
          <w:b/>
          <w:spacing w:val="-3"/>
          <w:w w:val="105"/>
          <w:sz w:val="23"/>
        </w:rPr>
        <w:t>(EDP).</w:t>
      </w:r>
    </w:p>
    <w:p w:rsidR="00B141CF" w:rsidRDefault="009F45E6">
      <w:pPr>
        <w:pStyle w:val="ListParagraph"/>
        <w:numPr>
          <w:ilvl w:val="1"/>
          <w:numId w:val="31"/>
        </w:numPr>
        <w:tabs>
          <w:tab w:val="left" w:pos="1872"/>
          <w:tab w:val="left" w:pos="1873"/>
        </w:tabs>
        <w:ind w:hanging="722"/>
        <w:rPr>
          <w:sz w:val="23"/>
        </w:rPr>
      </w:pPr>
      <w:r>
        <w:rPr>
          <w:w w:val="105"/>
          <w:sz w:val="23"/>
        </w:rPr>
        <w:t>Discuss Data</w:t>
      </w:r>
      <w:r>
        <w:rPr>
          <w:spacing w:val="-25"/>
          <w:w w:val="105"/>
          <w:sz w:val="23"/>
        </w:rPr>
        <w:t xml:space="preserve"> </w:t>
      </w:r>
      <w:r>
        <w:rPr>
          <w:w w:val="105"/>
          <w:sz w:val="23"/>
        </w:rPr>
        <w:t>Concept</w:t>
      </w:r>
    </w:p>
    <w:p w:rsidR="00B141CF" w:rsidRDefault="009F45E6">
      <w:pPr>
        <w:pStyle w:val="ListParagraph"/>
        <w:numPr>
          <w:ilvl w:val="1"/>
          <w:numId w:val="32"/>
        </w:numPr>
        <w:tabs>
          <w:tab w:val="left" w:pos="1872"/>
          <w:tab w:val="left" w:pos="1873"/>
        </w:tabs>
        <w:spacing w:before="17"/>
        <w:ind w:hanging="722"/>
        <w:rPr>
          <w:sz w:val="23"/>
        </w:rPr>
      </w:pPr>
      <w:r>
        <w:rPr>
          <w:w w:val="105"/>
          <w:sz w:val="23"/>
        </w:rPr>
        <w:t xml:space="preserve">Draw the </w:t>
      </w:r>
      <w:r>
        <w:rPr>
          <w:spacing w:val="-3"/>
          <w:w w:val="105"/>
          <w:sz w:val="23"/>
        </w:rPr>
        <w:t xml:space="preserve">Block </w:t>
      </w:r>
      <w:r>
        <w:rPr>
          <w:spacing w:val="-5"/>
          <w:w w:val="105"/>
          <w:sz w:val="23"/>
        </w:rPr>
        <w:t xml:space="preserve">diagram </w:t>
      </w:r>
      <w:r>
        <w:rPr>
          <w:w w:val="105"/>
          <w:sz w:val="23"/>
        </w:rPr>
        <w:t xml:space="preserve">of a </w:t>
      </w:r>
      <w:r>
        <w:rPr>
          <w:spacing w:val="-3"/>
          <w:w w:val="105"/>
          <w:sz w:val="23"/>
        </w:rPr>
        <w:t xml:space="preserve">microcomputer </w:t>
      </w:r>
      <w:r>
        <w:rPr>
          <w:w w:val="105"/>
          <w:sz w:val="23"/>
        </w:rPr>
        <w:t>(PC)</w:t>
      </w:r>
      <w:r>
        <w:rPr>
          <w:spacing w:val="-2"/>
          <w:w w:val="105"/>
          <w:sz w:val="23"/>
        </w:rPr>
        <w:t xml:space="preserve"> </w:t>
      </w:r>
      <w:r>
        <w:rPr>
          <w:w w:val="105"/>
          <w:sz w:val="23"/>
        </w:rPr>
        <w:t>system.</w:t>
      </w:r>
    </w:p>
    <w:p w:rsidR="00B141CF" w:rsidRDefault="009F45E6">
      <w:pPr>
        <w:pStyle w:val="ListParagraph"/>
        <w:numPr>
          <w:ilvl w:val="1"/>
          <w:numId w:val="32"/>
        </w:numPr>
        <w:tabs>
          <w:tab w:val="left" w:pos="1872"/>
          <w:tab w:val="left" w:pos="1873"/>
        </w:tabs>
        <w:spacing w:before="16"/>
        <w:ind w:hanging="722"/>
        <w:rPr>
          <w:sz w:val="23"/>
        </w:rPr>
      </w:pPr>
      <w:r>
        <w:rPr>
          <w:w w:val="105"/>
          <w:sz w:val="23"/>
        </w:rPr>
        <w:t>Define</w:t>
      </w:r>
      <w:r>
        <w:rPr>
          <w:spacing w:val="-1"/>
          <w:w w:val="105"/>
          <w:sz w:val="23"/>
        </w:rPr>
        <w:t xml:space="preserve"> </w:t>
      </w:r>
      <w:r>
        <w:rPr>
          <w:spacing w:val="-4"/>
          <w:w w:val="105"/>
          <w:sz w:val="23"/>
        </w:rPr>
        <w:t>Input</w:t>
      </w:r>
      <w:r>
        <w:rPr>
          <w:spacing w:val="-20"/>
          <w:w w:val="105"/>
          <w:sz w:val="23"/>
        </w:rPr>
        <w:t xml:space="preserve"> </w:t>
      </w:r>
      <w:r>
        <w:rPr>
          <w:w w:val="105"/>
          <w:sz w:val="23"/>
        </w:rPr>
        <w:t>and</w:t>
      </w:r>
      <w:r>
        <w:rPr>
          <w:spacing w:val="-7"/>
          <w:w w:val="105"/>
          <w:sz w:val="23"/>
        </w:rPr>
        <w:t xml:space="preserve"> </w:t>
      </w:r>
      <w:r>
        <w:rPr>
          <w:w w:val="105"/>
          <w:sz w:val="23"/>
        </w:rPr>
        <w:t>output</w:t>
      </w:r>
      <w:r>
        <w:rPr>
          <w:spacing w:val="-3"/>
          <w:w w:val="105"/>
          <w:sz w:val="23"/>
        </w:rPr>
        <w:t xml:space="preserve"> </w:t>
      </w:r>
      <w:r>
        <w:rPr>
          <w:spacing w:val="-5"/>
          <w:w w:val="105"/>
          <w:sz w:val="23"/>
        </w:rPr>
        <w:t>devices</w:t>
      </w:r>
      <w:r>
        <w:rPr>
          <w:spacing w:val="-9"/>
          <w:w w:val="105"/>
          <w:sz w:val="23"/>
        </w:rPr>
        <w:t xml:space="preserve"> </w:t>
      </w:r>
      <w:r>
        <w:rPr>
          <w:w w:val="105"/>
          <w:sz w:val="23"/>
        </w:rPr>
        <w:t>and</w:t>
      </w:r>
      <w:r>
        <w:rPr>
          <w:spacing w:val="-22"/>
          <w:w w:val="105"/>
          <w:sz w:val="23"/>
        </w:rPr>
        <w:t xml:space="preserve"> </w:t>
      </w:r>
      <w:r>
        <w:rPr>
          <w:w w:val="105"/>
          <w:sz w:val="23"/>
        </w:rPr>
        <w:t>CPU</w:t>
      </w:r>
    </w:p>
    <w:p w:rsidR="00B141CF" w:rsidRDefault="009F45E6">
      <w:pPr>
        <w:pStyle w:val="ListParagraph"/>
        <w:numPr>
          <w:ilvl w:val="1"/>
          <w:numId w:val="32"/>
        </w:numPr>
        <w:tabs>
          <w:tab w:val="left" w:pos="1872"/>
          <w:tab w:val="left" w:pos="1873"/>
        </w:tabs>
        <w:ind w:hanging="722"/>
        <w:rPr>
          <w:sz w:val="23"/>
        </w:rPr>
      </w:pPr>
      <w:r>
        <w:rPr>
          <w:w w:val="105"/>
          <w:sz w:val="23"/>
        </w:rPr>
        <w:t xml:space="preserve">Describe </w:t>
      </w:r>
      <w:r>
        <w:rPr>
          <w:spacing w:val="-5"/>
          <w:w w:val="105"/>
          <w:sz w:val="23"/>
        </w:rPr>
        <w:t xml:space="preserve">Specification </w:t>
      </w:r>
      <w:r>
        <w:rPr>
          <w:w w:val="105"/>
          <w:sz w:val="23"/>
        </w:rPr>
        <w:t>of CPU, input</w:t>
      </w:r>
      <w:r>
        <w:rPr>
          <w:spacing w:val="-19"/>
          <w:w w:val="105"/>
          <w:sz w:val="23"/>
        </w:rPr>
        <w:t xml:space="preserve"> </w:t>
      </w:r>
      <w:r w:rsidR="00F549FC">
        <w:rPr>
          <w:w w:val="105"/>
          <w:sz w:val="23"/>
        </w:rPr>
        <w:t>output devices</w:t>
      </w:r>
      <w:r>
        <w:rPr>
          <w:w w:val="105"/>
          <w:sz w:val="23"/>
        </w:rPr>
        <w:t>.</w:t>
      </w:r>
    </w:p>
    <w:p w:rsidR="00B141CF" w:rsidRDefault="009F45E6">
      <w:pPr>
        <w:pStyle w:val="ListParagraph"/>
        <w:numPr>
          <w:ilvl w:val="1"/>
          <w:numId w:val="32"/>
        </w:numPr>
        <w:tabs>
          <w:tab w:val="left" w:pos="1872"/>
          <w:tab w:val="left" w:pos="1873"/>
        </w:tabs>
        <w:spacing w:before="10"/>
        <w:ind w:hanging="722"/>
        <w:rPr>
          <w:sz w:val="23"/>
        </w:rPr>
      </w:pPr>
      <w:r>
        <w:rPr>
          <w:w w:val="105"/>
          <w:sz w:val="23"/>
        </w:rPr>
        <w:t xml:space="preserve">Discuss </w:t>
      </w:r>
      <w:r>
        <w:rPr>
          <w:spacing w:val="-5"/>
          <w:w w:val="105"/>
          <w:sz w:val="23"/>
        </w:rPr>
        <w:t>processor</w:t>
      </w:r>
      <w:r>
        <w:rPr>
          <w:spacing w:val="-12"/>
          <w:w w:val="105"/>
          <w:sz w:val="23"/>
        </w:rPr>
        <w:t xml:space="preserve"> </w:t>
      </w:r>
      <w:r>
        <w:rPr>
          <w:spacing w:val="-3"/>
          <w:w w:val="105"/>
          <w:sz w:val="23"/>
        </w:rPr>
        <w:t>types.</w:t>
      </w:r>
    </w:p>
    <w:p w:rsidR="00B141CF" w:rsidRDefault="009F45E6">
      <w:pPr>
        <w:pStyle w:val="ListParagraph"/>
        <w:numPr>
          <w:ilvl w:val="1"/>
          <w:numId w:val="32"/>
        </w:numPr>
        <w:tabs>
          <w:tab w:val="left" w:pos="1872"/>
          <w:tab w:val="left" w:pos="1873"/>
        </w:tabs>
        <w:spacing w:before="16"/>
        <w:ind w:hanging="722"/>
        <w:rPr>
          <w:sz w:val="23"/>
        </w:rPr>
      </w:pPr>
      <w:r>
        <w:rPr>
          <w:w w:val="105"/>
          <w:sz w:val="23"/>
        </w:rPr>
        <w:t xml:space="preserve">Discuss </w:t>
      </w:r>
      <w:r>
        <w:rPr>
          <w:spacing w:val="-3"/>
          <w:w w:val="105"/>
          <w:sz w:val="23"/>
        </w:rPr>
        <w:t>Computer</w:t>
      </w:r>
      <w:r>
        <w:rPr>
          <w:spacing w:val="-11"/>
          <w:w w:val="105"/>
          <w:sz w:val="23"/>
        </w:rPr>
        <w:t xml:space="preserve"> </w:t>
      </w:r>
      <w:r>
        <w:rPr>
          <w:spacing w:val="-5"/>
          <w:w w:val="105"/>
          <w:sz w:val="23"/>
        </w:rPr>
        <w:t>concept.</w:t>
      </w:r>
    </w:p>
    <w:p w:rsidR="00B141CF" w:rsidRDefault="009F45E6">
      <w:pPr>
        <w:pStyle w:val="ListParagraph"/>
        <w:numPr>
          <w:ilvl w:val="1"/>
          <w:numId w:val="32"/>
        </w:numPr>
        <w:tabs>
          <w:tab w:val="left" w:pos="1872"/>
          <w:tab w:val="left" w:pos="1873"/>
        </w:tabs>
        <w:ind w:hanging="722"/>
        <w:rPr>
          <w:sz w:val="23"/>
        </w:rPr>
      </w:pPr>
      <w:r>
        <w:rPr>
          <w:w w:val="105"/>
          <w:sz w:val="23"/>
        </w:rPr>
        <w:t xml:space="preserve">Define </w:t>
      </w:r>
      <w:r>
        <w:rPr>
          <w:spacing w:val="-3"/>
          <w:w w:val="105"/>
          <w:sz w:val="23"/>
        </w:rPr>
        <w:t>Secondary storage</w:t>
      </w:r>
      <w:r>
        <w:rPr>
          <w:spacing w:val="-26"/>
          <w:w w:val="105"/>
          <w:sz w:val="23"/>
        </w:rPr>
        <w:t xml:space="preserve"> </w:t>
      </w:r>
      <w:r>
        <w:rPr>
          <w:w w:val="105"/>
          <w:sz w:val="23"/>
        </w:rPr>
        <w:t>devices.</w:t>
      </w:r>
    </w:p>
    <w:p w:rsidR="00B141CF" w:rsidRDefault="009F45E6">
      <w:pPr>
        <w:pStyle w:val="ListParagraph"/>
        <w:numPr>
          <w:ilvl w:val="1"/>
          <w:numId w:val="32"/>
        </w:numPr>
        <w:tabs>
          <w:tab w:val="left" w:pos="1872"/>
          <w:tab w:val="left" w:pos="1873"/>
        </w:tabs>
        <w:spacing w:before="10"/>
        <w:ind w:hanging="722"/>
        <w:rPr>
          <w:sz w:val="23"/>
        </w:rPr>
      </w:pPr>
      <w:r>
        <w:rPr>
          <w:w w:val="105"/>
          <w:sz w:val="23"/>
        </w:rPr>
        <w:t xml:space="preserve">Describe </w:t>
      </w:r>
      <w:r>
        <w:rPr>
          <w:spacing w:val="-5"/>
          <w:w w:val="105"/>
          <w:sz w:val="23"/>
        </w:rPr>
        <w:t xml:space="preserve">Printers </w:t>
      </w:r>
      <w:r>
        <w:rPr>
          <w:w w:val="105"/>
          <w:sz w:val="23"/>
        </w:rPr>
        <w:t>and</w:t>
      </w:r>
      <w:r>
        <w:rPr>
          <w:spacing w:val="-19"/>
          <w:w w:val="105"/>
          <w:sz w:val="23"/>
        </w:rPr>
        <w:t xml:space="preserve"> </w:t>
      </w:r>
      <w:r>
        <w:rPr>
          <w:spacing w:val="-4"/>
          <w:w w:val="105"/>
          <w:sz w:val="23"/>
        </w:rPr>
        <w:t>plotters.</w:t>
      </w:r>
    </w:p>
    <w:p w:rsidR="00B141CF" w:rsidRDefault="009F45E6">
      <w:pPr>
        <w:pStyle w:val="ListParagraph"/>
        <w:numPr>
          <w:ilvl w:val="1"/>
          <w:numId w:val="32"/>
        </w:numPr>
        <w:tabs>
          <w:tab w:val="left" w:pos="1872"/>
          <w:tab w:val="left" w:pos="1873"/>
        </w:tabs>
        <w:spacing w:before="16"/>
        <w:ind w:hanging="722"/>
        <w:rPr>
          <w:sz w:val="23"/>
        </w:rPr>
      </w:pPr>
      <w:r>
        <w:rPr>
          <w:w w:val="105"/>
          <w:sz w:val="23"/>
        </w:rPr>
        <w:t xml:space="preserve">Use computer for </w:t>
      </w:r>
      <w:r>
        <w:rPr>
          <w:spacing w:val="-5"/>
          <w:w w:val="105"/>
          <w:sz w:val="23"/>
        </w:rPr>
        <w:t>application</w:t>
      </w:r>
      <w:r>
        <w:rPr>
          <w:spacing w:val="-36"/>
          <w:w w:val="105"/>
          <w:sz w:val="23"/>
        </w:rPr>
        <w:t xml:space="preserve"> </w:t>
      </w:r>
      <w:r>
        <w:rPr>
          <w:w w:val="105"/>
          <w:sz w:val="23"/>
        </w:rPr>
        <w:t>software.</w:t>
      </w:r>
    </w:p>
    <w:p w:rsidR="00B141CF" w:rsidRDefault="00B141CF">
      <w:pPr>
        <w:pStyle w:val="BodyText"/>
        <w:spacing w:before="7"/>
        <w:ind w:left="0" w:firstLine="0"/>
        <w:rPr>
          <w:sz w:val="24"/>
        </w:rPr>
      </w:pPr>
    </w:p>
    <w:p w:rsidR="00B141CF" w:rsidRDefault="009F45E6">
      <w:pPr>
        <w:pStyle w:val="Heading1"/>
        <w:numPr>
          <w:ilvl w:val="0"/>
          <w:numId w:val="31"/>
        </w:numPr>
        <w:tabs>
          <w:tab w:val="left" w:pos="1151"/>
          <w:tab w:val="left" w:pos="1152"/>
        </w:tabs>
      </w:pPr>
      <w:r>
        <w:rPr>
          <w:spacing w:val="-3"/>
          <w:w w:val="105"/>
        </w:rPr>
        <w:t xml:space="preserve">Understand </w:t>
      </w:r>
      <w:r>
        <w:rPr>
          <w:w w:val="105"/>
        </w:rPr>
        <w:t xml:space="preserve">Disk </w:t>
      </w:r>
      <w:r>
        <w:rPr>
          <w:spacing w:val="-5"/>
          <w:w w:val="105"/>
        </w:rPr>
        <w:t xml:space="preserve">Operating </w:t>
      </w:r>
      <w:r>
        <w:rPr>
          <w:w w:val="105"/>
        </w:rPr>
        <w:t>System</w:t>
      </w:r>
      <w:r>
        <w:rPr>
          <w:spacing w:val="-24"/>
          <w:w w:val="105"/>
        </w:rPr>
        <w:t xml:space="preserve"> </w:t>
      </w:r>
      <w:r>
        <w:rPr>
          <w:w w:val="105"/>
        </w:rPr>
        <w:t>(DOS).</w:t>
      </w:r>
    </w:p>
    <w:p w:rsidR="00B141CF" w:rsidRDefault="009F45E6">
      <w:pPr>
        <w:pStyle w:val="BodyText"/>
        <w:tabs>
          <w:tab w:val="left" w:pos="1872"/>
        </w:tabs>
        <w:ind w:left="1151" w:firstLine="0"/>
      </w:pPr>
      <w:r>
        <w:rPr>
          <w:w w:val="105"/>
        </w:rPr>
        <w:t>2.1</w:t>
      </w:r>
      <w:r>
        <w:rPr>
          <w:w w:val="105"/>
        </w:rPr>
        <w:tab/>
        <w:t xml:space="preserve">Describe </w:t>
      </w:r>
      <w:r>
        <w:rPr>
          <w:spacing w:val="-5"/>
          <w:w w:val="105"/>
        </w:rPr>
        <w:t>Internal</w:t>
      </w:r>
      <w:r>
        <w:rPr>
          <w:spacing w:val="-19"/>
          <w:w w:val="105"/>
        </w:rPr>
        <w:t xml:space="preserve"> </w:t>
      </w:r>
      <w:r>
        <w:rPr>
          <w:w w:val="105"/>
        </w:rPr>
        <w:t>Commands.</w:t>
      </w:r>
    </w:p>
    <w:p w:rsidR="00B141CF" w:rsidRDefault="009F45E6">
      <w:pPr>
        <w:pStyle w:val="BodyText"/>
        <w:tabs>
          <w:tab w:val="left" w:pos="1872"/>
        </w:tabs>
        <w:spacing w:before="17"/>
        <w:ind w:left="1151" w:firstLine="0"/>
      </w:pPr>
      <w:r>
        <w:rPr>
          <w:w w:val="105"/>
        </w:rPr>
        <w:t>2.2.</w:t>
      </w:r>
      <w:r>
        <w:rPr>
          <w:w w:val="105"/>
        </w:rPr>
        <w:tab/>
        <w:t xml:space="preserve">Describe </w:t>
      </w:r>
      <w:r>
        <w:rPr>
          <w:spacing w:val="-5"/>
          <w:w w:val="105"/>
        </w:rPr>
        <w:t>External</w:t>
      </w:r>
      <w:r>
        <w:rPr>
          <w:spacing w:val="-19"/>
          <w:w w:val="105"/>
        </w:rPr>
        <w:t xml:space="preserve"> </w:t>
      </w:r>
      <w:r>
        <w:rPr>
          <w:w w:val="105"/>
        </w:rPr>
        <w:t>Commands.</w:t>
      </w:r>
    </w:p>
    <w:p w:rsidR="00B141CF" w:rsidRDefault="009F45E6">
      <w:pPr>
        <w:pStyle w:val="BodyText"/>
        <w:tabs>
          <w:tab w:val="left" w:pos="1872"/>
        </w:tabs>
        <w:spacing w:before="16"/>
        <w:ind w:left="1151" w:firstLine="0"/>
      </w:pPr>
      <w:r>
        <w:rPr>
          <w:w w:val="105"/>
        </w:rPr>
        <w:t>2.3</w:t>
      </w:r>
      <w:r>
        <w:rPr>
          <w:w w:val="105"/>
        </w:rPr>
        <w:tab/>
        <w:t xml:space="preserve">Discus </w:t>
      </w:r>
      <w:r>
        <w:rPr>
          <w:spacing w:val="-3"/>
          <w:w w:val="105"/>
        </w:rPr>
        <w:t>Batch</w:t>
      </w:r>
      <w:r>
        <w:rPr>
          <w:spacing w:val="-10"/>
          <w:w w:val="105"/>
        </w:rPr>
        <w:t xml:space="preserve"> </w:t>
      </w:r>
      <w:r>
        <w:rPr>
          <w:spacing w:val="-3"/>
          <w:w w:val="105"/>
        </w:rPr>
        <w:t>files.</w:t>
      </w:r>
    </w:p>
    <w:p w:rsidR="00B141CF" w:rsidRDefault="00B141CF">
      <w:pPr>
        <w:pStyle w:val="BodyText"/>
        <w:spacing w:before="7"/>
        <w:ind w:left="0" w:firstLine="0"/>
        <w:rPr>
          <w:sz w:val="24"/>
        </w:rPr>
      </w:pPr>
    </w:p>
    <w:p w:rsidR="00B141CF" w:rsidRDefault="009F45E6">
      <w:pPr>
        <w:pStyle w:val="Heading1"/>
        <w:numPr>
          <w:ilvl w:val="0"/>
          <w:numId w:val="31"/>
        </w:numPr>
        <w:tabs>
          <w:tab w:val="left" w:pos="1151"/>
          <w:tab w:val="left" w:pos="1152"/>
        </w:tabs>
      </w:pPr>
      <w:r>
        <w:rPr>
          <w:spacing w:val="-3"/>
          <w:w w:val="105"/>
        </w:rPr>
        <w:t xml:space="preserve">Understand </w:t>
      </w:r>
      <w:r>
        <w:rPr>
          <w:w w:val="105"/>
        </w:rPr>
        <w:t>C</w:t>
      </w:r>
      <w:r>
        <w:rPr>
          <w:spacing w:val="-12"/>
          <w:w w:val="105"/>
        </w:rPr>
        <w:t xml:space="preserve"> </w:t>
      </w:r>
      <w:r>
        <w:rPr>
          <w:spacing w:val="-4"/>
          <w:w w:val="105"/>
        </w:rPr>
        <w:t>Language.</w:t>
      </w:r>
    </w:p>
    <w:p w:rsidR="00B141CF" w:rsidRDefault="009F45E6">
      <w:pPr>
        <w:pStyle w:val="ListParagraph"/>
        <w:numPr>
          <w:ilvl w:val="1"/>
          <w:numId w:val="33"/>
        </w:numPr>
        <w:tabs>
          <w:tab w:val="left" w:pos="1872"/>
          <w:tab w:val="left" w:pos="1873"/>
        </w:tabs>
        <w:spacing w:before="10"/>
        <w:ind w:hanging="722"/>
        <w:rPr>
          <w:sz w:val="23"/>
        </w:rPr>
      </w:pPr>
      <w:r>
        <w:rPr>
          <w:spacing w:val="-4"/>
          <w:w w:val="105"/>
          <w:sz w:val="23"/>
        </w:rPr>
        <w:t xml:space="preserve">Introduce </w:t>
      </w:r>
      <w:r>
        <w:rPr>
          <w:w w:val="105"/>
          <w:sz w:val="23"/>
        </w:rPr>
        <w:t>C</w:t>
      </w:r>
      <w:r>
        <w:rPr>
          <w:spacing w:val="-8"/>
          <w:w w:val="105"/>
          <w:sz w:val="23"/>
        </w:rPr>
        <w:t xml:space="preserve"> </w:t>
      </w:r>
      <w:r>
        <w:rPr>
          <w:spacing w:val="-4"/>
          <w:w w:val="105"/>
          <w:sz w:val="23"/>
        </w:rPr>
        <w:t>Language</w:t>
      </w:r>
    </w:p>
    <w:p w:rsidR="00B141CF" w:rsidRDefault="009F45E6">
      <w:pPr>
        <w:pStyle w:val="ListParagraph"/>
        <w:numPr>
          <w:ilvl w:val="1"/>
          <w:numId w:val="33"/>
        </w:numPr>
        <w:tabs>
          <w:tab w:val="left" w:pos="1872"/>
          <w:tab w:val="left" w:pos="1873"/>
        </w:tabs>
        <w:spacing w:before="16"/>
        <w:ind w:hanging="722"/>
        <w:rPr>
          <w:sz w:val="23"/>
        </w:rPr>
      </w:pPr>
      <w:r>
        <w:rPr>
          <w:spacing w:val="-4"/>
          <w:w w:val="105"/>
          <w:sz w:val="23"/>
        </w:rPr>
        <w:t xml:space="preserve">Differentiate </w:t>
      </w:r>
      <w:r>
        <w:rPr>
          <w:w w:val="105"/>
          <w:sz w:val="23"/>
        </w:rPr>
        <w:t xml:space="preserve">between </w:t>
      </w:r>
      <w:r>
        <w:rPr>
          <w:spacing w:val="-5"/>
          <w:w w:val="105"/>
          <w:sz w:val="23"/>
        </w:rPr>
        <w:t xml:space="preserve">Variables </w:t>
      </w:r>
      <w:r>
        <w:rPr>
          <w:w w:val="105"/>
          <w:sz w:val="23"/>
        </w:rPr>
        <w:t>and</w:t>
      </w:r>
      <w:r>
        <w:rPr>
          <w:spacing w:val="-30"/>
          <w:w w:val="105"/>
          <w:sz w:val="23"/>
        </w:rPr>
        <w:t xml:space="preserve"> </w:t>
      </w:r>
      <w:r>
        <w:rPr>
          <w:w w:val="105"/>
          <w:sz w:val="23"/>
        </w:rPr>
        <w:t>Constants.</w:t>
      </w:r>
    </w:p>
    <w:p w:rsidR="00B141CF" w:rsidRDefault="009F45E6">
      <w:pPr>
        <w:pStyle w:val="BodyText"/>
        <w:tabs>
          <w:tab w:val="left" w:pos="1872"/>
        </w:tabs>
        <w:ind w:left="1151" w:firstLine="0"/>
      </w:pPr>
      <w:r>
        <w:rPr>
          <w:w w:val="105"/>
        </w:rPr>
        <w:t>3.3.</w:t>
      </w:r>
      <w:r>
        <w:rPr>
          <w:w w:val="105"/>
        </w:rPr>
        <w:tab/>
        <w:t>Discuss</w:t>
      </w:r>
      <w:r>
        <w:rPr>
          <w:spacing w:val="-10"/>
          <w:w w:val="105"/>
        </w:rPr>
        <w:t xml:space="preserve"> </w:t>
      </w:r>
      <w:r>
        <w:rPr>
          <w:spacing w:val="-4"/>
          <w:w w:val="105"/>
        </w:rPr>
        <w:t>Operators.</w:t>
      </w:r>
    </w:p>
    <w:p w:rsidR="00B141CF" w:rsidRDefault="009F45E6">
      <w:pPr>
        <w:pStyle w:val="ListParagraph"/>
        <w:numPr>
          <w:ilvl w:val="1"/>
          <w:numId w:val="34"/>
        </w:numPr>
        <w:tabs>
          <w:tab w:val="left" w:pos="1872"/>
          <w:tab w:val="left" w:pos="1873"/>
        </w:tabs>
        <w:spacing w:before="17"/>
        <w:ind w:hanging="722"/>
        <w:rPr>
          <w:sz w:val="23"/>
        </w:rPr>
      </w:pPr>
      <w:r>
        <w:rPr>
          <w:spacing w:val="-3"/>
          <w:w w:val="105"/>
          <w:sz w:val="23"/>
        </w:rPr>
        <w:t xml:space="preserve">Understand </w:t>
      </w:r>
      <w:r>
        <w:rPr>
          <w:spacing w:val="-4"/>
          <w:w w:val="105"/>
          <w:sz w:val="23"/>
        </w:rPr>
        <w:t xml:space="preserve">INPUT </w:t>
      </w:r>
      <w:r>
        <w:rPr>
          <w:w w:val="105"/>
          <w:sz w:val="23"/>
        </w:rPr>
        <w:t>/ OUTPUT</w:t>
      </w:r>
      <w:r>
        <w:rPr>
          <w:spacing w:val="-34"/>
          <w:w w:val="105"/>
          <w:sz w:val="23"/>
        </w:rPr>
        <w:t xml:space="preserve"> </w:t>
      </w:r>
      <w:r>
        <w:rPr>
          <w:w w:val="105"/>
          <w:sz w:val="23"/>
        </w:rPr>
        <w:t>statement</w:t>
      </w:r>
    </w:p>
    <w:p w:rsidR="00B141CF" w:rsidRDefault="009F45E6">
      <w:pPr>
        <w:pStyle w:val="ListParagraph"/>
        <w:numPr>
          <w:ilvl w:val="1"/>
          <w:numId w:val="34"/>
        </w:numPr>
        <w:tabs>
          <w:tab w:val="left" w:pos="1872"/>
          <w:tab w:val="left" w:pos="1873"/>
        </w:tabs>
        <w:ind w:hanging="722"/>
        <w:rPr>
          <w:sz w:val="23"/>
        </w:rPr>
      </w:pPr>
      <w:r>
        <w:rPr>
          <w:spacing w:val="-3"/>
          <w:w w:val="105"/>
          <w:sz w:val="23"/>
        </w:rPr>
        <w:t>Understand Assignment</w:t>
      </w:r>
      <w:r>
        <w:rPr>
          <w:spacing w:val="-13"/>
          <w:w w:val="105"/>
          <w:sz w:val="23"/>
        </w:rPr>
        <w:t xml:space="preserve"> </w:t>
      </w:r>
      <w:r>
        <w:rPr>
          <w:w w:val="105"/>
          <w:sz w:val="23"/>
        </w:rPr>
        <w:t>statement.</w:t>
      </w:r>
    </w:p>
    <w:p w:rsidR="00B141CF" w:rsidRDefault="009F45E6">
      <w:pPr>
        <w:pStyle w:val="ListParagraph"/>
        <w:numPr>
          <w:ilvl w:val="1"/>
          <w:numId w:val="34"/>
        </w:numPr>
        <w:tabs>
          <w:tab w:val="left" w:pos="1872"/>
          <w:tab w:val="left" w:pos="1873"/>
        </w:tabs>
        <w:ind w:hanging="722"/>
        <w:rPr>
          <w:sz w:val="23"/>
        </w:rPr>
      </w:pPr>
      <w:r>
        <w:rPr>
          <w:w w:val="105"/>
          <w:sz w:val="23"/>
        </w:rPr>
        <w:t>Discuss</w:t>
      </w:r>
      <w:r>
        <w:rPr>
          <w:spacing w:val="-10"/>
          <w:w w:val="105"/>
          <w:sz w:val="23"/>
        </w:rPr>
        <w:t xml:space="preserve"> </w:t>
      </w:r>
      <w:r>
        <w:rPr>
          <w:spacing w:val="-4"/>
          <w:w w:val="105"/>
          <w:sz w:val="23"/>
        </w:rPr>
        <w:t>Decisions.</w:t>
      </w:r>
    </w:p>
    <w:p w:rsidR="00B141CF" w:rsidRDefault="009F45E6">
      <w:pPr>
        <w:pStyle w:val="ListParagraph"/>
        <w:numPr>
          <w:ilvl w:val="1"/>
          <w:numId w:val="34"/>
        </w:numPr>
        <w:tabs>
          <w:tab w:val="left" w:pos="1872"/>
          <w:tab w:val="left" w:pos="1873"/>
        </w:tabs>
        <w:spacing w:before="16"/>
        <w:ind w:hanging="722"/>
        <w:rPr>
          <w:sz w:val="23"/>
        </w:rPr>
      </w:pPr>
      <w:r>
        <w:rPr>
          <w:w w:val="105"/>
          <w:sz w:val="23"/>
        </w:rPr>
        <w:t>Discuss</w:t>
      </w:r>
      <w:r>
        <w:rPr>
          <w:spacing w:val="-10"/>
          <w:w w:val="105"/>
          <w:sz w:val="23"/>
        </w:rPr>
        <w:t xml:space="preserve"> </w:t>
      </w:r>
      <w:r>
        <w:rPr>
          <w:spacing w:val="-4"/>
          <w:w w:val="105"/>
          <w:sz w:val="23"/>
        </w:rPr>
        <w:t>Loops.</w:t>
      </w:r>
    </w:p>
    <w:p w:rsidR="00B141CF" w:rsidRDefault="009F45E6">
      <w:pPr>
        <w:pStyle w:val="ListParagraph"/>
        <w:numPr>
          <w:ilvl w:val="1"/>
          <w:numId w:val="34"/>
        </w:numPr>
        <w:tabs>
          <w:tab w:val="left" w:pos="1872"/>
          <w:tab w:val="left" w:pos="1873"/>
        </w:tabs>
        <w:spacing w:before="10"/>
        <w:ind w:hanging="722"/>
        <w:rPr>
          <w:sz w:val="23"/>
        </w:rPr>
      </w:pPr>
      <w:r>
        <w:rPr>
          <w:w w:val="105"/>
          <w:sz w:val="23"/>
        </w:rPr>
        <w:t>Describe</w:t>
      </w:r>
      <w:r>
        <w:rPr>
          <w:spacing w:val="-8"/>
          <w:w w:val="105"/>
          <w:sz w:val="23"/>
        </w:rPr>
        <w:t xml:space="preserve"> </w:t>
      </w:r>
      <w:r>
        <w:rPr>
          <w:spacing w:val="-4"/>
          <w:w w:val="105"/>
          <w:sz w:val="23"/>
        </w:rPr>
        <w:t>Functions.</w:t>
      </w:r>
    </w:p>
    <w:p w:rsidR="00B141CF" w:rsidRDefault="00B141CF">
      <w:pPr>
        <w:pStyle w:val="BodyText"/>
        <w:spacing w:before="7"/>
        <w:ind w:left="0" w:firstLine="0"/>
        <w:rPr>
          <w:sz w:val="24"/>
        </w:rPr>
      </w:pPr>
    </w:p>
    <w:p w:rsidR="00B141CF" w:rsidRDefault="009F45E6">
      <w:pPr>
        <w:pStyle w:val="Heading1"/>
        <w:numPr>
          <w:ilvl w:val="0"/>
          <w:numId w:val="31"/>
        </w:numPr>
        <w:tabs>
          <w:tab w:val="left" w:pos="1151"/>
          <w:tab w:val="left" w:pos="1152"/>
        </w:tabs>
      </w:pPr>
      <w:r>
        <w:rPr>
          <w:spacing w:val="-3"/>
          <w:w w:val="105"/>
        </w:rPr>
        <w:t xml:space="preserve">Understand </w:t>
      </w:r>
      <w:r>
        <w:rPr>
          <w:w w:val="105"/>
        </w:rPr>
        <w:t xml:space="preserve">Windows </w:t>
      </w:r>
      <w:r>
        <w:rPr>
          <w:spacing w:val="-5"/>
          <w:w w:val="105"/>
        </w:rPr>
        <w:t xml:space="preserve">Operating </w:t>
      </w:r>
      <w:r>
        <w:rPr>
          <w:w w:val="105"/>
        </w:rPr>
        <w:t>System and</w:t>
      </w:r>
      <w:r>
        <w:rPr>
          <w:spacing w:val="20"/>
          <w:w w:val="105"/>
        </w:rPr>
        <w:t xml:space="preserve"> </w:t>
      </w:r>
      <w:r>
        <w:rPr>
          <w:spacing w:val="-4"/>
          <w:w w:val="105"/>
        </w:rPr>
        <w:t>Applications</w:t>
      </w:r>
    </w:p>
    <w:p w:rsidR="00B141CF" w:rsidRDefault="009F45E6">
      <w:pPr>
        <w:pStyle w:val="BodyText"/>
        <w:spacing w:before="16" w:line="249" w:lineRule="auto"/>
        <w:ind w:left="1497" w:right="4067" w:firstLine="0"/>
      </w:pPr>
      <w:r>
        <w:rPr>
          <w:w w:val="105"/>
        </w:rPr>
        <w:t>Introduce the Windows Operating System Discuss Setting, point &amp; help commands Understand the role of Windows explorer Understand the Microsoft Word</w:t>
      </w:r>
    </w:p>
    <w:p w:rsidR="00B141CF" w:rsidRDefault="009F45E6">
      <w:pPr>
        <w:pStyle w:val="BodyText"/>
        <w:ind w:firstLine="0"/>
      </w:pPr>
      <w:r>
        <w:rPr>
          <w:w w:val="105"/>
        </w:rPr>
        <w:t>Introduce MS Word</w:t>
      </w:r>
    </w:p>
    <w:p w:rsidR="00B141CF" w:rsidRDefault="009F45E6">
      <w:pPr>
        <w:pStyle w:val="BodyText"/>
        <w:spacing w:before="10"/>
        <w:ind w:firstLine="0"/>
      </w:pPr>
      <w:r>
        <w:rPr>
          <w:w w:val="105"/>
        </w:rPr>
        <w:t>Describe File and Edit Command</w:t>
      </w:r>
    </w:p>
    <w:p w:rsidR="00B141CF" w:rsidRDefault="009F45E6">
      <w:pPr>
        <w:pStyle w:val="BodyText"/>
        <w:spacing w:line="252" w:lineRule="auto"/>
        <w:ind w:right="4378" w:firstLine="0"/>
        <w:jc w:val="both"/>
      </w:pPr>
      <w:r>
        <w:rPr>
          <w:w w:val="105"/>
        </w:rPr>
        <w:t>Describe</w:t>
      </w:r>
      <w:r>
        <w:rPr>
          <w:spacing w:val="-23"/>
          <w:w w:val="105"/>
        </w:rPr>
        <w:t xml:space="preserve"> </w:t>
      </w:r>
      <w:r>
        <w:rPr>
          <w:w w:val="105"/>
        </w:rPr>
        <w:t>other</w:t>
      </w:r>
      <w:r>
        <w:rPr>
          <w:spacing w:val="-23"/>
          <w:w w:val="105"/>
        </w:rPr>
        <w:t xml:space="preserve"> </w:t>
      </w:r>
      <w:r>
        <w:rPr>
          <w:spacing w:val="-3"/>
          <w:w w:val="105"/>
        </w:rPr>
        <w:t>word</w:t>
      </w:r>
      <w:r>
        <w:rPr>
          <w:spacing w:val="-22"/>
          <w:w w:val="105"/>
        </w:rPr>
        <w:t xml:space="preserve"> </w:t>
      </w:r>
      <w:r>
        <w:rPr>
          <w:spacing w:val="-4"/>
          <w:w w:val="105"/>
        </w:rPr>
        <w:t>Processing</w:t>
      </w:r>
      <w:r>
        <w:rPr>
          <w:spacing w:val="-21"/>
          <w:w w:val="105"/>
        </w:rPr>
        <w:t xml:space="preserve"> </w:t>
      </w:r>
      <w:r>
        <w:rPr>
          <w:w w:val="105"/>
        </w:rPr>
        <w:t xml:space="preserve">Commands </w:t>
      </w:r>
      <w:r>
        <w:rPr>
          <w:spacing w:val="-3"/>
          <w:w w:val="105"/>
        </w:rPr>
        <w:t xml:space="preserve">Understand </w:t>
      </w:r>
      <w:r>
        <w:rPr>
          <w:w w:val="105"/>
        </w:rPr>
        <w:t xml:space="preserve">the Tool </w:t>
      </w:r>
      <w:r>
        <w:rPr>
          <w:spacing w:val="-6"/>
          <w:w w:val="105"/>
        </w:rPr>
        <w:t xml:space="preserve">Bars </w:t>
      </w:r>
      <w:r>
        <w:rPr>
          <w:w w:val="105"/>
        </w:rPr>
        <w:t xml:space="preserve">&amp; their </w:t>
      </w:r>
      <w:r>
        <w:rPr>
          <w:spacing w:val="-5"/>
          <w:w w:val="105"/>
        </w:rPr>
        <w:t xml:space="preserve">functions </w:t>
      </w:r>
      <w:r>
        <w:rPr>
          <w:w w:val="105"/>
        </w:rPr>
        <w:t>Able to Get MS Word</w:t>
      </w:r>
      <w:r>
        <w:rPr>
          <w:spacing w:val="-16"/>
          <w:w w:val="105"/>
        </w:rPr>
        <w:t xml:space="preserve"> </w:t>
      </w:r>
      <w:r>
        <w:rPr>
          <w:spacing w:val="-5"/>
          <w:w w:val="105"/>
        </w:rPr>
        <w:t>help</w:t>
      </w:r>
    </w:p>
    <w:p w:rsidR="00B141CF" w:rsidRDefault="009F45E6">
      <w:pPr>
        <w:pStyle w:val="BodyText"/>
        <w:spacing w:before="0" w:line="260" w:lineRule="exact"/>
        <w:ind w:firstLine="0"/>
        <w:jc w:val="both"/>
      </w:pPr>
      <w:r>
        <w:rPr>
          <w:w w:val="105"/>
        </w:rPr>
        <w:t>Able to creating tables</w:t>
      </w:r>
    </w:p>
    <w:p w:rsidR="00B141CF" w:rsidRDefault="00B141CF">
      <w:pPr>
        <w:pStyle w:val="BodyText"/>
        <w:spacing w:before="6"/>
        <w:ind w:left="0" w:firstLine="0"/>
        <w:rPr>
          <w:sz w:val="24"/>
        </w:rPr>
      </w:pPr>
    </w:p>
    <w:p w:rsidR="00B141CF" w:rsidRDefault="009F45E6">
      <w:pPr>
        <w:pStyle w:val="Heading1"/>
        <w:numPr>
          <w:ilvl w:val="0"/>
          <w:numId w:val="31"/>
        </w:numPr>
        <w:tabs>
          <w:tab w:val="left" w:pos="1151"/>
          <w:tab w:val="left" w:pos="1152"/>
        </w:tabs>
        <w:spacing w:before="1"/>
      </w:pPr>
      <w:r>
        <w:rPr>
          <w:spacing w:val="-3"/>
          <w:w w:val="105"/>
        </w:rPr>
        <w:t xml:space="preserve">Understand </w:t>
      </w:r>
      <w:r>
        <w:rPr>
          <w:w w:val="105"/>
        </w:rPr>
        <w:t>Microsoft</w:t>
      </w:r>
      <w:r>
        <w:rPr>
          <w:spacing w:val="-19"/>
          <w:w w:val="105"/>
        </w:rPr>
        <w:t xml:space="preserve"> </w:t>
      </w:r>
      <w:r>
        <w:rPr>
          <w:spacing w:val="-5"/>
          <w:w w:val="105"/>
        </w:rPr>
        <w:t>Excel</w:t>
      </w:r>
    </w:p>
    <w:p w:rsidR="00B141CF" w:rsidRDefault="009F45E6">
      <w:pPr>
        <w:pStyle w:val="ListParagraph"/>
        <w:numPr>
          <w:ilvl w:val="1"/>
          <w:numId w:val="35"/>
        </w:numPr>
        <w:tabs>
          <w:tab w:val="left" w:pos="1872"/>
          <w:tab w:val="left" w:pos="1873"/>
        </w:tabs>
        <w:spacing w:before="16"/>
        <w:ind w:hanging="722"/>
        <w:rPr>
          <w:sz w:val="23"/>
        </w:rPr>
      </w:pPr>
      <w:r>
        <w:rPr>
          <w:w w:val="105"/>
          <w:sz w:val="23"/>
        </w:rPr>
        <w:t xml:space="preserve">Describe </w:t>
      </w:r>
      <w:r>
        <w:rPr>
          <w:spacing w:val="-5"/>
          <w:w w:val="105"/>
          <w:sz w:val="23"/>
        </w:rPr>
        <w:t xml:space="preserve">Inserting </w:t>
      </w:r>
      <w:r>
        <w:rPr>
          <w:w w:val="105"/>
          <w:sz w:val="23"/>
        </w:rPr>
        <w:t xml:space="preserve">&amp; Deleting </w:t>
      </w:r>
      <w:r>
        <w:rPr>
          <w:spacing w:val="-3"/>
          <w:w w:val="105"/>
          <w:sz w:val="23"/>
        </w:rPr>
        <w:t>Cells, Rows and</w:t>
      </w:r>
      <w:r>
        <w:rPr>
          <w:spacing w:val="-36"/>
          <w:w w:val="105"/>
          <w:sz w:val="23"/>
        </w:rPr>
        <w:t xml:space="preserve"> </w:t>
      </w:r>
      <w:r>
        <w:rPr>
          <w:w w:val="105"/>
          <w:sz w:val="23"/>
        </w:rPr>
        <w:t>Columns</w:t>
      </w:r>
    </w:p>
    <w:p w:rsidR="00B141CF" w:rsidRDefault="009F45E6">
      <w:pPr>
        <w:pStyle w:val="ListParagraph"/>
        <w:numPr>
          <w:ilvl w:val="1"/>
          <w:numId w:val="35"/>
        </w:numPr>
        <w:tabs>
          <w:tab w:val="left" w:pos="1872"/>
          <w:tab w:val="left" w:pos="1873"/>
        </w:tabs>
        <w:spacing w:before="17"/>
        <w:ind w:hanging="722"/>
        <w:rPr>
          <w:sz w:val="23"/>
        </w:rPr>
      </w:pPr>
      <w:r>
        <w:rPr>
          <w:spacing w:val="-4"/>
          <w:w w:val="105"/>
          <w:sz w:val="23"/>
        </w:rPr>
        <w:t>Manage</w:t>
      </w:r>
      <w:r>
        <w:rPr>
          <w:spacing w:val="-8"/>
          <w:w w:val="105"/>
          <w:sz w:val="23"/>
        </w:rPr>
        <w:t xml:space="preserve"> </w:t>
      </w:r>
      <w:r>
        <w:rPr>
          <w:w w:val="105"/>
          <w:sz w:val="23"/>
        </w:rPr>
        <w:t>Worksheets</w:t>
      </w:r>
    </w:p>
    <w:p w:rsidR="00B141CF" w:rsidRDefault="009F45E6">
      <w:pPr>
        <w:pStyle w:val="ListParagraph"/>
        <w:numPr>
          <w:ilvl w:val="1"/>
          <w:numId w:val="35"/>
        </w:numPr>
        <w:tabs>
          <w:tab w:val="left" w:pos="1872"/>
          <w:tab w:val="left" w:pos="1873"/>
        </w:tabs>
        <w:ind w:hanging="722"/>
        <w:rPr>
          <w:sz w:val="23"/>
        </w:rPr>
      </w:pPr>
      <w:r>
        <w:rPr>
          <w:w w:val="105"/>
          <w:sz w:val="23"/>
        </w:rPr>
        <w:t xml:space="preserve">Use </w:t>
      </w:r>
      <w:r>
        <w:rPr>
          <w:spacing w:val="-4"/>
          <w:w w:val="105"/>
          <w:sz w:val="23"/>
        </w:rPr>
        <w:t xml:space="preserve">formatting </w:t>
      </w:r>
      <w:r>
        <w:rPr>
          <w:w w:val="105"/>
          <w:sz w:val="23"/>
        </w:rPr>
        <w:t xml:space="preserve">and </w:t>
      </w:r>
      <w:r>
        <w:rPr>
          <w:spacing w:val="-3"/>
          <w:w w:val="105"/>
          <w:sz w:val="23"/>
        </w:rPr>
        <w:t>customizing</w:t>
      </w:r>
      <w:r>
        <w:rPr>
          <w:spacing w:val="-30"/>
          <w:w w:val="105"/>
          <w:sz w:val="23"/>
        </w:rPr>
        <w:t xml:space="preserve"> </w:t>
      </w:r>
      <w:r>
        <w:rPr>
          <w:w w:val="105"/>
          <w:sz w:val="23"/>
        </w:rPr>
        <w:t>data</w:t>
      </w:r>
    </w:p>
    <w:p w:rsidR="00B141CF" w:rsidRDefault="009F45E6">
      <w:pPr>
        <w:pStyle w:val="ListParagraph"/>
        <w:numPr>
          <w:ilvl w:val="1"/>
          <w:numId w:val="35"/>
        </w:numPr>
        <w:tabs>
          <w:tab w:val="left" w:pos="1872"/>
          <w:tab w:val="left" w:pos="1873"/>
        </w:tabs>
        <w:ind w:hanging="722"/>
        <w:rPr>
          <w:sz w:val="23"/>
        </w:rPr>
      </w:pPr>
      <w:r>
        <w:rPr>
          <w:w w:val="105"/>
          <w:sz w:val="23"/>
        </w:rPr>
        <w:t>Use</w:t>
      </w:r>
      <w:r>
        <w:rPr>
          <w:spacing w:val="-4"/>
          <w:w w:val="105"/>
          <w:sz w:val="23"/>
        </w:rPr>
        <w:t xml:space="preserve"> </w:t>
      </w:r>
      <w:r>
        <w:rPr>
          <w:w w:val="105"/>
          <w:sz w:val="23"/>
        </w:rPr>
        <w:t>Formulas</w:t>
      </w:r>
      <w:r>
        <w:rPr>
          <w:spacing w:val="-12"/>
          <w:w w:val="105"/>
          <w:sz w:val="23"/>
        </w:rPr>
        <w:t xml:space="preserve"> </w:t>
      </w:r>
      <w:r>
        <w:rPr>
          <w:w w:val="105"/>
          <w:sz w:val="23"/>
        </w:rPr>
        <w:t>and</w:t>
      </w:r>
      <w:r>
        <w:rPr>
          <w:spacing w:val="-8"/>
          <w:w w:val="105"/>
          <w:sz w:val="23"/>
        </w:rPr>
        <w:t xml:space="preserve"> </w:t>
      </w:r>
      <w:r>
        <w:rPr>
          <w:spacing w:val="-4"/>
          <w:w w:val="105"/>
          <w:sz w:val="23"/>
        </w:rPr>
        <w:t>Functions</w:t>
      </w:r>
      <w:r>
        <w:rPr>
          <w:spacing w:val="-11"/>
          <w:w w:val="105"/>
          <w:sz w:val="23"/>
        </w:rPr>
        <w:t xml:space="preserve"> </w:t>
      </w:r>
      <w:r w:rsidR="00F549FC">
        <w:rPr>
          <w:w w:val="105"/>
          <w:sz w:val="23"/>
        </w:rPr>
        <w:t>(</w:t>
      </w:r>
      <w:r w:rsidR="00F549FC">
        <w:rPr>
          <w:spacing w:val="1"/>
          <w:w w:val="105"/>
          <w:sz w:val="23"/>
        </w:rPr>
        <w:t>formatting</w:t>
      </w:r>
      <w:r>
        <w:rPr>
          <w:spacing w:val="-9"/>
          <w:w w:val="105"/>
          <w:sz w:val="23"/>
        </w:rPr>
        <w:t xml:space="preserve"> </w:t>
      </w:r>
      <w:r>
        <w:rPr>
          <w:w w:val="105"/>
          <w:sz w:val="23"/>
        </w:rPr>
        <w:t>numbers,</w:t>
      </w:r>
      <w:r>
        <w:rPr>
          <w:spacing w:val="-15"/>
          <w:w w:val="105"/>
          <w:sz w:val="23"/>
        </w:rPr>
        <w:t xml:space="preserve"> </w:t>
      </w:r>
      <w:r>
        <w:rPr>
          <w:w w:val="105"/>
          <w:sz w:val="23"/>
        </w:rPr>
        <w:t>decimal</w:t>
      </w:r>
      <w:r>
        <w:rPr>
          <w:spacing w:val="-5"/>
          <w:w w:val="105"/>
          <w:sz w:val="23"/>
        </w:rPr>
        <w:t xml:space="preserve"> </w:t>
      </w:r>
      <w:r>
        <w:rPr>
          <w:spacing w:val="-4"/>
          <w:w w:val="105"/>
          <w:sz w:val="23"/>
        </w:rPr>
        <w:t>places,</w:t>
      </w:r>
      <w:r>
        <w:rPr>
          <w:spacing w:val="-14"/>
          <w:w w:val="105"/>
          <w:sz w:val="23"/>
        </w:rPr>
        <w:t xml:space="preserve"> </w:t>
      </w:r>
      <w:r w:rsidR="004B3A73">
        <w:rPr>
          <w:w w:val="105"/>
          <w:sz w:val="23"/>
        </w:rPr>
        <w:t>etc.</w:t>
      </w:r>
      <w:r>
        <w:rPr>
          <w:spacing w:val="-31"/>
          <w:w w:val="105"/>
          <w:sz w:val="23"/>
        </w:rPr>
        <w:t xml:space="preserve"> </w:t>
      </w:r>
      <w:r>
        <w:rPr>
          <w:w w:val="105"/>
          <w:sz w:val="23"/>
        </w:rPr>
        <w:t>)</w:t>
      </w:r>
    </w:p>
    <w:p w:rsidR="00B141CF" w:rsidRDefault="009F45E6">
      <w:pPr>
        <w:pStyle w:val="ListParagraph"/>
        <w:numPr>
          <w:ilvl w:val="1"/>
          <w:numId w:val="35"/>
        </w:numPr>
        <w:tabs>
          <w:tab w:val="left" w:pos="1937"/>
          <w:tab w:val="left" w:pos="1938"/>
        </w:tabs>
        <w:spacing w:before="16"/>
        <w:ind w:left="1937" w:hanging="787"/>
        <w:rPr>
          <w:sz w:val="23"/>
        </w:rPr>
      </w:pPr>
      <w:r>
        <w:rPr>
          <w:w w:val="105"/>
          <w:sz w:val="23"/>
        </w:rPr>
        <w:t xml:space="preserve">Draw </w:t>
      </w:r>
      <w:r>
        <w:rPr>
          <w:spacing w:val="-5"/>
          <w:w w:val="105"/>
          <w:sz w:val="23"/>
        </w:rPr>
        <w:t xml:space="preserve">different </w:t>
      </w:r>
      <w:r>
        <w:rPr>
          <w:spacing w:val="-3"/>
          <w:w w:val="105"/>
          <w:sz w:val="23"/>
        </w:rPr>
        <w:t xml:space="preserve">types </w:t>
      </w:r>
      <w:r>
        <w:rPr>
          <w:w w:val="105"/>
          <w:sz w:val="23"/>
        </w:rPr>
        <w:t>of</w:t>
      </w:r>
      <w:r>
        <w:rPr>
          <w:spacing w:val="-31"/>
          <w:w w:val="105"/>
          <w:sz w:val="23"/>
        </w:rPr>
        <w:t xml:space="preserve"> </w:t>
      </w:r>
      <w:r>
        <w:rPr>
          <w:w w:val="105"/>
          <w:sz w:val="23"/>
        </w:rPr>
        <w:t>charts</w:t>
      </w:r>
    </w:p>
    <w:p w:rsidR="00B141CF" w:rsidRDefault="00B141CF">
      <w:pPr>
        <w:rPr>
          <w:sz w:val="23"/>
        </w:rPr>
        <w:sectPr w:rsidR="00B141CF">
          <w:pgSz w:w="12240" w:h="16340"/>
          <w:pgMar w:top="1260" w:right="640" w:bottom="1480" w:left="1240" w:header="0" w:footer="1294" w:gutter="0"/>
          <w:cols w:space="720"/>
        </w:sectPr>
      </w:pPr>
    </w:p>
    <w:p w:rsidR="00B141CF" w:rsidRDefault="009F45E6">
      <w:pPr>
        <w:pStyle w:val="ListParagraph"/>
        <w:numPr>
          <w:ilvl w:val="1"/>
          <w:numId w:val="35"/>
        </w:numPr>
        <w:tabs>
          <w:tab w:val="left" w:pos="1937"/>
          <w:tab w:val="left" w:pos="1938"/>
        </w:tabs>
        <w:spacing w:before="69"/>
        <w:ind w:left="1937" w:hanging="787"/>
        <w:rPr>
          <w:sz w:val="23"/>
        </w:rPr>
      </w:pPr>
      <w:r>
        <w:rPr>
          <w:w w:val="105"/>
          <w:sz w:val="23"/>
        </w:rPr>
        <w:lastRenderedPageBreak/>
        <w:t xml:space="preserve">Describe </w:t>
      </w:r>
      <w:r>
        <w:rPr>
          <w:spacing w:val="-5"/>
          <w:w w:val="105"/>
          <w:sz w:val="23"/>
        </w:rPr>
        <w:t xml:space="preserve">the </w:t>
      </w:r>
      <w:r>
        <w:rPr>
          <w:w w:val="105"/>
          <w:sz w:val="23"/>
        </w:rPr>
        <w:t xml:space="preserve">use of page setup </w:t>
      </w:r>
      <w:r>
        <w:rPr>
          <w:spacing w:val="-3"/>
          <w:w w:val="105"/>
          <w:sz w:val="23"/>
        </w:rPr>
        <w:t>and</w:t>
      </w:r>
      <w:r>
        <w:rPr>
          <w:spacing w:val="-24"/>
          <w:w w:val="105"/>
          <w:sz w:val="23"/>
        </w:rPr>
        <w:t xml:space="preserve"> </w:t>
      </w:r>
      <w:r w:rsidR="004B3A73">
        <w:rPr>
          <w:spacing w:val="-3"/>
          <w:w w:val="105"/>
          <w:sz w:val="23"/>
        </w:rPr>
        <w:t>printing configurations</w:t>
      </w:r>
    </w:p>
    <w:p w:rsidR="00B141CF" w:rsidRDefault="009F45E6">
      <w:pPr>
        <w:pStyle w:val="ListParagraph"/>
        <w:numPr>
          <w:ilvl w:val="1"/>
          <w:numId w:val="35"/>
        </w:numPr>
        <w:tabs>
          <w:tab w:val="left" w:pos="1937"/>
          <w:tab w:val="left" w:pos="1938"/>
        </w:tabs>
        <w:ind w:left="1937" w:hanging="787"/>
        <w:rPr>
          <w:sz w:val="23"/>
        </w:rPr>
      </w:pPr>
      <w:r>
        <w:rPr>
          <w:w w:val="105"/>
          <w:sz w:val="23"/>
        </w:rPr>
        <w:t xml:space="preserve">Describe </w:t>
      </w:r>
      <w:r>
        <w:rPr>
          <w:spacing w:val="-5"/>
          <w:w w:val="105"/>
          <w:sz w:val="23"/>
        </w:rPr>
        <w:t xml:space="preserve">the </w:t>
      </w:r>
      <w:r>
        <w:rPr>
          <w:w w:val="105"/>
          <w:sz w:val="23"/>
        </w:rPr>
        <w:t>use of</w:t>
      </w:r>
      <w:r>
        <w:rPr>
          <w:spacing w:val="-22"/>
          <w:w w:val="105"/>
          <w:sz w:val="23"/>
        </w:rPr>
        <w:t xml:space="preserve"> </w:t>
      </w:r>
      <w:r>
        <w:rPr>
          <w:spacing w:val="-4"/>
          <w:w w:val="105"/>
          <w:sz w:val="23"/>
        </w:rPr>
        <w:t>shortcuts</w:t>
      </w:r>
    </w:p>
    <w:p w:rsidR="00B141CF" w:rsidRDefault="00B141CF">
      <w:pPr>
        <w:pStyle w:val="BodyText"/>
        <w:spacing w:before="3"/>
        <w:ind w:left="0" w:firstLine="0"/>
        <w:rPr>
          <w:sz w:val="25"/>
        </w:rPr>
      </w:pPr>
    </w:p>
    <w:p w:rsidR="00B141CF" w:rsidRDefault="009F45E6">
      <w:pPr>
        <w:pStyle w:val="Heading1"/>
        <w:numPr>
          <w:ilvl w:val="0"/>
          <w:numId w:val="31"/>
        </w:numPr>
        <w:tabs>
          <w:tab w:val="left" w:pos="1151"/>
          <w:tab w:val="left" w:pos="1152"/>
        </w:tabs>
        <w:spacing w:before="1"/>
      </w:pPr>
      <w:r>
        <w:rPr>
          <w:spacing w:val="-3"/>
          <w:w w:val="105"/>
        </w:rPr>
        <w:t>Understand</w:t>
      </w:r>
      <w:r>
        <w:rPr>
          <w:spacing w:val="-14"/>
          <w:w w:val="105"/>
        </w:rPr>
        <w:t xml:space="preserve"> </w:t>
      </w:r>
      <w:r>
        <w:rPr>
          <w:spacing w:val="-3"/>
          <w:w w:val="105"/>
        </w:rPr>
        <w:t>Internet</w:t>
      </w:r>
    </w:p>
    <w:p w:rsidR="00B141CF" w:rsidRDefault="009F45E6">
      <w:pPr>
        <w:pStyle w:val="ListParagraph"/>
        <w:numPr>
          <w:ilvl w:val="1"/>
          <w:numId w:val="36"/>
        </w:numPr>
        <w:tabs>
          <w:tab w:val="left" w:pos="1872"/>
          <w:tab w:val="left" w:pos="1873"/>
        </w:tabs>
        <w:ind w:hanging="722"/>
        <w:rPr>
          <w:sz w:val="23"/>
        </w:rPr>
      </w:pPr>
      <w:r>
        <w:rPr>
          <w:w w:val="105"/>
          <w:sz w:val="23"/>
        </w:rPr>
        <w:t xml:space="preserve">Discuss </w:t>
      </w:r>
      <w:r>
        <w:rPr>
          <w:spacing w:val="-5"/>
          <w:w w:val="105"/>
          <w:sz w:val="23"/>
        </w:rPr>
        <w:t xml:space="preserve">the </w:t>
      </w:r>
      <w:r>
        <w:rPr>
          <w:w w:val="105"/>
          <w:sz w:val="23"/>
        </w:rPr>
        <w:t xml:space="preserve">brief </w:t>
      </w:r>
      <w:r>
        <w:rPr>
          <w:spacing w:val="-3"/>
          <w:w w:val="105"/>
          <w:sz w:val="23"/>
        </w:rPr>
        <w:t xml:space="preserve">history </w:t>
      </w:r>
      <w:r>
        <w:rPr>
          <w:w w:val="105"/>
          <w:sz w:val="23"/>
        </w:rPr>
        <w:t>of</w:t>
      </w:r>
      <w:r>
        <w:rPr>
          <w:spacing w:val="-38"/>
          <w:w w:val="105"/>
          <w:sz w:val="23"/>
        </w:rPr>
        <w:t xml:space="preserve"> </w:t>
      </w:r>
      <w:r>
        <w:rPr>
          <w:spacing w:val="-5"/>
          <w:w w:val="105"/>
          <w:sz w:val="23"/>
        </w:rPr>
        <w:t>Internet</w:t>
      </w:r>
    </w:p>
    <w:p w:rsidR="00B141CF" w:rsidRDefault="009F45E6">
      <w:pPr>
        <w:pStyle w:val="ListParagraph"/>
        <w:numPr>
          <w:ilvl w:val="1"/>
          <w:numId w:val="36"/>
        </w:numPr>
        <w:tabs>
          <w:tab w:val="left" w:pos="1872"/>
          <w:tab w:val="left" w:pos="1873"/>
        </w:tabs>
        <w:spacing w:before="16"/>
        <w:ind w:hanging="722"/>
        <w:rPr>
          <w:sz w:val="23"/>
        </w:rPr>
      </w:pPr>
      <w:r>
        <w:rPr>
          <w:w w:val="105"/>
          <w:sz w:val="23"/>
        </w:rPr>
        <w:t xml:space="preserve">Describe how </w:t>
      </w:r>
      <w:r>
        <w:rPr>
          <w:spacing w:val="-4"/>
          <w:w w:val="105"/>
          <w:sz w:val="23"/>
        </w:rPr>
        <w:t>Internet</w:t>
      </w:r>
      <w:r>
        <w:rPr>
          <w:spacing w:val="-29"/>
          <w:w w:val="105"/>
          <w:sz w:val="23"/>
        </w:rPr>
        <w:t xml:space="preserve"> </w:t>
      </w:r>
      <w:r>
        <w:rPr>
          <w:w w:val="105"/>
          <w:sz w:val="23"/>
        </w:rPr>
        <w:t>works</w:t>
      </w:r>
    </w:p>
    <w:p w:rsidR="00B141CF" w:rsidRDefault="009F45E6">
      <w:pPr>
        <w:pStyle w:val="ListParagraph"/>
        <w:numPr>
          <w:ilvl w:val="1"/>
          <w:numId w:val="36"/>
        </w:numPr>
        <w:tabs>
          <w:tab w:val="left" w:pos="1872"/>
          <w:tab w:val="left" w:pos="1873"/>
        </w:tabs>
        <w:spacing w:before="16"/>
        <w:ind w:hanging="722"/>
        <w:rPr>
          <w:sz w:val="23"/>
        </w:rPr>
      </w:pPr>
      <w:r>
        <w:rPr>
          <w:w w:val="105"/>
          <w:sz w:val="23"/>
        </w:rPr>
        <w:t xml:space="preserve">Describe </w:t>
      </w:r>
      <w:r>
        <w:rPr>
          <w:spacing w:val="-5"/>
          <w:w w:val="105"/>
          <w:sz w:val="23"/>
        </w:rPr>
        <w:t xml:space="preserve">Internet </w:t>
      </w:r>
      <w:r>
        <w:rPr>
          <w:spacing w:val="-4"/>
          <w:w w:val="105"/>
          <w:sz w:val="23"/>
        </w:rPr>
        <w:t>addressing</w:t>
      </w:r>
      <w:r>
        <w:rPr>
          <w:spacing w:val="-21"/>
          <w:w w:val="105"/>
          <w:sz w:val="23"/>
        </w:rPr>
        <w:t xml:space="preserve"> </w:t>
      </w:r>
      <w:r>
        <w:rPr>
          <w:w w:val="105"/>
          <w:sz w:val="23"/>
        </w:rPr>
        <w:t>schemes</w:t>
      </w:r>
    </w:p>
    <w:p w:rsidR="00B141CF" w:rsidRDefault="009F45E6">
      <w:pPr>
        <w:pStyle w:val="ListParagraph"/>
        <w:numPr>
          <w:ilvl w:val="1"/>
          <w:numId w:val="36"/>
        </w:numPr>
        <w:tabs>
          <w:tab w:val="left" w:pos="1872"/>
          <w:tab w:val="left" w:pos="1873"/>
        </w:tabs>
        <w:spacing w:before="10"/>
        <w:ind w:hanging="722"/>
        <w:rPr>
          <w:sz w:val="23"/>
        </w:rPr>
      </w:pPr>
      <w:r>
        <w:rPr>
          <w:w w:val="105"/>
          <w:sz w:val="23"/>
        </w:rPr>
        <w:t>Discuss</w:t>
      </w:r>
      <w:r>
        <w:rPr>
          <w:spacing w:val="-11"/>
          <w:w w:val="105"/>
          <w:sz w:val="23"/>
        </w:rPr>
        <w:t xml:space="preserve"> </w:t>
      </w:r>
      <w:r>
        <w:rPr>
          <w:w w:val="105"/>
          <w:sz w:val="23"/>
        </w:rPr>
        <w:t>WWW</w:t>
      </w:r>
      <w:r>
        <w:rPr>
          <w:spacing w:val="-12"/>
          <w:w w:val="105"/>
          <w:sz w:val="23"/>
        </w:rPr>
        <w:t xml:space="preserve"> </w:t>
      </w:r>
      <w:r>
        <w:rPr>
          <w:w w:val="105"/>
          <w:sz w:val="23"/>
        </w:rPr>
        <w:t>and</w:t>
      </w:r>
      <w:r>
        <w:rPr>
          <w:spacing w:val="-8"/>
          <w:w w:val="105"/>
          <w:sz w:val="23"/>
        </w:rPr>
        <w:t xml:space="preserve"> </w:t>
      </w:r>
      <w:r>
        <w:rPr>
          <w:w w:val="105"/>
          <w:sz w:val="23"/>
        </w:rPr>
        <w:t>Web</w:t>
      </w:r>
      <w:r>
        <w:rPr>
          <w:spacing w:val="-14"/>
          <w:w w:val="105"/>
          <w:sz w:val="23"/>
        </w:rPr>
        <w:t xml:space="preserve"> </w:t>
      </w:r>
      <w:r>
        <w:rPr>
          <w:w w:val="105"/>
          <w:sz w:val="23"/>
        </w:rPr>
        <w:t>browsing</w:t>
      </w:r>
      <w:r>
        <w:rPr>
          <w:spacing w:val="-13"/>
          <w:w w:val="105"/>
          <w:sz w:val="23"/>
        </w:rPr>
        <w:t xml:space="preserve"> </w:t>
      </w:r>
      <w:r>
        <w:rPr>
          <w:w w:val="105"/>
          <w:sz w:val="23"/>
        </w:rPr>
        <w:t>and</w:t>
      </w:r>
      <w:r>
        <w:rPr>
          <w:spacing w:val="-9"/>
          <w:w w:val="105"/>
          <w:sz w:val="23"/>
        </w:rPr>
        <w:t xml:space="preserve"> </w:t>
      </w:r>
      <w:r>
        <w:rPr>
          <w:w w:val="105"/>
          <w:sz w:val="23"/>
        </w:rPr>
        <w:t>use</w:t>
      </w:r>
      <w:r>
        <w:rPr>
          <w:spacing w:val="-8"/>
          <w:w w:val="105"/>
          <w:sz w:val="23"/>
        </w:rPr>
        <w:t xml:space="preserve"> </w:t>
      </w:r>
      <w:r>
        <w:rPr>
          <w:w w:val="105"/>
          <w:sz w:val="23"/>
        </w:rPr>
        <w:t>of</w:t>
      </w:r>
      <w:r>
        <w:rPr>
          <w:spacing w:val="-12"/>
          <w:w w:val="105"/>
          <w:sz w:val="23"/>
        </w:rPr>
        <w:t xml:space="preserve"> </w:t>
      </w:r>
      <w:r>
        <w:rPr>
          <w:w w:val="105"/>
          <w:sz w:val="23"/>
        </w:rPr>
        <w:t>URL</w:t>
      </w:r>
    </w:p>
    <w:p w:rsidR="00B141CF" w:rsidRDefault="009F45E6">
      <w:pPr>
        <w:pStyle w:val="ListParagraph"/>
        <w:numPr>
          <w:ilvl w:val="1"/>
          <w:numId w:val="36"/>
        </w:numPr>
        <w:tabs>
          <w:tab w:val="left" w:pos="1872"/>
          <w:tab w:val="left" w:pos="1873"/>
        </w:tabs>
        <w:ind w:hanging="722"/>
        <w:rPr>
          <w:sz w:val="23"/>
        </w:rPr>
      </w:pPr>
      <w:r>
        <w:rPr>
          <w:w w:val="105"/>
          <w:sz w:val="23"/>
        </w:rPr>
        <w:t xml:space="preserve">Discuss </w:t>
      </w:r>
      <w:r>
        <w:rPr>
          <w:spacing w:val="-3"/>
          <w:w w:val="105"/>
          <w:sz w:val="23"/>
        </w:rPr>
        <w:t>Search</w:t>
      </w:r>
      <w:r>
        <w:rPr>
          <w:spacing w:val="-9"/>
          <w:w w:val="105"/>
          <w:sz w:val="23"/>
        </w:rPr>
        <w:t xml:space="preserve"> </w:t>
      </w:r>
      <w:r>
        <w:rPr>
          <w:spacing w:val="-3"/>
          <w:w w:val="105"/>
          <w:sz w:val="23"/>
        </w:rPr>
        <w:t>Engine</w:t>
      </w:r>
    </w:p>
    <w:p w:rsidR="00B141CF" w:rsidRDefault="009F45E6">
      <w:pPr>
        <w:pStyle w:val="ListParagraph"/>
        <w:numPr>
          <w:ilvl w:val="1"/>
          <w:numId w:val="36"/>
        </w:numPr>
        <w:tabs>
          <w:tab w:val="left" w:pos="1872"/>
          <w:tab w:val="left" w:pos="1873"/>
        </w:tabs>
        <w:spacing w:before="16"/>
        <w:ind w:hanging="722"/>
        <w:rPr>
          <w:sz w:val="23"/>
        </w:rPr>
      </w:pPr>
      <w:r>
        <w:rPr>
          <w:w w:val="105"/>
          <w:sz w:val="23"/>
        </w:rPr>
        <w:t xml:space="preserve">Describe </w:t>
      </w:r>
      <w:r>
        <w:rPr>
          <w:spacing w:val="-5"/>
          <w:w w:val="105"/>
          <w:sz w:val="23"/>
        </w:rPr>
        <w:t xml:space="preserve">the </w:t>
      </w:r>
      <w:r>
        <w:rPr>
          <w:w w:val="105"/>
          <w:sz w:val="23"/>
        </w:rPr>
        <w:t xml:space="preserve">proper use of </w:t>
      </w:r>
      <w:r>
        <w:rPr>
          <w:spacing w:val="-5"/>
          <w:w w:val="105"/>
          <w:sz w:val="23"/>
        </w:rPr>
        <w:t>search</w:t>
      </w:r>
      <w:r>
        <w:rPr>
          <w:spacing w:val="-42"/>
          <w:w w:val="105"/>
          <w:sz w:val="23"/>
        </w:rPr>
        <w:t xml:space="preserve"> </w:t>
      </w:r>
      <w:r>
        <w:rPr>
          <w:w w:val="105"/>
          <w:sz w:val="23"/>
        </w:rPr>
        <w:t>engine</w:t>
      </w:r>
    </w:p>
    <w:p w:rsidR="00B141CF" w:rsidRDefault="009F45E6">
      <w:pPr>
        <w:pStyle w:val="ListParagraph"/>
        <w:numPr>
          <w:ilvl w:val="1"/>
          <w:numId w:val="36"/>
        </w:numPr>
        <w:tabs>
          <w:tab w:val="left" w:pos="1872"/>
          <w:tab w:val="left" w:pos="1873"/>
        </w:tabs>
        <w:ind w:hanging="722"/>
        <w:rPr>
          <w:sz w:val="23"/>
        </w:rPr>
      </w:pPr>
      <w:r>
        <w:rPr>
          <w:w w:val="105"/>
          <w:sz w:val="23"/>
        </w:rPr>
        <w:t>Define</w:t>
      </w:r>
      <w:r>
        <w:rPr>
          <w:spacing w:val="-8"/>
          <w:w w:val="105"/>
          <w:sz w:val="23"/>
        </w:rPr>
        <w:t xml:space="preserve"> </w:t>
      </w:r>
      <w:r>
        <w:rPr>
          <w:w w:val="105"/>
          <w:sz w:val="23"/>
        </w:rPr>
        <w:t>E-mail.</w:t>
      </w:r>
    </w:p>
    <w:p w:rsidR="00B141CF" w:rsidRDefault="009F45E6">
      <w:pPr>
        <w:pStyle w:val="ListParagraph"/>
        <w:numPr>
          <w:ilvl w:val="1"/>
          <w:numId w:val="36"/>
        </w:numPr>
        <w:tabs>
          <w:tab w:val="left" w:pos="1872"/>
          <w:tab w:val="left" w:pos="1873"/>
          <w:tab w:val="left" w:pos="9400"/>
        </w:tabs>
        <w:spacing w:before="10"/>
        <w:ind w:hanging="700"/>
        <w:rPr>
          <w:sz w:val="23"/>
        </w:rPr>
      </w:pPr>
      <w:r>
        <w:rPr>
          <w:w w:val="105"/>
          <w:sz w:val="23"/>
        </w:rPr>
        <w:t>Discuss</w:t>
      </w:r>
      <w:r>
        <w:rPr>
          <w:spacing w:val="-13"/>
          <w:w w:val="105"/>
          <w:sz w:val="23"/>
        </w:rPr>
        <w:t xml:space="preserve"> </w:t>
      </w:r>
      <w:r>
        <w:rPr>
          <w:spacing w:val="-5"/>
          <w:w w:val="105"/>
          <w:sz w:val="23"/>
        </w:rPr>
        <w:t>the</w:t>
      </w:r>
      <w:r>
        <w:rPr>
          <w:spacing w:val="-17"/>
          <w:w w:val="105"/>
          <w:sz w:val="23"/>
        </w:rPr>
        <w:t xml:space="preserve"> </w:t>
      </w:r>
      <w:r>
        <w:rPr>
          <w:w w:val="105"/>
          <w:sz w:val="23"/>
        </w:rPr>
        <w:t>process</w:t>
      </w:r>
      <w:r>
        <w:rPr>
          <w:spacing w:val="-10"/>
          <w:w w:val="105"/>
          <w:sz w:val="23"/>
        </w:rPr>
        <w:t xml:space="preserve"> </w:t>
      </w:r>
      <w:r>
        <w:rPr>
          <w:w w:val="105"/>
          <w:sz w:val="23"/>
        </w:rPr>
        <w:t>of</w:t>
      </w:r>
      <w:r>
        <w:rPr>
          <w:spacing w:val="-12"/>
          <w:w w:val="105"/>
          <w:sz w:val="23"/>
        </w:rPr>
        <w:t xml:space="preserve"> </w:t>
      </w:r>
      <w:r>
        <w:rPr>
          <w:spacing w:val="-5"/>
          <w:w w:val="105"/>
          <w:sz w:val="23"/>
        </w:rPr>
        <w:t>creating</w:t>
      </w:r>
      <w:r>
        <w:rPr>
          <w:spacing w:val="33"/>
          <w:w w:val="105"/>
          <w:sz w:val="23"/>
        </w:rPr>
        <w:t xml:space="preserve"> </w:t>
      </w:r>
      <w:r>
        <w:rPr>
          <w:w w:val="105"/>
          <w:sz w:val="23"/>
        </w:rPr>
        <w:t>E-mail</w:t>
      </w:r>
      <w:r>
        <w:rPr>
          <w:spacing w:val="-14"/>
          <w:w w:val="105"/>
          <w:sz w:val="23"/>
        </w:rPr>
        <w:t xml:space="preserve"> </w:t>
      </w:r>
      <w:r>
        <w:rPr>
          <w:spacing w:val="-4"/>
          <w:w w:val="105"/>
          <w:sz w:val="23"/>
        </w:rPr>
        <w:t>account</w:t>
      </w:r>
      <w:r>
        <w:rPr>
          <w:spacing w:val="-25"/>
          <w:w w:val="105"/>
          <w:sz w:val="23"/>
        </w:rPr>
        <w:t xml:space="preserve"> </w:t>
      </w:r>
      <w:r>
        <w:rPr>
          <w:w w:val="105"/>
          <w:sz w:val="23"/>
        </w:rPr>
        <w:t>and</w:t>
      </w:r>
      <w:r>
        <w:rPr>
          <w:spacing w:val="-16"/>
          <w:w w:val="105"/>
          <w:sz w:val="23"/>
        </w:rPr>
        <w:t xml:space="preserve"> </w:t>
      </w:r>
      <w:r>
        <w:rPr>
          <w:w w:val="105"/>
          <w:sz w:val="23"/>
        </w:rPr>
        <w:t>attachment</w:t>
      </w:r>
      <w:r>
        <w:rPr>
          <w:spacing w:val="-12"/>
          <w:w w:val="105"/>
          <w:sz w:val="23"/>
        </w:rPr>
        <w:t xml:space="preserve"> </w:t>
      </w:r>
      <w:r>
        <w:rPr>
          <w:w w:val="105"/>
          <w:sz w:val="23"/>
        </w:rPr>
        <w:t>of</w:t>
      </w:r>
      <w:r>
        <w:rPr>
          <w:spacing w:val="-30"/>
          <w:w w:val="105"/>
          <w:sz w:val="23"/>
        </w:rPr>
        <w:t xml:space="preserve"> </w:t>
      </w:r>
      <w:r>
        <w:rPr>
          <w:spacing w:val="-5"/>
          <w:w w:val="105"/>
          <w:sz w:val="23"/>
        </w:rPr>
        <w:t>files</w:t>
      </w:r>
      <w:r>
        <w:rPr>
          <w:spacing w:val="-17"/>
          <w:w w:val="105"/>
          <w:sz w:val="23"/>
        </w:rPr>
        <w:t xml:space="preserve"> </w:t>
      </w:r>
      <w:r w:rsidR="00F60F5A">
        <w:rPr>
          <w:w w:val="105"/>
          <w:sz w:val="23"/>
        </w:rPr>
        <w:t xml:space="preserve">with </w:t>
      </w:r>
      <w:r>
        <w:rPr>
          <w:w w:val="105"/>
          <w:sz w:val="23"/>
        </w:rPr>
        <w:t>e-mail.</w:t>
      </w:r>
    </w:p>
    <w:p w:rsidR="00B141CF" w:rsidRDefault="00B141CF">
      <w:pPr>
        <w:rPr>
          <w:sz w:val="23"/>
        </w:rPr>
        <w:sectPr w:rsidR="00B141CF">
          <w:pgSz w:w="12240" w:h="16340"/>
          <w:pgMar w:top="700" w:right="640" w:bottom="1480" w:left="1240" w:header="0" w:footer="1294" w:gutter="0"/>
          <w:cols w:space="720"/>
        </w:sectPr>
      </w:pPr>
    </w:p>
    <w:p w:rsidR="00B141CF" w:rsidRPr="00F60F5A" w:rsidRDefault="009F45E6">
      <w:pPr>
        <w:pStyle w:val="Heading1"/>
        <w:tabs>
          <w:tab w:val="left" w:pos="1929"/>
        </w:tabs>
        <w:spacing w:before="84" w:line="496" w:lineRule="auto"/>
        <w:ind w:left="431" w:right="5590" w:firstLine="0"/>
      </w:pPr>
      <w:r w:rsidRPr="00F60F5A">
        <w:rPr>
          <w:w w:val="105"/>
        </w:rPr>
        <w:lastRenderedPageBreak/>
        <w:t>Comp-112</w:t>
      </w:r>
      <w:r w:rsidRPr="00F60F5A">
        <w:rPr>
          <w:w w:val="105"/>
        </w:rPr>
        <w:tab/>
      </w:r>
      <w:r w:rsidRPr="00F60F5A">
        <w:t xml:space="preserve">COMPUTER </w:t>
      </w:r>
      <w:r w:rsidRPr="00F60F5A">
        <w:rPr>
          <w:spacing w:val="-4"/>
        </w:rPr>
        <w:t xml:space="preserve">Fundamentals </w:t>
      </w:r>
      <w:r w:rsidRPr="00F60F5A">
        <w:rPr>
          <w:w w:val="105"/>
        </w:rPr>
        <w:t xml:space="preserve">LIST </w:t>
      </w:r>
      <w:r w:rsidRPr="00F60F5A">
        <w:rPr>
          <w:spacing w:val="4"/>
          <w:w w:val="105"/>
        </w:rPr>
        <w:t>OF</w:t>
      </w:r>
      <w:r w:rsidRPr="00F60F5A">
        <w:rPr>
          <w:spacing w:val="-9"/>
          <w:w w:val="105"/>
        </w:rPr>
        <w:t xml:space="preserve"> </w:t>
      </w:r>
      <w:r w:rsidRPr="00F60F5A">
        <w:rPr>
          <w:w w:val="105"/>
        </w:rPr>
        <w:t>PRACTICALS</w:t>
      </w:r>
    </w:p>
    <w:p w:rsidR="00B141CF" w:rsidRDefault="009F45E6">
      <w:pPr>
        <w:pStyle w:val="ListParagraph"/>
        <w:numPr>
          <w:ilvl w:val="0"/>
          <w:numId w:val="37"/>
        </w:numPr>
        <w:tabs>
          <w:tab w:val="left" w:pos="1152"/>
        </w:tabs>
        <w:spacing w:before="7"/>
        <w:ind w:hanging="361"/>
        <w:rPr>
          <w:b/>
          <w:sz w:val="23"/>
        </w:rPr>
      </w:pPr>
      <w:r>
        <w:rPr>
          <w:b/>
          <w:w w:val="105"/>
          <w:sz w:val="23"/>
        </w:rPr>
        <w:t>DOS</w:t>
      </w:r>
    </w:p>
    <w:p w:rsidR="00B141CF" w:rsidRDefault="009F45E6">
      <w:pPr>
        <w:pStyle w:val="ListParagraph"/>
        <w:numPr>
          <w:ilvl w:val="1"/>
          <w:numId w:val="37"/>
        </w:numPr>
        <w:tabs>
          <w:tab w:val="left" w:pos="1512"/>
        </w:tabs>
        <w:spacing w:before="52"/>
        <w:ind w:hanging="361"/>
        <w:jc w:val="left"/>
        <w:rPr>
          <w:sz w:val="23"/>
        </w:rPr>
      </w:pPr>
      <w:r>
        <w:rPr>
          <w:w w:val="105"/>
          <w:sz w:val="23"/>
        </w:rPr>
        <w:t>Identify key board, mouse, CPU, disk drive, Disks, Monitor &amp;</w:t>
      </w:r>
      <w:r>
        <w:rPr>
          <w:spacing w:val="-31"/>
          <w:w w:val="105"/>
          <w:sz w:val="23"/>
        </w:rPr>
        <w:t xml:space="preserve"> </w:t>
      </w:r>
      <w:r>
        <w:rPr>
          <w:w w:val="105"/>
          <w:sz w:val="23"/>
        </w:rPr>
        <w:t>Printer.</w:t>
      </w:r>
    </w:p>
    <w:p w:rsidR="00B141CF" w:rsidRDefault="009F45E6">
      <w:pPr>
        <w:pStyle w:val="ListParagraph"/>
        <w:numPr>
          <w:ilvl w:val="1"/>
          <w:numId w:val="37"/>
        </w:numPr>
        <w:tabs>
          <w:tab w:val="left" w:pos="1512"/>
        </w:tabs>
        <w:spacing w:before="53" w:line="280" w:lineRule="auto"/>
        <w:ind w:right="914"/>
        <w:jc w:val="left"/>
        <w:rPr>
          <w:sz w:val="23"/>
        </w:rPr>
      </w:pPr>
      <w:r>
        <w:rPr>
          <w:w w:val="105"/>
          <w:sz w:val="23"/>
        </w:rPr>
        <w:t>Practice</w:t>
      </w:r>
      <w:r>
        <w:rPr>
          <w:spacing w:val="-7"/>
          <w:w w:val="105"/>
          <w:sz w:val="23"/>
        </w:rPr>
        <w:t xml:space="preserve"> </w:t>
      </w:r>
      <w:r>
        <w:rPr>
          <w:w w:val="105"/>
          <w:sz w:val="23"/>
        </w:rPr>
        <w:t>for</w:t>
      </w:r>
      <w:r>
        <w:rPr>
          <w:spacing w:val="-7"/>
          <w:w w:val="105"/>
          <w:sz w:val="23"/>
        </w:rPr>
        <w:t xml:space="preserve"> </w:t>
      </w:r>
      <w:r>
        <w:rPr>
          <w:w w:val="105"/>
          <w:sz w:val="23"/>
        </w:rPr>
        <w:t>booting</w:t>
      </w:r>
      <w:r>
        <w:rPr>
          <w:spacing w:val="-6"/>
          <w:w w:val="105"/>
          <w:sz w:val="23"/>
        </w:rPr>
        <w:t xml:space="preserve"> </w:t>
      </w:r>
      <w:r>
        <w:rPr>
          <w:w w:val="105"/>
          <w:sz w:val="23"/>
        </w:rPr>
        <w:t>up</w:t>
      </w:r>
      <w:r>
        <w:rPr>
          <w:spacing w:val="-5"/>
          <w:w w:val="105"/>
          <w:sz w:val="23"/>
        </w:rPr>
        <w:t xml:space="preserve"> </w:t>
      </w:r>
      <w:r>
        <w:rPr>
          <w:w w:val="105"/>
          <w:sz w:val="23"/>
        </w:rPr>
        <w:t>of</w:t>
      </w:r>
      <w:r>
        <w:rPr>
          <w:spacing w:val="-8"/>
          <w:w w:val="105"/>
          <w:sz w:val="23"/>
        </w:rPr>
        <w:t xml:space="preserve"> </w:t>
      </w:r>
      <w:r>
        <w:rPr>
          <w:w w:val="105"/>
          <w:sz w:val="23"/>
        </w:rPr>
        <w:t>a</w:t>
      </w:r>
      <w:r>
        <w:rPr>
          <w:spacing w:val="-6"/>
          <w:w w:val="105"/>
          <w:sz w:val="23"/>
        </w:rPr>
        <w:t xml:space="preserve"> </w:t>
      </w:r>
      <w:r>
        <w:rPr>
          <w:w w:val="105"/>
          <w:sz w:val="23"/>
        </w:rPr>
        <w:t>computer</w:t>
      </w:r>
      <w:r>
        <w:rPr>
          <w:spacing w:val="-8"/>
          <w:w w:val="105"/>
          <w:sz w:val="23"/>
        </w:rPr>
        <w:t xml:space="preserve"> </w:t>
      </w:r>
      <w:r>
        <w:rPr>
          <w:w w:val="105"/>
          <w:sz w:val="23"/>
        </w:rPr>
        <w:t>system</w:t>
      </w:r>
      <w:r>
        <w:rPr>
          <w:spacing w:val="-6"/>
          <w:w w:val="105"/>
          <w:sz w:val="23"/>
        </w:rPr>
        <w:t xml:space="preserve"> </w:t>
      </w:r>
      <w:r>
        <w:rPr>
          <w:w w:val="105"/>
          <w:sz w:val="23"/>
        </w:rPr>
        <w:t>with</w:t>
      </w:r>
      <w:r>
        <w:rPr>
          <w:spacing w:val="-5"/>
          <w:w w:val="105"/>
          <w:sz w:val="23"/>
        </w:rPr>
        <w:t xml:space="preserve"> </w:t>
      </w:r>
      <w:r>
        <w:rPr>
          <w:w w:val="105"/>
          <w:sz w:val="23"/>
        </w:rPr>
        <w:t>DOS system</w:t>
      </w:r>
      <w:r>
        <w:rPr>
          <w:spacing w:val="-6"/>
          <w:w w:val="105"/>
          <w:sz w:val="23"/>
        </w:rPr>
        <w:t xml:space="preserve"> </w:t>
      </w:r>
      <w:r>
        <w:rPr>
          <w:w w:val="105"/>
          <w:sz w:val="23"/>
        </w:rPr>
        <w:t>disk</w:t>
      </w:r>
      <w:r>
        <w:rPr>
          <w:spacing w:val="-6"/>
          <w:w w:val="105"/>
          <w:sz w:val="23"/>
        </w:rPr>
        <w:t xml:space="preserve"> </w:t>
      </w:r>
      <w:r>
        <w:rPr>
          <w:w w:val="105"/>
          <w:sz w:val="23"/>
        </w:rPr>
        <w:t>and</w:t>
      </w:r>
      <w:r>
        <w:rPr>
          <w:spacing w:val="-5"/>
          <w:w w:val="105"/>
          <w:sz w:val="23"/>
        </w:rPr>
        <w:t xml:space="preserve"> </w:t>
      </w:r>
      <w:r>
        <w:rPr>
          <w:w w:val="105"/>
          <w:sz w:val="23"/>
        </w:rPr>
        <w:t>power</w:t>
      </w:r>
      <w:r>
        <w:rPr>
          <w:spacing w:val="-17"/>
          <w:w w:val="105"/>
          <w:sz w:val="23"/>
        </w:rPr>
        <w:t xml:space="preserve"> </w:t>
      </w:r>
      <w:r>
        <w:rPr>
          <w:w w:val="105"/>
          <w:sz w:val="23"/>
        </w:rPr>
        <w:t>off system at DOS</w:t>
      </w:r>
      <w:r>
        <w:rPr>
          <w:spacing w:val="-10"/>
          <w:w w:val="105"/>
          <w:sz w:val="23"/>
        </w:rPr>
        <w:t xml:space="preserve"> </w:t>
      </w:r>
      <w:r>
        <w:rPr>
          <w:w w:val="105"/>
          <w:sz w:val="23"/>
        </w:rPr>
        <w:t>prompt.</w:t>
      </w:r>
    </w:p>
    <w:p w:rsidR="00B141CF" w:rsidRDefault="009F45E6">
      <w:pPr>
        <w:pStyle w:val="ListParagraph"/>
        <w:numPr>
          <w:ilvl w:val="1"/>
          <w:numId w:val="37"/>
        </w:numPr>
        <w:tabs>
          <w:tab w:val="left" w:pos="1512"/>
        </w:tabs>
        <w:spacing w:before="8"/>
        <w:ind w:hanging="361"/>
        <w:jc w:val="left"/>
        <w:rPr>
          <w:sz w:val="23"/>
        </w:rPr>
      </w:pPr>
      <w:r>
        <w:rPr>
          <w:w w:val="105"/>
          <w:sz w:val="23"/>
        </w:rPr>
        <w:t>Practice for CLS, VER, VOL, DATE &amp; TIME</w:t>
      </w:r>
      <w:r>
        <w:rPr>
          <w:spacing w:val="-21"/>
          <w:w w:val="105"/>
          <w:sz w:val="23"/>
        </w:rPr>
        <w:t xml:space="preserve"> </w:t>
      </w:r>
      <w:r>
        <w:rPr>
          <w:w w:val="105"/>
          <w:sz w:val="23"/>
        </w:rPr>
        <w:t>commands.</w:t>
      </w:r>
    </w:p>
    <w:p w:rsidR="00B141CF" w:rsidRDefault="009F45E6">
      <w:pPr>
        <w:pStyle w:val="ListParagraph"/>
        <w:numPr>
          <w:ilvl w:val="1"/>
          <w:numId w:val="37"/>
        </w:numPr>
        <w:tabs>
          <w:tab w:val="left" w:pos="1512"/>
        </w:tabs>
        <w:spacing w:before="59"/>
        <w:ind w:hanging="361"/>
        <w:jc w:val="left"/>
        <w:rPr>
          <w:sz w:val="23"/>
        </w:rPr>
      </w:pPr>
      <w:r>
        <w:rPr>
          <w:w w:val="105"/>
          <w:sz w:val="23"/>
        </w:rPr>
        <w:t>Practice for COPY, REN</w:t>
      </w:r>
      <w:r>
        <w:rPr>
          <w:spacing w:val="-2"/>
          <w:w w:val="105"/>
          <w:sz w:val="23"/>
        </w:rPr>
        <w:t xml:space="preserve"> </w:t>
      </w:r>
      <w:r>
        <w:rPr>
          <w:w w:val="105"/>
          <w:sz w:val="23"/>
        </w:rPr>
        <w:t>commands.</w:t>
      </w:r>
    </w:p>
    <w:p w:rsidR="00B141CF" w:rsidRDefault="009F45E6">
      <w:pPr>
        <w:pStyle w:val="ListParagraph"/>
        <w:numPr>
          <w:ilvl w:val="1"/>
          <w:numId w:val="37"/>
        </w:numPr>
        <w:tabs>
          <w:tab w:val="left" w:pos="1512"/>
        </w:tabs>
        <w:spacing w:before="53"/>
        <w:ind w:hanging="361"/>
        <w:jc w:val="left"/>
        <w:rPr>
          <w:sz w:val="23"/>
        </w:rPr>
      </w:pPr>
      <w:r>
        <w:rPr>
          <w:w w:val="105"/>
          <w:sz w:val="23"/>
        </w:rPr>
        <w:t>Practice for DEL, TYPE, PATH, PROMPT, COPY</w:t>
      </w:r>
      <w:r>
        <w:rPr>
          <w:spacing w:val="-43"/>
          <w:w w:val="105"/>
          <w:sz w:val="23"/>
        </w:rPr>
        <w:t xml:space="preserve"> </w:t>
      </w:r>
      <w:r>
        <w:rPr>
          <w:w w:val="105"/>
          <w:sz w:val="23"/>
        </w:rPr>
        <w:t xml:space="preserve">CON, MD, CD, RD </w:t>
      </w:r>
      <w:r>
        <w:rPr>
          <w:spacing w:val="2"/>
          <w:w w:val="105"/>
          <w:sz w:val="23"/>
        </w:rPr>
        <w:t>Commands.</w:t>
      </w:r>
    </w:p>
    <w:p w:rsidR="00B141CF" w:rsidRDefault="009F45E6">
      <w:pPr>
        <w:pStyle w:val="ListParagraph"/>
        <w:numPr>
          <w:ilvl w:val="1"/>
          <w:numId w:val="37"/>
        </w:numPr>
        <w:tabs>
          <w:tab w:val="left" w:pos="1512"/>
        </w:tabs>
        <w:spacing w:before="52"/>
        <w:ind w:hanging="361"/>
        <w:jc w:val="left"/>
        <w:rPr>
          <w:sz w:val="23"/>
        </w:rPr>
      </w:pPr>
      <w:r>
        <w:rPr>
          <w:w w:val="105"/>
          <w:sz w:val="23"/>
        </w:rPr>
        <w:t xml:space="preserve">Practice of the </w:t>
      </w:r>
      <w:r w:rsidR="004B3A73">
        <w:rPr>
          <w:w w:val="105"/>
          <w:sz w:val="23"/>
        </w:rPr>
        <w:t>practical</w:t>
      </w:r>
      <w:r>
        <w:rPr>
          <w:w w:val="105"/>
          <w:sz w:val="23"/>
        </w:rPr>
        <w:t xml:space="preserve"> at S.No. 3, 4,</w:t>
      </w:r>
      <w:r>
        <w:rPr>
          <w:spacing w:val="-10"/>
          <w:w w:val="105"/>
          <w:sz w:val="23"/>
        </w:rPr>
        <w:t xml:space="preserve"> </w:t>
      </w:r>
      <w:r>
        <w:rPr>
          <w:spacing w:val="3"/>
          <w:w w:val="105"/>
          <w:sz w:val="23"/>
        </w:rPr>
        <w:t>5.</w:t>
      </w:r>
    </w:p>
    <w:p w:rsidR="00B141CF" w:rsidRDefault="009F45E6">
      <w:pPr>
        <w:pStyle w:val="ListParagraph"/>
        <w:numPr>
          <w:ilvl w:val="1"/>
          <w:numId w:val="37"/>
        </w:numPr>
        <w:tabs>
          <w:tab w:val="left" w:pos="1512"/>
        </w:tabs>
        <w:spacing w:before="53"/>
        <w:ind w:hanging="361"/>
        <w:jc w:val="left"/>
        <w:rPr>
          <w:sz w:val="23"/>
        </w:rPr>
      </w:pPr>
      <w:r>
        <w:rPr>
          <w:w w:val="105"/>
          <w:sz w:val="23"/>
        </w:rPr>
        <w:t>Practice for FORMAT command with /s, /u, /v</w:t>
      </w:r>
      <w:r>
        <w:rPr>
          <w:spacing w:val="-11"/>
          <w:w w:val="105"/>
          <w:sz w:val="23"/>
        </w:rPr>
        <w:t xml:space="preserve"> </w:t>
      </w:r>
      <w:r>
        <w:rPr>
          <w:w w:val="105"/>
          <w:sz w:val="23"/>
        </w:rPr>
        <w:t>switches.</w:t>
      </w:r>
    </w:p>
    <w:p w:rsidR="00B141CF" w:rsidRDefault="009F45E6">
      <w:pPr>
        <w:pStyle w:val="ListParagraph"/>
        <w:numPr>
          <w:ilvl w:val="1"/>
          <w:numId w:val="37"/>
        </w:numPr>
        <w:tabs>
          <w:tab w:val="left" w:pos="1512"/>
        </w:tabs>
        <w:spacing w:before="52"/>
        <w:ind w:hanging="361"/>
        <w:jc w:val="left"/>
        <w:rPr>
          <w:sz w:val="23"/>
        </w:rPr>
      </w:pPr>
      <w:r>
        <w:rPr>
          <w:w w:val="105"/>
          <w:sz w:val="23"/>
        </w:rPr>
        <w:t>Practice for DISKCOPY, DISKCOMP</w:t>
      </w:r>
      <w:r>
        <w:rPr>
          <w:spacing w:val="-3"/>
          <w:w w:val="105"/>
          <w:sz w:val="23"/>
        </w:rPr>
        <w:t xml:space="preserve"> </w:t>
      </w:r>
      <w:r>
        <w:rPr>
          <w:w w:val="105"/>
          <w:sz w:val="23"/>
        </w:rPr>
        <w:t>Commands.</w:t>
      </w:r>
    </w:p>
    <w:p w:rsidR="00B141CF" w:rsidRDefault="009F45E6">
      <w:pPr>
        <w:pStyle w:val="ListParagraph"/>
        <w:numPr>
          <w:ilvl w:val="1"/>
          <w:numId w:val="37"/>
        </w:numPr>
        <w:tabs>
          <w:tab w:val="left" w:pos="1512"/>
        </w:tabs>
        <w:spacing w:before="53"/>
        <w:ind w:hanging="361"/>
        <w:jc w:val="left"/>
        <w:rPr>
          <w:sz w:val="23"/>
        </w:rPr>
      </w:pPr>
      <w:r>
        <w:rPr>
          <w:w w:val="105"/>
          <w:sz w:val="23"/>
        </w:rPr>
        <w:t>Practice for SCANDISK, XCOPY, DELETE, TREE, LABEL</w:t>
      </w:r>
      <w:r>
        <w:rPr>
          <w:spacing w:val="-18"/>
          <w:w w:val="105"/>
          <w:sz w:val="23"/>
        </w:rPr>
        <w:t xml:space="preserve"> </w:t>
      </w:r>
      <w:r>
        <w:rPr>
          <w:w w:val="105"/>
          <w:sz w:val="23"/>
        </w:rPr>
        <w:t>Commands.</w:t>
      </w:r>
    </w:p>
    <w:p w:rsidR="00B141CF" w:rsidRDefault="009F45E6">
      <w:pPr>
        <w:pStyle w:val="ListParagraph"/>
        <w:numPr>
          <w:ilvl w:val="1"/>
          <w:numId w:val="37"/>
        </w:numPr>
        <w:tabs>
          <w:tab w:val="left" w:pos="1512"/>
        </w:tabs>
        <w:spacing w:before="52"/>
        <w:ind w:hanging="361"/>
        <w:jc w:val="left"/>
        <w:rPr>
          <w:sz w:val="23"/>
        </w:rPr>
      </w:pPr>
      <w:r>
        <w:rPr>
          <w:w w:val="105"/>
          <w:sz w:val="23"/>
        </w:rPr>
        <w:t>Practice</w:t>
      </w:r>
      <w:r>
        <w:rPr>
          <w:spacing w:val="-12"/>
          <w:w w:val="105"/>
          <w:sz w:val="23"/>
        </w:rPr>
        <w:t xml:space="preserve"> </w:t>
      </w:r>
      <w:r>
        <w:rPr>
          <w:w w:val="105"/>
          <w:sz w:val="23"/>
        </w:rPr>
        <w:t>for</w:t>
      </w:r>
      <w:r>
        <w:rPr>
          <w:spacing w:val="-13"/>
          <w:w w:val="105"/>
          <w:sz w:val="23"/>
        </w:rPr>
        <w:t xml:space="preserve"> </w:t>
      </w:r>
      <w:r>
        <w:rPr>
          <w:w w:val="105"/>
          <w:sz w:val="23"/>
        </w:rPr>
        <w:t>PRINT,</w:t>
      </w:r>
      <w:r>
        <w:rPr>
          <w:spacing w:val="-9"/>
          <w:w w:val="105"/>
          <w:sz w:val="23"/>
        </w:rPr>
        <w:t xml:space="preserve"> </w:t>
      </w:r>
      <w:r>
        <w:rPr>
          <w:w w:val="105"/>
          <w:sz w:val="23"/>
        </w:rPr>
        <w:t>UNDELETE</w:t>
      </w:r>
      <w:r>
        <w:rPr>
          <w:spacing w:val="-22"/>
          <w:w w:val="105"/>
          <w:sz w:val="23"/>
        </w:rPr>
        <w:t xml:space="preserve"> </w:t>
      </w:r>
      <w:r>
        <w:rPr>
          <w:w w:val="105"/>
          <w:sz w:val="23"/>
        </w:rPr>
        <w:t>commands.</w:t>
      </w:r>
    </w:p>
    <w:p w:rsidR="00B141CF" w:rsidRDefault="009F45E6">
      <w:pPr>
        <w:pStyle w:val="ListParagraph"/>
        <w:numPr>
          <w:ilvl w:val="1"/>
          <w:numId w:val="37"/>
        </w:numPr>
        <w:tabs>
          <w:tab w:val="left" w:pos="1512"/>
        </w:tabs>
        <w:spacing w:before="52"/>
        <w:ind w:hanging="361"/>
        <w:jc w:val="left"/>
        <w:rPr>
          <w:sz w:val="23"/>
        </w:rPr>
      </w:pPr>
      <w:r>
        <w:rPr>
          <w:w w:val="105"/>
          <w:sz w:val="23"/>
        </w:rPr>
        <w:t>Practice</w:t>
      </w:r>
      <w:r>
        <w:rPr>
          <w:spacing w:val="-6"/>
          <w:w w:val="105"/>
          <w:sz w:val="23"/>
        </w:rPr>
        <w:t xml:space="preserve"> </w:t>
      </w:r>
      <w:r>
        <w:rPr>
          <w:w w:val="105"/>
          <w:sz w:val="23"/>
        </w:rPr>
        <w:t>for</w:t>
      </w:r>
      <w:r>
        <w:rPr>
          <w:spacing w:val="-8"/>
          <w:w w:val="105"/>
          <w:sz w:val="23"/>
        </w:rPr>
        <w:t xml:space="preserve"> </w:t>
      </w:r>
      <w:r>
        <w:rPr>
          <w:w w:val="105"/>
          <w:sz w:val="23"/>
        </w:rPr>
        <w:t>the</w:t>
      </w:r>
      <w:r>
        <w:rPr>
          <w:spacing w:val="-6"/>
          <w:w w:val="105"/>
          <w:sz w:val="23"/>
        </w:rPr>
        <w:t xml:space="preserve"> </w:t>
      </w:r>
      <w:r>
        <w:rPr>
          <w:w w:val="105"/>
          <w:sz w:val="23"/>
        </w:rPr>
        <w:t>practicals</w:t>
      </w:r>
      <w:r>
        <w:rPr>
          <w:spacing w:val="-7"/>
          <w:w w:val="105"/>
          <w:sz w:val="23"/>
        </w:rPr>
        <w:t xml:space="preserve"> </w:t>
      </w:r>
      <w:r>
        <w:rPr>
          <w:w w:val="105"/>
          <w:sz w:val="23"/>
        </w:rPr>
        <w:t>at</w:t>
      </w:r>
      <w:r>
        <w:rPr>
          <w:spacing w:val="-3"/>
          <w:w w:val="105"/>
          <w:sz w:val="23"/>
        </w:rPr>
        <w:t xml:space="preserve"> </w:t>
      </w:r>
      <w:r>
        <w:rPr>
          <w:w w:val="105"/>
          <w:sz w:val="23"/>
        </w:rPr>
        <w:t>S.No.</w:t>
      </w:r>
      <w:r>
        <w:rPr>
          <w:spacing w:val="-3"/>
          <w:w w:val="105"/>
          <w:sz w:val="23"/>
        </w:rPr>
        <w:t xml:space="preserve"> </w:t>
      </w:r>
      <w:r>
        <w:rPr>
          <w:w w:val="105"/>
          <w:sz w:val="23"/>
        </w:rPr>
        <w:t>8,</w:t>
      </w:r>
      <w:r>
        <w:rPr>
          <w:spacing w:val="-10"/>
          <w:w w:val="105"/>
          <w:sz w:val="23"/>
        </w:rPr>
        <w:t xml:space="preserve"> </w:t>
      </w:r>
      <w:r>
        <w:rPr>
          <w:w w:val="105"/>
          <w:sz w:val="23"/>
        </w:rPr>
        <w:t>9,</w:t>
      </w:r>
      <w:r>
        <w:rPr>
          <w:spacing w:val="-9"/>
          <w:w w:val="105"/>
          <w:sz w:val="23"/>
        </w:rPr>
        <w:t xml:space="preserve"> </w:t>
      </w:r>
      <w:r>
        <w:rPr>
          <w:w w:val="105"/>
          <w:sz w:val="23"/>
        </w:rPr>
        <w:t>10,</w:t>
      </w:r>
      <w:r>
        <w:rPr>
          <w:spacing w:val="-9"/>
          <w:w w:val="105"/>
          <w:sz w:val="23"/>
        </w:rPr>
        <w:t xml:space="preserve"> </w:t>
      </w:r>
      <w:r>
        <w:rPr>
          <w:spacing w:val="3"/>
          <w:w w:val="105"/>
          <w:sz w:val="23"/>
        </w:rPr>
        <w:t>11</w:t>
      </w:r>
    </w:p>
    <w:p w:rsidR="00B141CF" w:rsidRDefault="009F45E6">
      <w:pPr>
        <w:pStyle w:val="ListParagraph"/>
        <w:numPr>
          <w:ilvl w:val="1"/>
          <w:numId w:val="37"/>
        </w:numPr>
        <w:tabs>
          <w:tab w:val="left" w:pos="1512"/>
        </w:tabs>
        <w:spacing w:before="60"/>
        <w:ind w:hanging="361"/>
        <w:jc w:val="left"/>
        <w:rPr>
          <w:sz w:val="23"/>
        </w:rPr>
      </w:pPr>
      <w:r>
        <w:rPr>
          <w:w w:val="105"/>
          <w:sz w:val="23"/>
        </w:rPr>
        <w:t>Practice for creating a batch</w:t>
      </w:r>
      <w:r>
        <w:rPr>
          <w:spacing w:val="-11"/>
          <w:w w:val="105"/>
          <w:sz w:val="23"/>
        </w:rPr>
        <w:t xml:space="preserve"> </w:t>
      </w:r>
      <w:r>
        <w:rPr>
          <w:w w:val="105"/>
          <w:sz w:val="23"/>
        </w:rPr>
        <w:t>file.</w:t>
      </w:r>
    </w:p>
    <w:p w:rsidR="00B141CF" w:rsidRDefault="00B141CF">
      <w:pPr>
        <w:pStyle w:val="BodyText"/>
        <w:spacing w:before="0"/>
        <w:ind w:left="0" w:firstLine="0"/>
        <w:rPr>
          <w:sz w:val="26"/>
        </w:rPr>
      </w:pPr>
    </w:p>
    <w:p w:rsidR="00B141CF" w:rsidRDefault="009F45E6">
      <w:pPr>
        <w:pStyle w:val="Heading1"/>
        <w:numPr>
          <w:ilvl w:val="0"/>
          <w:numId w:val="37"/>
        </w:numPr>
        <w:tabs>
          <w:tab w:val="left" w:pos="1152"/>
        </w:tabs>
        <w:spacing w:before="229"/>
        <w:ind w:hanging="361"/>
      </w:pPr>
      <w:r>
        <w:rPr>
          <w:w w:val="105"/>
        </w:rPr>
        <w:t>C-Language</w:t>
      </w:r>
    </w:p>
    <w:p w:rsidR="00B141CF" w:rsidRDefault="009F45E6">
      <w:pPr>
        <w:pStyle w:val="ListParagraph"/>
        <w:numPr>
          <w:ilvl w:val="1"/>
          <w:numId w:val="37"/>
        </w:numPr>
        <w:tabs>
          <w:tab w:val="left" w:pos="1512"/>
        </w:tabs>
        <w:spacing w:before="46"/>
        <w:ind w:hanging="361"/>
        <w:jc w:val="left"/>
        <w:rPr>
          <w:sz w:val="23"/>
        </w:rPr>
      </w:pPr>
      <w:r>
        <w:rPr>
          <w:w w:val="105"/>
          <w:sz w:val="23"/>
        </w:rPr>
        <w:t>Practice</w:t>
      </w:r>
      <w:r>
        <w:rPr>
          <w:spacing w:val="-5"/>
          <w:w w:val="105"/>
          <w:sz w:val="23"/>
        </w:rPr>
        <w:t xml:space="preserve"> </w:t>
      </w:r>
      <w:r>
        <w:rPr>
          <w:w w:val="105"/>
          <w:sz w:val="23"/>
        </w:rPr>
        <w:t>for</w:t>
      </w:r>
      <w:r>
        <w:rPr>
          <w:spacing w:val="-7"/>
          <w:w w:val="105"/>
          <w:sz w:val="23"/>
        </w:rPr>
        <w:t xml:space="preserve"> </w:t>
      </w:r>
      <w:r>
        <w:rPr>
          <w:w w:val="105"/>
          <w:sz w:val="23"/>
        </w:rPr>
        <w:t>Loading</w:t>
      </w:r>
      <w:r>
        <w:rPr>
          <w:spacing w:val="-4"/>
          <w:w w:val="105"/>
          <w:sz w:val="23"/>
        </w:rPr>
        <w:t xml:space="preserve"> </w:t>
      </w:r>
      <w:r>
        <w:rPr>
          <w:w w:val="105"/>
          <w:sz w:val="23"/>
        </w:rPr>
        <w:t>&amp;</w:t>
      </w:r>
      <w:r>
        <w:rPr>
          <w:spacing w:val="-5"/>
          <w:w w:val="105"/>
          <w:sz w:val="23"/>
        </w:rPr>
        <w:t xml:space="preserve"> </w:t>
      </w:r>
      <w:r>
        <w:rPr>
          <w:w w:val="105"/>
          <w:sz w:val="23"/>
        </w:rPr>
        <w:t>Unloading</w:t>
      </w:r>
      <w:r>
        <w:rPr>
          <w:spacing w:val="-4"/>
          <w:w w:val="105"/>
          <w:sz w:val="23"/>
        </w:rPr>
        <w:t xml:space="preserve"> </w:t>
      </w:r>
      <w:r>
        <w:rPr>
          <w:w w:val="105"/>
          <w:sz w:val="23"/>
        </w:rPr>
        <w:t>Turbo</w:t>
      </w:r>
      <w:r>
        <w:rPr>
          <w:spacing w:val="-3"/>
          <w:w w:val="105"/>
          <w:sz w:val="23"/>
        </w:rPr>
        <w:t xml:space="preserve"> </w:t>
      </w:r>
      <w:r>
        <w:rPr>
          <w:w w:val="105"/>
          <w:sz w:val="23"/>
        </w:rPr>
        <w:t>C</w:t>
      </w:r>
      <w:r>
        <w:rPr>
          <w:spacing w:val="-7"/>
          <w:w w:val="105"/>
          <w:sz w:val="23"/>
        </w:rPr>
        <w:t xml:space="preserve"> </w:t>
      </w:r>
      <w:r>
        <w:rPr>
          <w:w w:val="105"/>
          <w:sz w:val="23"/>
        </w:rPr>
        <w:t>software</w:t>
      </w:r>
      <w:r>
        <w:rPr>
          <w:spacing w:val="-5"/>
          <w:w w:val="105"/>
          <w:sz w:val="23"/>
        </w:rPr>
        <w:t xml:space="preserve"> </w:t>
      </w:r>
      <w:r>
        <w:rPr>
          <w:w w:val="105"/>
          <w:sz w:val="23"/>
        </w:rPr>
        <w:t>interface</w:t>
      </w:r>
      <w:r>
        <w:rPr>
          <w:spacing w:val="-5"/>
          <w:w w:val="105"/>
          <w:sz w:val="23"/>
        </w:rPr>
        <w:t xml:space="preserve"> </w:t>
      </w:r>
      <w:r>
        <w:rPr>
          <w:w w:val="105"/>
          <w:sz w:val="23"/>
        </w:rPr>
        <w:t>and</w:t>
      </w:r>
      <w:r>
        <w:rPr>
          <w:spacing w:val="-4"/>
          <w:w w:val="105"/>
          <w:sz w:val="23"/>
        </w:rPr>
        <w:t xml:space="preserve"> </w:t>
      </w:r>
      <w:r>
        <w:rPr>
          <w:w w:val="105"/>
          <w:sz w:val="23"/>
        </w:rPr>
        <w:t>identify</w:t>
      </w:r>
      <w:r>
        <w:rPr>
          <w:spacing w:val="-3"/>
          <w:w w:val="105"/>
          <w:sz w:val="23"/>
        </w:rPr>
        <w:t xml:space="preserve"> </w:t>
      </w:r>
      <w:r>
        <w:rPr>
          <w:w w:val="105"/>
          <w:sz w:val="23"/>
        </w:rPr>
        <w:t>its</w:t>
      </w:r>
      <w:r>
        <w:rPr>
          <w:spacing w:val="-7"/>
          <w:w w:val="105"/>
          <w:sz w:val="23"/>
        </w:rPr>
        <w:t xml:space="preserve"> </w:t>
      </w:r>
      <w:r>
        <w:rPr>
          <w:w w:val="105"/>
          <w:sz w:val="23"/>
        </w:rPr>
        <w:t>menu</w:t>
      </w:r>
      <w:r>
        <w:rPr>
          <w:spacing w:val="-3"/>
          <w:w w:val="105"/>
          <w:sz w:val="23"/>
        </w:rPr>
        <w:t xml:space="preserve"> </w:t>
      </w:r>
      <w:r>
        <w:rPr>
          <w:w w:val="105"/>
          <w:sz w:val="23"/>
        </w:rPr>
        <w:t>bar.</w:t>
      </w:r>
    </w:p>
    <w:p w:rsidR="00B141CF" w:rsidRDefault="009F45E6">
      <w:pPr>
        <w:pStyle w:val="ListParagraph"/>
        <w:numPr>
          <w:ilvl w:val="1"/>
          <w:numId w:val="37"/>
        </w:numPr>
        <w:tabs>
          <w:tab w:val="left" w:pos="1512"/>
        </w:tabs>
        <w:spacing w:before="59"/>
        <w:ind w:hanging="361"/>
        <w:jc w:val="left"/>
        <w:rPr>
          <w:sz w:val="23"/>
        </w:rPr>
      </w:pPr>
      <w:r>
        <w:rPr>
          <w:w w:val="105"/>
          <w:sz w:val="23"/>
        </w:rPr>
        <w:t>Creating,</w:t>
      </w:r>
      <w:r>
        <w:rPr>
          <w:spacing w:val="-12"/>
          <w:w w:val="105"/>
          <w:sz w:val="23"/>
        </w:rPr>
        <w:t xml:space="preserve"> </w:t>
      </w:r>
      <w:r>
        <w:rPr>
          <w:w w:val="105"/>
          <w:sz w:val="23"/>
        </w:rPr>
        <w:t>Editing</w:t>
      </w:r>
      <w:r>
        <w:rPr>
          <w:spacing w:val="-6"/>
          <w:w w:val="105"/>
          <w:sz w:val="23"/>
        </w:rPr>
        <w:t xml:space="preserve"> </w:t>
      </w:r>
      <w:r>
        <w:rPr>
          <w:w w:val="105"/>
          <w:sz w:val="23"/>
        </w:rPr>
        <w:t>and</w:t>
      </w:r>
      <w:r>
        <w:rPr>
          <w:spacing w:val="-7"/>
          <w:w w:val="105"/>
          <w:sz w:val="23"/>
        </w:rPr>
        <w:t xml:space="preserve"> </w:t>
      </w:r>
      <w:r>
        <w:rPr>
          <w:w w:val="105"/>
          <w:sz w:val="23"/>
        </w:rPr>
        <w:t>saving</w:t>
      </w:r>
      <w:r>
        <w:rPr>
          <w:spacing w:val="-7"/>
          <w:w w:val="105"/>
          <w:sz w:val="23"/>
        </w:rPr>
        <w:t xml:space="preserve"> </w:t>
      </w:r>
      <w:r>
        <w:rPr>
          <w:w w:val="105"/>
          <w:sz w:val="23"/>
        </w:rPr>
        <w:t>a</w:t>
      </w:r>
      <w:r>
        <w:rPr>
          <w:spacing w:val="-7"/>
          <w:w w:val="105"/>
          <w:sz w:val="23"/>
        </w:rPr>
        <w:t xml:space="preserve"> </w:t>
      </w:r>
      <w:r>
        <w:rPr>
          <w:w w:val="105"/>
          <w:sz w:val="23"/>
        </w:rPr>
        <w:t>source</w:t>
      </w:r>
      <w:r>
        <w:rPr>
          <w:spacing w:val="-8"/>
          <w:w w:val="105"/>
          <w:sz w:val="23"/>
        </w:rPr>
        <w:t xml:space="preserve"> </w:t>
      </w:r>
      <w:r>
        <w:rPr>
          <w:w w:val="105"/>
          <w:sz w:val="23"/>
        </w:rPr>
        <w:t>program.</w:t>
      </w:r>
    </w:p>
    <w:p w:rsidR="00B141CF" w:rsidRDefault="009F45E6">
      <w:pPr>
        <w:pStyle w:val="ListParagraph"/>
        <w:numPr>
          <w:ilvl w:val="1"/>
          <w:numId w:val="37"/>
        </w:numPr>
        <w:tabs>
          <w:tab w:val="left" w:pos="1577"/>
          <w:tab w:val="left" w:pos="1578"/>
        </w:tabs>
        <w:spacing w:before="52"/>
        <w:ind w:left="1577" w:hanging="427"/>
        <w:jc w:val="left"/>
        <w:rPr>
          <w:sz w:val="23"/>
        </w:rPr>
      </w:pPr>
      <w:r>
        <w:rPr>
          <w:w w:val="105"/>
          <w:sz w:val="23"/>
        </w:rPr>
        <w:t>Compiling, linking and Execution a</w:t>
      </w:r>
      <w:r>
        <w:rPr>
          <w:spacing w:val="-37"/>
          <w:w w:val="105"/>
          <w:sz w:val="23"/>
        </w:rPr>
        <w:t xml:space="preserve"> </w:t>
      </w:r>
      <w:r>
        <w:rPr>
          <w:w w:val="105"/>
          <w:sz w:val="23"/>
        </w:rPr>
        <w:t>program.</w:t>
      </w:r>
    </w:p>
    <w:p w:rsidR="00B141CF" w:rsidRDefault="009F45E6">
      <w:pPr>
        <w:pStyle w:val="ListParagraph"/>
        <w:numPr>
          <w:ilvl w:val="1"/>
          <w:numId w:val="37"/>
        </w:numPr>
        <w:tabs>
          <w:tab w:val="left" w:pos="1512"/>
        </w:tabs>
        <w:spacing w:before="53" w:line="288" w:lineRule="auto"/>
        <w:ind w:right="1143"/>
        <w:jc w:val="left"/>
        <w:rPr>
          <w:sz w:val="23"/>
        </w:rPr>
      </w:pPr>
      <w:r>
        <w:rPr>
          <w:w w:val="105"/>
          <w:sz w:val="23"/>
        </w:rPr>
        <w:t>Prepare</w:t>
      </w:r>
      <w:r>
        <w:rPr>
          <w:spacing w:val="-8"/>
          <w:w w:val="105"/>
          <w:sz w:val="23"/>
        </w:rPr>
        <w:t xml:space="preserve"> </w:t>
      </w:r>
      <w:r>
        <w:rPr>
          <w:w w:val="105"/>
          <w:sz w:val="23"/>
        </w:rPr>
        <w:t>a</w:t>
      </w:r>
      <w:r>
        <w:rPr>
          <w:spacing w:val="-8"/>
          <w:w w:val="105"/>
          <w:sz w:val="23"/>
        </w:rPr>
        <w:t xml:space="preserve"> </w:t>
      </w:r>
      <w:r>
        <w:rPr>
          <w:w w:val="105"/>
          <w:sz w:val="23"/>
        </w:rPr>
        <w:t>C-Language</w:t>
      </w:r>
      <w:r>
        <w:rPr>
          <w:spacing w:val="-8"/>
          <w:w w:val="105"/>
          <w:sz w:val="23"/>
        </w:rPr>
        <w:t xml:space="preserve"> </w:t>
      </w:r>
      <w:r>
        <w:rPr>
          <w:w w:val="105"/>
          <w:sz w:val="23"/>
        </w:rPr>
        <w:t>program</w:t>
      </w:r>
      <w:r>
        <w:rPr>
          <w:spacing w:val="-7"/>
          <w:w w:val="105"/>
          <w:sz w:val="23"/>
        </w:rPr>
        <w:t xml:space="preserve"> </w:t>
      </w:r>
      <w:r>
        <w:rPr>
          <w:w w:val="105"/>
          <w:sz w:val="23"/>
        </w:rPr>
        <w:t>to</w:t>
      </w:r>
      <w:r>
        <w:rPr>
          <w:spacing w:val="-4"/>
          <w:w w:val="105"/>
          <w:sz w:val="23"/>
        </w:rPr>
        <w:t xml:space="preserve"> </w:t>
      </w:r>
      <w:r>
        <w:rPr>
          <w:w w:val="105"/>
          <w:sz w:val="23"/>
        </w:rPr>
        <w:t>perform</w:t>
      </w:r>
      <w:r>
        <w:rPr>
          <w:spacing w:val="-7"/>
          <w:w w:val="105"/>
          <w:sz w:val="23"/>
        </w:rPr>
        <w:t xml:space="preserve"> </w:t>
      </w:r>
      <w:r>
        <w:rPr>
          <w:w w:val="105"/>
          <w:sz w:val="23"/>
        </w:rPr>
        <w:t>the</w:t>
      </w:r>
      <w:r>
        <w:rPr>
          <w:spacing w:val="-8"/>
          <w:w w:val="105"/>
          <w:sz w:val="23"/>
        </w:rPr>
        <w:t xml:space="preserve"> </w:t>
      </w:r>
      <w:r>
        <w:rPr>
          <w:w w:val="105"/>
          <w:sz w:val="23"/>
        </w:rPr>
        <w:t>arithmetic</w:t>
      </w:r>
      <w:r>
        <w:rPr>
          <w:spacing w:val="-8"/>
          <w:w w:val="105"/>
          <w:sz w:val="23"/>
        </w:rPr>
        <w:t xml:space="preserve"> </w:t>
      </w:r>
      <w:r>
        <w:rPr>
          <w:w w:val="105"/>
          <w:sz w:val="23"/>
        </w:rPr>
        <w:t>operations</w:t>
      </w:r>
      <w:r>
        <w:rPr>
          <w:spacing w:val="-9"/>
          <w:w w:val="105"/>
          <w:sz w:val="23"/>
        </w:rPr>
        <w:t xml:space="preserve"> </w:t>
      </w:r>
      <w:r>
        <w:rPr>
          <w:w w:val="105"/>
          <w:sz w:val="23"/>
        </w:rPr>
        <w:t>by</w:t>
      </w:r>
      <w:r>
        <w:rPr>
          <w:spacing w:val="-7"/>
          <w:w w:val="105"/>
          <w:sz w:val="23"/>
        </w:rPr>
        <w:t xml:space="preserve"> </w:t>
      </w:r>
      <w:r>
        <w:rPr>
          <w:w w:val="105"/>
          <w:sz w:val="23"/>
        </w:rPr>
        <w:t>using</w:t>
      </w:r>
      <w:r>
        <w:rPr>
          <w:spacing w:val="-20"/>
          <w:w w:val="105"/>
          <w:sz w:val="23"/>
        </w:rPr>
        <w:t xml:space="preserve"> </w:t>
      </w:r>
      <w:r>
        <w:rPr>
          <w:w w:val="105"/>
          <w:sz w:val="23"/>
        </w:rPr>
        <w:t>all arithmetic operators. Also print the result on the</w:t>
      </w:r>
      <w:r>
        <w:rPr>
          <w:spacing w:val="-23"/>
          <w:w w:val="105"/>
          <w:sz w:val="23"/>
        </w:rPr>
        <w:t xml:space="preserve"> </w:t>
      </w:r>
      <w:r>
        <w:rPr>
          <w:w w:val="105"/>
          <w:sz w:val="23"/>
        </w:rPr>
        <w:t>screen.</w:t>
      </w:r>
    </w:p>
    <w:p w:rsidR="00B141CF" w:rsidRDefault="009F45E6">
      <w:pPr>
        <w:pStyle w:val="ListParagraph"/>
        <w:numPr>
          <w:ilvl w:val="1"/>
          <w:numId w:val="37"/>
        </w:numPr>
        <w:tabs>
          <w:tab w:val="left" w:pos="1512"/>
        </w:tabs>
        <w:spacing w:before="0" w:line="288" w:lineRule="auto"/>
        <w:ind w:right="331"/>
        <w:jc w:val="left"/>
        <w:rPr>
          <w:sz w:val="23"/>
        </w:rPr>
      </w:pPr>
      <w:r>
        <w:rPr>
          <w:w w:val="105"/>
          <w:sz w:val="23"/>
        </w:rPr>
        <w:t>Prepare</w:t>
      </w:r>
      <w:r>
        <w:rPr>
          <w:spacing w:val="-6"/>
          <w:w w:val="105"/>
          <w:sz w:val="23"/>
        </w:rPr>
        <w:t xml:space="preserve"> </w:t>
      </w:r>
      <w:r>
        <w:rPr>
          <w:w w:val="105"/>
          <w:sz w:val="23"/>
        </w:rPr>
        <w:t>a</w:t>
      </w:r>
      <w:r>
        <w:rPr>
          <w:spacing w:val="-6"/>
          <w:w w:val="105"/>
          <w:sz w:val="23"/>
        </w:rPr>
        <w:t xml:space="preserve"> </w:t>
      </w:r>
      <w:r>
        <w:rPr>
          <w:w w:val="105"/>
          <w:sz w:val="23"/>
        </w:rPr>
        <w:t>C-Language</w:t>
      </w:r>
      <w:r>
        <w:rPr>
          <w:spacing w:val="-6"/>
          <w:w w:val="105"/>
          <w:sz w:val="23"/>
        </w:rPr>
        <w:t xml:space="preserve"> </w:t>
      </w:r>
      <w:r>
        <w:rPr>
          <w:w w:val="105"/>
          <w:sz w:val="23"/>
        </w:rPr>
        <w:t>program</w:t>
      </w:r>
      <w:r>
        <w:rPr>
          <w:spacing w:val="-6"/>
          <w:w w:val="105"/>
          <w:sz w:val="23"/>
        </w:rPr>
        <w:t xml:space="preserve"> </w:t>
      </w:r>
      <w:r>
        <w:rPr>
          <w:w w:val="105"/>
          <w:sz w:val="23"/>
        </w:rPr>
        <w:t>to</w:t>
      </w:r>
      <w:r>
        <w:rPr>
          <w:spacing w:val="-5"/>
          <w:w w:val="105"/>
          <w:sz w:val="23"/>
        </w:rPr>
        <w:t xml:space="preserve"> </w:t>
      </w:r>
      <w:r>
        <w:rPr>
          <w:w w:val="105"/>
          <w:sz w:val="23"/>
        </w:rPr>
        <w:t>exchange</w:t>
      </w:r>
      <w:r>
        <w:rPr>
          <w:spacing w:val="-6"/>
          <w:w w:val="105"/>
          <w:sz w:val="23"/>
        </w:rPr>
        <w:t xml:space="preserve"> </w:t>
      </w:r>
      <w:r>
        <w:rPr>
          <w:w w:val="105"/>
          <w:sz w:val="23"/>
        </w:rPr>
        <w:t>the</w:t>
      </w:r>
      <w:r>
        <w:rPr>
          <w:spacing w:val="-6"/>
          <w:w w:val="105"/>
          <w:sz w:val="23"/>
        </w:rPr>
        <w:t xml:space="preserve"> </w:t>
      </w:r>
      <w:r>
        <w:rPr>
          <w:w w:val="105"/>
          <w:sz w:val="23"/>
        </w:rPr>
        <w:t>values</w:t>
      </w:r>
      <w:r>
        <w:rPr>
          <w:spacing w:val="-8"/>
          <w:w w:val="105"/>
          <w:sz w:val="23"/>
        </w:rPr>
        <w:t xml:space="preserve"> </w:t>
      </w:r>
      <w:r>
        <w:rPr>
          <w:w w:val="105"/>
          <w:sz w:val="23"/>
        </w:rPr>
        <w:t>of</w:t>
      </w:r>
      <w:r>
        <w:rPr>
          <w:spacing w:val="-8"/>
          <w:w w:val="105"/>
          <w:sz w:val="23"/>
        </w:rPr>
        <w:t xml:space="preserve"> </w:t>
      </w:r>
      <w:r>
        <w:rPr>
          <w:w w:val="105"/>
          <w:sz w:val="23"/>
        </w:rPr>
        <w:t>two</w:t>
      </w:r>
      <w:r>
        <w:rPr>
          <w:spacing w:val="-5"/>
          <w:w w:val="105"/>
          <w:sz w:val="23"/>
        </w:rPr>
        <w:t xml:space="preserve"> </w:t>
      </w:r>
      <w:r>
        <w:rPr>
          <w:w w:val="105"/>
          <w:sz w:val="23"/>
        </w:rPr>
        <w:t>variables</w:t>
      </w:r>
      <w:r>
        <w:rPr>
          <w:spacing w:val="-8"/>
          <w:w w:val="105"/>
          <w:sz w:val="23"/>
        </w:rPr>
        <w:t xml:space="preserve"> </w:t>
      </w:r>
      <w:r>
        <w:rPr>
          <w:w w:val="105"/>
          <w:sz w:val="23"/>
        </w:rPr>
        <w:t>and</w:t>
      </w:r>
      <w:r>
        <w:rPr>
          <w:spacing w:val="-11"/>
          <w:w w:val="105"/>
          <w:sz w:val="23"/>
        </w:rPr>
        <w:t xml:space="preserve"> </w:t>
      </w:r>
      <w:r>
        <w:rPr>
          <w:w w:val="105"/>
          <w:sz w:val="23"/>
        </w:rPr>
        <w:t>to</w:t>
      </w:r>
      <w:r>
        <w:rPr>
          <w:spacing w:val="-5"/>
          <w:w w:val="105"/>
          <w:sz w:val="23"/>
        </w:rPr>
        <w:t xml:space="preserve"> </w:t>
      </w:r>
      <w:r>
        <w:rPr>
          <w:w w:val="105"/>
          <w:sz w:val="23"/>
        </w:rPr>
        <w:t>print</w:t>
      </w:r>
      <w:r>
        <w:rPr>
          <w:spacing w:val="-10"/>
          <w:w w:val="105"/>
          <w:sz w:val="23"/>
        </w:rPr>
        <w:t xml:space="preserve"> </w:t>
      </w:r>
      <w:r>
        <w:rPr>
          <w:w w:val="105"/>
          <w:sz w:val="23"/>
        </w:rPr>
        <w:t>their actual and exchanged</w:t>
      </w:r>
      <w:r>
        <w:rPr>
          <w:spacing w:val="-2"/>
          <w:w w:val="105"/>
          <w:sz w:val="23"/>
        </w:rPr>
        <w:t xml:space="preserve"> </w:t>
      </w:r>
      <w:r>
        <w:rPr>
          <w:w w:val="105"/>
          <w:sz w:val="23"/>
        </w:rPr>
        <w:t>values.</w:t>
      </w:r>
    </w:p>
    <w:p w:rsidR="00B141CF" w:rsidRDefault="009F45E6">
      <w:pPr>
        <w:pStyle w:val="ListParagraph"/>
        <w:numPr>
          <w:ilvl w:val="1"/>
          <w:numId w:val="37"/>
        </w:numPr>
        <w:tabs>
          <w:tab w:val="left" w:pos="1512"/>
        </w:tabs>
        <w:spacing w:before="0" w:line="288" w:lineRule="auto"/>
        <w:ind w:right="479"/>
        <w:jc w:val="left"/>
        <w:rPr>
          <w:sz w:val="23"/>
        </w:rPr>
      </w:pPr>
      <w:r>
        <w:rPr>
          <w:w w:val="105"/>
          <w:sz w:val="23"/>
        </w:rPr>
        <w:t>Prepare</w:t>
      </w:r>
      <w:r>
        <w:rPr>
          <w:spacing w:val="-6"/>
          <w:w w:val="105"/>
          <w:sz w:val="23"/>
        </w:rPr>
        <w:t xml:space="preserve"> </w:t>
      </w:r>
      <w:r>
        <w:rPr>
          <w:w w:val="105"/>
          <w:sz w:val="23"/>
        </w:rPr>
        <w:t>a</w:t>
      </w:r>
      <w:r>
        <w:rPr>
          <w:spacing w:val="-5"/>
          <w:w w:val="105"/>
          <w:sz w:val="23"/>
        </w:rPr>
        <w:t xml:space="preserve"> </w:t>
      </w:r>
      <w:r>
        <w:rPr>
          <w:w w:val="105"/>
          <w:sz w:val="23"/>
        </w:rPr>
        <w:t>C-Language</w:t>
      </w:r>
      <w:r>
        <w:rPr>
          <w:spacing w:val="-5"/>
          <w:w w:val="105"/>
          <w:sz w:val="23"/>
        </w:rPr>
        <w:t xml:space="preserve"> </w:t>
      </w:r>
      <w:r>
        <w:rPr>
          <w:w w:val="105"/>
          <w:sz w:val="23"/>
        </w:rPr>
        <w:t>program</w:t>
      </w:r>
      <w:r>
        <w:rPr>
          <w:spacing w:val="-6"/>
          <w:w w:val="105"/>
          <w:sz w:val="23"/>
        </w:rPr>
        <w:t xml:space="preserve"> </w:t>
      </w:r>
      <w:r>
        <w:rPr>
          <w:w w:val="105"/>
          <w:sz w:val="23"/>
        </w:rPr>
        <w:t>to</w:t>
      </w:r>
      <w:r>
        <w:rPr>
          <w:spacing w:val="-4"/>
          <w:w w:val="105"/>
          <w:sz w:val="23"/>
        </w:rPr>
        <w:t xml:space="preserve"> </w:t>
      </w:r>
      <w:r>
        <w:rPr>
          <w:spacing w:val="2"/>
          <w:w w:val="105"/>
          <w:sz w:val="23"/>
        </w:rPr>
        <w:t>input</w:t>
      </w:r>
      <w:r>
        <w:rPr>
          <w:spacing w:val="-9"/>
          <w:w w:val="105"/>
          <w:sz w:val="23"/>
        </w:rPr>
        <w:t xml:space="preserve"> </w:t>
      </w:r>
      <w:r>
        <w:rPr>
          <w:w w:val="105"/>
          <w:sz w:val="23"/>
        </w:rPr>
        <w:t>a</w:t>
      </w:r>
      <w:r>
        <w:rPr>
          <w:spacing w:val="-6"/>
          <w:w w:val="105"/>
          <w:sz w:val="23"/>
        </w:rPr>
        <w:t xml:space="preserve"> </w:t>
      </w:r>
      <w:r>
        <w:rPr>
          <w:w w:val="105"/>
          <w:sz w:val="23"/>
        </w:rPr>
        <w:t>number</w:t>
      </w:r>
      <w:r>
        <w:rPr>
          <w:spacing w:val="-7"/>
          <w:w w:val="105"/>
          <w:sz w:val="23"/>
        </w:rPr>
        <w:t xml:space="preserve"> </w:t>
      </w:r>
      <w:r>
        <w:rPr>
          <w:w w:val="105"/>
          <w:sz w:val="23"/>
        </w:rPr>
        <w:t>calculate</w:t>
      </w:r>
      <w:r>
        <w:rPr>
          <w:spacing w:val="-5"/>
          <w:w w:val="105"/>
          <w:sz w:val="23"/>
        </w:rPr>
        <w:t xml:space="preserve"> </w:t>
      </w:r>
      <w:r>
        <w:rPr>
          <w:w w:val="105"/>
          <w:sz w:val="23"/>
        </w:rPr>
        <w:t>the</w:t>
      </w:r>
      <w:r>
        <w:rPr>
          <w:spacing w:val="-5"/>
          <w:w w:val="105"/>
          <w:sz w:val="23"/>
        </w:rPr>
        <w:t xml:space="preserve"> </w:t>
      </w:r>
      <w:r>
        <w:rPr>
          <w:w w:val="105"/>
          <w:sz w:val="23"/>
        </w:rPr>
        <w:t>cube</w:t>
      </w:r>
      <w:r>
        <w:rPr>
          <w:spacing w:val="-6"/>
          <w:w w:val="105"/>
          <w:sz w:val="23"/>
        </w:rPr>
        <w:t xml:space="preserve"> </w:t>
      </w:r>
      <w:r>
        <w:rPr>
          <w:w w:val="105"/>
          <w:sz w:val="23"/>
        </w:rPr>
        <w:t>of</w:t>
      </w:r>
      <w:r>
        <w:rPr>
          <w:spacing w:val="-7"/>
          <w:w w:val="105"/>
          <w:sz w:val="23"/>
        </w:rPr>
        <w:t xml:space="preserve"> </w:t>
      </w:r>
      <w:r>
        <w:rPr>
          <w:w w:val="105"/>
          <w:sz w:val="23"/>
        </w:rPr>
        <w:t>the</w:t>
      </w:r>
      <w:r>
        <w:rPr>
          <w:spacing w:val="-5"/>
          <w:w w:val="105"/>
          <w:sz w:val="23"/>
        </w:rPr>
        <w:t xml:space="preserve"> </w:t>
      </w:r>
      <w:r>
        <w:rPr>
          <w:w w:val="105"/>
          <w:sz w:val="23"/>
        </w:rPr>
        <w:t>number</w:t>
      </w:r>
      <w:r>
        <w:rPr>
          <w:spacing w:val="-13"/>
          <w:w w:val="105"/>
          <w:sz w:val="23"/>
        </w:rPr>
        <w:t xml:space="preserve"> </w:t>
      </w:r>
      <w:r>
        <w:rPr>
          <w:w w:val="105"/>
          <w:sz w:val="23"/>
        </w:rPr>
        <w:t>and print the result on the</w:t>
      </w:r>
      <w:r>
        <w:rPr>
          <w:spacing w:val="-9"/>
          <w:w w:val="105"/>
          <w:sz w:val="23"/>
        </w:rPr>
        <w:t xml:space="preserve"> </w:t>
      </w:r>
      <w:r>
        <w:rPr>
          <w:w w:val="105"/>
          <w:sz w:val="23"/>
        </w:rPr>
        <w:t>screen.</w:t>
      </w:r>
    </w:p>
    <w:p w:rsidR="00B141CF" w:rsidRDefault="009F45E6">
      <w:pPr>
        <w:pStyle w:val="ListParagraph"/>
        <w:numPr>
          <w:ilvl w:val="1"/>
          <w:numId w:val="37"/>
        </w:numPr>
        <w:tabs>
          <w:tab w:val="left" w:pos="1512"/>
        </w:tabs>
        <w:spacing w:before="5" w:line="288" w:lineRule="auto"/>
        <w:ind w:right="528"/>
        <w:jc w:val="left"/>
        <w:rPr>
          <w:sz w:val="23"/>
        </w:rPr>
      </w:pPr>
      <w:r>
        <w:rPr>
          <w:w w:val="105"/>
          <w:sz w:val="23"/>
        </w:rPr>
        <w:t>Prepare</w:t>
      </w:r>
      <w:r>
        <w:rPr>
          <w:spacing w:val="-7"/>
          <w:w w:val="105"/>
          <w:sz w:val="23"/>
        </w:rPr>
        <w:t xml:space="preserve"> </w:t>
      </w:r>
      <w:r>
        <w:rPr>
          <w:w w:val="105"/>
          <w:sz w:val="23"/>
        </w:rPr>
        <w:t>a</w:t>
      </w:r>
      <w:r>
        <w:rPr>
          <w:spacing w:val="-7"/>
          <w:w w:val="105"/>
          <w:sz w:val="23"/>
        </w:rPr>
        <w:t xml:space="preserve"> </w:t>
      </w:r>
      <w:r>
        <w:rPr>
          <w:w w:val="105"/>
          <w:sz w:val="23"/>
        </w:rPr>
        <w:t>C-Language</w:t>
      </w:r>
      <w:r>
        <w:rPr>
          <w:spacing w:val="-6"/>
          <w:w w:val="105"/>
          <w:sz w:val="23"/>
        </w:rPr>
        <w:t xml:space="preserve"> </w:t>
      </w:r>
      <w:r>
        <w:rPr>
          <w:w w:val="105"/>
          <w:sz w:val="23"/>
        </w:rPr>
        <w:t>program</w:t>
      </w:r>
      <w:r>
        <w:rPr>
          <w:spacing w:val="-7"/>
          <w:w w:val="105"/>
          <w:sz w:val="23"/>
        </w:rPr>
        <w:t xml:space="preserve"> </w:t>
      </w:r>
      <w:r>
        <w:rPr>
          <w:w w:val="105"/>
          <w:sz w:val="23"/>
        </w:rPr>
        <w:t>to</w:t>
      </w:r>
      <w:r>
        <w:rPr>
          <w:spacing w:val="-6"/>
          <w:w w:val="105"/>
          <w:sz w:val="23"/>
        </w:rPr>
        <w:t xml:space="preserve"> </w:t>
      </w:r>
      <w:r>
        <w:rPr>
          <w:w w:val="105"/>
          <w:sz w:val="23"/>
        </w:rPr>
        <w:t>calculate</w:t>
      </w:r>
      <w:r>
        <w:rPr>
          <w:spacing w:val="-6"/>
          <w:w w:val="105"/>
          <w:sz w:val="23"/>
        </w:rPr>
        <w:t xml:space="preserve"> </w:t>
      </w:r>
      <w:r>
        <w:rPr>
          <w:w w:val="105"/>
          <w:sz w:val="23"/>
        </w:rPr>
        <w:t>area</w:t>
      </w:r>
      <w:r>
        <w:rPr>
          <w:spacing w:val="-7"/>
          <w:w w:val="105"/>
          <w:sz w:val="23"/>
        </w:rPr>
        <w:t xml:space="preserve"> </w:t>
      </w:r>
      <w:r>
        <w:rPr>
          <w:w w:val="105"/>
          <w:sz w:val="23"/>
        </w:rPr>
        <w:t>of</w:t>
      </w:r>
      <w:r>
        <w:rPr>
          <w:spacing w:val="-8"/>
          <w:w w:val="105"/>
          <w:sz w:val="23"/>
        </w:rPr>
        <w:t xml:space="preserve"> </w:t>
      </w:r>
      <w:r>
        <w:rPr>
          <w:w w:val="105"/>
          <w:sz w:val="23"/>
        </w:rPr>
        <w:t>rectangle,</w:t>
      </w:r>
      <w:r>
        <w:rPr>
          <w:spacing w:val="-11"/>
          <w:w w:val="105"/>
          <w:sz w:val="23"/>
        </w:rPr>
        <w:t xml:space="preserve"> </w:t>
      </w:r>
      <w:r>
        <w:rPr>
          <w:w w:val="105"/>
          <w:sz w:val="23"/>
        </w:rPr>
        <w:t>when</w:t>
      </w:r>
      <w:r>
        <w:rPr>
          <w:spacing w:val="-5"/>
          <w:w w:val="105"/>
          <w:sz w:val="23"/>
        </w:rPr>
        <w:t xml:space="preserve"> </w:t>
      </w:r>
      <w:r>
        <w:rPr>
          <w:w w:val="105"/>
          <w:sz w:val="23"/>
        </w:rPr>
        <w:t>length</w:t>
      </w:r>
      <w:r>
        <w:rPr>
          <w:spacing w:val="-12"/>
          <w:w w:val="105"/>
          <w:sz w:val="23"/>
        </w:rPr>
        <w:t xml:space="preserve"> </w:t>
      </w:r>
      <w:r>
        <w:rPr>
          <w:w w:val="105"/>
          <w:sz w:val="23"/>
        </w:rPr>
        <w:t>&amp;</w:t>
      </w:r>
      <w:r>
        <w:rPr>
          <w:spacing w:val="-7"/>
          <w:w w:val="105"/>
          <w:sz w:val="23"/>
        </w:rPr>
        <w:t xml:space="preserve"> </w:t>
      </w:r>
      <w:r>
        <w:rPr>
          <w:w w:val="105"/>
          <w:sz w:val="23"/>
        </w:rPr>
        <w:t>width</w:t>
      </w:r>
      <w:r>
        <w:rPr>
          <w:spacing w:val="-14"/>
          <w:w w:val="105"/>
          <w:sz w:val="23"/>
        </w:rPr>
        <w:t xml:space="preserve"> </w:t>
      </w:r>
      <w:r>
        <w:rPr>
          <w:w w:val="105"/>
          <w:sz w:val="23"/>
        </w:rPr>
        <w:t>are given.</w:t>
      </w:r>
    </w:p>
    <w:p w:rsidR="00B141CF" w:rsidRDefault="009F45E6">
      <w:pPr>
        <w:pStyle w:val="ListParagraph"/>
        <w:numPr>
          <w:ilvl w:val="1"/>
          <w:numId w:val="37"/>
        </w:numPr>
        <w:tabs>
          <w:tab w:val="left" w:pos="1512"/>
        </w:tabs>
        <w:spacing w:before="0" w:line="288" w:lineRule="auto"/>
        <w:ind w:right="665"/>
        <w:jc w:val="left"/>
        <w:rPr>
          <w:sz w:val="23"/>
        </w:rPr>
      </w:pPr>
      <w:r>
        <w:rPr>
          <w:w w:val="105"/>
          <w:sz w:val="23"/>
        </w:rPr>
        <w:t>Prepare</w:t>
      </w:r>
      <w:r>
        <w:rPr>
          <w:spacing w:val="-6"/>
          <w:w w:val="105"/>
          <w:sz w:val="23"/>
        </w:rPr>
        <w:t xml:space="preserve"> </w:t>
      </w:r>
      <w:r>
        <w:rPr>
          <w:w w:val="105"/>
          <w:sz w:val="23"/>
        </w:rPr>
        <w:t>a</w:t>
      </w:r>
      <w:r>
        <w:rPr>
          <w:spacing w:val="-6"/>
          <w:w w:val="105"/>
          <w:sz w:val="23"/>
        </w:rPr>
        <w:t xml:space="preserve"> </w:t>
      </w:r>
      <w:r>
        <w:rPr>
          <w:w w:val="105"/>
          <w:sz w:val="23"/>
        </w:rPr>
        <w:t>C-Language</w:t>
      </w:r>
      <w:r>
        <w:rPr>
          <w:spacing w:val="-6"/>
          <w:w w:val="105"/>
          <w:sz w:val="23"/>
        </w:rPr>
        <w:t xml:space="preserve"> </w:t>
      </w:r>
      <w:r>
        <w:rPr>
          <w:w w:val="105"/>
          <w:sz w:val="23"/>
        </w:rPr>
        <w:t>program</w:t>
      </w:r>
      <w:r>
        <w:rPr>
          <w:spacing w:val="-6"/>
          <w:w w:val="105"/>
          <w:sz w:val="23"/>
        </w:rPr>
        <w:t xml:space="preserve"> </w:t>
      </w:r>
      <w:r>
        <w:rPr>
          <w:w w:val="105"/>
          <w:sz w:val="23"/>
        </w:rPr>
        <w:t>to</w:t>
      </w:r>
      <w:r>
        <w:rPr>
          <w:spacing w:val="-6"/>
          <w:w w:val="105"/>
          <w:sz w:val="23"/>
        </w:rPr>
        <w:t xml:space="preserve"> </w:t>
      </w:r>
      <w:r>
        <w:rPr>
          <w:w w:val="105"/>
          <w:sz w:val="23"/>
        </w:rPr>
        <w:t>input</w:t>
      </w:r>
      <w:r>
        <w:rPr>
          <w:spacing w:val="-9"/>
          <w:w w:val="105"/>
          <w:sz w:val="23"/>
        </w:rPr>
        <w:t xml:space="preserve"> </w:t>
      </w:r>
      <w:r>
        <w:rPr>
          <w:w w:val="105"/>
          <w:sz w:val="23"/>
        </w:rPr>
        <w:t>a</w:t>
      </w:r>
      <w:r>
        <w:rPr>
          <w:spacing w:val="-6"/>
          <w:w w:val="105"/>
          <w:sz w:val="23"/>
        </w:rPr>
        <w:t xml:space="preserve"> </w:t>
      </w:r>
      <w:r>
        <w:rPr>
          <w:w w:val="105"/>
          <w:sz w:val="23"/>
        </w:rPr>
        <w:t>number</w:t>
      </w:r>
      <w:r>
        <w:rPr>
          <w:spacing w:val="-8"/>
          <w:w w:val="105"/>
          <w:sz w:val="23"/>
        </w:rPr>
        <w:t xml:space="preserve"> </w:t>
      </w:r>
      <w:r>
        <w:rPr>
          <w:w w:val="105"/>
          <w:sz w:val="23"/>
        </w:rPr>
        <w:t>if</w:t>
      </w:r>
      <w:r>
        <w:rPr>
          <w:spacing w:val="-8"/>
          <w:w w:val="105"/>
          <w:sz w:val="23"/>
        </w:rPr>
        <w:t xml:space="preserve"> </w:t>
      </w:r>
      <w:r>
        <w:rPr>
          <w:w w:val="105"/>
          <w:sz w:val="23"/>
        </w:rPr>
        <w:t>the</w:t>
      </w:r>
      <w:r>
        <w:rPr>
          <w:spacing w:val="-6"/>
          <w:w w:val="105"/>
          <w:sz w:val="23"/>
        </w:rPr>
        <w:t xml:space="preserve"> </w:t>
      </w:r>
      <w:r>
        <w:rPr>
          <w:spacing w:val="2"/>
          <w:w w:val="105"/>
          <w:sz w:val="23"/>
        </w:rPr>
        <w:t>number</w:t>
      </w:r>
      <w:r>
        <w:rPr>
          <w:spacing w:val="-8"/>
          <w:w w:val="105"/>
          <w:sz w:val="23"/>
        </w:rPr>
        <w:t xml:space="preserve"> </w:t>
      </w:r>
      <w:r>
        <w:rPr>
          <w:w w:val="105"/>
          <w:sz w:val="23"/>
        </w:rPr>
        <w:t>is</w:t>
      </w:r>
      <w:r>
        <w:rPr>
          <w:spacing w:val="-7"/>
          <w:w w:val="105"/>
          <w:sz w:val="23"/>
        </w:rPr>
        <w:t xml:space="preserve"> </w:t>
      </w:r>
      <w:r>
        <w:rPr>
          <w:w w:val="105"/>
          <w:sz w:val="23"/>
        </w:rPr>
        <w:t>divisible</w:t>
      </w:r>
      <w:r>
        <w:rPr>
          <w:spacing w:val="-6"/>
          <w:w w:val="105"/>
          <w:sz w:val="23"/>
        </w:rPr>
        <w:t xml:space="preserve"> </w:t>
      </w:r>
      <w:r>
        <w:rPr>
          <w:w w:val="105"/>
          <w:sz w:val="23"/>
        </w:rPr>
        <w:t>by</w:t>
      </w:r>
      <w:r>
        <w:rPr>
          <w:spacing w:val="-6"/>
          <w:w w:val="105"/>
          <w:sz w:val="23"/>
        </w:rPr>
        <w:t xml:space="preserve"> </w:t>
      </w:r>
      <w:r>
        <w:rPr>
          <w:w w:val="105"/>
          <w:sz w:val="23"/>
        </w:rPr>
        <w:t>3</w:t>
      </w:r>
      <w:r>
        <w:rPr>
          <w:spacing w:val="-6"/>
          <w:w w:val="105"/>
          <w:sz w:val="23"/>
        </w:rPr>
        <w:t xml:space="preserve"> </w:t>
      </w:r>
      <w:r>
        <w:rPr>
          <w:w w:val="105"/>
          <w:sz w:val="23"/>
        </w:rPr>
        <w:t xml:space="preserve">then print the message on the screen that “ the </w:t>
      </w:r>
      <w:r>
        <w:rPr>
          <w:spacing w:val="2"/>
          <w:w w:val="105"/>
          <w:sz w:val="23"/>
        </w:rPr>
        <w:t xml:space="preserve">number </w:t>
      </w:r>
      <w:r>
        <w:rPr>
          <w:w w:val="105"/>
          <w:sz w:val="23"/>
        </w:rPr>
        <w:t>is divisible by 3” use “ block if statement”.</w:t>
      </w:r>
    </w:p>
    <w:p w:rsidR="00B141CF" w:rsidRDefault="009F45E6">
      <w:pPr>
        <w:pStyle w:val="ListParagraph"/>
        <w:numPr>
          <w:ilvl w:val="1"/>
          <w:numId w:val="37"/>
        </w:numPr>
        <w:tabs>
          <w:tab w:val="left" w:pos="1512"/>
        </w:tabs>
        <w:spacing w:before="0" w:line="288" w:lineRule="auto"/>
        <w:ind w:right="1156"/>
        <w:jc w:val="left"/>
        <w:rPr>
          <w:sz w:val="23"/>
        </w:rPr>
      </w:pPr>
      <w:r>
        <w:rPr>
          <w:w w:val="105"/>
          <w:sz w:val="23"/>
        </w:rPr>
        <w:t>Prepare</w:t>
      </w:r>
      <w:r>
        <w:rPr>
          <w:spacing w:val="-6"/>
          <w:w w:val="105"/>
          <w:sz w:val="23"/>
        </w:rPr>
        <w:t xml:space="preserve"> </w:t>
      </w:r>
      <w:r>
        <w:rPr>
          <w:w w:val="105"/>
          <w:sz w:val="23"/>
        </w:rPr>
        <w:t>a</w:t>
      </w:r>
      <w:r>
        <w:rPr>
          <w:spacing w:val="-5"/>
          <w:w w:val="105"/>
          <w:sz w:val="23"/>
        </w:rPr>
        <w:t xml:space="preserve"> </w:t>
      </w:r>
      <w:r>
        <w:rPr>
          <w:w w:val="105"/>
          <w:sz w:val="23"/>
        </w:rPr>
        <w:t>C-Language</w:t>
      </w:r>
      <w:r>
        <w:rPr>
          <w:spacing w:val="-6"/>
          <w:w w:val="105"/>
          <w:sz w:val="23"/>
        </w:rPr>
        <w:t xml:space="preserve"> </w:t>
      </w:r>
      <w:r>
        <w:rPr>
          <w:w w:val="105"/>
          <w:sz w:val="23"/>
        </w:rPr>
        <w:t>program</w:t>
      </w:r>
      <w:r>
        <w:rPr>
          <w:spacing w:val="-5"/>
          <w:w w:val="105"/>
          <w:sz w:val="23"/>
        </w:rPr>
        <w:t xml:space="preserve"> </w:t>
      </w:r>
      <w:r>
        <w:rPr>
          <w:w w:val="105"/>
          <w:sz w:val="23"/>
        </w:rPr>
        <w:t>to</w:t>
      </w:r>
      <w:r>
        <w:rPr>
          <w:spacing w:val="-5"/>
          <w:w w:val="105"/>
          <w:sz w:val="23"/>
        </w:rPr>
        <w:t xml:space="preserve"> </w:t>
      </w:r>
      <w:r>
        <w:rPr>
          <w:w w:val="105"/>
          <w:sz w:val="23"/>
        </w:rPr>
        <w:t>calculate</w:t>
      </w:r>
      <w:r>
        <w:rPr>
          <w:spacing w:val="-5"/>
          <w:w w:val="105"/>
          <w:sz w:val="23"/>
        </w:rPr>
        <w:t xml:space="preserve"> </w:t>
      </w:r>
      <w:r>
        <w:rPr>
          <w:w w:val="105"/>
          <w:sz w:val="23"/>
        </w:rPr>
        <w:t>the</w:t>
      </w:r>
      <w:r>
        <w:rPr>
          <w:spacing w:val="-5"/>
          <w:w w:val="105"/>
          <w:sz w:val="23"/>
        </w:rPr>
        <w:t xml:space="preserve"> </w:t>
      </w:r>
      <w:r>
        <w:rPr>
          <w:w w:val="105"/>
          <w:sz w:val="23"/>
        </w:rPr>
        <w:t>area</w:t>
      </w:r>
      <w:r>
        <w:rPr>
          <w:spacing w:val="-6"/>
          <w:w w:val="105"/>
          <w:sz w:val="23"/>
        </w:rPr>
        <w:t xml:space="preserve"> </w:t>
      </w:r>
      <w:r>
        <w:rPr>
          <w:w w:val="105"/>
          <w:sz w:val="23"/>
        </w:rPr>
        <w:t>of</w:t>
      </w:r>
      <w:r>
        <w:rPr>
          <w:spacing w:val="-7"/>
          <w:w w:val="105"/>
          <w:sz w:val="23"/>
        </w:rPr>
        <w:t xml:space="preserve"> </w:t>
      </w:r>
      <w:r>
        <w:rPr>
          <w:w w:val="105"/>
          <w:sz w:val="23"/>
        </w:rPr>
        <w:t>a</w:t>
      </w:r>
      <w:r>
        <w:rPr>
          <w:spacing w:val="-5"/>
          <w:w w:val="105"/>
          <w:sz w:val="23"/>
        </w:rPr>
        <w:t xml:space="preserve"> </w:t>
      </w:r>
      <w:r>
        <w:rPr>
          <w:w w:val="105"/>
          <w:sz w:val="23"/>
        </w:rPr>
        <w:t>circle,</w:t>
      </w:r>
      <w:r>
        <w:rPr>
          <w:spacing w:val="-9"/>
          <w:w w:val="105"/>
          <w:sz w:val="23"/>
        </w:rPr>
        <w:t xml:space="preserve"> </w:t>
      </w:r>
      <w:r>
        <w:rPr>
          <w:w w:val="105"/>
          <w:sz w:val="23"/>
        </w:rPr>
        <w:t>when</w:t>
      </w:r>
      <w:r>
        <w:rPr>
          <w:spacing w:val="-5"/>
          <w:w w:val="105"/>
          <w:sz w:val="23"/>
        </w:rPr>
        <w:t xml:space="preserve"> </w:t>
      </w:r>
      <w:r>
        <w:rPr>
          <w:w w:val="105"/>
          <w:sz w:val="23"/>
        </w:rPr>
        <w:t>radius</w:t>
      </w:r>
      <w:r>
        <w:rPr>
          <w:spacing w:val="-15"/>
          <w:w w:val="105"/>
          <w:sz w:val="23"/>
        </w:rPr>
        <w:t xml:space="preserve"> </w:t>
      </w:r>
      <w:r>
        <w:rPr>
          <w:w w:val="105"/>
          <w:sz w:val="23"/>
        </w:rPr>
        <w:t>and diameter is</w:t>
      </w:r>
      <w:r>
        <w:rPr>
          <w:spacing w:val="-3"/>
          <w:w w:val="105"/>
          <w:sz w:val="23"/>
        </w:rPr>
        <w:t xml:space="preserve"> </w:t>
      </w:r>
      <w:r>
        <w:rPr>
          <w:w w:val="105"/>
          <w:sz w:val="23"/>
        </w:rPr>
        <w:t>given.</w:t>
      </w:r>
    </w:p>
    <w:p w:rsidR="00B141CF" w:rsidRDefault="009F45E6">
      <w:pPr>
        <w:pStyle w:val="ListParagraph"/>
        <w:numPr>
          <w:ilvl w:val="1"/>
          <w:numId w:val="37"/>
        </w:numPr>
        <w:tabs>
          <w:tab w:val="left" w:pos="1512"/>
        </w:tabs>
        <w:spacing w:before="0" w:line="288" w:lineRule="auto"/>
        <w:ind w:right="500"/>
        <w:jc w:val="left"/>
        <w:rPr>
          <w:sz w:val="23"/>
        </w:rPr>
      </w:pPr>
      <w:r>
        <w:rPr>
          <w:w w:val="105"/>
          <w:sz w:val="23"/>
        </w:rPr>
        <w:t>Prepare</w:t>
      </w:r>
      <w:r>
        <w:rPr>
          <w:spacing w:val="-9"/>
          <w:w w:val="105"/>
          <w:sz w:val="23"/>
        </w:rPr>
        <w:t xml:space="preserve"> </w:t>
      </w:r>
      <w:r>
        <w:rPr>
          <w:w w:val="105"/>
          <w:sz w:val="23"/>
        </w:rPr>
        <w:t>a</w:t>
      </w:r>
      <w:r>
        <w:rPr>
          <w:spacing w:val="-8"/>
          <w:w w:val="105"/>
          <w:sz w:val="23"/>
        </w:rPr>
        <w:t xml:space="preserve"> </w:t>
      </w:r>
      <w:r>
        <w:rPr>
          <w:w w:val="105"/>
          <w:sz w:val="23"/>
        </w:rPr>
        <w:t>C-Language</w:t>
      </w:r>
      <w:r>
        <w:rPr>
          <w:spacing w:val="-9"/>
          <w:w w:val="105"/>
          <w:sz w:val="23"/>
        </w:rPr>
        <w:t xml:space="preserve"> </w:t>
      </w:r>
      <w:r>
        <w:rPr>
          <w:w w:val="105"/>
          <w:sz w:val="23"/>
        </w:rPr>
        <w:t>program</w:t>
      </w:r>
      <w:r>
        <w:rPr>
          <w:spacing w:val="-8"/>
          <w:w w:val="105"/>
          <w:sz w:val="23"/>
        </w:rPr>
        <w:t xml:space="preserve"> </w:t>
      </w:r>
      <w:r>
        <w:rPr>
          <w:w w:val="105"/>
          <w:sz w:val="23"/>
        </w:rPr>
        <w:t>to</w:t>
      </w:r>
      <w:r>
        <w:rPr>
          <w:spacing w:val="-8"/>
          <w:w w:val="105"/>
          <w:sz w:val="23"/>
        </w:rPr>
        <w:t xml:space="preserve"> </w:t>
      </w:r>
      <w:r>
        <w:rPr>
          <w:w w:val="105"/>
          <w:sz w:val="23"/>
        </w:rPr>
        <w:t>perform</w:t>
      </w:r>
      <w:r>
        <w:rPr>
          <w:spacing w:val="-8"/>
          <w:w w:val="105"/>
          <w:sz w:val="23"/>
        </w:rPr>
        <w:t xml:space="preserve"> </w:t>
      </w:r>
      <w:r>
        <w:rPr>
          <w:w w:val="105"/>
          <w:sz w:val="23"/>
        </w:rPr>
        <w:t>simple</w:t>
      </w:r>
      <w:r>
        <w:rPr>
          <w:spacing w:val="-2"/>
          <w:w w:val="105"/>
          <w:sz w:val="23"/>
        </w:rPr>
        <w:t xml:space="preserve"> </w:t>
      </w:r>
      <w:r>
        <w:rPr>
          <w:w w:val="105"/>
          <w:sz w:val="23"/>
        </w:rPr>
        <w:t>arithmetic</w:t>
      </w:r>
      <w:r>
        <w:rPr>
          <w:spacing w:val="-9"/>
          <w:w w:val="105"/>
          <w:sz w:val="23"/>
        </w:rPr>
        <w:t xml:space="preserve"> </w:t>
      </w:r>
      <w:r>
        <w:rPr>
          <w:w w:val="105"/>
          <w:sz w:val="23"/>
        </w:rPr>
        <w:t>operation</w:t>
      </w:r>
      <w:r>
        <w:rPr>
          <w:spacing w:val="-7"/>
          <w:w w:val="105"/>
          <w:sz w:val="23"/>
        </w:rPr>
        <w:t xml:space="preserve"> </w:t>
      </w:r>
      <w:r>
        <w:rPr>
          <w:w w:val="105"/>
          <w:sz w:val="23"/>
        </w:rPr>
        <w:t>by</w:t>
      </w:r>
      <w:r>
        <w:rPr>
          <w:spacing w:val="-8"/>
          <w:w w:val="105"/>
          <w:sz w:val="23"/>
        </w:rPr>
        <w:t xml:space="preserve"> </w:t>
      </w:r>
      <w:r>
        <w:rPr>
          <w:w w:val="105"/>
          <w:sz w:val="23"/>
        </w:rPr>
        <w:t>using</w:t>
      </w:r>
      <w:r>
        <w:rPr>
          <w:spacing w:val="-21"/>
          <w:w w:val="105"/>
          <w:sz w:val="23"/>
        </w:rPr>
        <w:t xml:space="preserve"> </w:t>
      </w:r>
      <w:r>
        <w:rPr>
          <w:w w:val="105"/>
          <w:sz w:val="23"/>
        </w:rPr>
        <w:t>switch statement.</w:t>
      </w:r>
    </w:p>
    <w:p w:rsidR="00B141CF" w:rsidRDefault="009F45E6">
      <w:pPr>
        <w:pStyle w:val="ListParagraph"/>
        <w:numPr>
          <w:ilvl w:val="1"/>
          <w:numId w:val="37"/>
        </w:numPr>
        <w:tabs>
          <w:tab w:val="left" w:pos="1512"/>
        </w:tabs>
        <w:spacing w:before="0" w:line="264" w:lineRule="exact"/>
        <w:ind w:hanging="361"/>
        <w:jc w:val="left"/>
        <w:rPr>
          <w:sz w:val="23"/>
        </w:rPr>
      </w:pPr>
      <w:r>
        <w:rPr>
          <w:w w:val="105"/>
          <w:sz w:val="23"/>
        </w:rPr>
        <w:t>Prepare C-Language programs using IF-THEN-ELSE and For Loop</w:t>
      </w:r>
      <w:r>
        <w:rPr>
          <w:spacing w:val="-27"/>
          <w:w w:val="105"/>
          <w:sz w:val="23"/>
        </w:rPr>
        <w:t xml:space="preserve"> </w:t>
      </w:r>
      <w:r>
        <w:rPr>
          <w:w w:val="105"/>
          <w:sz w:val="23"/>
        </w:rPr>
        <w:t>statement.</w:t>
      </w:r>
    </w:p>
    <w:p w:rsidR="00B141CF" w:rsidRDefault="009F45E6">
      <w:pPr>
        <w:pStyle w:val="ListParagraph"/>
        <w:numPr>
          <w:ilvl w:val="1"/>
          <w:numId w:val="37"/>
        </w:numPr>
        <w:tabs>
          <w:tab w:val="left" w:pos="1578"/>
        </w:tabs>
        <w:spacing w:before="56"/>
        <w:ind w:left="1577" w:hanging="427"/>
        <w:jc w:val="left"/>
        <w:rPr>
          <w:sz w:val="23"/>
        </w:rPr>
      </w:pPr>
      <w:r>
        <w:rPr>
          <w:w w:val="105"/>
          <w:sz w:val="23"/>
        </w:rPr>
        <w:t>Prepare a C-Language program by using an</w:t>
      </w:r>
      <w:r>
        <w:rPr>
          <w:spacing w:val="-14"/>
          <w:w w:val="105"/>
          <w:sz w:val="23"/>
        </w:rPr>
        <w:t xml:space="preserve"> </w:t>
      </w:r>
      <w:r>
        <w:rPr>
          <w:w w:val="105"/>
          <w:sz w:val="23"/>
        </w:rPr>
        <w:t>Array.</w:t>
      </w:r>
    </w:p>
    <w:p w:rsidR="00B141CF" w:rsidRDefault="009F45E6">
      <w:pPr>
        <w:pStyle w:val="ListParagraph"/>
        <w:numPr>
          <w:ilvl w:val="1"/>
          <w:numId w:val="37"/>
        </w:numPr>
        <w:tabs>
          <w:tab w:val="left" w:pos="1512"/>
        </w:tabs>
        <w:spacing w:before="53"/>
        <w:ind w:hanging="361"/>
        <w:jc w:val="left"/>
        <w:rPr>
          <w:sz w:val="23"/>
        </w:rPr>
      </w:pPr>
      <w:r>
        <w:rPr>
          <w:w w:val="105"/>
          <w:sz w:val="23"/>
        </w:rPr>
        <w:t>Prepare a C-Language program by calling</w:t>
      </w:r>
      <w:r>
        <w:rPr>
          <w:spacing w:val="-10"/>
          <w:w w:val="105"/>
          <w:sz w:val="23"/>
        </w:rPr>
        <w:t xml:space="preserve"> </w:t>
      </w:r>
      <w:r>
        <w:rPr>
          <w:w w:val="105"/>
          <w:sz w:val="23"/>
        </w:rPr>
        <w:t>functions.</w:t>
      </w:r>
    </w:p>
    <w:p w:rsidR="00B141CF" w:rsidRDefault="009F45E6">
      <w:pPr>
        <w:pStyle w:val="ListParagraph"/>
        <w:numPr>
          <w:ilvl w:val="1"/>
          <w:numId w:val="37"/>
        </w:numPr>
        <w:tabs>
          <w:tab w:val="left" w:pos="1512"/>
        </w:tabs>
        <w:spacing w:before="52"/>
        <w:ind w:hanging="361"/>
        <w:jc w:val="left"/>
        <w:rPr>
          <w:sz w:val="23"/>
        </w:rPr>
      </w:pPr>
      <w:r>
        <w:rPr>
          <w:w w:val="105"/>
          <w:sz w:val="23"/>
        </w:rPr>
        <w:t>Prepare a C-Language program by calling functions with</w:t>
      </w:r>
      <w:r>
        <w:rPr>
          <w:spacing w:val="-15"/>
          <w:w w:val="105"/>
          <w:sz w:val="23"/>
        </w:rPr>
        <w:t xml:space="preserve"> </w:t>
      </w:r>
      <w:r>
        <w:rPr>
          <w:w w:val="105"/>
          <w:sz w:val="23"/>
        </w:rPr>
        <w:t>reference.</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numPr>
          <w:ilvl w:val="0"/>
          <w:numId w:val="37"/>
        </w:numPr>
        <w:tabs>
          <w:tab w:val="left" w:pos="1152"/>
        </w:tabs>
        <w:spacing w:before="84"/>
        <w:ind w:hanging="361"/>
      </w:pPr>
      <w:r>
        <w:rPr>
          <w:w w:val="105"/>
        </w:rPr>
        <w:lastRenderedPageBreak/>
        <w:t>MICROSOFT</w:t>
      </w:r>
      <w:r>
        <w:rPr>
          <w:spacing w:val="-2"/>
          <w:w w:val="105"/>
        </w:rPr>
        <w:t xml:space="preserve"> </w:t>
      </w:r>
      <w:r>
        <w:rPr>
          <w:w w:val="105"/>
        </w:rPr>
        <w:t>WORD</w:t>
      </w:r>
    </w:p>
    <w:p w:rsidR="00B141CF" w:rsidRDefault="009F45E6">
      <w:pPr>
        <w:pStyle w:val="ListParagraph"/>
        <w:numPr>
          <w:ilvl w:val="1"/>
          <w:numId w:val="37"/>
        </w:numPr>
        <w:tabs>
          <w:tab w:val="left" w:pos="1512"/>
        </w:tabs>
        <w:spacing w:before="45"/>
        <w:ind w:hanging="361"/>
        <w:jc w:val="left"/>
        <w:rPr>
          <w:sz w:val="23"/>
        </w:rPr>
      </w:pPr>
      <w:r>
        <w:rPr>
          <w:w w:val="105"/>
          <w:sz w:val="23"/>
        </w:rPr>
        <w:t>Practice for loading and unloading MS</w:t>
      </w:r>
      <w:r>
        <w:rPr>
          <w:spacing w:val="-13"/>
          <w:w w:val="105"/>
          <w:sz w:val="23"/>
        </w:rPr>
        <w:t xml:space="preserve"> </w:t>
      </w:r>
      <w:r>
        <w:rPr>
          <w:w w:val="105"/>
          <w:sz w:val="23"/>
        </w:rPr>
        <w:t>Word.</w:t>
      </w:r>
    </w:p>
    <w:p w:rsidR="00B141CF" w:rsidRDefault="009F45E6">
      <w:pPr>
        <w:pStyle w:val="ListParagraph"/>
        <w:numPr>
          <w:ilvl w:val="1"/>
          <w:numId w:val="37"/>
        </w:numPr>
        <w:tabs>
          <w:tab w:val="left" w:pos="1512"/>
        </w:tabs>
        <w:spacing w:before="60"/>
        <w:ind w:hanging="361"/>
        <w:jc w:val="left"/>
        <w:rPr>
          <w:sz w:val="23"/>
        </w:rPr>
      </w:pPr>
      <w:r>
        <w:rPr>
          <w:w w:val="105"/>
          <w:sz w:val="23"/>
        </w:rPr>
        <w:t xml:space="preserve">Practice for creating </w:t>
      </w:r>
      <w:r>
        <w:rPr>
          <w:spacing w:val="2"/>
          <w:w w:val="105"/>
          <w:sz w:val="23"/>
        </w:rPr>
        <w:t xml:space="preserve">document </w:t>
      </w:r>
      <w:r>
        <w:rPr>
          <w:w w:val="105"/>
          <w:sz w:val="23"/>
        </w:rPr>
        <w:t>and saving</w:t>
      </w:r>
      <w:r>
        <w:rPr>
          <w:spacing w:val="-13"/>
          <w:w w:val="105"/>
          <w:sz w:val="23"/>
        </w:rPr>
        <w:t xml:space="preserve"> </w:t>
      </w:r>
      <w:r>
        <w:rPr>
          <w:spacing w:val="-2"/>
          <w:w w:val="105"/>
          <w:sz w:val="23"/>
        </w:rPr>
        <w:t>it.</w:t>
      </w:r>
    </w:p>
    <w:p w:rsidR="00B141CF" w:rsidRDefault="009F45E6">
      <w:pPr>
        <w:pStyle w:val="ListParagraph"/>
        <w:numPr>
          <w:ilvl w:val="1"/>
          <w:numId w:val="37"/>
        </w:numPr>
        <w:tabs>
          <w:tab w:val="left" w:pos="1512"/>
        </w:tabs>
        <w:spacing w:before="52"/>
        <w:ind w:hanging="361"/>
        <w:jc w:val="left"/>
        <w:rPr>
          <w:sz w:val="23"/>
        </w:rPr>
      </w:pPr>
      <w:r>
        <w:rPr>
          <w:w w:val="105"/>
          <w:sz w:val="23"/>
        </w:rPr>
        <w:t>Practice for spell-check facility of the MS</w:t>
      </w:r>
      <w:r>
        <w:rPr>
          <w:spacing w:val="-14"/>
          <w:w w:val="105"/>
          <w:sz w:val="23"/>
        </w:rPr>
        <w:t xml:space="preserve"> </w:t>
      </w:r>
      <w:r>
        <w:rPr>
          <w:w w:val="105"/>
          <w:sz w:val="23"/>
        </w:rPr>
        <w:t>Word.</w:t>
      </w:r>
    </w:p>
    <w:p w:rsidR="00B141CF" w:rsidRDefault="009F45E6">
      <w:pPr>
        <w:pStyle w:val="ListParagraph"/>
        <w:numPr>
          <w:ilvl w:val="1"/>
          <w:numId w:val="37"/>
        </w:numPr>
        <w:tabs>
          <w:tab w:val="left" w:pos="1512"/>
        </w:tabs>
        <w:spacing w:before="53"/>
        <w:ind w:hanging="361"/>
        <w:jc w:val="left"/>
        <w:rPr>
          <w:sz w:val="23"/>
        </w:rPr>
      </w:pPr>
      <w:r>
        <w:rPr>
          <w:w w:val="105"/>
          <w:sz w:val="23"/>
        </w:rPr>
        <w:t>Practice for various Word-Processing Manu</w:t>
      </w:r>
      <w:r>
        <w:rPr>
          <w:spacing w:val="-14"/>
          <w:w w:val="105"/>
          <w:sz w:val="23"/>
        </w:rPr>
        <w:t xml:space="preserve"> </w:t>
      </w:r>
      <w:r>
        <w:rPr>
          <w:w w:val="105"/>
          <w:sz w:val="23"/>
        </w:rPr>
        <w:t>Options.</w:t>
      </w:r>
    </w:p>
    <w:p w:rsidR="00B141CF" w:rsidRDefault="009F45E6">
      <w:pPr>
        <w:pStyle w:val="ListParagraph"/>
        <w:numPr>
          <w:ilvl w:val="1"/>
          <w:numId w:val="37"/>
        </w:numPr>
        <w:tabs>
          <w:tab w:val="left" w:pos="1512"/>
        </w:tabs>
        <w:spacing w:before="52"/>
        <w:ind w:hanging="361"/>
        <w:jc w:val="left"/>
        <w:rPr>
          <w:sz w:val="23"/>
        </w:rPr>
      </w:pPr>
      <w:r>
        <w:rPr>
          <w:w w:val="105"/>
          <w:sz w:val="23"/>
        </w:rPr>
        <w:t>Practice for printing a</w:t>
      </w:r>
      <w:r>
        <w:rPr>
          <w:spacing w:val="-2"/>
          <w:w w:val="105"/>
          <w:sz w:val="23"/>
        </w:rPr>
        <w:t xml:space="preserve"> </w:t>
      </w:r>
      <w:r>
        <w:rPr>
          <w:w w:val="105"/>
          <w:sz w:val="23"/>
        </w:rPr>
        <w:t>document.</w:t>
      </w:r>
    </w:p>
    <w:p w:rsidR="00B141CF" w:rsidRDefault="009F45E6">
      <w:pPr>
        <w:pStyle w:val="ListParagraph"/>
        <w:numPr>
          <w:ilvl w:val="1"/>
          <w:numId w:val="37"/>
        </w:numPr>
        <w:tabs>
          <w:tab w:val="left" w:pos="1512"/>
        </w:tabs>
        <w:spacing w:before="53"/>
        <w:ind w:hanging="361"/>
        <w:jc w:val="left"/>
        <w:rPr>
          <w:sz w:val="23"/>
        </w:rPr>
      </w:pPr>
      <w:r>
        <w:rPr>
          <w:w w:val="105"/>
          <w:sz w:val="23"/>
        </w:rPr>
        <w:t>Practice for margin and TAB setting and document</w:t>
      </w:r>
      <w:r>
        <w:rPr>
          <w:spacing w:val="-16"/>
          <w:w w:val="105"/>
          <w:sz w:val="23"/>
        </w:rPr>
        <w:t xml:space="preserve"> </w:t>
      </w:r>
      <w:r>
        <w:rPr>
          <w:w w:val="105"/>
          <w:sz w:val="23"/>
        </w:rPr>
        <w:t>alignment.</w:t>
      </w:r>
    </w:p>
    <w:p w:rsidR="00B141CF" w:rsidRDefault="009F45E6">
      <w:pPr>
        <w:pStyle w:val="ListParagraph"/>
        <w:numPr>
          <w:ilvl w:val="1"/>
          <w:numId w:val="37"/>
        </w:numPr>
        <w:tabs>
          <w:tab w:val="left" w:pos="1512"/>
        </w:tabs>
        <w:spacing w:before="52"/>
        <w:ind w:hanging="361"/>
        <w:jc w:val="left"/>
        <w:rPr>
          <w:sz w:val="23"/>
        </w:rPr>
      </w:pPr>
      <w:r>
        <w:rPr>
          <w:w w:val="105"/>
          <w:sz w:val="23"/>
        </w:rPr>
        <w:t xml:space="preserve">Practice for some </w:t>
      </w:r>
      <w:r>
        <w:rPr>
          <w:spacing w:val="2"/>
          <w:w w:val="105"/>
          <w:sz w:val="23"/>
        </w:rPr>
        <w:t>advance</w:t>
      </w:r>
      <w:r>
        <w:rPr>
          <w:spacing w:val="-9"/>
          <w:w w:val="105"/>
          <w:sz w:val="23"/>
        </w:rPr>
        <w:t xml:space="preserve"> </w:t>
      </w:r>
      <w:r>
        <w:rPr>
          <w:w w:val="105"/>
          <w:sz w:val="23"/>
        </w:rPr>
        <w:t>features.</w:t>
      </w:r>
    </w:p>
    <w:p w:rsidR="00B141CF" w:rsidRDefault="00B141CF">
      <w:pPr>
        <w:pStyle w:val="BodyText"/>
        <w:ind w:left="0" w:firstLine="0"/>
        <w:rPr>
          <w:sz w:val="32"/>
        </w:rPr>
      </w:pPr>
    </w:p>
    <w:p w:rsidR="00B141CF" w:rsidRDefault="009F45E6">
      <w:pPr>
        <w:pStyle w:val="Heading1"/>
        <w:numPr>
          <w:ilvl w:val="0"/>
          <w:numId w:val="37"/>
        </w:numPr>
        <w:tabs>
          <w:tab w:val="left" w:pos="1152"/>
        </w:tabs>
        <w:ind w:hanging="361"/>
      </w:pPr>
      <w:r>
        <w:rPr>
          <w:w w:val="105"/>
        </w:rPr>
        <w:t>MICROSOFT</w:t>
      </w:r>
      <w:r>
        <w:rPr>
          <w:spacing w:val="-2"/>
          <w:w w:val="105"/>
        </w:rPr>
        <w:t xml:space="preserve"> </w:t>
      </w:r>
      <w:r>
        <w:rPr>
          <w:w w:val="105"/>
        </w:rPr>
        <w:t>EXCEL</w:t>
      </w:r>
    </w:p>
    <w:p w:rsidR="00B141CF" w:rsidRDefault="009F45E6">
      <w:pPr>
        <w:pStyle w:val="ListParagraph"/>
        <w:numPr>
          <w:ilvl w:val="1"/>
          <w:numId w:val="37"/>
        </w:numPr>
        <w:tabs>
          <w:tab w:val="left" w:pos="1512"/>
        </w:tabs>
        <w:spacing w:before="45"/>
        <w:ind w:hanging="361"/>
        <w:jc w:val="left"/>
        <w:rPr>
          <w:sz w:val="23"/>
        </w:rPr>
      </w:pPr>
      <w:r>
        <w:rPr>
          <w:w w:val="105"/>
          <w:sz w:val="23"/>
        </w:rPr>
        <w:t>Practice for loading and unloading MS</w:t>
      </w:r>
      <w:r>
        <w:rPr>
          <w:spacing w:val="-13"/>
          <w:w w:val="105"/>
          <w:sz w:val="23"/>
        </w:rPr>
        <w:t xml:space="preserve"> </w:t>
      </w:r>
      <w:r>
        <w:rPr>
          <w:w w:val="105"/>
          <w:sz w:val="23"/>
        </w:rPr>
        <w:t>Excel.</w:t>
      </w:r>
    </w:p>
    <w:p w:rsidR="00B141CF" w:rsidRDefault="009F45E6">
      <w:pPr>
        <w:pStyle w:val="ListParagraph"/>
        <w:numPr>
          <w:ilvl w:val="1"/>
          <w:numId w:val="37"/>
        </w:numPr>
        <w:tabs>
          <w:tab w:val="left" w:pos="1512"/>
        </w:tabs>
        <w:spacing w:before="52"/>
        <w:ind w:hanging="361"/>
        <w:jc w:val="left"/>
        <w:rPr>
          <w:sz w:val="23"/>
        </w:rPr>
      </w:pPr>
      <w:r>
        <w:rPr>
          <w:w w:val="105"/>
          <w:sz w:val="23"/>
        </w:rPr>
        <w:t>Practice</w:t>
      </w:r>
      <w:r>
        <w:rPr>
          <w:spacing w:val="-7"/>
          <w:w w:val="105"/>
          <w:sz w:val="23"/>
        </w:rPr>
        <w:t xml:space="preserve"> </w:t>
      </w:r>
      <w:r>
        <w:rPr>
          <w:w w:val="105"/>
          <w:sz w:val="23"/>
        </w:rPr>
        <w:t>for</w:t>
      </w:r>
      <w:r>
        <w:rPr>
          <w:spacing w:val="-9"/>
          <w:w w:val="105"/>
          <w:sz w:val="23"/>
        </w:rPr>
        <w:t xml:space="preserve"> </w:t>
      </w:r>
      <w:r>
        <w:rPr>
          <w:w w:val="105"/>
          <w:sz w:val="23"/>
        </w:rPr>
        <w:t>creating</w:t>
      </w:r>
      <w:r>
        <w:rPr>
          <w:spacing w:val="-5"/>
          <w:w w:val="105"/>
          <w:sz w:val="23"/>
        </w:rPr>
        <w:t xml:space="preserve"> </w:t>
      </w:r>
      <w:r>
        <w:rPr>
          <w:w w:val="105"/>
          <w:sz w:val="23"/>
        </w:rPr>
        <w:t>sheets,</w:t>
      </w:r>
      <w:r>
        <w:rPr>
          <w:spacing w:val="-11"/>
          <w:w w:val="105"/>
          <w:sz w:val="23"/>
        </w:rPr>
        <w:t xml:space="preserve"> </w:t>
      </w:r>
      <w:r>
        <w:rPr>
          <w:w w:val="105"/>
          <w:sz w:val="23"/>
        </w:rPr>
        <w:t>workbooks</w:t>
      </w:r>
      <w:r>
        <w:rPr>
          <w:spacing w:val="-8"/>
          <w:w w:val="105"/>
          <w:sz w:val="23"/>
        </w:rPr>
        <w:t xml:space="preserve"> </w:t>
      </w:r>
      <w:r>
        <w:rPr>
          <w:w w:val="105"/>
          <w:sz w:val="23"/>
        </w:rPr>
        <w:t>and</w:t>
      </w:r>
      <w:r>
        <w:rPr>
          <w:spacing w:val="-6"/>
          <w:w w:val="105"/>
          <w:sz w:val="23"/>
        </w:rPr>
        <w:t xml:space="preserve"> </w:t>
      </w:r>
      <w:r>
        <w:rPr>
          <w:w w:val="105"/>
          <w:sz w:val="23"/>
        </w:rPr>
        <w:t>save</w:t>
      </w:r>
      <w:r>
        <w:rPr>
          <w:spacing w:val="-4"/>
          <w:w w:val="105"/>
          <w:sz w:val="23"/>
        </w:rPr>
        <w:t xml:space="preserve"> </w:t>
      </w:r>
      <w:r>
        <w:rPr>
          <w:spacing w:val="-2"/>
          <w:w w:val="105"/>
          <w:sz w:val="23"/>
        </w:rPr>
        <w:t>it.</w:t>
      </w:r>
    </w:p>
    <w:p w:rsidR="00B141CF" w:rsidRDefault="009F45E6">
      <w:pPr>
        <w:pStyle w:val="ListParagraph"/>
        <w:numPr>
          <w:ilvl w:val="1"/>
          <w:numId w:val="37"/>
        </w:numPr>
        <w:tabs>
          <w:tab w:val="left" w:pos="1512"/>
        </w:tabs>
        <w:spacing w:before="53"/>
        <w:ind w:hanging="361"/>
        <w:jc w:val="left"/>
        <w:rPr>
          <w:sz w:val="23"/>
        </w:rPr>
      </w:pPr>
      <w:r>
        <w:rPr>
          <w:w w:val="105"/>
          <w:sz w:val="23"/>
        </w:rPr>
        <w:t>Practice</w:t>
      </w:r>
      <w:r>
        <w:rPr>
          <w:spacing w:val="-8"/>
          <w:w w:val="105"/>
          <w:sz w:val="23"/>
        </w:rPr>
        <w:t xml:space="preserve"> </w:t>
      </w:r>
      <w:r>
        <w:rPr>
          <w:w w:val="105"/>
          <w:sz w:val="23"/>
        </w:rPr>
        <w:t>for</w:t>
      </w:r>
      <w:r>
        <w:rPr>
          <w:spacing w:val="-10"/>
          <w:w w:val="105"/>
          <w:sz w:val="23"/>
        </w:rPr>
        <w:t xml:space="preserve"> </w:t>
      </w:r>
      <w:r>
        <w:rPr>
          <w:w w:val="105"/>
          <w:sz w:val="23"/>
        </w:rPr>
        <w:t>creating</w:t>
      </w:r>
      <w:r>
        <w:rPr>
          <w:spacing w:val="-7"/>
          <w:w w:val="105"/>
          <w:sz w:val="23"/>
        </w:rPr>
        <w:t xml:space="preserve"> </w:t>
      </w:r>
      <w:r>
        <w:rPr>
          <w:w w:val="105"/>
          <w:sz w:val="23"/>
        </w:rPr>
        <w:t>Table</w:t>
      </w:r>
      <w:r>
        <w:rPr>
          <w:spacing w:val="-8"/>
          <w:w w:val="105"/>
          <w:sz w:val="23"/>
        </w:rPr>
        <w:t xml:space="preserve"> </w:t>
      </w:r>
      <w:r>
        <w:rPr>
          <w:w w:val="105"/>
          <w:sz w:val="23"/>
        </w:rPr>
        <w:t>and</w:t>
      </w:r>
      <w:r>
        <w:rPr>
          <w:spacing w:val="-7"/>
          <w:w w:val="105"/>
          <w:sz w:val="23"/>
        </w:rPr>
        <w:t xml:space="preserve"> </w:t>
      </w:r>
      <w:r>
        <w:rPr>
          <w:w w:val="105"/>
          <w:sz w:val="23"/>
        </w:rPr>
        <w:t>Graph</w:t>
      </w:r>
      <w:r>
        <w:rPr>
          <w:spacing w:val="-7"/>
          <w:w w:val="105"/>
          <w:sz w:val="23"/>
        </w:rPr>
        <w:t xml:space="preserve"> </w:t>
      </w:r>
      <w:r>
        <w:rPr>
          <w:w w:val="105"/>
          <w:sz w:val="23"/>
        </w:rPr>
        <w:t>in</w:t>
      </w:r>
      <w:r>
        <w:rPr>
          <w:spacing w:val="-8"/>
          <w:w w:val="105"/>
          <w:sz w:val="23"/>
        </w:rPr>
        <w:t xml:space="preserve"> </w:t>
      </w:r>
      <w:r>
        <w:rPr>
          <w:w w:val="105"/>
          <w:sz w:val="23"/>
        </w:rPr>
        <w:t>MS</w:t>
      </w:r>
      <w:r>
        <w:rPr>
          <w:spacing w:val="-11"/>
          <w:w w:val="105"/>
          <w:sz w:val="23"/>
        </w:rPr>
        <w:t xml:space="preserve"> </w:t>
      </w:r>
      <w:r>
        <w:rPr>
          <w:w w:val="105"/>
          <w:sz w:val="23"/>
        </w:rPr>
        <w:t>Excel.</w:t>
      </w:r>
    </w:p>
    <w:p w:rsidR="00B141CF" w:rsidRDefault="009F45E6">
      <w:pPr>
        <w:pStyle w:val="ListParagraph"/>
        <w:numPr>
          <w:ilvl w:val="1"/>
          <w:numId w:val="37"/>
        </w:numPr>
        <w:tabs>
          <w:tab w:val="left" w:pos="1577"/>
          <w:tab w:val="left" w:pos="1578"/>
        </w:tabs>
        <w:spacing w:before="52"/>
        <w:ind w:left="1577" w:hanging="427"/>
        <w:jc w:val="left"/>
        <w:rPr>
          <w:sz w:val="23"/>
        </w:rPr>
      </w:pPr>
      <w:r>
        <w:rPr>
          <w:w w:val="105"/>
          <w:sz w:val="23"/>
        </w:rPr>
        <w:t>Practice for preparing formulas and arithmetic</w:t>
      </w:r>
      <w:r>
        <w:rPr>
          <w:spacing w:val="-12"/>
          <w:w w:val="105"/>
          <w:sz w:val="23"/>
        </w:rPr>
        <w:t xml:space="preserve"> </w:t>
      </w:r>
      <w:r>
        <w:rPr>
          <w:w w:val="105"/>
          <w:sz w:val="23"/>
        </w:rPr>
        <w:t>calculations.</w:t>
      </w:r>
    </w:p>
    <w:p w:rsidR="00B141CF" w:rsidRDefault="00B141CF">
      <w:pPr>
        <w:pStyle w:val="BodyText"/>
        <w:spacing w:before="1"/>
        <w:ind w:left="0" w:firstLine="0"/>
        <w:rPr>
          <w:sz w:val="22"/>
        </w:rPr>
      </w:pPr>
    </w:p>
    <w:p w:rsidR="00B141CF" w:rsidRDefault="009F45E6">
      <w:pPr>
        <w:pStyle w:val="Heading1"/>
        <w:numPr>
          <w:ilvl w:val="1"/>
          <w:numId w:val="37"/>
        </w:numPr>
        <w:tabs>
          <w:tab w:val="left" w:pos="1217"/>
        </w:tabs>
        <w:ind w:left="1216" w:hanging="303"/>
        <w:jc w:val="left"/>
      </w:pPr>
      <w:r>
        <w:rPr>
          <w:w w:val="105"/>
        </w:rPr>
        <w:t>INTERNET</w:t>
      </w:r>
    </w:p>
    <w:p w:rsidR="00B141CF" w:rsidRDefault="009F45E6">
      <w:pPr>
        <w:pStyle w:val="ListParagraph"/>
        <w:numPr>
          <w:ilvl w:val="2"/>
          <w:numId w:val="37"/>
        </w:numPr>
        <w:tabs>
          <w:tab w:val="left" w:pos="1512"/>
        </w:tabs>
        <w:spacing w:before="17"/>
        <w:ind w:hanging="361"/>
        <w:rPr>
          <w:sz w:val="23"/>
        </w:rPr>
      </w:pPr>
      <w:r>
        <w:rPr>
          <w:w w:val="105"/>
          <w:sz w:val="23"/>
        </w:rPr>
        <w:t xml:space="preserve">How to </w:t>
      </w:r>
      <w:r>
        <w:rPr>
          <w:spacing w:val="2"/>
          <w:w w:val="105"/>
          <w:sz w:val="23"/>
        </w:rPr>
        <w:t xml:space="preserve">connect </w:t>
      </w:r>
      <w:r>
        <w:rPr>
          <w:w w:val="105"/>
          <w:sz w:val="23"/>
        </w:rPr>
        <w:t>Internet.</w:t>
      </w:r>
    </w:p>
    <w:p w:rsidR="00B141CF" w:rsidRDefault="009F45E6">
      <w:pPr>
        <w:pStyle w:val="ListParagraph"/>
        <w:numPr>
          <w:ilvl w:val="2"/>
          <w:numId w:val="37"/>
        </w:numPr>
        <w:tabs>
          <w:tab w:val="left" w:pos="1512"/>
        </w:tabs>
        <w:spacing w:before="52"/>
        <w:ind w:hanging="361"/>
        <w:rPr>
          <w:sz w:val="23"/>
        </w:rPr>
      </w:pPr>
      <w:r>
        <w:rPr>
          <w:w w:val="105"/>
          <w:sz w:val="23"/>
        </w:rPr>
        <w:t>The use of Web</w:t>
      </w:r>
      <w:r>
        <w:rPr>
          <w:spacing w:val="-31"/>
          <w:w w:val="105"/>
          <w:sz w:val="23"/>
        </w:rPr>
        <w:t xml:space="preserve"> </w:t>
      </w:r>
      <w:r>
        <w:rPr>
          <w:w w:val="105"/>
          <w:sz w:val="23"/>
        </w:rPr>
        <w:t>browsers.</w:t>
      </w:r>
    </w:p>
    <w:p w:rsidR="00B141CF" w:rsidRDefault="009F45E6">
      <w:pPr>
        <w:pStyle w:val="ListParagraph"/>
        <w:numPr>
          <w:ilvl w:val="2"/>
          <w:numId w:val="37"/>
        </w:numPr>
        <w:tabs>
          <w:tab w:val="left" w:pos="1512"/>
        </w:tabs>
        <w:spacing w:before="53"/>
        <w:ind w:hanging="361"/>
        <w:rPr>
          <w:sz w:val="23"/>
        </w:rPr>
      </w:pPr>
      <w:r>
        <w:rPr>
          <w:w w:val="105"/>
          <w:sz w:val="23"/>
        </w:rPr>
        <w:t>The use of Search</w:t>
      </w:r>
      <w:r>
        <w:rPr>
          <w:spacing w:val="-28"/>
          <w:w w:val="105"/>
          <w:sz w:val="23"/>
        </w:rPr>
        <w:t xml:space="preserve"> </w:t>
      </w:r>
      <w:r>
        <w:rPr>
          <w:w w:val="105"/>
          <w:sz w:val="23"/>
        </w:rPr>
        <w:t>Engine.</w:t>
      </w:r>
    </w:p>
    <w:p w:rsidR="00B141CF" w:rsidRDefault="009F45E6">
      <w:pPr>
        <w:pStyle w:val="ListParagraph"/>
        <w:numPr>
          <w:ilvl w:val="2"/>
          <w:numId w:val="37"/>
        </w:numPr>
        <w:tabs>
          <w:tab w:val="left" w:pos="1512"/>
        </w:tabs>
        <w:spacing w:before="52"/>
        <w:ind w:hanging="361"/>
        <w:rPr>
          <w:sz w:val="23"/>
        </w:rPr>
      </w:pPr>
      <w:r>
        <w:rPr>
          <w:w w:val="105"/>
          <w:sz w:val="23"/>
        </w:rPr>
        <w:t>The use of</w:t>
      </w:r>
      <w:r>
        <w:rPr>
          <w:spacing w:val="-4"/>
          <w:w w:val="105"/>
          <w:sz w:val="23"/>
        </w:rPr>
        <w:t xml:space="preserve"> </w:t>
      </w:r>
      <w:r>
        <w:rPr>
          <w:w w:val="105"/>
          <w:sz w:val="23"/>
        </w:rPr>
        <w:t>E-mail.</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1872"/>
        </w:tabs>
        <w:spacing w:before="84"/>
        <w:ind w:left="431" w:firstLine="0"/>
      </w:pPr>
      <w:r>
        <w:rPr>
          <w:spacing w:val="-3"/>
          <w:w w:val="105"/>
        </w:rPr>
        <w:lastRenderedPageBreak/>
        <w:t>El.TR-114</w:t>
      </w:r>
      <w:r>
        <w:rPr>
          <w:spacing w:val="-3"/>
          <w:w w:val="105"/>
        </w:rPr>
        <w:tab/>
      </w:r>
      <w:r>
        <w:rPr>
          <w:w w:val="105"/>
        </w:rPr>
        <w:t>ELECTRICAL</w:t>
      </w:r>
      <w:r>
        <w:rPr>
          <w:spacing w:val="-10"/>
          <w:w w:val="105"/>
        </w:rPr>
        <w:t xml:space="preserve"> </w:t>
      </w:r>
      <w:r>
        <w:rPr>
          <w:spacing w:val="-3"/>
          <w:w w:val="105"/>
        </w:rPr>
        <w:t>CIRCUITS</w:t>
      </w:r>
    </w:p>
    <w:p w:rsidR="00B141CF" w:rsidRDefault="00B141CF">
      <w:pPr>
        <w:pStyle w:val="BodyText"/>
        <w:spacing w:before="2"/>
        <w:ind w:left="0" w:firstLine="0"/>
        <w:rPr>
          <w:b/>
          <w:sz w:val="24"/>
        </w:rPr>
      </w:pPr>
    </w:p>
    <w:tbl>
      <w:tblPr>
        <w:tblW w:w="0" w:type="auto"/>
        <w:tblInd w:w="396" w:type="dxa"/>
        <w:tblLayout w:type="fixed"/>
        <w:tblCellMar>
          <w:left w:w="0" w:type="dxa"/>
          <w:right w:w="0" w:type="dxa"/>
        </w:tblCellMar>
        <w:tblLook w:val="04A0" w:firstRow="1" w:lastRow="0" w:firstColumn="1" w:lastColumn="0" w:noHBand="0" w:noVBand="1"/>
      </w:tblPr>
      <w:tblGrid>
        <w:gridCol w:w="4815"/>
        <w:gridCol w:w="2163"/>
        <w:gridCol w:w="705"/>
        <w:gridCol w:w="508"/>
      </w:tblGrid>
      <w:tr w:rsidR="00B141CF">
        <w:trPr>
          <w:trHeight w:val="272"/>
        </w:trPr>
        <w:tc>
          <w:tcPr>
            <w:tcW w:w="4815" w:type="dxa"/>
          </w:tcPr>
          <w:p w:rsidR="00B141CF" w:rsidRDefault="009F45E6">
            <w:pPr>
              <w:pStyle w:val="TableParagraph"/>
              <w:spacing w:line="252" w:lineRule="exact"/>
              <w:ind w:left="50"/>
              <w:rPr>
                <w:b/>
                <w:sz w:val="23"/>
              </w:rPr>
            </w:pPr>
            <w:r>
              <w:rPr>
                <w:b/>
                <w:w w:val="105"/>
                <w:sz w:val="23"/>
              </w:rPr>
              <w:t>Total Contact Hours:</w:t>
            </w:r>
          </w:p>
        </w:tc>
        <w:tc>
          <w:tcPr>
            <w:tcW w:w="2163" w:type="dxa"/>
          </w:tcPr>
          <w:p w:rsidR="00B141CF" w:rsidRDefault="009F45E6">
            <w:pPr>
              <w:pStyle w:val="TableParagraph"/>
              <w:spacing w:line="252" w:lineRule="exact"/>
              <w:ind w:right="282"/>
              <w:jc w:val="right"/>
              <w:rPr>
                <w:sz w:val="23"/>
              </w:rPr>
            </w:pPr>
            <w:r>
              <w:rPr>
                <w:w w:val="103"/>
                <w:sz w:val="23"/>
              </w:rPr>
              <w:t>T</w:t>
            </w:r>
          </w:p>
        </w:tc>
        <w:tc>
          <w:tcPr>
            <w:tcW w:w="705" w:type="dxa"/>
          </w:tcPr>
          <w:p w:rsidR="00B141CF" w:rsidRDefault="009F45E6">
            <w:pPr>
              <w:pStyle w:val="TableParagraph"/>
              <w:spacing w:line="252" w:lineRule="exact"/>
              <w:ind w:right="14"/>
              <w:jc w:val="center"/>
              <w:rPr>
                <w:sz w:val="23"/>
              </w:rPr>
            </w:pPr>
            <w:r>
              <w:rPr>
                <w:w w:val="95"/>
                <w:sz w:val="23"/>
              </w:rPr>
              <w:t>P</w:t>
            </w:r>
          </w:p>
        </w:tc>
        <w:tc>
          <w:tcPr>
            <w:tcW w:w="508" w:type="dxa"/>
          </w:tcPr>
          <w:p w:rsidR="00B141CF" w:rsidRDefault="009F45E6">
            <w:pPr>
              <w:pStyle w:val="TableParagraph"/>
              <w:spacing w:line="252" w:lineRule="exact"/>
              <w:ind w:right="48"/>
              <w:jc w:val="right"/>
              <w:rPr>
                <w:sz w:val="23"/>
              </w:rPr>
            </w:pPr>
            <w:r>
              <w:rPr>
                <w:w w:val="103"/>
                <w:sz w:val="23"/>
              </w:rPr>
              <w:t>C</w:t>
            </w:r>
          </w:p>
        </w:tc>
      </w:tr>
      <w:tr w:rsidR="00B141CF">
        <w:trPr>
          <w:trHeight w:val="531"/>
        </w:trPr>
        <w:tc>
          <w:tcPr>
            <w:tcW w:w="4815" w:type="dxa"/>
          </w:tcPr>
          <w:p w:rsidR="00B141CF" w:rsidRDefault="009F45E6">
            <w:pPr>
              <w:pStyle w:val="TableParagraph"/>
              <w:tabs>
                <w:tab w:val="left" w:pos="2218"/>
              </w:tabs>
              <w:spacing w:before="6" w:line="262" w:lineRule="exact"/>
              <w:ind w:left="777"/>
              <w:rPr>
                <w:sz w:val="23"/>
              </w:rPr>
            </w:pPr>
            <w:r>
              <w:rPr>
                <w:spacing w:val="-3"/>
                <w:w w:val="105"/>
                <w:sz w:val="23"/>
              </w:rPr>
              <w:t>Theory:</w:t>
            </w:r>
            <w:r>
              <w:rPr>
                <w:spacing w:val="-3"/>
                <w:w w:val="105"/>
                <w:sz w:val="23"/>
              </w:rPr>
              <w:tab/>
            </w:r>
            <w:r>
              <w:rPr>
                <w:w w:val="105"/>
                <w:sz w:val="23"/>
              </w:rPr>
              <w:t>96</w:t>
            </w:r>
            <w:r>
              <w:rPr>
                <w:spacing w:val="-27"/>
                <w:w w:val="105"/>
                <w:sz w:val="23"/>
              </w:rPr>
              <w:t xml:space="preserve"> </w:t>
            </w:r>
            <w:r>
              <w:rPr>
                <w:w w:val="105"/>
                <w:sz w:val="23"/>
              </w:rPr>
              <w:t>Hours</w:t>
            </w:r>
          </w:p>
          <w:p w:rsidR="00B141CF" w:rsidRDefault="009F45E6">
            <w:pPr>
              <w:pStyle w:val="TableParagraph"/>
              <w:tabs>
                <w:tab w:val="left" w:pos="2218"/>
              </w:tabs>
              <w:spacing w:line="243" w:lineRule="exact"/>
              <w:ind w:left="777"/>
              <w:rPr>
                <w:sz w:val="23"/>
              </w:rPr>
            </w:pPr>
            <w:r>
              <w:rPr>
                <w:spacing w:val="-4"/>
                <w:w w:val="105"/>
                <w:sz w:val="23"/>
              </w:rPr>
              <w:t>Practical:</w:t>
            </w:r>
            <w:r>
              <w:rPr>
                <w:spacing w:val="-4"/>
                <w:w w:val="105"/>
                <w:sz w:val="23"/>
              </w:rPr>
              <w:tab/>
            </w:r>
            <w:r>
              <w:rPr>
                <w:w w:val="105"/>
                <w:sz w:val="23"/>
              </w:rPr>
              <w:t>96</w:t>
            </w:r>
            <w:r>
              <w:rPr>
                <w:spacing w:val="-27"/>
                <w:w w:val="105"/>
                <w:sz w:val="23"/>
              </w:rPr>
              <w:t xml:space="preserve"> </w:t>
            </w:r>
            <w:r>
              <w:rPr>
                <w:w w:val="105"/>
                <w:sz w:val="23"/>
              </w:rPr>
              <w:t>Hours</w:t>
            </w:r>
          </w:p>
        </w:tc>
        <w:tc>
          <w:tcPr>
            <w:tcW w:w="2163" w:type="dxa"/>
          </w:tcPr>
          <w:p w:rsidR="00B141CF" w:rsidRDefault="009F45E6">
            <w:pPr>
              <w:pStyle w:val="TableParagraph"/>
              <w:spacing w:before="6"/>
              <w:ind w:right="316"/>
              <w:jc w:val="right"/>
              <w:rPr>
                <w:sz w:val="23"/>
              </w:rPr>
            </w:pPr>
            <w:r>
              <w:rPr>
                <w:w w:val="103"/>
                <w:sz w:val="23"/>
              </w:rPr>
              <w:t>3</w:t>
            </w:r>
          </w:p>
        </w:tc>
        <w:tc>
          <w:tcPr>
            <w:tcW w:w="705" w:type="dxa"/>
          </w:tcPr>
          <w:p w:rsidR="00B141CF" w:rsidRDefault="009F45E6">
            <w:pPr>
              <w:pStyle w:val="TableParagraph"/>
              <w:spacing w:before="6"/>
              <w:ind w:right="17"/>
              <w:jc w:val="center"/>
              <w:rPr>
                <w:sz w:val="23"/>
              </w:rPr>
            </w:pPr>
            <w:r>
              <w:rPr>
                <w:w w:val="103"/>
                <w:sz w:val="23"/>
              </w:rPr>
              <w:t>3</w:t>
            </w:r>
          </w:p>
        </w:tc>
        <w:tc>
          <w:tcPr>
            <w:tcW w:w="508" w:type="dxa"/>
          </w:tcPr>
          <w:p w:rsidR="00B141CF" w:rsidRDefault="009F45E6">
            <w:pPr>
              <w:pStyle w:val="TableParagraph"/>
              <w:spacing w:before="6"/>
              <w:ind w:right="88"/>
              <w:jc w:val="right"/>
              <w:rPr>
                <w:sz w:val="23"/>
              </w:rPr>
            </w:pPr>
            <w:r>
              <w:rPr>
                <w:w w:val="103"/>
                <w:sz w:val="23"/>
              </w:rPr>
              <w:t>4</w:t>
            </w:r>
          </w:p>
        </w:tc>
      </w:tr>
    </w:tbl>
    <w:p w:rsidR="00B141CF" w:rsidRDefault="009F45E6">
      <w:pPr>
        <w:spacing w:before="29"/>
        <w:ind w:left="431"/>
        <w:rPr>
          <w:b/>
          <w:sz w:val="23"/>
        </w:rPr>
      </w:pPr>
      <w:r>
        <w:rPr>
          <w:b/>
          <w:w w:val="105"/>
          <w:sz w:val="23"/>
        </w:rPr>
        <w:t>Prerequisite: Applied Mathematics &amp; Physics</w:t>
      </w:r>
    </w:p>
    <w:p w:rsidR="00B141CF" w:rsidRDefault="00B141CF">
      <w:pPr>
        <w:pStyle w:val="BodyText"/>
        <w:spacing w:before="7"/>
        <w:ind w:left="0" w:firstLine="0"/>
        <w:rPr>
          <w:b/>
          <w:sz w:val="24"/>
        </w:rPr>
      </w:pPr>
    </w:p>
    <w:p w:rsidR="00B141CF" w:rsidRDefault="009F45E6">
      <w:pPr>
        <w:pStyle w:val="BodyText"/>
        <w:spacing w:before="0" w:line="247" w:lineRule="auto"/>
        <w:ind w:left="1151" w:right="205"/>
      </w:pPr>
      <w:r>
        <w:rPr>
          <w:b/>
          <w:w w:val="105"/>
        </w:rPr>
        <w:t xml:space="preserve">AIMS </w:t>
      </w:r>
      <w:r>
        <w:rPr>
          <w:w w:val="105"/>
        </w:rPr>
        <w:t>This course is designed so that the student will be able to learn basic knowledge of electricity and electronics.</w:t>
      </w:r>
    </w:p>
    <w:p w:rsidR="00B141CF" w:rsidRDefault="00B141CF">
      <w:pPr>
        <w:pStyle w:val="BodyText"/>
        <w:spacing w:before="7"/>
        <w:ind w:left="0" w:firstLine="0"/>
        <w:rPr>
          <w:sz w:val="24"/>
        </w:rPr>
      </w:pPr>
    </w:p>
    <w:p w:rsidR="00B141CF" w:rsidRDefault="009F45E6">
      <w:pPr>
        <w:pStyle w:val="BodyText"/>
        <w:spacing w:before="0" w:line="249" w:lineRule="auto"/>
        <w:ind w:left="1151" w:right="602" w:firstLine="0"/>
      </w:pPr>
      <w:r>
        <w:rPr>
          <w:spacing w:val="-3"/>
          <w:w w:val="105"/>
        </w:rPr>
        <w:t xml:space="preserve">Understand </w:t>
      </w:r>
      <w:r>
        <w:rPr>
          <w:w w:val="105"/>
        </w:rPr>
        <w:t xml:space="preserve">the </w:t>
      </w:r>
      <w:r>
        <w:rPr>
          <w:spacing w:val="-5"/>
          <w:w w:val="105"/>
        </w:rPr>
        <w:t xml:space="preserve">operation </w:t>
      </w:r>
      <w:r>
        <w:rPr>
          <w:w w:val="105"/>
        </w:rPr>
        <w:t xml:space="preserve">and </w:t>
      </w:r>
      <w:r>
        <w:rPr>
          <w:spacing w:val="-5"/>
          <w:w w:val="105"/>
        </w:rPr>
        <w:t xml:space="preserve">application </w:t>
      </w:r>
      <w:r>
        <w:rPr>
          <w:w w:val="105"/>
        </w:rPr>
        <w:t xml:space="preserve">of </w:t>
      </w:r>
      <w:r>
        <w:rPr>
          <w:spacing w:val="-4"/>
          <w:w w:val="105"/>
        </w:rPr>
        <w:t xml:space="preserve">electrical </w:t>
      </w:r>
      <w:r>
        <w:rPr>
          <w:w w:val="105"/>
        </w:rPr>
        <w:t xml:space="preserve">and </w:t>
      </w:r>
      <w:r>
        <w:rPr>
          <w:spacing w:val="-3"/>
          <w:w w:val="105"/>
        </w:rPr>
        <w:t xml:space="preserve">electronic </w:t>
      </w:r>
      <w:r>
        <w:rPr>
          <w:spacing w:val="-4"/>
          <w:w w:val="105"/>
        </w:rPr>
        <w:t xml:space="preserve">principles, </w:t>
      </w:r>
      <w:r>
        <w:rPr>
          <w:spacing w:val="-3"/>
          <w:w w:val="105"/>
        </w:rPr>
        <w:t xml:space="preserve">devices </w:t>
      </w:r>
      <w:r>
        <w:rPr>
          <w:w w:val="105"/>
        </w:rPr>
        <w:t>and circuits.</w:t>
      </w:r>
    </w:p>
    <w:p w:rsidR="00B141CF" w:rsidRDefault="009F45E6">
      <w:pPr>
        <w:pStyle w:val="ListParagraph"/>
        <w:numPr>
          <w:ilvl w:val="0"/>
          <w:numId w:val="38"/>
        </w:numPr>
        <w:tabs>
          <w:tab w:val="left" w:pos="1872"/>
          <w:tab w:val="left" w:pos="1873"/>
        </w:tabs>
        <w:spacing w:before="0" w:line="262" w:lineRule="exact"/>
        <w:ind w:hanging="722"/>
        <w:rPr>
          <w:sz w:val="23"/>
        </w:rPr>
      </w:pPr>
      <w:r>
        <w:rPr>
          <w:spacing w:val="-3"/>
          <w:w w:val="105"/>
          <w:sz w:val="23"/>
        </w:rPr>
        <w:t xml:space="preserve">Identify </w:t>
      </w:r>
      <w:r>
        <w:rPr>
          <w:w w:val="105"/>
          <w:sz w:val="23"/>
        </w:rPr>
        <w:t>the</w:t>
      </w:r>
      <w:r>
        <w:rPr>
          <w:spacing w:val="-5"/>
          <w:w w:val="105"/>
          <w:sz w:val="23"/>
        </w:rPr>
        <w:t xml:space="preserve"> different</w:t>
      </w:r>
      <w:r>
        <w:rPr>
          <w:spacing w:val="-14"/>
          <w:w w:val="105"/>
          <w:sz w:val="23"/>
        </w:rPr>
        <w:t xml:space="preserve"> </w:t>
      </w:r>
      <w:r>
        <w:rPr>
          <w:spacing w:val="-4"/>
          <w:w w:val="105"/>
          <w:sz w:val="23"/>
        </w:rPr>
        <w:t>electrical</w:t>
      </w:r>
      <w:r>
        <w:rPr>
          <w:spacing w:val="-9"/>
          <w:w w:val="105"/>
          <w:sz w:val="23"/>
        </w:rPr>
        <w:t xml:space="preserve"> </w:t>
      </w:r>
      <w:r>
        <w:rPr>
          <w:spacing w:val="-5"/>
          <w:w w:val="105"/>
          <w:sz w:val="23"/>
        </w:rPr>
        <w:t>/electronic</w:t>
      </w:r>
      <w:r>
        <w:rPr>
          <w:spacing w:val="-4"/>
          <w:w w:val="105"/>
          <w:sz w:val="23"/>
        </w:rPr>
        <w:t xml:space="preserve"> </w:t>
      </w:r>
      <w:r>
        <w:rPr>
          <w:spacing w:val="-3"/>
          <w:w w:val="105"/>
          <w:sz w:val="23"/>
        </w:rPr>
        <w:t>component,</w:t>
      </w:r>
      <w:r>
        <w:rPr>
          <w:spacing w:val="-16"/>
          <w:w w:val="105"/>
          <w:sz w:val="23"/>
        </w:rPr>
        <w:t xml:space="preserve"> </w:t>
      </w:r>
      <w:r>
        <w:rPr>
          <w:spacing w:val="-3"/>
          <w:w w:val="105"/>
          <w:sz w:val="23"/>
        </w:rPr>
        <w:t>devices</w:t>
      </w:r>
      <w:r>
        <w:rPr>
          <w:spacing w:val="-6"/>
          <w:w w:val="105"/>
          <w:sz w:val="23"/>
        </w:rPr>
        <w:t xml:space="preserve"> </w:t>
      </w:r>
      <w:r>
        <w:rPr>
          <w:w w:val="105"/>
          <w:sz w:val="23"/>
        </w:rPr>
        <w:t>and</w:t>
      </w:r>
      <w:r>
        <w:rPr>
          <w:spacing w:val="-3"/>
          <w:w w:val="105"/>
          <w:sz w:val="23"/>
        </w:rPr>
        <w:t xml:space="preserve"> </w:t>
      </w:r>
      <w:r>
        <w:rPr>
          <w:spacing w:val="-5"/>
          <w:w w:val="105"/>
          <w:sz w:val="23"/>
        </w:rPr>
        <w:t>types</w:t>
      </w:r>
      <w:r>
        <w:rPr>
          <w:spacing w:val="-18"/>
          <w:w w:val="105"/>
          <w:sz w:val="23"/>
        </w:rPr>
        <w:t xml:space="preserve"> </w:t>
      </w:r>
      <w:r>
        <w:rPr>
          <w:w w:val="105"/>
          <w:sz w:val="23"/>
        </w:rPr>
        <w:t>of</w:t>
      </w:r>
      <w:r>
        <w:rPr>
          <w:spacing w:val="-21"/>
          <w:w w:val="105"/>
          <w:sz w:val="23"/>
        </w:rPr>
        <w:t xml:space="preserve"> </w:t>
      </w:r>
      <w:r>
        <w:rPr>
          <w:w w:val="105"/>
          <w:sz w:val="23"/>
        </w:rPr>
        <w:t>circuits.</w:t>
      </w:r>
    </w:p>
    <w:p w:rsidR="00B141CF" w:rsidRDefault="009F45E6">
      <w:pPr>
        <w:pStyle w:val="ListParagraph"/>
        <w:numPr>
          <w:ilvl w:val="0"/>
          <w:numId w:val="38"/>
        </w:numPr>
        <w:tabs>
          <w:tab w:val="left" w:pos="1872"/>
          <w:tab w:val="left" w:pos="1873"/>
        </w:tabs>
        <w:spacing w:before="16" w:line="247" w:lineRule="auto"/>
        <w:ind w:right="1048"/>
        <w:rPr>
          <w:sz w:val="23"/>
        </w:rPr>
      </w:pPr>
      <w:r>
        <w:rPr>
          <w:w w:val="105"/>
          <w:sz w:val="23"/>
        </w:rPr>
        <w:t>Explain</w:t>
      </w:r>
      <w:r>
        <w:rPr>
          <w:spacing w:val="-12"/>
          <w:w w:val="105"/>
          <w:sz w:val="23"/>
        </w:rPr>
        <w:t xml:space="preserve"> </w:t>
      </w:r>
      <w:r>
        <w:rPr>
          <w:spacing w:val="-2"/>
          <w:w w:val="105"/>
          <w:sz w:val="23"/>
        </w:rPr>
        <w:t>the</w:t>
      </w:r>
      <w:r>
        <w:rPr>
          <w:spacing w:val="-12"/>
          <w:w w:val="105"/>
          <w:sz w:val="23"/>
        </w:rPr>
        <w:t xml:space="preserve"> </w:t>
      </w:r>
      <w:r>
        <w:rPr>
          <w:spacing w:val="-3"/>
          <w:w w:val="105"/>
          <w:sz w:val="23"/>
        </w:rPr>
        <w:t>principles</w:t>
      </w:r>
      <w:r>
        <w:rPr>
          <w:spacing w:val="-13"/>
          <w:w w:val="105"/>
          <w:sz w:val="23"/>
        </w:rPr>
        <w:t xml:space="preserve"> </w:t>
      </w:r>
      <w:r>
        <w:rPr>
          <w:w w:val="105"/>
          <w:sz w:val="23"/>
        </w:rPr>
        <w:t>of</w:t>
      </w:r>
      <w:r>
        <w:rPr>
          <w:spacing w:val="-20"/>
          <w:w w:val="105"/>
          <w:sz w:val="23"/>
        </w:rPr>
        <w:t xml:space="preserve"> </w:t>
      </w:r>
      <w:r>
        <w:rPr>
          <w:w w:val="105"/>
          <w:sz w:val="23"/>
        </w:rPr>
        <w:t>operations</w:t>
      </w:r>
      <w:r>
        <w:rPr>
          <w:spacing w:val="-19"/>
          <w:w w:val="105"/>
          <w:sz w:val="23"/>
        </w:rPr>
        <w:t xml:space="preserve"> </w:t>
      </w:r>
      <w:r>
        <w:rPr>
          <w:spacing w:val="-3"/>
          <w:w w:val="105"/>
          <w:sz w:val="23"/>
        </w:rPr>
        <w:t>and</w:t>
      </w:r>
      <w:r>
        <w:rPr>
          <w:spacing w:val="-12"/>
          <w:w w:val="105"/>
          <w:sz w:val="23"/>
        </w:rPr>
        <w:t xml:space="preserve"> </w:t>
      </w:r>
      <w:r>
        <w:rPr>
          <w:spacing w:val="-3"/>
          <w:w w:val="105"/>
          <w:sz w:val="23"/>
        </w:rPr>
        <w:t>applications</w:t>
      </w:r>
      <w:r>
        <w:rPr>
          <w:spacing w:val="-11"/>
          <w:w w:val="105"/>
          <w:sz w:val="23"/>
        </w:rPr>
        <w:t xml:space="preserve"> </w:t>
      </w:r>
      <w:r>
        <w:rPr>
          <w:w w:val="105"/>
          <w:sz w:val="23"/>
        </w:rPr>
        <w:t>of</w:t>
      </w:r>
      <w:r>
        <w:rPr>
          <w:spacing w:val="-15"/>
          <w:w w:val="105"/>
          <w:sz w:val="23"/>
        </w:rPr>
        <w:t xml:space="preserve"> </w:t>
      </w:r>
      <w:r>
        <w:rPr>
          <w:spacing w:val="-4"/>
          <w:w w:val="105"/>
          <w:sz w:val="23"/>
        </w:rPr>
        <w:t>electrical</w:t>
      </w:r>
      <w:r>
        <w:rPr>
          <w:spacing w:val="-20"/>
          <w:w w:val="105"/>
          <w:sz w:val="23"/>
        </w:rPr>
        <w:t xml:space="preserve"> </w:t>
      </w:r>
      <w:r>
        <w:rPr>
          <w:w w:val="105"/>
          <w:sz w:val="23"/>
        </w:rPr>
        <w:t>and</w:t>
      </w:r>
      <w:r>
        <w:rPr>
          <w:spacing w:val="-18"/>
          <w:w w:val="105"/>
          <w:sz w:val="23"/>
        </w:rPr>
        <w:t xml:space="preserve"> </w:t>
      </w:r>
      <w:r>
        <w:rPr>
          <w:spacing w:val="-3"/>
          <w:w w:val="105"/>
          <w:sz w:val="23"/>
        </w:rPr>
        <w:t xml:space="preserve">electronic </w:t>
      </w:r>
      <w:r>
        <w:rPr>
          <w:w w:val="105"/>
          <w:sz w:val="23"/>
        </w:rPr>
        <w:t xml:space="preserve">components, </w:t>
      </w:r>
      <w:r>
        <w:rPr>
          <w:spacing w:val="-5"/>
          <w:w w:val="105"/>
          <w:sz w:val="23"/>
        </w:rPr>
        <w:t xml:space="preserve">devices </w:t>
      </w:r>
      <w:r>
        <w:rPr>
          <w:w w:val="105"/>
          <w:sz w:val="23"/>
        </w:rPr>
        <w:t>and</w:t>
      </w:r>
      <w:r>
        <w:rPr>
          <w:spacing w:val="-23"/>
          <w:w w:val="105"/>
          <w:sz w:val="23"/>
        </w:rPr>
        <w:t xml:space="preserve"> </w:t>
      </w:r>
      <w:r>
        <w:rPr>
          <w:spacing w:val="-3"/>
          <w:w w:val="105"/>
          <w:sz w:val="23"/>
        </w:rPr>
        <w:t>circuits.</w:t>
      </w:r>
    </w:p>
    <w:p w:rsidR="00B141CF" w:rsidRDefault="009F45E6">
      <w:pPr>
        <w:pStyle w:val="ListParagraph"/>
        <w:numPr>
          <w:ilvl w:val="0"/>
          <w:numId w:val="38"/>
        </w:numPr>
        <w:tabs>
          <w:tab w:val="left" w:pos="1872"/>
          <w:tab w:val="left" w:pos="1873"/>
        </w:tabs>
        <w:spacing w:before="3" w:line="254" w:lineRule="auto"/>
        <w:ind w:right="1068"/>
        <w:rPr>
          <w:sz w:val="23"/>
        </w:rPr>
      </w:pPr>
      <w:r>
        <w:rPr>
          <w:w w:val="105"/>
          <w:sz w:val="23"/>
        </w:rPr>
        <w:t xml:space="preserve">Use </w:t>
      </w:r>
      <w:r>
        <w:rPr>
          <w:spacing w:val="-4"/>
          <w:w w:val="105"/>
          <w:sz w:val="23"/>
        </w:rPr>
        <w:t xml:space="preserve">different electrical/electronic </w:t>
      </w:r>
      <w:r>
        <w:rPr>
          <w:w w:val="105"/>
          <w:sz w:val="23"/>
        </w:rPr>
        <w:t xml:space="preserve">components and devices in </w:t>
      </w:r>
      <w:r>
        <w:rPr>
          <w:spacing w:val="-5"/>
          <w:w w:val="105"/>
          <w:sz w:val="23"/>
        </w:rPr>
        <w:t xml:space="preserve">different </w:t>
      </w:r>
      <w:r>
        <w:rPr>
          <w:spacing w:val="-3"/>
          <w:w w:val="105"/>
          <w:sz w:val="23"/>
        </w:rPr>
        <w:t xml:space="preserve">circuits </w:t>
      </w:r>
      <w:r>
        <w:rPr>
          <w:spacing w:val="-4"/>
          <w:w w:val="105"/>
          <w:sz w:val="23"/>
        </w:rPr>
        <w:t>configuration.</w:t>
      </w:r>
    </w:p>
    <w:p w:rsidR="00B141CF" w:rsidRDefault="009F45E6">
      <w:pPr>
        <w:pStyle w:val="ListParagraph"/>
        <w:numPr>
          <w:ilvl w:val="0"/>
          <w:numId w:val="38"/>
        </w:numPr>
        <w:tabs>
          <w:tab w:val="left" w:pos="1872"/>
          <w:tab w:val="left" w:pos="1873"/>
        </w:tabs>
        <w:spacing w:before="0" w:line="247" w:lineRule="auto"/>
        <w:ind w:right="1018"/>
        <w:rPr>
          <w:sz w:val="23"/>
        </w:rPr>
      </w:pPr>
      <w:r>
        <w:rPr>
          <w:w w:val="105"/>
          <w:sz w:val="23"/>
        </w:rPr>
        <w:t xml:space="preserve">Describe the </w:t>
      </w:r>
      <w:r>
        <w:rPr>
          <w:spacing w:val="-4"/>
          <w:w w:val="105"/>
          <w:sz w:val="23"/>
        </w:rPr>
        <w:t xml:space="preserve">ratings, </w:t>
      </w:r>
      <w:r>
        <w:rPr>
          <w:spacing w:val="-3"/>
          <w:w w:val="105"/>
          <w:sz w:val="23"/>
        </w:rPr>
        <w:t xml:space="preserve">tolerances, </w:t>
      </w:r>
      <w:r>
        <w:rPr>
          <w:w w:val="105"/>
          <w:sz w:val="23"/>
        </w:rPr>
        <w:t xml:space="preserve">coding </w:t>
      </w:r>
      <w:r>
        <w:rPr>
          <w:spacing w:val="-3"/>
          <w:w w:val="105"/>
          <w:sz w:val="23"/>
        </w:rPr>
        <w:t xml:space="preserve">and troubles </w:t>
      </w:r>
      <w:r>
        <w:rPr>
          <w:w w:val="105"/>
          <w:sz w:val="23"/>
        </w:rPr>
        <w:t xml:space="preserve">in </w:t>
      </w:r>
      <w:r>
        <w:rPr>
          <w:spacing w:val="-5"/>
          <w:w w:val="105"/>
          <w:sz w:val="23"/>
        </w:rPr>
        <w:t xml:space="preserve">different </w:t>
      </w:r>
      <w:r>
        <w:rPr>
          <w:spacing w:val="-4"/>
          <w:w w:val="105"/>
          <w:sz w:val="23"/>
        </w:rPr>
        <w:t xml:space="preserve">electrical </w:t>
      </w:r>
      <w:r>
        <w:rPr>
          <w:w w:val="105"/>
          <w:sz w:val="23"/>
        </w:rPr>
        <w:t xml:space="preserve">and </w:t>
      </w:r>
      <w:r>
        <w:rPr>
          <w:spacing w:val="-4"/>
          <w:w w:val="105"/>
          <w:sz w:val="23"/>
        </w:rPr>
        <w:t xml:space="preserve">electronics </w:t>
      </w:r>
      <w:r>
        <w:rPr>
          <w:spacing w:val="-3"/>
          <w:w w:val="105"/>
          <w:sz w:val="23"/>
        </w:rPr>
        <w:t xml:space="preserve">components </w:t>
      </w:r>
      <w:r>
        <w:rPr>
          <w:w w:val="105"/>
          <w:sz w:val="23"/>
        </w:rPr>
        <w:t>and</w:t>
      </w:r>
      <w:r>
        <w:rPr>
          <w:spacing w:val="-25"/>
          <w:w w:val="105"/>
          <w:sz w:val="23"/>
        </w:rPr>
        <w:t xml:space="preserve"> </w:t>
      </w:r>
      <w:r>
        <w:rPr>
          <w:spacing w:val="-4"/>
          <w:w w:val="105"/>
          <w:sz w:val="23"/>
        </w:rPr>
        <w:t>circuits.</w:t>
      </w:r>
    </w:p>
    <w:p w:rsidR="00B141CF" w:rsidRDefault="009F45E6">
      <w:pPr>
        <w:pStyle w:val="ListParagraph"/>
        <w:numPr>
          <w:ilvl w:val="0"/>
          <w:numId w:val="38"/>
        </w:numPr>
        <w:tabs>
          <w:tab w:val="left" w:pos="1872"/>
          <w:tab w:val="left" w:pos="1873"/>
        </w:tabs>
        <w:spacing w:before="4" w:line="247" w:lineRule="auto"/>
        <w:ind w:right="862"/>
        <w:rPr>
          <w:sz w:val="23"/>
        </w:rPr>
      </w:pPr>
      <w:r>
        <w:rPr>
          <w:spacing w:val="-2"/>
          <w:w w:val="105"/>
          <w:sz w:val="23"/>
        </w:rPr>
        <w:t>Calculate</w:t>
      </w:r>
      <w:r>
        <w:rPr>
          <w:spacing w:val="-18"/>
          <w:w w:val="105"/>
          <w:sz w:val="23"/>
        </w:rPr>
        <w:t xml:space="preserve"> </w:t>
      </w:r>
      <w:r>
        <w:rPr>
          <w:w w:val="105"/>
          <w:sz w:val="23"/>
        </w:rPr>
        <w:t>current,</w:t>
      </w:r>
      <w:r>
        <w:rPr>
          <w:spacing w:val="-14"/>
          <w:w w:val="105"/>
          <w:sz w:val="23"/>
        </w:rPr>
        <w:t xml:space="preserve"> </w:t>
      </w:r>
      <w:r>
        <w:rPr>
          <w:spacing w:val="-5"/>
          <w:w w:val="105"/>
          <w:sz w:val="23"/>
        </w:rPr>
        <w:t>voltage,</w:t>
      </w:r>
      <w:r>
        <w:rPr>
          <w:spacing w:val="-21"/>
          <w:w w:val="105"/>
          <w:sz w:val="23"/>
        </w:rPr>
        <w:t xml:space="preserve"> </w:t>
      </w:r>
      <w:r>
        <w:rPr>
          <w:w w:val="105"/>
          <w:sz w:val="23"/>
        </w:rPr>
        <w:t>power</w:t>
      </w:r>
      <w:r>
        <w:rPr>
          <w:spacing w:val="-14"/>
          <w:w w:val="105"/>
          <w:sz w:val="23"/>
        </w:rPr>
        <w:t xml:space="preserve"> </w:t>
      </w:r>
      <w:r>
        <w:rPr>
          <w:spacing w:val="-3"/>
          <w:w w:val="105"/>
          <w:sz w:val="23"/>
        </w:rPr>
        <w:t>and</w:t>
      </w:r>
      <w:r>
        <w:rPr>
          <w:spacing w:val="-17"/>
          <w:w w:val="105"/>
          <w:sz w:val="23"/>
        </w:rPr>
        <w:t xml:space="preserve"> </w:t>
      </w:r>
      <w:r>
        <w:rPr>
          <w:w w:val="105"/>
          <w:sz w:val="23"/>
        </w:rPr>
        <w:t>power</w:t>
      </w:r>
      <w:r>
        <w:rPr>
          <w:spacing w:val="-12"/>
          <w:w w:val="105"/>
          <w:sz w:val="23"/>
        </w:rPr>
        <w:t xml:space="preserve"> </w:t>
      </w:r>
      <w:r>
        <w:rPr>
          <w:spacing w:val="-6"/>
          <w:w w:val="105"/>
          <w:sz w:val="23"/>
        </w:rPr>
        <w:t>factor</w:t>
      </w:r>
      <w:r>
        <w:rPr>
          <w:spacing w:val="-20"/>
          <w:w w:val="105"/>
          <w:sz w:val="23"/>
        </w:rPr>
        <w:t xml:space="preserve"> </w:t>
      </w:r>
      <w:r>
        <w:rPr>
          <w:w w:val="105"/>
          <w:sz w:val="23"/>
        </w:rPr>
        <w:t>using</w:t>
      </w:r>
      <w:r>
        <w:rPr>
          <w:spacing w:val="-10"/>
          <w:w w:val="105"/>
          <w:sz w:val="23"/>
        </w:rPr>
        <w:t xml:space="preserve"> </w:t>
      </w:r>
      <w:r>
        <w:rPr>
          <w:spacing w:val="-4"/>
          <w:w w:val="105"/>
          <w:sz w:val="23"/>
        </w:rPr>
        <w:t>circuit</w:t>
      </w:r>
      <w:r>
        <w:rPr>
          <w:spacing w:val="-26"/>
          <w:w w:val="105"/>
          <w:sz w:val="23"/>
        </w:rPr>
        <w:t xml:space="preserve"> </w:t>
      </w:r>
      <w:r>
        <w:rPr>
          <w:w w:val="105"/>
          <w:sz w:val="23"/>
        </w:rPr>
        <w:t>laws</w:t>
      </w:r>
      <w:r>
        <w:rPr>
          <w:spacing w:val="-14"/>
          <w:w w:val="105"/>
          <w:sz w:val="23"/>
        </w:rPr>
        <w:t xml:space="preserve"> </w:t>
      </w:r>
      <w:r>
        <w:rPr>
          <w:w w:val="105"/>
          <w:sz w:val="23"/>
        </w:rPr>
        <w:t>and</w:t>
      </w:r>
      <w:r>
        <w:rPr>
          <w:spacing w:val="-17"/>
          <w:w w:val="105"/>
          <w:sz w:val="23"/>
        </w:rPr>
        <w:t xml:space="preserve"> </w:t>
      </w:r>
      <w:r>
        <w:rPr>
          <w:spacing w:val="-3"/>
          <w:w w:val="105"/>
          <w:sz w:val="23"/>
        </w:rPr>
        <w:t xml:space="preserve">network </w:t>
      </w:r>
      <w:r>
        <w:rPr>
          <w:w w:val="105"/>
          <w:sz w:val="23"/>
        </w:rPr>
        <w:t>theorems.</w:t>
      </w:r>
    </w:p>
    <w:p w:rsidR="00B141CF" w:rsidRDefault="009F45E6">
      <w:pPr>
        <w:pStyle w:val="ListParagraph"/>
        <w:numPr>
          <w:ilvl w:val="0"/>
          <w:numId w:val="38"/>
        </w:numPr>
        <w:tabs>
          <w:tab w:val="left" w:pos="1872"/>
          <w:tab w:val="left" w:pos="1873"/>
        </w:tabs>
        <w:spacing w:before="2"/>
        <w:ind w:hanging="722"/>
        <w:rPr>
          <w:sz w:val="23"/>
        </w:rPr>
      </w:pPr>
      <w:r>
        <w:rPr>
          <w:w w:val="105"/>
          <w:sz w:val="23"/>
        </w:rPr>
        <w:t xml:space="preserve">Use filters and </w:t>
      </w:r>
      <w:r>
        <w:rPr>
          <w:spacing w:val="-5"/>
          <w:w w:val="105"/>
          <w:sz w:val="23"/>
        </w:rPr>
        <w:t xml:space="preserve">coupling </w:t>
      </w:r>
      <w:r>
        <w:rPr>
          <w:w w:val="105"/>
          <w:sz w:val="23"/>
        </w:rPr>
        <w:t xml:space="preserve">in </w:t>
      </w:r>
      <w:r>
        <w:rPr>
          <w:spacing w:val="-4"/>
          <w:w w:val="105"/>
          <w:sz w:val="23"/>
        </w:rPr>
        <w:t>electronics</w:t>
      </w:r>
      <w:r>
        <w:rPr>
          <w:spacing w:val="-37"/>
          <w:w w:val="105"/>
          <w:sz w:val="23"/>
        </w:rPr>
        <w:t xml:space="preserve"> </w:t>
      </w:r>
      <w:r>
        <w:rPr>
          <w:spacing w:val="-4"/>
          <w:w w:val="105"/>
          <w:sz w:val="23"/>
        </w:rPr>
        <w:t>circuits.</w:t>
      </w:r>
    </w:p>
    <w:p w:rsidR="00B141CF" w:rsidRDefault="00B141CF">
      <w:pPr>
        <w:pStyle w:val="BodyText"/>
        <w:spacing w:before="10"/>
        <w:ind w:left="0" w:firstLine="0"/>
        <w:rPr>
          <w:sz w:val="25"/>
        </w:rPr>
      </w:pPr>
    </w:p>
    <w:p w:rsidR="00B141CF" w:rsidRDefault="009F45E6">
      <w:pPr>
        <w:pStyle w:val="Heading1"/>
        <w:spacing w:before="1"/>
        <w:ind w:left="431" w:firstLine="0"/>
      </w:pPr>
      <w:r>
        <w:rPr>
          <w:w w:val="105"/>
        </w:rPr>
        <w:t>COURSE CONTENTS.</w:t>
      </w:r>
    </w:p>
    <w:p w:rsidR="00B141CF" w:rsidRDefault="00B141CF">
      <w:pPr>
        <w:pStyle w:val="BodyText"/>
        <w:spacing w:before="10"/>
        <w:ind w:left="0" w:firstLine="0"/>
        <w:rPr>
          <w:b/>
        </w:rPr>
      </w:pPr>
    </w:p>
    <w:p w:rsidR="00B141CF" w:rsidRDefault="009F45E6">
      <w:pPr>
        <w:pStyle w:val="ListParagraph"/>
        <w:numPr>
          <w:ilvl w:val="0"/>
          <w:numId w:val="39"/>
        </w:numPr>
        <w:tabs>
          <w:tab w:val="left" w:pos="1151"/>
          <w:tab w:val="left" w:pos="1152"/>
          <w:tab w:val="left" w:pos="9256"/>
        </w:tabs>
        <w:spacing w:before="1"/>
        <w:rPr>
          <w:b/>
          <w:sz w:val="23"/>
        </w:rPr>
      </w:pPr>
      <w:r>
        <w:rPr>
          <w:b/>
          <w:w w:val="105"/>
          <w:sz w:val="23"/>
        </w:rPr>
        <w:t xml:space="preserve">BASIC </w:t>
      </w:r>
      <w:r>
        <w:rPr>
          <w:b/>
          <w:spacing w:val="-4"/>
          <w:w w:val="105"/>
          <w:sz w:val="23"/>
        </w:rPr>
        <w:t>PRINCIPLES</w:t>
      </w:r>
      <w:r>
        <w:rPr>
          <w:b/>
          <w:spacing w:val="-40"/>
          <w:w w:val="105"/>
          <w:sz w:val="23"/>
        </w:rPr>
        <w:t xml:space="preserve"> </w:t>
      </w:r>
      <w:r>
        <w:rPr>
          <w:b/>
          <w:w w:val="105"/>
          <w:sz w:val="23"/>
        </w:rPr>
        <w:t>OF</w:t>
      </w:r>
      <w:r>
        <w:rPr>
          <w:b/>
          <w:spacing w:val="-24"/>
          <w:w w:val="105"/>
          <w:sz w:val="23"/>
        </w:rPr>
        <w:t xml:space="preserve"> </w:t>
      </w:r>
      <w:r>
        <w:rPr>
          <w:b/>
          <w:w w:val="105"/>
          <w:sz w:val="23"/>
        </w:rPr>
        <w:t>ELECTRICITY</w:t>
      </w:r>
      <w:r>
        <w:rPr>
          <w:b/>
          <w:w w:val="105"/>
          <w:sz w:val="23"/>
        </w:rPr>
        <w:tab/>
        <w:t>(5</w:t>
      </w:r>
      <w:r>
        <w:rPr>
          <w:b/>
          <w:spacing w:val="-19"/>
          <w:w w:val="105"/>
          <w:sz w:val="23"/>
        </w:rPr>
        <w:t xml:space="preserve"> </w:t>
      </w:r>
      <w:r>
        <w:rPr>
          <w:b/>
          <w:w w:val="105"/>
          <w:sz w:val="23"/>
        </w:rPr>
        <w:t>Hours)</w:t>
      </w:r>
    </w:p>
    <w:p w:rsidR="00B141CF" w:rsidRDefault="009F45E6">
      <w:pPr>
        <w:pStyle w:val="ListParagraph"/>
        <w:numPr>
          <w:ilvl w:val="1"/>
          <w:numId w:val="39"/>
        </w:numPr>
        <w:tabs>
          <w:tab w:val="left" w:pos="1872"/>
          <w:tab w:val="left" w:pos="1873"/>
        </w:tabs>
        <w:ind w:hanging="722"/>
        <w:rPr>
          <w:sz w:val="23"/>
        </w:rPr>
      </w:pPr>
      <w:r>
        <w:rPr>
          <w:w w:val="105"/>
          <w:sz w:val="23"/>
        </w:rPr>
        <w:t>Electron</w:t>
      </w:r>
      <w:r>
        <w:rPr>
          <w:spacing w:val="-7"/>
          <w:w w:val="105"/>
          <w:sz w:val="23"/>
        </w:rPr>
        <w:t xml:space="preserve"> </w:t>
      </w:r>
      <w:r>
        <w:rPr>
          <w:spacing w:val="-3"/>
          <w:w w:val="105"/>
          <w:sz w:val="23"/>
        </w:rPr>
        <w:t>Theory</w:t>
      </w:r>
    </w:p>
    <w:p w:rsidR="00B141CF" w:rsidRDefault="009F45E6">
      <w:pPr>
        <w:pStyle w:val="ListParagraph"/>
        <w:numPr>
          <w:ilvl w:val="2"/>
          <w:numId w:val="39"/>
        </w:numPr>
        <w:tabs>
          <w:tab w:val="left" w:pos="2592"/>
          <w:tab w:val="left" w:pos="2593"/>
        </w:tabs>
        <w:spacing w:before="16"/>
        <w:rPr>
          <w:sz w:val="23"/>
        </w:rPr>
      </w:pPr>
      <w:r>
        <w:rPr>
          <w:spacing w:val="-3"/>
          <w:w w:val="105"/>
          <w:sz w:val="23"/>
        </w:rPr>
        <w:t>Structure</w:t>
      </w:r>
      <w:r>
        <w:rPr>
          <w:spacing w:val="-4"/>
          <w:w w:val="105"/>
          <w:sz w:val="23"/>
        </w:rPr>
        <w:t xml:space="preserve"> </w:t>
      </w:r>
      <w:r>
        <w:rPr>
          <w:w w:val="105"/>
          <w:sz w:val="23"/>
        </w:rPr>
        <w:t>of</w:t>
      </w:r>
      <w:r>
        <w:rPr>
          <w:spacing w:val="-6"/>
          <w:w w:val="105"/>
          <w:sz w:val="23"/>
        </w:rPr>
        <w:t xml:space="preserve"> </w:t>
      </w:r>
      <w:r>
        <w:rPr>
          <w:spacing w:val="-4"/>
          <w:w w:val="105"/>
          <w:sz w:val="23"/>
        </w:rPr>
        <w:t>atom,</w:t>
      </w:r>
      <w:r>
        <w:rPr>
          <w:spacing w:val="-22"/>
          <w:w w:val="105"/>
          <w:sz w:val="23"/>
        </w:rPr>
        <w:t xml:space="preserve"> </w:t>
      </w:r>
      <w:r>
        <w:rPr>
          <w:spacing w:val="4"/>
          <w:w w:val="105"/>
          <w:sz w:val="23"/>
        </w:rPr>
        <w:t>K,</w:t>
      </w:r>
      <w:r>
        <w:rPr>
          <w:spacing w:val="-8"/>
          <w:w w:val="105"/>
          <w:sz w:val="23"/>
        </w:rPr>
        <w:t xml:space="preserve"> </w:t>
      </w:r>
      <w:r>
        <w:rPr>
          <w:spacing w:val="6"/>
          <w:w w:val="105"/>
          <w:sz w:val="23"/>
        </w:rPr>
        <w:t>Land</w:t>
      </w:r>
      <w:r>
        <w:rPr>
          <w:spacing w:val="-2"/>
          <w:w w:val="105"/>
          <w:sz w:val="23"/>
        </w:rPr>
        <w:t xml:space="preserve"> </w:t>
      </w:r>
      <w:r>
        <w:rPr>
          <w:w w:val="105"/>
          <w:sz w:val="23"/>
        </w:rPr>
        <w:t>M</w:t>
      </w:r>
      <w:r>
        <w:rPr>
          <w:spacing w:val="-9"/>
          <w:w w:val="105"/>
          <w:sz w:val="23"/>
        </w:rPr>
        <w:t xml:space="preserve"> </w:t>
      </w:r>
      <w:r>
        <w:rPr>
          <w:w w:val="105"/>
          <w:sz w:val="23"/>
        </w:rPr>
        <w:t>shell,</w:t>
      </w:r>
      <w:r>
        <w:rPr>
          <w:spacing w:val="-9"/>
          <w:w w:val="105"/>
          <w:sz w:val="23"/>
        </w:rPr>
        <w:t xml:space="preserve"> </w:t>
      </w:r>
      <w:r>
        <w:rPr>
          <w:spacing w:val="-4"/>
          <w:w w:val="105"/>
          <w:sz w:val="23"/>
        </w:rPr>
        <w:t>energy</w:t>
      </w:r>
      <w:r>
        <w:rPr>
          <w:spacing w:val="-3"/>
          <w:w w:val="105"/>
          <w:sz w:val="23"/>
        </w:rPr>
        <w:t xml:space="preserve"> levels</w:t>
      </w:r>
      <w:r>
        <w:rPr>
          <w:spacing w:val="-6"/>
          <w:w w:val="105"/>
          <w:sz w:val="23"/>
        </w:rPr>
        <w:t xml:space="preserve"> </w:t>
      </w:r>
      <w:r>
        <w:rPr>
          <w:spacing w:val="-3"/>
          <w:w w:val="105"/>
          <w:sz w:val="23"/>
        </w:rPr>
        <w:t>and</w:t>
      </w:r>
      <w:r>
        <w:rPr>
          <w:spacing w:val="-10"/>
          <w:w w:val="105"/>
          <w:sz w:val="23"/>
        </w:rPr>
        <w:t xml:space="preserve"> </w:t>
      </w:r>
      <w:r>
        <w:rPr>
          <w:w w:val="105"/>
          <w:sz w:val="23"/>
        </w:rPr>
        <w:t xml:space="preserve">valence </w:t>
      </w:r>
      <w:r>
        <w:rPr>
          <w:spacing w:val="-5"/>
          <w:w w:val="105"/>
          <w:sz w:val="23"/>
        </w:rPr>
        <w:t>electrons.</w:t>
      </w:r>
    </w:p>
    <w:p w:rsidR="00B141CF" w:rsidRDefault="009F45E6">
      <w:pPr>
        <w:pStyle w:val="ListParagraph"/>
        <w:numPr>
          <w:ilvl w:val="2"/>
          <w:numId w:val="39"/>
        </w:numPr>
        <w:tabs>
          <w:tab w:val="left" w:pos="2592"/>
          <w:tab w:val="left" w:pos="2593"/>
        </w:tabs>
        <w:spacing w:before="17"/>
        <w:rPr>
          <w:sz w:val="23"/>
        </w:rPr>
      </w:pPr>
      <w:r>
        <w:rPr>
          <w:w w:val="105"/>
          <w:sz w:val="23"/>
        </w:rPr>
        <w:t>Energy</w:t>
      </w:r>
      <w:r>
        <w:rPr>
          <w:spacing w:val="-12"/>
          <w:w w:val="105"/>
          <w:sz w:val="23"/>
        </w:rPr>
        <w:t xml:space="preserve"> </w:t>
      </w:r>
      <w:r>
        <w:rPr>
          <w:w w:val="105"/>
          <w:sz w:val="23"/>
        </w:rPr>
        <w:t>bands</w:t>
      </w:r>
      <w:r>
        <w:rPr>
          <w:spacing w:val="-6"/>
          <w:w w:val="105"/>
          <w:sz w:val="23"/>
        </w:rPr>
        <w:t xml:space="preserve"> </w:t>
      </w:r>
      <w:r>
        <w:rPr>
          <w:w w:val="105"/>
          <w:sz w:val="23"/>
        </w:rPr>
        <w:t>with</w:t>
      </w:r>
      <w:r>
        <w:rPr>
          <w:spacing w:val="-4"/>
          <w:w w:val="105"/>
          <w:sz w:val="23"/>
        </w:rPr>
        <w:t xml:space="preserve"> reference</w:t>
      </w:r>
      <w:r>
        <w:rPr>
          <w:spacing w:val="-11"/>
          <w:w w:val="105"/>
          <w:sz w:val="23"/>
        </w:rPr>
        <w:t xml:space="preserve"> </w:t>
      </w:r>
      <w:r>
        <w:rPr>
          <w:w w:val="105"/>
          <w:sz w:val="23"/>
        </w:rPr>
        <w:t>to</w:t>
      </w:r>
      <w:r>
        <w:rPr>
          <w:spacing w:val="-5"/>
          <w:w w:val="105"/>
          <w:sz w:val="23"/>
        </w:rPr>
        <w:t xml:space="preserve"> </w:t>
      </w:r>
      <w:r>
        <w:rPr>
          <w:spacing w:val="-3"/>
          <w:w w:val="105"/>
          <w:sz w:val="23"/>
        </w:rPr>
        <w:t>conductors,</w:t>
      </w:r>
      <w:r>
        <w:rPr>
          <w:spacing w:val="-10"/>
          <w:w w:val="105"/>
          <w:sz w:val="23"/>
        </w:rPr>
        <w:t xml:space="preserve"> </w:t>
      </w:r>
      <w:r>
        <w:rPr>
          <w:spacing w:val="-4"/>
          <w:w w:val="105"/>
          <w:sz w:val="23"/>
        </w:rPr>
        <w:t>insulators</w:t>
      </w:r>
      <w:r>
        <w:rPr>
          <w:spacing w:val="-10"/>
          <w:w w:val="105"/>
          <w:sz w:val="23"/>
        </w:rPr>
        <w:t xml:space="preserve"> </w:t>
      </w:r>
      <w:r>
        <w:rPr>
          <w:w w:val="105"/>
          <w:sz w:val="23"/>
        </w:rPr>
        <w:t>and</w:t>
      </w:r>
      <w:r>
        <w:rPr>
          <w:spacing w:val="-31"/>
          <w:w w:val="105"/>
          <w:sz w:val="23"/>
        </w:rPr>
        <w:t xml:space="preserve"> </w:t>
      </w:r>
      <w:r>
        <w:rPr>
          <w:spacing w:val="-4"/>
          <w:w w:val="105"/>
          <w:sz w:val="23"/>
        </w:rPr>
        <w:t>semiconductor.</w:t>
      </w:r>
    </w:p>
    <w:p w:rsidR="00B141CF" w:rsidRDefault="009F45E6">
      <w:pPr>
        <w:pStyle w:val="ListParagraph"/>
        <w:numPr>
          <w:ilvl w:val="1"/>
          <w:numId w:val="39"/>
        </w:numPr>
        <w:tabs>
          <w:tab w:val="left" w:pos="1872"/>
          <w:tab w:val="left" w:pos="1873"/>
        </w:tabs>
        <w:ind w:hanging="722"/>
        <w:rPr>
          <w:sz w:val="23"/>
        </w:rPr>
      </w:pPr>
      <w:r>
        <w:rPr>
          <w:w w:val="105"/>
          <w:sz w:val="23"/>
        </w:rPr>
        <w:t>Electrical</w:t>
      </w:r>
      <w:r>
        <w:rPr>
          <w:spacing w:val="-12"/>
          <w:w w:val="105"/>
          <w:sz w:val="23"/>
        </w:rPr>
        <w:t xml:space="preserve"> </w:t>
      </w:r>
      <w:r>
        <w:rPr>
          <w:spacing w:val="-5"/>
          <w:w w:val="105"/>
          <w:sz w:val="23"/>
        </w:rPr>
        <w:t>Quantities</w:t>
      </w:r>
    </w:p>
    <w:p w:rsidR="00B141CF" w:rsidRDefault="009F45E6">
      <w:pPr>
        <w:pStyle w:val="ListParagraph"/>
        <w:numPr>
          <w:ilvl w:val="2"/>
          <w:numId w:val="39"/>
        </w:numPr>
        <w:tabs>
          <w:tab w:val="left" w:pos="2592"/>
          <w:tab w:val="left" w:pos="2593"/>
        </w:tabs>
        <w:spacing w:before="10"/>
        <w:ind w:hanging="721"/>
        <w:rPr>
          <w:sz w:val="23"/>
        </w:rPr>
      </w:pPr>
      <w:r>
        <w:rPr>
          <w:w w:val="105"/>
          <w:sz w:val="23"/>
        </w:rPr>
        <w:t xml:space="preserve">Potential, </w:t>
      </w:r>
      <w:r>
        <w:rPr>
          <w:spacing w:val="-5"/>
          <w:w w:val="105"/>
          <w:sz w:val="23"/>
        </w:rPr>
        <w:t xml:space="preserve">current </w:t>
      </w:r>
      <w:r>
        <w:rPr>
          <w:w w:val="105"/>
          <w:sz w:val="23"/>
        </w:rPr>
        <w:t>and</w:t>
      </w:r>
      <w:r>
        <w:rPr>
          <w:spacing w:val="-26"/>
          <w:w w:val="105"/>
          <w:sz w:val="23"/>
        </w:rPr>
        <w:t xml:space="preserve"> </w:t>
      </w:r>
      <w:r>
        <w:rPr>
          <w:spacing w:val="-4"/>
          <w:w w:val="105"/>
          <w:sz w:val="23"/>
        </w:rPr>
        <w:t>resistance.</w:t>
      </w:r>
    </w:p>
    <w:p w:rsidR="00B141CF" w:rsidRDefault="009F45E6">
      <w:pPr>
        <w:pStyle w:val="ListParagraph"/>
        <w:numPr>
          <w:ilvl w:val="2"/>
          <w:numId w:val="39"/>
        </w:numPr>
        <w:tabs>
          <w:tab w:val="left" w:pos="2592"/>
          <w:tab w:val="left" w:pos="2593"/>
        </w:tabs>
        <w:spacing w:before="16"/>
        <w:ind w:hanging="721"/>
        <w:rPr>
          <w:sz w:val="23"/>
        </w:rPr>
      </w:pPr>
      <w:r>
        <w:rPr>
          <w:w w:val="105"/>
          <w:sz w:val="23"/>
        </w:rPr>
        <w:t xml:space="preserve">Units of </w:t>
      </w:r>
      <w:r>
        <w:rPr>
          <w:spacing w:val="-4"/>
          <w:w w:val="105"/>
          <w:sz w:val="23"/>
        </w:rPr>
        <w:t xml:space="preserve">potential, </w:t>
      </w:r>
      <w:r>
        <w:rPr>
          <w:spacing w:val="-3"/>
          <w:w w:val="105"/>
          <w:sz w:val="23"/>
        </w:rPr>
        <w:t xml:space="preserve">current </w:t>
      </w:r>
      <w:r>
        <w:rPr>
          <w:w w:val="105"/>
          <w:sz w:val="23"/>
        </w:rPr>
        <w:t>and</w:t>
      </w:r>
      <w:r>
        <w:rPr>
          <w:spacing w:val="-39"/>
          <w:w w:val="105"/>
          <w:sz w:val="23"/>
        </w:rPr>
        <w:t xml:space="preserve"> </w:t>
      </w:r>
      <w:r>
        <w:rPr>
          <w:spacing w:val="-4"/>
          <w:w w:val="105"/>
          <w:sz w:val="23"/>
        </w:rPr>
        <w:t>resistance.</w:t>
      </w:r>
    </w:p>
    <w:p w:rsidR="00B141CF" w:rsidRDefault="009F45E6">
      <w:pPr>
        <w:pStyle w:val="ListParagraph"/>
        <w:numPr>
          <w:ilvl w:val="2"/>
          <w:numId w:val="39"/>
        </w:numPr>
        <w:tabs>
          <w:tab w:val="left" w:pos="2592"/>
          <w:tab w:val="left" w:pos="2593"/>
        </w:tabs>
        <w:ind w:hanging="721"/>
        <w:rPr>
          <w:sz w:val="23"/>
        </w:rPr>
      </w:pPr>
      <w:r>
        <w:rPr>
          <w:spacing w:val="-4"/>
          <w:w w:val="105"/>
          <w:sz w:val="23"/>
        </w:rPr>
        <w:t xml:space="preserve">Conventional </w:t>
      </w:r>
      <w:r>
        <w:rPr>
          <w:w w:val="105"/>
          <w:sz w:val="23"/>
        </w:rPr>
        <w:t xml:space="preserve">and </w:t>
      </w:r>
      <w:r>
        <w:rPr>
          <w:spacing w:val="-5"/>
          <w:w w:val="105"/>
          <w:sz w:val="23"/>
        </w:rPr>
        <w:t>electron</w:t>
      </w:r>
      <w:r>
        <w:rPr>
          <w:spacing w:val="-20"/>
          <w:w w:val="105"/>
          <w:sz w:val="23"/>
        </w:rPr>
        <w:t xml:space="preserve"> </w:t>
      </w:r>
      <w:r>
        <w:rPr>
          <w:spacing w:val="-3"/>
          <w:w w:val="105"/>
          <w:sz w:val="23"/>
        </w:rPr>
        <w:t>current</w:t>
      </w:r>
    </w:p>
    <w:p w:rsidR="00B141CF" w:rsidRDefault="00B141CF">
      <w:pPr>
        <w:pStyle w:val="BodyText"/>
        <w:spacing w:before="7"/>
        <w:ind w:left="0" w:firstLine="0"/>
        <w:rPr>
          <w:sz w:val="24"/>
        </w:rPr>
      </w:pPr>
    </w:p>
    <w:p w:rsidR="00B141CF" w:rsidRDefault="009F45E6">
      <w:pPr>
        <w:pStyle w:val="Heading1"/>
        <w:numPr>
          <w:ilvl w:val="0"/>
          <w:numId w:val="39"/>
        </w:numPr>
        <w:tabs>
          <w:tab w:val="left" w:pos="1151"/>
          <w:tab w:val="left" w:pos="1152"/>
          <w:tab w:val="left" w:pos="9141"/>
        </w:tabs>
      </w:pPr>
      <w:r>
        <w:rPr>
          <w:w w:val="105"/>
        </w:rPr>
        <w:t>DC</w:t>
      </w:r>
      <w:r>
        <w:rPr>
          <w:spacing w:val="-24"/>
          <w:w w:val="105"/>
        </w:rPr>
        <w:t xml:space="preserve"> </w:t>
      </w:r>
      <w:r>
        <w:rPr>
          <w:w w:val="105"/>
        </w:rPr>
        <w:t>FUNDAMENTALS.</w:t>
      </w:r>
      <w:r>
        <w:rPr>
          <w:w w:val="105"/>
        </w:rPr>
        <w:tab/>
      </w:r>
      <w:r>
        <w:rPr>
          <w:spacing w:val="-4"/>
          <w:w w:val="105"/>
        </w:rPr>
        <w:t>(16</w:t>
      </w:r>
      <w:r>
        <w:rPr>
          <w:spacing w:val="-13"/>
          <w:w w:val="105"/>
        </w:rPr>
        <w:t xml:space="preserve"> </w:t>
      </w:r>
      <w:r>
        <w:rPr>
          <w:w w:val="105"/>
        </w:rPr>
        <w:t>Hours)</w:t>
      </w:r>
    </w:p>
    <w:p w:rsidR="00B141CF" w:rsidRDefault="009F45E6">
      <w:pPr>
        <w:pStyle w:val="ListParagraph"/>
        <w:numPr>
          <w:ilvl w:val="1"/>
          <w:numId w:val="39"/>
        </w:numPr>
        <w:tabs>
          <w:tab w:val="left" w:pos="1872"/>
          <w:tab w:val="left" w:pos="1873"/>
        </w:tabs>
        <w:spacing w:before="17"/>
        <w:ind w:hanging="722"/>
        <w:rPr>
          <w:sz w:val="23"/>
        </w:rPr>
      </w:pPr>
      <w:r>
        <w:rPr>
          <w:w w:val="105"/>
          <w:sz w:val="23"/>
        </w:rPr>
        <w:t>Ohm's</w:t>
      </w:r>
      <w:r>
        <w:rPr>
          <w:spacing w:val="-8"/>
          <w:w w:val="105"/>
          <w:sz w:val="23"/>
        </w:rPr>
        <w:t xml:space="preserve"> </w:t>
      </w:r>
      <w:r>
        <w:rPr>
          <w:spacing w:val="-7"/>
          <w:w w:val="105"/>
          <w:sz w:val="23"/>
        </w:rPr>
        <w:t>Law</w:t>
      </w:r>
    </w:p>
    <w:p w:rsidR="00B141CF" w:rsidRDefault="009F45E6">
      <w:pPr>
        <w:pStyle w:val="ListParagraph"/>
        <w:numPr>
          <w:ilvl w:val="2"/>
          <w:numId w:val="39"/>
        </w:numPr>
        <w:tabs>
          <w:tab w:val="left" w:pos="2592"/>
          <w:tab w:val="left" w:pos="2593"/>
        </w:tabs>
        <w:spacing w:before="16"/>
        <w:ind w:hanging="721"/>
        <w:rPr>
          <w:sz w:val="23"/>
        </w:rPr>
      </w:pPr>
      <w:r>
        <w:rPr>
          <w:spacing w:val="-3"/>
          <w:w w:val="105"/>
          <w:sz w:val="23"/>
        </w:rPr>
        <w:t xml:space="preserve">Definition </w:t>
      </w:r>
      <w:r>
        <w:rPr>
          <w:w w:val="105"/>
          <w:sz w:val="23"/>
        </w:rPr>
        <w:t>of Ohm's</w:t>
      </w:r>
      <w:r>
        <w:rPr>
          <w:spacing w:val="-23"/>
          <w:w w:val="105"/>
          <w:sz w:val="23"/>
        </w:rPr>
        <w:t xml:space="preserve"> </w:t>
      </w:r>
      <w:r>
        <w:rPr>
          <w:w w:val="105"/>
          <w:sz w:val="23"/>
        </w:rPr>
        <w:t>law.</w:t>
      </w:r>
    </w:p>
    <w:p w:rsidR="00B141CF" w:rsidRDefault="009F45E6">
      <w:pPr>
        <w:pStyle w:val="ListParagraph"/>
        <w:numPr>
          <w:ilvl w:val="2"/>
          <w:numId w:val="39"/>
        </w:numPr>
        <w:tabs>
          <w:tab w:val="left" w:pos="2592"/>
          <w:tab w:val="left" w:pos="2593"/>
        </w:tabs>
        <w:ind w:hanging="721"/>
        <w:rPr>
          <w:sz w:val="23"/>
        </w:rPr>
      </w:pPr>
      <w:r>
        <w:rPr>
          <w:w w:val="105"/>
          <w:sz w:val="23"/>
        </w:rPr>
        <w:t>Problems on Ohm's</w:t>
      </w:r>
      <w:r>
        <w:rPr>
          <w:spacing w:val="-25"/>
          <w:w w:val="105"/>
          <w:sz w:val="23"/>
        </w:rPr>
        <w:t xml:space="preserve"> </w:t>
      </w:r>
      <w:r>
        <w:rPr>
          <w:spacing w:val="-5"/>
          <w:w w:val="105"/>
          <w:sz w:val="23"/>
        </w:rPr>
        <w:t>Law.</w:t>
      </w:r>
    </w:p>
    <w:p w:rsidR="00B141CF" w:rsidRDefault="009F45E6">
      <w:pPr>
        <w:pStyle w:val="ListParagraph"/>
        <w:numPr>
          <w:ilvl w:val="1"/>
          <w:numId w:val="40"/>
        </w:numPr>
        <w:tabs>
          <w:tab w:val="left" w:pos="1872"/>
          <w:tab w:val="left" w:pos="1873"/>
        </w:tabs>
        <w:ind w:hanging="722"/>
        <w:rPr>
          <w:sz w:val="23"/>
        </w:rPr>
      </w:pPr>
      <w:r>
        <w:rPr>
          <w:spacing w:val="-4"/>
          <w:w w:val="105"/>
          <w:sz w:val="23"/>
        </w:rPr>
        <w:t xml:space="preserve">Laws </w:t>
      </w:r>
      <w:r>
        <w:rPr>
          <w:w w:val="105"/>
          <w:sz w:val="23"/>
        </w:rPr>
        <w:t>of</w:t>
      </w:r>
      <w:r>
        <w:rPr>
          <w:spacing w:val="-17"/>
          <w:w w:val="105"/>
          <w:sz w:val="23"/>
        </w:rPr>
        <w:t xml:space="preserve"> </w:t>
      </w:r>
      <w:r>
        <w:rPr>
          <w:w w:val="105"/>
          <w:sz w:val="23"/>
        </w:rPr>
        <w:t>Resistance</w:t>
      </w:r>
    </w:p>
    <w:p w:rsidR="00B141CF" w:rsidRDefault="009F45E6">
      <w:pPr>
        <w:pStyle w:val="ListParagraph"/>
        <w:numPr>
          <w:ilvl w:val="2"/>
          <w:numId w:val="40"/>
        </w:numPr>
        <w:tabs>
          <w:tab w:val="left" w:pos="2592"/>
          <w:tab w:val="left" w:pos="2593"/>
        </w:tabs>
        <w:spacing w:before="17"/>
        <w:jc w:val="left"/>
        <w:rPr>
          <w:sz w:val="23"/>
        </w:rPr>
      </w:pPr>
      <w:r>
        <w:rPr>
          <w:w w:val="105"/>
          <w:sz w:val="23"/>
        </w:rPr>
        <w:t xml:space="preserve">Specific </w:t>
      </w:r>
      <w:r>
        <w:rPr>
          <w:spacing w:val="-4"/>
          <w:w w:val="105"/>
          <w:sz w:val="23"/>
        </w:rPr>
        <w:t xml:space="preserve">Resistance, conductance </w:t>
      </w:r>
      <w:r>
        <w:rPr>
          <w:w w:val="105"/>
          <w:sz w:val="23"/>
        </w:rPr>
        <w:t>and</w:t>
      </w:r>
      <w:r>
        <w:rPr>
          <w:spacing w:val="-29"/>
          <w:w w:val="105"/>
          <w:sz w:val="23"/>
        </w:rPr>
        <w:t xml:space="preserve"> </w:t>
      </w:r>
      <w:r>
        <w:rPr>
          <w:spacing w:val="-4"/>
          <w:w w:val="105"/>
          <w:sz w:val="23"/>
        </w:rPr>
        <w:t>conductivity.</w:t>
      </w:r>
    </w:p>
    <w:p w:rsidR="00B141CF" w:rsidRDefault="009F45E6">
      <w:pPr>
        <w:pStyle w:val="ListParagraph"/>
        <w:numPr>
          <w:ilvl w:val="2"/>
          <w:numId w:val="40"/>
        </w:numPr>
        <w:tabs>
          <w:tab w:val="left" w:pos="1872"/>
          <w:tab w:val="left" w:pos="1873"/>
        </w:tabs>
        <w:spacing w:line="264" w:lineRule="exact"/>
        <w:ind w:left="1872" w:hanging="722"/>
        <w:jc w:val="left"/>
        <w:rPr>
          <w:sz w:val="23"/>
        </w:rPr>
      </w:pPr>
      <w:r>
        <w:rPr>
          <w:spacing w:val="-4"/>
          <w:w w:val="105"/>
          <w:sz w:val="23"/>
        </w:rPr>
        <w:t>Effect</w:t>
      </w:r>
      <w:r>
        <w:rPr>
          <w:spacing w:val="-13"/>
          <w:w w:val="105"/>
          <w:sz w:val="23"/>
        </w:rPr>
        <w:t xml:space="preserve"> </w:t>
      </w:r>
      <w:r>
        <w:rPr>
          <w:w w:val="105"/>
          <w:sz w:val="23"/>
        </w:rPr>
        <w:t>of</w:t>
      </w:r>
      <w:r>
        <w:rPr>
          <w:spacing w:val="2"/>
          <w:w w:val="105"/>
          <w:sz w:val="23"/>
        </w:rPr>
        <w:t xml:space="preserve"> </w:t>
      </w:r>
      <w:r>
        <w:rPr>
          <w:spacing w:val="-4"/>
          <w:w w:val="105"/>
          <w:sz w:val="23"/>
        </w:rPr>
        <w:t>temperature</w:t>
      </w:r>
      <w:r>
        <w:rPr>
          <w:spacing w:val="-8"/>
          <w:w w:val="105"/>
          <w:sz w:val="23"/>
        </w:rPr>
        <w:t xml:space="preserve"> </w:t>
      </w:r>
      <w:r>
        <w:rPr>
          <w:w w:val="105"/>
          <w:sz w:val="23"/>
        </w:rPr>
        <w:t>on</w:t>
      </w:r>
      <w:r>
        <w:rPr>
          <w:spacing w:val="-1"/>
          <w:w w:val="105"/>
          <w:sz w:val="23"/>
        </w:rPr>
        <w:t xml:space="preserve"> </w:t>
      </w:r>
      <w:r>
        <w:rPr>
          <w:spacing w:val="-4"/>
          <w:w w:val="105"/>
          <w:sz w:val="23"/>
        </w:rPr>
        <w:t>resistance</w:t>
      </w:r>
      <w:r>
        <w:rPr>
          <w:spacing w:val="-9"/>
          <w:w w:val="105"/>
          <w:sz w:val="23"/>
        </w:rPr>
        <w:t xml:space="preserve"> </w:t>
      </w:r>
      <w:r>
        <w:rPr>
          <w:w w:val="105"/>
          <w:sz w:val="23"/>
        </w:rPr>
        <w:t>and</w:t>
      </w:r>
      <w:r>
        <w:rPr>
          <w:spacing w:val="-2"/>
          <w:w w:val="105"/>
          <w:sz w:val="23"/>
        </w:rPr>
        <w:t xml:space="preserve"> </w:t>
      </w:r>
      <w:r>
        <w:rPr>
          <w:w w:val="105"/>
          <w:sz w:val="23"/>
        </w:rPr>
        <w:t>temp.</w:t>
      </w:r>
      <w:r>
        <w:rPr>
          <w:spacing w:val="-5"/>
          <w:w w:val="105"/>
          <w:sz w:val="23"/>
        </w:rPr>
        <w:t xml:space="preserve"> Coefficient</w:t>
      </w:r>
      <w:r>
        <w:rPr>
          <w:spacing w:val="-12"/>
          <w:w w:val="105"/>
          <w:sz w:val="23"/>
        </w:rPr>
        <w:t xml:space="preserve"> </w:t>
      </w:r>
      <w:r>
        <w:rPr>
          <w:w w:val="105"/>
          <w:sz w:val="23"/>
        </w:rPr>
        <w:t>of</w:t>
      </w:r>
      <w:r>
        <w:rPr>
          <w:spacing w:val="-26"/>
          <w:w w:val="105"/>
          <w:sz w:val="23"/>
        </w:rPr>
        <w:t xml:space="preserve"> </w:t>
      </w:r>
      <w:r>
        <w:rPr>
          <w:spacing w:val="-4"/>
          <w:w w:val="105"/>
          <w:sz w:val="23"/>
        </w:rPr>
        <w:t>resistance.</w:t>
      </w:r>
    </w:p>
    <w:p w:rsidR="00B141CF" w:rsidRDefault="009F45E6">
      <w:pPr>
        <w:pStyle w:val="ListParagraph"/>
        <w:numPr>
          <w:ilvl w:val="2"/>
          <w:numId w:val="40"/>
        </w:numPr>
        <w:tabs>
          <w:tab w:val="left" w:pos="2592"/>
          <w:tab w:val="left" w:pos="2593"/>
        </w:tabs>
        <w:spacing w:before="0" w:line="321" w:lineRule="exact"/>
        <w:jc w:val="left"/>
        <w:rPr>
          <w:sz w:val="23"/>
        </w:rPr>
      </w:pPr>
      <w:r>
        <w:rPr>
          <w:w w:val="105"/>
          <w:sz w:val="23"/>
        </w:rPr>
        <w:t>Problems</w:t>
      </w:r>
      <w:r>
        <w:rPr>
          <w:spacing w:val="-9"/>
          <w:w w:val="105"/>
          <w:sz w:val="23"/>
        </w:rPr>
        <w:t xml:space="preserve"> </w:t>
      </w:r>
      <w:r>
        <w:rPr>
          <w:w w:val="105"/>
          <w:sz w:val="23"/>
        </w:rPr>
        <w:t>on</w:t>
      </w:r>
      <w:r>
        <w:rPr>
          <w:spacing w:val="-8"/>
          <w:w w:val="105"/>
          <w:sz w:val="23"/>
        </w:rPr>
        <w:t xml:space="preserve"> </w:t>
      </w:r>
      <w:r>
        <w:rPr>
          <w:w w:val="105"/>
          <w:sz w:val="23"/>
        </w:rPr>
        <w:t>R=</w:t>
      </w:r>
      <w:r>
        <w:rPr>
          <w:spacing w:val="-8"/>
          <w:w w:val="105"/>
          <w:sz w:val="23"/>
        </w:rPr>
        <w:t xml:space="preserve"> </w:t>
      </w:r>
      <w:r>
        <w:rPr>
          <w:w w:val="105"/>
          <w:sz w:val="28"/>
        </w:rPr>
        <w:t>ρ</w:t>
      </w:r>
      <w:r>
        <w:rPr>
          <w:spacing w:val="-20"/>
          <w:w w:val="105"/>
          <w:sz w:val="28"/>
        </w:rPr>
        <w:t xml:space="preserve"> </w:t>
      </w:r>
      <w:r>
        <w:rPr>
          <w:w w:val="105"/>
          <w:sz w:val="23"/>
        </w:rPr>
        <w:t>x</w:t>
      </w:r>
      <w:r>
        <w:rPr>
          <w:spacing w:val="-8"/>
          <w:w w:val="105"/>
          <w:sz w:val="23"/>
        </w:rPr>
        <w:t xml:space="preserve"> </w:t>
      </w:r>
      <w:r>
        <w:rPr>
          <w:spacing w:val="-4"/>
          <w:w w:val="105"/>
          <w:sz w:val="23"/>
        </w:rPr>
        <w:t>L/A</w:t>
      </w:r>
      <w:r>
        <w:rPr>
          <w:spacing w:val="-10"/>
          <w:w w:val="105"/>
          <w:sz w:val="23"/>
        </w:rPr>
        <w:t xml:space="preserve"> </w:t>
      </w:r>
      <w:r>
        <w:rPr>
          <w:w w:val="105"/>
          <w:sz w:val="23"/>
        </w:rPr>
        <w:t>and</w:t>
      </w:r>
      <w:r>
        <w:rPr>
          <w:spacing w:val="-7"/>
          <w:w w:val="105"/>
          <w:sz w:val="23"/>
        </w:rPr>
        <w:t xml:space="preserve"> </w:t>
      </w:r>
      <w:r>
        <w:rPr>
          <w:w w:val="105"/>
          <w:sz w:val="23"/>
        </w:rPr>
        <w:t>R</w:t>
      </w:r>
      <w:r>
        <w:rPr>
          <w:w w:val="105"/>
          <w:sz w:val="23"/>
          <w:vertAlign w:val="subscript"/>
        </w:rPr>
        <w:t>t</w:t>
      </w:r>
      <w:r>
        <w:rPr>
          <w:spacing w:val="-12"/>
          <w:w w:val="105"/>
          <w:sz w:val="23"/>
        </w:rPr>
        <w:t xml:space="preserve"> </w:t>
      </w:r>
      <w:r>
        <w:rPr>
          <w:w w:val="105"/>
          <w:sz w:val="23"/>
        </w:rPr>
        <w:t>=</w:t>
      </w:r>
      <w:r>
        <w:rPr>
          <w:spacing w:val="-8"/>
          <w:w w:val="105"/>
          <w:sz w:val="23"/>
        </w:rPr>
        <w:t xml:space="preserve"> </w:t>
      </w:r>
      <w:r>
        <w:rPr>
          <w:w w:val="105"/>
          <w:sz w:val="23"/>
        </w:rPr>
        <w:t>R</w:t>
      </w:r>
      <w:r>
        <w:rPr>
          <w:w w:val="105"/>
          <w:sz w:val="23"/>
          <w:vertAlign w:val="subscript"/>
        </w:rPr>
        <w:t>o</w:t>
      </w:r>
      <w:r>
        <w:rPr>
          <w:spacing w:val="-11"/>
          <w:w w:val="105"/>
          <w:sz w:val="23"/>
        </w:rPr>
        <w:t xml:space="preserve"> </w:t>
      </w:r>
      <w:r>
        <w:rPr>
          <w:w w:val="105"/>
          <w:sz w:val="23"/>
        </w:rPr>
        <w:t>(1+</w:t>
      </w:r>
      <w:r>
        <w:rPr>
          <w:spacing w:val="-1"/>
          <w:w w:val="105"/>
          <w:sz w:val="23"/>
        </w:rPr>
        <w:t xml:space="preserve"> </w:t>
      </w:r>
      <w:r>
        <w:rPr>
          <w:spacing w:val="-4"/>
          <w:w w:val="105"/>
          <w:sz w:val="23"/>
        </w:rPr>
        <w:t>αt)</w:t>
      </w:r>
    </w:p>
    <w:p w:rsidR="00B141CF" w:rsidRDefault="009F45E6">
      <w:pPr>
        <w:pStyle w:val="ListParagraph"/>
        <w:numPr>
          <w:ilvl w:val="2"/>
          <w:numId w:val="40"/>
        </w:numPr>
        <w:tabs>
          <w:tab w:val="left" w:pos="2592"/>
          <w:tab w:val="left" w:pos="2593"/>
        </w:tabs>
        <w:spacing w:before="6"/>
        <w:jc w:val="left"/>
        <w:rPr>
          <w:sz w:val="23"/>
        </w:rPr>
      </w:pPr>
      <w:r>
        <w:rPr>
          <w:spacing w:val="-3"/>
          <w:w w:val="105"/>
          <w:sz w:val="23"/>
        </w:rPr>
        <w:t xml:space="preserve">Resistance </w:t>
      </w:r>
      <w:r>
        <w:rPr>
          <w:w w:val="105"/>
          <w:sz w:val="23"/>
        </w:rPr>
        <w:t xml:space="preserve">in </w:t>
      </w:r>
      <w:r>
        <w:rPr>
          <w:spacing w:val="-4"/>
          <w:w w:val="105"/>
          <w:sz w:val="23"/>
        </w:rPr>
        <w:t xml:space="preserve">series, </w:t>
      </w:r>
      <w:r>
        <w:rPr>
          <w:spacing w:val="-3"/>
          <w:w w:val="105"/>
          <w:sz w:val="23"/>
        </w:rPr>
        <w:t xml:space="preserve">parallel </w:t>
      </w:r>
      <w:r>
        <w:rPr>
          <w:w w:val="105"/>
          <w:sz w:val="23"/>
        </w:rPr>
        <w:t>and</w:t>
      </w:r>
      <w:r>
        <w:rPr>
          <w:spacing w:val="-35"/>
          <w:w w:val="105"/>
          <w:sz w:val="23"/>
        </w:rPr>
        <w:t xml:space="preserve"> </w:t>
      </w:r>
      <w:r>
        <w:rPr>
          <w:spacing w:val="-5"/>
          <w:w w:val="105"/>
          <w:sz w:val="23"/>
        </w:rPr>
        <w:t>series-parallel</w:t>
      </w:r>
    </w:p>
    <w:p w:rsidR="00B141CF" w:rsidRDefault="009F45E6">
      <w:pPr>
        <w:pStyle w:val="ListParagraph"/>
        <w:numPr>
          <w:ilvl w:val="2"/>
          <w:numId w:val="40"/>
        </w:numPr>
        <w:tabs>
          <w:tab w:val="left" w:pos="2592"/>
          <w:tab w:val="left" w:pos="2593"/>
        </w:tabs>
        <w:spacing w:before="16" w:line="254" w:lineRule="auto"/>
        <w:ind w:right="301"/>
        <w:jc w:val="left"/>
        <w:rPr>
          <w:sz w:val="23"/>
        </w:rPr>
      </w:pPr>
      <w:r>
        <w:rPr>
          <w:w w:val="105"/>
          <w:sz w:val="23"/>
        </w:rPr>
        <w:t>Calculations</w:t>
      </w:r>
      <w:r>
        <w:rPr>
          <w:spacing w:val="-17"/>
          <w:w w:val="105"/>
          <w:sz w:val="23"/>
        </w:rPr>
        <w:t xml:space="preserve"> </w:t>
      </w:r>
      <w:r>
        <w:rPr>
          <w:w w:val="105"/>
          <w:sz w:val="23"/>
        </w:rPr>
        <w:t>on</w:t>
      </w:r>
      <w:r>
        <w:rPr>
          <w:spacing w:val="-10"/>
          <w:w w:val="105"/>
          <w:sz w:val="23"/>
        </w:rPr>
        <w:t xml:space="preserve"> </w:t>
      </w:r>
      <w:r>
        <w:rPr>
          <w:spacing w:val="-4"/>
          <w:w w:val="105"/>
          <w:sz w:val="23"/>
        </w:rPr>
        <w:t>combination</w:t>
      </w:r>
      <w:r>
        <w:rPr>
          <w:spacing w:val="-22"/>
          <w:w w:val="105"/>
          <w:sz w:val="23"/>
        </w:rPr>
        <w:t xml:space="preserve"> </w:t>
      </w:r>
      <w:r>
        <w:rPr>
          <w:w w:val="105"/>
          <w:sz w:val="23"/>
        </w:rPr>
        <w:t>of</w:t>
      </w:r>
      <w:r>
        <w:rPr>
          <w:spacing w:val="-7"/>
          <w:w w:val="105"/>
          <w:sz w:val="23"/>
        </w:rPr>
        <w:t xml:space="preserve"> </w:t>
      </w:r>
      <w:r>
        <w:rPr>
          <w:spacing w:val="-4"/>
          <w:w w:val="105"/>
          <w:sz w:val="23"/>
        </w:rPr>
        <w:t>resistance</w:t>
      </w:r>
      <w:r>
        <w:rPr>
          <w:spacing w:val="-16"/>
          <w:w w:val="105"/>
          <w:sz w:val="23"/>
        </w:rPr>
        <w:t xml:space="preserve"> </w:t>
      </w:r>
      <w:r>
        <w:rPr>
          <w:w w:val="105"/>
          <w:sz w:val="23"/>
        </w:rPr>
        <w:t>and</w:t>
      </w:r>
      <w:r>
        <w:rPr>
          <w:spacing w:val="-16"/>
          <w:w w:val="105"/>
          <w:sz w:val="23"/>
        </w:rPr>
        <w:t xml:space="preserve"> </w:t>
      </w:r>
      <w:r>
        <w:rPr>
          <w:w w:val="105"/>
          <w:sz w:val="23"/>
        </w:rPr>
        <w:t>cells</w:t>
      </w:r>
      <w:r>
        <w:rPr>
          <w:spacing w:val="-11"/>
          <w:w w:val="105"/>
          <w:sz w:val="23"/>
        </w:rPr>
        <w:t xml:space="preserve"> </w:t>
      </w:r>
      <w:r>
        <w:rPr>
          <w:w w:val="105"/>
          <w:sz w:val="23"/>
        </w:rPr>
        <w:t>in</w:t>
      </w:r>
      <w:r>
        <w:rPr>
          <w:spacing w:val="-11"/>
          <w:w w:val="105"/>
          <w:sz w:val="23"/>
        </w:rPr>
        <w:t xml:space="preserve"> </w:t>
      </w:r>
      <w:r>
        <w:rPr>
          <w:spacing w:val="-5"/>
          <w:w w:val="105"/>
          <w:sz w:val="23"/>
        </w:rPr>
        <w:t>series,</w:t>
      </w:r>
      <w:r>
        <w:rPr>
          <w:spacing w:val="-21"/>
          <w:w w:val="105"/>
          <w:sz w:val="23"/>
        </w:rPr>
        <w:t xml:space="preserve"> </w:t>
      </w:r>
      <w:r>
        <w:rPr>
          <w:spacing w:val="-3"/>
          <w:w w:val="105"/>
          <w:sz w:val="23"/>
        </w:rPr>
        <w:t>parallel</w:t>
      </w:r>
      <w:r>
        <w:rPr>
          <w:spacing w:val="-24"/>
          <w:w w:val="105"/>
          <w:sz w:val="23"/>
        </w:rPr>
        <w:t xml:space="preserve"> </w:t>
      </w:r>
      <w:r>
        <w:rPr>
          <w:w w:val="105"/>
          <w:sz w:val="23"/>
        </w:rPr>
        <w:t>and</w:t>
      </w:r>
      <w:r>
        <w:rPr>
          <w:spacing w:val="-11"/>
          <w:w w:val="105"/>
          <w:sz w:val="23"/>
        </w:rPr>
        <w:t xml:space="preserve"> </w:t>
      </w:r>
      <w:r>
        <w:rPr>
          <w:spacing w:val="-3"/>
          <w:w w:val="105"/>
          <w:sz w:val="23"/>
        </w:rPr>
        <w:t xml:space="preserve">series- </w:t>
      </w:r>
      <w:r>
        <w:rPr>
          <w:w w:val="105"/>
          <w:sz w:val="23"/>
        </w:rPr>
        <w:t>parallel</w:t>
      </w:r>
      <w:r>
        <w:rPr>
          <w:spacing w:val="-12"/>
          <w:w w:val="105"/>
          <w:sz w:val="23"/>
        </w:rPr>
        <w:t xml:space="preserve"> </w:t>
      </w:r>
      <w:r>
        <w:rPr>
          <w:spacing w:val="-4"/>
          <w:w w:val="105"/>
          <w:sz w:val="23"/>
        </w:rPr>
        <w:t>combinations.</w:t>
      </w:r>
    </w:p>
    <w:p w:rsidR="00B141CF" w:rsidRDefault="009F45E6">
      <w:pPr>
        <w:pStyle w:val="ListParagraph"/>
        <w:numPr>
          <w:ilvl w:val="2"/>
          <w:numId w:val="40"/>
        </w:numPr>
        <w:tabs>
          <w:tab w:val="left" w:pos="2592"/>
          <w:tab w:val="left" w:pos="2593"/>
        </w:tabs>
        <w:spacing w:before="0" w:line="258" w:lineRule="exact"/>
        <w:jc w:val="left"/>
        <w:rPr>
          <w:sz w:val="23"/>
        </w:rPr>
      </w:pPr>
      <w:r>
        <w:rPr>
          <w:w w:val="105"/>
          <w:sz w:val="23"/>
        </w:rPr>
        <w:t xml:space="preserve">Power and </w:t>
      </w:r>
      <w:r>
        <w:rPr>
          <w:spacing w:val="-3"/>
          <w:w w:val="105"/>
          <w:sz w:val="23"/>
        </w:rPr>
        <w:t xml:space="preserve">Energy their units </w:t>
      </w:r>
      <w:r>
        <w:rPr>
          <w:w w:val="105"/>
          <w:sz w:val="23"/>
        </w:rPr>
        <w:t>and</w:t>
      </w:r>
      <w:r>
        <w:rPr>
          <w:spacing w:val="-43"/>
          <w:w w:val="105"/>
          <w:sz w:val="23"/>
        </w:rPr>
        <w:t xml:space="preserve"> </w:t>
      </w:r>
      <w:r>
        <w:rPr>
          <w:spacing w:val="-5"/>
          <w:w w:val="105"/>
          <w:sz w:val="23"/>
        </w:rPr>
        <w:t>calculations.</w:t>
      </w:r>
    </w:p>
    <w:p w:rsidR="00B141CF" w:rsidRDefault="009F45E6">
      <w:pPr>
        <w:pStyle w:val="ListParagraph"/>
        <w:numPr>
          <w:ilvl w:val="2"/>
          <w:numId w:val="40"/>
        </w:numPr>
        <w:tabs>
          <w:tab w:val="left" w:pos="2592"/>
          <w:tab w:val="left" w:pos="2593"/>
        </w:tabs>
        <w:spacing w:before="10"/>
        <w:jc w:val="left"/>
        <w:rPr>
          <w:sz w:val="23"/>
        </w:rPr>
      </w:pPr>
      <w:r>
        <w:rPr>
          <w:w w:val="105"/>
          <w:sz w:val="23"/>
        </w:rPr>
        <w:t xml:space="preserve">Power </w:t>
      </w:r>
      <w:r>
        <w:rPr>
          <w:spacing w:val="-5"/>
          <w:w w:val="105"/>
          <w:sz w:val="23"/>
        </w:rPr>
        <w:t xml:space="preserve">dissipation </w:t>
      </w:r>
      <w:r>
        <w:rPr>
          <w:w w:val="105"/>
          <w:sz w:val="23"/>
        </w:rPr>
        <w:t>in</w:t>
      </w:r>
      <w:r>
        <w:rPr>
          <w:spacing w:val="-11"/>
          <w:w w:val="105"/>
          <w:sz w:val="23"/>
        </w:rPr>
        <w:t xml:space="preserve"> </w:t>
      </w:r>
      <w:r>
        <w:rPr>
          <w:spacing w:val="-4"/>
          <w:w w:val="105"/>
          <w:sz w:val="23"/>
        </w:rPr>
        <w:t>resistors.</w:t>
      </w:r>
    </w:p>
    <w:p w:rsidR="00B141CF" w:rsidRDefault="009F45E6">
      <w:pPr>
        <w:pStyle w:val="ListParagraph"/>
        <w:numPr>
          <w:ilvl w:val="1"/>
          <w:numId w:val="41"/>
        </w:numPr>
        <w:tabs>
          <w:tab w:val="left" w:pos="1872"/>
          <w:tab w:val="left" w:pos="1873"/>
        </w:tabs>
        <w:spacing w:before="16"/>
        <w:ind w:hanging="722"/>
        <w:rPr>
          <w:sz w:val="23"/>
        </w:rPr>
      </w:pPr>
      <w:r>
        <w:rPr>
          <w:spacing w:val="-4"/>
          <w:w w:val="105"/>
          <w:sz w:val="23"/>
        </w:rPr>
        <w:t>Kirchhoff's</w:t>
      </w:r>
      <w:r>
        <w:rPr>
          <w:spacing w:val="-3"/>
          <w:w w:val="105"/>
          <w:sz w:val="23"/>
        </w:rPr>
        <w:t xml:space="preserve"> </w:t>
      </w:r>
      <w:r>
        <w:rPr>
          <w:spacing w:val="-4"/>
          <w:w w:val="105"/>
          <w:sz w:val="23"/>
        </w:rPr>
        <w:t>Laws</w:t>
      </w:r>
    </w:p>
    <w:p w:rsidR="00B141CF" w:rsidRDefault="009F45E6">
      <w:pPr>
        <w:pStyle w:val="ListParagraph"/>
        <w:numPr>
          <w:ilvl w:val="2"/>
          <w:numId w:val="41"/>
        </w:numPr>
        <w:tabs>
          <w:tab w:val="left" w:pos="2592"/>
          <w:tab w:val="left" w:pos="2593"/>
        </w:tabs>
        <w:rPr>
          <w:sz w:val="23"/>
        </w:rPr>
      </w:pPr>
      <w:r>
        <w:rPr>
          <w:spacing w:val="-4"/>
          <w:w w:val="105"/>
          <w:sz w:val="23"/>
        </w:rPr>
        <w:t xml:space="preserve">Introduction </w:t>
      </w:r>
      <w:r>
        <w:rPr>
          <w:w w:val="105"/>
          <w:sz w:val="23"/>
        </w:rPr>
        <w:t xml:space="preserve">of </w:t>
      </w:r>
      <w:r>
        <w:rPr>
          <w:spacing w:val="-4"/>
          <w:w w:val="105"/>
          <w:sz w:val="23"/>
        </w:rPr>
        <w:t>Kirchhoff's</w:t>
      </w:r>
      <w:r>
        <w:rPr>
          <w:spacing w:val="-15"/>
          <w:w w:val="105"/>
          <w:sz w:val="23"/>
        </w:rPr>
        <w:t xml:space="preserve"> </w:t>
      </w:r>
      <w:r>
        <w:rPr>
          <w:spacing w:val="-3"/>
          <w:w w:val="105"/>
          <w:sz w:val="23"/>
        </w:rPr>
        <w:t>Laws.</w:t>
      </w:r>
    </w:p>
    <w:p w:rsidR="00B141CF" w:rsidRDefault="009F45E6">
      <w:pPr>
        <w:pStyle w:val="ListParagraph"/>
        <w:numPr>
          <w:ilvl w:val="2"/>
          <w:numId w:val="41"/>
        </w:numPr>
        <w:tabs>
          <w:tab w:val="left" w:pos="2592"/>
          <w:tab w:val="left" w:pos="2593"/>
        </w:tabs>
        <w:rPr>
          <w:sz w:val="23"/>
        </w:rPr>
      </w:pPr>
      <w:r>
        <w:rPr>
          <w:spacing w:val="-3"/>
          <w:w w:val="105"/>
          <w:sz w:val="23"/>
        </w:rPr>
        <w:t>Calculation</w:t>
      </w:r>
      <w:r>
        <w:rPr>
          <w:spacing w:val="-7"/>
          <w:w w:val="105"/>
          <w:sz w:val="23"/>
        </w:rPr>
        <w:t xml:space="preserve"> </w:t>
      </w:r>
      <w:r>
        <w:rPr>
          <w:w w:val="105"/>
          <w:sz w:val="23"/>
        </w:rPr>
        <w:t>using</w:t>
      </w:r>
      <w:r>
        <w:rPr>
          <w:spacing w:val="-8"/>
          <w:w w:val="105"/>
          <w:sz w:val="23"/>
        </w:rPr>
        <w:t xml:space="preserve"> </w:t>
      </w:r>
      <w:r>
        <w:rPr>
          <w:w w:val="105"/>
          <w:sz w:val="23"/>
        </w:rPr>
        <w:t>KVL</w:t>
      </w:r>
      <w:r>
        <w:rPr>
          <w:spacing w:val="-13"/>
          <w:w w:val="105"/>
          <w:sz w:val="23"/>
        </w:rPr>
        <w:t xml:space="preserve"> </w:t>
      </w:r>
      <w:r>
        <w:rPr>
          <w:w w:val="105"/>
          <w:sz w:val="23"/>
        </w:rPr>
        <w:t>and</w:t>
      </w:r>
      <w:r>
        <w:rPr>
          <w:spacing w:val="-9"/>
          <w:w w:val="105"/>
          <w:sz w:val="23"/>
        </w:rPr>
        <w:t xml:space="preserve"> </w:t>
      </w:r>
      <w:r>
        <w:rPr>
          <w:w w:val="105"/>
          <w:sz w:val="23"/>
        </w:rPr>
        <w:t>KCL</w:t>
      </w:r>
      <w:r>
        <w:rPr>
          <w:spacing w:val="-13"/>
          <w:w w:val="105"/>
          <w:sz w:val="23"/>
        </w:rPr>
        <w:t xml:space="preserve"> </w:t>
      </w:r>
      <w:r>
        <w:rPr>
          <w:w w:val="105"/>
          <w:sz w:val="23"/>
        </w:rPr>
        <w:t>by</w:t>
      </w:r>
      <w:r>
        <w:rPr>
          <w:spacing w:val="-9"/>
          <w:w w:val="105"/>
          <w:sz w:val="23"/>
        </w:rPr>
        <w:t xml:space="preserve"> </w:t>
      </w:r>
      <w:r>
        <w:rPr>
          <w:w w:val="105"/>
          <w:sz w:val="23"/>
        </w:rPr>
        <w:t>loop</w:t>
      </w:r>
      <w:r>
        <w:rPr>
          <w:spacing w:val="-8"/>
          <w:w w:val="105"/>
          <w:sz w:val="23"/>
        </w:rPr>
        <w:t xml:space="preserve"> </w:t>
      </w:r>
      <w:r>
        <w:rPr>
          <w:w w:val="105"/>
          <w:sz w:val="23"/>
        </w:rPr>
        <w:t>and</w:t>
      </w:r>
      <w:r>
        <w:rPr>
          <w:spacing w:val="-15"/>
          <w:w w:val="105"/>
          <w:sz w:val="23"/>
        </w:rPr>
        <w:t xml:space="preserve"> </w:t>
      </w:r>
      <w:r>
        <w:rPr>
          <w:w w:val="105"/>
          <w:sz w:val="23"/>
        </w:rPr>
        <w:t>node</w:t>
      </w:r>
      <w:r>
        <w:rPr>
          <w:spacing w:val="-17"/>
          <w:w w:val="105"/>
          <w:sz w:val="23"/>
        </w:rPr>
        <w:t xml:space="preserve"> </w:t>
      </w:r>
      <w:r>
        <w:rPr>
          <w:w w:val="105"/>
          <w:sz w:val="23"/>
        </w:rPr>
        <w:t>methods.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41"/>
        </w:numPr>
        <w:tabs>
          <w:tab w:val="left" w:pos="1872"/>
          <w:tab w:val="left" w:pos="1873"/>
        </w:tabs>
        <w:spacing w:before="69"/>
        <w:ind w:hanging="722"/>
        <w:rPr>
          <w:sz w:val="23"/>
        </w:rPr>
      </w:pPr>
      <w:r>
        <w:rPr>
          <w:spacing w:val="-4"/>
          <w:w w:val="105"/>
          <w:sz w:val="23"/>
        </w:rPr>
        <w:lastRenderedPageBreak/>
        <w:t>Resistors</w:t>
      </w:r>
    </w:p>
    <w:p w:rsidR="00B141CF" w:rsidRDefault="009F45E6">
      <w:pPr>
        <w:pStyle w:val="ListParagraph"/>
        <w:numPr>
          <w:ilvl w:val="2"/>
          <w:numId w:val="41"/>
        </w:numPr>
        <w:tabs>
          <w:tab w:val="left" w:pos="2592"/>
          <w:tab w:val="left" w:pos="2593"/>
        </w:tabs>
        <w:rPr>
          <w:sz w:val="23"/>
        </w:rPr>
      </w:pPr>
      <w:r>
        <w:rPr>
          <w:w w:val="105"/>
          <w:sz w:val="23"/>
        </w:rPr>
        <w:t xml:space="preserve">Resistor </w:t>
      </w:r>
      <w:r>
        <w:rPr>
          <w:spacing w:val="-5"/>
          <w:w w:val="105"/>
          <w:sz w:val="23"/>
        </w:rPr>
        <w:t xml:space="preserve">construction </w:t>
      </w:r>
      <w:r>
        <w:rPr>
          <w:w w:val="105"/>
          <w:sz w:val="23"/>
        </w:rPr>
        <w:t>and</w:t>
      </w:r>
      <w:r>
        <w:rPr>
          <w:spacing w:val="-18"/>
          <w:w w:val="105"/>
          <w:sz w:val="23"/>
        </w:rPr>
        <w:t xml:space="preserve"> </w:t>
      </w:r>
      <w:r>
        <w:rPr>
          <w:spacing w:val="-4"/>
          <w:w w:val="105"/>
          <w:sz w:val="23"/>
        </w:rPr>
        <w:t>types.</w:t>
      </w:r>
    </w:p>
    <w:p w:rsidR="00B141CF" w:rsidRDefault="009F45E6">
      <w:pPr>
        <w:pStyle w:val="ListParagraph"/>
        <w:numPr>
          <w:ilvl w:val="2"/>
          <w:numId w:val="41"/>
        </w:numPr>
        <w:tabs>
          <w:tab w:val="left" w:pos="2592"/>
          <w:tab w:val="left" w:pos="2593"/>
        </w:tabs>
        <w:spacing w:before="17"/>
        <w:rPr>
          <w:sz w:val="23"/>
        </w:rPr>
      </w:pPr>
      <w:r>
        <w:rPr>
          <w:spacing w:val="-3"/>
          <w:w w:val="105"/>
          <w:sz w:val="23"/>
        </w:rPr>
        <w:t xml:space="preserve">Application </w:t>
      </w:r>
      <w:r>
        <w:rPr>
          <w:w w:val="105"/>
          <w:sz w:val="23"/>
        </w:rPr>
        <w:t>of</w:t>
      </w:r>
      <w:r>
        <w:rPr>
          <w:spacing w:val="-29"/>
          <w:w w:val="105"/>
          <w:sz w:val="23"/>
        </w:rPr>
        <w:t xml:space="preserve"> </w:t>
      </w:r>
      <w:r>
        <w:rPr>
          <w:spacing w:val="-4"/>
          <w:w w:val="105"/>
          <w:sz w:val="23"/>
        </w:rPr>
        <w:t>resistors.</w:t>
      </w:r>
    </w:p>
    <w:p w:rsidR="00B141CF" w:rsidRDefault="009F45E6">
      <w:pPr>
        <w:pStyle w:val="ListParagraph"/>
        <w:numPr>
          <w:ilvl w:val="2"/>
          <w:numId w:val="41"/>
        </w:numPr>
        <w:tabs>
          <w:tab w:val="left" w:pos="2592"/>
          <w:tab w:val="left" w:pos="2593"/>
        </w:tabs>
        <w:spacing w:before="17"/>
        <w:rPr>
          <w:sz w:val="23"/>
        </w:rPr>
      </w:pPr>
      <w:r>
        <w:rPr>
          <w:spacing w:val="-4"/>
          <w:w w:val="105"/>
          <w:sz w:val="23"/>
        </w:rPr>
        <w:t xml:space="preserve">Resistors, </w:t>
      </w:r>
      <w:r>
        <w:rPr>
          <w:w w:val="105"/>
          <w:sz w:val="23"/>
        </w:rPr>
        <w:t>Power</w:t>
      </w:r>
      <w:r>
        <w:rPr>
          <w:spacing w:val="-29"/>
          <w:w w:val="105"/>
          <w:sz w:val="23"/>
        </w:rPr>
        <w:t xml:space="preserve"> </w:t>
      </w:r>
      <w:r>
        <w:rPr>
          <w:spacing w:val="-5"/>
          <w:w w:val="105"/>
          <w:sz w:val="23"/>
        </w:rPr>
        <w:t>rating.</w:t>
      </w:r>
    </w:p>
    <w:p w:rsidR="00B141CF" w:rsidRDefault="009F45E6">
      <w:pPr>
        <w:pStyle w:val="ListParagraph"/>
        <w:numPr>
          <w:ilvl w:val="2"/>
          <w:numId w:val="41"/>
        </w:numPr>
        <w:tabs>
          <w:tab w:val="left" w:pos="2592"/>
          <w:tab w:val="left" w:pos="2593"/>
        </w:tabs>
        <w:rPr>
          <w:sz w:val="23"/>
        </w:rPr>
      </w:pPr>
      <w:r>
        <w:rPr>
          <w:w w:val="105"/>
          <w:sz w:val="23"/>
        </w:rPr>
        <w:t>Resistor,</w:t>
      </w:r>
      <w:r>
        <w:rPr>
          <w:spacing w:val="-12"/>
          <w:w w:val="105"/>
          <w:sz w:val="23"/>
        </w:rPr>
        <w:t xml:space="preserve"> </w:t>
      </w:r>
      <w:r>
        <w:rPr>
          <w:spacing w:val="-4"/>
          <w:w w:val="105"/>
          <w:sz w:val="23"/>
        </w:rPr>
        <w:t>troubles.</w:t>
      </w:r>
    </w:p>
    <w:p w:rsidR="00B141CF" w:rsidRDefault="009F45E6">
      <w:pPr>
        <w:pStyle w:val="ListParagraph"/>
        <w:numPr>
          <w:ilvl w:val="1"/>
          <w:numId w:val="41"/>
        </w:numPr>
        <w:tabs>
          <w:tab w:val="left" w:pos="1872"/>
          <w:tab w:val="left" w:pos="1873"/>
        </w:tabs>
        <w:ind w:hanging="722"/>
        <w:rPr>
          <w:sz w:val="23"/>
        </w:rPr>
      </w:pPr>
      <w:r>
        <w:rPr>
          <w:w w:val="105"/>
          <w:sz w:val="23"/>
        </w:rPr>
        <w:t>Batteries</w:t>
      </w:r>
    </w:p>
    <w:p w:rsidR="00B141CF" w:rsidRDefault="009F45E6">
      <w:pPr>
        <w:pStyle w:val="ListParagraph"/>
        <w:numPr>
          <w:ilvl w:val="2"/>
          <w:numId w:val="41"/>
        </w:numPr>
        <w:tabs>
          <w:tab w:val="left" w:pos="2592"/>
          <w:tab w:val="left" w:pos="2593"/>
        </w:tabs>
        <w:spacing w:before="16"/>
        <w:rPr>
          <w:sz w:val="23"/>
        </w:rPr>
      </w:pPr>
      <w:r>
        <w:rPr>
          <w:spacing w:val="-3"/>
          <w:w w:val="105"/>
          <w:sz w:val="23"/>
        </w:rPr>
        <w:t xml:space="preserve">Types </w:t>
      </w:r>
      <w:r>
        <w:rPr>
          <w:w w:val="105"/>
          <w:sz w:val="23"/>
        </w:rPr>
        <w:t>of DC</w:t>
      </w:r>
      <w:r>
        <w:rPr>
          <w:spacing w:val="-27"/>
          <w:w w:val="105"/>
          <w:sz w:val="23"/>
        </w:rPr>
        <w:t xml:space="preserve"> </w:t>
      </w:r>
      <w:r>
        <w:rPr>
          <w:w w:val="105"/>
          <w:sz w:val="23"/>
        </w:rPr>
        <w:t>sources.</w:t>
      </w:r>
    </w:p>
    <w:p w:rsidR="00B141CF" w:rsidRDefault="009F45E6">
      <w:pPr>
        <w:pStyle w:val="ListParagraph"/>
        <w:numPr>
          <w:ilvl w:val="2"/>
          <w:numId w:val="41"/>
        </w:numPr>
        <w:tabs>
          <w:tab w:val="left" w:pos="2592"/>
          <w:tab w:val="left" w:pos="2593"/>
        </w:tabs>
        <w:spacing w:before="10" w:line="247" w:lineRule="auto"/>
        <w:ind w:right="755"/>
        <w:rPr>
          <w:sz w:val="23"/>
        </w:rPr>
      </w:pPr>
      <w:r>
        <w:rPr>
          <w:spacing w:val="-3"/>
          <w:w w:val="105"/>
          <w:sz w:val="23"/>
        </w:rPr>
        <w:t>Types</w:t>
      </w:r>
      <w:r>
        <w:rPr>
          <w:spacing w:val="-26"/>
          <w:w w:val="105"/>
          <w:sz w:val="23"/>
        </w:rPr>
        <w:t xml:space="preserve"> </w:t>
      </w:r>
      <w:r>
        <w:rPr>
          <w:w w:val="105"/>
          <w:sz w:val="23"/>
        </w:rPr>
        <w:t>of</w:t>
      </w:r>
      <w:r>
        <w:rPr>
          <w:spacing w:val="-10"/>
          <w:w w:val="105"/>
          <w:sz w:val="23"/>
        </w:rPr>
        <w:t xml:space="preserve"> </w:t>
      </w:r>
      <w:r>
        <w:rPr>
          <w:w w:val="105"/>
          <w:sz w:val="23"/>
        </w:rPr>
        <w:t>cells,</w:t>
      </w:r>
      <w:r>
        <w:rPr>
          <w:spacing w:val="-17"/>
          <w:w w:val="105"/>
          <w:sz w:val="23"/>
        </w:rPr>
        <w:t xml:space="preserve"> </w:t>
      </w:r>
      <w:r>
        <w:rPr>
          <w:spacing w:val="-3"/>
          <w:w w:val="105"/>
          <w:sz w:val="23"/>
        </w:rPr>
        <w:t>Primary</w:t>
      </w:r>
      <w:r>
        <w:rPr>
          <w:spacing w:val="-19"/>
          <w:w w:val="105"/>
          <w:sz w:val="23"/>
        </w:rPr>
        <w:t xml:space="preserve"> </w:t>
      </w:r>
      <w:r>
        <w:rPr>
          <w:w w:val="105"/>
          <w:sz w:val="23"/>
        </w:rPr>
        <w:t>and</w:t>
      </w:r>
      <w:r>
        <w:rPr>
          <w:spacing w:val="-18"/>
          <w:w w:val="105"/>
          <w:sz w:val="23"/>
        </w:rPr>
        <w:t xml:space="preserve"> </w:t>
      </w:r>
      <w:r>
        <w:rPr>
          <w:spacing w:val="-3"/>
          <w:w w:val="105"/>
          <w:sz w:val="23"/>
        </w:rPr>
        <w:t>secondary</w:t>
      </w:r>
      <w:r>
        <w:rPr>
          <w:spacing w:val="-19"/>
          <w:w w:val="105"/>
          <w:sz w:val="23"/>
        </w:rPr>
        <w:t xml:space="preserve"> </w:t>
      </w:r>
      <w:r>
        <w:rPr>
          <w:w w:val="105"/>
          <w:sz w:val="23"/>
        </w:rPr>
        <w:t>cells</w:t>
      </w:r>
      <w:r>
        <w:rPr>
          <w:spacing w:val="-12"/>
          <w:w w:val="105"/>
          <w:sz w:val="23"/>
        </w:rPr>
        <w:t xml:space="preserve"> </w:t>
      </w:r>
      <w:r>
        <w:rPr>
          <w:spacing w:val="-5"/>
          <w:w w:val="105"/>
          <w:sz w:val="23"/>
        </w:rPr>
        <w:t>(Mercury,</w:t>
      </w:r>
      <w:r>
        <w:rPr>
          <w:spacing w:val="-21"/>
          <w:w w:val="105"/>
          <w:sz w:val="23"/>
        </w:rPr>
        <w:t xml:space="preserve"> </w:t>
      </w:r>
      <w:r>
        <w:rPr>
          <w:w w:val="105"/>
          <w:sz w:val="23"/>
        </w:rPr>
        <w:t>silver</w:t>
      </w:r>
      <w:r>
        <w:rPr>
          <w:spacing w:val="-22"/>
          <w:w w:val="105"/>
          <w:sz w:val="23"/>
        </w:rPr>
        <w:t xml:space="preserve"> </w:t>
      </w:r>
      <w:r>
        <w:rPr>
          <w:w w:val="105"/>
          <w:sz w:val="23"/>
        </w:rPr>
        <w:t>oxide,</w:t>
      </w:r>
      <w:r>
        <w:rPr>
          <w:spacing w:val="-17"/>
          <w:w w:val="105"/>
          <w:sz w:val="23"/>
        </w:rPr>
        <w:t xml:space="preserve"> </w:t>
      </w:r>
      <w:r>
        <w:rPr>
          <w:w w:val="105"/>
          <w:sz w:val="23"/>
        </w:rPr>
        <w:t>Nickel- cadmium,</w:t>
      </w:r>
      <w:r>
        <w:rPr>
          <w:spacing w:val="-12"/>
          <w:w w:val="105"/>
          <w:sz w:val="23"/>
        </w:rPr>
        <w:t xml:space="preserve"> </w:t>
      </w:r>
      <w:r>
        <w:rPr>
          <w:w w:val="105"/>
          <w:sz w:val="23"/>
        </w:rPr>
        <w:t>etc.)</w:t>
      </w:r>
    </w:p>
    <w:p w:rsidR="00B141CF" w:rsidRDefault="009F45E6">
      <w:pPr>
        <w:pStyle w:val="ListParagraph"/>
        <w:numPr>
          <w:ilvl w:val="2"/>
          <w:numId w:val="41"/>
        </w:numPr>
        <w:tabs>
          <w:tab w:val="left" w:pos="2592"/>
          <w:tab w:val="left" w:pos="2593"/>
        </w:tabs>
        <w:rPr>
          <w:sz w:val="23"/>
        </w:rPr>
      </w:pPr>
      <w:r>
        <w:rPr>
          <w:spacing w:val="-5"/>
          <w:w w:val="105"/>
          <w:sz w:val="23"/>
        </w:rPr>
        <w:t xml:space="preserve">Lead </w:t>
      </w:r>
      <w:r>
        <w:rPr>
          <w:w w:val="105"/>
          <w:sz w:val="23"/>
        </w:rPr>
        <w:t>acid</w:t>
      </w:r>
      <w:r>
        <w:rPr>
          <w:spacing w:val="-9"/>
          <w:w w:val="105"/>
          <w:sz w:val="23"/>
        </w:rPr>
        <w:t xml:space="preserve"> </w:t>
      </w:r>
      <w:r>
        <w:rPr>
          <w:w w:val="105"/>
          <w:sz w:val="23"/>
        </w:rPr>
        <w:t>batteries.</w:t>
      </w:r>
    </w:p>
    <w:p w:rsidR="00B141CF" w:rsidRDefault="009F45E6">
      <w:pPr>
        <w:pStyle w:val="BodyText"/>
        <w:spacing w:before="10"/>
        <w:ind w:firstLine="0"/>
      </w:pPr>
      <w:r>
        <w:rPr>
          <w:w w:val="105"/>
        </w:rPr>
        <w:t>2.5.4. Solar cell.</w:t>
      </w:r>
    </w:p>
    <w:p w:rsidR="00B141CF" w:rsidRDefault="009F45E6">
      <w:pPr>
        <w:pStyle w:val="ListParagraph"/>
        <w:numPr>
          <w:ilvl w:val="2"/>
          <w:numId w:val="42"/>
        </w:numPr>
        <w:tabs>
          <w:tab w:val="left" w:pos="2592"/>
          <w:tab w:val="left" w:pos="2593"/>
        </w:tabs>
        <w:rPr>
          <w:sz w:val="23"/>
        </w:rPr>
      </w:pPr>
      <w:r>
        <w:rPr>
          <w:spacing w:val="-4"/>
          <w:w w:val="105"/>
          <w:sz w:val="23"/>
        </w:rPr>
        <w:t xml:space="preserve">Internal resistance </w:t>
      </w:r>
      <w:r>
        <w:rPr>
          <w:w w:val="105"/>
          <w:sz w:val="23"/>
        </w:rPr>
        <w:t>of a</w:t>
      </w:r>
      <w:r>
        <w:rPr>
          <w:spacing w:val="-22"/>
          <w:w w:val="105"/>
          <w:sz w:val="23"/>
        </w:rPr>
        <w:t xml:space="preserve"> </w:t>
      </w:r>
      <w:r>
        <w:rPr>
          <w:w w:val="105"/>
          <w:sz w:val="23"/>
        </w:rPr>
        <w:t>cell.</w:t>
      </w:r>
    </w:p>
    <w:p w:rsidR="00B141CF" w:rsidRDefault="009F45E6">
      <w:pPr>
        <w:pStyle w:val="ListParagraph"/>
        <w:numPr>
          <w:ilvl w:val="2"/>
          <w:numId w:val="42"/>
        </w:numPr>
        <w:tabs>
          <w:tab w:val="left" w:pos="2592"/>
          <w:tab w:val="left" w:pos="2593"/>
        </w:tabs>
        <w:spacing w:before="17"/>
        <w:rPr>
          <w:sz w:val="23"/>
        </w:rPr>
      </w:pPr>
      <w:r>
        <w:rPr>
          <w:spacing w:val="-3"/>
          <w:w w:val="105"/>
          <w:sz w:val="23"/>
        </w:rPr>
        <w:t>Application</w:t>
      </w:r>
      <w:r>
        <w:rPr>
          <w:spacing w:val="-9"/>
          <w:w w:val="105"/>
          <w:sz w:val="23"/>
        </w:rPr>
        <w:t xml:space="preserve"> </w:t>
      </w:r>
      <w:r>
        <w:rPr>
          <w:w w:val="105"/>
          <w:sz w:val="23"/>
        </w:rPr>
        <w:t>of</w:t>
      </w:r>
      <w:r>
        <w:rPr>
          <w:spacing w:val="-6"/>
          <w:w w:val="105"/>
          <w:sz w:val="23"/>
        </w:rPr>
        <w:t xml:space="preserve"> </w:t>
      </w:r>
      <w:r>
        <w:rPr>
          <w:spacing w:val="-3"/>
          <w:w w:val="105"/>
          <w:sz w:val="23"/>
        </w:rPr>
        <w:t>cell</w:t>
      </w:r>
      <w:r>
        <w:rPr>
          <w:spacing w:val="-19"/>
          <w:w w:val="105"/>
          <w:sz w:val="23"/>
        </w:rPr>
        <w:t xml:space="preserve"> </w:t>
      </w:r>
      <w:r>
        <w:rPr>
          <w:w w:val="105"/>
          <w:sz w:val="23"/>
        </w:rPr>
        <w:t>as</w:t>
      </w:r>
      <w:r>
        <w:rPr>
          <w:spacing w:val="2"/>
          <w:w w:val="105"/>
          <w:sz w:val="23"/>
        </w:rPr>
        <w:t xml:space="preserve"> </w:t>
      </w:r>
      <w:r>
        <w:rPr>
          <w:w w:val="105"/>
          <w:sz w:val="23"/>
        </w:rPr>
        <w:t>constant</w:t>
      </w:r>
      <w:r>
        <w:rPr>
          <w:spacing w:val="-15"/>
          <w:w w:val="105"/>
          <w:sz w:val="23"/>
        </w:rPr>
        <w:t xml:space="preserve"> </w:t>
      </w:r>
      <w:r>
        <w:rPr>
          <w:w w:val="105"/>
          <w:sz w:val="23"/>
        </w:rPr>
        <w:t>voltage</w:t>
      </w:r>
      <w:r>
        <w:rPr>
          <w:spacing w:val="-3"/>
          <w:w w:val="105"/>
          <w:sz w:val="23"/>
        </w:rPr>
        <w:t xml:space="preserve"> and</w:t>
      </w:r>
      <w:r>
        <w:rPr>
          <w:spacing w:val="1"/>
          <w:w w:val="105"/>
          <w:sz w:val="23"/>
        </w:rPr>
        <w:t xml:space="preserve"> </w:t>
      </w:r>
      <w:r>
        <w:rPr>
          <w:spacing w:val="-4"/>
          <w:w w:val="105"/>
          <w:sz w:val="23"/>
        </w:rPr>
        <w:t>constant</w:t>
      </w:r>
      <w:r>
        <w:rPr>
          <w:spacing w:val="-14"/>
          <w:w w:val="105"/>
          <w:sz w:val="23"/>
        </w:rPr>
        <w:t xml:space="preserve"> </w:t>
      </w:r>
      <w:r>
        <w:rPr>
          <w:spacing w:val="-3"/>
          <w:w w:val="105"/>
          <w:sz w:val="23"/>
        </w:rPr>
        <w:t>current</w:t>
      </w:r>
      <w:r>
        <w:rPr>
          <w:spacing w:val="-33"/>
          <w:w w:val="105"/>
          <w:sz w:val="23"/>
        </w:rPr>
        <w:t xml:space="preserve"> </w:t>
      </w:r>
      <w:r>
        <w:rPr>
          <w:spacing w:val="-3"/>
          <w:w w:val="105"/>
          <w:sz w:val="23"/>
        </w:rPr>
        <w:t>source.</w:t>
      </w:r>
    </w:p>
    <w:p w:rsidR="00B141CF" w:rsidRDefault="00B141CF">
      <w:pPr>
        <w:pStyle w:val="BodyText"/>
        <w:spacing w:before="6"/>
        <w:ind w:left="0" w:firstLine="0"/>
        <w:rPr>
          <w:sz w:val="24"/>
        </w:rPr>
      </w:pPr>
    </w:p>
    <w:p w:rsidR="00B141CF" w:rsidRDefault="009F45E6">
      <w:pPr>
        <w:pStyle w:val="Heading1"/>
        <w:numPr>
          <w:ilvl w:val="0"/>
          <w:numId w:val="39"/>
        </w:numPr>
        <w:tabs>
          <w:tab w:val="left" w:pos="1151"/>
          <w:tab w:val="left" w:pos="1152"/>
          <w:tab w:val="left" w:pos="9083"/>
        </w:tabs>
      </w:pPr>
      <w:r>
        <w:rPr>
          <w:w w:val="105"/>
        </w:rPr>
        <w:t>NETWORK</w:t>
      </w:r>
      <w:r>
        <w:rPr>
          <w:spacing w:val="-20"/>
          <w:w w:val="105"/>
        </w:rPr>
        <w:t xml:space="preserve"> </w:t>
      </w:r>
      <w:r>
        <w:rPr>
          <w:spacing w:val="-3"/>
          <w:w w:val="105"/>
        </w:rPr>
        <w:t>THEOREMS.</w:t>
      </w:r>
      <w:r>
        <w:rPr>
          <w:spacing w:val="-3"/>
          <w:w w:val="105"/>
        </w:rPr>
        <w:tab/>
      </w:r>
      <w:r>
        <w:rPr>
          <w:w w:val="105"/>
        </w:rPr>
        <w:t>(10</w:t>
      </w:r>
      <w:r>
        <w:rPr>
          <w:spacing w:val="53"/>
          <w:w w:val="105"/>
        </w:rPr>
        <w:t xml:space="preserve"> </w:t>
      </w:r>
      <w:r>
        <w:rPr>
          <w:w w:val="105"/>
        </w:rPr>
        <w:t>Hours)</w:t>
      </w:r>
    </w:p>
    <w:p w:rsidR="00B141CF" w:rsidRDefault="009F45E6">
      <w:pPr>
        <w:pStyle w:val="ListParagraph"/>
        <w:numPr>
          <w:ilvl w:val="1"/>
          <w:numId w:val="39"/>
        </w:numPr>
        <w:tabs>
          <w:tab w:val="left" w:pos="1872"/>
          <w:tab w:val="left" w:pos="1873"/>
        </w:tabs>
        <w:spacing w:before="10"/>
        <w:ind w:hanging="722"/>
        <w:rPr>
          <w:sz w:val="23"/>
        </w:rPr>
      </w:pPr>
      <w:r>
        <w:rPr>
          <w:spacing w:val="-4"/>
          <w:w w:val="105"/>
          <w:sz w:val="23"/>
        </w:rPr>
        <w:t xml:space="preserve">Superposition </w:t>
      </w:r>
      <w:r>
        <w:rPr>
          <w:spacing w:val="-3"/>
          <w:w w:val="105"/>
          <w:sz w:val="23"/>
        </w:rPr>
        <w:t xml:space="preserve">theorem </w:t>
      </w:r>
      <w:r>
        <w:rPr>
          <w:w w:val="105"/>
          <w:sz w:val="23"/>
        </w:rPr>
        <w:t xml:space="preserve">for </w:t>
      </w:r>
      <w:r>
        <w:rPr>
          <w:spacing w:val="-5"/>
          <w:w w:val="105"/>
          <w:sz w:val="23"/>
        </w:rPr>
        <w:t>complex</w:t>
      </w:r>
      <w:r>
        <w:rPr>
          <w:spacing w:val="-17"/>
          <w:w w:val="105"/>
          <w:sz w:val="23"/>
        </w:rPr>
        <w:t xml:space="preserve"> </w:t>
      </w:r>
      <w:r>
        <w:rPr>
          <w:spacing w:val="-4"/>
          <w:w w:val="105"/>
          <w:sz w:val="23"/>
        </w:rPr>
        <w:t>circuits.</w:t>
      </w:r>
    </w:p>
    <w:p w:rsidR="00B141CF" w:rsidRDefault="009F45E6">
      <w:pPr>
        <w:pStyle w:val="ListParagraph"/>
        <w:numPr>
          <w:ilvl w:val="1"/>
          <w:numId w:val="39"/>
        </w:numPr>
        <w:tabs>
          <w:tab w:val="left" w:pos="1872"/>
          <w:tab w:val="left" w:pos="1873"/>
        </w:tabs>
        <w:spacing w:before="16"/>
        <w:ind w:hanging="722"/>
        <w:rPr>
          <w:sz w:val="23"/>
        </w:rPr>
      </w:pPr>
      <w:r>
        <w:rPr>
          <w:spacing w:val="-3"/>
          <w:w w:val="105"/>
          <w:sz w:val="23"/>
        </w:rPr>
        <w:t xml:space="preserve">Calculation </w:t>
      </w:r>
      <w:r>
        <w:rPr>
          <w:spacing w:val="-4"/>
          <w:w w:val="105"/>
          <w:sz w:val="23"/>
        </w:rPr>
        <w:t xml:space="preserve">based </w:t>
      </w:r>
      <w:r>
        <w:rPr>
          <w:w w:val="105"/>
          <w:sz w:val="23"/>
        </w:rPr>
        <w:t xml:space="preserve">on the </w:t>
      </w:r>
      <w:r>
        <w:rPr>
          <w:spacing w:val="-4"/>
          <w:w w:val="105"/>
          <w:sz w:val="23"/>
        </w:rPr>
        <w:t>superposition</w:t>
      </w:r>
      <w:r>
        <w:rPr>
          <w:spacing w:val="-35"/>
          <w:w w:val="105"/>
          <w:sz w:val="23"/>
        </w:rPr>
        <w:t xml:space="preserve"> </w:t>
      </w:r>
      <w:r>
        <w:rPr>
          <w:spacing w:val="-4"/>
          <w:w w:val="105"/>
          <w:sz w:val="23"/>
        </w:rPr>
        <w:t>theorem.</w:t>
      </w:r>
    </w:p>
    <w:p w:rsidR="00B141CF" w:rsidRDefault="009F45E6">
      <w:pPr>
        <w:pStyle w:val="ListParagraph"/>
        <w:numPr>
          <w:ilvl w:val="1"/>
          <w:numId w:val="39"/>
        </w:numPr>
        <w:tabs>
          <w:tab w:val="left" w:pos="1872"/>
          <w:tab w:val="left" w:pos="1873"/>
        </w:tabs>
        <w:spacing w:before="16"/>
        <w:ind w:hanging="722"/>
        <w:rPr>
          <w:sz w:val="23"/>
        </w:rPr>
      </w:pPr>
      <w:r>
        <w:rPr>
          <w:w w:val="105"/>
          <w:sz w:val="23"/>
        </w:rPr>
        <w:t xml:space="preserve">Thevenin's </w:t>
      </w:r>
      <w:r>
        <w:rPr>
          <w:spacing w:val="-5"/>
          <w:w w:val="105"/>
          <w:sz w:val="23"/>
        </w:rPr>
        <w:t xml:space="preserve">Theorem </w:t>
      </w:r>
      <w:r>
        <w:rPr>
          <w:spacing w:val="-4"/>
          <w:w w:val="105"/>
          <w:sz w:val="23"/>
        </w:rPr>
        <w:t>circuits</w:t>
      </w:r>
      <w:r>
        <w:rPr>
          <w:spacing w:val="-15"/>
          <w:w w:val="105"/>
          <w:sz w:val="23"/>
        </w:rPr>
        <w:t xml:space="preserve"> </w:t>
      </w:r>
      <w:r>
        <w:rPr>
          <w:spacing w:val="-4"/>
          <w:w w:val="105"/>
          <w:sz w:val="23"/>
        </w:rPr>
        <w:t>simplification.</w:t>
      </w:r>
    </w:p>
    <w:p w:rsidR="00B141CF" w:rsidRDefault="009F45E6">
      <w:pPr>
        <w:pStyle w:val="ListParagraph"/>
        <w:numPr>
          <w:ilvl w:val="1"/>
          <w:numId w:val="39"/>
        </w:numPr>
        <w:tabs>
          <w:tab w:val="left" w:pos="1872"/>
          <w:tab w:val="left" w:pos="1873"/>
        </w:tabs>
        <w:spacing w:before="10"/>
        <w:ind w:hanging="722"/>
        <w:rPr>
          <w:sz w:val="23"/>
        </w:rPr>
      </w:pPr>
      <w:r>
        <w:rPr>
          <w:spacing w:val="-3"/>
          <w:w w:val="105"/>
          <w:sz w:val="23"/>
        </w:rPr>
        <w:t>Calculation</w:t>
      </w:r>
      <w:r>
        <w:rPr>
          <w:spacing w:val="-15"/>
          <w:w w:val="105"/>
          <w:sz w:val="23"/>
        </w:rPr>
        <w:t xml:space="preserve"> </w:t>
      </w:r>
      <w:r>
        <w:rPr>
          <w:w w:val="105"/>
          <w:sz w:val="23"/>
        </w:rPr>
        <w:t>base</w:t>
      </w:r>
      <w:r>
        <w:rPr>
          <w:spacing w:val="-14"/>
          <w:w w:val="105"/>
          <w:sz w:val="23"/>
        </w:rPr>
        <w:t xml:space="preserve"> </w:t>
      </w:r>
      <w:r>
        <w:rPr>
          <w:w w:val="105"/>
          <w:sz w:val="23"/>
        </w:rPr>
        <w:t>on</w:t>
      </w:r>
      <w:r>
        <w:rPr>
          <w:spacing w:val="-9"/>
          <w:w w:val="105"/>
          <w:sz w:val="23"/>
        </w:rPr>
        <w:t xml:space="preserve"> </w:t>
      </w:r>
      <w:r>
        <w:rPr>
          <w:w w:val="105"/>
          <w:sz w:val="23"/>
        </w:rPr>
        <w:t>the</w:t>
      </w:r>
      <w:r>
        <w:rPr>
          <w:spacing w:val="-8"/>
          <w:w w:val="105"/>
          <w:sz w:val="23"/>
        </w:rPr>
        <w:t xml:space="preserve"> </w:t>
      </w:r>
      <w:r>
        <w:rPr>
          <w:spacing w:val="-5"/>
          <w:w w:val="105"/>
          <w:sz w:val="23"/>
        </w:rPr>
        <w:t>Thevenin's</w:t>
      </w:r>
      <w:r>
        <w:rPr>
          <w:spacing w:val="-22"/>
          <w:w w:val="105"/>
          <w:sz w:val="23"/>
        </w:rPr>
        <w:t xml:space="preserve"> </w:t>
      </w:r>
      <w:r>
        <w:rPr>
          <w:spacing w:val="-4"/>
          <w:w w:val="105"/>
          <w:sz w:val="23"/>
        </w:rPr>
        <w:t>theorem.</w:t>
      </w:r>
    </w:p>
    <w:p w:rsidR="00B141CF" w:rsidRDefault="009F45E6">
      <w:pPr>
        <w:pStyle w:val="ListParagraph"/>
        <w:numPr>
          <w:ilvl w:val="1"/>
          <w:numId w:val="39"/>
        </w:numPr>
        <w:tabs>
          <w:tab w:val="left" w:pos="1872"/>
          <w:tab w:val="left" w:pos="1873"/>
        </w:tabs>
        <w:ind w:hanging="722"/>
        <w:rPr>
          <w:sz w:val="23"/>
        </w:rPr>
      </w:pPr>
      <w:r>
        <w:rPr>
          <w:w w:val="105"/>
          <w:sz w:val="23"/>
        </w:rPr>
        <w:t>Norton</w:t>
      </w:r>
      <w:r>
        <w:rPr>
          <w:spacing w:val="-12"/>
          <w:w w:val="105"/>
          <w:sz w:val="23"/>
        </w:rPr>
        <w:t xml:space="preserve"> </w:t>
      </w:r>
      <w:r>
        <w:rPr>
          <w:spacing w:val="-5"/>
          <w:w w:val="105"/>
          <w:sz w:val="23"/>
        </w:rPr>
        <w:t>theorem</w:t>
      </w:r>
      <w:r>
        <w:rPr>
          <w:spacing w:val="-19"/>
          <w:w w:val="105"/>
          <w:sz w:val="23"/>
        </w:rPr>
        <w:t xml:space="preserve"> </w:t>
      </w:r>
      <w:r>
        <w:rPr>
          <w:w w:val="105"/>
          <w:sz w:val="23"/>
        </w:rPr>
        <w:t>and</w:t>
      </w:r>
      <w:r>
        <w:rPr>
          <w:spacing w:val="-12"/>
          <w:w w:val="105"/>
          <w:sz w:val="23"/>
        </w:rPr>
        <w:t xml:space="preserve"> </w:t>
      </w:r>
      <w:r>
        <w:rPr>
          <w:spacing w:val="-5"/>
          <w:w w:val="105"/>
          <w:sz w:val="23"/>
        </w:rPr>
        <w:t>current</w:t>
      </w:r>
      <w:r>
        <w:rPr>
          <w:spacing w:val="-22"/>
          <w:w w:val="105"/>
          <w:sz w:val="23"/>
        </w:rPr>
        <w:t xml:space="preserve"> </w:t>
      </w:r>
      <w:r>
        <w:rPr>
          <w:spacing w:val="-3"/>
          <w:w w:val="105"/>
          <w:sz w:val="23"/>
        </w:rPr>
        <w:t>source</w:t>
      </w:r>
      <w:r>
        <w:rPr>
          <w:spacing w:val="-7"/>
          <w:w w:val="105"/>
          <w:sz w:val="23"/>
        </w:rPr>
        <w:t xml:space="preserve"> </w:t>
      </w:r>
      <w:r>
        <w:rPr>
          <w:spacing w:val="-3"/>
          <w:w w:val="105"/>
          <w:sz w:val="23"/>
        </w:rPr>
        <w:t>concept.</w:t>
      </w:r>
    </w:p>
    <w:p w:rsidR="00B141CF" w:rsidRDefault="009F45E6">
      <w:pPr>
        <w:pStyle w:val="ListParagraph"/>
        <w:numPr>
          <w:ilvl w:val="1"/>
          <w:numId w:val="39"/>
        </w:numPr>
        <w:tabs>
          <w:tab w:val="left" w:pos="1872"/>
          <w:tab w:val="left" w:pos="1873"/>
        </w:tabs>
        <w:spacing w:before="16"/>
        <w:ind w:hanging="722"/>
        <w:rPr>
          <w:sz w:val="23"/>
        </w:rPr>
      </w:pPr>
      <w:r>
        <w:rPr>
          <w:spacing w:val="-3"/>
          <w:w w:val="105"/>
          <w:sz w:val="23"/>
        </w:rPr>
        <w:t>Calculation</w:t>
      </w:r>
      <w:r>
        <w:rPr>
          <w:spacing w:val="-10"/>
          <w:w w:val="105"/>
          <w:sz w:val="23"/>
        </w:rPr>
        <w:t xml:space="preserve"> </w:t>
      </w:r>
      <w:r>
        <w:rPr>
          <w:spacing w:val="-4"/>
          <w:w w:val="105"/>
          <w:sz w:val="23"/>
        </w:rPr>
        <w:t>based</w:t>
      </w:r>
      <w:r>
        <w:rPr>
          <w:spacing w:val="-23"/>
          <w:w w:val="105"/>
          <w:sz w:val="23"/>
        </w:rPr>
        <w:t xml:space="preserve"> </w:t>
      </w:r>
      <w:r>
        <w:rPr>
          <w:w w:val="105"/>
          <w:sz w:val="23"/>
        </w:rPr>
        <w:t>on</w:t>
      </w:r>
      <w:r>
        <w:rPr>
          <w:spacing w:val="-11"/>
          <w:w w:val="105"/>
          <w:sz w:val="23"/>
        </w:rPr>
        <w:t xml:space="preserve"> </w:t>
      </w:r>
      <w:r>
        <w:rPr>
          <w:w w:val="105"/>
          <w:sz w:val="23"/>
        </w:rPr>
        <w:t>the</w:t>
      </w:r>
      <w:r>
        <w:rPr>
          <w:spacing w:val="-11"/>
          <w:w w:val="105"/>
          <w:sz w:val="23"/>
        </w:rPr>
        <w:t xml:space="preserve"> </w:t>
      </w:r>
      <w:r>
        <w:rPr>
          <w:w w:val="105"/>
          <w:sz w:val="23"/>
        </w:rPr>
        <w:t>Norton's</w:t>
      </w:r>
      <w:r>
        <w:rPr>
          <w:spacing w:val="-29"/>
          <w:w w:val="105"/>
          <w:sz w:val="23"/>
        </w:rPr>
        <w:t xml:space="preserve"> </w:t>
      </w:r>
      <w:r>
        <w:rPr>
          <w:spacing w:val="-5"/>
          <w:w w:val="105"/>
          <w:sz w:val="23"/>
        </w:rPr>
        <w:t>Theorem.</w:t>
      </w:r>
    </w:p>
    <w:p w:rsidR="00B141CF" w:rsidRDefault="009F45E6">
      <w:pPr>
        <w:pStyle w:val="ListParagraph"/>
        <w:numPr>
          <w:ilvl w:val="1"/>
          <w:numId w:val="39"/>
        </w:numPr>
        <w:tabs>
          <w:tab w:val="left" w:pos="1872"/>
          <w:tab w:val="left" w:pos="1873"/>
        </w:tabs>
        <w:spacing w:before="10"/>
        <w:ind w:hanging="722"/>
        <w:rPr>
          <w:sz w:val="23"/>
        </w:rPr>
      </w:pPr>
      <w:r>
        <w:rPr>
          <w:w w:val="105"/>
          <w:sz w:val="23"/>
        </w:rPr>
        <w:t>Star and Delta</w:t>
      </w:r>
      <w:r>
        <w:rPr>
          <w:spacing w:val="-24"/>
          <w:w w:val="105"/>
          <w:sz w:val="23"/>
        </w:rPr>
        <w:t xml:space="preserve"> </w:t>
      </w:r>
      <w:r>
        <w:rPr>
          <w:spacing w:val="-4"/>
          <w:w w:val="105"/>
          <w:sz w:val="23"/>
        </w:rPr>
        <w:t>transformation.</w:t>
      </w:r>
    </w:p>
    <w:p w:rsidR="00B141CF" w:rsidRDefault="009F45E6">
      <w:pPr>
        <w:pStyle w:val="ListParagraph"/>
        <w:numPr>
          <w:ilvl w:val="1"/>
          <w:numId w:val="39"/>
        </w:numPr>
        <w:tabs>
          <w:tab w:val="left" w:pos="1872"/>
          <w:tab w:val="left" w:pos="1873"/>
        </w:tabs>
        <w:ind w:hanging="722"/>
        <w:rPr>
          <w:sz w:val="23"/>
        </w:rPr>
      </w:pPr>
      <w:r>
        <w:rPr>
          <w:spacing w:val="-3"/>
          <w:w w:val="105"/>
          <w:sz w:val="23"/>
        </w:rPr>
        <w:t xml:space="preserve">Calculation </w:t>
      </w:r>
      <w:r>
        <w:rPr>
          <w:spacing w:val="-4"/>
          <w:w w:val="105"/>
          <w:sz w:val="23"/>
        </w:rPr>
        <w:t xml:space="preserve">based </w:t>
      </w:r>
      <w:r>
        <w:rPr>
          <w:w w:val="105"/>
          <w:sz w:val="23"/>
        </w:rPr>
        <w:t xml:space="preserve">on Star </w:t>
      </w:r>
      <w:r>
        <w:rPr>
          <w:spacing w:val="-3"/>
          <w:w w:val="105"/>
          <w:sz w:val="23"/>
        </w:rPr>
        <w:t>and Delta</w:t>
      </w:r>
      <w:r>
        <w:rPr>
          <w:spacing w:val="-37"/>
          <w:w w:val="105"/>
          <w:sz w:val="23"/>
        </w:rPr>
        <w:t xml:space="preserve"> </w:t>
      </w:r>
      <w:r>
        <w:rPr>
          <w:spacing w:val="-4"/>
          <w:w w:val="105"/>
          <w:sz w:val="23"/>
        </w:rPr>
        <w:t>transformation</w:t>
      </w:r>
      <w:r>
        <w:rPr>
          <w:color w:val="97CC00"/>
          <w:spacing w:val="-4"/>
          <w:w w:val="105"/>
          <w:sz w:val="23"/>
        </w:rPr>
        <w:t>.</w:t>
      </w:r>
    </w:p>
    <w:p w:rsidR="00B141CF" w:rsidRDefault="00B141CF">
      <w:pPr>
        <w:pStyle w:val="BodyText"/>
        <w:spacing w:before="3"/>
        <w:ind w:left="0" w:firstLine="0"/>
        <w:rPr>
          <w:sz w:val="25"/>
        </w:rPr>
      </w:pPr>
    </w:p>
    <w:p w:rsidR="00B141CF" w:rsidRDefault="009F45E6">
      <w:pPr>
        <w:pStyle w:val="Heading1"/>
        <w:numPr>
          <w:ilvl w:val="0"/>
          <w:numId w:val="39"/>
        </w:numPr>
        <w:tabs>
          <w:tab w:val="left" w:pos="1151"/>
          <w:tab w:val="left" w:pos="1152"/>
          <w:tab w:val="left" w:pos="9083"/>
        </w:tabs>
      </w:pPr>
      <w:r>
        <w:rPr>
          <w:w w:val="105"/>
        </w:rPr>
        <w:t>MAGNETISM</w:t>
      </w:r>
      <w:r>
        <w:rPr>
          <w:spacing w:val="-28"/>
          <w:w w:val="105"/>
        </w:rPr>
        <w:t xml:space="preserve"> </w:t>
      </w:r>
      <w:r>
        <w:rPr>
          <w:w w:val="105"/>
        </w:rPr>
        <w:t>AND</w:t>
      </w:r>
      <w:r>
        <w:rPr>
          <w:spacing w:val="-27"/>
          <w:w w:val="105"/>
        </w:rPr>
        <w:t xml:space="preserve"> </w:t>
      </w:r>
      <w:r>
        <w:rPr>
          <w:spacing w:val="-3"/>
          <w:w w:val="105"/>
        </w:rPr>
        <w:t>ELECTROMAGNETISM.</w:t>
      </w:r>
      <w:r>
        <w:rPr>
          <w:spacing w:val="-3"/>
          <w:w w:val="105"/>
        </w:rPr>
        <w:tab/>
      </w:r>
      <w:r>
        <w:rPr>
          <w:w w:val="105"/>
        </w:rPr>
        <w:t>(12</w:t>
      </w:r>
      <w:r>
        <w:rPr>
          <w:spacing w:val="53"/>
          <w:w w:val="105"/>
        </w:rPr>
        <w:t xml:space="preserve"> </w:t>
      </w:r>
      <w:r>
        <w:rPr>
          <w:w w:val="105"/>
        </w:rPr>
        <w:t>Hours)</w:t>
      </w:r>
    </w:p>
    <w:p w:rsidR="00B141CF" w:rsidRDefault="009F45E6">
      <w:pPr>
        <w:pStyle w:val="ListParagraph"/>
        <w:numPr>
          <w:ilvl w:val="1"/>
          <w:numId w:val="39"/>
        </w:numPr>
        <w:tabs>
          <w:tab w:val="left" w:pos="1872"/>
          <w:tab w:val="left" w:pos="1873"/>
        </w:tabs>
        <w:ind w:hanging="722"/>
        <w:rPr>
          <w:sz w:val="23"/>
        </w:rPr>
      </w:pPr>
      <w:r>
        <w:rPr>
          <w:spacing w:val="-3"/>
          <w:w w:val="105"/>
          <w:sz w:val="23"/>
        </w:rPr>
        <w:t>Magnetism.</w:t>
      </w:r>
    </w:p>
    <w:p w:rsidR="00B141CF" w:rsidRDefault="009F45E6">
      <w:pPr>
        <w:pStyle w:val="ListParagraph"/>
        <w:numPr>
          <w:ilvl w:val="2"/>
          <w:numId w:val="39"/>
        </w:numPr>
        <w:tabs>
          <w:tab w:val="left" w:pos="2592"/>
          <w:tab w:val="left" w:pos="2593"/>
        </w:tabs>
        <w:spacing w:before="17" w:line="247" w:lineRule="auto"/>
        <w:ind w:right="1367" w:hanging="721"/>
        <w:rPr>
          <w:sz w:val="23"/>
        </w:rPr>
      </w:pPr>
      <w:r>
        <w:rPr>
          <w:spacing w:val="-4"/>
          <w:w w:val="105"/>
          <w:sz w:val="23"/>
        </w:rPr>
        <w:t>Introduction</w:t>
      </w:r>
      <w:r>
        <w:rPr>
          <w:spacing w:val="-18"/>
          <w:w w:val="105"/>
          <w:sz w:val="23"/>
        </w:rPr>
        <w:t xml:space="preserve"> </w:t>
      </w:r>
      <w:r>
        <w:rPr>
          <w:w w:val="105"/>
          <w:sz w:val="23"/>
        </w:rPr>
        <w:t>to</w:t>
      </w:r>
      <w:r>
        <w:rPr>
          <w:spacing w:val="-13"/>
          <w:w w:val="105"/>
          <w:sz w:val="23"/>
        </w:rPr>
        <w:t xml:space="preserve"> </w:t>
      </w:r>
      <w:r>
        <w:rPr>
          <w:w w:val="105"/>
          <w:sz w:val="23"/>
        </w:rPr>
        <w:t>magnetism,</w:t>
      </w:r>
      <w:r>
        <w:rPr>
          <w:spacing w:val="-16"/>
          <w:w w:val="105"/>
          <w:sz w:val="23"/>
        </w:rPr>
        <w:t xml:space="preserve"> </w:t>
      </w:r>
      <w:r>
        <w:rPr>
          <w:spacing w:val="-3"/>
          <w:w w:val="105"/>
          <w:sz w:val="23"/>
        </w:rPr>
        <w:t>magnetic</w:t>
      </w:r>
      <w:r>
        <w:rPr>
          <w:spacing w:val="-13"/>
          <w:w w:val="105"/>
          <w:sz w:val="23"/>
        </w:rPr>
        <w:t xml:space="preserve"> </w:t>
      </w:r>
      <w:r>
        <w:rPr>
          <w:spacing w:val="-4"/>
          <w:w w:val="105"/>
          <w:sz w:val="23"/>
        </w:rPr>
        <w:t>line</w:t>
      </w:r>
      <w:r>
        <w:rPr>
          <w:spacing w:val="-10"/>
          <w:w w:val="105"/>
          <w:sz w:val="23"/>
        </w:rPr>
        <w:t xml:space="preserve"> </w:t>
      </w:r>
      <w:r>
        <w:rPr>
          <w:w w:val="105"/>
          <w:sz w:val="23"/>
        </w:rPr>
        <w:t>of</w:t>
      </w:r>
      <w:r>
        <w:rPr>
          <w:spacing w:val="-15"/>
          <w:w w:val="105"/>
          <w:sz w:val="23"/>
        </w:rPr>
        <w:t xml:space="preserve"> </w:t>
      </w:r>
      <w:r>
        <w:rPr>
          <w:spacing w:val="-4"/>
          <w:w w:val="105"/>
          <w:sz w:val="23"/>
        </w:rPr>
        <w:t>force,</w:t>
      </w:r>
      <w:r>
        <w:rPr>
          <w:spacing w:val="-27"/>
          <w:w w:val="105"/>
          <w:sz w:val="23"/>
        </w:rPr>
        <w:t xml:space="preserve"> </w:t>
      </w:r>
      <w:r>
        <w:rPr>
          <w:w w:val="105"/>
          <w:sz w:val="23"/>
        </w:rPr>
        <w:t>flux,</w:t>
      </w:r>
      <w:r>
        <w:rPr>
          <w:spacing w:val="-17"/>
          <w:w w:val="105"/>
          <w:sz w:val="23"/>
        </w:rPr>
        <w:t xml:space="preserve"> </w:t>
      </w:r>
      <w:r>
        <w:rPr>
          <w:spacing w:val="-4"/>
          <w:w w:val="105"/>
          <w:sz w:val="23"/>
        </w:rPr>
        <w:t xml:space="preserve">flux-density, permeability, </w:t>
      </w:r>
      <w:r>
        <w:rPr>
          <w:w w:val="105"/>
          <w:sz w:val="23"/>
        </w:rPr>
        <w:t xml:space="preserve">Reluctance and </w:t>
      </w:r>
      <w:r>
        <w:rPr>
          <w:spacing w:val="-3"/>
          <w:w w:val="105"/>
          <w:sz w:val="23"/>
        </w:rPr>
        <w:t>their</w:t>
      </w:r>
      <w:r>
        <w:rPr>
          <w:spacing w:val="-47"/>
          <w:w w:val="105"/>
          <w:sz w:val="23"/>
        </w:rPr>
        <w:t xml:space="preserve"> </w:t>
      </w:r>
      <w:r>
        <w:rPr>
          <w:w w:val="105"/>
          <w:sz w:val="23"/>
        </w:rPr>
        <w:t>units.</w:t>
      </w:r>
    </w:p>
    <w:p w:rsidR="00B141CF" w:rsidRDefault="009F45E6">
      <w:pPr>
        <w:pStyle w:val="ListParagraph"/>
        <w:numPr>
          <w:ilvl w:val="2"/>
          <w:numId w:val="39"/>
        </w:numPr>
        <w:tabs>
          <w:tab w:val="left" w:pos="2592"/>
          <w:tab w:val="left" w:pos="2593"/>
        </w:tabs>
        <w:spacing w:before="2"/>
        <w:ind w:hanging="721"/>
        <w:rPr>
          <w:sz w:val="23"/>
        </w:rPr>
      </w:pPr>
      <w:r>
        <w:rPr>
          <w:spacing w:val="-4"/>
          <w:w w:val="105"/>
          <w:sz w:val="23"/>
        </w:rPr>
        <w:t xml:space="preserve">Properties </w:t>
      </w:r>
      <w:r>
        <w:rPr>
          <w:w w:val="105"/>
          <w:sz w:val="23"/>
        </w:rPr>
        <w:t xml:space="preserve">of magnetic </w:t>
      </w:r>
      <w:r>
        <w:rPr>
          <w:spacing w:val="-6"/>
          <w:w w:val="105"/>
          <w:sz w:val="23"/>
        </w:rPr>
        <w:t xml:space="preserve">lines </w:t>
      </w:r>
      <w:r>
        <w:rPr>
          <w:w w:val="105"/>
          <w:sz w:val="23"/>
        </w:rPr>
        <w:t>of</w:t>
      </w:r>
      <w:r>
        <w:rPr>
          <w:spacing w:val="-37"/>
          <w:w w:val="105"/>
          <w:sz w:val="23"/>
        </w:rPr>
        <w:t xml:space="preserve"> </w:t>
      </w:r>
      <w:r>
        <w:rPr>
          <w:spacing w:val="-3"/>
          <w:w w:val="105"/>
          <w:sz w:val="23"/>
        </w:rPr>
        <w:t>force.</w:t>
      </w:r>
    </w:p>
    <w:p w:rsidR="00B141CF" w:rsidRDefault="009F45E6">
      <w:pPr>
        <w:pStyle w:val="ListParagraph"/>
        <w:numPr>
          <w:ilvl w:val="2"/>
          <w:numId w:val="39"/>
        </w:numPr>
        <w:tabs>
          <w:tab w:val="left" w:pos="2592"/>
          <w:tab w:val="left" w:pos="2593"/>
        </w:tabs>
        <w:spacing w:before="16"/>
        <w:ind w:hanging="721"/>
        <w:rPr>
          <w:sz w:val="23"/>
        </w:rPr>
      </w:pPr>
      <w:r>
        <w:rPr>
          <w:spacing w:val="-3"/>
          <w:w w:val="105"/>
          <w:sz w:val="23"/>
        </w:rPr>
        <w:t xml:space="preserve">Types </w:t>
      </w:r>
      <w:r>
        <w:rPr>
          <w:w w:val="105"/>
          <w:sz w:val="23"/>
        </w:rPr>
        <w:t>of</w:t>
      </w:r>
      <w:r>
        <w:rPr>
          <w:spacing w:val="-17"/>
          <w:w w:val="105"/>
          <w:sz w:val="23"/>
        </w:rPr>
        <w:t xml:space="preserve"> </w:t>
      </w:r>
      <w:r>
        <w:rPr>
          <w:w w:val="105"/>
          <w:sz w:val="23"/>
        </w:rPr>
        <w:t>magnets.</w:t>
      </w:r>
    </w:p>
    <w:p w:rsidR="00B141CF" w:rsidRDefault="009F45E6">
      <w:pPr>
        <w:pStyle w:val="ListParagraph"/>
        <w:numPr>
          <w:ilvl w:val="2"/>
          <w:numId w:val="39"/>
        </w:numPr>
        <w:tabs>
          <w:tab w:val="left" w:pos="2592"/>
          <w:tab w:val="left" w:pos="2593"/>
        </w:tabs>
        <w:spacing w:before="10" w:line="247" w:lineRule="auto"/>
        <w:ind w:right="832" w:hanging="721"/>
        <w:rPr>
          <w:sz w:val="23"/>
        </w:rPr>
      </w:pPr>
      <w:r>
        <w:rPr>
          <w:w w:val="105"/>
          <w:sz w:val="23"/>
        </w:rPr>
        <w:t>Magnetic</w:t>
      </w:r>
      <w:r>
        <w:rPr>
          <w:spacing w:val="-23"/>
          <w:w w:val="105"/>
          <w:sz w:val="23"/>
        </w:rPr>
        <w:t xml:space="preserve"> </w:t>
      </w:r>
      <w:r>
        <w:rPr>
          <w:spacing w:val="-5"/>
          <w:w w:val="105"/>
          <w:sz w:val="23"/>
        </w:rPr>
        <w:t>properties</w:t>
      </w:r>
      <w:r>
        <w:rPr>
          <w:spacing w:val="-23"/>
          <w:w w:val="105"/>
          <w:sz w:val="23"/>
        </w:rPr>
        <w:t xml:space="preserve"> </w:t>
      </w:r>
      <w:r>
        <w:rPr>
          <w:w w:val="105"/>
          <w:sz w:val="23"/>
        </w:rPr>
        <w:t>of</w:t>
      </w:r>
      <w:r>
        <w:rPr>
          <w:spacing w:val="-19"/>
          <w:w w:val="105"/>
          <w:sz w:val="23"/>
        </w:rPr>
        <w:t xml:space="preserve"> </w:t>
      </w:r>
      <w:r>
        <w:rPr>
          <w:w w:val="105"/>
          <w:sz w:val="23"/>
        </w:rPr>
        <w:t>materials</w:t>
      </w:r>
      <w:r>
        <w:rPr>
          <w:spacing w:val="-17"/>
          <w:w w:val="105"/>
          <w:sz w:val="23"/>
        </w:rPr>
        <w:t xml:space="preserve"> </w:t>
      </w:r>
      <w:r>
        <w:rPr>
          <w:spacing w:val="-5"/>
          <w:w w:val="105"/>
          <w:sz w:val="23"/>
        </w:rPr>
        <w:t>(ferro-,</w:t>
      </w:r>
      <w:r>
        <w:rPr>
          <w:spacing w:val="-25"/>
          <w:w w:val="105"/>
          <w:sz w:val="23"/>
        </w:rPr>
        <w:t xml:space="preserve"> </w:t>
      </w:r>
      <w:r>
        <w:rPr>
          <w:w w:val="105"/>
          <w:sz w:val="23"/>
        </w:rPr>
        <w:t>para-</w:t>
      </w:r>
      <w:r>
        <w:rPr>
          <w:spacing w:val="-19"/>
          <w:w w:val="105"/>
          <w:sz w:val="23"/>
        </w:rPr>
        <w:t xml:space="preserve"> </w:t>
      </w:r>
      <w:r>
        <w:rPr>
          <w:spacing w:val="-3"/>
          <w:w w:val="105"/>
          <w:sz w:val="23"/>
        </w:rPr>
        <w:t>and</w:t>
      </w:r>
      <w:r>
        <w:rPr>
          <w:spacing w:val="-22"/>
          <w:w w:val="105"/>
          <w:sz w:val="23"/>
        </w:rPr>
        <w:t xml:space="preserve"> </w:t>
      </w:r>
      <w:r>
        <w:rPr>
          <w:w w:val="105"/>
          <w:sz w:val="23"/>
        </w:rPr>
        <w:t>dia-magnetic)</w:t>
      </w:r>
      <w:r>
        <w:rPr>
          <w:spacing w:val="-24"/>
          <w:w w:val="105"/>
          <w:sz w:val="23"/>
        </w:rPr>
        <w:t xml:space="preserve"> </w:t>
      </w:r>
      <w:r>
        <w:rPr>
          <w:spacing w:val="-3"/>
          <w:w w:val="105"/>
          <w:sz w:val="23"/>
        </w:rPr>
        <w:t xml:space="preserve">magnetic </w:t>
      </w:r>
      <w:r>
        <w:rPr>
          <w:w w:val="105"/>
          <w:sz w:val="23"/>
        </w:rPr>
        <w:t>induction.</w:t>
      </w:r>
    </w:p>
    <w:p w:rsidR="00B141CF" w:rsidRDefault="009F45E6">
      <w:pPr>
        <w:pStyle w:val="ListParagraph"/>
        <w:numPr>
          <w:ilvl w:val="1"/>
          <w:numId w:val="39"/>
        </w:numPr>
        <w:tabs>
          <w:tab w:val="left" w:pos="1872"/>
          <w:tab w:val="left" w:pos="1873"/>
        </w:tabs>
        <w:spacing w:before="10"/>
        <w:ind w:hanging="722"/>
        <w:rPr>
          <w:sz w:val="23"/>
        </w:rPr>
      </w:pPr>
      <w:r>
        <w:rPr>
          <w:spacing w:val="-4"/>
          <w:w w:val="105"/>
          <w:sz w:val="23"/>
        </w:rPr>
        <w:t>Electromagnetism.</w:t>
      </w:r>
    </w:p>
    <w:p w:rsidR="00B141CF" w:rsidRDefault="009F45E6">
      <w:pPr>
        <w:pStyle w:val="ListParagraph"/>
        <w:numPr>
          <w:ilvl w:val="2"/>
          <w:numId w:val="39"/>
        </w:numPr>
        <w:tabs>
          <w:tab w:val="left" w:pos="2592"/>
          <w:tab w:val="left" w:pos="2593"/>
        </w:tabs>
        <w:ind w:hanging="721"/>
        <w:rPr>
          <w:sz w:val="23"/>
        </w:rPr>
      </w:pPr>
      <w:r>
        <w:rPr>
          <w:spacing w:val="-4"/>
          <w:w w:val="105"/>
          <w:sz w:val="23"/>
        </w:rPr>
        <w:t>Electromagnetism,</w:t>
      </w:r>
      <w:r>
        <w:rPr>
          <w:spacing w:val="-12"/>
          <w:w w:val="105"/>
          <w:sz w:val="23"/>
        </w:rPr>
        <w:t xml:space="preserve"> </w:t>
      </w:r>
      <w:r>
        <w:rPr>
          <w:spacing w:val="-3"/>
          <w:w w:val="105"/>
          <w:sz w:val="23"/>
        </w:rPr>
        <w:t>M.M.F.</w:t>
      </w:r>
      <w:r>
        <w:rPr>
          <w:spacing w:val="-22"/>
          <w:w w:val="105"/>
          <w:sz w:val="23"/>
        </w:rPr>
        <w:t xml:space="preserve"> </w:t>
      </w:r>
      <w:r>
        <w:rPr>
          <w:w w:val="105"/>
          <w:sz w:val="23"/>
        </w:rPr>
        <w:t>(AT)</w:t>
      </w:r>
      <w:r>
        <w:rPr>
          <w:spacing w:val="-9"/>
          <w:w w:val="105"/>
          <w:sz w:val="23"/>
        </w:rPr>
        <w:t xml:space="preserve"> </w:t>
      </w:r>
      <w:r>
        <w:rPr>
          <w:w w:val="105"/>
          <w:sz w:val="23"/>
        </w:rPr>
        <w:t>field</w:t>
      </w:r>
      <w:r>
        <w:rPr>
          <w:spacing w:val="-7"/>
          <w:w w:val="105"/>
          <w:sz w:val="23"/>
        </w:rPr>
        <w:t xml:space="preserve"> </w:t>
      </w:r>
      <w:r>
        <w:rPr>
          <w:spacing w:val="-4"/>
          <w:w w:val="105"/>
          <w:sz w:val="23"/>
        </w:rPr>
        <w:t xml:space="preserve">intensity </w:t>
      </w:r>
      <w:r>
        <w:rPr>
          <w:w w:val="105"/>
          <w:sz w:val="23"/>
        </w:rPr>
        <w:t>(H</w:t>
      </w:r>
      <w:r>
        <w:rPr>
          <w:spacing w:val="-9"/>
          <w:w w:val="105"/>
          <w:sz w:val="23"/>
        </w:rPr>
        <w:t xml:space="preserve"> </w:t>
      </w:r>
      <w:r>
        <w:rPr>
          <w:spacing w:val="-4"/>
          <w:w w:val="105"/>
          <w:sz w:val="23"/>
        </w:rPr>
        <w:t>=AT/L)</w:t>
      </w:r>
      <w:r>
        <w:rPr>
          <w:spacing w:val="-16"/>
          <w:w w:val="105"/>
          <w:sz w:val="23"/>
        </w:rPr>
        <w:t xml:space="preserve"> </w:t>
      </w:r>
      <w:r>
        <w:rPr>
          <w:w w:val="105"/>
          <w:sz w:val="23"/>
        </w:rPr>
        <w:t>ampere</w:t>
      </w:r>
      <w:r>
        <w:rPr>
          <w:spacing w:val="-6"/>
          <w:w w:val="105"/>
          <w:sz w:val="23"/>
        </w:rPr>
        <w:t xml:space="preserve"> </w:t>
      </w:r>
      <w:r>
        <w:rPr>
          <w:spacing w:val="-4"/>
          <w:w w:val="105"/>
          <w:sz w:val="23"/>
        </w:rPr>
        <w:t>turns/meter.</w:t>
      </w:r>
    </w:p>
    <w:p w:rsidR="00B141CF" w:rsidRDefault="009F45E6">
      <w:pPr>
        <w:pStyle w:val="ListParagraph"/>
        <w:numPr>
          <w:ilvl w:val="2"/>
          <w:numId w:val="39"/>
        </w:numPr>
        <w:tabs>
          <w:tab w:val="left" w:pos="2592"/>
          <w:tab w:val="left" w:pos="2593"/>
        </w:tabs>
        <w:ind w:hanging="721"/>
        <w:rPr>
          <w:sz w:val="23"/>
        </w:rPr>
      </w:pPr>
      <w:r>
        <w:rPr>
          <w:w w:val="105"/>
          <w:sz w:val="23"/>
        </w:rPr>
        <w:t>B-H curve and magnetic</w:t>
      </w:r>
      <w:r>
        <w:rPr>
          <w:spacing w:val="-48"/>
          <w:w w:val="105"/>
          <w:sz w:val="23"/>
        </w:rPr>
        <w:t xml:space="preserve"> </w:t>
      </w:r>
      <w:r w:rsidR="00E70A4E">
        <w:rPr>
          <w:spacing w:val="-4"/>
          <w:w w:val="105"/>
          <w:sz w:val="23"/>
        </w:rPr>
        <w:t>Hysteresis</w:t>
      </w:r>
      <w:r>
        <w:rPr>
          <w:spacing w:val="-4"/>
          <w:w w:val="105"/>
          <w:sz w:val="23"/>
        </w:rPr>
        <w:t>.</w:t>
      </w:r>
    </w:p>
    <w:p w:rsidR="00B141CF" w:rsidRDefault="009F45E6">
      <w:pPr>
        <w:pStyle w:val="ListParagraph"/>
        <w:numPr>
          <w:ilvl w:val="2"/>
          <w:numId w:val="39"/>
        </w:numPr>
        <w:tabs>
          <w:tab w:val="left" w:pos="2592"/>
          <w:tab w:val="left" w:pos="2593"/>
        </w:tabs>
        <w:spacing w:before="17"/>
        <w:ind w:hanging="721"/>
        <w:rPr>
          <w:sz w:val="23"/>
        </w:rPr>
      </w:pPr>
      <w:r>
        <w:rPr>
          <w:spacing w:val="-4"/>
          <w:w w:val="105"/>
          <w:sz w:val="23"/>
        </w:rPr>
        <w:t>Electromagnetic</w:t>
      </w:r>
      <w:r>
        <w:rPr>
          <w:spacing w:val="-7"/>
          <w:w w:val="105"/>
          <w:sz w:val="23"/>
        </w:rPr>
        <w:t xml:space="preserve"> </w:t>
      </w:r>
      <w:r>
        <w:rPr>
          <w:spacing w:val="-4"/>
          <w:w w:val="105"/>
          <w:sz w:val="23"/>
        </w:rPr>
        <w:t>induction.</w:t>
      </w:r>
    </w:p>
    <w:p w:rsidR="00B141CF" w:rsidRDefault="009F45E6">
      <w:pPr>
        <w:pStyle w:val="ListParagraph"/>
        <w:numPr>
          <w:ilvl w:val="2"/>
          <w:numId w:val="39"/>
        </w:numPr>
        <w:tabs>
          <w:tab w:val="left" w:pos="2592"/>
          <w:tab w:val="left" w:pos="2593"/>
        </w:tabs>
        <w:spacing w:line="247" w:lineRule="auto"/>
        <w:ind w:right="627" w:hanging="721"/>
        <w:rPr>
          <w:sz w:val="23"/>
        </w:rPr>
      </w:pPr>
      <w:r>
        <w:rPr>
          <w:w w:val="105"/>
          <w:sz w:val="23"/>
        </w:rPr>
        <w:t>Magnetic</w:t>
      </w:r>
      <w:r>
        <w:rPr>
          <w:spacing w:val="-17"/>
          <w:w w:val="105"/>
          <w:sz w:val="23"/>
        </w:rPr>
        <w:t xml:space="preserve"> </w:t>
      </w:r>
      <w:r>
        <w:rPr>
          <w:spacing w:val="-4"/>
          <w:w w:val="105"/>
          <w:sz w:val="23"/>
        </w:rPr>
        <w:t>field</w:t>
      </w:r>
      <w:r>
        <w:rPr>
          <w:spacing w:val="-9"/>
          <w:w w:val="105"/>
          <w:sz w:val="23"/>
        </w:rPr>
        <w:t xml:space="preserve"> </w:t>
      </w:r>
      <w:r>
        <w:rPr>
          <w:spacing w:val="-5"/>
          <w:w w:val="105"/>
          <w:sz w:val="23"/>
        </w:rPr>
        <w:t>around</w:t>
      </w:r>
      <w:r>
        <w:rPr>
          <w:spacing w:val="-21"/>
          <w:w w:val="105"/>
          <w:sz w:val="23"/>
        </w:rPr>
        <w:t xml:space="preserve"> </w:t>
      </w:r>
      <w:r>
        <w:rPr>
          <w:w w:val="105"/>
          <w:sz w:val="23"/>
        </w:rPr>
        <w:t>a</w:t>
      </w:r>
      <w:r>
        <w:rPr>
          <w:spacing w:val="-5"/>
          <w:w w:val="105"/>
          <w:sz w:val="23"/>
        </w:rPr>
        <w:t xml:space="preserve"> </w:t>
      </w:r>
      <w:r>
        <w:rPr>
          <w:spacing w:val="-3"/>
          <w:w w:val="105"/>
          <w:sz w:val="23"/>
        </w:rPr>
        <w:t>current</w:t>
      </w:r>
      <w:r>
        <w:rPr>
          <w:spacing w:val="-20"/>
          <w:w w:val="105"/>
          <w:sz w:val="23"/>
        </w:rPr>
        <w:t xml:space="preserve"> </w:t>
      </w:r>
      <w:r>
        <w:rPr>
          <w:spacing w:val="-4"/>
          <w:w w:val="105"/>
          <w:sz w:val="23"/>
        </w:rPr>
        <w:t>carrying</w:t>
      </w:r>
      <w:r>
        <w:rPr>
          <w:spacing w:val="-14"/>
          <w:w w:val="105"/>
          <w:sz w:val="23"/>
        </w:rPr>
        <w:t xml:space="preserve"> </w:t>
      </w:r>
      <w:r>
        <w:rPr>
          <w:w w:val="105"/>
          <w:sz w:val="23"/>
        </w:rPr>
        <w:t>conductor</w:t>
      </w:r>
      <w:r>
        <w:rPr>
          <w:spacing w:val="-19"/>
          <w:w w:val="105"/>
          <w:sz w:val="23"/>
        </w:rPr>
        <w:t xml:space="preserve"> </w:t>
      </w:r>
      <w:r>
        <w:rPr>
          <w:spacing w:val="-3"/>
          <w:w w:val="105"/>
          <w:sz w:val="23"/>
        </w:rPr>
        <w:t>and</w:t>
      </w:r>
      <w:r>
        <w:rPr>
          <w:spacing w:val="-9"/>
          <w:w w:val="105"/>
          <w:sz w:val="23"/>
        </w:rPr>
        <w:t xml:space="preserve"> </w:t>
      </w:r>
      <w:r>
        <w:rPr>
          <w:spacing w:val="-5"/>
          <w:w w:val="105"/>
          <w:sz w:val="23"/>
        </w:rPr>
        <w:t>solenoids</w:t>
      </w:r>
      <w:r>
        <w:rPr>
          <w:spacing w:val="-17"/>
          <w:w w:val="105"/>
          <w:sz w:val="23"/>
        </w:rPr>
        <w:t xml:space="preserve"> </w:t>
      </w:r>
      <w:r>
        <w:rPr>
          <w:w w:val="105"/>
          <w:sz w:val="23"/>
        </w:rPr>
        <w:t>cork</w:t>
      </w:r>
      <w:r>
        <w:rPr>
          <w:spacing w:val="-15"/>
          <w:w w:val="105"/>
          <w:sz w:val="23"/>
        </w:rPr>
        <w:t xml:space="preserve"> </w:t>
      </w:r>
      <w:r>
        <w:rPr>
          <w:spacing w:val="-5"/>
          <w:w w:val="105"/>
          <w:sz w:val="23"/>
        </w:rPr>
        <w:t xml:space="preserve">screw </w:t>
      </w:r>
      <w:r>
        <w:rPr>
          <w:w w:val="105"/>
          <w:sz w:val="23"/>
        </w:rPr>
        <w:t>and left hand</w:t>
      </w:r>
      <w:r>
        <w:rPr>
          <w:spacing w:val="-26"/>
          <w:w w:val="105"/>
          <w:sz w:val="23"/>
        </w:rPr>
        <w:t xml:space="preserve"> </w:t>
      </w:r>
      <w:r>
        <w:rPr>
          <w:spacing w:val="-5"/>
          <w:w w:val="105"/>
          <w:sz w:val="23"/>
        </w:rPr>
        <w:t>rules.</w:t>
      </w:r>
    </w:p>
    <w:p w:rsidR="00B141CF" w:rsidRDefault="009F45E6">
      <w:pPr>
        <w:pStyle w:val="ListParagraph"/>
        <w:numPr>
          <w:ilvl w:val="2"/>
          <w:numId w:val="39"/>
        </w:numPr>
        <w:tabs>
          <w:tab w:val="left" w:pos="2592"/>
          <w:tab w:val="left" w:pos="2593"/>
        </w:tabs>
        <w:spacing w:before="10"/>
        <w:ind w:hanging="721"/>
        <w:rPr>
          <w:sz w:val="23"/>
        </w:rPr>
      </w:pPr>
      <w:r>
        <w:rPr>
          <w:w w:val="105"/>
          <w:sz w:val="23"/>
        </w:rPr>
        <w:t xml:space="preserve">Force between two </w:t>
      </w:r>
      <w:r>
        <w:rPr>
          <w:spacing w:val="-3"/>
          <w:w w:val="105"/>
          <w:sz w:val="23"/>
        </w:rPr>
        <w:t xml:space="preserve">magnetic fields and </w:t>
      </w:r>
      <w:r>
        <w:rPr>
          <w:w w:val="105"/>
          <w:sz w:val="23"/>
        </w:rPr>
        <w:t>motor</w:t>
      </w:r>
      <w:r>
        <w:rPr>
          <w:spacing w:val="-46"/>
          <w:w w:val="105"/>
          <w:sz w:val="23"/>
        </w:rPr>
        <w:t xml:space="preserve"> </w:t>
      </w:r>
      <w:r>
        <w:rPr>
          <w:spacing w:val="-6"/>
          <w:w w:val="105"/>
          <w:sz w:val="23"/>
        </w:rPr>
        <w:t>action.</w:t>
      </w:r>
    </w:p>
    <w:p w:rsidR="00B141CF" w:rsidRDefault="009F45E6">
      <w:pPr>
        <w:pStyle w:val="ListParagraph"/>
        <w:numPr>
          <w:ilvl w:val="2"/>
          <w:numId w:val="39"/>
        </w:numPr>
        <w:tabs>
          <w:tab w:val="left" w:pos="2592"/>
          <w:tab w:val="left" w:pos="2593"/>
        </w:tabs>
        <w:ind w:hanging="721"/>
        <w:rPr>
          <w:sz w:val="23"/>
        </w:rPr>
      </w:pPr>
      <w:r>
        <w:rPr>
          <w:spacing w:val="-4"/>
          <w:w w:val="105"/>
          <w:sz w:val="23"/>
        </w:rPr>
        <w:t xml:space="preserve">Faraday’s </w:t>
      </w:r>
      <w:r>
        <w:rPr>
          <w:w w:val="105"/>
          <w:sz w:val="23"/>
        </w:rPr>
        <w:t xml:space="preserve">Law of </w:t>
      </w:r>
      <w:r>
        <w:rPr>
          <w:spacing w:val="-4"/>
          <w:w w:val="105"/>
          <w:sz w:val="23"/>
        </w:rPr>
        <w:t xml:space="preserve">Electromagnetic </w:t>
      </w:r>
      <w:r>
        <w:rPr>
          <w:w w:val="105"/>
          <w:sz w:val="23"/>
        </w:rPr>
        <w:t>induction</w:t>
      </w:r>
      <w:r>
        <w:rPr>
          <w:spacing w:val="-33"/>
          <w:w w:val="105"/>
          <w:sz w:val="23"/>
        </w:rPr>
        <w:t xml:space="preserve"> </w:t>
      </w:r>
      <w:r>
        <w:rPr>
          <w:spacing w:val="-4"/>
          <w:w w:val="105"/>
          <w:sz w:val="23"/>
        </w:rPr>
        <w:t>(R=NdΦ/dt.)</w:t>
      </w:r>
    </w:p>
    <w:p w:rsidR="00B141CF" w:rsidRDefault="009F45E6">
      <w:pPr>
        <w:pStyle w:val="ListParagraph"/>
        <w:numPr>
          <w:ilvl w:val="2"/>
          <w:numId w:val="39"/>
        </w:numPr>
        <w:tabs>
          <w:tab w:val="left" w:pos="2592"/>
          <w:tab w:val="left" w:pos="2593"/>
        </w:tabs>
        <w:ind w:hanging="721"/>
        <w:rPr>
          <w:sz w:val="23"/>
        </w:rPr>
      </w:pPr>
      <w:r>
        <w:rPr>
          <w:spacing w:val="-4"/>
          <w:w w:val="105"/>
          <w:sz w:val="23"/>
        </w:rPr>
        <w:t>Lenz's</w:t>
      </w:r>
      <w:r>
        <w:rPr>
          <w:spacing w:val="-2"/>
          <w:w w:val="105"/>
          <w:sz w:val="23"/>
        </w:rPr>
        <w:t xml:space="preserve"> </w:t>
      </w:r>
      <w:r>
        <w:rPr>
          <w:spacing w:val="-4"/>
          <w:w w:val="105"/>
          <w:sz w:val="23"/>
        </w:rPr>
        <w:t>Law.</w:t>
      </w:r>
    </w:p>
    <w:p w:rsidR="00B141CF" w:rsidRDefault="00B141CF">
      <w:pPr>
        <w:pStyle w:val="BodyText"/>
        <w:spacing w:before="3"/>
        <w:ind w:left="0" w:firstLine="0"/>
        <w:rPr>
          <w:sz w:val="25"/>
        </w:rPr>
      </w:pPr>
    </w:p>
    <w:p w:rsidR="00B141CF" w:rsidRDefault="009F45E6">
      <w:pPr>
        <w:pStyle w:val="Heading1"/>
        <w:numPr>
          <w:ilvl w:val="0"/>
          <w:numId w:val="39"/>
        </w:numPr>
        <w:tabs>
          <w:tab w:val="left" w:pos="1151"/>
          <w:tab w:val="left" w:pos="1152"/>
          <w:tab w:val="left" w:pos="9155"/>
        </w:tabs>
      </w:pPr>
      <w:r>
        <w:rPr>
          <w:spacing w:val="-3"/>
          <w:w w:val="105"/>
        </w:rPr>
        <w:t>ELECTROSTATICS.</w:t>
      </w:r>
      <w:r>
        <w:rPr>
          <w:spacing w:val="-3"/>
          <w:w w:val="105"/>
        </w:rPr>
        <w:tab/>
      </w:r>
      <w:r>
        <w:rPr>
          <w:w w:val="105"/>
        </w:rPr>
        <w:t>(12</w:t>
      </w:r>
      <w:r>
        <w:rPr>
          <w:spacing w:val="-14"/>
          <w:w w:val="105"/>
        </w:rPr>
        <w:t xml:space="preserve"> </w:t>
      </w:r>
      <w:r>
        <w:rPr>
          <w:w w:val="105"/>
        </w:rPr>
        <w:t>Hours)</w:t>
      </w:r>
    </w:p>
    <w:p w:rsidR="00B141CF" w:rsidRDefault="009F45E6">
      <w:pPr>
        <w:pStyle w:val="ListParagraph"/>
        <w:numPr>
          <w:ilvl w:val="1"/>
          <w:numId w:val="39"/>
        </w:numPr>
        <w:tabs>
          <w:tab w:val="left" w:pos="1872"/>
          <w:tab w:val="left" w:pos="1873"/>
        </w:tabs>
        <w:ind w:hanging="722"/>
        <w:rPr>
          <w:sz w:val="23"/>
        </w:rPr>
      </w:pPr>
      <w:r>
        <w:rPr>
          <w:w w:val="105"/>
          <w:sz w:val="23"/>
        </w:rPr>
        <w:t>Principle</w:t>
      </w:r>
      <w:r>
        <w:rPr>
          <w:spacing w:val="-9"/>
          <w:w w:val="105"/>
          <w:sz w:val="23"/>
        </w:rPr>
        <w:t xml:space="preserve"> </w:t>
      </w:r>
      <w:r>
        <w:rPr>
          <w:w w:val="105"/>
          <w:sz w:val="23"/>
        </w:rPr>
        <w:t>of</w:t>
      </w:r>
      <w:r>
        <w:rPr>
          <w:spacing w:val="-4"/>
          <w:w w:val="105"/>
          <w:sz w:val="23"/>
        </w:rPr>
        <w:t xml:space="preserve"> electrostatic,</w:t>
      </w:r>
      <w:r>
        <w:rPr>
          <w:spacing w:val="-12"/>
          <w:w w:val="105"/>
          <w:sz w:val="23"/>
        </w:rPr>
        <w:t xml:space="preserve"> </w:t>
      </w:r>
      <w:r>
        <w:rPr>
          <w:w w:val="105"/>
          <w:sz w:val="23"/>
        </w:rPr>
        <w:t>positive</w:t>
      </w:r>
      <w:r>
        <w:rPr>
          <w:spacing w:val="-9"/>
          <w:w w:val="105"/>
          <w:sz w:val="23"/>
        </w:rPr>
        <w:t xml:space="preserve"> </w:t>
      </w:r>
      <w:r>
        <w:rPr>
          <w:w w:val="105"/>
          <w:sz w:val="23"/>
        </w:rPr>
        <w:t xml:space="preserve">and </w:t>
      </w:r>
      <w:r>
        <w:rPr>
          <w:spacing w:val="-5"/>
          <w:w w:val="105"/>
          <w:sz w:val="23"/>
        </w:rPr>
        <w:t>negative</w:t>
      </w:r>
      <w:r>
        <w:rPr>
          <w:spacing w:val="-29"/>
          <w:w w:val="105"/>
          <w:sz w:val="23"/>
        </w:rPr>
        <w:t xml:space="preserve"> </w:t>
      </w:r>
      <w:r>
        <w:rPr>
          <w:spacing w:val="-3"/>
          <w:w w:val="105"/>
          <w:sz w:val="23"/>
        </w:rPr>
        <w:t>charges.</w:t>
      </w:r>
    </w:p>
    <w:p w:rsidR="00B141CF" w:rsidRDefault="009F45E6">
      <w:pPr>
        <w:pStyle w:val="ListParagraph"/>
        <w:numPr>
          <w:ilvl w:val="1"/>
          <w:numId w:val="39"/>
        </w:numPr>
        <w:tabs>
          <w:tab w:val="left" w:pos="1872"/>
          <w:tab w:val="left" w:pos="1873"/>
        </w:tabs>
        <w:spacing w:before="16"/>
        <w:ind w:hanging="722"/>
        <w:rPr>
          <w:sz w:val="23"/>
        </w:rPr>
      </w:pPr>
      <w:r>
        <w:rPr>
          <w:spacing w:val="-4"/>
          <w:w w:val="105"/>
          <w:sz w:val="23"/>
        </w:rPr>
        <w:t xml:space="preserve">Laws </w:t>
      </w:r>
      <w:r>
        <w:rPr>
          <w:w w:val="105"/>
          <w:sz w:val="23"/>
        </w:rPr>
        <w:t>of</w:t>
      </w:r>
      <w:r>
        <w:rPr>
          <w:spacing w:val="-17"/>
          <w:w w:val="105"/>
          <w:sz w:val="23"/>
        </w:rPr>
        <w:t xml:space="preserve"> </w:t>
      </w:r>
      <w:r>
        <w:rPr>
          <w:w w:val="105"/>
          <w:sz w:val="23"/>
        </w:rPr>
        <w:t>electrostatic.</w:t>
      </w:r>
    </w:p>
    <w:p w:rsidR="00B141CF" w:rsidRDefault="009F45E6">
      <w:pPr>
        <w:pStyle w:val="ListParagraph"/>
        <w:numPr>
          <w:ilvl w:val="1"/>
          <w:numId w:val="39"/>
        </w:numPr>
        <w:tabs>
          <w:tab w:val="left" w:pos="1872"/>
          <w:tab w:val="left" w:pos="1873"/>
        </w:tabs>
        <w:spacing w:before="10"/>
        <w:ind w:hanging="722"/>
        <w:rPr>
          <w:sz w:val="23"/>
        </w:rPr>
      </w:pPr>
      <w:r>
        <w:rPr>
          <w:spacing w:val="-4"/>
          <w:w w:val="105"/>
          <w:sz w:val="23"/>
        </w:rPr>
        <w:t xml:space="preserve">Electrostatic </w:t>
      </w:r>
      <w:r>
        <w:rPr>
          <w:w w:val="105"/>
          <w:sz w:val="23"/>
        </w:rPr>
        <w:t xml:space="preserve">induction </w:t>
      </w:r>
      <w:r>
        <w:rPr>
          <w:spacing w:val="-3"/>
          <w:w w:val="105"/>
          <w:sz w:val="23"/>
        </w:rPr>
        <w:t xml:space="preserve">and </w:t>
      </w:r>
      <w:r>
        <w:rPr>
          <w:w w:val="105"/>
          <w:sz w:val="23"/>
        </w:rPr>
        <w:t>field</w:t>
      </w:r>
      <w:r>
        <w:rPr>
          <w:spacing w:val="-28"/>
          <w:w w:val="105"/>
          <w:sz w:val="23"/>
        </w:rPr>
        <w:t xml:space="preserve"> </w:t>
      </w:r>
      <w:r>
        <w:rPr>
          <w:spacing w:val="-4"/>
          <w:w w:val="105"/>
          <w:sz w:val="23"/>
        </w:rPr>
        <w:t>strength.</w:t>
      </w:r>
    </w:p>
    <w:p w:rsidR="00B141CF" w:rsidRDefault="009F45E6">
      <w:pPr>
        <w:pStyle w:val="ListParagraph"/>
        <w:numPr>
          <w:ilvl w:val="1"/>
          <w:numId w:val="39"/>
        </w:numPr>
        <w:tabs>
          <w:tab w:val="left" w:pos="1872"/>
          <w:tab w:val="left" w:pos="1873"/>
        </w:tabs>
        <w:spacing w:before="16"/>
        <w:ind w:hanging="722"/>
        <w:rPr>
          <w:sz w:val="23"/>
        </w:rPr>
      </w:pPr>
      <w:r>
        <w:rPr>
          <w:spacing w:val="-4"/>
          <w:w w:val="105"/>
          <w:sz w:val="23"/>
        </w:rPr>
        <w:t>Properties</w:t>
      </w:r>
      <w:r>
        <w:rPr>
          <w:spacing w:val="-18"/>
          <w:w w:val="105"/>
          <w:sz w:val="23"/>
        </w:rPr>
        <w:t xml:space="preserve"> </w:t>
      </w:r>
      <w:r>
        <w:rPr>
          <w:w w:val="105"/>
          <w:sz w:val="23"/>
        </w:rPr>
        <w:t>of</w:t>
      </w:r>
      <w:r>
        <w:rPr>
          <w:spacing w:val="-13"/>
          <w:w w:val="105"/>
          <w:sz w:val="23"/>
        </w:rPr>
        <w:t xml:space="preserve"> </w:t>
      </w:r>
      <w:r>
        <w:rPr>
          <w:w w:val="105"/>
          <w:sz w:val="23"/>
        </w:rPr>
        <w:t>electric</w:t>
      </w:r>
      <w:r>
        <w:rPr>
          <w:spacing w:val="-10"/>
          <w:w w:val="105"/>
          <w:sz w:val="23"/>
        </w:rPr>
        <w:t xml:space="preserve"> </w:t>
      </w:r>
      <w:r>
        <w:rPr>
          <w:spacing w:val="-3"/>
          <w:w w:val="105"/>
          <w:sz w:val="23"/>
        </w:rPr>
        <w:t>lines</w:t>
      </w:r>
      <w:r>
        <w:rPr>
          <w:spacing w:val="-10"/>
          <w:w w:val="105"/>
          <w:sz w:val="23"/>
        </w:rPr>
        <w:t xml:space="preserve"> </w:t>
      </w:r>
      <w:r>
        <w:rPr>
          <w:w w:val="105"/>
          <w:sz w:val="23"/>
        </w:rPr>
        <w:t>of</w:t>
      </w:r>
      <w:r>
        <w:rPr>
          <w:spacing w:val="-13"/>
          <w:w w:val="105"/>
          <w:sz w:val="23"/>
        </w:rPr>
        <w:t xml:space="preserve"> </w:t>
      </w:r>
      <w:r>
        <w:rPr>
          <w:w w:val="105"/>
          <w:sz w:val="23"/>
        </w:rPr>
        <w:t>force</w:t>
      </w:r>
      <w:r>
        <w:rPr>
          <w:spacing w:val="-9"/>
          <w:w w:val="105"/>
          <w:sz w:val="23"/>
        </w:rPr>
        <w:t xml:space="preserve"> </w:t>
      </w:r>
      <w:r>
        <w:rPr>
          <w:w w:val="105"/>
          <w:sz w:val="23"/>
        </w:rPr>
        <w:t>and</w:t>
      </w:r>
      <w:r>
        <w:rPr>
          <w:spacing w:val="-9"/>
          <w:w w:val="105"/>
          <w:sz w:val="23"/>
        </w:rPr>
        <w:t xml:space="preserve"> </w:t>
      </w:r>
      <w:r>
        <w:rPr>
          <w:spacing w:val="-5"/>
          <w:w w:val="105"/>
          <w:sz w:val="23"/>
        </w:rPr>
        <w:t>comparison</w:t>
      </w:r>
      <w:r>
        <w:rPr>
          <w:spacing w:val="-9"/>
          <w:w w:val="105"/>
          <w:sz w:val="23"/>
        </w:rPr>
        <w:t xml:space="preserve"> </w:t>
      </w:r>
      <w:r>
        <w:rPr>
          <w:w w:val="105"/>
          <w:sz w:val="23"/>
        </w:rPr>
        <w:t>with</w:t>
      </w:r>
      <w:r>
        <w:rPr>
          <w:spacing w:val="-9"/>
          <w:w w:val="105"/>
          <w:sz w:val="23"/>
        </w:rPr>
        <w:t xml:space="preserve"> </w:t>
      </w:r>
      <w:r>
        <w:rPr>
          <w:w w:val="105"/>
          <w:sz w:val="23"/>
        </w:rPr>
        <w:t>magnetic</w:t>
      </w:r>
      <w:r>
        <w:rPr>
          <w:spacing w:val="-9"/>
          <w:w w:val="105"/>
          <w:sz w:val="23"/>
        </w:rPr>
        <w:t xml:space="preserve"> </w:t>
      </w:r>
      <w:r>
        <w:rPr>
          <w:spacing w:val="-3"/>
          <w:w w:val="105"/>
          <w:sz w:val="23"/>
        </w:rPr>
        <w:t>lines.</w:t>
      </w:r>
    </w:p>
    <w:p w:rsidR="00B141CF" w:rsidRDefault="009F45E6">
      <w:pPr>
        <w:pStyle w:val="BodyText"/>
        <w:tabs>
          <w:tab w:val="left" w:pos="1872"/>
        </w:tabs>
        <w:ind w:left="1151" w:firstLine="0"/>
      </w:pPr>
      <w:r>
        <w:rPr>
          <w:w w:val="105"/>
        </w:rPr>
        <w:t>5.5.</w:t>
      </w:r>
      <w:r>
        <w:rPr>
          <w:w w:val="105"/>
        </w:rPr>
        <w:tab/>
        <w:t>Dielectric,</w:t>
      </w:r>
      <w:r>
        <w:rPr>
          <w:spacing w:val="-20"/>
          <w:w w:val="105"/>
        </w:rPr>
        <w:t xml:space="preserve"> </w:t>
      </w:r>
      <w:r>
        <w:rPr>
          <w:spacing w:val="-3"/>
          <w:w w:val="105"/>
        </w:rPr>
        <w:t>dielectric</w:t>
      </w:r>
      <w:r>
        <w:rPr>
          <w:spacing w:val="-7"/>
          <w:w w:val="105"/>
        </w:rPr>
        <w:t xml:space="preserve"> </w:t>
      </w:r>
      <w:r>
        <w:rPr>
          <w:spacing w:val="-5"/>
          <w:w w:val="105"/>
        </w:rPr>
        <w:t>strength</w:t>
      </w:r>
      <w:r>
        <w:rPr>
          <w:spacing w:val="-19"/>
          <w:w w:val="105"/>
        </w:rPr>
        <w:t xml:space="preserve"> </w:t>
      </w:r>
      <w:r>
        <w:rPr>
          <w:w w:val="105"/>
        </w:rPr>
        <w:t>and</w:t>
      </w:r>
      <w:r>
        <w:rPr>
          <w:spacing w:val="-8"/>
          <w:w w:val="105"/>
        </w:rPr>
        <w:t xml:space="preserve"> </w:t>
      </w:r>
      <w:r>
        <w:rPr>
          <w:w w:val="105"/>
        </w:rPr>
        <w:t>its</w:t>
      </w:r>
      <w:r>
        <w:rPr>
          <w:spacing w:val="-16"/>
          <w:w w:val="105"/>
        </w:rPr>
        <w:t xml:space="preserve"> </w:t>
      </w:r>
      <w:r>
        <w:rPr>
          <w:spacing w:val="-3"/>
          <w:w w:val="105"/>
        </w:rPr>
        <w:t>importance</w:t>
      </w:r>
      <w:r>
        <w:rPr>
          <w:spacing w:val="-15"/>
          <w:w w:val="105"/>
        </w:rPr>
        <w:t xml:space="preserve"> </w:t>
      </w:r>
      <w:r>
        <w:rPr>
          <w:spacing w:val="-3"/>
          <w:w w:val="105"/>
        </w:rPr>
        <w:t>permittivity</w:t>
      </w:r>
      <w:r>
        <w:rPr>
          <w:spacing w:val="-8"/>
          <w:w w:val="105"/>
        </w:rPr>
        <w:t xml:space="preserve"> </w:t>
      </w:r>
      <w:r>
        <w:rPr>
          <w:spacing w:val="-3"/>
          <w:w w:val="105"/>
        </w:rPr>
        <w:t>and</w:t>
      </w:r>
      <w:r>
        <w:rPr>
          <w:spacing w:val="-14"/>
          <w:w w:val="105"/>
        </w:rPr>
        <w:t xml:space="preserve"> </w:t>
      </w:r>
      <w:r>
        <w:rPr>
          <w:w w:val="105"/>
        </w:rPr>
        <w:t>break</w:t>
      </w:r>
      <w:r>
        <w:rPr>
          <w:spacing w:val="-14"/>
          <w:w w:val="105"/>
        </w:rPr>
        <w:t xml:space="preserve"> </w:t>
      </w:r>
      <w:r>
        <w:rPr>
          <w:w w:val="105"/>
        </w:rPr>
        <w:t>down</w:t>
      </w:r>
      <w:r>
        <w:rPr>
          <w:spacing w:val="-28"/>
          <w:w w:val="105"/>
        </w:rPr>
        <w:t xml:space="preserve"> </w:t>
      </w:r>
      <w:r>
        <w:rPr>
          <w:w w:val="105"/>
        </w:rPr>
        <w:t>voltage.</w:t>
      </w:r>
    </w:p>
    <w:p w:rsidR="00B141CF" w:rsidRDefault="009F45E6">
      <w:pPr>
        <w:pStyle w:val="ListParagraph"/>
        <w:numPr>
          <w:ilvl w:val="1"/>
          <w:numId w:val="43"/>
        </w:numPr>
        <w:tabs>
          <w:tab w:val="left" w:pos="1872"/>
          <w:tab w:val="left" w:pos="1873"/>
        </w:tabs>
        <w:ind w:hanging="722"/>
        <w:rPr>
          <w:sz w:val="23"/>
        </w:rPr>
      </w:pPr>
      <w:r>
        <w:rPr>
          <w:spacing w:val="-3"/>
          <w:w w:val="105"/>
          <w:sz w:val="23"/>
        </w:rPr>
        <w:t xml:space="preserve">Capacitance and </w:t>
      </w:r>
      <w:r>
        <w:rPr>
          <w:spacing w:val="-5"/>
          <w:w w:val="105"/>
          <w:sz w:val="23"/>
        </w:rPr>
        <w:t xml:space="preserve">capacitors. </w:t>
      </w:r>
      <w:r>
        <w:rPr>
          <w:spacing w:val="-4"/>
          <w:w w:val="105"/>
          <w:sz w:val="23"/>
        </w:rPr>
        <w:t xml:space="preserve">Capacitance </w:t>
      </w:r>
      <w:r>
        <w:rPr>
          <w:w w:val="105"/>
          <w:sz w:val="23"/>
        </w:rPr>
        <w:t xml:space="preserve">of </w:t>
      </w:r>
      <w:r>
        <w:rPr>
          <w:spacing w:val="-3"/>
          <w:w w:val="105"/>
          <w:sz w:val="23"/>
        </w:rPr>
        <w:t xml:space="preserve">parallel </w:t>
      </w:r>
      <w:r>
        <w:rPr>
          <w:w w:val="105"/>
          <w:sz w:val="23"/>
        </w:rPr>
        <w:t>plate</w:t>
      </w:r>
      <w:r>
        <w:rPr>
          <w:spacing w:val="-36"/>
          <w:w w:val="105"/>
          <w:sz w:val="23"/>
        </w:rPr>
        <w:t xml:space="preserve"> </w:t>
      </w:r>
      <w:r>
        <w:rPr>
          <w:spacing w:val="-4"/>
          <w:w w:val="105"/>
          <w:sz w:val="23"/>
        </w:rPr>
        <w:t>capacitor.</w:t>
      </w:r>
    </w:p>
    <w:p w:rsidR="00B141CF" w:rsidRDefault="009F45E6">
      <w:pPr>
        <w:pStyle w:val="ListParagraph"/>
        <w:numPr>
          <w:ilvl w:val="1"/>
          <w:numId w:val="43"/>
        </w:numPr>
        <w:tabs>
          <w:tab w:val="left" w:pos="1872"/>
          <w:tab w:val="left" w:pos="1873"/>
        </w:tabs>
        <w:spacing w:before="17"/>
        <w:ind w:hanging="722"/>
        <w:rPr>
          <w:sz w:val="23"/>
        </w:rPr>
      </w:pPr>
      <w:r>
        <w:rPr>
          <w:spacing w:val="-3"/>
          <w:w w:val="105"/>
          <w:sz w:val="23"/>
        </w:rPr>
        <w:t xml:space="preserve">Types </w:t>
      </w:r>
      <w:r>
        <w:rPr>
          <w:w w:val="105"/>
          <w:sz w:val="23"/>
        </w:rPr>
        <w:t>and uses of</w:t>
      </w:r>
      <w:r>
        <w:rPr>
          <w:spacing w:val="-40"/>
          <w:w w:val="105"/>
          <w:sz w:val="23"/>
        </w:rPr>
        <w:t xml:space="preserve"> </w:t>
      </w:r>
      <w:r>
        <w:rPr>
          <w:spacing w:val="-4"/>
          <w:w w:val="105"/>
          <w:sz w:val="23"/>
        </w:rPr>
        <w:t>capacitors.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43"/>
        </w:numPr>
        <w:tabs>
          <w:tab w:val="left" w:pos="1872"/>
          <w:tab w:val="left" w:pos="1873"/>
        </w:tabs>
        <w:spacing w:before="69"/>
        <w:ind w:hanging="722"/>
        <w:rPr>
          <w:sz w:val="23"/>
        </w:rPr>
      </w:pPr>
      <w:r>
        <w:rPr>
          <w:w w:val="105"/>
          <w:sz w:val="23"/>
        </w:rPr>
        <w:lastRenderedPageBreak/>
        <w:t>Equivalent</w:t>
      </w:r>
      <w:r>
        <w:rPr>
          <w:spacing w:val="-10"/>
          <w:w w:val="105"/>
          <w:sz w:val="23"/>
        </w:rPr>
        <w:t xml:space="preserve"> </w:t>
      </w:r>
      <w:r>
        <w:rPr>
          <w:spacing w:val="-5"/>
          <w:w w:val="105"/>
          <w:sz w:val="23"/>
        </w:rPr>
        <w:t>capacitance</w:t>
      </w:r>
      <w:r>
        <w:rPr>
          <w:spacing w:val="-14"/>
          <w:w w:val="105"/>
          <w:sz w:val="23"/>
        </w:rPr>
        <w:t xml:space="preserve"> </w:t>
      </w:r>
      <w:r>
        <w:rPr>
          <w:w w:val="105"/>
          <w:sz w:val="23"/>
        </w:rPr>
        <w:t>for</w:t>
      </w:r>
      <w:r>
        <w:rPr>
          <w:spacing w:val="-10"/>
          <w:w w:val="105"/>
          <w:sz w:val="23"/>
        </w:rPr>
        <w:t xml:space="preserve"> </w:t>
      </w:r>
      <w:r>
        <w:rPr>
          <w:w w:val="105"/>
          <w:sz w:val="23"/>
        </w:rPr>
        <w:t>series,</w:t>
      </w:r>
      <w:r>
        <w:rPr>
          <w:spacing w:val="-10"/>
          <w:w w:val="105"/>
          <w:sz w:val="23"/>
        </w:rPr>
        <w:t xml:space="preserve"> </w:t>
      </w:r>
      <w:r>
        <w:rPr>
          <w:spacing w:val="-5"/>
          <w:w w:val="105"/>
          <w:sz w:val="23"/>
        </w:rPr>
        <w:t>parallel</w:t>
      </w:r>
      <w:r>
        <w:rPr>
          <w:spacing w:val="-17"/>
          <w:w w:val="105"/>
          <w:sz w:val="23"/>
        </w:rPr>
        <w:t xml:space="preserve"> </w:t>
      </w:r>
      <w:r>
        <w:rPr>
          <w:w w:val="105"/>
          <w:sz w:val="23"/>
        </w:rPr>
        <w:t>and</w:t>
      </w:r>
      <w:r>
        <w:rPr>
          <w:spacing w:val="-7"/>
          <w:w w:val="105"/>
          <w:sz w:val="23"/>
        </w:rPr>
        <w:t xml:space="preserve"> </w:t>
      </w:r>
      <w:r>
        <w:rPr>
          <w:spacing w:val="-4"/>
          <w:w w:val="105"/>
          <w:sz w:val="23"/>
        </w:rPr>
        <w:t>series</w:t>
      </w:r>
      <w:r>
        <w:rPr>
          <w:spacing w:val="-10"/>
          <w:w w:val="105"/>
          <w:sz w:val="23"/>
        </w:rPr>
        <w:t xml:space="preserve"> </w:t>
      </w:r>
      <w:r>
        <w:rPr>
          <w:spacing w:val="-3"/>
          <w:w w:val="105"/>
          <w:sz w:val="23"/>
        </w:rPr>
        <w:t>parallel</w:t>
      </w:r>
      <w:r>
        <w:rPr>
          <w:spacing w:val="-18"/>
          <w:w w:val="105"/>
          <w:sz w:val="23"/>
        </w:rPr>
        <w:t xml:space="preserve"> </w:t>
      </w:r>
      <w:r>
        <w:rPr>
          <w:spacing w:val="-3"/>
          <w:w w:val="105"/>
          <w:sz w:val="23"/>
        </w:rPr>
        <w:t>combination</w:t>
      </w:r>
      <w:r>
        <w:rPr>
          <w:spacing w:val="-10"/>
          <w:w w:val="105"/>
          <w:sz w:val="23"/>
        </w:rPr>
        <w:t xml:space="preserve"> </w:t>
      </w:r>
      <w:r>
        <w:rPr>
          <w:w w:val="105"/>
          <w:sz w:val="23"/>
        </w:rPr>
        <w:t>of</w:t>
      </w:r>
      <w:r>
        <w:rPr>
          <w:spacing w:val="-29"/>
          <w:w w:val="105"/>
          <w:sz w:val="23"/>
        </w:rPr>
        <w:t xml:space="preserve"> </w:t>
      </w:r>
      <w:r>
        <w:rPr>
          <w:spacing w:val="-3"/>
          <w:w w:val="105"/>
          <w:sz w:val="23"/>
        </w:rPr>
        <w:t>capacitors.</w:t>
      </w:r>
    </w:p>
    <w:p w:rsidR="00B141CF" w:rsidRDefault="009F45E6">
      <w:pPr>
        <w:pStyle w:val="ListParagraph"/>
        <w:numPr>
          <w:ilvl w:val="1"/>
          <w:numId w:val="43"/>
        </w:numPr>
        <w:tabs>
          <w:tab w:val="left" w:pos="1872"/>
          <w:tab w:val="left" w:pos="1873"/>
        </w:tabs>
        <w:ind w:hanging="722"/>
        <w:rPr>
          <w:sz w:val="23"/>
        </w:rPr>
      </w:pPr>
      <w:r>
        <w:rPr>
          <w:w w:val="105"/>
          <w:sz w:val="23"/>
        </w:rPr>
        <w:t xml:space="preserve">Energy </w:t>
      </w:r>
      <w:r>
        <w:rPr>
          <w:spacing w:val="-2"/>
          <w:w w:val="105"/>
          <w:sz w:val="23"/>
        </w:rPr>
        <w:t xml:space="preserve">stored </w:t>
      </w:r>
      <w:r>
        <w:rPr>
          <w:spacing w:val="-5"/>
          <w:w w:val="105"/>
          <w:sz w:val="23"/>
        </w:rPr>
        <w:t>in</w:t>
      </w:r>
      <w:r>
        <w:rPr>
          <w:spacing w:val="-17"/>
          <w:w w:val="105"/>
          <w:sz w:val="23"/>
        </w:rPr>
        <w:t xml:space="preserve"> </w:t>
      </w:r>
      <w:r>
        <w:rPr>
          <w:spacing w:val="-4"/>
          <w:w w:val="105"/>
          <w:sz w:val="23"/>
        </w:rPr>
        <w:t>capacitors.</w:t>
      </w:r>
    </w:p>
    <w:p w:rsidR="00B141CF" w:rsidRDefault="0088480E">
      <w:pPr>
        <w:pStyle w:val="ListParagraph"/>
        <w:numPr>
          <w:ilvl w:val="1"/>
          <w:numId w:val="43"/>
        </w:numPr>
        <w:tabs>
          <w:tab w:val="left" w:pos="1872"/>
          <w:tab w:val="left" w:pos="1873"/>
        </w:tabs>
        <w:spacing w:before="17"/>
        <w:ind w:hanging="722"/>
        <w:rPr>
          <w:sz w:val="23"/>
        </w:rPr>
      </w:pPr>
      <w:r>
        <w:rPr>
          <w:w w:val="105"/>
          <w:sz w:val="23"/>
        </w:rPr>
        <w:t>Color</w:t>
      </w:r>
      <w:r w:rsidR="009F45E6">
        <w:rPr>
          <w:w w:val="105"/>
          <w:sz w:val="23"/>
        </w:rPr>
        <w:t xml:space="preserve"> code, </w:t>
      </w:r>
      <w:r w:rsidR="009F45E6">
        <w:rPr>
          <w:spacing w:val="-5"/>
          <w:w w:val="105"/>
          <w:sz w:val="23"/>
        </w:rPr>
        <w:t xml:space="preserve">tolerance </w:t>
      </w:r>
      <w:r w:rsidR="009F45E6">
        <w:rPr>
          <w:w w:val="105"/>
          <w:sz w:val="23"/>
        </w:rPr>
        <w:t xml:space="preserve">and </w:t>
      </w:r>
      <w:r w:rsidR="009F45E6">
        <w:rPr>
          <w:spacing w:val="-3"/>
          <w:w w:val="105"/>
          <w:sz w:val="23"/>
        </w:rPr>
        <w:t xml:space="preserve">rating </w:t>
      </w:r>
      <w:r w:rsidR="009F45E6">
        <w:rPr>
          <w:w w:val="105"/>
          <w:sz w:val="23"/>
        </w:rPr>
        <w:t>of</w:t>
      </w:r>
      <w:r w:rsidR="009F45E6">
        <w:rPr>
          <w:spacing w:val="-48"/>
          <w:w w:val="105"/>
          <w:sz w:val="23"/>
        </w:rPr>
        <w:t xml:space="preserve"> </w:t>
      </w:r>
      <w:r w:rsidR="009F45E6">
        <w:rPr>
          <w:spacing w:val="-5"/>
          <w:w w:val="105"/>
          <w:sz w:val="23"/>
        </w:rPr>
        <w:t>capacitors.</w:t>
      </w:r>
    </w:p>
    <w:p w:rsidR="00B141CF" w:rsidRDefault="009F45E6">
      <w:pPr>
        <w:pStyle w:val="ListParagraph"/>
        <w:numPr>
          <w:ilvl w:val="1"/>
          <w:numId w:val="43"/>
        </w:numPr>
        <w:tabs>
          <w:tab w:val="left" w:pos="1872"/>
          <w:tab w:val="left" w:pos="1873"/>
        </w:tabs>
        <w:spacing w:before="17"/>
        <w:ind w:hanging="722"/>
        <w:rPr>
          <w:sz w:val="23"/>
        </w:rPr>
      </w:pPr>
      <w:r>
        <w:rPr>
          <w:w w:val="105"/>
          <w:sz w:val="23"/>
        </w:rPr>
        <w:t>Troubles in</w:t>
      </w:r>
      <w:r>
        <w:rPr>
          <w:spacing w:val="-16"/>
          <w:w w:val="105"/>
          <w:sz w:val="23"/>
        </w:rPr>
        <w:t xml:space="preserve"> </w:t>
      </w:r>
      <w:r>
        <w:rPr>
          <w:spacing w:val="-4"/>
          <w:w w:val="105"/>
          <w:sz w:val="23"/>
        </w:rPr>
        <w:t>capacitors.</w:t>
      </w:r>
    </w:p>
    <w:p w:rsidR="00B141CF" w:rsidRDefault="00B141CF">
      <w:pPr>
        <w:pStyle w:val="BodyText"/>
        <w:spacing w:before="6"/>
        <w:ind w:left="0" w:firstLine="0"/>
        <w:rPr>
          <w:sz w:val="24"/>
        </w:rPr>
      </w:pPr>
    </w:p>
    <w:p w:rsidR="00B141CF" w:rsidRDefault="009F45E6">
      <w:pPr>
        <w:pStyle w:val="Heading1"/>
        <w:numPr>
          <w:ilvl w:val="0"/>
          <w:numId w:val="39"/>
        </w:numPr>
        <w:tabs>
          <w:tab w:val="left" w:pos="1151"/>
          <w:tab w:val="left" w:pos="1152"/>
          <w:tab w:val="left" w:pos="9119"/>
        </w:tabs>
      </w:pPr>
      <w:r>
        <w:rPr>
          <w:w w:val="105"/>
        </w:rPr>
        <w:t>AC</w:t>
      </w:r>
      <w:r>
        <w:rPr>
          <w:spacing w:val="-24"/>
          <w:w w:val="105"/>
        </w:rPr>
        <w:t xml:space="preserve"> </w:t>
      </w:r>
      <w:r>
        <w:rPr>
          <w:w w:val="105"/>
        </w:rPr>
        <w:t>FUNDAMENTALS.</w:t>
      </w:r>
      <w:r>
        <w:rPr>
          <w:w w:val="105"/>
        </w:rPr>
        <w:tab/>
      </w:r>
      <w:r>
        <w:rPr>
          <w:spacing w:val="-4"/>
          <w:w w:val="105"/>
        </w:rPr>
        <w:t>(16</w:t>
      </w:r>
      <w:r>
        <w:rPr>
          <w:spacing w:val="28"/>
          <w:w w:val="105"/>
        </w:rPr>
        <w:t xml:space="preserve"> </w:t>
      </w:r>
      <w:r>
        <w:rPr>
          <w:w w:val="105"/>
        </w:rPr>
        <w:t>Hours)</w:t>
      </w:r>
    </w:p>
    <w:p w:rsidR="00B141CF" w:rsidRDefault="009F45E6">
      <w:pPr>
        <w:pStyle w:val="ListParagraph"/>
        <w:numPr>
          <w:ilvl w:val="1"/>
          <w:numId w:val="39"/>
        </w:numPr>
        <w:tabs>
          <w:tab w:val="left" w:pos="1872"/>
          <w:tab w:val="left" w:pos="1873"/>
        </w:tabs>
        <w:spacing w:before="10"/>
        <w:ind w:hanging="722"/>
        <w:rPr>
          <w:sz w:val="23"/>
        </w:rPr>
      </w:pPr>
      <w:r>
        <w:rPr>
          <w:w w:val="105"/>
          <w:sz w:val="23"/>
          <w:u w:val="single"/>
        </w:rPr>
        <w:t>The simple AC</w:t>
      </w:r>
      <w:r>
        <w:rPr>
          <w:spacing w:val="-26"/>
          <w:w w:val="105"/>
          <w:sz w:val="23"/>
          <w:u w:val="single"/>
        </w:rPr>
        <w:t xml:space="preserve"> </w:t>
      </w:r>
      <w:r>
        <w:rPr>
          <w:spacing w:val="-4"/>
          <w:w w:val="105"/>
          <w:sz w:val="23"/>
          <w:u w:val="single"/>
        </w:rPr>
        <w:t>generator</w:t>
      </w:r>
      <w:r>
        <w:rPr>
          <w:spacing w:val="-4"/>
          <w:w w:val="105"/>
          <w:sz w:val="23"/>
        </w:rPr>
        <w:t>.</w:t>
      </w:r>
    </w:p>
    <w:p w:rsidR="00B141CF" w:rsidRDefault="009F45E6">
      <w:pPr>
        <w:pStyle w:val="ListParagraph"/>
        <w:numPr>
          <w:ilvl w:val="2"/>
          <w:numId w:val="39"/>
        </w:numPr>
        <w:tabs>
          <w:tab w:val="left" w:pos="2592"/>
          <w:tab w:val="left" w:pos="2593"/>
        </w:tabs>
        <w:spacing w:before="16"/>
        <w:ind w:hanging="721"/>
        <w:rPr>
          <w:sz w:val="23"/>
        </w:rPr>
      </w:pPr>
      <w:r>
        <w:rPr>
          <w:w w:val="105"/>
          <w:sz w:val="23"/>
        </w:rPr>
        <w:t>Sine</w:t>
      </w:r>
      <w:r>
        <w:rPr>
          <w:spacing w:val="-4"/>
          <w:w w:val="105"/>
          <w:sz w:val="23"/>
        </w:rPr>
        <w:t xml:space="preserve"> </w:t>
      </w:r>
      <w:r>
        <w:rPr>
          <w:spacing w:val="-3"/>
          <w:w w:val="105"/>
          <w:sz w:val="23"/>
        </w:rPr>
        <w:t>wave,</w:t>
      </w:r>
      <w:r>
        <w:rPr>
          <w:spacing w:val="-15"/>
          <w:w w:val="105"/>
          <w:sz w:val="23"/>
        </w:rPr>
        <w:t xml:space="preserve"> </w:t>
      </w:r>
      <w:r>
        <w:rPr>
          <w:w w:val="105"/>
          <w:sz w:val="23"/>
        </w:rPr>
        <w:t>cycle,</w:t>
      </w:r>
      <w:r>
        <w:rPr>
          <w:spacing w:val="-19"/>
          <w:w w:val="105"/>
          <w:sz w:val="23"/>
        </w:rPr>
        <w:t xml:space="preserve"> </w:t>
      </w:r>
      <w:r>
        <w:rPr>
          <w:w w:val="105"/>
          <w:sz w:val="23"/>
        </w:rPr>
        <w:t>wavelength,</w:t>
      </w:r>
      <w:r>
        <w:rPr>
          <w:spacing w:val="-15"/>
          <w:w w:val="105"/>
          <w:sz w:val="23"/>
        </w:rPr>
        <w:t xml:space="preserve"> </w:t>
      </w:r>
      <w:r>
        <w:rPr>
          <w:w w:val="105"/>
          <w:sz w:val="23"/>
        </w:rPr>
        <w:t>period,</w:t>
      </w:r>
      <w:r>
        <w:rPr>
          <w:spacing w:val="-4"/>
          <w:w w:val="105"/>
          <w:sz w:val="23"/>
        </w:rPr>
        <w:t xml:space="preserve"> </w:t>
      </w:r>
      <w:r>
        <w:rPr>
          <w:spacing w:val="-5"/>
          <w:w w:val="105"/>
          <w:sz w:val="23"/>
        </w:rPr>
        <w:t>frequency</w:t>
      </w:r>
      <w:r>
        <w:rPr>
          <w:spacing w:val="-8"/>
          <w:w w:val="105"/>
          <w:sz w:val="23"/>
        </w:rPr>
        <w:t xml:space="preserve"> </w:t>
      </w:r>
      <w:r>
        <w:rPr>
          <w:w w:val="105"/>
          <w:sz w:val="23"/>
        </w:rPr>
        <w:t>and</w:t>
      </w:r>
      <w:r>
        <w:rPr>
          <w:spacing w:val="-23"/>
          <w:w w:val="105"/>
          <w:sz w:val="23"/>
        </w:rPr>
        <w:t xml:space="preserve"> </w:t>
      </w:r>
      <w:r>
        <w:rPr>
          <w:w w:val="105"/>
          <w:sz w:val="23"/>
        </w:rPr>
        <w:t>units.</w:t>
      </w:r>
    </w:p>
    <w:p w:rsidR="00B141CF" w:rsidRDefault="009F45E6">
      <w:pPr>
        <w:pStyle w:val="ListParagraph"/>
        <w:numPr>
          <w:ilvl w:val="2"/>
          <w:numId w:val="39"/>
        </w:numPr>
        <w:tabs>
          <w:tab w:val="left" w:pos="2592"/>
          <w:tab w:val="left" w:pos="2593"/>
        </w:tabs>
        <w:spacing w:line="254" w:lineRule="auto"/>
        <w:ind w:right="330" w:hanging="721"/>
        <w:rPr>
          <w:sz w:val="23"/>
        </w:rPr>
      </w:pPr>
      <w:r>
        <w:rPr>
          <w:w w:val="105"/>
          <w:sz w:val="23"/>
        </w:rPr>
        <w:t>AC</w:t>
      </w:r>
      <w:r>
        <w:rPr>
          <w:spacing w:val="-12"/>
          <w:w w:val="105"/>
          <w:sz w:val="23"/>
        </w:rPr>
        <w:t xml:space="preserve"> </w:t>
      </w:r>
      <w:r>
        <w:rPr>
          <w:w w:val="105"/>
          <w:sz w:val="23"/>
        </w:rPr>
        <w:t>sine</w:t>
      </w:r>
      <w:r>
        <w:rPr>
          <w:spacing w:val="-16"/>
          <w:w w:val="105"/>
          <w:sz w:val="23"/>
        </w:rPr>
        <w:t xml:space="preserve"> </w:t>
      </w:r>
      <w:r>
        <w:rPr>
          <w:spacing w:val="-3"/>
          <w:w w:val="105"/>
          <w:sz w:val="23"/>
        </w:rPr>
        <w:t>wave</w:t>
      </w:r>
      <w:r>
        <w:rPr>
          <w:spacing w:val="-9"/>
          <w:w w:val="105"/>
          <w:sz w:val="23"/>
        </w:rPr>
        <w:t xml:space="preserve"> </w:t>
      </w:r>
      <w:r>
        <w:rPr>
          <w:spacing w:val="-4"/>
          <w:w w:val="105"/>
          <w:sz w:val="23"/>
        </w:rPr>
        <w:t>form</w:t>
      </w:r>
      <w:r>
        <w:rPr>
          <w:spacing w:val="-10"/>
          <w:w w:val="105"/>
          <w:sz w:val="23"/>
        </w:rPr>
        <w:t xml:space="preserve"> </w:t>
      </w:r>
      <w:r>
        <w:rPr>
          <w:spacing w:val="-3"/>
          <w:w w:val="105"/>
          <w:sz w:val="23"/>
        </w:rPr>
        <w:t>and</w:t>
      </w:r>
      <w:r>
        <w:rPr>
          <w:spacing w:val="-9"/>
          <w:w w:val="105"/>
          <w:sz w:val="23"/>
        </w:rPr>
        <w:t xml:space="preserve"> </w:t>
      </w:r>
      <w:r>
        <w:rPr>
          <w:spacing w:val="-4"/>
          <w:w w:val="105"/>
          <w:sz w:val="23"/>
        </w:rPr>
        <w:t>its</w:t>
      </w:r>
      <w:r>
        <w:rPr>
          <w:spacing w:val="-7"/>
          <w:w w:val="105"/>
          <w:sz w:val="23"/>
        </w:rPr>
        <w:t xml:space="preserve"> </w:t>
      </w:r>
      <w:r>
        <w:rPr>
          <w:spacing w:val="-4"/>
          <w:w w:val="105"/>
          <w:sz w:val="23"/>
        </w:rPr>
        <w:t>characteristics.</w:t>
      </w:r>
      <w:r>
        <w:rPr>
          <w:spacing w:val="-20"/>
          <w:w w:val="105"/>
          <w:sz w:val="23"/>
        </w:rPr>
        <w:t xml:space="preserve"> </w:t>
      </w:r>
      <w:r>
        <w:rPr>
          <w:spacing w:val="-3"/>
          <w:w w:val="105"/>
          <w:sz w:val="23"/>
        </w:rPr>
        <w:t>(Instantaneous,</w:t>
      </w:r>
      <w:r>
        <w:rPr>
          <w:spacing w:val="-17"/>
          <w:w w:val="105"/>
          <w:sz w:val="23"/>
        </w:rPr>
        <w:t xml:space="preserve"> </w:t>
      </w:r>
      <w:r>
        <w:rPr>
          <w:w w:val="105"/>
          <w:sz w:val="23"/>
        </w:rPr>
        <w:t>peak,</w:t>
      </w:r>
      <w:r>
        <w:rPr>
          <w:spacing w:val="-12"/>
          <w:w w:val="105"/>
          <w:sz w:val="23"/>
        </w:rPr>
        <w:t xml:space="preserve"> </w:t>
      </w:r>
      <w:r>
        <w:rPr>
          <w:spacing w:val="-4"/>
          <w:w w:val="105"/>
          <w:sz w:val="23"/>
        </w:rPr>
        <w:t>average,</w:t>
      </w:r>
      <w:r>
        <w:rPr>
          <w:spacing w:val="-25"/>
          <w:w w:val="105"/>
          <w:sz w:val="23"/>
        </w:rPr>
        <w:t xml:space="preserve"> </w:t>
      </w:r>
      <w:r>
        <w:rPr>
          <w:w w:val="105"/>
          <w:sz w:val="23"/>
        </w:rPr>
        <w:t>rms</w:t>
      </w:r>
      <w:r>
        <w:rPr>
          <w:spacing w:val="-10"/>
          <w:w w:val="105"/>
          <w:sz w:val="23"/>
        </w:rPr>
        <w:t xml:space="preserve"> </w:t>
      </w:r>
      <w:r>
        <w:rPr>
          <w:w w:val="105"/>
          <w:sz w:val="23"/>
        </w:rPr>
        <w:t xml:space="preserve">or effective </w:t>
      </w:r>
      <w:r>
        <w:rPr>
          <w:spacing w:val="-5"/>
          <w:w w:val="105"/>
          <w:sz w:val="23"/>
        </w:rPr>
        <w:t xml:space="preserve">values </w:t>
      </w:r>
      <w:r>
        <w:rPr>
          <w:w w:val="105"/>
          <w:sz w:val="23"/>
        </w:rPr>
        <w:t xml:space="preserve">and </w:t>
      </w:r>
      <w:r w:rsidR="00E70A4E">
        <w:rPr>
          <w:spacing w:val="-3"/>
          <w:w w:val="105"/>
          <w:sz w:val="23"/>
        </w:rPr>
        <w:t>their</w:t>
      </w:r>
      <w:r>
        <w:rPr>
          <w:spacing w:val="-3"/>
          <w:w w:val="105"/>
          <w:sz w:val="23"/>
        </w:rPr>
        <w:t xml:space="preserve"> inter</w:t>
      </w:r>
      <w:r>
        <w:rPr>
          <w:spacing w:val="-38"/>
          <w:w w:val="105"/>
          <w:sz w:val="23"/>
        </w:rPr>
        <w:t xml:space="preserve"> </w:t>
      </w:r>
      <w:r>
        <w:rPr>
          <w:spacing w:val="-4"/>
          <w:w w:val="105"/>
          <w:sz w:val="23"/>
        </w:rPr>
        <w:t>relation).</w:t>
      </w:r>
    </w:p>
    <w:p w:rsidR="00B141CF" w:rsidRDefault="009F45E6">
      <w:pPr>
        <w:pStyle w:val="ListParagraph"/>
        <w:numPr>
          <w:ilvl w:val="2"/>
          <w:numId w:val="39"/>
        </w:numPr>
        <w:tabs>
          <w:tab w:val="left" w:pos="2592"/>
          <w:tab w:val="left" w:pos="2593"/>
        </w:tabs>
        <w:spacing w:before="0" w:line="258" w:lineRule="exact"/>
        <w:ind w:hanging="721"/>
        <w:rPr>
          <w:sz w:val="23"/>
        </w:rPr>
      </w:pPr>
      <w:r>
        <w:rPr>
          <w:w w:val="105"/>
          <w:sz w:val="23"/>
        </w:rPr>
        <w:t>Audio</w:t>
      </w:r>
      <w:r>
        <w:rPr>
          <w:spacing w:val="-5"/>
          <w:w w:val="105"/>
          <w:sz w:val="23"/>
        </w:rPr>
        <w:t xml:space="preserve"> </w:t>
      </w:r>
      <w:r>
        <w:rPr>
          <w:spacing w:val="-3"/>
          <w:w w:val="105"/>
          <w:sz w:val="23"/>
        </w:rPr>
        <w:t>and</w:t>
      </w:r>
      <w:r>
        <w:rPr>
          <w:spacing w:val="-5"/>
          <w:w w:val="105"/>
          <w:sz w:val="23"/>
        </w:rPr>
        <w:t xml:space="preserve"> </w:t>
      </w:r>
      <w:r>
        <w:rPr>
          <w:spacing w:val="-4"/>
          <w:w w:val="105"/>
          <w:sz w:val="23"/>
        </w:rPr>
        <w:t>Radio</w:t>
      </w:r>
      <w:r>
        <w:rPr>
          <w:spacing w:val="-2"/>
          <w:w w:val="105"/>
          <w:sz w:val="23"/>
        </w:rPr>
        <w:t xml:space="preserve"> </w:t>
      </w:r>
      <w:r>
        <w:rPr>
          <w:spacing w:val="-4"/>
          <w:w w:val="105"/>
          <w:sz w:val="23"/>
        </w:rPr>
        <w:t>frequencies,</w:t>
      </w:r>
      <w:r>
        <w:rPr>
          <w:spacing w:val="-17"/>
          <w:w w:val="105"/>
          <w:sz w:val="23"/>
        </w:rPr>
        <w:t xml:space="preserve"> </w:t>
      </w:r>
      <w:r>
        <w:rPr>
          <w:spacing w:val="-4"/>
          <w:w w:val="105"/>
          <w:sz w:val="23"/>
        </w:rPr>
        <w:t>wavelengths</w:t>
      </w:r>
      <w:r>
        <w:rPr>
          <w:spacing w:val="-10"/>
          <w:w w:val="105"/>
          <w:sz w:val="23"/>
        </w:rPr>
        <w:t xml:space="preserve"> </w:t>
      </w:r>
      <w:r>
        <w:rPr>
          <w:w w:val="105"/>
          <w:sz w:val="23"/>
        </w:rPr>
        <w:t>and</w:t>
      </w:r>
      <w:r>
        <w:rPr>
          <w:spacing w:val="-12"/>
          <w:w w:val="105"/>
          <w:sz w:val="23"/>
        </w:rPr>
        <w:t xml:space="preserve"> </w:t>
      </w:r>
      <w:r>
        <w:rPr>
          <w:spacing w:val="-4"/>
          <w:w w:val="105"/>
          <w:sz w:val="23"/>
        </w:rPr>
        <w:t>periods</w:t>
      </w:r>
      <w:r>
        <w:rPr>
          <w:spacing w:val="-13"/>
          <w:w w:val="105"/>
          <w:sz w:val="23"/>
        </w:rPr>
        <w:t xml:space="preserve"> </w:t>
      </w:r>
      <w:r>
        <w:rPr>
          <w:spacing w:val="-4"/>
          <w:w w:val="105"/>
          <w:sz w:val="23"/>
        </w:rPr>
        <w:t>frequency</w:t>
      </w:r>
      <w:r>
        <w:rPr>
          <w:spacing w:val="-22"/>
          <w:w w:val="105"/>
          <w:sz w:val="23"/>
        </w:rPr>
        <w:t xml:space="preserve"> </w:t>
      </w:r>
      <w:r>
        <w:rPr>
          <w:w w:val="105"/>
          <w:sz w:val="23"/>
        </w:rPr>
        <w:t>spectrum.</w:t>
      </w:r>
    </w:p>
    <w:p w:rsidR="00B141CF" w:rsidRDefault="009F45E6">
      <w:pPr>
        <w:pStyle w:val="ListParagraph"/>
        <w:numPr>
          <w:ilvl w:val="2"/>
          <w:numId w:val="39"/>
        </w:numPr>
        <w:tabs>
          <w:tab w:val="left" w:pos="2592"/>
          <w:tab w:val="left" w:pos="2593"/>
        </w:tabs>
        <w:spacing w:before="10" w:line="254" w:lineRule="auto"/>
        <w:ind w:right="986" w:hanging="721"/>
        <w:rPr>
          <w:sz w:val="23"/>
        </w:rPr>
      </w:pPr>
      <w:r>
        <w:rPr>
          <w:spacing w:val="-3"/>
          <w:w w:val="105"/>
          <w:sz w:val="23"/>
        </w:rPr>
        <w:t xml:space="preserve">Types </w:t>
      </w:r>
      <w:r>
        <w:rPr>
          <w:w w:val="105"/>
          <w:sz w:val="23"/>
        </w:rPr>
        <w:t xml:space="preserve">of alternating wave </w:t>
      </w:r>
      <w:r w:rsidR="00E70A4E">
        <w:rPr>
          <w:spacing w:val="-4"/>
          <w:w w:val="105"/>
          <w:sz w:val="23"/>
        </w:rPr>
        <w:t>forms (</w:t>
      </w:r>
      <w:r>
        <w:rPr>
          <w:spacing w:val="-4"/>
          <w:w w:val="105"/>
          <w:sz w:val="23"/>
        </w:rPr>
        <w:t xml:space="preserve">sinusoidal </w:t>
      </w:r>
      <w:r>
        <w:rPr>
          <w:w w:val="105"/>
          <w:sz w:val="23"/>
        </w:rPr>
        <w:t xml:space="preserve">and </w:t>
      </w:r>
      <w:r>
        <w:rPr>
          <w:spacing w:val="-4"/>
          <w:w w:val="105"/>
          <w:sz w:val="23"/>
        </w:rPr>
        <w:t xml:space="preserve">non-sinusoidal </w:t>
      </w:r>
      <w:r>
        <w:rPr>
          <w:spacing w:val="-3"/>
          <w:w w:val="105"/>
          <w:sz w:val="23"/>
        </w:rPr>
        <w:t xml:space="preserve">waves). </w:t>
      </w:r>
      <w:r>
        <w:rPr>
          <w:spacing w:val="-4"/>
          <w:w w:val="105"/>
          <w:sz w:val="23"/>
        </w:rPr>
        <w:t xml:space="preserve">Fundamental </w:t>
      </w:r>
      <w:r>
        <w:rPr>
          <w:w w:val="105"/>
          <w:sz w:val="23"/>
        </w:rPr>
        <w:t xml:space="preserve">wave </w:t>
      </w:r>
      <w:r>
        <w:rPr>
          <w:spacing w:val="-3"/>
          <w:w w:val="105"/>
          <w:sz w:val="23"/>
        </w:rPr>
        <w:t>and</w:t>
      </w:r>
      <w:r>
        <w:rPr>
          <w:spacing w:val="-23"/>
          <w:w w:val="105"/>
          <w:sz w:val="23"/>
        </w:rPr>
        <w:t xml:space="preserve"> </w:t>
      </w:r>
      <w:r>
        <w:rPr>
          <w:spacing w:val="-4"/>
          <w:w w:val="105"/>
          <w:sz w:val="23"/>
        </w:rPr>
        <w:t>harmonics.</w:t>
      </w:r>
    </w:p>
    <w:p w:rsidR="00B141CF" w:rsidRDefault="009F45E6">
      <w:pPr>
        <w:pStyle w:val="ListParagraph"/>
        <w:numPr>
          <w:ilvl w:val="1"/>
          <w:numId w:val="39"/>
        </w:numPr>
        <w:tabs>
          <w:tab w:val="left" w:pos="1872"/>
          <w:tab w:val="left" w:pos="1873"/>
        </w:tabs>
        <w:spacing w:before="0" w:line="258" w:lineRule="exact"/>
        <w:ind w:hanging="722"/>
        <w:rPr>
          <w:sz w:val="23"/>
        </w:rPr>
      </w:pPr>
      <w:r>
        <w:rPr>
          <w:w w:val="105"/>
          <w:sz w:val="23"/>
        </w:rPr>
        <w:t>AC</w:t>
      </w:r>
      <w:r>
        <w:rPr>
          <w:spacing w:val="-3"/>
          <w:w w:val="105"/>
          <w:sz w:val="23"/>
        </w:rPr>
        <w:t xml:space="preserve"> </w:t>
      </w:r>
      <w:r>
        <w:rPr>
          <w:spacing w:val="-4"/>
          <w:w w:val="105"/>
          <w:sz w:val="23"/>
        </w:rPr>
        <w:t>Circuits</w:t>
      </w:r>
    </w:p>
    <w:p w:rsidR="00B141CF" w:rsidRDefault="009F45E6">
      <w:pPr>
        <w:pStyle w:val="ListParagraph"/>
        <w:numPr>
          <w:ilvl w:val="2"/>
          <w:numId w:val="39"/>
        </w:numPr>
        <w:tabs>
          <w:tab w:val="left" w:pos="2592"/>
          <w:tab w:val="left" w:pos="2593"/>
        </w:tabs>
        <w:ind w:hanging="721"/>
        <w:rPr>
          <w:sz w:val="23"/>
        </w:rPr>
      </w:pPr>
      <w:r>
        <w:rPr>
          <w:w w:val="105"/>
          <w:sz w:val="23"/>
        </w:rPr>
        <w:t xml:space="preserve">AC </w:t>
      </w:r>
      <w:r>
        <w:rPr>
          <w:spacing w:val="-4"/>
          <w:w w:val="105"/>
          <w:sz w:val="23"/>
        </w:rPr>
        <w:t xml:space="preserve">through </w:t>
      </w:r>
      <w:r>
        <w:rPr>
          <w:w w:val="105"/>
          <w:sz w:val="23"/>
        </w:rPr>
        <w:t xml:space="preserve">pure </w:t>
      </w:r>
      <w:r>
        <w:rPr>
          <w:spacing w:val="-5"/>
          <w:w w:val="105"/>
          <w:sz w:val="23"/>
        </w:rPr>
        <w:t xml:space="preserve">resistance, </w:t>
      </w:r>
      <w:r w:rsidR="006462B9">
        <w:rPr>
          <w:w w:val="105"/>
          <w:sz w:val="23"/>
        </w:rPr>
        <w:t>Phaso</w:t>
      </w:r>
      <w:r>
        <w:rPr>
          <w:w w:val="105"/>
          <w:sz w:val="23"/>
        </w:rPr>
        <w:t>r</w:t>
      </w:r>
      <w:r>
        <w:rPr>
          <w:spacing w:val="-39"/>
          <w:w w:val="105"/>
          <w:sz w:val="23"/>
        </w:rPr>
        <w:t xml:space="preserve"> </w:t>
      </w:r>
      <w:r>
        <w:rPr>
          <w:w w:val="105"/>
          <w:sz w:val="23"/>
        </w:rPr>
        <w:t>quantities.</w:t>
      </w:r>
    </w:p>
    <w:p w:rsidR="00B141CF" w:rsidRDefault="009F45E6">
      <w:pPr>
        <w:pStyle w:val="ListParagraph"/>
        <w:numPr>
          <w:ilvl w:val="2"/>
          <w:numId w:val="39"/>
        </w:numPr>
        <w:tabs>
          <w:tab w:val="left" w:pos="2592"/>
          <w:tab w:val="left" w:pos="2593"/>
        </w:tabs>
        <w:spacing w:before="17" w:line="247" w:lineRule="auto"/>
        <w:ind w:right="786" w:hanging="721"/>
        <w:rPr>
          <w:sz w:val="23"/>
        </w:rPr>
      </w:pPr>
      <w:r>
        <w:rPr>
          <w:w w:val="105"/>
          <w:sz w:val="23"/>
        </w:rPr>
        <w:t>Phase</w:t>
      </w:r>
      <w:r>
        <w:rPr>
          <w:spacing w:val="-18"/>
          <w:w w:val="105"/>
          <w:sz w:val="23"/>
        </w:rPr>
        <w:t xml:space="preserve"> </w:t>
      </w:r>
      <w:r>
        <w:rPr>
          <w:w w:val="105"/>
          <w:sz w:val="23"/>
        </w:rPr>
        <w:t>angle,</w:t>
      </w:r>
      <w:r>
        <w:rPr>
          <w:spacing w:val="-22"/>
          <w:w w:val="105"/>
          <w:sz w:val="23"/>
        </w:rPr>
        <w:t xml:space="preserve"> </w:t>
      </w:r>
      <w:r>
        <w:rPr>
          <w:w w:val="105"/>
          <w:sz w:val="23"/>
        </w:rPr>
        <w:t>in-phase,</w:t>
      </w:r>
      <w:r>
        <w:rPr>
          <w:spacing w:val="-22"/>
          <w:w w:val="105"/>
          <w:sz w:val="23"/>
        </w:rPr>
        <w:t xml:space="preserve"> </w:t>
      </w:r>
      <w:r>
        <w:rPr>
          <w:w w:val="105"/>
          <w:sz w:val="23"/>
        </w:rPr>
        <w:t>out</w:t>
      </w:r>
      <w:r>
        <w:rPr>
          <w:spacing w:val="-14"/>
          <w:w w:val="105"/>
          <w:sz w:val="23"/>
        </w:rPr>
        <w:t xml:space="preserve"> </w:t>
      </w:r>
      <w:r>
        <w:rPr>
          <w:w w:val="105"/>
          <w:sz w:val="23"/>
        </w:rPr>
        <w:t>of</w:t>
      </w:r>
      <w:r>
        <w:rPr>
          <w:spacing w:val="-14"/>
          <w:w w:val="105"/>
          <w:sz w:val="23"/>
        </w:rPr>
        <w:t xml:space="preserve"> </w:t>
      </w:r>
      <w:r>
        <w:rPr>
          <w:spacing w:val="-3"/>
          <w:w w:val="105"/>
          <w:sz w:val="23"/>
        </w:rPr>
        <w:t>phase</w:t>
      </w:r>
      <w:r>
        <w:rPr>
          <w:spacing w:val="-12"/>
          <w:w w:val="105"/>
          <w:sz w:val="23"/>
        </w:rPr>
        <w:t xml:space="preserve"> </w:t>
      </w:r>
      <w:r>
        <w:rPr>
          <w:spacing w:val="-3"/>
          <w:w w:val="105"/>
          <w:sz w:val="23"/>
        </w:rPr>
        <w:t>waves</w:t>
      </w:r>
      <w:r>
        <w:rPr>
          <w:spacing w:val="-19"/>
          <w:w w:val="105"/>
          <w:sz w:val="23"/>
        </w:rPr>
        <w:t xml:space="preserve"> </w:t>
      </w:r>
      <w:r>
        <w:rPr>
          <w:w w:val="105"/>
          <w:sz w:val="23"/>
        </w:rPr>
        <w:t>and</w:t>
      </w:r>
      <w:r>
        <w:rPr>
          <w:spacing w:val="-17"/>
          <w:w w:val="105"/>
          <w:sz w:val="23"/>
        </w:rPr>
        <w:t xml:space="preserve"> </w:t>
      </w:r>
      <w:r>
        <w:rPr>
          <w:w w:val="105"/>
          <w:sz w:val="23"/>
        </w:rPr>
        <w:t>phase</w:t>
      </w:r>
      <w:r>
        <w:rPr>
          <w:spacing w:val="-9"/>
          <w:w w:val="105"/>
          <w:sz w:val="23"/>
        </w:rPr>
        <w:t xml:space="preserve"> </w:t>
      </w:r>
      <w:r>
        <w:rPr>
          <w:spacing w:val="-5"/>
          <w:w w:val="105"/>
          <w:sz w:val="23"/>
        </w:rPr>
        <w:t>lag</w:t>
      </w:r>
      <w:r>
        <w:rPr>
          <w:spacing w:val="-11"/>
          <w:w w:val="105"/>
          <w:sz w:val="23"/>
        </w:rPr>
        <w:t xml:space="preserve"> </w:t>
      </w:r>
      <w:r>
        <w:rPr>
          <w:w w:val="105"/>
          <w:sz w:val="23"/>
        </w:rPr>
        <w:t>&amp;</w:t>
      </w:r>
      <w:r>
        <w:rPr>
          <w:spacing w:val="-11"/>
          <w:w w:val="105"/>
          <w:sz w:val="23"/>
        </w:rPr>
        <w:t xml:space="preserve"> </w:t>
      </w:r>
      <w:r>
        <w:rPr>
          <w:w w:val="105"/>
          <w:sz w:val="23"/>
        </w:rPr>
        <w:t>lead</w:t>
      </w:r>
      <w:r>
        <w:rPr>
          <w:spacing w:val="-17"/>
          <w:w w:val="105"/>
          <w:sz w:val="23"/>
        </w:rPr>
        <w:t xml:space="preserve"> </w:t>
      </w:r>
      <w:r>
        <w:rPr>
          <w:spacing w:val="-3"/>
          <w:w w:val="105"/>
          <w:sz w:val="23"/>
        </w:rPr>
        <w:t>and</w:t>
      </w:r>
      <w:r>
        <w:rPr>
          <w:spacing w:val="-11"/>
          <w:w w:val="105"/>
          <w:sz w:val="23"/>
        </w:rPr>
        <w:t xml:space="preserve"> </w:t>
      </w:r>
      <w:r>
        <w:rPr>
          <w:w w:val="105"/>
          <w:sz w:val="23"/>
        </w:rPr>
        <w:t>power factor.</w:t>
      </w:r>
    </w:p>
    <w:p w:rsidR="00B141CF" w:rsidRDefault="009F45E6">
      <w:pPr>
        <w:pStyle w:val="ListParagraph"/>
        <w:numPr>
          <w:ilvl w:val="2"/>
          <w:numId w:val="39"/>
        </w:numPr>
        <w:tabs>
          <w:tab w:val="left" w:pos="2592"/>
          <w:tab w:val="left" w:pos="2593"/>
        </w:tabs>
        <w:spacing w:before="10"/>
        <w:ind w:hanging="721"/>
        <w:rPr>
          <w:sz w:val="23"/>
        </w:rPr>
      </w:pPr>
      <w:r>
        <w:rPr>
          <w:spacing w:val="-3"/>
          <w:w w:val="105"/>
          <w:sz w:val="23"/>
        </w:rPr>
        <w:t xml:space="preserve">Calculation </w:t>
      </w:r>
      <w:r>
        <w:rPr>
          <w:w w:val="105"/>
          <w:sz w:val="23"/>
        </w:rPr>
        <w:t xml:space="preserve">of </w:t>
      </w:r>
      <w:r>
        <w:rPr>
          <w:spacing w:val="-4"/>
          <w:w w:val="105"/>
          <w:sz w:val="23"/>
        </w:rPr>
        <w:t xml:space="preserve">V,I </w:t>
      </w:r>
      <w:r>
        <w:rPr>
          <w:spacing w:val="-3"/>
          <w:w w:val="105"/>
          <w:sz w:val="23"/>
        </w:rPr>
        <w:t xml:space="preserve">and </w:t>
      </w:r>
      <w:r>
        <w:rPr>
          <w:w w:val="105"/>
          <w:sz w:val="23"/>
        </w:rPr>
        <w:t xml:space="preserve">W for </w:t>
      </w:r>
      <w:r>
        <w:rPr>
          <w:spacing w:val="-3"/>
          <w:w w:val="105"/>
          <w:sz w:val="23"/>
        </w:rPr>
        <w:t>resistive circuits</w:t>
      </w:r>
      <w:r>
        <w:rPr>
          <w:spacing w:val="-27"/>
          <w:w w:val="105"/>
          <w:sz w:val="23"/>
        </w:rPr>
        <w:t xml:space="preserve"> </w:t>
      </w:r>
      <w:r w:rsidR="00E70A4E">
        <w:rPr>
          <w:w w:val="105"/>
          <w:sz w:val="23"/>
        </w:rPr>
        <w:t>through inductance</w:t>
      </w:r>
      <w:r>
        <w:rPr>
          <w:w w:val="105"/>
          <w:sz w:val="23"/>
        </w:rPr>
        <w:t>.</w:t>
      </w:r>
    </w:p>
    <w:p w:rsidR="00B141CF" w:rsidRDefault="00E70A4E">
      <w:pPr>
        <w:pStyle w:val="ListParagraph"/>
        <w:numPr>
          <w:ilvl w:val="2"/>
          <w:numId w:val="39"/>
        </w:numPr>
        <w:tabs>
          <w:tab w:val="left" w:pos="2592"/>
          <w:tab w:val="left" w:pos="2593"/>
        </w:tabs>
        <w:ind w:hanging="721"/>
        <w:rPr>
          <w:sz w:val="23"/>
        </w:rPr>
      </w:pPr>
      <w:r>
        <w:rPr>
          <w:w w:val="105"/>
          <w:sz w:val="23"/>
        </w:rPr>
        <w:t>Self-</w:t>
      </w:r>
      <w:r>
        <w:rPr>
          <w:spacing w:val="-3"/>
          <w:w w:val="105"/>
          <w:sz w:val="23"/>
        </w:rPr>
        <w:t>inductance</w:t>
      </w:r>
      <w:r w:rsidR="009F45E6">
        <w:rPr>
          <w:spacing w:val="-3"/>
          <w:w w:val="105"/>
          <w:sz w:val="23"/>
        </w:rPr>
        <w:t xml:space="preserve">, </w:t>
      </w:r>
      <w:r w:rsidR="009F45E6">
        <w:rPr>
          <w:w w:val="105"/>
          <w:sz w:val="23"/>
        </w:rPr>
        <w:t xml:space="preserve">and </w:t>
      </w:r>
      <w:r w:rsidR="004B3A73">
        <w:rPr>
          <w:w w:val="105"/>
          <w:sz w:val="23"/>
        </w:rPr>
        <w:t>self-</w:t>
      </w:r>
      <w:r w:rsidR="004B3A73">
        <w:rPr>
          <w:spacing w:val="-5"/>
          <w:w w:val="105"/>
          <w:sz w:val="23"/>
        </w:rPr>
        <w:t>induced</w:t>
      </w:r>
      <w:r w:rsidR="009F45E6">
        <w:rPr>
          <w:spacing w:val="-44"/>
          <w:w w:val="105"/>
          <w:sz w:val="23"/>
        </w:rPr>
        <w:t xml:space="preserve"> </w:t>
      </w:r>
      <w:r w:rsidR="009F45E6">
        <w:rPr>
          <w:spacing w:val="-4"/>
          <w:w w:val="105"/>
          <w:sz w:val="23"/>
        </w:rPr>
        <w:t>voltage.</w:t>
      </w:r>
    </w:p>
    <w:p w:rsidR="00B141CF" w:rsidRDefault="009F45E6">
      <w:pPr>
        <w:pStyle w:val="ListParagraph"/>
        <w:numPr>
          <w:ilvl w:val="2"/>
          <w:numId w:val="39"/>
        </w:numPr>
        <w:tabs>
          <w:tab w:val="left" w:pos="2592"/>
          <w:tab w:val="left" w:pos="2593"/>
        </w:tabs>
        <w:ind w:hanging="721"/>
        <w:rPr>
          <w:sz w:val="23"/>
        </w:rPr>
      </w:pPr>
      <w:r>
        <w:rPr>
          <w:w w:val="105"/>
          <w:sz w:val="23"/>
        </w:rPr>
        <w:t xml:space="preserve">Inductive </w:t>
      </w:r>
      <w:r>
        <w:rPr>
          <w:spacing w:val="-5"/>
          <w:w w:val="105"/>
          <w:sz w:val="23"/>
        </w:rPr>
        <w:t xml:space="preserve">reactance </w:t>
      </w:r>
      <w:r>
        <w:rPr>
          <w:spacing w:val="-3"/>
          <w:w w:val="105"/>
          <w:sz w:val="23"/>
        </w:rPr>
        <w:t>(X</w:t>
      </w:r>
      <w:r>
        <w:rPr>
          <w:spacing w:val="-3"/>
          <w:w w:val="105"/>
          <w:sz w:val="23"/>
          <w:vertAlign w:val="subscript"/>
        </w:rPr>
        <w:t>L</w:t>
      </w:r>
      <w:r>
        <w:rPr>
          <w:spacing w:val="-3"/>
          <w:w w:val="105"/>
          <w:sz w:val="23"/>
        </w:rPr>
        <w:t xml:space="preserve">=2πfL) </w:t>
      </w:r>
      <w:r>
        <w:rPr>
          <w:w w:val="105"/>
          <w:sz w:val="23"/>
        </w:rPr>
        <w:t xml:space="preserve">Phase </w:t>
      </w:r>
      <w:r>
        <w:rPr>
          <w:spacing w:val="-3"/>
          <w:w w:val="105"/>
          <w:sz w:val="23"/>
        </w:rPr>
        <w:t xml:space="preserve">relation </w:t>
      </w:r>
      <w:r>
        <w:rPr>
          <w:spacing w:val="-5"/>
          <w:w w:val="105"/>
          <w:sz w:val="23"/>
        </w:rPr>
        <w:t xml:space="preserve">between </w:t>
      </w:r>
      <w:r>
        <w:rPr>
          <w:w w:val="105"/>
          <w:sz w:val="23"/>
        </w:rPr>
        <w:t>V &amp;</w:t>
      </w:r>
      <w:r>
        <w:rPr>
          <w:spacing w:val="-46"/>
          <w:w w:val="105"/>
          <w:sz w:val="23"/>
        </w:rPr>
        <w:t xml:space="preserve"> </w:t>
      </w:r>
      <w:r>
        <w:rPr>
          <w:w w:val="105"/>
          <w:sz w:val="23"/>
        </w:rPr>
        <w:t>I.</w:t>
      </w:r>
    </w:p>
    <w:p w:rsidR="00B141CF" w:rsidRDefault="006462B9">
      <w:pPr>
        <w:pStyle w:val="ListParagraph"/>
        <w:numPr>
          <w:ilvl w:val="2"/>
          <w:numId w:val="39"/>
        </w:numPr>
        <w:tabs>
          <w:tab w:val="left" w:pos="2592"/>
          <w:tab w:val="left" w:pos="2593"/>
        </w:tabs>
        <w:spacing w:before="17"/>
        <w:ind w:hanging="721"/>
        <w:rPr>
          <w:sz w:val="23"/>
        </w:rPr>
      </w:pPr>
      <w:r>
        <w:rPr>
          <w:w w:val="105"/>
          <w:sz w:val="23"/>
        </w:rPr>
        <w:t>Phaso</w:t>
      </w:r>
      <w:r w:rsidR="009F45E6">
        <w:rPr>
          <w:w w:val="105"/>
          <w:sz w:val="23"/>
        </w:rPr>
        <w:t>r</w:t>
      </w:r>
      <w:r w:rsidR="009F45E6">
        <w:rPr>
          <w:spacing w:val="-4"/>
          <w:w w:val="105"/>
          <w:sz w:val="23"/>
        </w:rPr>
        <w:t xml:space="preserve"> diagram</w:t>
      </w:r>
      <w:r w:rsidR="009F45E6">
        <w:rPr>
          <w:spacing w:val="-16"/>
          <w:w w:val="105"/>
          <w:sz w:val="23"/>
        </w:rPr>
        <w:t xml:space="preserve"> </w:t>
      </w:r>
      <w:r w:rsidR="009F45E6">
        <w:rPr>
          <w:w w:val="105"/>
          <w:sz w:val="23"/>
        </w:rPr>
        <w:t>and</w:t>
      </w:r>
      <w:r w:rsidR="009F45E6">
        <w:rPr>
          <w:spacing w:val="-8"/>
          <w:w w:val="105"/>
          <w:sz w:val="23"/>
        </w:rPr>
        <w:t xml:space="preserve"> </w:t>
      </w:r>
      <w:r w:rsidR="009F45E6">
        <w:rPr>
          <w:w w:val="105"/>
          <w:sz w:val="23"/>
        </w:rPr>
        <w:t>power</w:t>
      </w:r>
      <w:r w:rsidR="009F45E6">
        <w:rPr>
          <w:spacing w:val="-4"/>
          <w:w w:val="105"/>
          <w:sz w:val="23"/>
        </w:rPr>
        <w:t xml:space="preserve"> </w:t>
      </w:r>
      <w:r w:rsidR="009F45E6">
        <w:rPr>
          <w:w w:val="105"/>
          <w:sz w:val="23"/>
        </w:rPr>
        <w:t>for</w:t>
      </w:r>
      <w:r w:rsidR="009F45E6">
        <w:rPr>
          <w:spacing w:val="-12"/>
          <w:w w:val="105"/>
          <w:sz w:val="23"/>
        </w:rPr>
        <w:t xml:space="preserve"> </w:t>
      </w:r>
      <w:r w:rsidR="009F45E6">
        <w:rPr>
          <w:spacing w:val="-3"/>
          <w:w w:val="105"/>
          <w:sz w:val="23"/>
        </w:rPr>
        <w:t>pure</w:t>
      </w:r>
      <w:r w:rsidR="009F45E6">
        <w:rPr>
          <w:spacing w:val="-21"/>
          <w:w w:val="105"/>
          <w:sz w:val="23"/>
        </w:rPr>
        <w:t xml:space="preserve"> </w:t>
      </w:r>
      <w:r w:rsidR="009F45E6">
        <w:rPr>
          <w:w w:val="105"/>
          <w:sz w:val="23"/>
        </w:rPr>
        <w:t>inductor.</w:t>
      </w:r>
    </w:p>
    <w:p w:rsidR="00B141CF" w:rsidRDefault="009F45E6">
      <w:pPr>
        <w:pStyle w:val="ListParagraph"/>
        <w:numPr>
          <w:ilvl w:val="2"/>
          <w:numId w:val="39"/>
        </w:numPr>
        <w:tabs>
          <w:tab w:val="left" w:pos="2592"/>
          <w:tab w:val="left" w:pos="2593"/>
        </w:tabs>
        <w:ind w:hanging="721"/>
        <w:rPr>
          <w:sz w:val="23"/>
        </w:rPr>
      </w:pPr>
      <w:r>
        <w:rPr>
          <w:w w:val="105"/>
          <w:sz w:val="23"/>
        </w:rPr>
        <w:t xml:space="preserve">AC </w:t>
      </w:r>
      <w:r>
        <w:rPr>
          <w:spacing w:val="-4"/>
          <w:w w:val="105"/>
          <w:sz w:val="23"/>
        </w:rPr>
        <w:t xml:space="preserve">through </w:t>
      </w:r>
      <w:r>
        <w:rPr>
          <w:w w:val="105"/>
          <w:sz w:val="23"/>
        </w:rPr>
        <w:t>R-L series</w:t>
      </w:r>
      <w:r>
        <w:rPr>
          <w:spacing w:val="-34"/>
          <w:w w:val="105"/>
          <w:sz w:val="23"/>
        </w:rPr>
        <w:t xml:space="preserve"> </w:t>
      </w:r>
      <w:r>
        <w:rPr>
          <w:w w:val="105"/>
          <w:sz w:val="23"/>
        </w:rPr>
        <w:t>circuit.</w:t>
      </w:r>
    </w:p>
    <w:p w:rsidR="00B141CF" w:rsidRDefault="006462B9">
      <w:pPr>
        <w:pStyle w:val="ListParagraph"/>
        <w:numPr>
          <w:ilvl w:val="2"/>
          <w:numId w:val="39"/>
        </w:numPr>
        <w:tabs>
          <w:tab w:val="left" w:pos="2592"/>
          <w:tab w:val="left" w:pos="2593"/>
        </w:tabs>
        <w:spacing w:before="2"/>
        <w:ind w:hanging="721"/>
        <w:rPr>
          <w:sz w:val="23"/>
        </w:rPr>
      </w:pPr>
      <w:r>
        <w:rPr>
          <w:w w:val="105"/>
          <w:sz w:val="23"/>
        </w:rPr>
        <w:t>Phaso</w:t>
      </w:r>
      <w:r w:rsidR="009F45E6">
        <w:rPr>
          <w:w w:val="105"/>
          <w:sz w:val="23"/>
        </w:rPr>
        <w:t xml:space="preserve">r </w:t>
      </w:r>
      <w:r w:rsidR="009F45E6">
        <w:rPr>
          <w:spacing w:val="-4"/>
          <w:w w:val="105"/>
          <w:sz w:val="23"/>
        </w:rPr>
        <w:t xml:space="preserve">diagram </w:t>
      </w:r>
      <w:r w:rsidR="009F45E6">
        <w:rPr>
          <w:w w:val="105"/>
          <w:sz w:val="23"/>
        </w:rPr>
        <w:t>and power in a R-L</w:t>
      </w:r>
      <w:r w:rsidR="009F45E6">
        <w:rPr>
          <w:spacing w:val="-38"/>
          <w:w w:val="105"/>
          <w:sz w:val="23"/>
        </w:rPr>
        <w:t xml:space="preserve"> </w:t>
      </w:r>
      <w:r w:rsidR="00E70A4E">
        <w:rPr>
          <w:w w:val="105"/>
          <w:sz w:val="23"/>
        </w:rPr>
        <w:t>series circuit</w:t>
      </w:r>
      <w:r w:rsidR="009F45E6">
        <w:rPr>
          <w:w w:val="105"/>
          <w:sz w:val="23"/>
        </w:rPr>
        <w:t>.</w:t>
      </w:r>
    </w:p>
    <w:p w:rsidR="00B141CF" w:rsidRDefault="009F45E6">
      <w:pPr>
        <w:pStyle w:val="ListParagraph"/>
        <w:numPr>
          <w:ilvl w:val="2"/>
          <w:numId w:val="39"/>
        </w:numPr>
        <w:tabs>
          <w:tab w:val="left" w:pos="2592"/>
          <w:tab w:val="left" w:pos="2593"/>
        </w:tabs>
        <w:spacing w:before="3"/>
        <w:ind w:hanging="721"/>
        <w:rPr>
          <w:sz w:val="23"/>
        </w:rPr>
      </w:pPr>
      <w:r>
        <w:rPr>
          <w:w w:val="105"/>
          <w:sz w:val="23"/>
        </w:rPr>
        <w:t xml:space="preserve">Time </w:t>
      </w:r>
      <w:r w:rsidR="00E70A4E">
        <w:rPr>
          <w:spacing w:val="-3"/>
          <w:w w:val="105"/>
          <w:sz w:val="23"/>
        </w:rPr>
        <w:t>constant, τ</w:t>
      </w:r>
      <w:r>
        <w:rPr>
          <w:spacing w:val="-75"/>
          <w:w w:val="105"/>
          <w:sz w:val="36"/>
        </w:rPr>
        <w:t xml:space="preserve"> </w:t>
      </w:r>
      <w:r>
        <w:rPr>
          <w:w w:val="105"/>
          <w:sz w:val="23"/>
        </w:rPr>
        <w:t xml:space="preserve">=L/R, and </w:t>
      </w:r>
      <w:r>
        <w:rPr>
          <w:spacing w:val="-4"/>
          <w:w w:val="105"/>
          <w:sz w:val="23"/>
        </w:rPr>
        <w:t xml:space="preserve">its </w:t>
      </w:r>
      <w:r>
        <w:rPr>
          <w:spacing w:val="-5"/>
          <w:w w:val="105"/>
          <w:sz w:val="23"/>
        </w:rPr>
        <w:t>effect.</w:t>
      </w:r>
    </w:p>
    <w:p w:rsidR="00B141CF" w:rsidRDefault="009F45E6">
      <w:pPr>
        <w:pStyle w:val="ListParagraph"/>
        <w:numPr>
          <w:ilvl w:val="2"/>
          <w:numId w:val="39"/>
        </w:numPr>
        <w:tabs>
          <w:tab w:val="left" w:pos="2593"/>
        </w:tabs>
        <w:spacing w:before="17"/>
        <w:ind w:hanging="721"/>
        <w:rPr>
          <w:sz w:val="23"/>
        </w:rPr>
      </w:pPr>
      <w:r>
        <w:rPr>
          <w:spacing w:val="-4"/>
          <w:w w:val="105"/>
          <w:sz w:val="23"/>
        </w:rPr>
        <w:t xml:space="preserve">Impedance, </w:t>
      </w:r>
      <w:r>
        <w:rPr>
          <w:spacing w:val="-3"/>
          <w:w w:val="105"/>
          <w:sz w:val="23"/>
        </w:rPr>
        <w:t>Impedance</w:t>
      </w:r>
      <w:r>
        <w:rPr>
          <w:spacing w:val="-25"/>
          <w:w w:val="105"/>
          <w:sz w:val="23"/>
        </w:rPr>
        <w:t xml:space="preserve"> </w:t>
      </w:r>
      <w:r>
        <w:rPr>
          <w:spacing w:val="-4"/>
          <w:w w:val="105"/>
          <w:sz w:val="23"/>
        </w:rPr>
        <w:t>triangle.</w:t>
      </w:r>
    </w:p>
    <w:p w:rsidR="00B141CF" w:rsidRDefault="009F45E6">
      <w:pPr>
        <w:pStyle w:val="ListParagraph"/>
        <w:numPr>
          <w:ilvl w:val="2"/>
          <w:numId w:val="39"/>
        </w:numPr>
        <w:tabs>
          <w:tab w:val="left" w:pos="2593"/>
        </w:tabs>
        <w:ind w:hanging="721"/>
        <w:rPr>
          <w:sz w:val="23"/>
        </w:rPr>
      </w:pPr>
      <w:r>
        <w:rPr>
          <w:w w:val="105"/>
          <w:sz w:val="23"/>
        </w:rPr>
        <w:t>AC</w:t>
      </w:r>
      <w:r>
        <w:rPr>
          <w:spacing w:val="-20"/>
          <w:w w:val="105"/>
          <w:sz w:val="23"/>
        </w:rPr>
        <w:t xml:space="preserve"> </w:t>
      </w:r>
      <w:r>
        <w:rPr>
          <w:spacing w:val="-4"/>
          <w:w w:val="105"/>
          <w:sz w:val="23"/>
        </w:rPr>
        <w:t>through</w:t>
      </w:r>
      <w:r>
        <w:rPr>
          <w:spacing w:val="-22"/>
          <w:w w:val="105"/>
          <w:sz w:val="23"/>
        </w:rPr>
        <w:t xml:space="preserve"> </w:t>
      </w:r>
      <w:r>
        <w:rPr>
          <w:w w:val="105"/>
          <w:sz w:val="23"/>
        </w:rPr>
        <w:t>R-L</w:t>
      </w:r>
      <w:r>
        <w:rPr>
          <w:spacing w:val="-21"/>
          <w:w w:val="105"/>
          <w:sz w:val="23"/>
        </w:rPr>
        <w:t xml:space="preserve"> </w:t>
      </w:r>
      <w:r>
        <w:rPr>
          <w:w w:val="105"/>
          <w:sz w:val="23"/>
        </w:rPr>
        <w:t>parallel</w:t>
      </w:r>
      <w:r>
        <w:rPr>
          <w:spacing w:val="-36"/>
          <w:w w:val="105"/>
          <w:sz w:val="23"/>
        </w:rPr>
        <w:t xml:space="preserve"> </w:t>
      </w:r>
      <w:r>
        <w:rPr>
          <w:w w:val="105"/>
          <w:sz w:val="23"/>
        </w:rPr>
        <w:t>circuit.</w:t>
      </w:r>
    </w:p>
    <w:p w:rsidR="00B141CF" w:rsidRDefault="009F45E6">
      <w:pPr>
        <w:pStyle w:val="ListParagraph"/>
        <w:numPr>
          <w:ilvl w:val="2"/>
          <w:numId w:val="39"/>
        </w:numPr>
        <w:tabs>
          <w:tab w:val="left" w:pos="2593"/>
        </w:tabs>
        <w:spacing w:before="17"/>
        <w:ind w:hanging="721"/>
        <w:rPr>
          <w:sz w:val="23"/>
        </w:rPr>
      </w:pPr>
      <w:r>
        <w:rPr>
          <w:w w:val="105"/>
          <w:sz w:val="23"/>
        </w:rPr>
        <w:t xml:space="preserve">Inductive </w:t>
      </w:r>
      <w:r>
        <w:rPr>
          <w:spacing w:val="-5"/>
          <w:w w:val="105"/>
          <w:sz w:val="23"/>
        </w:rPr>
        <w:t xml:space="preserve">reactance </w:t>
      </w:r>
      <w:r>
        <w:rPr>
          <w:w w:val="105"/>
          <w:sz w:val="23"/>
        </w:rPr>
        <w:t>in</w:t>
      </w:r>
      <w:r>
        <w:rPr>
          <w:spacing w:val="-44"/>
          <w:w w:val="105"/>
          <w:sz w:val="23"/>
        </w:rPr>
        <w:t xml:space="preserve"> </w:t>
      </w:r>
      <w:r>
        <w:rPr>
          <w:spacing w:val="-4"/>
          <w:w w:val="105"/>
          <w:sz w:val="23"/>
        </w:rPr>
        <w:t xml:space="preserve">series, </w:t>
      </w:r>
      <w:r>
        <w:rPr>
          <w:spacing w:val="-3"/>
          <w:w w:val="105"/>
          <w:sz w:val="23"/>
        </w:rPr>
        <w:t xml:space="preserve">parallel </w:t>
      </w:r>
      <w:r>
        <w:rPr>
          <w:w w:val="105"/>
          <w:sz w:val="23"/>
        </w:rPr>
        <w:t xml:space="preserve">and </w:t>
      </w:r>
      <w:r>
        <w:rPr>
          <w:spacing w:val="-5"/>
          <w:w w:val="105"/>
          <w:sz w:val="23"/>
        </w:rPr>
        <w:t xml:space="preserve">series-parallel </w:t>
      </w:r>
      <w:r>
        <w:rPr>
          <w:spacing w:val="-3"/>
          <w:w w:val="105"/>
          <w:sz w:val="23"/>
        </w:rPr>
        <w:t>combination.</w:t>
      </w:r>
    </w:p>
    <w:p w:rsidR="00B141CF" w:rsidRDefault="009F45E6">
      <w:pPr>
        <w:pStyle w:val="ListParagraph"/>
        <w:numPr>
          <w:ilvl w:val="2"/>
          <w:numId w:val="39"/>
        </w:numPr>
        <w:tabs>
          <w:tab w:val="left" w:pos="2593"/>
        </w:tabs>
        <w:ind w:hanging="721"/>
        <w:rPr>
          <w:sz w:val="23"/>
        </w:rPr>
      </w:pPr>
      <w:r>
        <w:rPr>
          <w:w w:val="105"/>
          <w:sz w:val="23"/>
        </w:rPr>
        <w:t>Q</w:t>
      </w:r>
      <w:r>
        <w:rPr>
          <w:spacing w:val="-4"/>
          <w:w w:val="105"/>
          <w:sz w:val="23"/>
        </w:rPr>
        <w:t xml:space="preserve"> </w:t>
      </w:r>
      <w:r>
        <w:rPr>
          <w:w w:val="105"/>
          <w:sz w:val="23"/>
        </w:rPr>
        <w:t>of</w:t>
      </w:r>
      <w:r>
        <w:rPr>
          <w:spacing w:val="-3"/>
          <w:w w:val="105"/>
          <w:sz w:val="23"/>
        </w:rPr>
        <w:t xml:space="preserve"> </w:t>
      </w:r>
      <w:r>
        <w:rPr>
          <w:w w:val="105"/>
          <w:sz w:val="23"/>
        </w:rPr>
        <w:t>coil</w:t>
      </w:r>
      <w:r>
        <w:rPr>
          <w:spacing w:val="-12"/>
          <w:w w:val="105"/>
          <w:sz w:val="23"/>
        </w:rPr>
        <w:t xml:space="preserve"> </w:t>
      </w:r>
      <w:r>
        <w:rPr>
          <w:w w:val="105"/>
          <w:sz w:val="23"/>
        </w:rPr>
        <w:t>and</w:t>
      </w:r>
      <w:r>
        <w:rPr>
          <w:spacing w:val="-8"/>
          <w:w w:val="105"/>
          <w:sz w:val="23"/>
        </w:rPr>
        <w:t xml:space="preserve"> </w:t>
      </w:r>
      <w:r>
        <w:rPr>
          <w:w w:val="105"/>
          <w:sz w:val="23"/>
        </w:rPr>
        <w:t xml:space="preserve">its </w:t>
      </w:r>
      <w:r>
        <w:rPr>
          <w:spacing w:val="-5"/>
          <w:w w:val="105"/>
          <w:sz w:val="23"/>
        </w:rPr>
        <w:t>effects</w:t>
      </w:r>
      <w:r>
        <w:rPr>
          <w:spacing w:val="-16"/>
          <w:w w:val="105"/>
          <w:sz w:val="23"/>
        </w:rPr>
        <w:t xml:space="preserve"> </w:t>
      </w:r>
      <w:r>
        <w:rPr>
          <w:w w:val="105"/>
          <w:sz w:val="23"/>
        </w:rPr>
        <w:t>on</w:t>
      </w:r>
      <w:r>
        <w:rPr>
          <w:spacing w:val="-29"/>
          <w:w w:val="105"/>
          <w:sz w:val="23"/>
        </w:rPr>
        <w:t xml:space="preserve"> </w:t>
      </w:r>
      <w:r>
        <w:rPr>
          <w:spacing w:val="-4"/>
          <w:w w:val="105"/>
          <w:sz w:val="23"/>
        </w:rPr>
        <w:t>selectivity.</w:t>
      </w:r>
    </w:p>
    <w:p w:rsidR="00B141CF" w:rsidRDefault="009F45E6">
      <w:pPr>
        <w:pStyle w:val="ListParagraph"/>
        <w:numPr>
          <w:ilvl w:val="2"/>
          <w:numId w:val="39"/>
        </w:numPr>
        <w:tabs>
          <w:tab w:val="left" w:pos="2593"/>
        </w:tabs>
        <w:ind w:hanging="721"/>
        <w:rPr>
          <w:sz w:val="23"/>
        </w:rPr>
      </w:pPr>
      <w:r>
        <w:rPr>
          <w:spacing w:val="-3"/>
          <w:w w:val="105"/>
          <w:sz w:val="23"/>
        </w:rPr>
        <w:t xml:space="preserve">Skin </w:t>
      </w:r>
      <w:r>
        <w:rPr>
          <w:spacing w:val="-4"/>
          <w:w w:val="105"/>
          <w:sz w:val="23"/>
        </w:rPr>
        <w:t xml:space="preserve">effect, </w:t>
      </w:r>
      <w:r>
        <w:rPr>
          <w:spacing w:val="4"/>
          <w:w w:val="105"/>
          <w:sz w:val="23"/>
        </w:rPr>
        <w:t xml:space="preserve">AF </w:t>
      </w:r>
      <w:r>
        <w:rPr>
          <w:w w:val="105"/>
          <w:sz w:val="23"/>
        </w:rPr>
        <w:t>and RF</w:t>
      </w:r>
      <w:r>
        <w:rPr>
          <w:spacing w:val="-47"/>
          <w:w w:val="105"/>
          <w:sz w:val="23"/>
        </w:rPr>
        <w:t xml:space="preserve"> </w:t>
      </w:r>
      <w:r>
        <w:rPr>
          <w:spacing w:val="-3"/>
          <w:w w:val="105"/>
          <w:sz w:val="23"/>
        </w:rPr>
        <w:t>chokes.</w:t>
      </w:r>
    </w:p>
    <w:p w:rsidR="00B141CF" w:rsidRDefault="009F45E6">
      <w:pPr>
        <w:pStyle w:val="ListParagraph"/>
        <w:numPr>
          <w:ilvl w:val="2"/>
          <w:numId w:val="39"/>
        </w:numPr>
        <w:tabs>
          <w:tab w:val="left" w:pos="2593"/>
        </w:tabs>
        <w:spacing w:before="17"/>
        <w:ind w:hanging="721"/>
        <w:rPr>
          <w:sz w:val="23"/>
        </w:rPr>
      </w:pPr>
      <w:r>
        <w:rPr>
          <w:w w:val="105"/>
          <w:sz w:val="23"/>
        </w:rPr>
        <w:t>Troubles in</w:t>
      </w:r>
      <w:r>
        <w:rPr>
          <w:spacing w:val="-16"/>
          <w:w w:val="105"/>
          <w:sz w:val="23"/>
        </w:rPr>
        <w:t xml:space="preserve"> </w:t>
      </w:r>
      <w:r>
        <w:rPr>
          <w:spacing w:val="-4"/>
          <w:w w:val="105"/>
          <w:sz w:val="23"/>
        </w:rPr>
        <w:t>chokes.</w:t>
      </w:r>
    </w:p>
    <w:p w:rsidR="00B141CF" w:rsidRDefault="009F45E6">
      <w:pPr>
        <w:pStyle w:val="ListParagraph"/>
        <w:numPr>
          <w:ilvl w:val="2"/>
          <w:numId w:val="39"/>
        </w:numPr>
        <w:tabs>
          <w:tab w:val="left" w:pos="2593"/>
        </w:tabs>
        <w:ind w:hanging="721"/>
        <w:rPr>
          <w:sz w:val="23"/>
        </w:rPr>
      </w:pPr>
      <w:r>
        <w:rPr>
          <w:w w:val="105"/>
          <w:sz w:val="23"/>
        </w:rPr>
        <w:t xml:space="preserve">AC </w:t>
      </w:r>
      <w:r>
        <w:rPr>
          <w:spacing w:val="-4"/>
          <w:w w:val="105"/>
          <w:sz w:val="23"/>
        </w:rPr>
        <w:t xml:space="preserve">through </w:t>
      </w:r>
      <w:r>
        <w:rPr>
          <w:w w:val="105"/>
          <w:sz w:val="23"/>
        </w:rPr>
        <w:t xml:space="preserve">pure </w:t>
      </w:r>
      <w:r>
        <w:rPr>
          <w:spacing w:val="-4"/>
          <w:w w:val="105"/>
          <w:sz w:val="23"/>
        </w:rPr>
        <w:t xml:space="preserve">capacitor. </w:t>
      </w:r>
      <w:r>
        <w:rPr>
          <w:w w:val="105"/>
          <w:sz w:val="23"/>
        </w:rPr>
        <w:t xml:space="preserve">Phase </w:t>
      </w:r>
      <w:r>
        <w:rPr>
          <w:spacing w:val="-4"/>
          <w:w w:val="105"/>
          <w:sz w:val="23"/>
        </w:rPr>
        <w:t xml:space="preserve">relation </w:t>
      </w:r>
      <w:r>
        <w:rPr>
          <w:spacing w:val="-3"/>
          <w:w w:val="105"/>
          <w:sz w:val="23"/>
        </w:rPr>
        <w:t xml:space="preserve">between </w:t>
      </w:r>
      <w:r>
        <w:rPr>
          <w:w w:val="105"/>
          <w:sz w:val="23"/>
        </w:rPr>
        <w:t>V&amp;I</w:t>
      </w:r>
      <w:r>
        <w:rPr>
          <w:spacing w:val="-28"/>
          <w:w w:val="105"/>
          <w:sz w:val="23"/>
        </w:rPr>
        <w:t xml:space="preserve"> </w:t>
      </w:r>
      <w:r>
        <w:rPr>
          <w:w w:val="105"/>
          <w:sz w:val="23"/>
        </w:rPr>
        <w:t>and</w:t>
      </w:r>
      <w:r w:rsidR="006462B9">
        <w:rPr>
          <w:w w:val="105"/>
          <w:sz w:val="23"/>
        </w:rPr>
        <w:t xml:space="preserve"> </w:t>
      </w:r>
      <w:r>
        <w:rPr>
          <w:w w:val="105"/>
          <w:sz w:val="23"/>
        </w:rPr>
        <w:t>power.</w:t>
      </w:r>
    </w:p>
    <w:p w:rsidR="00B141CF" w:rsidRDefault="009F45E6">
      <w:pPr>
        <w:pStyle w:val="ListParagraph"/>
        <w:numPr>
          <w:ilvl w:val="2"/>
          <w:numId w:val="39"/>
        </w:numPr>
        <w:tabs>
          <w:tab w:val="left" w:pos="2593"/>
        </w:tabs>
        <w:ind w:hanging="721"/>
        <w:rPr>
          <w:sz w:val="23"/>
        </w:rPr>
      </w:pPr>
      <w:r>
        <w:rPr>
          <w:spacing w:val="-3"/>
          <w:w w:val="105"/>
          <w:sz w:val="23"/>
        </w:rPr>
        <w:t>Capacitive</w:t>
      </w:r>
      <w:r>
        <w:rPr>
          <w:spacing w:val="-8"/>
          <w:w w:val="105"/>
          <w:sz w:val="23"/>
        </w:rPr>
        <w:t xml:space="preserve"> </w:t>
      </w:r>
      <w:r>
        <w:rPr>
          <w:spacing w:val="-4"/>
          <w:w w:val="105"/>
          <w:sz w:val="23"/>
        </w:rPr>
        <w:t>reactance</w:t>
      </w:r>
    </w:p>
    <w:p w:rsidR="00B141CF" w:rsidRDefault="009F45E6">
      <w:pPr>
        <w:pStyle w:val="ListParagraph"/>
        <w:numPr>
          <w:ilvl w:val="2"/>
          <w:numId w:val="39"/>
        </w:numPr>
        <w:tabs>
          <w:tab w:val="left" w:pos="2593"/>
        </w:tabs>
        <w:spacing w:before="17"/>
        <w:ind w:hanging="721"/>
        <w:rPr>
          <w:sz w:val="23"/>
        </w:rPr>
      </w:pPr>
      <w:r>
        <w:rPr>
          <w:w w:val="105"/>
          <w:sz w:val="23"/>
        </w:rPr>
        <w:t xml:space="preserve">AC </w:t>
      </w:r>
      <w:r>
        <w:rPr>
          <w:spacing w:val="-4"/>
          <w:w w:val="105"/>
          <w:sz w:val="23"/>
        </w:rPr>
        <w:t xml:space="preserve">through </w:t>
      </w:r>
      <w:r>
        <w:rPr>
          <w:w w:val="105"/>
          <w:sz w:val="23"/>
        </w:rPr>
        <w:t xml:space="preserve">R-C </w:t>
      </w:r>
      <w:r>
        <w:rPr>
          <w:spacing w:val="-4"/>
          <w:w w:val="105"/>
          <w:sz w:val="23"/>
        </w:rPr>
        <w:t>series</w:t>
      </w:r>
      <w:r>
        <w:rPr>
          <w:spacing w:val="-27"/>
          <w:w w:val="105"/>
          <w:sz w:val="23"/>
        </w:rPr>
        <w:t xml:space="preserve"> </w:t>
      </w:r>
      <w:r>
        <w:rPr>
          <w:w w:val="105"/>
          <w:sz w:val="23"/>
        </w:rPr>
        <w:t>circuit.</w:t>
      </w:r>
    </w:p>
    <w:p w:rsidR="00B141CF" w:rsidRDefault="009F45E6">
      <w:pPr>
        <w:pStyle w:val="ListParagraph"/>
        <w:numPr>
          <w:ilvl w:val="2"/>
          <w:numId w:val="39"/>
        </w:numPr>
        <w:tabs>
          <w:tab w:val="left" w:pos="2593"/>
        </w:tabs>
        <w:ind w:hanging="721"/>
        <w:rPr>
          <w:sz w:val="23"/>
        </w:rPr>
      </w:pPr>
      <w:r>
        <w:rPr>
          <w:w w:val="105"/>
          <w:sz w:val="23"/>
        </w:rPr>
        <w:t>Time</w:t>
      </w:r>
      <w:r>
        <w:rPr>
          <w:spacing w:val="-11"/>
          <w:w w:val="105"/>
          <w:sz w:val="23"/>
        </w:rPr>
        <w:t xml:space="preserve"> </w:t>
      </w:r>
      <w:r>
        <w:rPr>
          <w:spacing w:val="-3"/>
          <w:w w:val="105"/>
          <w:sz w:val="23"/>
        </w:rPr>
        <w:t>constant</w:t>
      </w:r>
      <w:r>
        <w:rPr>
          <w:spacing w:val="-20"/>
          <w:w w:val="105"/>
          <w:sz w:val="23"/>
        </w:rPr>
        <w:t xml:space="preserve"> </w:t>
      </w:r>
      <w:r>
        <w:rPr>
          <w:spacing w:val="3"/>
          <w:w w:val="105"/>
          <w:sz w:val="23"/>
        </w:rPr>
        <w:t>RC</w:t>
      </w:r>
      <w:r>
        <w:rPr>
          <w:spacing w:val="-12"/>
          <w:w w:val="105"/>
          <w:sz w:val="23"/>
        </w:rPr>
        <w:t xml:space="preserve"> </w:t>
      </w:r>
      <w:r>
        <w:rPr>
          <w:w w:val="105"/>
          <w:sz w:val="23"/>
        </w:rPr>
        <w:t>and</w:t>
      </w:r>
      <w:r>
        <w:rPr>
          <w:spacing w:val="-10"/>
          <w:w w:val="105"/>
          <w:sz w:val="23"/>
        </w:rPr>
        <w:t xml:space="preserve"> </w:t>
      </w:r>
      <w:r>
        <w:rPr>
          <w:w w:val="105"/>
          <w:sz w:val="23"/>
        </w:rPr>
        <w:t>its</w:t>
      </w:r>
      <w:r>
        <w:rPr>
          <w:spacing w:val="-36"/>
          <w:w w:val="105"/>
          <w:sz w:val="23"/>
        </w:rPr>
        <w:t xml:space="preserve"> </w:t>
      </w:r>
      <w:r>
        <w:rPr>
          <w:spacing w:val="-4"/>
          <w:w w:val="105"/>
          <w:sz w:val="23"/>
        </w:rPr>
        <w:t>effect.</w:t>
      </w:r>
    </w:p>
    <w:p w:rsidR="00B141CF" w:rsidRDefault="009F45E6">
      <w:pPr>
        <w:pStyle w:val="ListParagraph"/>
        <w:numPr>
          <w:ilvl w:val="2"/>
          <w:numId w:val="39"/>
        </w:numPr>
        <w:tabs>
          <w:tab w:val="left" w:pos="2593"/>
        </w:tabs>
        <w:ind w:hanging="721"/>
        <w:rPr>
          <w:sz w:val="23"/>
        </w:rPr>
      </w:pPr>
      <w:r>
        <w:rPr>
          <w:spacing w:val="-4"/>
          <w:w w:val="105"/>
          <w:sz w:val="23"/>
        </w:rPr>
        <w:t xml:space="preserve">Impedance, </w:t>
      </w:r>
      <w:r>
        <w:rPr>
          <w:spacing w:val="-3"/>
          <w:w w:val="105"/>
          <w:sz w:val="23"/>
        </w:rPr>
        <w:t>Impedance</w:t>
      </w:r>
      <w:r>
        <w:rPr>
          <w:spacing w:val="-25"/>
          <w:w w:val="105"/>
          <w:sz w:val="23"/>
        </w:rPr>
        <w:t xml:space="preserve"> </w:t>
      </w:r>
      <w:r>
        <w:rPr>
          <w:spacing w:val="-4"/>
          <w:w w:val="105"/>
          <w:sz w:val="23"/>
        </w:rPr>
        <w:t>triangle.</w:t>
      </w:r>
    </w:p>
    <w:p w:rsidR="00B141CF" w:rsidRDefault="009F45E6">
      <w:pPr>
        <w:pStyle w:val="ListParagraph"/>
        <w:numPr>
          <w:ilvl w:val="2"/>
          <w:numId w:val="39"/>
        </w:numPr>
        <w:tabs>
          <w:tab w:val="left" w:pos="2593"/>
        </w:tabs>
        <w:spacing w:before="17"/>
        <w:ind w:hanging="721"/>
        <w:rPr>
          <w:sz w:val="23"/>
        </w:rPr>
      </w:pPr>
      <w:r>
        <w:rPr>
          <w:w w:val="105"/>
          <w:sz w:val="23"/>
        </w:rPr>
        <w:t xml:space="preserve">AC </w:t>
      </w:r>
      <w:r>
        <w:rPr>
          <w:spacing w:val="-4"/>
          <w:w w:val="105"/>
          <w:sz w:val="23"/>
        </w:rPr>
        <w:t xml:space="preserve">through </w:t>
      </w:r>
      <w:r>
        <w:rPr>
          <w:w w:val="105"/>
          <w:sz w:val="23"/>
        </w:rPr>
        <w:t xml:space="preserve">R-C </w:t>
      </w:r>
      <w:r>
        <w:rPr>
          <w:spacing w:val="-3"/>
          <w:w w:val="105"/>
          <w:sz w:val="23"/>
        </w:rPr>
        <w:t>parallel</w:t>
      </w:r>
      <w:r>
        <w:rPr>
          <w:spacing w:val="-28"/>
          <w:w w:val="105"/>
          <w:sz w:val="23"/>
        </w:rPr>
        <w:t xml:space="preserve"> </w:t>
      </w:r>
      <w:r>
        <w:rPr>
          <w:w w:val="105"/>
          <w:sz w:val="23"/>
        </w:rPr>
        <w:t>circuit.</w:t>
      </w:r>
    </w:p>
    <w:p w:rsidR="00B141CF" w:rsidRDefault="009F45E6">
      <w:pPr>
        <w:pStyle w:val="ListParagraph"/>
        <w:numPr>
          <w:ilvl w:val="2"/>
          <w:numId w:val="39"/>
        </w:numPr>
        <w:tabs>
          <w:tab w:val="left" w:pos="2593"/>
        </w:tabs>
        <w:ind w:hanging="721"/>
        <w:rPr>
          <w:sz w:val="23"/>
        </w:rPr>
      </w:pPr>
      <w:r>
        <w:rPr>
          <w:spacing w:val="-3"/>
          <w:w w:val="105"/>
          <w:sz w:val="23"/>
        </w:rPr>
        <w:t xml:space="preserve">Capacitive </w:t>
      </w:r>
      <w:r>
        <w:rPr>
          <w:spacing w:val="-5"/>
          <w:w w:val="105"/>
          <w:sz w:val="23"/>
        </w:rPr>
        <w:t>reactance</w:t>
      </w:r>
      <w:r>
        <w:rPr>
          <w:spacing w:val="-9"/>
          <w:w w:val="105"/>
          <w:sz w:val="23"/>
        </w:rPr>
        <w:t xml:space="preserve"> </w:t>
      </w:r>
      <w:r>
        <w:rPr>
          <w:w w:val="105"/>
          <w:sz w:val="23"/>
        </w:rPr>
        <w:t>in</w:t>
      </w:r>
      <w:r>
        <w:rPr>
          <w:spacing w:val="-3"/>
          <w:w w:val="105"/>
          <w:sz w:val="23"/>
        </w:rPr>
        <w:t xml:space="preserve"> series,</w:t>
      </w:r>
      <w:r>
        <w:rPr>
          <w:spacing w:val="-15"/>
          <w:w w:val="105"/>
          <w:sz w:val="23"/>
        </w:rPr>
        <w:t xml:space="preserve"> </w:t>
      </w:r>
      <w:r>
        <w:rPr>
          <w:spacing w:val="-3"/>
          <w:w w:val="105"/>
          <w:sz w:val="23"/>
        </w:rPr>
        <w:t>parallel,</w:t>
      </w:r>
      <w:r>
        <w:rPr>
          <w:spacing w:val="-12"/>
          <w:w w:val="105"/>
          <w:sz w:val="23"/>
        </w:rPr>
        <w:t xml:space="preserve"> </w:t>
      </w:r>
      <w:r>
        <w:rPr>
          <w:w w:val="105"/>
          <w:sz w:val="23"/>
        </w:rPr>
        <w:t>and</w:t>
      </w:r>
      <w:r>
        <w:rPr>
          <w:spacing w:val="-3"/>
          <w:w w:val="105"/>
          <w:sz w:val="23"/>
        </w:rPr>
        <w:t xml:space="preserve"> </w:t>
      </w:r>
      <w:r>
        <w:rPr>
          <w:spacing w:val="-4"/>
          <w:w w:val="105"/>
          <w:sz w:val="23"/>
        </w:rPr>
        <w:t>series parallel</w:t>
      </w:r>
      <w:r>
        <w:rPr>
          <w:spacing w:val="-26"/>
          <w:w w:val="105"/>
          <w:sz w:val="23"/>
        </w:rPr>
        <w:t xml:space="preserve"> </w:t>
      </w:r>
      <w:r>
        <w:rPr>
          <w:spacing w:val="-3"/>
          <w:w w:val="105"/>
          <w:sz w:val="23"/>
        </w:rPr>
        <w:t>combination.</w:t>
      </w:r>
    </w:p>
    <w:p w:rsidR="00B141CF" w:rsidRDefault="009F45E6">
      <w:pPr>
        <w:pStyle w:val="ListParagraph"/>
        <w:numPr>
          <w:ilvl w:val="2"/>
          <w:numId w:val="39"/>
        </w:numPr>
        <w:tabs>
          <w:tab w:val="left" w:pos="2593"/>
        </w:tabs>
        <w:ind w:hanging="721"/>
        <w:rPr>
          <w:sz w:val="23"/>
        </w:rPr>
      </w:pPr>
      <w:r>
        <w:rPr>
          <w:w w:val="105"/>
          <w:sz w:val="23"/>
        </w:rPr>
        <w:t>AC</w:t>
      </w:r>
      <w:r>
        <w:rPr>
          <w:spacing w:val="-12"/>
          <w:w w:val="105"/>
          <w:sz w:val="23"/>
        </w:rPr>
        <w:t xml:space="preserve"> </w:t>
      </w:r>
      <w:r>
        <w:rPr>
          <w:spacing w:val="-4"/>
          <w:w w:val="105"/>
          <w:sz w:val="23"/>
        </w:rPr>
        <w:t>through</w:t>
      </w:r>
      <w:r>
        <w:rPr>
          <w:spacing w:val="-10"/>
          <w:w w:val="105"/>
          <w:sz w:val="23"/>
        </w:rPr>
        <w:t xml:space="preserve"> </w:t>
      </w:r>
      <w:r>
        <w:rPr>
          <w:spacing w:val="-3"/>
          <w:w w:val="105"/>
          <w:sz w:val="23"/>
        </w:rPr>
        <w:t>RLC</w:t>
      </w:r>
      <w:r>
        <w:rPr>
          <w:spacing w:val="-17"/>
          <w:w w:val="105"/>
          <w:sz w:val="23"/>
        </w:rPr>
        <w:t xml:space="preserve"> </w:t>
      </w:r>
      <w:r>
        <w:rPr>
          <w:w w:val="105"/>
          <w:sz w:val="23"/>
        </w:rPr>
        <w:t>series</w:t>
      </w:r>
      <w:r>
        <w:rPr>
          <w:spacing w:val="-16"/>
          <w:w w:val="105"/>
          <w:sz w:val="23"/>
        </w:rPr>
        <w:t xml:space="preserve"> </w:t>
      </w:r>
      <w:r>
        <w:rPr>
          <w:spacing w:val="-5"/>
          <w:w w:val="105"/>
          <w:sz w:val="23"/>
        </w:rPr>
        <w:t>circuit,</w:t>
      </w:r>
      <w:r>
        <w:rPr>
          <w:spacing w:val="-19"/>
          <w:w w:val="105"/>
          <w:sz w:val="23"/>
        </w:rPr>
        <w:t xml:space="preserve"> </w:t>
      </w:r>
      <w:r>
        <w:rPr>
          <w:w w:val="105"/>
          <w:sz w:val="23"/>
        </w:rPr>
        <w:t>phase</w:t>
      </w:r>
      <w:r>
        <w:rPr>
          <w:spacing w:val="-9"/>
          <w:w w:val="105"/>
          <w:sz w:val="23"/>
        </w:rPr>
        <w:t xml:space="preserve"> </w:t>
      </w:r>
      <w:r>
        <w:rPr>
          <w:spacing w:val="-6"/>
          <w:w w:val="105"/>
          <w:sz w:val="23"/>
        </w:rPr>
        <w:t>relation</w:t>
      </w:r>
      <w:r>
        <w:rPr>
          <w:spacing w:val="-15"/>
          <w:w w:val="105"/>
          <w:sz w:val="23"/>
        </w:rPr>
        <w:t xml:space="preserve"> </w:t>
      </w:r>
      <w:r>
        <w:rPr>
          <w:w w:val="105"/>
          <w:sz w:val="23"/>
        </w:rPr>
        <w:t>and</w:t>
      </w:r>
      <w:r>
        <w:rPr>
          <w:spacing w:val="-15"/>
          <w:w w:val="105"/>
          <w:sz w:val="23"/>
        </w:rPr>
        <w:t xml:space="preserve"> </w:t>
      </w:r>
      <w:r>
        <w:rPr>
          <w:w w:val="105"/>
          <w:sz w:val="23"/>
        </w:rPr>
        <w:t>power</w:t>
      </w:r>
      <w:r>
        <w:rPr>
          <w:spacing w:val="-29"/>
          <w:w w:val="105"/>
          <w:sz w:val="23"/>
        </w:rPr>
        <w:t xml:space="preserve"> </w:t>
      </w:r>
      <w:r>
        <w:rPr>
          <w:spacing w:val="-4"/>
          <w:w w:val="105"/>
          <w:sz w:val="23"/>
        </w:rPr>
        <w:t>calculation.</w:t>
      </w:r>
    </w:p>
    <w:p w:rsidR="00B141CF" w:rsidRDefault="009F45E6">
      <w:pPr>
        <w:pStyle w:val="ListParagraph"/>
        <w:numPr>
          <w:ilvl w:val="2"/>
          <w:numId w:val="39"/>
        </w:numPr>
        <w:tabs>
          <w:tab w:val="left" w:pos="2593"/>
        </w:tabs>
        <w:spacing w:before="17"/>
        <w:ind w:hanging="721"/>
        <w:rPr>
          <w:sz w:val="23"/>
        </w:rPr>
      </w:pPr>
      <w:r>
        <w:rPr>
          <w:w w:val="105"/>
          <w:sz w:val="23"/>
        </w:rPr>
        <w:t>AC</w:t>
      </w:r>
      <w:r>
        <w:rPr>
          <w:spacing w:val="-20"/>
          <w:w w:val="105"/>
          <w:sz w:val="23"/>
        </w:rPr>
        <w:t xml:space="preserve"> </w:t>
      </w:r>
      <w:r>
        <w:rPr>
          <w:spacing w:val="-4"/>
          <w:w w:val="105"/>
          <w:sz w:val="23"/>
        </w:rPr>
        <w:t>through</w:t>
      </w:r>
      <w:r>
        <w:rPr>
          <w:spacing w:val="-17"/>
          <w:w w:val="105"/>
          <w:sz w:val="23"/>
        </w:rPr>
        <w:t xml:space="preserve"> </w:t>
      </w:r>
      <w:r>
        <w:rPr>
          <w:spacing w:val="-3"/>
          <w:w w:val="105"/>
          <w:sz w:val="23"/>
        </w:rPr>
        <w:t>RLC</w:t>
      </w:r>
      <w:r>
        <w:rPr>
          <w:spacing w:val="-24"/>
          <w:w w:val="105"/>
          <w:sz w:val="23"/>
        </w:rPr>
        <w:t xml:space="preserve"> </w:t>
      </w:r>
      <w:r>
        <w:rPr>
          <w:w w:val="105"/>
          <w:sz w:val="23"/>
        </w:rPr>
        <w:t>parallel</w:t>
      </w:r>
      <w:r>
        <w:rPr>
          <w:spacing w:val="-25"/>
          <w:w w:val="105"/>
          <w:sz w:val="23"/>
        </w:rPr>
        <w:t xml:space="preserve"> </w:t>
      </w:r>
      <w:r>
        <w:rPr>
          <w:w w:val="105"/>
          <w:sz w:val="23"/>
        </w:rPr>
        <w:t>circuit</w:t>
      </w:r>
      <w:r>
        <w:rPr>
          <w:spacing w:val="-26"/>
          <w:w w:val="105"/>
          <w:sz w:val="23"/>
        </w:rPr>
        <w:t xml:space="preserve"> </w:t>
      </w:r>
      <w:r>
        <w:rPr>
          <w:w w:val="105"/>
          <w:sz w:val="23"/>
        </w:rPr>
        <w:t>phase</w:t>
      </w:r>
      <w:r>
        <w:rPr>
          <w:spacing w:val="-21"/>
          <w:w w:val="105"/>
          <w:sz w:val="23"/>
        </w:rPr>
        <w:t xml:space="preserve"> </w:t>
      </w:r>
      <w:r>
        <w:rPr>
          <w:spacing w:val="-5"/>
          <w:w w:val="105"/>
          <w:sz w:val="23"/>
        </w:rPr>
        <w:t>relation</w:t>
      </w:r>
      <w:r>
        <w:rPr>
          <w:spacing w:val="-21"/>
          <w:w w:val="105"/>
          <w:sz w:val="23"/>
        </w:rPr>
        <w:t xml:space="preserve"> </w:t>
      </w:r>
      <w:r>
        <w:rPr>
          <w:w w:val="105"/>
          <w:sz w:val="23"/>
        </w:rPr>
        <w:t>and</w:t>
      </w:r>
      <w:r>
        <w:rPr>
          <w:spacing w:val="-18"/>
          <w:w w:val="105"/>
          <w:sz w:val="23"/>
        </w:rPr>
        <w:t xml:space="preserve"> </w:t>
      </w:r>
      <w:r>
        <w:rPr>
          <w:w w:val="105"/>
          <w:sz w:val="23"/>
        </w:rPr>
        <w:t>power</w:t>
      </w:r>
      <w:r w:rsidR="006462B9">
        <w:rPr>
          <w:w w:val="105"/>
          <w:sz w:val="23"/>
        </w:rPr>
        <w:t xml:space="preserve"> </w:t>
      </w:r>
      <w:r>
        <w:rPr>
          <w:w w:val="105"/>
          <w:sz w:val="23"/>
        </w:rPr>
        <w:t>calculation.</w:t>
      </w:r>
    </w:p>
    <w:p w:rsidR="00B141CF" w:rsidRDefault="009F45E6">
      <w:pPr>
        <w:pStyle w:val="ListParagraph"/>
        <w:numPr>
          <w:ilvl w:val="2"/>
          <w:numId w:val="39"/>
        </w:numPr>
        <w:tabs>
          <w:tab w:val="left" w:pos="2593"/>
        </w:tabs>
        <w:ind w:hanging="721"/>
        <w:rPr>
          <w:sz w:val="23"/>
        </w:rPr>
      </w:pPr>
      <w:r>
        <w:rPr>
          <w:w w:val="105"/>
          <w:sz w:val="23"/>
        </w:rPr>
        <w:t xml:space="preserve">Simple </w:t>
      </w:r>
      <w:r>
        <w:rPr>
          <w:spacing w:val="-5"/>
          <w:w w:val="105"/>
          <w:sz w:val="23"/>
        </w:rPr>
        <w:t xml:space="preserve">calculations </w:t>
      </w:r>
      <w:r>
        <w:rPr>
          <w:w w:val="105"/>
          <w:sz w:val="23"/>
        </w:rPr>
        <w:t xml:space="preserve">for </w:t>
      </w:r>
      <w:r>
        <w:rPr>
          <w:spacing w:val="-6"/>
          <w:w w:val="105"/>
          <w:sz w:val="23"/>
        </w:rPr>
        <w:t>RLC</w:t>
      </w:r>
      <w:r>
        <w:rPr>
          <w:spacing w:val="-26"/>
          <w:w w:val="105"/>
          <w:sz w:val="23"/>
        </w:rPr>
        <w:t xml:space="preserve"> </w:t>
      </w:r>
      <w:r>
        <w:rPr>
          <w:w w:val="105"/>
          <w:sz w:val="23"/>
        </w:rPr>
        <w:t>circuits.</w:t>
      </w:r>
    </w:p>
    <w:p w:rsidR="00B141CF" w:rsidRDefault="009F45E6" w:rsidP="006462B9">
      <w:pPr>
        <w:pStyle w:val="ListParagraph"/>
        <w:numPr>
          <w:ilvl w:val="2"/>
          <w:numId w:val="39"/>
        </w:numPr>
        <w:tabs>
          <w:tab w:val="left" w:pos="2593"/>
        </w:tabs>
        <w:spacing w:before="16" w:line="247" w:lineRule="auto"/>
        <w:ind w:left="2552" w:right="703" w:hanging="709"/>
        <w:rPr>
          <w:sz w:val="23"/>
        </w:rPr>
      </w:pPr>
      <w:r>
        <w:rPr>
          <w:w w:val="105"/>
          <w:sz w:val="23"/>
        </w:rPr>
        <w:t>Concepts</w:t>
      </w:r>
      <w:r>
        <w:rPr>
          <w:spacing w:val="-18"/>
          <w:w w:val="105"/>
          <w:sz w:val="23"/>
        </w:rPr>
        <w:t xml:space="preserve"> </w:t>
      </w:r>
      <w:r>
        <w:rPr>
          <w:w w:val="105"/>
          <w:sz w:val="23"/>
        </w:rPr>
        <w:t>of</w:t>
      </w:r>
      <w:r>
        <w:rPr>
          <w:spacing w:val="-13"/>
          <w:w w:val="105"/>
          <w:sz w:val="23"/>
        </w:rPr>
        <w:t xml:space="preserve"> </w:t>
      </w:r>
      <w:r>
        <w:rPr>
          <w:w w:val="105"/>
          <w:sz w:val="23"/>
        </w:rPr>
        <w:t>real</w:t>
      </w:r>
      <w:r>
        <w:rPr>
          <w:spacing w:val="-15"/>
          <w:w w:val="105"/>
          <w:sz w:val="23"/>
        </w:rPr>
        <w:t xml:space="preserve"> </w:t>
      </w:r>
      <w:r>
        <w:rPr>
          <w:spacing w:val="-3"/>
          <w:w w:val="105"/>
          <w:sz w:val="23"/>
        </w:rPr>
        <w:t>Power</w:t>
      </w:r>
      <w:r>
        <w:rPr>
          <w:spacing w:val="-12"/>
          <w:w w:val="105"/>
          <w:sz w:val="23"/>
        </w:rPr>
        <w:t xml:space="preserve"> </w:t>
      </w:r>
      <w:r>
        <w:rPr>
          <w:w w:val="105"/>
          <w:sz w:val="23"/>
        </w:rPr>
        <w:t>(VI</w:t>
      </w:r>
      <w:r>
        <w:rPr>
          <w:spacing w:val="-13"/>
          <w:w w:val="105"/>
          <w:sz w:val="23"/>
        </w:rPr>
        <w:t xml:space="preserve"> </w:t>
      </w:r>
      <w:r>
        <w:rPr>
          <w:w w:val="105"/>
          <w:sz w:val="23"/>
        </w:rPr>
        <w:t>CosΦ)</w:t>
      </w:r>
      <w:r>
        <w:rPr>
          <w:spacing w:val="-13"/>
          <w:w w:val="105"/>
          <w:sz w:val="23"/>
        </w:rPr>
        <w:t xml:space="preserve"> </w:t>
      </w:r>
      <w:r>
        <w:rPr>
          <w:w w:val="105"/>
          <w:sz w:val="23"/>
        </w:rPr>
        <w:t>and</w:t>
      </w:r>
      <w:r>
        <w:rPr>
          <w:spacing w:val="-11"/>
          <w:w w:val="105"/>
          <w:sz w:val="23"/>
        </w:rPr>
        <w:t xml:space="preserve"> </w:t>
      </w:r>
      <w:r>
        <w:rPr>
          <w:spacing w:val="-5"/>
          <w:w w:val="105"/>
          <w:sz w:val="23"/>
        </w:rPr>
        <w:t>apparent</w:t>
      </w:r>
      <w:r>
        <w:rPr>
          <w:spacing w:val="-19"/>
          <w:w w:val="105"/>
          <w:sz w:val="23"/>
        </w:rPr>
        <w:t xml:space="preserve"> </w:t>
      </w:r>
      <w:r>
        <w:rPr>
          <w:w w:val="105"/>
          <w:sz w:val="23"/>
        </w:rPr>
        <w:t>power</w:t>
      </w:r>
      <w:r>
        <w:rPr>
          <w:spacing w:val="-14"/>
          <w:w w:val="105"/>
          <w:sz w:val="23"/>
        </w:rPr>
        <w:t xml:space="preserve"> </w:t>
      </w:r>
      <w:r>
        <w:rPr>
          <w:w w:val="105"/>
          <w:sz w:val="23"/>
        </w:rPr>
        <w:t>(VA),</w:t>
      </w:r>
      <w:r>
        <w:rPr>
          <w:spacing w:val="-20"/>
          <w:w w:val="105"/>
          <w:sz w:val="23"/>
        </w:rPr>
        <w:t xml:space="preserve"> </w:t>
      </w:r>
      <w:r>
        <w:rPr>
          <w:w w:val="105"/>
          <w:sz w:val="23"/>
        </w:rPr>
        <w:t>power</w:t>
      </w:r>
      <w:r>
        <w:rPr>
          <w:spacing w:val="-11"/>
          <w:w w:val="105"/>
          <w:sz w:val="23"/>
        </w:rPr>
        <w:t xml:space="preserve"> </w:t>
      </w:r>
      <w:r>
        <w:rPr>
          <w:spacing w:val="-5"/>
          <w:w w:val="105"/>
          <w:sz w:val="23"/>
        </w:rPr>
        <w:t xml:space="preserve">factor. </w:t>
      </w:r>
      <w:r>
        <w:rPr>
          <w:spacing w:val="-3"/>
          <w:w w:val="105"/>
          <w:sz w:val="23"/>
        </w:rPr>
        <w:t>simple</w:t>
      </w:r>
      <w:r>
        <w:rPr>
          <w:spacing w:val="-9"/>
          <w:w w:val="105"/>
          <w:sz w:val="23"/>
        </w:rPr>
        <w:t xml:space="preserve"> </w:t>
      </w:r>
      <w:r>
        <w:rPr>
          <w:spacing w:val="-4"/>
          <w:w w:val="105"/>
          <w:sz w:val="23"/>
        </w:rPr>
        <w:t>calculations.</w:t>
      </w:r>
    </w:p>
    <w:p w:rsidR="00B141CF" w:rsidRDefault="00B141CF">
      <w:pPr>
        <w:pStyle w:val="BodyText"/>
        <w:spacing w:before="1"/>
        <w:ind w:left="0" w:firstLine="0"/>
        <w:rPr>
          <w:sz w:val="24"/>
        </w:rPr>
      </w:pPr>
    </w:p>
    <w:p w:rsidR="00B141CF" w:rsidRDefault="009F45E6">
      <w:pPr>
        <w:pStyle w:val="Heading1"/>
        <w:numPr>
          <w:ilvl w:val="0"/>
          <w:numId w:val="39"/>
        </w:numPr>
        <w:tabs>
          <w:tab w:val="left" w:pos="1151"/>
          <w:tab w:val="left" w:pos="1152"/>
          <w:tab w:val="left" w:pos="9206"/>
        </w:tabs>
      </w:pPr>
      <w:r>
        <w:rPr>
          <w:w w:val="105"/>
        </w:rPr>
        <w:t>TRANSFORMER</w:t>
      </w:r>
      <w:r>
        <w:rPr>
          <w:w w:val="105"/>
        </w:rPr>
        <w:tab/>
        <w:t>(8</w:t>
      </w:r>
      <w:r>
        <w:rPr>
          <w:spacing w:val="53"/>
          <w:w w:val="105"/>
        </w:rPr>
        <w:t xml:space="preserve"> </w:t>
      </w:r>
      <w:r>
        <w:rPr>
          <w:w w:val="105"/>
        </w:rPr>
        <w:t>Hours)</w:t>
      </w:r>
    </w:p>
    <w:p w:rsidR="00B141CF" w:rsidRDefault="009F45E6">
      <w:pPr>
        <w:pStyle w:val="ListParagraph"/>
        <w:numPr>
          <w:ilvl w:val="1"/>
          <w:numId w:val="39"/>
        </w:numPr>
        <w:tabs>
          <w:tab w:val="left" w:pos="1872"/>
          <w:tab w:val="left" w:pos="1873"/>
        </w:tabs>
        <w:ind w:hanging="700"/>
        <w:rPr>
          <w:sz w:val="23"/>
        </w:rPr>
      </w:pPr>
      <w:r>
        <w:rPr>
          <w:w w:val="105"/>
          <w:sz w:val="23"/>
        </w:rPr>
        <w:t>Principle</w:t>
      </w:r>
      <w:r>
        <w:rPr>
          <w:spacing w:val="-11"/>
          <w:w w:val="105"/>
          <w:sz w:val="23"/>
        </w:rPr>
        <w:t xml:space="preserve"> </w:t>
      </w:r>
      <w:r>
        <w:rPr>
          <w:w w:val="105"/>
          <w:sz w:val="23"/>
        </w:rPr>
        <w:t>of</w:t>
      </w:r>
      <w:r>
        <w:rPr>
          <w:spacing w:val="-7"/>
          <w:w w:val="105"/>
          <w:sz w:val="23"/>
        </w:rPr>
        <w:t xml:space="preserve"> </w:t>
      </w:r>
      <w:r>
        <w:rPr>
          <w:spacing w:val="-4"/>
          <w:w w:val="105"/>
          <w:sz w:val="23"/>
        </w:rPr>
        <w:t>transformer,</w:t>
      </w:r>
      <w:r>
        <w:rPr>
          <w:spacing w:val="-21"/>
          <w:w w:val="105"/>
          <w:sz w:val="23"/>
        </w:rPr>
        <w:t xml:space="preserve"> </w:t>
      </w:r>
      <w:r>
        <w:rPr>
          <w:w w:val="105"/>
          <w:sz w:val="23"/>
        </w:rPr>
        <w:t>mutual</w:t>
      </w:r>
      <w:r>
        <w:rPr>
          <w:spacing w:val="-14"/>
          <w:w w:val="105"/>
          <w:sz w:val="23"/>
        </w:rPr>
        <w:t xml:space="preserve"> </w:t>
      </w:r>
      <w:r>
        <w:rPr>
          <w:spacing w:val="-4"/>
          <w:w w:val="105"/>
          <w:sz w:val="23"/>
        </w:rPr>
        <w:t>inductance,</w:t>
      </w:r>
      <w:r>
        <w:rPr>
          <w:spacing w:val="-16"/>
          <w:w w:val="105"/>
          <w:sz w:val="23"/>
        </w:rPr>
        <w:t xml:space="preserve"> </w:t>
      </w:r>
      <w:r>
        <w:rPr>
          <w:spacing w:val="-3"/>
          <w:w w:val="105"/>
          <w:sz w:val="23"/>
        </w:rPr>
        <w:t>coefficient</w:t>
      </w:r>
      <w:r>
        <w:rPr>
          <w:spacing w:val="-13"/>
          <w:w w:val="105"/>
          <w:sz w:val="23"/>
        </w:rPr>
        <w:t xml:space="preserve"> </w:t>
      </w:r>
      <w:r>
        <w:rPr>
          <w:w w:val="105"/>
          <w:sz w:val="23"/>
        </w:rPr>
        <w:t>of</w:t>
      </w:r>
      <w:r>
        <w:rPr>
          <w:spacing w:val="-7"/>
          <w:w w:val="105"/>
          <w:sz w:val="23"/>
        </w:rPr>
        <w:t xml:space="preserve"> </w:t>
      </w:r>
      <w:r w:rsidR="004B3A73">
        <w:rPr>
          <w:w w:val="105"/>
          <w:sz w:val="23"/>
        </w:rPr>
        <w:t>mutual inductance</w:t>
      </w:r>
      <w:r>
        <w:rPr>
          <w:w w:val="105"/>
          <w:sz w:val="23"/>
        </w:rPr>
        <w:t>.</w:t>
      </w:r>
    </w:p>
    <w:p w:rsidR="00B141CF" w:rsidRDefault="009F45E6">
      <w:pPr>
        <w:pStyle w:val="ListParagraph"/>
        <w:numPr>
          <w:ilvl w:val="1"/>
          <w:numId w:val="39"/>
        </w:numPr>
        <w:tabs>
          <w:tab w:val="left" w:pos="1872"/>
          <w:tab w:val="left" w:pos="1873"/>
        </w:tabs>
        <w:spacing w:before="16"/>
        <w:ind w:hanging="722"/>
        <w:rPr>
          <w:sz w:val="23"/>
        </w:rPr>
      </w:pPr>
      <w:r>
        <w:rPr>
          <w:w w:val="105"/>
          <w:sz w:val="23"/>
        </w:rPr>
        <w:t xml:space="preserve">Turn </w:t>
      </w:r>
      <w:r>
        <w:rPr>
          <w:spacing w:val="-4"/>
          <w:w w:val="105"/>
          <w:sz w:val="23"/>
        </w:rPr>
        <w:t xml:space="preserve">ratio </w:t>
      </w:r>
      <w:r>
        <w:rPr>
          <w:w w:val="105"/>
          <w:sz w:val="23"/>
        </w:rPr>
        <w:t>and e.m.f.</w:t>
      </w:r>
      <w:r>
        <w:rPr>
          <w:spacing w:val="-29"/>
          <w:w w:val="105"/>
          <w:sz w:val="23"/>
        </w:rPr>
        <w:t xml:space="preserve"> </w:t>
      </w:r>
      <w:r>
        <w:rPr>
          <w:spacing w:val="-3"/>
          <w:w w:val="105"/>
          <w:sz w:val="23"/>
        </w:rPr>
        <w:t>equation</w:t>
      </w:r>
    </w:p>
    <w:p w:rsidR="00B141CF" w:rsidRDefault="009F45E6">
      <w:pPr>
        <w:pStyle w:val="ListParagraph"/>
        <w:numPr>
          <w:ilvl w:val="1"/>
          <w:numId w:val="39"/>
        </w:numPr>
        <w:tabs>
          <w:tab w:val="left" w:pos="1872"/>
          <w:tab w:val="left" w:pos="1873"/>
        </w:tabs>
        <w:spacing w:before="17"/>
        <w:ind w:hanging="722"/>
        <w:rPr>
          <w:sz w:val="23"/>
        </w:rPr>
      </w:pPr>
      <w:r>
        <w:rPr>
          <w:spacing w:val="-4"/>
          <w:w w:val="105"/>
          <w:sz w:val="23"/>
        </w:rPr>
        <w:t xml:space="preserve">Construction, </w:t>
      </w:r>
      <w:r>
        <w:rPr>
          <w:spacing w:val="-3"/>
          <w:w w:val="105"/>
          <w:sz w:val="23"/>
        </w:rPr>
        <w:t xml:space="preserve">types </w:t>
      </w:r>
      <w:r>
        <w:rPr>
          <w:w w:val="105"/>
          <w:sz w:val="23"/>
        </w:rPr>
        <w:t xml:space="preserve">of </w:t>
      </w:r>
      <w:r>
        <w:rPr>
          <w:spacing w:val="-4"/>
          <w:w w:val="105"/>
          <w:sz w:val="23"/>
        </w:rPr>
        <w:t xml:space="preserve">transformers, </w:t>
      </w:r>
      <w:r>
        <w:rPr>
          <w:w w:val="105"/>
          <w:sz w:val="23"/>
        </w:rPr>
        <w:t>core</w:t>
      </w:r>
      <w:r>
        <w:rPr>
          <w:spacing w:val="-33"/>
          <w:w w:val="105"/>
          <w:sz w:val="23"/>
        </w:rPr>
        <w:t xml:space="preserve"> </w:t>
      </w:r>
      <w:r>
        <w:rPr>
          <w:spacing w:val="-4"/>
          <w:w w:val="105"/>
          <w:sz w:val="23"/>
        </w:rPr>
        <w:t>materials.</w:t>
      </w:r>
    </w:p>
    <w:p w:rsidR="00B141CF" w:rsidRDefault="009F45E6">
      <w:pPr>
        <w:pStyle w:val="ListParagraph"/>
        <w:numPr>
          <w:ilvl w:val="1"/>
          <w:numId w:val="39"/>
        </w:numPr>
        <w:tabs>
          <w:tab w:val="left" w:pos="1872"/>
          <w:tab w:val="left" w:pos="1873"/>
        </w:tabs>
        <w:ind w:hanging="722"/>
        <w:rPr>
          <w:sz w:val="23"/>
        </w:rPr>
      </w:pPr>
      <w:r>
        <w:rPr>
          <w:spacing w:val="-3"/>
          <w:w w:val="105"/>
          <w:sz w:val="23"/>
        </w:rPr>
        <w:t xml:space="preserve">Application </w:t>
      </w:r>
      <w:r>
        <w:rPr>
          <w:w w:val="105"/>
          <w:sz w:val="23"/>
        </w:rPr>
        <w:t xml:space="preserve">of </w:t>
      </w:r>
      <w:r>
        <w:rPr>
          <w:spacing w:val="-4"/>
          <w:w w:val="105"/>
          <w:sz w:val="23"/>
        </w:rPr>
        <w:t xml:space="preserve">transformers </w:t>
      </w:r>
      <w:r>
        <w:rPr>
          <w:w w:val="105"/>
          <w:sz w:val="23"/>
        </w:rPr>
        <w:t>in</w:t>
      </w:r>
      <w:r>
        <w:rPr>
          <w:spacing w:val="-26"/>
          <w:w w:val="105"/>
          <w:sz w:val="23"/>
        </w:rPr>
        <w:t xml:space="preserve"> </w:t>
      </w:r>
      <w:r>
        <w:rPr>
          <w:spacing w:val="-4"/>
          <w:w w:val="105"/>
          <w:sz w:val="23"/>
        </w:rPr>
        <w:t>electronics.</w:t>
      </w:r>
    </w:p>
    <w:p w:rsidR="00B141CF" w:rsidRDefault="009F45E6">
      <w:pPr>
        <w:pStyle w:val="ListParagraph"/>
        <w:numPr>
          <w:ilvl w:val="1"/>
          <w:numId w:val="39"/>
        </w:numPr>
        <w:tabs>
          <w:tab w:val="left" w:pos="1872"/>
          <w:tab w:val="left" w:pos="1873"/>
        </w:tabs>
        <w:ind w:hanging="722"/>
        <w:rPr>
          <w:sz w:val="23"/>
        </w:rPr>
      </w:pPr>
      <w:r>
        <w:rPr>
          <w:spacing w:val="-4"/>
          <w:w w:val="105"/>
          <w:sz w:val="23"/>
        </w:rPr>
        <w:t>Auto-transformers,</w:t>
      </w:r>
      <w:r>
        <w:rPr>
          <w:spacing w:val="-22"/>
          <w:w w:val="105"/>
          <w:sz w:val="23"/>
        </w:rPr>
        <w:t xml:space="preserve"> </w:t>
      </w:r>
      <w:r>
        <w:rPr>
          <w:spacing w:val="-3"/>
          <w:w w:val="105"/>
          <w:sz w:val="23"/>
        </w:rPr>
        <w:t>principle,</w:t>
      </w:r>
      <w:r>
        <w:rPr>
          <w:spacing w:val="-14"/>
          <w:w w:val="105"/>
          <w:sz w:val="23"/>
        </w:rPr>
        <w:t xml:space="preserve"> </w:t>
      </w:r>
      <w:r>
        <w:rPr>
          <w:spacing w:val="-3"/>
          <w:w w:val="105"/>
          <w:sz w:val="23"/>
        </w:rPr>
        <w:t>advantages,</w:t>
      </w:r>
      <w:r>
        <w:rPr>
          <w:spacing w:val="-22"/>
          <w:w w:val="105"/>
          <w:sz w:val="23"/>
        </w:rPr>
        <w:t xml:space="preserve"> </w:t>
      </w:r>
      <w:r>
        <w:rPr>
          <w:spacing w:val="-3"/>
          <w:w w:val="105"/>
          <w:sz w:val="23"/>
        </w:rPr>
        <w:t>disadvantages</w:t>
      </w:r>
      <w:r>
        <w:rPr>
          <w:spacing w:val="-5"/>
          <w:w w:val="105"/>
          <w:sz w:val="23"/>
        </w:rPr>
        <w:t xml:space="preserve"> </w:t>
      </w:r>
      <w:r>
        <w:rPr>
          <w:w w:val="105"/>
          <w:sz w:val="23"/>
        </w:rPr>
        <w:t>and</w:t>
      </w:r>
      <w:r>
        <w:rPr>
          <w:spacing w:val="-7"/>
          <w:w w:val="105"/>
          <w:sz w:val="23"/>
        </w:rPr>
        <w:t xml:space="preserve"> </w:t>
      </w:r>
      <w:r>
        <w:rPr>
          <w:spacing w:val="-3"/>
          <w:w w:val="105"/>
          <w:sz w:val="23"/>
        </w:rPr>
        <w:t>applications.</w:t>
      </w:r>
    </w:p>
    <w:p w:rsidR="00B141CF" w:rsidRDefault="009F45E6">
      <w:pPr>
        <w:pStyle w:val="ListParagraph"/>
        <w:numPr>
          <w:ilvl w:val="1"/>
          <w:numId w:val="39"/>
        </w:numPr>
        <w:tabs>
          <w:tab w:val="left" w:pos="1872"/>
          <w:tab w:val="left" w:pos="1873"/>
        </w:tabs>
        <w:spacing w:before="17"/>
        <w:ind w:hanging="722"/>
        <w:rPr>
          <w:sz w:val="23"/>
        </w:rPr>
      </w:pPr>
      <w:r>
        <w:rPr>
          <w:w w:val="105"/>
          <w:sz w:val="23"/>
        </w:rPr>
        <w:t>Poly phase</w:t>
      </w:r>
      <w:r>
        <w:rPr>
          <w:spacing w:val="-2"/>
          <w:w w:val="105"/>
          <w:sz w:val="23"/>
        </w:rPr>
        <w:t xml:space="preserve"> </w:t>
      </w:r>
      <w:r>
        <w:rPr>
          <w:spacing w:val="-4"/>
          <w:w w:val="105"/>
          <w:sz w:val="23"/>
        </w:rPr>
        <w:t>transformers,</w:t>
      </w:r>
      <w:r>
        <w:rPr>
          <w:spacing w:val="-19"/>
          <w:w w:val="105"/>
          <w:sz w:val="23"/>
        </w:rPr>
        <w:t xml:space="preserve"> </w:t>
      </w:r>
      <w:r>
        <w:rPr>
          <w:w w:val="105"/>
          <w:sz w:val="23"/>
        </w:rPr>
        <w:t>star</w:t>
      </w:r>
      <w:r>
        <w:rPr>
          <w:spacing w:val="-4"/>
          <w:w w:val="105"/>
          <w:sz w:val="23"/>
        </w:rPr>
        <w:t xml:space="preserve"> </w:t>
      </w:r>
      <w:r>
        <w:rPr>
          <w:w w:val="105"/>
          <w:sz w:val="23"/>
        </w:rPr>
        <w:t>and</w:t>
      </w:r>
      <w:r>
        <w:rPr>
          <w:spacing w:val="-8"/>
          <w:w w:val="105"/>
          <w:sz w:val="23"/>
        </w:rPr>
        <w:t xml:space="preserve"> </w:t>
      </w:r>
      <w:r>
        <w:rPr>
          <w:spacing w:val="-3"/>
          <w:w w:val="105"/>
          <w:sz w:val="23"/>
        </w:rPr>
        <w:t>delta</w:t>
      </w:r>
      <w:r>
        <w:rPr>
          <w:spacing w:val="-28"/>
          <w:w w:val="105"/>
          <w:sz w:val="23"/>
        </w:rPr>
        <w:t xml:space="preserve"> </w:t>
      </w:r>
      <w:r>
        <w:rPr>
          <w:spacing w:val="-4"/>
          <w:w w:val="105"/>
          <w:sz w:val="23"/>
        </w:rPr>
        <w:t>connection.</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39"/>
        </w:numPr>
        <w:tabs>
          <w:tab w:val="left" w:pos="1872"/>
          <w:tab w:val="left" w:pos="1873"/>
        </w:tabs>
        <w:spacing w:before="69"/>
        <w:ind w:hanging="722"/>
        <w:rPr>
          <w:sz w:val="23"/>
        </w:rPr>
      </w:pPr>
      <w:r>
        <w:rPr>
          <w:w w:val="105"/>
          <w:sz w:val="23"/>
        </w:rPr>
        <w:lastRenderedPageBreak/>
        <w:t>Phase</w:t>
      </w:r>
      <w:r>
        <w:rPr>
          <w:spacing w:val="-10"/>
          <w:w w:val="105"/>
          <w:sz w:val="23"/>
        </w:rPr>
        <w:t xml:space="preserve"> </w:t>
      </w:r>
      <w:r>
        <w:rPr>
          <w:spacing w:val="-3"/>
          <w:w w:val="105"/>
          <w:sz w:val="23"/>
        </w:rPr>
        <w:t>and</w:t>
      </w:r>
      <w:r>
        <w:rPr>
          <w:spacing w:val="-1"/>
          <w:w w:val="105"/>
          <w:sz w:val="23"/>
        </w:rPr>
        <w:t xml:space="preserve"> </w:t>
      </w:r>
      <w:r>
        <w:rPr>
          <w:w w:val="105"/>
          <w:sz w:val="23"/>
        </w:rPr>
        <w:t>line</w:t>
      </w:r>
      <w:r>
        <w:rPr>
          <w:spacing w:val="-10"/>
          <w:w w:val="105"/>
          <w:sz w:val="23"/>
        </w:rPr>
        <w:t xml:space="preserve"> </w:t>
      </w:r>
      <w:r>
        <w:rPr>
          <w:w w:val="105"/>
          <w:sz w:val="23"/>
        </w:rPr>
        <w:t>voltage</w:t>
      </w:r>
      <w:r>
        <w:rPr>
          <w:spacing w:val="-9"/>
          <w:w w:val="105"/>
          <w:sz w:val="23"/>
        </w:rPr>
        <w:t xml:space="preserve"> </w:t>
      </w:r>
      <w:r>
        <w:rPr>
          <w:w w:val="105"/>
          <w:sz w:val="23"/>
        </w:rPr>
        <w:t>and</w:t>
      </w:r>
      <w:r>
        <w:rPr>
          <w:spacing w:val="-4"/>
          <w:w w:val="105"/>
          <w:sz w:val="23"/>
        </w:rPr>
        <w:t xml:space="preserve"> current</w:t>
      </w:r>
      <w:r>
        <w:rPr>
          <w:spacing w:val="-13"/>
          <w:w w:val="105"/>
          <w:sz w:val="23"/>
        </w:rPr>
        <w:t xml:space="preserve"> </w:t>
      </w:r>
      <w:r>
        <w:rPr>
          <w:w w:val="105"/>
          <w:sz w:val="23"/>
        </w:rPr>
        <w:t>their,</w:t>
      </w:r>
      <w:r>
        <w:rPr>
          <w:spacing w:val="-26"/>
          <w:w w:val="105"/>
          <w:sz w:val="23"/>
        </w:rPr>
        <w:t xml:space="preserve"> </w:t>
      </w:r>
      <w:r>
        <w:rPr>
          <w:spacing w:val="-4"/>
          <w:w w:val="105"/>
          <w:sz w:val="23"/>
        </w:rPr>
        <w:t>inter-relation.</w:t>
      </w:r>
    </w:p>
    <w:p w:rsidR="00B141CF" w:rsidRDefault="009F45E6">
      <w:pPr>
        <w:pStyle w:val="ListParagraph"/>
        <w:numPr>
          <w:ilvl w:val="1"/>
          <w:numId w:val="39"/>
        </w:numPr>
        <w:tabs>
          <w:tab w:val="left" w:pos="1872"/>
          <w:tab w:val="left" w:pos="1873"/>
        </w:tabs>
        <w:ind w:hanging="722"/>
        <w:rPr>
          <w:sz w:val="23"/>
        </w:rPr>
      </w:pPr>
      <w:r>
        <w:rPr>
          <w:spacing w:val="-4"/>
          <w:w w:val="105"/>
          <w:sz w:val="23"/>
        </w:rPr>
        <w:t>Transformer</w:t>
      </w:r>
      <w:r>
        <w:rPr>
          <w:spacing w:val="-11"/>
          <w:w w:val="105"/>
          <w:sz w:val="23"/>
        </w:rPr>
        <w:t xml:space="preserve"> </w:t>
      </w:r>
      <w:r>
        <w:rPr>
          <w:w w:val="105"/>
          <w:sz w:val="23"/>
        </w:rPr>
        <w:t>losses.</w:t>
      </w:r>
    </w:p>
    <w:p w:rsidR="00B141CF" w:rsidRDefault="009F45E6">
      <w:pPr>
        <w:pStyle w:val="ListParagraph"/>
        <w:numPr>
          <w:ilvl w:val="2"/>
          <w:numId w:val="39"/>
        </w:numPr>
        <w:tabs>
          <w:tab w:val="left" w:pos="2592"/>
          <w:tab w:val="left" w:pos="2593"/>
        </w:tabs>
        <w:spacing w:before="17"/>
        <w:ind w:hanging="721"/>
        <w:rPr>
          <w:sz w:val="23"/>
        </w:rPr>
      </w:pPr>
      <w:r>
        <w:rPr>
          <w:w w:val="105"/>
          <w:sz w:val="23"/>
        </w:rPr>
        <w:t>Core</w:t>
      </w:r>
      <w:r>
        <w:rPr>
          <w:spacing w:val="-9"/>
          <w:w w:val="105"/>
          <w:sz w:val="23"/>
        </w:rPr>
        <w:t xml:space="preserve"> </w:t>
      </w:r>
      <w:r>
        <w:rPr>
          <w:w w:val="105"/>
          <w:sz w:val="23"/>
        </w:rPr>
        <w:t>loss.</w:t>
      </w:r>
    </w:p>
    <w:p w:rsidR="00B141CF" w:rsidRDefault="00E70A4E">
      <w:pPr>
        <w:pStyle w:val="ListParagraph"/>
        <w:numPr>
          <w:ilvl w:val="2"/>
          <w:numId w:val="39"/>
        </w:numPr>
        <w:tabs>
          <w:tab w:val="left" w:pos="2592"/>
          <w:tab w:val="left" w:pos="2593"/>
        </w:tabs>
        <w:spacing w:before="17"/>
        <w:ind w:hanging="721"/>
        <w:rPr>
          <w:sz w:val="23"/>
        </w:rPr>
      </w:pPr>
      <w:r>
        <w:rPr>
          <w:spacing w:val="-4"/>
          <w:w w:val="105"/>
          <w:sz w:val="23"/>
        </w:rPr>
        <w:t>Hysteresis</w:t>
      </w:r>
      <w:r w:rsidR="009F45E6">
        <w:rPr>
          <w:spacing w:val="-16"/>
          <w:w w:val="105"/>
          <w:sz w:val="23"/>
        </w:rPr>
        <w:t xml:space="preserve"> </w:t>
      </w:r>
      <w:r w:rsidR="009F45E6">
        <w:rPr>
          <w:w w:val="105"/>
          <w:sz w:val="23"/>
        </w:rPr>
        <w:t>loss.</w:t>
      </w:r>
    </w:p>
    <w:p w:rsidR="00B141CF" w:rsidRDefault="00B141CF">
      <w:pPr>
        <w:pStyle w:val="BodyText"/>
        <w:spacing w:before="6"/>
        <w:ind w:left="0" w:firstLine="0"/>
        <w:rPr>
          <w:sz w:val="24"/>
        </w:rPr>
      </w:pPr>
    </w:p>
    <w:p w:rsidR="00B141CF" w:rsidRDefault="009F45E6">
      <w:pPr>
        <w:pStyle w:val="Heading1"/>
        <w:numPr>
          <w:ilvl w:val="0"/>
          <w:numId w:val="39"/>
        </w:numPr>
        <w:tabs>
          <w:tab w:val="left" w:pos="1151"/>
          <w:tab w:val="left" w:pos="1152"/>
          <w:tab w:val="left" w:pos="9242"/>
        </w:tabs>
      </w:pPr>
      <w:r>
        <w:rPr>
          <w:w w:val="105"/>
        </w:rPr>
        <w:t>RESONANCE.</w:t>
      </w:r>
      <w:r>
        <w:rPr>
          <w:w w:val="105"/>
        </w:rPr>
        <w:tab/>
        <w:t>(8</w:t>
      </w:r>
      <w:r>
        <w:rPr>
          <w:spacing w:val="25"/>
          <w:w w:val="105"/>
        </w:rPr>
        <w:t xml:space="preserve"> </w:t>
      </w:r>
      <w:r>
        <w:rPr>
          <w:w w:val="105"/>
        </w:rPr>
        <w:t>Hours)</w:t>
      </w:r>
    </w:p>
    <w:p w:rsidR="00B141CF" w:rsidRDefault="009F45E6">
      <w:pPr>
        <w:pStyle w:val="ListParagraph"/>
        <w:numPr>
          <w:ilvl w:val="1"/>
          <w:numId w:val="39"/>
        </w:numPr>
        <w:tabs>
          <w:tab w:val="left" w:pos="1872"/>
          <w:tab w:val="left" w:pos="1873"/>
        </w:tabs>
        <w:spacing w:before="10"/>
        <w:ind w:hanging="722"/>
        <w:rPr>
          <w:sz w:val="23"/>
        </w:rPr>
      </w:pPr>
      <w:r>
        <w:rPr>
          <w:w w:val="105"/>
          <w:sz w:val="23"/>
        </w:rPr>
        <w:t xml:space="preserve">Condition of </w:t>
      </w:r>
      <w:r>
        <w:rPr>
          <w:spacing w:val="-4"/>
          <w:w w:val="105"/>
          <w:sz w:val="23"/>
        </w:rPr>
        <w:t xml:space="preserve">resonance </w:t>
      </w:r>
      <w:r>
        <w:rPr>
          <w:w w:val="105"/>
          <w:sz w:val="23"/>
        </w:rPr>
        <w:t>and</w:t>
      </w:r>
      <w:r>
        <w:rPr>
          <w:spacing w:val="-16"/>
          <w:w w:val="105"/>
          <w:sz w:val="23"/>
        </w:rPr>
        <w:t xml:space="preserve"> </w:t>
      </w:r>
      <w:r w:rsidR="00E70A4E">
        <w:rPr>
          <w:w w:val="105"/>
          <w:sz w:val="23"/>
        </w:rPr>
        <w:t>resonant circuit</w:t>
      </w:r>
      <w:r>
        <w:rPr>
          <w:w w:val="105"/>
          <w:sz w:val="23"/>
        </w:rPr>
        <w:t>.</w:t>
      </w:r>
    </w:p>
    <w:p w:rsidR="00B141CF" w:rsidRDefault="009F45E6">
      <w:pPr>
        <w:pStyle w:val="ListParagraph"/>
        <w:numPr>
          <w:ilvl w:val="1"/>
          <w:numId w:val="39"/>
        </w:numPr>
        <w:tabs>
          <w:tab w:val="left" w:pos="1872"/>
          <w:tab w:val="left" w:pos="1873"/>
        </w:tabs>
        <w:spacing w:before="16"/>
        <w:ind w:hanging="722"/>
        <w:rPr>
          <w:sz w:val="23"/>
        </w:rPr>
      </w:pPr>
      <w:r>
        <w:rPr>
          <w:w w:val="105"/>
          <w:sz w:val="23"/>
        </w:rPr>
        <w:t>Relation between f, L and C</w:t>
      </w:r>
      <w:r>
        <w:rPr>
          <w:spacing w:val="-22"/>
          <w:w w:val="105"/>
          <w:sz w:val="23"/>
        </w:rPr>
        <w:t xml:space="preserve"> </w:t>
      </w:r>
      <w:r w:rsidR="00E70A4E">
        <w:rPr>
          <w:w w:val="105"/>
          <w:sz w:val="23"/>
        </w:rPr>
        <w:t>at resonance</w:t>
      </w:r>
      <w:r>
        <w:rPr>
          <w:w w:val="105"/>
          <w:sz w:val="23"/>
        </w:rPr>
        <w:t>.</w:t>
      </w:r>
    </w:p>
    <w:p w:rsidR="00B141CF" w:rsidRDefault="009F45E6">
      <w:pPr>
        <w:pStyle w:val="ListParagraph"/>
        <w:numPr>
          <w:ilvl w:val="1"/>
          <w:numId w:val="39"/>
        </w:numPr>
        <w:tabs>
          <w:tab w:val="left" w:pos="1872"/>
          <w:tab w:val="left" w:pos="1873"/>
        </w:tabs>
        <w:ind w:hanging="722"/>
        <w:rPr>
          <w:sz w:val="23"/>
        </w:rPr>
      </w:pPr>
      <w:r>
        <w:rPr>
          <w:w w:val="105"/>
          <w:sz w:val="23"/>
        </w:rPr>
        <w:t xml:space="preserve">Series </w:t>
      </w:r>
      <w:r>
        <w:rPr>
          <w:spacing w:val="-5"/>
          <w:w w:val="105"/>
          <w:sz w:val="23"/>
        </w:rPr>
        <w:t xml:space="preserve">resonant </w:t>
      </w:r>
      <w:r>
        <w:rPr>
          <w:w w:val="105"/>
          <w:sz w:val="23"/>
        </w:rPr>
        <w:t xml:space="preserve">circuit. </w:t>
      </w:r>
      <w:r>
        <w:rPr>
          <w:spacing w:val="-5"/>
          <w:w w:val="105"/>
          <w:sz w:val="23"/>
        </w:rPr>
        <w:t xml:space="preserve">Impedance </w:t>
      </w:r>
      <w:r>
        <w:rPr>
          <w:w w:val="105"/>
          <w:sz w:val="23"/>
        </w:rPr>
        <w:t xml:space="preserve">of </w:t>
      </w:r>
      <w:r>
        <w:rPr>
          <w:spacing w:val="-3"/>
          <w:w w:val="105"/>
          <w:sz w:val="23"/>
        </w:rPr>
        <w:t>series</w:t>
      </w:r>
      <w:r>
        <w:rPr>
          <w:spacing w:val="-29"/>
          <w:w w:val="105"/>
          <w:sz w:val="23"/>
        </w:rPr>
        <w:t xml:space="preserve"> </w:t>
      </w:r>
      <w:r w:rsidR="00E70A4E">
        <w:rPr>
          <w:w w:val="105"/>
          <w:sz w:val="23"/>
        </w:rPr>
        <w:t>resonant circuit</w:t>
      </w:r>
      <w:r>
        <w:rPr>
          <w:w w:val="105"/>
          <w:sz w:val="23"/>
        </w:rPr>
        <w:t>.</w:t>
      </w:r>
    </w:p>
    <w:p w:rsidR="00B141CF" w:rsidRDefault="009F45E6">
      <w:pPr>
        <w:pStyle w:val="ListParagraph"/>
        <w:numPr>
          <w:ilvl w:val="1"/>
          <w:numId w:val="39"/>
        </w:numPr>
        <w:tabs>
          <w:tab w:val="left" w:pos="1872"/>
          <w:tab w:val="left" w:pos="1873"/>
        </w:tabs>
        <w:spacing w:before="17"/>
        <w:ind w:hanging="722"/>
        <w:rPr>
          <w:sz w:val="23"/>
        </w:rPr>
      </w:pPr>
      <w:r>
        <w:rPr>
          <w:w w:val="105"/>
          <w:sz w:val="23"/>
        </w:rPr>
        <w:t>Current,</w:t>
      </w:r>
      <w:r>
        <w:rPr>
          <w:spacing w:val="-15"/>
          <w:w w:val="105"/>
          <w:sz w:val="23"/>
        </w:rPr>
        <w:t xml:space="preserve"> </w:t>
      </w:r>
      <w:r>
        <w:rPr>
          <w:spacing w:val="-2"/>
          <w:w w:val="105"/>
          <w:sz w:val="23"/>
        </w:rPr>
        <w:t>voltage</w:t>
      </w:r>
      <w:r>
        <w:rPr>
          <w:spacing w:val="-10"/>
          <w:w w:val="105"/>
          <w:sz w:val="23"/>
        </w:rPr>
        <w:t xml:space="preserve"> </w:t>
      </w:r>
      <w:r>
        <w:rPr>
          <w:w w:val="105"/>
          <w:sz w:val="23"/>
        </w:rPr>
        <w:t xml:space="preserve">and </w:t>
      </w:r>
      <w:r>
        <w:rPr>
          <w:spacing w:val="-5"/>
          <w:w w:val="105"/>
          <w:sz w:val="23"/>
        </w:rPr>
        <w:t>impedance</w:t>
      </w:r>
      <w:r>
        <w:rPr>
          <w:spacing w:val="-10"/>
          <w:w w:val="105"/>
          <w:sz w:val="23"/>
        </w:rPr>
        <w:t xml:space="preserve"> </w:t>
      </w:r>
      <w:r>
        <w:rPr>
          <w:spacing w:val="-4"/>
          <w:w w:val="105"/>
          <w:sz w:val="23"/>
        </w:rPr>
        <w:t>characteristic</w:t>
      </w:r>
      <w:r>
        <w:rPr>
          <w:spacing w:val="-14"/>
          <w:w w:val="105"/>
          <w:sz w:val="23"/>
        </w:rPr>
        <w:t xml:space="preserve"> </w:t>
      </w:r>
      <w:r>
        <w:rPr>
          <w:w w:val="105"/>
          <w:sz w:val="23"/>
        </w:rPr>
        <w:t>of</w:t>
      </w:r>
      <w:r>
        <w:rPr>
          <w:spacing w:val="2"/>
          <w:w w:val="105"/>
          <w:sz w:val="23"/>
        </w:rPr>
        <w:t xml:space="preserve"> </w:t>
      </w:r>
      <w:r>
        <w:rPr>
          <w:spacing w:val="-4"/>
          <w:w w:val="105"/>
          <w:sz w:val="23"/>
        </w:rPr>
        <w:t>series</w:t>
      </w:r>
      <w:r>
        <w:rPr>
          <w:spacing w:val="-12"/>
          <w:w w:val="105"/>
          <w:sz w:val="23"/>
        </w:rPr>
        <w:t xml:space="preserve"> </w:t>
      </w:r>
      <w:r>
        <w:rPr>
          <w:spacing w:val="-3"/>
          <w:w w:val="105"/>
          <w:sz w:val="23"/>
        </w:rPr>
        <w:t>resonant</w:t>
      </w:r>
      <w:r>
        <w:rPr>
          <w:spacing w:val="-26"/>
          <w:w w:val="105"/>
          <w:sz w:val="23"/>
        </w:rPr>
        <w:t xml:space="preserve"> </w:t>
      </w:r>
      <w:r>
        <w:rPr>
          <w:spacing w:val="-3"/>
          <w:w w:val="105"/>
          <w:sz w:val="23"/>
        </w:rPr>
        <w:t>circuit.</w:t>
      </w:r>
    </w:p>
    <w:p w:rsidR="00B141CF" w:rsidRDefault="009F45E6">
      <w:pPr>
        <w:pStyle w:val="ListParagraph"/>
        <w:numPr>
          <w:ilvl w:val="1"/>
          <w:numId w:val="39"/>
        </w:numPr>
        <w:tabs>
          <w:tab w:val="left" w:pos="1872"/>
          <w:tab w:val="left" w:pos="1873"/>
        </w:tabs>
        <w:ind w:hanging="722"/>
        <w:rPr>
          <w:sz w:val="23"/>
        </w:rPr>
      </w:pPr>
      <w:r>
        <w:rPr>
          <w:w w:val="105"/>
          <w:sz w:val="23"/>
        </w:rPr>
        <w:t xml:space="preserve">Parallel </w:t>
      </w:r>
      <w:r>
        <w:rPr>
          <w:spacing w:val="-4"/>
          <w:w w:val="105"/>
          <w:sz w:val="23"/>
        </w:rPr>
        <w:t xml:space="preserve">resonant </w:t>
      </w:r>
      <w:r>
        <w:rPr>
          <w:spacing w:val="-3"/>
          <w:w w:val="105"/>
          <w:sz w:val="23"/>
        </w:rPr>
        <w:t xml:space="preserve">circuit </w:t>
      </w:r>
      <w:r>
        <w:rPr>
          <w:w w:val="105"/>
          <w:sz w:val="23"/>
        </w:rPr>
        <w:t>and its</w:t>
      </w:r>
      <w:r>
        <w:rPr>
          <w:spacing w:val="-45"/>
          <w:w w:val="105"/>
          <w:sz w:val="23"/>
        </w:rPr>
        <w:t xml:space="preserve"> </w:t>
      </w:r>
      <w:r>
        <w:rPr>
          <w:spacing w:val="-3"/>
          <w:w w:val="105"/>
          <w:sz w:val="23"/>
        </w:rPr>
        <w:t>impedance</w:t>
      </w:r>
    </w:p>
    <w:p w:rsidR="00B141CF" w:rsidRDefault="009F45E6">
      <w:pPr>
        <w:pStyle w:val="ListParagraph"/>
        <w:numPr>
          <w:ilvl w:val="1"/>
          <w:numId w:val="39"/>
        </w:numPr>
        <w:tabs>
          <w:tab w:val="left" w:pos="1872"/>
          <w:tab w:val="left" w:pos="1873"/>
        </w:tabs>
        <w:spacing w:before="10"/>
        <w:ind w:hanging="758"/>
        <w:rPr>
          <w:sz w:val="23"/>
        </w:rPr>
      </w:pPr>
      <w:r>
        <w:rPr>
          <w:spacing w:val="-4"/>
          <w:w w:val="105"/>
          <w:sz w:val="23"/>
        </w:rPr>
        <w:t>Characteristics</w:t>
      </w:r>
      <w:r>
        <w:rPr>
          <w:spacing w:val="-18"/>
          <w:w w:val="105"/>
          <w:sz w:val="23"/>
        </w:rPr>
        <w:t xml:space="preserve"> </w:t>
      </w:r>
      <w:r>
        <w:rPr>
          <w:w w:val="105"/>
          <w:sz w:val="23"/>
        </w:rPr>
        <w:t xml:space="preserve">of </w:t>
      </w:r>
      <w:r>
        <w:rPr>
          <w:spacing w:val="-3"/>
          <w:w w:val="105"/>
          <w:sz w:val="23"/>
        </w:rPr>
        <w:t>impedance,</w:t>
      </w:r>
      <w:r>
        <w:rPr>
          <w:spacing w:val="-16"/>
          <w:w w:val="105"/>
          <w:sz w:val="23"/>
        </w:rPr>
        <w:t xml:space="preserve"> </w:t>
      </w:r>
      <w:r>
        <w:rPr>
          <w:spacing w:val="-3"/>
          <w:w w:val="105"/>
          <w:sz w:val="23"/>
        </w:rPr>
        <w:t>current</w:t>
      </w:r>
      <w:r>
        <w:rPr>
          <w:spacing w:val="-13"/>
          <w:w w:val="105"/>
          <w:sz w:val="23"/>
        </w:rPr>
        <w:t xml:space="preserve"> </w:t>
      </w:r>
      <w:r>
        <w:rPr>
          <w:w w:val="105"/>
          <w:sz w:val="23"/>
        </w:rPr>
        <w:t>and</w:t>
      </w:r>
      <w:r>
        <w:rPr>
          <w:spacing w:val="-10"/>
          <w:w w:val="105"/>
          <w:sz w:val="23"/>
        </w:rPr>
        <w:t xml:space="preserve"> </w:t>
      </w:r>
      <w:r>
        <w:rPr>
          <w:w w:val="105"/>
          <w:sz w:val="23"/>
        </w:rPr>
        <w:t>voltage</w:t>
      </w:r>
      <w:r>
        <w:rPr>
          <w:spacing w:val="-12"/>
          <w:w w:val="105"/>
          <w:sz w:val="23"/>
        </w:rPr>
        <w:t xml:space="preserve"> </w:t>
      </w:r>
      <w:r>
        <w:rPr>
          <w:w w:val="105"/>
          <w:sz w:val="23"/>
        </w:rPr>
        <w:t>of</w:t>
      </w:r>
      <w:r>
        <w:rPr>
          <w:spacing w:val="-11"/>
          <w:w w:val="105"/>
          <w:sz w:val="23"/>
        </w:rPr>
        <w:t xml:space="preserve"> </w:t>
      </w:r>
      <w:r>
        <w:rPr>
          <w:w w:val="105"/>
          <w:sz w:val="23"/>
        </w:rPr>
        <w:t>a</w:t>
      </w:r>
      <w:r>
        <w:rPr>
          <w:spacing w:val="-5"/>
          <w:w w:val="105"/>
          <w:sz w:val="23"/>
        </w:rPr>
        <w:t xml:space="preserve"> </w:t>
      </w:r>
      <w:r>
        <w:rPr>
          <w:spacing w:val="-3"/>
          <w:w w:val="105"/>
          <w:sz w:val="23"/>
        </w:rPr>
        <w:t>parallel</w:t>
      </w:r>
      <w:r>
        <w:rPr>
          <w:spacing w:val="-7"/>
          <w:w w:val="105"/>
          <w:sz w:val="23"/>
        </w:rPr>
        <w:t xml:space="preserve"> </w:t>
      </w:r>
      <w:r w:rsidR="00E70A4E">
        <w:rPr>
          <w:w w:val="105"/>
          <w:sz w:val="23"/>
        </w:rPr>
        <w:t>resonant circuit</w:t>
      </w:r>
    </w:p>
    <w:p w:rsidR="00B141CF" w:rsidRDefault="009F45E6">
      <w:pPr>
        <w:pStyle w:val="ListParagraph"/>
        <w:numPr>
          <w:ilvl w:val="1"/>
          <w:numId w:val="39"/>
        </w:numPr>
        <w:tabs>
          <w:tab w:val="left" w:pos="1872"/>
          <w:tab w:val="left" w:pos="1873"/>
        </w:tabs>
        <w:spacing w:before="16"/>
        <w:ind w:hanging="722"/>
        <w:rPr>
          <w:sz w:val="23"/>
        </w:rPr>
      </w:pPr>
      <w:r>
        <w:rPr>
          <w:w w:val="105"/>
          <w:sz w:val="23"/>
        </w:rPr>
        <w:t>Series</w:t>
      </w:r>
      <w:r>
        <w:rPr>
          <w:spacing w:val="-12"/>
          <w:w w:val="105"/>
          <w:sz w:val="23"/>
        </w:rPr>
        <w:t xml:space="preserve"> </w:t>
      </w:r>
      <w:r>
        <w:rPr>
          <w:w w:val="105"/>
          <w:sz w:val="23"/>
        </w:rPr>
        <w:t>and</w:t>
      </w:r>
      <w:r>
        <w:rPr>
          <w:spacing w:val="1"/>
          <w:w w:val="105"/>
          <w:sz w:val="23"/>
        </w:rPr>
        <w:t xml:space="preserve"> </w:t>
      </w:r>
      <w:r>
        <w:rPr>
          <w:spacing w:val="-5"/>
          <w:w w:val="105"/>
          <w:sz w:val="23"/>
        </w:rPr>
        <w:t>parallel</w:t>
      </w:r>
      <w:r>
        <w:rPr>
          <w:spacing w:val="-14"/>
          <w:w w:val="105"/>
          <w:sz w:val="23"/>
        </w:rPr>
        <w:t xml:space="preserve"> </w:t>
      </w:r>
      <w:r>
        <w:rPr>
          <w:spacing w:val="-3"/>
          <w:w w:val="105"/>
          <w:sz w:val="23"/>
        </w:rPr>
        <w:t>resonance</w:t>
      </w:r>
      <w:r>
        <w:rPr>
          <w:spacing w:val="-7"/>
          <w:w w:val="105"/>
          <w:sz w:val="23"/>
        </w:rPr>
        <w:t xml:space="preserve"> </w:t>
      </w:r>
      <w:r>
        <w:rPr>
          <w:w w:val="105"/>
          <w:sz w:val="23"/>
        </w:rPr>
        <w:t>curve</w:t>
      </w:r>
      <w:r>
        <w:rPr>
          <w:spacing w:val="-2"/>
          <w:w w:val="105"/>
          <w:sz w:val="23"/>
        </w:rPr>
        <w:t xml:space="preserve"> </w:t>
      </w:r>
      <w:r>
        <w:rPr>
          <w:spacing w:val="-5"/>
          <w:w w:val="105"/>
          <w:sz w:val="23"/>
        </w:rPr>
        <w:t>comparison</w:t>
      </w:r>
      <w:r>
        <w:rPr>
          <w:spacing w:val="-14"/>
          <w:w w:val="105"/>
          <w:sz w:val="23"/>
        </w:rPr>
        <w:t xml:space="preserve"> </w:t>
      </w:r>
      <w:r>
        <w:rPr>
          <w:w w:val="105"/>
          <w:sz w:val="23"/>
        </w:rPr>
        <w:t>and</w:t>
      </w:r>
      <w:r>
        <w:rPr>
          <w:spacing w:val="-14"/>
          <w:w w:val="105"/>
          <w:sz w:val="23"/>
        </w:rPr>
        <w:t xml:space="preserve"> </w:t>
      </w:r>
      <w:r>
        <w:rPr>
          <w:spacing w:val="-4"/>
          <w:w w:val="105"/>
          <w:sz w:val="23"/>
        </w:rPr>
        <w:t>Bandwidth.</w:t>
      </w:r>
    </w:p>
    <w:p w:rsidR="00B141CF" w:rsidRDefault="009F45E6">
      <w:pPr>
        <w:pStyle w:val="ListParagraph"/>
        <w:numPr>
          <w:ilvl w:val="1"/>
          <w:numId w:val="39"/>
        </w:numPr>
        <w:tabs>
          <w:tab w:val="left" w:pos="1872"/>
          <w:tab w:val="left" w:pos="1873"/>
        </w:tabs>
        <w:ind w:hanging="722"/>
        <w:rPr>
          <w:sz w:val="23"/>
        </w:rPr>
      </w:pPr>
      <w:r>
        <w:rPr>
          <w:w w:val="105"/>
          <w:sz w:val="23"/>
        </w:rPr>
        <w:t>Q</w:t>
      </w:r>
      <w:r>
        <w:rPr>
          <w:spacing w:val="-12"/>
          <w:w w:val="105"/>
          <w:sz w:val="23"/>
        </w:rPr>
        <w:t xml:space="preserve"> </w:t>
      </w:r>
      <w:r>
        <w:rPr>
          <w:w w:val="105"/>
          <w:sz w:val="23"/>
        </w:rPr>
        <w:t>of</w:t>
      </w:r>
      <w:r>
        <w:rPr>
          <w:spacing w:val="-13"/>
          <w:w w:val="105"/>
          <w:sz w:val="23"/>
        </w:rPr>
        <w:t xml:space="preserve"> </w:t>
      </w:r>
      <w:r>
        <w:rPr>
          <w:w w:val="105"/>
          <w:sz w:val="23"/>
        </w:rPr>
        <w:t>circuit,</w:t>
      </w:r>
      <w:r>
        <w:rPr>
          <w:spacing w:val="-14"/>
          <w:w w:val="105"/>
          <w:sz w:val="23"/>
        </w:rPr>
        <w:t xml:space="preserve"> </w:t>
      </w:r>
      <w:r>
        <w:rPr>
          <w:spacing w:val="-5"/>
          <w:w w:val="105"/>
          <w:sz w:val="23"/>
        </w:rPr>
        <w:t>Effect</w:t>
      </w:r>
      <w:r>
        <w:rPr>
          <w:spacing w:val="-13"/>
          <w:w w:val="105"/>
          <w:sz w:val="23"/>
        </w:rPr>
        <w:t xml:space="preserve"> </w:t>
      </w:r>
      <w:r>
        <w:rPr>
          <w:w w:val="105"/>
          <w:sz w:val="23"/>
        </w:rPr>
        <w:t>of</w:t>
      </w:r>
      <w:r>
        <w:rPr>
          <w:spacing w:val="-13"/>
          <w:w w:val="105"/>
          <w:sz w:val="23"/>
        </w:rPr>
        <w:t xml:space="preserve"> </w:t>
      </w:r>
      <w:r>
        <w:rPr>
          <w:w w:val="105"/>
          <w:sz w:val="23"/>
        </w:rPr>
        <w:t>Q</w:t>
      </w:r>
      <w:r>
        <w:rPr>
          <w:spacing w:val="-5"/>
          <w:w w:val="105"/>
          <w:sz w:val="23"/>
        </w:rPr>
        <w:t xml:space="preserve"> </w:t>
      </w:r>
      <w:r>
        <w:rPr>
          <w:w w:val="105"/>
          <w:sz w:val="23"/>
        </w:rPr>
        <w:t>on</w:t>
      </w:r>
      <w:r>
        <w:rPr>
          <w:spacing w:val="-9"/>
          <w:w w:val="105"/>
          <w:sz w:val="23"/>
        </w:rPr>
        <w:t xml:space="preserve"> </w:t>
      </w:r>
      <w:r>
        <w:rPr>
          <w:w w:val="105"/>
          <w:sz w:val="23"/>
        </w:rPr>
        <w:t>the</w:t>
      </w:r>
      <w:r>
        <w:rPr>
          <w:spacing w:val="-10"/>
          <w:w w:val="105"/>
          <w:sz w:val="23"/>
        </w:rPr>
        <w:t xml:space="preserve"> </w:t>
      </w:r>
      <w:r>
        <w:rPr>
          <w:w w:val="105"/>
          <w:sz w:val="23"/>
        </w:rPr>
        <w:t>slope</w:t>
      </w:r>
      <w:r>
        <w:rPr>
          <w:spacing w:val="-10"/>
          <w:w w:val="105"/>
          <w:sz w:val="23"/>
        </w:rPr>
        <w:t xml:space="preserve"> </w:t>
      </w:r>
      <w:r>
        <w:rPr>
          <w:spacing w:val="-3"/>
          <w:w w:val="105"/>
          <w:sz w:val="23"/>
        </w:rPr>
        <w:t>and</w:t>
      </w:r>
      <w:r>
        <w:rPr>
          <w:spacing w:val="-8"/>
          <w:w w:val="105"/>
          <w:sz w:val="23"/>
        </w:rPr>
        <w:t xml:space="preserve"> </w:t>
      </w:r>
      <w:r>
        <w:rPr>
          <w:w w:val="105"/>
          <w:sz w:val="23"/>
        </w:rPr>
        <w:t>width</w:t>
      </w:r>
      <w:r>
        <w:rPr>
          <w:spacing w:val="-9"/>
          <w:w w:val="105"/>
          <w:sz w:val="23"/>
        </w:rPr>
        <w:t xml:space="preserve"> </w:t>
      </w:r>
      <w:r>
        <w:rPr>
          <w:w w:val="105"/>
          <w:sz w:val="23"/>
        </w:rPr>
        <w:t>of</w:t>
      </w:r>
      <w:r>
        <w:rPr>
          <w:spacing w:val="-12"/>
          <w:w w:val="105"/>
          <w:sz w:val="23"/>
        </w:rPr>
        <w:t xml:space="preserve"> </w:t>
      </w:r>
      <w:r>
        <w:rPr>
          <w:spacing w:val="-2"/>
          <w:w w:val="105"/>
          <w:sz w:val="23"/>
        </w:rPr>
        <w:t>the</w:t>
      </w:r>
      <w:r>
        <w:rPr>
          <w:spacing w:val="-10"/>
          <w:w w:val="105"/>
          <w:sz w:val="23"/>
        </w:rPr>
        <w:t xml:space="preserve"> </w:t>
      </w:r>
      <w:r>
        <w:rPr>
          <w:spacing w:val="-4"/>
          <w:w w:val="105"/>
          <w:sz w:val="23"/>
        </w:rPr>
        <w:t>resonance</w:t>
      </w:r>
      <w:r>
        <w:rPr>
          <w:spacing w:val="-17"/>
          <w:w w:val="105"/>
          <w:sz w:val="23"/>
        </w:rPr>
        <w:t xml:space="preserve"> </w:t>
      </w:r>
      <w:r>
        <w:rPr>
          <w:w w:val="105"/>
          <w:sz w:val="23"/>
        </w:rPr>
        <w:t>curves.</w:t>
      </w:r>
    </w:p>
    <w:p w:rsidR="00B141CF" w:rsidRDefault="009F45E6">
      <w:pPr>
        <w:pStyle w:val="ListParagraph"/>
        <w:numPr>
          <w:ilvl w:val="1"/>
          <w:numId w:val="39"/>
        </w:numPr>
        <w:tabs>
          <w:tab w:val="left" w:pos="1872"/>
          <w:tab w:val="left" w:pos="1873"/>
        </w:tabs>
        <w:ind w:hanging="722"/>
        <w:rPr>
          <w:sz w:val="23"/>
        </w:rPr>
      </w:pPr>
      <w:r>
        <w:rPr>
          <w:w w:val="105"/>
          <w:sz w:val="23"/>
        </w:rPr>
        <w:t xml:space="preserve">Relation between </w:t>
      </w:r>
      <w:r>
        <w:rPr>
          <w:spacing w:val="-2"/>
          <w:w w:val="105"/>
          <w:sz w:val="23"/>
        </w:rPr>
        <w:t xml:space="preserve">the </w:t>
      </w:r>
      <w:r>
        <w:rPr>
          <w:w w:val="105"/>
          <w:sz w:val="23"/>
        </w:rPr>
        <w:t xml:space="preserve">slope of the </w:t>
      </w:r>
      <w:r>
        <w:rPr>
          <w:spacing w:val="-4"/>
          <w:w w:val="105"/>
          <w:sz w:val="23"/>
        </w:rPr>
        <w:t xml:space="preserve">resonance </w:t>
      </w:r>
      <w:r>
        <w:rPr>
          <w:w w:val="105"/>
          <w:sz w:val="23"/>
        </w:rPr>
        <w:t>curve</w:t>
      </w:r>
      <w:r>
        <w:rPr>
          <w:spacing w:val="-40"/>
          <w:w w:val="105"/>
          <w:sz w:val="23"/>
        </w:rPr>
        <w:t xml:space="preserve"> </w:t>
      </w:r>
      <w:r w:rsidR="00E70A4E">
        <w:rPr>
          <w:spacing w:val="-3"/>
          <w:w w:val="105"/>
          <w:sz w:val="23"/>
        </w:rPr>
        <w:t>on selectivity</w:t>
      </w:r>
      <w:r>
        <w:rPr>
          <w:spacing w:val="-3"/>
          <w:w w:val="105"/>
          <w:sz w:val="23"/>
        </w:rPr>
        <w:t>.</w:t>
      </w:r>
    </w:p>
    <w:p w:rsidR="00B141CF" w:rsidRDefault="009F45E6">
      <w:pPr>
        <w:pStyle w:val="ListParagraph"/>
        <w:numPr>
          <w:ilvl w:val="1"/>
          <w:numId w:val="39"/>
        </w:numPr>
        <w:tabs>
          <w:tab w:val="left" w:pos="1872"/>
          <w:tab w:val="left" w:pos="1873"/>
        </w:tabs>
        <w:spacing w:before="17"/>
        <w:ind w:hanging="722"/>
        <w:rPr>
          <w:sz w:val="23"/>
        </w:rPr>
      </w:pPr>
      <w:r>
        <w:rPr>
          <w:spacing w:val="-4"/>
          <w:w w:val="105"/>
          <w:sz w:val="23"/>
        </w:rPr>
        <w:t xml:space="preserve">Effect </w:t>
      </w:r>
      <w:r>
        <w:rPr>
          <w:w w:val="105"/>
          <w:sz w:val="23"/>
        </w:rPr>
        <w:t xml:space="preserve">of the </w:t>
      </w:r>
      <w:r>
        <w:rPr>
          <w:spacing w:val="-5"/>
          <w:w w:val="105"/>
          <w:sz w:val="23"/>
        </w:rPr>
        <w:t xml:space="preserve">L.C. </w:t>
      </w:r>
      <w:r>
        <w:rPr>
          <w:w w:val="105"/>
          <w:sz w:val="23"/>
        </w:rPr>
        <w:t>ratio on</w:t>
      </w:r>
      <w:r>
        <w:rPr>
          <w:spacing w:val="-41"/>
          <w:w w:val="105"/>
          <w:sz w:val="23"/>
        </w:rPr>
        <w:t xml:space="preserve"> </w:t>
      </w:r>
      <w:r>
        <w:rPr>
          <w:spacing w:val="-4"/>
          <w:w w:val="105"/>
          <w:sz w:val="23"/>
        </w:rPr>
        <w:t>selectivity.</w:t>
      </w:r>
    </w:p>
    <w:p w:rsidR="00B141CF" w:rsidRDefault="009F45E6">
      <w:pPr>
        <w:pStyle w:val="ListParagraph"/>
        <w:numPr>
          <w:ilvl w:val="1"/>
          <w:numId w:val="39"/>
        </w:numPr>
        <w:tabs>
          <w:tab w:val="left" w:pos="1872"/>
          <w:tab w:val="left" w:pos="1873"/>
        </w:tabs>
        <w:ind w:hanging="722"/>
        <w:rPr>
          <w:sz w:val="23"/>
        </w:rPr>
      </w:pPr>
      <w:r>
        <w:rPr>
          <w:w w:val="105"/>
          <w:sz w:val="23"/>
        </w:rPr>
        <w:t xml:space="preserve">Use of </w:t>
      </w:r>
      <w:r>
        <w:rPr>
          <w:spacing w:val="-4"/>
          <w:w w:val="105"/>
          <w:sz w:val="23"/>
        </w:rPr>
        <w:t xml:space="preserve">resonance </w:t>
      </w:r>
      <w:r>
        <w:rPr>
          <w:spacing w:val="-3"/>
          <w:w w:val="105"/>
          <w:sz w:val="23"/>
        </w:rPr>
        <w:t xml:space="preserve">circuit </w:t>
      </w:r>
      <w:r>
        <w:rPr>
          <w:w w:val="105"/>
          <w:sz w:val="23"/>
        </w:rPr>
        <w:t xml:space="preserve">in radio </w:t>
      </w:r>
      <w:r>
        <w:rPr>
          <w:spacing w:val="-3"/>
          <w:w w:val="105"/>
          <w:sz w:val="23"/>
        </w:rPr>
        <w:t xml:space="preserve">and </w:t>
      </w:r>
      <w:r>
        <w:rPr>
          <w:w w:val="105"/>
          <w:sz w:val="23"/>
        </w:rPr>
        <w:t>TV</w:t>
      </w:r>
      <w:r>
        <w:rPr>
          <w:spacing w:val="-47"/>
          <w:w w:val="105"/>
          <w:sz w:val="23"/>
        </w:rPr>
        <w:t xml:space="preserve"> </w:t>
      </w:r>
      <w:r>
        <w:rPr>
          <w:spacing w:val="-4"/>
          <w:w w:val="105"/>
          <w:sz w:val="23"/>
        </w:rPr>
        <w:t>receivers.</w:t>
      </w:r>
    </w:p>
    <w:p w:rsidR="00B141CF" w:rsidRDefault="00B141CF">
      <w:pPr>
        <w:pStyle w:val="BodyText"/>
        <w:spacing w:before="7"/>
        <w:ind w:left="0" w:firstLine="0"/>
        <w:rPr>
          <w:sz w:val="24"/>
        </w:rPr>
      </w:pPr>
    </w:p>
    <w:p w:rsidR="00B141CF" w:rsidRDefault="009F45E6">
      <w:pPr>
        <w:pStyle w:val="Heading1"/>
        <w:numPr>
          <w:ilvl w:val="0"/>
          <w:numId w:val="39"/>
        </w:numPr>
        <w:tabs>
          <w:tab w:val="left" w:pos="1151"/>
          <w:tab w:val="left" w:pos="1152"/>
          <w:tab w:val="left" w:pos="9278"/>
        </w:tabs>
      </w:pPr>
      <w:r>
        <w:rPr>
          <w:w w:val="105"/>
        </w:rPr>
        <w:t>FILTER &amp;</w:t>
      </w:r>
      <w:r>
        <w:rPr>
          <w:spacing w:val="-48"/>
          <w:w w:val="105"/>
        </w:rPr>
        <w:t xml:space="preserve"> </w:t>
      </w:r>
      <w:r>
        <w:rPr>
          <w:w w:val="105"/>
        </w:rPr>
        <w:t>COUPLING</w:t>
      </w:r>
      <w:r>
        <w:rPr>
          <w:spacing w:val="-28"/>
          <w:w w:val="105"/>
        </w:rPr>
        <w:t xml:space="preserve"> </w:t>
      </w:r>
      <w:r>
        <w:rPr>
          <w:w w:val="105"/>
        </w:rPr>
        <w:t>CIRCUITS</w:t>
      </w:r>
      <w:r>
        <w:rPr>
          <w:w w:val="105"/>
        </w:rPr>
        <w:tab/>
      </w:r>
      <w:r>
        <w:rPr>
          <w:spacing w:val="-4"/>
          <w:w w:val="105"/>
        </w:rPr>
        <w:t>(9</w:t>
      </w:r>
      <w:r>
        <w:rPr>
          <w:spacing w:val="-14"/>
          <w:w w:val="105"/>
        </w:rPr>
        <w:t xml:space="preserve"> </w:t>
      </w:r>
      <w:r>
        <w:rPr>
          <w:w w:val="105"/>
        </w:rPr>
        <w:t>Hours)</w:t>
      </w:r>
    </w:p>
    <w:p w:rsidR="00B141CF" w:rsidRDefault="009F45E6">
      <w:pPr>
        <w:pStyle w:val="ListParagraph"/>
        <w:numPr>
          <w:ilvl w:val="1"/>
          <w:numId w:val="39"/>
        </w:numPr>
        <w:tabs>
          <w:tab w:val="left" w:pos="1872"/>
          <w:tab w:val="left" w:pos="1873"/>
        </w:tabs>
        <w:spacing w:before="17"/>
        <w:ind w:hanging="722"/>
        <w:rPr>
          <w:sz w:val="23"/>
        </w:rPr>
      </w:pPr>
      <w:r>
        <w:rPr>
          <w:spacing w:val="-3"/>
          <w:w w:val="105"/>
          <w:sz w:val="23"/>
        </w:rPr>
        <w:t xml:space="preserve">Purpose and action </w:t>
      </w:r>
      <w:r>
        <w:rPr>
          <w:w w:val="105"/>
          <w:sz w:val="23"/>
        </w:rPr>
        <w:t>of a</w:t>
      </w:r>
      <w:r>
        <w:rPr>
          <w:spacing w:val="4"/>
          <w:w w:val="105"/>
          <w:sz w:val="23"/>
        </w:rPr>
        <w:t xml:space="preserve"> </w:t>
      </w:r>
      <w:r w:rsidR="00E70A4E">
        <w:rPr>
          <w:w w:val="105"/>
          <w:sz w:val="23"/>
        </w:rPr>
        <w:t>filter circuit</w:t>
      </w:r>
      <w:r>
        <w:rPr>
          <w:w w:val="105"/>
          <w:sz w:val="23"/>
        </w:rPr>
        <w:t>.</w:t>
      </w:r>
    </w:p>
    <w:p w:rsidR="00B141CF" w:rsidRDefault="009F45E6">
      <w:pPr>
        <w:pStyle w:val="ListParagraph"/>
        <w:numPr>
          <w:ilvl w:val="1"/>
          <w:numId w:val="39"/>
        </w:numPr>
        <w:tabs>
          <w:tab w:val="left" w:pos="1872"/>
          <w:tab w:val="left" w:pos="1873"/>
        </w:tabs>
        <w:spacing w:before="16"/>
        <w:ind w:hanging="722"/>
        <w:rPr>
          <w:sz w:val="23"/>
        </w:rPr>
      </w:pPr>
      <w:r>
        <w:rPr>
          <w:w w:val="105"/>
          <w:sz w:val="23"/>
        </w:rPr>
        <w:t>Principle of filter</w:t>
      </w:r>
      <w:r>
        <w:rPr>
          <w:spacing w:val="-35"/>
          <w:w w:val="105"/>
          <w:sz w:val="23"/>
        </w:rPr>
        <w:t xml:space="preserve"> </w:t>
      </w:r>
      <w:r>
        <w:rPr>
          <w:spacing w:val="-4"/>
          <w:w w:val="105"/>
          <w:sz w:val="23"/>
        </w:rPr>
        <w:t>action.</w:t>
      </w:r>
    </w:p>
    <w:p w:rsidR="00B141CF" w:rsidRDefault="009F45E6">
      <w:pPr>
        <w:pStyle w:val="ListParagraph"/>
        <w:numPr>
          <w:ilvl w:val="1"/>
          <w:numId w:val="39"/>
        </w:numPr>
        <w:tabs>
          <w:tab w:val="left" w:pos="1872"/>
          <w:tab w:val="left" w:pos="1873"/>
        </w:tabs>
        <w:ind w:hanging="722"/>
        <w:rPr>
          <w:sz w:val="23"/>
        </w:rPr>
      </w:pPr>
      <w:r>
        <w:rPr>
          <w:spacing w:val="-3"/>
          <w:w w:val="105"/>
          <w:sz w:val="23"/>
        </w:rPr>
        <w:t>Types</w:t>
      </w:r>
      <w:r>
        <w:rPr>
          <w:spacing w:val="-18"/>
          <w:w w:val="105"/>
          <w:sz w:val="23"/>
        </w:rPr>
        <w:t xml:space="preserve"> </w:t>
      </w:r>
      <w:r>
        <w:rPr>
          <w:w w:val="105"/>
          <w:sz w:val="23"/>
        </w:rPr>
        <w:t>of</w:t>
      </w:r>
      <w:r>
        <w:rPr>
          <w:spacing w:val="2"/>
          <w:w w:val="105"/>
          <w:sz w:val="23"/>
        </w:rPr>
        <w:t xml:space="preserve"> </w:t>
      </w:r>
      <w:r>
        <w:rPr>
          <w:w w:val="105"/>
          <w:sz w:val="23"/>
        </w:rPr>
        <w:t>filter</w:t>
      </w:r>
      <w:r>
        <w:rPr>
          <w:spacing w:val="-12"/>
          <w:w w:val="105"/>
          <w:sz w:val="23"/>
        </w:rPr>
        <w:t xml:space="preserve"> </w:t>
      </w:r>
      <w:r>
        <w:rPr>
          <w:w w:val="105"/>
          <w:sz w:val="23"/>
        </w:rPr>
        <w:t>circuit</w:t>
      </w:r>
      <w:r>
        <w:rPr>
          <w:spacing w:val="-6"/>
          <w:w w:val="105"/>
          <w:sz w:val="23"/>
        </w:rPr>
        <w:t xml:space="preserve"> LPF,</w:t>
      </w:r>
      <w:r>
        <w:rPr>
          <w:spacing w:val="-13"/>
          <w:w w:val="105"/>
          <w:sz w:val="23"/>
        </w:rPr>
        <w:t xml:space="preserve"> </w:t>
      </w:r>
      <w:r>
        <w:rPr>
          <w:w w:val="105"/>
          <w:sz w:val="23"/>
        </w:rPr>
        <w:t>HPF,</w:t>
      </w:r>
      <w:r>
        <w:rPr>
          <w:spacing w:val="-6"/>
          <w:w w:val="105"/>
          <w:sz w:val="23"/>
        </w:rPr>
        <w:t xml:space="preserve"> </w:t>
      </w:r>
      <w:r>
        <w:rPr>
          <w:w w:val="105"/>
          <w:sz w:val="23"/>
        </w:rPr>
        <w:t>K</w:t>
      </w:r>
      <w:r>
        <w:rPr>
          <w:spacing w:val="-4"/>
          <w:w w:val="105"/>
          <w:sz w:val="23"/>
        </w:rPr>
        <w:t xml:space="preserve"> </w:t>
      </w:r>
      <w:r>
        <w:rPr>
          <w:w w:val="105"/>
          <w:sz w:val="23"/>
        </w:rPr>
        <w:t>filter</w:t>
      </w:r>
      <w:r>
        <w:rPr>
          <w:spacing w:val="-4"/>
          <w:w w:val="105"/>
          <w:sz w:val="23"/>
        </w:rPr>
        <w:t xml:space="preserve"> </w:t>
      </w:r>
      <w:r>
        <w:rPr>
          <w:spacing w:val="-3"/>
          <w:w w:val="105"/>
          <w:sz w:val="23"/>
        </w:rPr>
        <w:t>and</w:t>
      </w:r>
      <w:r>
        <w:rPr>
          <w:spacing w:val="-1"/>
          <w:w w:val="105"/>
          <w:sz w:val="23"/>
        </w:rPr>
        <w:t xml:space="preserve"> </w:t>
      </w:r>
      <w:r>
        <w:rPr>
          <w:w w:val="105"/>
          <w:sz w:val="23"/>
        </w:rPr>
        <w:t>m</w:t>
      </w:r>
      <w:r>
        <w:rPr>
          <w:spacing w:val="-3"/>
          <w:w w:val="105"/>
          <w:sz w:val="23"/>
        </w:rPr>
        <w:t xml:space="preserve"> </w:t>
      </w:r>
      <w:r w:rsidR="00E70A4E">
        <w:rPr>
          <w:w w:val="105"/>
          <w:sz w:val="23"/>
        </w:rPr>
        <w:t>drive filter</w:t>
      </w:r>
      <w:r>
        <w:rPr>
          <w:w w:val="105"/>
          <w:sz w:val="23"/>
        </w:rPr>
        <w:t>.</w:t>
      </w:r>
    </w:p>
    <w:p w:rsidR="00B141CF" w:rsidRDefault="009F45E6">
      <w:pPr>
        <w:pStyle w:val="ListParagraph"/>
        <w:numPr>
          <w:ilvl w:val="1"/>
          <w:numId w:val="39"/>
        </w:numPr>
        <w:tabs>
          <w:tab w:val="left" w:pos="1872"/>
          <w:tab w:val="left" w:pos="1873"/>
        </w:tabs>
        <w:ind w:hanging="722"/>
        <w:rPr>
          <w:sz w:val="23"/>
        </w:rPr>
      </w:pPr>
      <w:r>
        <w:rPr>
          <w:w w:val="105"/>
          <w:sz w:val="23"/>
        </w:rPr>
        <w:t xml:space="preserve">Band </w:t>
      </w:r>
      <w:r>
        <w:rPr>
          <w:spacing w:val="-4"/>
          <w:w w:val="105"/>
          <w:sz w:val="23"/>
        </w:rPr>
        <w:t xml:space="preserve">Pass </w:t>
      </w:r>
      <w:r>
        <w:rPr>
          <w:spacing w:val="-3"/>
          <w:w w:val="105"/>
          <w:sz w:val="23"/>
        </w:rPr>
        <w:t xml:space="preserve">filter </w:t>
      </w:r>
      <w:r>
        <w:rPr>
          <w:w w:val="105"/>
          <w:sz w:val="23"/>
        </w:rPr>
        <w:t xml:space="preserve">(BPF) </w:t>
      </w:r>
      <w:r>
        <w:rPr>
          <w:spacing w:val="-3"/>
          <w:w w:val="105"/>
          <w:sz w:val="23"/>
        </w:rPr>
        <w:t xml:space="preserve">Band Stop </w:t>
      </w:r>
      <w:r>
        <w:rPr>
          <w:w w:val="105"/>
          <w:sz w:val="23"/>
        </w:rPr>
        <w:t>filter</w:t>
      </w:r>
      <w:r>
        <w:rPr>
          <w:spacing w:val="-45"/>
          <w:w w:val="105"/>
          <w:sz w:val="23"/>
        </w:rPr>
        <w:t xml:space="preserve"> </w:t>
      </w:r>
      <w:r>
        <w:rPr>
          <w:w w:val="105"/>
          <w:sz w:val="23"/>
        </w:rPr>
        <w:t>(BSF)</w:t>
      </w:r>
    </w:p>
    <w:p w:rsidR="00B141CF" w:rsidRDefault="009F45E6">
      <w:pPr>
        <w:pStyle w:val="ListParagraph"/>
        <w:numPr>
          <w:ilvl w:val="1"/>
          <w:numId w:val="39"/>
        </w:numPr>
        <w:tabs>
          <w:tab w:val="left" w:pos="1872"/>
          <w:tab w:val="left" w:pos="1873"/>
        </w:tabs>
        <w:spacing w:before="17"/>
        <w:ind w:hanging="722"/>
        <w:rPr>
          <w:sz w:val="23"/>
        </w:rPr>
      </w:pPr>
      <w:r>
        <w:rPr>
          <w:w w:val="105"/>
          <w:sz w:val="23"/>
        </w:rPr>
        <w:t xml:space="preserve">Power </w:t>
      </w:r>
      <w:r>
        <w:rPr>
          <w:spacing w:val="-4"/>
          <w:w w:val="105"/>
          <w:sz w:val="23"/>
        </w:rPr>
        <w:t>supply</w:t>
      </w:r>
      <w:r>
        <w:rPr>
          <w:spacing w:val="-17"/>
          <w:w w:val="105"/>
          <w:sz w:val="23"/>
        </w:rPr>
        <w:t xml:space="preserve"> </w:t>
      </w:r>
      <w:r>
        <w:rPr>
          <w:w w:val="105"/>
          <w:sz w:val="23"/>
        </w:rPr>
        <w:t>filter.</w:t>
      </w:r>
    </w:p>
    <w:p w:rsidR="00B141CF" w:rsidRDefault="009F45E6">
      <w:pPr>
        <w:pStyle w:val="ListParagraph"/>
        <w:numPr>
          <w:ilvl w:val="1"/>
          <w:numId w:val="39"/>
        </w:numPr>
        <w:tabs>
          <w:tab w:val="left" w:pos="1872"/>
          <w:tab w:val="left" w:pos="1873"/>
        </w:tabs>
        <w:ind w:hanging="722"/>
        <w:rPr>
          <w:sz w:val="23"/>
        </w:rPr>
      </w:pPr>
      <w:r>
        <w:rPr>
          <w:spacing w:val="-3"/>
          <w:w w:val="105"/>
          <w:sz w:val="23"/>
        </w:rPr>
        <w:t xml:space="preserve">Purpose and action </w:t>
      </w:r>
      <w:r>
        <w:rPr>
          <w:w w:val="105"/>
          <w:sz w:val="23"/>
        </w:rPr>
        <w:t xml:space="preserve">of </w:t>
      </w:r>
      <w:r>
        <w:rPr>
          <w:spacing w:val="-3"/>
          <w:w w:val="105"/>
          <w:sz w:val="23"/>
        </w:rPr>
        <w:t>coupling</w:t>
      </w:r>
      <w:r>
        <w:rPr>
          <w:spacing w:val="-23"/>
          <w:w w:val="105"/>
          <w:sz w:val="23"/>
        </w:rPr>
        <w:t xml:space="preserve"> </w:t>
      </w:r>
      <w:r>
        <w:rPr>
          <w:w w:val="105"/>
          <w:sz w:val="23"/>
        </w:rPr>
        <w:t>circuit.</w:t>
      </w:r>
    </w:p>
    <w:p w:rsidR="00B141CF" w:rsidRDefault="009F45E6">
      <w:pPr>
        <w:pStyle w:val="ListParagraph"/>
        <w:numPr>
          <w:ilvl w:val="1"/>
          <w:numId w:val="39"/>
        </w:numPr>
        <w:tabs>
          <w:tab w:val="left" w:pos="1872"/>
          <w:tab w:val="left" w:pos="1873"/>
        </w:tabs>
        <w:ind w:hanging="722"/>
        <w:rPr>
          <w:sz w:val="23"/>
        </w:rPr>
      </w:pPr>
      <w:r>
        <w:rPr>
          <w:spacing w:val="-4"/>
          <w:w w:val="105"/>
          <w:sz w:val="23"/>
        </w:rPr>
        <w:t xml:space="preserve">Coefficient </w:t>
      </w:r>
      <w:r>
        <w:rPr>
          <w:w w:val="105"/>
          <w:sz w:val="23"/>
        </w:rPr>
        <w:t xml:space="preserve">of coupling and </w:t>
      </w:r>
      <w:r>
        <w:rPr>
          <w:spacing w:val="-3"/>
          <w:w w:val="105"/>
          <w:sz w:val="23"/>
        </w:rPr>
        <w:t>coupled</w:t>
      </w:r>
      <w:r>
        <w:rPr>
          <w:spacing w:val="-45"/>
          <w:w w:val="105"/>
          <w:sz w:val="23"/>
        </w:rPr>
        <w:t xml:space="preserve"> </w:t>
      </w:r>
      <w:r>
        <w:rPr>
          <w:spacing w:val="-4"/>
          <w:w w:val="105"/>
          <w:sz w:val="23"/>
        </w:rPr>
        <w:t>impedance.</w:t>
      </w:r>
    </w:p>
    <w:p w:rsidR="00B141CF" w:rsidRDefault="009F45E6">
      <w:pPr>
        <w:pStyle w:val="ListParagraph"/>
        <w:numPr>
          <w:ilvl w:val="1"/>
          <w:numId w:val="39"/>
        </w:numPr>
        <w:tabs>
          <w:tab w:val="left" w:pos="1872"/>
          <w:tab w:val="left" w:pos="1873"/>
        </w:tabs>
        <w:spacing w:before="17"/>
        <w:ind w:hanging="722"/>
        <w:rPr>
          <w:sz w:val="23"/>
        </w:rPr>
      </w:pPr>
      <w:r>
        <w:rPr>
          <w:spacing w:val="-5"/>
          <w:w w:val="105"/>
          <w:sz w:val="23"/>
        </w:rPr>
        <w:t xml:space="preserve">Type </w:t>
      </w:r>
      <w:r>
        <w:rPr>
          <w:w w:val="105"/>
          <w:sz w:val="23"/>
        </w:rPr>
        <w:t xml:space="preserve">of coupling, RC, </w:t>
      </w:r>
      <w:r>
        <w:rPr>
          <w:spacing w:val="-5"/>
          <w:w w:val="105"/>
          <w:sz w:val="23"/>
        </w:rPr>
        <w:t xml:space="preserve">Impedance </w:t>
      </w:r>
      <w:r>
        <w:rPr>
          <w:spacing w:val="-4"/>
          <w:w w:val="105"/>
          <w:sz w:val="23"/>
        </w:rPr>
        <w:t>transformer</w:t>
      </w:r>
      <w:r>
        <w:rPr>
          <w:spacing w:val="-45"/>
          <w:w w:val="105"/>
          <w:sz w:val="23"/>
        </w:rPr>
        <w:t xml:space="preserve"> </w:t>
      </w:r>
      <w:r>
        <w:rPr>
          <w:spacing w:val="-3"/>
          <w:w w:val="105"/>
          <w:sz w:val="23"/>
        </w:rPr>
        <w:t>coupling.</w:t>
      </w:r>
    </w:p>
    <w:p w:rsidR="00B141CF" w:rsidRDefault="009F45E6">
      <w:pPr>
        <w:pStyle w:val="ListParagraph"/>
        <w:numPr>
          <w:ilvl w:val="1"/>
          <w:numId w:val="39"/>
        </w:numPr>
        <w:tabs>
          <w:tab w:val="left" w:pos="1872"/>
          <w:tab w:val="left" w:pos="1873"/>
        </w:tabs>
        <w:ind w:hanging="722"/>
        <w:rPr>
          <w:sz w:val="23"/>
        </w:rPr>
      </w:pPr>
      <w:r>
        <w:rPr>
          <w:w w:val="105"/>
          <w:sz w:val="23"/>
        </w:rPr>
        <w:t xml:space="preserve">Delay action </w:t>
      </w:r>
      <w:r>
        <w:rPr>
          <w:spacing w:val="-4"/>
          <w:w w:val="105"/>
          <w:sz w:val="23"/>
        </w:rPr>
        <w:t xml:space="preserve">circuits, </w:t>
      </w:r>
      <w:r>
        <w:rPr>
          <w:w w:val="105"/>
          <w:sz w:val="23"/>
        </w:rPr>
        <w:t>R-L and</w:t>
      </w:r>
      <w:r>
        <w:rPr>
          <w:spacing w:val="-21"/>
          <w:w w:val="105"/>
          <w:sz w:val="23"/>
        </w:rPr>
        <w:t xml:space="preserve"> </w:t>
      </w:r>
      <w:r>
        <w:rPr>
          <w:w w:val="105"/>
          <w:sz w:val="23"/>
        </w:rPr>
        <w:t>R-C</w:t>
      </w:r>
      <w:r w:rsidR="00E70A4E">
        <w:rPr>
          <w:w w:val="105"/>
          <w:sz w:val="23"/>
        </w:rPr>
        <w:t xml:space="preserve"> </w:t>
      </w:r>
      <w:r>
        <w:rPr>
          <w:w w:val="105"/>
          <w:sz w:val="23"/>
        </w:rPr>
        <w:t>circuits.</w:t>
      </w:r>
    </w:p>
    <w:p w:rsidR="00B141CF" w:rsidRDefault="009F45E6">
      <w:pPr>
        <w:pStyle w:val="ListParagraph"/>
        <w:numPr>
          <w:ilvl w:val="1"/>
          <w:numId w:val="39"/>
        </w:numPr>
        <w:tabs>
          <w:tab w:val="left" w:pos="1872"/>
          <w:tab w:val="left" w:pos="1873"/>
        </w:tabs>
        <w:spacing w:line="254" w:lineRule="auto"/>
        <w:ind w:right="244"/>
        <w:rPr>
          <w:sz w:val="23"/>
        </w:rPr>
      </w:pPr>
      <w:r>
        <w:rPr>
          <w:w w:val="105"/>
          <w:sz w:val="23"/>
        </w:rPr>
        <w:t>Time</w:t>
      </w:r>
      <w:r>
        <w:rPr>
          <w:spacing w:val="-9"/>
          <w:w w:val="105"/>
          <w:sz w:val="23"/>
        </w:rPr>
        <w:t xml:space="preserve"> </w:t>
      </w:r>
      <w:r>
        <w:rPr>
          <w:spacing w:val="-3"/>
          <w:w w:val="105"/>
          <w:sz w:val="23"/>
        </w:rPr>
        <w:t>constant</w:t>
      </w:r>
      <w:r>
        <w:rPr>
          <w:spacing w:val="-17"/>
          <w:w w:val="105"/>
          <w:sz w:val="23"/>
        </w:rPr>
        <w:t xml:space="preserve"> </w:t>
      </w:r>
      <w:r>
        <w:rPr>
          <w:w w:val="105"/>
          <w:sz w:val="23"/>
        </w:rPr>
        <w:t>of</w:t>
      </w:r>
      <w:r>
        <w:rPr>
          <w:spacing w:val="-11"/>
          <w:w w:val="105"/>
          <w:sz w:val="23"/>
        </w:rPr>
        <w:t xml:space="preserve"> </w:t>
      </w:r>
      <w:r>
        <w:rPr>
          <w:w w:val="105"/>
          <w:sz w:val="23"/>
        </w:rPr>
        <w:t>R-L</w:t>
      </w:r>
      <w:r>
        <w:rPr>
          <w:spacing w:val="-12"/>
          <w:w w:val="105"/>
          <w:sz w:val="23"/>
        </w:rPr>
        <w:t xml:space="preserve"> </w:t>
      </w:r>
      <w:r>
        <w:rPr>
          <w:w w:val="105"/>
          <w:sz w:val="23"/>
        </w:rPr>
        <w:t>&amp;</w:t>
      </w:r>
      <w:r>
        <w:rPr>
          <w:spacing w:val="-8"/>
          <w:w w:val="105"/>
          <w:sz w:val="23"/>
        </w:rPr>
        <w:t xml:space="preserve"> </w:t>
      </w:r>
      <w:r>
        <w:rPr>
          <w:w w:val="105"/>
          <w:sz w:val="23"/>
        </w:rPr>
        <w:t>R-C</w:t>
      </w:r>
      <w:r>
        <w:rPr>
          <w:spacing w:val="-11"/>
          <w:w w:val="105"/>
          <w:sz w:val="23"/>
        </w:rPr>
        <w:t xml:space="preserve"> </w:t>
      </w:r>
      <w:r>
        <w:rPr>
          <w:spacing w:val="-3"/>
          <w:w w:val="105"/>
          <w:sz w:val="23"/>
        </w:rPr>
        <w:t>circuits</w:t>
      </w:r>
      <w:r>
        <w:rPr>
          <w:spacing w:val="-15"/>
          <w:w w:val="105"/>
          <w:sz w:val="23"/>
        </w:rPr>
        <w:t xml:space="preserve"> </w:t>
      </w:r>
      <w:r>
        <w:rPr>
          <w:w w:val="105"/>
          <w:sz w:val="23"/>
        </w:rPr>
        <w:t>and</w:t>
      </w:r>
      <w:r>
        <w:rPr>
          <w:spacing w:val="-8"/>
          <w:w w:val="105"/>
          <w:sz w:val="23"/>
        </w:rPr>
        <w:t xml:space="preserve"> </w:t>
      </w:r>
      <w:r>
        <w:rPr>
          <w:w w:val="105"/>
          <w:sz w:val="23"/>
        </w:rPr>
        <w:t>its</w:t>
      </w:r>
      <w:r>
        <w:rPr>
          <w:spacing w:val="-15"/>
          <w:w w:val="105"/>
          <w:sz w:val="23"/>
        </w:rPr>
        <w:t xml:space="preserve"> </w:t>
      </w:r>
      <w:r>
        <w:rPr>
          <w:spacing w:val="-4"/>
          <w:w w:val="105"/>
          <w:sz w:val="23"/>
        </w:rPr>
        <w:t>importance</w:t>
      </w:r>
      <w:r>
        <w:rPr>
          <w:spacing w:val="-14"/>
          <w:w w:val="105"/>
          <w:sz w:val="23"/>
        </w:rPr>
        <w:t xml:space="preserve"> </w:t>
      </w:r>
      <w:r>
        <w:rPr>
          <w:w w:val="105"/>
          <w:sz w:val="23"/>
        </w:rPr>
        <w:t>in</w:t>
      </w:r>
      <w:r>
        <w:rPr>
          <w:spacing w:val="-7"/>
          <w:w w:val="105"/>
          <w:sz w:val="23"/>
        </w:rPr>
        <w:t xml:space="preserve"> </w:t>
      </w:r>
      <w:r>
        <w:rPr>
          <w:w w:val="105"/>
          <w:sz w:val="23"/>
        </w:rPr>
        <w:t>rise</w:t>
      </w:r>
      <w:r>
        <w:rPr>
          <w:spacing w:val="-9"/>
          <w:w w:val="105"/>
          <w:sz w:val="23"/>
        </w:rPr>
        <w:t xml:space="preserve"> </w:t>
      </w:r>
      <w:r>
        <w:rPr>
          <w:spacing w:val="-3"/>
          <w:w w:val="105"/>
          <w:sz w:val="23"/>
        </w:rPr>
        <w:t>and</w:t>
      </w:r>
      <w:r>
        <w:rPr>
          <w:spacing w:val="-8"/>
          <w:w w:val="105"/>
          <w:sz w:val="23"/>
        </w:rPr>
        <w:t xml:space="preserve"> </w:t>
      </w:r>
      <w:r>
        <w:rPr>
          <w:w w:val="105"/>
          <w:sz w:val="23"/>
        </w:rPr>
        <w:t>fall</w:t>
      </w:r>
      <w:r>
        <w:rPr>
          <w:spacing w:val="-18"/>
          <w:w w:val="105"/>
          <w:sz w:val="23"/>
        </w:rPr>
        <w:t xml:space="preserve"> </w:t>
      </w:r>
      <w:r>
        <w:rPr>
          <w:w w:val="105"/>
          <w:sz w:val="23"/>
        </w:rPr>
        <w:t>of</w:t>
      </w:r>
      <w:r>
        <w:rPr>
          <w:spacing w:val="-11"/>
          <w:w w:val="105"/>
          <w:sz w:val="23"/>
        </w:rPr>
        <w:t xml:space="preserve"> </w:t>
      </w:r>
      <w:r>
        <w:rPr>
          <w:spacing w:val="-3"/>
          <w:w w:val="105"/>
          <w:sz w:val="23"/>
        </w:rPr>
        <w:t>circuit</w:t>
      </w:r>
      <w:r>
        <w:rPr>
          <w:spacing w:val="-18"/>
          <w:w w:val="105"/>
          <w:sz w:val="23"/>
        </w:rPr>
        <w:t xml:space="preserve"> </w:t>
      </w:r>
      <w:r>
        <w:rPr>
          <w:spacing w:val="-3"/>
          <w:w w:val="105"/>
          <w:sz w:val="23"/>
        </w:rPr>
        <w:t xml:space="preserve">current </w:t>
      </w:r>
      <w:r>
        <w:rPr>
          <w:w w:val="105"/>
          <w:sz w:val="23"/>
        </w:rPr>
        <w:t>and</w:t>
      </w:r>
      <w:r>
        <w:rPr>
          <w:spacing w:val="-7"/>
          <w:w w:val="105"/>
          <w:sz w:val="23"/>
        </w:rPr>
        <w:t xml:space="preserve"> </w:t>
      </w:r>
      <w:r>
        <w:rPr>
          <w:spacing w:val="-5"/>
          <w:w w:val="105"/>
          <w:sz w:val="23"/>
        </w:rPr>
        <w:t>voltage.</w:t>
      </w:r>
    </w:p>
    <w:p w:rsidR="00B141CF" w:rsidRDefault="00B141CF">
      <w:pPr>
        <w:pStyle w:val="BodyText"/>
        <w:spacing w:before="0"/>
        <w:ind w:left="0" w:firstLine="0"/>
        <w:rPr>
          <w:sz w:val="26"/>
        </w:rPr>
      </w:pPr>
    </w:p>
    <w:p w:rsidR="00B141CF" w:rsidRDefault="00B141CF">
      <w:pPr>
        <w:pStyle w:val="BodyText"/>
        <w:spacing w:before="0"/>
        <w:ind w:left="0" w:firstLine="0"/>
        <w:rPr>
          <w:sz w:val="26"/>
        </w:rPr>
      </w:pPr>
    </w:p>
    <w:p w:rsidR="00B141CF" w:rsidRDefault="009F45E6">
      <w:pPr>
        <w:pStyle w:val="Heading1"/>
        <w:spacing w:before="232"/>
        <w:ind w:left="431" w:firstLine="0"/>
      </w:pPr>
      <w:r>
        <w:rPr>
          <w:w w:val="105"/>
        </w:rPr>
        <w:t>TEXT/REFERENCE BOOKS.</w:t>
      </w:r>
    </w:p>
    <w:p w:rsidR="00B141CF" w:rsidRDefault="00B141CF">
      <w:pPr>
        <w:pStyle w:val="BodyText"/>
        <w:spacing w:before="7"/>
        <w:ind w:left="0" w:firstLine="0"/>
        <w:rPr>
          <w:b/>
          <w:sz w:val="24"/>
        </w:rPr>
      </w:pPr>
    </w:p>
    <w:p w:rsidR="00B141CF" w:rsidRDefault="009F45E6">
      <w:pPr>
        <w:pStyle w:val="ListParagraph"/>
        <w:numPr>
          <w:ilvl w:val="0"/>
          <w:numId w:val="44"/>
        </w:numPr>
        <w:tabs>
          <w:tab w:val="left" w:pos="1152"/>
        </w:tabs>
        <w:spacing w:before="0" w:line="372" w:lineRule="auto"/>
        <w:ind w:right="416"/>
        <w:rPr>
          <w:sz w:val="23"/>
        </w:rPr>
      </w:pPr>
      <w:r>
        <w:rPr>
          <w:w w:val="105"/>
          <w:sz w:val="23"/>
        </w:rPr>
        <w:t>Bird</w:t>
      </w:r>
      <w:r>
        <w:rPr>
          <w:spacing w:val="-7"/>
          <w:w w:val="105"/>
          <w:sz w:val="23"/>
        </w:rPr>
        <w:t xml:space="preserve"> </w:t>
      </w:r>
      <w:r>
        <w:rPr>
          <w:w w:val="105"/>
          <w:sz w:val="23"/>
        </w:rPr>
        <w:t>J</w:t>
      </w:r>
      <w:r>
        <w:rPr>
          <w:spacing w:val="-9"/>
          <w:w w:val="105"/>
          <w:sz w:val="23"/>
        </w:rPr>
        <w:t xml:space="preserve"> </w:t>
      </w:r>
      <w:r>
        <w:rPr>
          <w:w w:val="105"/>
          <w:sz w:val="23"/>
        </w:rPr>
        <w:t>O —</w:t>
      </w:r>
      <w:r>
        <w:rPr>
          <w:spacing w:val="-9"/>
          <w:w w:val="105"/>
          <w:sz w:val="23"/>
        </w:rPr>
        <w:t xml:space="preserve"> </w:t>
      </w:r>
      <w:r>
        <w:rPr>
          <w:i/>
          <w:w w:val="105"/>
          <w:sz w:val="23"/>
        </w:rPr>
        <w:t>Electrical</w:t>
      </w:r>
      <w:r>
        <w:rPr>
          <w:i/>
          <w:spacing w:val="-10"/>
          <w:w w:val="105"/>
          <w:sz w:val="23"/>
        </w:rPr>
        <w:t xml:space="preserve"> </w:t>
      </w:r>
      <w:r>
        <w:rPr>
          <w:i/>
          <w:w w:val="105"/>
          <w:sz w:val="23"/>
        </w:rPr>
        <w:t>and</w:t>
      </w:r>
      <w:r>
        <w:rPr>
          <w:i/>
          <w:spacing w:val="-7"/>
          <w:w w:val="105"/>
          <w:sz w:val="23"/>
        </w:rPr>
        <w:t xml:space="preserve"> </w:t>
      </w:r>
      <w:r>
        <w:rPr>
          <w:i/>
          <w:w w:val="105"/>
          <w:sz w:val="23"/>
        </w:rPr>
        <w:t>Electronic</w:t>
      </w:r>
      <w:r>
        <w:rPr>
          <w:i/>
          <w:spacing w:val="-7"/>
          <w:w w:val="105"/>
          <w:sz w:val="23"/>
        </w:rPr>
        <w:t xml:space="preserve"> </w:t>
      </w:r>
      <w:r>
        <w:rPr>
          <w:i/>
          <w:w w:val="105"/>
          <w:sz w:val="23"/>
        </w:rPr>
        <w:t>Principles</w:t>
      </w:r>
      <w:r>
        <w:rPr>
          <w:i/>
          <w:spacing w:val="-9"/>
          <w:w w:val="105"/>
          <w:sz w:val="23"/>
        </w:rPr>
        <w:t xml:space="preserve"> </w:t>
      </w:r>
      <w:r>
        <w:rPr>
          <w:i/>
          <w:w w:val="105"/>
          <w:sz w:val="23"/>
        </w:rPr>
        <w:t>and</w:t>
      </w:r>
      <w:r>
        <w:rPr>
          <w:i/>
          <w:spacing w:val="-6"/>
          <w:w w:val="105"/>
          <w:sz w:val="23"/>
        </w:rPr>
        <w:t xml:space="preserve"> </w:t>
      </w:r>
      <w:r>
        <w:rPr>
          <w:i/>
          <w:w w:val="105"/>
          <w:sz w:val="23"/>
        </w:rPr>
        <w:t>Technology</w:t>
      </w:r>
      <w:r>
        <w:rPr>
          <w:w w:val="105"/>
          <w:sz w:val="23"/>
        </w:rPr>
        <w:t>,</w:t>
      </w:r>
      <w:r>
        <w:rPr>
          <w:spacing w:val="-11"/>
          <w:w w:val="105"/>
          <w:sz w:val="23"/>
        </w:rPr>
        <w:t xml:space="preserve"> </w:t>
      </w:r>
      <w:r>
        <w:rPr>
          <w:i/>
          <w:w w:val="105"/>
          <w:sz w:val="23"/>
        </w:rPr>
        <w:t>Second</w:t>
      </w:r>
      <w:r>
        <w:rPr>
          <w:i/>
          <w:spacing w:val="-6"/>
          <w:w w:val="105"/>
          <w:sz w:val="23"/>
        </w:rPr>
        <w:t xml:space="preserve"> </w:t>
      </w:r>
      <w:r>
        <w:rPr>
          <w:i/>
          <w:w w:val="105"/>
          <w:sz w:val="23"/>
        </w:rPr>
        <w:t>Edition</w:t>
      </w:r>
      <w:r>
        <w:rPr>
          <w:i/>
          <w:spacing w:val="-17"/>
          <w:w w:val="105"/>
          <w:sz w:val="23"/>
        </w:rPr>
        <w:t xml:space="preserve"> </w:t>
      </w:r>
      <w:r>
        <w:rPr>
          <w:w w:val="105"/>
          <w:sz w:val="23"/>
        </w:rPr>
        <w:t xml:space="preserve">(Newnes, </w:t>
      </w:r>
      <w:r>
        <w:rPr>
          <w:spacing w:val="2"/>
          <w:w w:val="105"/>
          <w:sz w:val="23"/>
        </w:rPr>
        <w:t xml:space="preserve">2004) </w:t>
      </w:r>
      <w:r>
        <w:rPr>
          <w:w w:val="105"/>
          <w:sz w:val="23"/>
        </w:rPr>
        <w:t>ISBN</w:t>
      </w:r>
      <w:r>
        <w:rPr>
          <w:spacing w:val="-9"/>
          <w:w w:val="105"/>
          <w:sz w:val="23"/>
        </w:rPr>
        <w:t xml:space="preserve"> </w:t>
      </w:r>
      <w:r>
        <w:rPr>
          <w:w w:val="105"/>
          <w:sz w:val="23"/>
        </w:rPr>
        <w:t>0750665505</w:t>
      </w:r>
    </w:p>
    <w:p w:rsidR="00B141CF" w:rsidRDefault="009F45E6">
      <w:pPr>
        <w:pStyle w:val="ListParagraph"/>
        <w:numPr>
          <w:ilvl w:val="0"/>
          <w:numId w:val="44"/>
        </w:numPr>
        <w:tabs>
          <w:tab w:val="left" w:pos="1152"/>
        </w:tabs>
        <w:spacing w:before="8"/>
        <w:ind w:hanging="361"/>
        <w:rPr>
          <w:sz w:val="23"/>
        </w:rPr>
      </w:pPr>
      <w:r>
        <w:rPr>
          <w:w w:val="105"/>
          <w:sz w:val="23"/>
        </w:rPr>
        <w:t>Bird</w:t>
      </w:r>
      <w:r>
        <w:rPr>
          <w:spacing w:val="-4"/>
          <w:w w:val="105"/>
          <w:sz w:val="23"/>
        </w:rPr>
        <w:t xml:space="preserve"> </w:t>
      </w:r>
      <w:r>
        <w:rPr>
          <w:w w:val="105"/>
          <w:sz w:val="23"/>
        </w:rPr>
        <w:t>J</w:t>
      </w:r>
      <w:r>
        <w:rPr>
          <w:spacing w:val="-7"/>
          <w:w w:val="105"/>
          <w:sz w:val="23"/>
        </w:rPr>
        <w:t xml:space="preserve"> </w:t>
      </w:r>
      <w:r>
        <w:rPr>
          <w:w w:val="105"/>
          <w:sz w:val="23"/>
        </w:rPr>
        <w:t>O</w:t>
      </w:r>
      <w:r>
        <w:rPr>
          <w:spacing w:val="3"/>
          <w:w w:val="105"/>
          <w:sz w:val="23"/>
        </w:rPr>
        <w:t xml:space="preserve"> </w:t>
      </w:r>
      <w:r>
        <w:rPr>
          <w:w w:val="105"/>
          <w:sz w:val="23"/>
        </w:rPr>
        <w:t>—</w:t>
      </w:r>
      <w:r>
        <w:rPr>
          <w:spacing w:val="-6"/>
          <w:w w:val="105"/>
          <w:sz w:val="23"/>
        </w:rPr>
        <w:t xml:space="preserve"> </w:t>
      </w:r>
      <w:r>
        <w:rPr>
          <w:i/>
          <w:w w:val="105"/>
          <w:sz w:val="23"/>
        </w:rPr>
        <w:t>Electrical</w:t>
      </w:r>
      <w:r>
        <w:rPr>
          <w:i/>
          <w:spacing w:val="-9"/>
          <w:w w:val="105"/>
          <w:sz w:val="23"/>
        </w:rPr>
        <w:t xml:space="preserve"> </w:t>
      </w:r>
      <w:r>
        <w:rPr>
          <w:i/>
          <w:w w:val="105"/>
          <w:sz w:val="23"/>
        </w:rPr>
        <w:t>Circuit</w:t>
      </w:r>
      <w:r>
        <w:rPr>
          <w:i/>
          <w:spacing w:val="-1"/>
          <w:w w:val="105"/>
          <w:sz w:val="23"/>
        </w:rPr>
        <w:t xml:space="preserve"> </w:t>
      </w:r>
      <w:r>
        <w:rPr>
          <w:i/>
          <w:w w:val="105"/>
          <w:sz w:val="23"/>
        </w:rPr>
        <w:t>Theory</w:t>
      </w:r>
      <w:r>
        <w:rPr>
          <w:i/>
          <w:spacing w:val="-5"/>
          <w:w w:val="105"/>
          <w:sz w:val="23"/>
        </w:rPr>
        <w:t xml:space="preserve"> </w:t>
      </w:r>
      <w:r>
        <w:rPr>
          <w:i/>
          <w:w w:val="105"/>
          <w:sz w:val="23"/>
        </w:rPr>
        <w:t>and</w:t>
      </w:r>
      <w:r>
        <w:rPr>
          <w:i/>
          <w:spacing w:val="-4"/>
          <w:w w:val="105"/>
          <w:sz w:val="23"/>
        </w:rPr>
        <w:t xml:space="preserve"> </w:t>
      </w:r>
      <w:r>
        <w:rPr>
          <w:i/>
          <w:w w:val="105"/>
          <w:sz w:val="23"/>
        </w:rPr>
        <w:t>Technology</w:t>
      </w:r>
      <w:r>
        <w:rPr>
          <w:i/>
          <w:spacing w:val="3"/>
          <w:w w:val="105"/>
          <w:sz w:val="23"/>
        </w:rPr>
        <w:t xml:space="preserve"> </w:t>
      </w:r>
      <w:r>
        <w:rPr>
          <w:w w:val="105"/>
          <w:sz w:val="23"/>
        </w:rPr>
        <w:t>(Newnes,</w:t>
      </w:r>
      <w:r>
        <w:rPr>
          <w:spacing w:val="-8"/>
          <w:w w:val="105"/>
          <w:sz w:val="23"/>
        </w:rPr>
        <w:t xml:space="preserve"> </w:t>
      </w:r>
      <w:r>
        <w:rPr>
          <w:w w:val="105"/>
          <w:sz w:val="23"/>
        </w:rPr>
        <w:t>2004)</w:t>
      </w:r>
      <w:r>
        <w:rPr>
          <w:spacing w:val="-7"/>
          <w:w w:val="105"/>
          <w:sz w:val="23"/>
        </w:rPr>
        <w:t xml:space="preserve"> </w:t>
      </w:r>
      <w:r>
        <w:rPr>
          <w:w w:val="105"/>
          <w:sz w:val="23"/>
        </w:rPr>
        <w:t>ISBN</w:t>
      </w:r>
      <w:r>
        <w:rPr>
          <w:spacing w:val="-9"/>
          <w:w w:val="105"/>
          <w:sz w:val="23"/>
        </w:rPr>
        <w:t xml:space="preserve"> </w:t>
      </w:r>
      <w:r>
        <w:rPr>
          <w:w w:val="105"/>
          <w:sz w:val="23"/>
        </w:rPr>
        <w:t>0750657847</w:t>
      </w:r>
    </w:p>
    <w:p w:rsidR="00B141CF" w:rsidRDefault="009F45E6">
      <w:pPr>
        <w:pStyle w:val="ListParagraph"/>
        <w:numPr>
          <w:ilvl w:val="0"/>
          <w:numId w:val="44"/>
        </w:numPr>
        <w:tabs>
          <w:tab w:val="left" w:pos="1152"/>
        </w:tabs>
        <w:spacing w:before="154"/>
        <w:ind w:hanging="361"/>
        <w:rPr>
          <w:sz w:val="23"/>
        </w:rPr>
      </w:pPr>
      <w:r>
        <w:rPr>
          <w:w w:val="105"/>
          <w:sz w:val="23"/>
        </w:rPr>
        <w:t xml:space="preserve">Grob, </w:t>
      </w:r>
      <w:r>
        <w:rPr>
          <w:spacing w:val="-5"/>
          <w:w w:val="105"/>
          <w:sz w:val="23"/>
        </w:rPr>
        <w:t xml:space="preserve">Bernard, </w:t>
      </w:r>
      <w:r>
        <w:rPr>
          <w:i/>
          <w:w w:val="105"/>
          <w:sz w:val="23"/>
        </w:rPr>
        <w:t xml:space="preserve">Basic </w:t>
      </w:r>
      <w:r>
        <w:rPr>
          <w:i/>
          <w:spacing w:val="-5"/>
          <w:w w:val="105"/>
          <w:sz w:val="23"/>
        </w:rPr>
        <w:t>Electronics</w:t>
      </w:r>
      <w:r>
        <w:rPr>
          <w:spacing w:val="-5"/>
          <w:w w:val="105"/>
          <w:sz w:val="23"/>
        </w:rPr>
        <w:t xml:space="preserve">, </w:t>
      </w:r>
      <w:r>
        <w:rPr>
          <w:w w:val="105"/>
          <w:sz w:val="23"/>
        </w:rPr>
        <w:t>Eight</w:t>
      </w:r>
      <w:r>
        <w:rPr>
          <w:spacing w:val="-37"/>
          <w:w w:val="105"/>
          <w:sz w:val="23"/>
        </w:rPr>
        <w:t xml:space="preserve"> </w:t>
      </w:r>
      <w:r>
        <w:rPr>
          <w:spacing w:val="-5"/>
          <w:w w:val="105"/>
          <w:sz w:val="23"/>
        </w:rPr>
        <w:t>Edition.</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2592"/>
        </w:tabs>
        <w:spacing w:before="84" w:line="496" w:lineRule="auto"/>
        <w:ind w:left="431" w:right="5004" w:firstLine="0"/>
      </w:pPr>
      <w:r>
        <w:rPr>
          <w:rFonts w:eastAsia="SimSun" w:hint="eastAsia"/>
          <w:w w:val="105"/>
          <w:lang w:eastAsia="zh-CN"/>
        </w:rPr>
        <w:lastRenderedPageBreak/>
        <w:t xml:space="preserve"> </w:t>
      </w:r>
      <w:r>
        <w:rPr>
          <w:w w:val="105"/>
        </w:rPr>
        <w:t>El.TR</w:t>
      </w:r>
      <w:r>
        <w:rPr>
          <w:spacing w:val="-15"/>
          <w:w w:val="105"/>
        </w:rPr>
        <w:t xml:space="preserve"> </w:t>
      </w:r>
      <w:r>
        <w:rPr>
          <w:spacing w:val="-3"/>
          <w:w w:val="105"/>
        </w:rPr>
        <w:t>114</w:t>
      </w:r>
      <w:r>
        <w:rPr>
          <w:spacing w:val="-3"/>
          <w:w w:val="105"/>
        </w:rPr>
        <w:tab/>
      </w:r>
      <w:r>
        <w:t xml:space="preserve">ELECTRICAL </w:t>
      </w:r>
      <w:r>
        <w:rPr>
          <w:spacing w:val="-5"/>
        </w:rPr>
        <w:t xml:space="preserve">CIRCUITS </w:t>
      </w:r>
      <w:r>
        <w:rPr>
          <w:w w:val="105"/>
        </w:rPr>
        <w:t>INSTRUCTIONAL</w:t>
      </w:r>
      <w:r>
        <w:rPr>
          <w:spacing w:val="-10"/>
          <w:w w:val="105"/>
        </w:rPr>
        <w:t xml:space="preserve"> </w:t>
      </w:r>
      <w:r>
        <w:rPr>
          <w:spacing w:val="-4"/>
          <w:w w:val="105"/>
        </w:rPr>
        <w:t>OBJECTIVES</w:t>
      </w:r>
    </w:p>
    <w:p w:rsidR="00B141CF" w:rsidRDefault="009F45E6">
      <w:pPr>
        <w:pStyle w:val="ListParagraph"/>
        <w:numPr>
          <w:ilvl w:val="0"/>
          <w:numId w:val="45"/>
        </w:numPr>
        <w:tabs>
          <w:tab w:val="left" w:pos="1872"/>
          <w:tab w:val="left" w:pos="1873"/>
        </w:tabs>
        <w:spacing w:before="0" w:line="257" w:lineRule="exact"/>
        <w:rPr>
          <w:b/>
          <w:sz w:val="23"/>
        </w:rPr>
      </w:pPr>
      <w:r>
        <w:rPr>
          <w:b/>
          <w:w w:val="105"/>
          <w:sz w:val="23"/>
        </w:rPr>
        <w:t xml:space="preserve">BASIC </w:t>
      </w:r>
      <w:r>
        <w:rPr>
          <w:b/>
          <w:spacing w:val="-4"/>
          <w:w w:val="105"/>
          <w:sz w:val="23"/>
        </w:rPr>
        <w:t xml:space="preserve">PRINCIPLE </w:t>
      </w:r>
      <w:r>
        <w:rPr>
          <w:b/>
          <w:w w:val="105"/>
          <w:sz w:val="23"/>
        </w:rPr>
        <w:t>OF</w:t>
      </w:r>
      <w:r>
        <w:rPr>
          <w:b/>
          <w:spacing w:val="-28"/>
          <w:w w:val="105"/>
          <w:sz w:val="23"/>
        </w:rPr>
        <w:t xml:space="preserve"> </w:t>
      </w:r>
      <w:r>
        <w:rPr>
          <w:b/>
          <w:w w:val="105"/>
          <w:sz w:val="23"/>
        </w:rPr>
        <w:t>ELECTRICITY.</w:t>
      </w:r>
    </w:p>
    <w:p w:rsidR="00B141CF" w:rsidRDefault="009F45E6">
      <w:pPr>
        <w:pStyle w:val="ListParagraph"/>
        <w:numPr>
          <w:ilvl w:val="1"/>
          <w:numId w:val="45"/>
        </w:numPr>
        <w:tabs>
          <w:tab w:val="left" w:pos="1872"/>
          <w:tab w:val="left" w:pos="1873"/>
        </w:tabs>
        <w:ind w:hanging="722"/>
        <w:rPr>
          <w:sz w:val="23"/>
        </w:rPr>
      </w:pPr>
      <w:r>
        <w:rPr>
          <w:spacing w:val="-3"/>
          <w:w w:val="105"/>
          <w:sz w:val="23"/>
        </w:rPr>
        <w:t xml:space="preserve">Understand </w:t>
      </w:r>
      <w:r>
        <w:rPr>
          <w:spacing w:val="-5"/>
          <w:w w:val="105"/>
          <w:sz w:val="23"/>
        </w:rPr>
        <w:t>electron</w:t>
      </w:r>
      <w:r>
        <w:rPr>
          <w:spacing w:val="-2"/>
          <w:w w:val="105"/>
          <w:sz w:val="23"/>
        </w:rPr>
        <w:t xml:space="preserve"> </w:t>
      </w:r>
      <w:r>
        <w:rPr>
          <w:spacing w:val="-4"/>
          <w:w w:val="105"/>
          <w:sz w:val="23"/>
        </w:rPr>
        <w:t>theory.</w:t>
      </w:r>
    </w:p>
    <w:p w:rsidR="00B141CF" w:rsidRDefault="009F45E6">
      <w:pPr>
        <w:pStyle w:val="ListParagraph"/>
        <w:numPr>
          <w:ilvl w:val="2"/>
          <w:numId w:val="45"/>
        </w:numPr>
        <w:tabs>
          <w:tab w:val="left" w:pos="2592"/>
          <w:tab w:val="left" w:pos="2593"/>
        </w:tabs>
        <w:spacing w:before="16"/>
        <w:rPr>
          <w:sz w:val="23"/>
        </w:rPr>
      </w:pPr>
      <w:r>
        <w:rPr>
          <w:w w:val="105"/>
          <w:sz w:val="23"/>
        </w:rPr>
        <w:t xml:space="preserve">Describe </w:t>
      </w:r>
      <w:r>
        <w:rPr>
          <w:spacing w:val="-5"/>
          <w:w w:val="105"/>
          <w:sz w:val="23"/>
        </w:rPr>
        <w:t xml:space="preserve">the </w:t>
      </w:r>
      <w:r>
        <w:rPr>
          <w:spacing w:val="-3"/>
          <w:w w:val="105"/>
          <w:sz w:val="23"/>
        </w:rPr>
        <w:t xml:space="preserve">structure </w:t>
      </w:r>
      <w:r>
        <w:rPr>
          <w:w w:val="105"/>
          <w:sz w:val="23"/>
        </w:rPr>
        <w:t>of</w:t>
      </w:r>
      <w:r>
        <w:rPr>
          <w:spacing w:val="-19"/>
          <w:w w:val="105"/>
          <w:sz w:val="23"/>
        </w:rPr>
        <w:t xml:space="preserve"> </w:t>
      </w:r>
      <w:r>
        <w:rPr>
          <w:w w:val="105"/>
          <w:sz w:val="23"/>
        </w:rPr>
        <w:t>atom.</w:t>
      </w:r>
    </w:p>
    <w:p w:rsidR="00B141CF" w:rsidRDefault="009F45E6">
      <w:pPr>
        <w:pStyle w:val="ListParagraph"/>
        <w:numPr>
          <w:ilvl w:val="2"/>
          <w:numId w:val="45"/>
        </w:numPr>
        <w:tabs>
          <w:tab w:val="left" w:pos="2592"/>
          <w:tab w:val="left" w:pos="2593"/>
        </w:tabs>
        <w:spacing w:before="17"/>
        <w:rPr>
          <w:sz w:val="23"/>
        </w:rPr>
      </w:pPr>
      <w:r>
        <w:rPr>
          <w:w w:val="105"/>
          <w:sz w:val="23"/>
        </w:rPr>
        <w:t xml:space="preserve">Describe the K, </w:t>
      </w:r>
      <w:r>
        <w:rPr>
          <w:spacing w:val="-5"/>
          <w:w w:val="105"/>
          <w:sz w:val="23"/>
        </w:rPr>
        <w:t xml:space="preserve">L, </w:t>
      </w:r>
      <w:r>
        <w:rPr>
          <w:w w:val="105"/>
          <w:sz w:val="23"/>
        </w:rPr>
        <w:t>and</w:t>
      </w:r>
      <w:r>
        <w:rPr>
          <w:spacing w:val="-14"/>
          <w:w w:val="105"/>
          <w:sz w:val="23"/>
        </w:rPr>
        <w:t xml:space="preserve"> </w:t>
      </w:r>
      <w:r>
        <w:rPr>
          <w:w w:val="105"/>
          <w:sz w:val="23"/>
        </w:rPr>
        <w:t>M</w:t>
      </w:r>
      <w:r w:rsidR="000C06F0">
        <w:rPr>
          <w:w w:val="105"/>
          <w:sz w:val="23"/>
        </w:rPr>
        <w:t xml:space="preserve"> </w:t>
      </w:r>
      <w:r>
        <w:rPr>
          <w:w w:val="105"/>
          <w:sz w:val="23"/>
        </w:rPr>
        <w:t>shells.</w:t>
      </w:r>
    </w:p>
    <w:p w:rsidR="00B141CF" w:rsidRDefault="009F45E6">
      <w:pPr>
        <w:pStyle w:val="ListParagraph"/>
        <w:numPr>
          <w:ilvl w:val="2"/>
          <w:numId w:val="45"/>
        </w:numPr>
        <w:tabs>
          <w:tab w:val="left" w:pos="2592"/>
          <w:tab w:val="left" w:pos="2593"/>
        </w:tabs>
        <w:rPr>
          <w:sz w:val="23"/>
        </w:rPr>
      </w:pPr>
      <w:r>
        <w:rPr>
          <w:w w:val="105"/>
          <w:sz w:val="23"/>
        </w:rPr>
        <w:t xml:space="preserve">Describe </w:t>
      </w:r>
      <w:r>
        <w:rPr>
          <w:spacing w:val="-2"/>
          <w:w w:val="105"/>
          <w:sz w:val="23"/>
        </w:rPr>
        <w:t>energy</w:t>
      </w:r>
      <w:r>
        <w:rPr>
          <w:spacing w:val="-21"/>
          <w:w w:val="105"/>
          <w:sz w:val="23"/>
        </w:rPr>
        <w:t xml:space="preserve"> </w:t>
      </w:r>
      <w:r>
        <w:rPr>
          <w:w w:val="105"/>
          <w:sz w:val="23"/>
        </w:rPr>
        <w:t>level.</w:t>
      </w:r>
    </w:p>
    <w:p w:rsidR="00B141CF" w:rsidRDefault="009F45E6">
      <w:pPr>
        <w:pStyle w:val="ListParagraph"/>
        <w:numPr>
          <w:ilvl w:val="2"/>
          <w:numId w:val="45"/>
        </w:numPr>
        <w:tabs>
          <w:tab w:val="left" w:pos="2592"/>
          <w:tab w:val="left" w:pos="2593"/>
        </w:tabs>
        <w:rPr>
          <w:sz w:val="23"/>
        </w:rPr>
      </w:pPr>
      <w:r>
        <w:rPr>
          <w:w w:val="105"/>
          <w:sz w:val="23"/>
        </w:rPr>
        <w:t xml:space="preserve">Describe </w:t>
      </w:r>
      <w:r>
        <w:rPr>
          <w:spacing w:val="-5"/>
          <w:w w:val="105"/>
          <w:sz w:val="23"/>
        </w:rPr>
        <w:t>valence</w:t>
      </w:r>
      <w:r>
        <w:rPr>
          <w:spacing w:val="-15"/>
          <w:w w:val="105"/>
          <w:sz w:val="23"/>
        </w:rPr>
        <w:t xml:space="preserve"> </w:t>
      </w:r>
      <w:r>
        <w:rPr>
          <w:spacing w:val="-3"/>
          <w:w w:val="105"/>
          <w:sz w:val="23"/>
        </w:rPr>
        <w:t>electron.</w:t>
      </w:r>
    </w:p>
    <w:p w:rsidR="00B141CF" w:rsidRDefault="009F45E6">
      <w:pPr>
        <w:pStyle w:val="ListParagraph"/>
        <w:numPr>
          <w:ilvl w:val="2"/>
          <w:numId w:val="45"/>
        </w:numPr>
        <w:tabs>
          <w:tab w:val="left" w:pos="2592"/>
          <w:tab w:val="left" w:pos="2593"/>
          <w:tab w:val="left" w:pos="3572"/>
          <w:tab w:val="left" w:pos="4451"/>
          <w:tab w:val="left" w:pos="5243"/>
          <w:tab w:val="left" w:pos="5906"/>
          <w:tab w:val="left" w:pos="7015"/>
          <w:tab w:val="left" w:pos="7448"/>
          <w:tab w:val="left" w:pos="8773"/>
          <w:tab w:val="left" w:pos="9926"/>
        </w:tabs>
        <w:spacing w:before="17" w:line="249" w:lineRule="auto"/>
        <w:ind w:right="246"/>
        <w:rPr>
          <w:sz w:val="23"/>
        </w:rPr>
      </w:pPr>
      <w:r>
        <w:rPr>
          <w:w w:val="105"/>
          <w:sz w:val="23"/>
        </w:rPr>
        <w:t>Explain</w:t>
      </w:r>
      <w:r>
        <w:rPr>
          <w:w w:val="105"/>
          <w:sz w:val="23"/>
        </w:rPr>
        <w:tab/>
      </w:r>
      <w:r>
        <w:rPr>
          <w:spacing w:val="-2"/>
          <w:w w:val="105"/>
          <w:sz w:val="23"/>
        </w:rPr>
        <w:t>energy</w:t>
      </w:r>
      <w:r>
        <w:rPr>
          <w:spacing w:val="-2"/>
          <w:w w:val="105"/>
          <w:sz w:val="23"/>
        </w:rPr>
        <w:tab/>
      </w:r>
      <w:r>
        <w:rPr>
          <w:w w:val="105"/>
          <w:sz w:val="23"/>
        </w:rPr>
        <w:t>bands</w:t>
      </w:r>
      <w:r>
        <w:rPr>
          <w:w w:val="105"/>
          <w:sz w:val="23"/>
        </w:rPr>
        <w:tab/>
        <w:t>with</w:t>
      </w:r>
      <w:r>
        <w:rPr>
          <w:w w:val="105"/>
          <w:sz w:val="23"/>
        </w:rPr>
        <w:tab/>
      </w:r>
      <w:r>
        <w:rPr>
          <w:spacing w:val="-4"/>
          <w:w w:val="105"/>
          <w:sz w:val="23"/>
        </w:rPr>
        <w:t>reference</w:t>
      </w:r>
      <w:r>
        <w:rPr>
          <w:spacing w:val="-4"/>
          <w:w w:val="105"/>
          <w:sz w:val="23"/>
        </w:rPr>
        <w:tab/>
      </w:r>
      <w:r>
        <w:rPr>
          <w:w w:val="105"/>
          <w:sz w:val="23"/>
        </w:rPr>
        <w:t>to</w:t>
      </w:r>
      <w:r>
        <w:rPr>
          <w:w w:val="105"/>
          <w:sz w:val="23"/>
        </w:rPr>
        <w:tab/>
      </w:r>
      <w:r>
        <w:rPr>
          <w:spacing w:val="-4"/>
          <w:w w:val="105"/>
          <w:sz w:val="23"/>
        </w:rPr>
        <w:t>conductors,</w:t>
      </w:r>
      <w:r>
        <w:rPr>
          <w:spacing w:val="-4"/>
          <w:w w:val="105"/>
          <w:sz w:val="23"/>
        </w:rPr>
        <w:tab/>
      </w:r>
      <w:r>
        <w:rPr>
          <w:spacing w:val="-3"/>
          <w:w w:val="105"/>
          <w:sz w:val="23"/>
        </w:rPr>
        <w:t>insulators</w:t>
      </w:r>
      <w:r>
        <w:rPr>
          <w:spacing w:val="-3"/>
          <w:w w:val="105"/>
          <w:sz w:val="23"/>
        </w:rPr>
        <w:tab/>
      </w:r>
      <w:r>
        <w:rPr>
          <w:spacing w:val="-17"/>
          <w:w w:val="105"/>
          <w:sz w:val="23"/>
        </w:rPr>
        <w:t xml:space="preserve">&amp; </w:t>
      </w:r>
      <w:r>
        <w:rPr>
          <w:spacing w:val="-4"/>
          <w:w w:val="105"/>
          <w:sz w:val="23"/>
        </w:rPr>
        <w:t>semiconductors.</w:t>
      </w:r>
    </w:p>
    <w:p w:rsidR="00B141CF" w:rsidRDefault="00B141CF">
      <w:pPr>
        <w:pStyle w:val="BodyText"/>
        <w:spacing w:before="2"/>
        <w:ind w:left="0" w:firstLine="0"/>
        <w:rPr>
          <w:sz w:val="24"/>
        </w:rPr>
      </w:pPr>
    </w:p>
    <w:p w:rsidR="00B141CF" w:rsidRDefault="009F45E6">
      <w:pPr>
        <w:pStyle w:val="ListParagraph"/>
        <w:numPr>
          <w:ilvl w:val="1"/>
          <w:numId w:val="45"/>
        </w:numPr>
        <w:tabs>
          <w:tab w:val="left" w:pos="1872"/>
          <w:tab w:val="left" w:pos="1873"/>
        </w:tabs>
        <w:spacing w:before="0"/>
        <w:ind w:hanging="722"/>
        <w:rPr>
          <w:sz w:val="23"/>
        </w:rPr>
      </w:pPr>
      <w:r>
        <w:rPr>
          <w:spacing w:val="-3"/>
          <w:w w:val="105"/>
          <w:sz w:val="23"/>
        </w:rPr>
        <w:t xml:space="preserve">Understand </w:t>
      </w:r>
      <w:r>
        <w:rPr>
          <w:spacing w:val="-4"/>
          <w:w w:val="105"/>
          <w:sz w:val="23"/>
        </w:rPr>
        <w:t>Electrical</w:t>
      </w:r>
      <w:r>
        <w:rPr>
          <w:spacing w:val="-14"/>
          <w:w w:val="105"/>
          <w:sz w:val="23"/>
        </w:rPr>
        <w:t xml:space="preserve"> </w:t>
      </w:r>
      <w:r>
        <w:rPr>
          <w:spacing w:val="-4"/>
          <w:w w:val="105"/>
          <w:sz w:val="23"/>
        </w:rPr>
        <w:t>Quantities</w:t>
      </w:r>
    </w:p>
    <w:p w:rsidR="00B141CF" w:rsidRDefault="009F45E6">
      <w:pPr>
        <w:pStyle w:val="ListParagraph"/>
        <w:numPr>
          <w:ilvl w:val="2"/>
          <w:numId w:val="45"/>
        </w:numPr>
        <w:tabs>
          <w:tab w:val="left" w:pos="2592"/>
          <w:tab w:val="left" w:pos="2593"/>
        </w:tabs>
        <w:rPr>
          <w:sz w:val="23"/>
        </w:rPr>
      </w:pPr>
      <w:r>
        <w:rPr>
          <w:w w:val="105"/>
          <w:sz w:val="23"/>
        </w:rPr>
        <w:t xml:space="preserve">Describe potential, </w:t>
      </w:r>
      <w:r>
        <w:rPr>
          <w:spacing w:val="-5"/>
          <w:w w:val="105"/>
          <w:sz w:val="23"/>
        </w:rPr>
        <w:t xml:space="preserve">current </w:t>
      </w:r>
      <w:r>
        <w:rPr>
          <w:w w:val="105"/>
          <w:sz w:val="23"/>
        </w:rPr>
        <w:t>&amp;</w:t>
      </w:r>
      <w:r>
        <w:rPr>
          <w:spacing w:val="-29"/>
          <w:w w:val="105"/>
          <w:sz w:val="23"/>
        </w:rPr>
        <w:t xml:space="preserve"> </w:t>
      </w:r>
      <w:r>
        <w:rPr>
          <w:spacing w:val="-4"/>
          <w:w w:val="105"/>
          <w:sz w:val="23"/>
        </w:rPr>
        <w:t>resistance</w:t>
      </w:r>
    </w:p>
    <w:p w:rsidR="00B141CF" w:rsidRDefault="009F45E6">
      <w:pPr>
        <w:pStyle w:val="ListParagraph"/>
        <w:numPr>
          <w:ilvl w:val="2"/>
          <w:numId w:val="45"/>
        </w:numPr>
        <w:tabs>
          <w:tab w:val="left" w:pos="2592"/>
          <w:tab w:val="left" w:pos="2593"/>
        </w:tabs>
        <w:spacing w:before="17"/>
        <w:rPr>
          <w:sz w:val="23"/>
        </w:rPr>
      </w:pPr>
      <w:r>
        <w:rPr>
          <w:w w:val="105"/>
          <w:sz w:val="23"/>
        </w:rPr>
        <w:t>Describe</w:t>
      </w:r>
      <w:r>
        <w:rPr>
          <w:spacing w:val="-10"/>
          <w:w w:val="105"/>
          <w:sz w:val="23"/>
        </w:rPr>
        <w:t xml:space="preserve"> </w:t>
      </w:r>
      <w:r>
        <w:rPr>
          <w:w w:val="105"/>
          <w:sz w:val="23"/>
        </w:rPr>
        <w:t>units</w:t>
      </w:r>
      <w:r>
        <w:rPr>
          <w:spacing w:val="-9"/>
          <w:w w:val="105"/>
          <w:sz w:val="23"/>
        </w:rPr>
        <w:t xml:space="preserve"> </w:t>
      </w:r>
      <w:r>
        <w:rPr>
          <w:w w:val="105"/>
          <w:sz w:val="23"/>
        </w:rPr>
        <w:t>of</w:t>
      </w:r>
      <w:r>
        <w:rPr>
          <w:spacing w:val="-4"/>
          <w:w w:val="105"/>
          <w:sz w:val="23"/>
        </w:rPr>
        <w:t xml:space="preserve"> </w:t>
      </w:r>
      <w:r>
        <w:rPr>
          <w:w w:val="105"/>
          <w:sz w:val="23"/>
        </w:rPr>
        <w:t>potential,</w:t>
      </w:r>
      <w:r>
        <w:rPr>
          <w:spacing w:val="-12"/>
          <w:w w:val="105"/>
          <w:sz w:val="23"/>
        </w:rPr>
        <w:t xml:space="preserve"> </w:t>
      </w:r>
      <w:r>
        <w:rPr>
          <w:spacing w:val="-4"/>
          <w:w w:val="105"/>
          <w:sz w:val="23"/>
        </w:rPr>
        <w:t>current</w:t>
      </w:r>
      <w:r>
        <w:rPr>
          <w:spacing w:val="-12"/>
          <w:w w:val="105"/>
          <w:sz w:val="23"/>
        </w:rPr>
        <w:t xml:space="preserve"> </w:t>
      </w:r>
      <w:r>
        <w:rPr>
          <w:w w:val="105"/>
          <w:sz w:val="23"/>
        </w:rPr>
        <w:t>&amp;</w:t>
      </w:r>
      <w:r>
        <w:rPr>
          <w:spacing w:val="-24"/>
          <w:w w:val="105"/>
          <w:sz w:val="23"/>
        </w:rPr>
        <w:t xml:space="preserve"> </w:t>
      </w:r>
      <w:r>
        <w:rPr>
          <w:spacing w:val="-3"/>
          <w:w w:val="105"/>
          <w:sz w:val="23"/>
        </w:rPr>
        <w:t>resistance</w:t>
      </w:r>
    </w:p>
    <w:p w:rsidR="00B141CF" w:rsidRDefault="009F45E6">
      <w:pPr>
        <w:pStyle w:val="ListParagraph"/>
        <w:numPr>
          <w:ilvl w:val="2"/>
          <w:numId w:val="45"/>
        </w:numPr>
        <w:tabs>
          <w:tab w:val="left" w:pos="2592"/>
          <w:tab w:val="left" w:pos="2593"/>
        </w:tabs>
        <w:rPr>
          <w:sz w:val="23"/>
        </w:rPr>
      </w:pPr>
      <w:r>
        <w:rPr>
          <w:spacing w:val="-4"/>
          <w:w w:val="105"/>
          <w:sz w:val="23"/>
        </w:rPr>
        <w:t xml:space="preserve">Differentiate </w:t>
      </w:r>
      <w:r>
        <w:rPr>
          <w:w w:val="105"/>
          <w:sz w:val="23"/>
        </w:rPr>
        <w:t xml:space="preserve">between </w:t>
      </w:r>
      <w:r>
        <w:rPr>
          <w:spacing w:val="-5"/>
          <w:w w:val="105"/>
          <w:sz w:val="23"/>
        </w:rPr>
        <w:t xml:space="preserve">conventional </w:t>
      </w:r>
      <w:r>
        <w:rPr>
          <w:w w:val="105"/>
          <w:sz w:val="23"/>
        </w:rPr>
        <w:t xml:space="preserve">current and </w:t>
      </w:r>
      <w:r>
        <w:rPr>
          <w:spacing w:val="-5"/>
          <w:w w:val="105"/>
          <w:sz w:val="23"/>
        </w:rPr>
        <w:t>electron</w:t>
      </w:r>
      <w:r>
        <w:rPr>
          <w:spacing w:val="-43"/>
          <w:w w:val="105"/>
          <w:sz w:val="23"/>
        </w:rPr>
        <w:t xml:space="preserve"> </w:t>
      </w:r>
      <w:r>
        <w:rPr>
          <w:spacing w:val="-3"/>
          <w:w w:val="105"/>
          <w:sz w:val="23"/>
        </w:rPr>
        <w:t>current.</w:t>
      </w:r>
    </w:p>
    <w:p w:rsidR="00B141CF" w:rsidRDefault="00B141CF">
      <w:pPr>
        <w:pStyle w:val="BodyText"/>
        <w:spacing w:before="7"/>
        <w:ind w:left="0" w:firstLine="0"/>
        <w:rPr>
          <w:sz w:val="24"/>
        </w:rPr>
      </w:pPr>
    </w:p>
    <w:p w:rsidR="00B141CF" w:rsidRDefault="009F45E6">
      <w:pPr>
        <w:pStyle w:val="Heading1"/>
        <w:numPr>
          <w:ilvl w:val="0"/>
          <w:numId w:val="45"/>
        </w:numPr>
        <w:tabs>
          <w:tab w:val="left" w:pos="1151"/>
          <w:tab w:val="left" w:pos="1152"/>
        </w:tabs>
        <w:ind w:left="1151" w:hanging="721"/>
      </w:pPr>
      <w:r>
        <w:rPr>
          <w:w w:val="105"/>
        </w:rPr>
        <w:t>DC</w:t>
      </w:r>
      <w:r>
        <w:rPr>
          <w:spacing w:val="-10"/>
          <w:w w:val="105"/>
        </w:rPr>
        <w:t xml:space="preserve"> </w:t>
      </w:r>
      <w:r>
        <w:rPr>
          <w:w w:val="105"/>
        </w:rPr>
        <w:t>FUNDAMENTALS.</w:t>
      </w:r>
    </w:p>
    <w:p w:rsidR="00B141CF" w:rsidRDefault="009F45E6">
      <w:pPr>
        <w:pStyle w:val="ListParagraph"/>
        <w:numPr>
          <w:ilvl w:val="1"/>
          <w:numId w:val="45"/>
        </w:numPr>
        <w:tabs>
          <w:tab w:val="left" w:pos="1872"/>
          <w:tab w:val="left" w:pos="1873"/>
        </w:tabs>
        <w:ind w:hanging="722"/>
        <w:rPr>
          <w:sz w:val="23"/>
        </w:rPr>
      </w:pPr>
      <w:r>
        <w:rPr>
          <w:spacing w:val="-3"/>
          <w:w w:val="105"/>
          <w:sz w:val="23"/>
        </w:rPr>
        <w:t xml:space="preserve">Understand </w:t>
      </w:r>
      <w:r>
        <w:rPr>
          <w:w w:val="105"/>
          <w:sz w:val="23"/>
        </w:rPr>
        <w:t>Ohm's</w:t>
      </w:r>
      <w:r>
        <w:rPr>
          <w:spacing w:val="-5"/>
          <w:w w:val="105"/>
          <w:sz w:val="23"/>
        </w:rPr>
        <w:t xml:space="preserve"> Law.</w:t>
      </w:r>
    </w:p>
    <w:p w:rsidR="00B141CF" w:rsidRDefault="009F45E6">
      <w:pPr>
        <w:pStyle w:val="ListParagraph"/>
        <w:numPr>
          <w:ilvl w:val="2"/>
          <w:numId w:val="45"/>
        </w:numPr>
        <w:tabs>
          <w:tab w:val="left" w:pos="2592"/>
          <w:tab w:val="left" w:pos="2593"/>
        </w:tabs>
        <w:spacing w:before="17"/>
        <w:rPr>
          <w:sz w:val="23"/>
        </w:rPr>
      </w:pPr>
      <w:r>
        <w:rPr>
          <w:w w:val="105"/>
          <w:sz w:val="23"/>
        </w:rPr>
        <w:t>Define ohm's</w:t>
      </w:r>
      <w:r>
        <w:rPr>
          <w:spacing w:val="-17"/>
          <w:w w:val="105"/>
          <w:sz w:val="23"/>
        </w:rPr>
        <w:t xml:space="preserve"> </w:t>
      </w:r>
      <w:r>
        <w:rPr>
          <w:w w:val="105"/>
          <w:sz w:val="23"/>
        </w:rPr>
        <w:t>law</w:t>
      </w:r>
    </w:p>
    <w:p w:rsidR="00B141CF" w:rsidRDefault="009F45E6">
      <w:pPr>
        <w:pStyle w:val="BodyText"/>
        <w:tabs>
          <w:tab w:val="left" w:pos="2592"/>
        </w:tabs>
        <w:spacing w:before="16"/>
        <w:ind w:firstLine="0"/>
      </w:pPr>
      <w:r>
        <w:rPr>
          <w:w w:val="105"/>
        </w:rPr>
        <w:t>2.2.2</w:t>
      </w:r>
      <w:r>
        <w:rPr>
          <w:w w:val="105"/>
        </w:rPr>
        <w:tab/>
        <w:t xml:space="preserve">Solve </w:t>
      </w:r>
      <w:r>
        <w:rPr>
          <w:spacing w:val="-3"/>
          <w:w w:val="105"/>
        </w:rPr>
        <w:t xml:space="preserve">problems </w:t>
      </w:r>
      <w:r>
        <w:rPr>
          <w:w w:val="105"/>
        </w:rPr>
        <w:t>on Ohm's</w:t>
      </w:r>
      <w:r>
        <w:rPr>
          <w:spacing w:val="-30"/>
          <w:w w:val="105"/>
        </w:rPr>
        <w:t xml:space="preserve"> </w:t>
      </w:r>
      <w:r>
        <w:rPr>
          <w:spacing w:val="-3"/>
          <w:w w:val="105"/>
        </w:rPr>
        <w:t>law</w:t>
      </w:r>
    </w:p>
    <w:p w:rsidR="00B141CF" w:rsidRDefault="00B141CF">
      <w:pPr>
        <w:pStyle w:val="BodyText"/>
        <w:spacing w:before="7"/>
        <w:ind w:left="0" w:firstLine="0"/>
        <w:rPr>
          <w:sz w:val="24"/>
        </w:rPr>
      </w:pPr>
    </w:p>
    <w:p w:rsidR="00B141CF" w:rsidRDefault="009F45E6">
      <w:pPr>
        <w:pStyle w:val="ListParagraph"/>
        <w:numPr>
          <w:ilvl w:val="1"/>
          <w:numId w:val="45"/>
        </w:numPr>
        <w:tabs>
          <w:tab w:val="left" w:pos="720"/>
          <w:tab w:val="left" w:pos="1873"/>
        </w:tabs>
        <w:spacing w:before="0"/>
        <w:ind w:right="5485" w:hanging="1873"/>
        <w:jc w:val="right"/>
        <w:rPr>
          <w:sz w:val="23"/>
        </w:rPr>
      </w:pPr>
      <w:r>
        <w:rPr>
          <w:spacing w:val="-3"/>
          <w:w w:val="105"/>
          <w:sz w:val="23"/>
        </w:rPr>
        <w:t xml:space="preserve">Understand </w:t>
      </w:r>
      <w:r>
        <w:rPr>
          <w:spacing w:val="-5"/>
          <w:w w:val="105"/>
          <w:sz w:val="23"/>
        </w:rPr>
        <w:t xml:space="preserve">Laws </w:t>
      </w:r>
      <w:r>
        <w:rPr>
          <w:w w:val="105"/>
          <w:sz w:val="23"/>
        </w:rPr>
        <w:t>of</w:t>
      </w:r>
      <w:r>
        <w:rPr>
          <w:spacing w:val="-3"/>
          <w:w w:val="105"/>
          <w:sz w:val="23"/>
        </w:rPr>
        <w:t xml:space="preserve"> </w:t>
      </w:r>
      <w:r>
        <w:rPr>
          <w:w w:val="105"/>
          <w:sz w:val="23"/>
        </w:rPr>
        <w:t>Resistance</w:t>
      </w:r>
    </w:p>
    <w:p w:rsidR="00B141CF" w:rsidRDefault="009F45E6">
      <w:pPr>
        <w:pStyle w:val="ListParagraph"/>
        <w:numPr>
          <w:ilvl w:val="2"/>
          <w:numId w:val="45"/>
        </w:numPr>
        <w:tabs>
          <w:tab w:val="left" w:pos="720"/>
          <w:tab w:val="left" w:pos="721"/>
        </w:tabs>
        <w:spacing w:before="17"/>
        <w:ind w:right="5397" w:hanging="2593"/>
        <w:jc w:val="right"/>
        <w:rPr>
          <w:sz w:val="23"/>
        </w:rPr>
      </w:pPr>
      <w:r>
        <w:rPr>
          <w:w w:val="105"/>
          <w:sz w:val="23"/>
        </w:rPr>
        <w:t xml:space="preserve">Define </w:t>
      </w:r>
      <w:r>
        <w:rPr>
          <w:spacing w:val="-3"/>
          <w:w w:val="105"/>
          <w:sz w:val="23"/>
        </w:rPr>
        <w:t>specific</w:t>
      </w:r>
      <w:r>
        <w:rPr>
          <w:spacing w:val="-45"/>
          <w:w w:val="105"/>
          <w:sz w:val="23"/>
        </w:rPr>
        <w:t xml:space="preserve"> </w:t>
      </w:r>
      <w:r>
        <w:rPr>
          <w:spacing w:val="-5"/>
          <w:w w:val="105"/>
          <w:sz w:val="23"/>
        </w:rPr>
        <w:t>resistance</w:t>
      </w:r>
    </w:p>
    <w:p w:rsidR="00B141CF" w:rsidRDefault="009F45E6">
      <w:pPr>
        <w:pStyle w:val="ListParagraph"/>
        <w:numPr>
          <w:ilvl w:val="2"/>
          <w:numId w:val="45"/>
        </w:numPr>
        <w:tabs>
          <w:tab w:val="left" w:pos="2592"/>
          <w:tab w:val="left" w:pos="2593"/>
        </w:tabs>
        <w:rPr>
          <w:sz w:val="23"/>
        </w:rPr>
      </w:pPr>
      <w:r>
        <w:rPr>
          <w:w w:val="105"/>
          <w:sz w:val="23"/>
        </w:rPr>
        <w:t>Define</w:t>
      </w:r>
      <w:r>
        <w:rPr>
          <w:spacing w:val="-8"/>
          <w:w w:val="105"/>
          <w:sz w:val="23"/>
        </w:rPr>
        <w:t xml:space="preserve"> </w:t>
      </w:r>
      <w:r>
        <w:rPr>
          <w:w w:val="105"/>
          <w:sz w:val="23"/>
        </w:rPr>
        <w:t>conductor</w:t>
      </w:r>
    </w:p>
    <w:p w:rsidR="00B141CF" w:rsidRDefault="009F45E6">
      <w:pPr>
        <w:pStyle w:val="ListParagraph"/>
        <w:numPr>
          <w:ilvl w:val="2"/>
          <w:numId w:val="45"/>
        </w:numPr>
        <w:tabs>
          <w:tab w:val="left" w:pos="2592"/>
          <w:tab w:val="left" w:pos="2593"/>
        </w:tabs>
        <w:rPr>
          <w:sz w:val="23"/>
        </w:rPr>
      </w:pPr>
      <w:r>
        <w:rPr>
          <w:w w:val="105"/>
          <w:sz w:val="23"/>
        </w:rPr>
        <w:t>Define</w:t>
      </w:r>
      <w:r>
        <w:rPr>
          <w:spacing w:val="-8"/>
          <w:w w:val="105"/>
          <w:sz w:val="23"/>
        </w:rPr>
        <w:t xml:space="preserve"> </w:t>
      </w:r>
      <w:r>
        <w:rPr>
          <w:spacing w:val="-3"/>
          <w:w w:val="105"/>
          <w:sz w:val="23"/>
        </w:rPr>
        <w:t>conductivity</w:t>
      </w:r>
    </w:p>
    <w:p w:rsidR="00B141CF" w:rsidRDefault="009F45E6">
      <w:pPr>
        <w:pStyle w:val="ListParagraph"/>
        <w:numPr>
          <w:ilvl w:val="2"/>
          <w:numId w:val="45"/>
        </w:numPr>
        <w:tabs>
          <w:tab w:val="left" w:pos="2592"/>
          <w:tab w:val="left" w:pos="2593"/>
        </w:tabs>
        <w:spacing w:before="17"/>
        <w:rPr>
          <w:sz w:val="23"/>
        </w:rPr>
      </w:pPr>
      <w:r>
        <w:rPr>
          <w:w w:val="105"/>
          <w:sz w:val="23"/>
        </w:rPr>
        <w:t xml:space="preserve">Explain </w:t>
      </w:r>
      <w:r>
        <w:rPr>
          <w:spacing w:val="-5"/>
          <w:w w:val="105"/>
          <w:sz w:val="23"/>
        </w:rPr>
        <w:t xml:space="preserve">the </w:t>
      </w:r>
      <w:r>
        <w:rPr>
          <w:spacing w:val="-4"/>
          <w:w w:val="105"/>
          <w:sz w:val="23"/>
        </w:rPr>
        <w:t xml:space="preserve">effect </w:t>
      </w:r>
      <w:r>
        <w:rPr>
          <w:w w:val="105"/>
          <w:sz w:val="23"/>
        </w:rPr>
        <w:t xml:space="preserve">of </w:t>
      </w:r>
      <w:r>
        <w:rPr>
          <w:spacing w:val="-4"/>
          <w:w w:val="105"/>
          <w:sz w:val="23"/>
        </w:rPr>
        <w:t xml:space="preserve">temperature </w:t>
      </w:r>
      <w:r>
        <w:rPr>
          <w:w w:val="105"/>
          <w:sz w:val="23"/>
        </w:rPr>
        <w:t>on</w:t>
      </w:r>
      <w:r>
        <w:rPr>
          <w:spacing w:val="-33"/>
          <w:w w:val="105"/>
          <w:sz w:val="23"/>
        </w:rPr>
        <w:t xml:space="preserve"> </w:t>
      </w:r>
      <w:r>
        <w:rPr>
          <w:spacing w:val="-4"/>
          <w:w w:val="105"/>
          <w:sz w:val="23"/>
        </w:rPr>
        <w:t>resistance</w:t>
      </w:r>
    </w:p>
    <w:p w:rsidR="00B141CF" w:rsidRDefault="009F45E6">
      <w:pPr>
        <w:pStyle w:val="ListParagraph"/>
        <w:numPr>
          <w:ilvl w:val="2"/>
          <w:numId w:val="45"/>
        </w:numPr>
        <w:tabs>
          <w:tab w:val="left" w:pos="2592"/>
          <w:tab w:val="left" w:pos="2593"/>
        </w:tabs>
        <w:spacing w:line="264" w:lineRule="exact"/>
        <w:rPr>
          <w:sz w:val="23"/>
        </w:rPr>
      </w:pPr>
      <w:r>
        <w:rPr>
          <w:w w:val="105"/>
          <w:sz w:val="23"/>
        </w:rPr>
        <w:t xml:space="preserve">Explain </w:t>
      </w:r>
      <w:r>
        <w:rPr>
          <w:spacing w:val="-5"/>
          <w:w w:val="105"/>
          <w:sz w:val="23"/>
        </w:rPr>
        <w:t xml:space="preserve">coefficient </w:t>
      </w:r>
      <w:r>
        <w:rPr>
          <w:w w:val="105"/>
          <w:sz w:val="23"/>
        </w:rPr>
        <w:t>of</w:t>
      </w:r>
      <w:r>
        <w:rPr>
          <w:spacing w:val="-17"/>
          <w:w w:val="105"/>
          <w:sz w:val="23"/>
        </w:rPr>
        <w:t xml:space="preserve"> </w:t>
      </w:r>
      <w:r>
        <w:rPr>
          <w:spacing w:val="-4"/>
          <w:w w:val="105"/>
          <w:sz w:val="23"/>
        </w:rPr>
        <w:t>resistance</w:t>
      </w:r>
    </w:p>
    <w:p w:rsidR="00B141CF" w:rsidRDefault="009F45E6">
      <w:pPr>
        <w:pStyle w:val="ListParagraph"/>
        <w:numPr>
          <w:ilvl w:val="2"/>
          <w:numId w:val="45"/>
        </w:numPr>
        <w:tabs>
          <w:tab w:val="left" w:pos="2592"/>
          <w:tab w:val="left" w:pos="2593"/>
        </w:tabs>
        <w:spacing w:before="0" w:line="321" w:lineRule="exact"/>
        <w:rPr>
          <w:sz w:val="23"/>
        </w:rPr>
      </w:pPr>
      <w:r>
        <w:rPr>
          <w:w w:val="105"/>
          <w:sz w:val="23"/>
        </w:rPr>
        <w:t>Solve</w:t>
      </w:r>
      <w:r>
        <w:rPr>
          <w:spacing w:val="-8"/>
          <w:w w:val="105"/>
          <w:sz w:val="23"/>
        </w:rPr>
        <w:t xml:space="preserve"> </w:t>
      </w:r>
      <w:r>
        <w:rPr>
          <w:spacing w:val="-3"/>
          <w:w w:val="105"/>
          <w:sz w:val="23"/>
        </w:rPr>
        <w:t>problems</w:t>
      </w:r>
      <w:r>
        <w:rPr>
          <w:spacing w:val="-9"/>
          <w:w w:val="105"/>
          <w:sz w:val="23"/>
        </w:rPr>
        <w:t xml:space="preserve"> </w:t>
      </w:r>
      <w:r>
        <w:rPr>
          <w:w w:val="105"/>
          <w:sz w:val="23"/>
        </w:rPr>
        <w:t>on</w:t>
      </w:r>
      <w:r>
        <w:rPr>
          <w:spacing w:val="-8"/>
          <w:w w:val="105"/>
          <w:sz w:val="23"/>
        </w:rPr>
        <w:t xml:space="preserve"> </w:t>
      </w:r>
      <w:r>
        <w:rPr>
          <w:w w:val="105"/>
          <w:sz w:val="23"/>
        </w:rPr>
        <w:t>R=</w:t>
      </w:r>
      <w:r>
        <w:rPr>
          <w:spacing w:val="-9"/>
          <w:w w:val="105"/>
          <w:sz w:val="23"/>
        </w:rPr>
        <w:t xml:space="preserve"> </w:t>
      </w:r>
      <w:r>
        <w:rPr>
          <w:w w:val="105"/>
          <w:sz w:val="28"/>
        </w:rPr>
        <w:t>ρ</w:t>
      </w:r>
      <w:r>
        <w:rPr>
          <w:spacing w:val="-20"/>
          <w:w w:val="105"/>
          <w:sz w:val="28"/>
        </w:rPr>
        <w:t xml:space="preserve"> </w:t>
      </w:r>
      <w:r>
        <w:rPr>
          <w:w w:val="105"/>
          <w:sz w:val="23"/>
        </w:rPr>
        <w:t>x</w:t>
      </w:r>
      <w:r>
        <w:rPr>
          <w:spacing w:val="-1"/>
          <w:w w:val="105"/>
          <w:sz w:val="23"/>
        </w:rPr>
        <w:t xml:space="preserve"> </w:t>
      </w:r>
      <w:r>
        <w:rPr>
          <w:spacing w:val="-6"/>
          <w:w w:val="105"/>
          <w:sz w:val="23"/>
        </w:rPr>
        <w:t>L/A</w:t>
      </w:r>
      <w:r>
        <w:rPr>
          <w:spacing w:val="-18"/>
          <w:w w:val="105"/>
          <w:sz w:val="23"/>
        </w:rPr>
        <w:t xml:space="preserve"> </w:t>
      </w:r>
      <w:r>
        <w:rPr>
          <w:w w:val="105"/>
          <w:sz w:val="23"/>
        </w:rPr>
        <w:t>and</w:t>
      </w:r>
      <w:r>
        <w:rPr>
          <w:spacing w:val="-7"/>
          <w:w w:val="105"/>
          <w:sz w:val="23"/>
        </w:rPr>
        <w:t xml:space="preserve"> </w:t>
      </w:r>
      <w:r>
        <w:rPr>
          <w:w w:val="105"/>
          <w:sz w:val="23"/>
        </w:rPr>
        <w:t>R</w:t>
      </w:r>
      <w:r>
        <w:rPr>
          <w:w w:val="105"/>
          <w:sz w:val="23"/>
          <w:vertAlign w:val="subscript"/>
        </w:rPr>
        <w:t>t</w:t>
      </w:r>
      <w:r>
        <w:rPr>
          <w:spacing w:val="-12"/>
          <w:w w:val="105"/>
          <w:sz w:val="23"/>
        </w:rPr>
        <w:t xml:space="preserve"> </w:t>
      </w:r>
      <w:r>
        <w:rPr>
          <w:w w:val="105"/>
          <w:sz w:val="23"/>
        </w:rPr>
        <w:t>=</w:t>
      </w:r>
      <w:r>
        <w:rPr>
          <w:spacing w:val="-8"/>
          <w:w w:val="105"/>
          <w:sz w:val="23"/>
        </w:rPr>
        <w:t xml:space="preserve"> </w:t>
      </w:r>
      <w:r>
        <w:rPr>
          <w:w w:val="105"/>
          <w:sz w:val="23"/>
        </w:rPr>
        <w:t>R</w:t>
      </w:r>
      <w:r>
        <w:rPr>
          <w:w w:val="105"/>
          <w:sz w:val="23"/>
          <w:vertAlign w:val="subscript"/>
        </w:rPr>
        <w:t>o</w:t>
      </w:r>
      <w:r>
        <w:rPr>
          <w:spacing w:val="-12"/>
          <w:w w:val="105"/>
          <w:sz w:val="23"/>
        </w:rPr>
        <w:t xml:space="preserve"> </w:t>
      </w:r>
      <w:r>
        <w:rPr>
          <w:w w:val="105"/>
          <w:sz w:val="23"/>
        </w:rPr>
        <w:t>(1+xt).</w:t>
      </w:r>
    </w:p>
    <w:p w:rsidR="00B141CF" w:rsidRDefault="009F45E6">
      <w:pPr>
        <w:pStyle w:val="ListParagraph"/>
        <w:numPr>
          <w:ilvl w:val="2"/>
          <w:numId w:val="45"/>
        </w:numPr>
        <w:tabs>
          <w:tab w:val="left" w:pos="2592"/>
          <w:tab w:val="left" w:pos="2593"/>
        </w:tabs>
        <w:spacing w:before="6"/>
        <w:rPr>
          <w:sz w:val="23"/>
        </w:rPr>
      </w:pPr>
      <w:r>
        <w:rPr>
          <w:w w:val="105"/>
          <w:sz w:val="23"/>
        </w:rPr>
        <w:t xml:space="preserve">Describe </w:t>
      </w:r>
      <w:r>
        <w:rPr>
          <w:spacing w:val="-5"/>
          <w:w w:val="105"/>
          <w:sz w:val="23"/>
        </w:rPr>
        <w:t xml:space="preserve">the resistance </w:t>
      </w:r>
      <w:r>
        <w:rPr>
          <w:w w:val="105"/>
          <w:sz w:val="23"/>
        </w:rPr>
        <w:t>in</w:t>
      </w:r>
      <w:r>
        <w:rPr>
          <w:spacing w:val="-15"/>
          <w:w w:val="105"/>
          <w:sz w:val="23"/>
        </w:rPr>
        <w:t xml:space="preserve"> </w:t>
      </w:r>
      <w:r>
        <w:rPr>
          <w:w w:val="105"/>
          <w:sz w:val="23"/>
        </w:rPr>
        <w:t>series</w:t>
      </w:r>
    </w:p>
    <w:p w:rsidR="00B141CF" w:rsidRDefault="009F45E6">
      <w:pPr>
        <w:pStyle w:val="ListParagraph"/>
        <w:numPr>
          <w:ilvl w:val="2"/>
          <w:numId w:val="45"/>
        </w:numPr>
        <w:tabs>
          <w:tab w:val="left" w:pos="2592"/>
          <w:tab w:val="left" w:pos="2593"/>
        </w:tabs>
        <w:spacing w:before="16"/>
        <w:rPr>
          <w:sz w:val="23"/>
        </w:rPr>
      </w:pPr>
      <w:r>
        <w:rPr>
          <w:w w:val="105"/>
          <w:sz w:val="23"/>
        </w:rPr>
        <w:t xml:space="preserve">Describe </w:t>
      </w:r>
      <w:r>
        <w:rPr>
          <w:spacing w:val="-5"/>
          <w:w w:val="105"/>
          <w:sz w:val="23"/>
        </w:rPr>
        <w:t xml:space="preserve">the resistance </w:t>
      </w:r>
      <w:r>
        <w:rPr>
          <w:w w:val="105"/>
          <w:sz w:val="23"/>
        </w:rPr>
        <w:t>in</w:t>
      </w:r>
      <w:r>
        <w:rPr>
          <w:spacing w:val="-16"/>
          <w:w w:val="105"/>
          <w:sz w:val="23"/>
        </w:rPr>
        <w:t xml:space="preserve"> </w:t>
      </w:r>
      <w:r>
        <w:rPr>
          <w:w w:val="105"/>
          <w:sz w:val="23"/>
        </w:rPr>
        <w:t>parallel</w:t>
      </w:r>
    </w:p>
    <w:p w:rsidR="00B141CF" w:rsidRDefault="009F45E6">
      <w:pPr>
        <w:pStyle w:val="ListParagraph"/>
        <w:numPr>
          <w:ilvl w:val="2"/>
          <w:numId w:val="45"/>
        </w:numPr>
        <w:tabs>
          <w:tab w:val="left" w:pos="2592"/>
          <w:tab w:val="left" w:pos="2593"/>
        </w:tabs>
        <w:spacing w:before="16"/>
        <w:rPr>
          <w:sz w:val="23"/>
        </w:rPr>
      </w:pPr>
      <w:r>
        <w:rPr>
          <w:w w:val="105"/>
          <w:sz w:val="23"/>
        </w:rPr>
        <w:t xml:space="preserve">Describe </w:t>
      </w:r>
      <w:r>
        <w:rPr>
          <w:spacing w:val="-5"/>
          <w:w w:val="105"/>
          <w:sz w:val="23"/>
        </w:rPr>
        <w:t xml:space="preserve">the resistance </w:t>
      </w:r>
      <w:r>
        <w:rPr>
          <w:w w:val="105"/>
          <w:sz w:val="23"/>
        </w:rPr>
        <w:t>in</w:t>
      </w:r>
      <w:r>
        <w:rPr>
          <w:spacing w:val="-16"/>
          <w:w w:val="105"/>
          <w:sz w:val="23"/>
        </w:rPr>
        <w:t xml:space="preserve"> </w:t>
      </w:r>
      <w:r>
        <w:rPr>
          <w:spacing w:val="-4"/>
          <w:w w:val="105"/>
          <w:sz w:val="23"/>
        </w:rPr>
        <w:t>series-parallel</w:t>
      </w:r>
    </w:p>
    <w:p w:rsidR="00B141CF" w:rsidRDefault="009F45E6">
      <w:pPr>
        <w:pStyle w:val="ListParagraph"/>
        <w:numPr>
          <w:ilvl w:val="2"/>
          <w:numId w:val="45"/>
        </w:numPr>
        <w:tabs>
          <w:tab w:val="left" w:pos="2651"/>
        </w:tabs>
        <w:spacing w:before="10"/>
        <w:ind w:left="2650" w:hanging="779"/>
        <w:rPr>
          <w:sz w:val="23"/>
        </w:rPr>
      </w:pPr>
      <w:r>
        <w:rPr>
          <w:spacing w:val="-2"/>
          <w:w w:val="105"/>
          <w:sz w:val="23"/>
        </w:rPr>
        <w:t>Calculate</w:t>
      </w:r>
      <w:r>
        <w:rPr>
          <w:spacing w:val="-1"/>
          <w:w w:val="105"/>
          <w:sz w:val="23"/>
        </w:rPr>
        <w:t xml:space="preserve"> </w:t>
      </w:r>
      <w:r>
        <w:rPr>
          <w:w w:val="105"/>
          <w:sz w:val="23"/>
        </w:rPr>
        <w:t>the</w:t>
      </w:r>
      <w:r>
        <w:rPr>
          <w:spacing w:val="-2"/>
          <w:w w:val="105"/>
          <w:sz w:val="23"/>
        </w:rPr>
        <w:t xml:space="preserve"> </w:t>
      </w:r>
      <w:r>
        <w:rPr>
          <w:spacing w:val="-4"/>
          <w:w w:val="105"/>
          <w:sz w:val="23"/>
        </w:rPr>
        <w:t>combination</w:t>
      </w:r>
      <w:r>
        <w:rPr>
          <w:spacing w:val="-14"/>
          <w:w w:val="105"/>
          <w:sz w:val="23"/>
        </w:rPr>
        <w:t xml:space="preserve"> </w:t>
      </w:r>
      <w:r>
        <w:rPr>
          <w:w w:val="105"/>
          <w:sz w:val="23"/>
        </w:rPr>
        <w:t>of</w:t>
      </w:r>
      <w:r>
        <w:rPr>
          <w:spacing w:val="2"/>
          <w:w w:val="105"/>
          <w:sz w:val="23"/>
        </w:rPr>
        <w:t xml:space="preserve"> </w:t>
      </w:r>
      <w:r>
        <w:rPr>
          <w:spacing w:val="-4"/>
          <w:w w:val="105"/>
          <w:sz w:val="23"/>
        </w:rPr>
        <w:t>resistances</w:t>
      </w:r>
      <w:r>
        <w:rPr>
          <w:spacing w:val="-16"/>
          <w:w w:val="105"/>
          <w:sz w:val="23"/>
        </w:rPr>
        <w:t xml:space="preserve"> </w:t>
      </w:r>
      <w:r>
        <w:rPr>
          <w:w w:val="105"/>
          <w:sz w:val="23"/>
        </w:rPr>
        <w:t xml:space="preserve">and </w:t>
      </w:r>
      <w:r>
        <w:rPr>
          <w:spacing w:val="-5"/>
          <w:w w:val="105"/>
          <w:sz w:val="23"/>
        </w:rPr>
        <w:t>cells,</w:t>
      </w:r>
      <w:r>
        <w:rPr>
          <w:spacing w:val="-13"/>
          <w:w w:val="105"/>
          <w:sz w:val="23"/>
        </w:rPr>
        <w:t xml:space="preserve"> </w:t>
      </w:r>
      <w:r>
        <w:rPr>
          <w:w w:val="105"/>
          <w:sz w:val="23"/>
        </w:rPr>
        <w:t>R</w:t>
      </w:r>
      <w:r>
        <w:rPr>
          <w:w w:val="105"/>
          <w:sz w:val="23"/>
          <w:vertAlign w:val="subscript"/>
        </w:rPr>
        <w:t>t</w:t>
      </w:r>
      <w:r>
        <w:rPr>
          <w:w w:val="105"/>
          <w:sz w:val="23"/>
        </w:rPr>
        <w:t>,</w:t>
      </w:r>
      <w:r>
        <w:rPr>
          <w:spacing w:val="-6"/>
          <w:w w:val="105"/>
          <w:sz w:val="23"/>
        </w:rPr>
        <w:t xml:space="preserve"> </w:t>
      </w:r>
      <w:r>
        <w:rPr>
          <w:w w:val="105"/>
          <w:sz w:val="23"/>
        </w:rPr>
        <w:t>I</w:t>
      </w:r>
      <w:r>
        <w:rPr>
          <w:spacing w:val="-4"/>
          <w:w w:val="105"/>
          <w:sz w:val="23"/>
        </w:rPr>
        <w:t xml:space="preserve"> </w:t>
      </w:r>
      <w:r>
        <w:rPr>
          <w:w w:val="105"/>
          <w:sz w:val="23"/>
        </w:rPr>
        <w:t>&amp;</w:t>
      </w:r>
      <w:r>
        <w:rPr>
          <w:spacing w:val="-38"/>
          <w:w w:val="105"/>
          <w:sz w:val="23"/>
        </w:rPr>
        <w:t xml:space="preserve"> </w:t>
      </w:r>
      <w:r>
        <w:rPr>
          <w:w w:val="105"/>
          <w:sz w:val="23"/>
        </w:rPr>
        <w:t>V.</w:t>
      </w:r>
    </w:p>
    <w:p w:rsidR="00B141CF" w:rsidRDefault="009F45E6">
      <w:pPr>
        <w:pStyle w:val="ListParagraph"/>
        <w:numPr>
          <w:ilvl w:val="2"/>
          <w:numId w:val="45"/>
        </w:numPr>
        <w:tabs>
          <w:tab w:val="left" w:pos="2651"/>
        </w:tabs>
        <w:ind w:left="2650" w:hanging="779"/>
        <w:rPr>
          <w:sz w:val="23"/>
        </w:rPr>
      </w:pPr>
      <w:r>
        <w:rPr>
          <w:w w:val="105"/>
          <w:sz w:val="23"/>
        </w:rPr>
        <w:t xml:space="preserve">Define power </w:t>
      </w:r>
      <w:r>
        <w:rPr>
          <w:spacing w:val="-3"/>
          <w:w w:val="105"/>
          <w:sz w:val="23"/>
        </w:rPr>
        <w:t>and</w:t>
      </w:r>
      <w:r>
        <w:rPr>
          <w:spacing w:val="-25"/>
          <w:w w:val="105"/>
          <w:sz w:val="23"/>
        </w:rPr>
        <w:t xml:space="preserve"> </w:t>
      </w:r>
      <w:r>
        <w:rPr>
          <w:spacing w:val="-2"/>
          <w:w w:val="105"/>
          <w:sz w:val="23"/>
        </w:rPr>
        <w:t>energy</w:t>
      </w:r>
    </w:p>
    <w:p w:rsidR="00B141CF" w:rsidRDefault="009F45E6">
      <w:pPr>
        <w:pStyle w:val="ListParagraph"/>
        <w:numPr>
          <w:ilvl w:val="2"/>
          <w:numId w:val="45"/>
        </w:numPr>
        <w:tabs>
          <w:tab w:val="left" w:pos="2651"/>
        </w:tabs>
        <w:spacing w:before="16"/>
        <w:ind w:left="2650" w:hanging="779"/>
        <w:rPr>
          <w:sz w:val="23"/>
        </w:rPr>
      </w:pPr>
      <w:r>
        <w:rPr>
          <w:w w:val="105"/>
          <w:sz w:val="23"/>
        </w:rPr>
        <w:t>Describe</w:t>
      </w:r>
      <w:r>
        <w:rPr>
          <w:spacing w:val="-9"/>
          <w:w w:val="105"/>
          <w:sz w:val="23"/>
        </w:rPr>
        <w:t xml:space="preserve"> </w:t>
      </w:r>
      <w:r>
        <w:rPr>
          <w:w w:val="105"/>
          <w:sz w:val="23"/>
        </w:rPr>
        <w:t>units</w:t>
      </w:r>
      <w:r>
        <w:rPr>
          <w:spacing w:val="-9"/>
          <w:w w:val="105"/>
          <w:sz w:val="23"/>
        </w:rPr>
        <w:t xml:space="preserve"> </w:t>
      </w:r>
      <w:r>
        <w:rPr>
          <w:w w:val="105"/>
          <w:sz w:val="23"/>
        </w:rPr>
        <w:t>of</w:t>
      </w:r>
      <w:r>
        <w:rPr>
          <w:spacing w:val="-4"/>
          <w:w w:val="105"/>
          <w:sz w:val="23"/>
        </w:rPr>
        <w:t xml:space="preserve"> </w:t>
      </w:r>
      <w:r>
        <w:rPr>
          <w:w w:val="105"/>
          <w:sz w:val="23"/>
        </w:rPr>
        <w:t>power</w:t>
      </w:r>
      <w:r>
        <w:rPr>
          <w:spacing w:val="-11"/>
          <w:w w:val="105"/>
          <w:sz w:val="23"/>
        </w:rPr>
        <w:t xml:space="preserve"> </w:t>
      </w:r>
      <w:r>
        <w:rPr>
          <w:w w:val="105"/>
          <w:sz w:val="23"/>
        </w:rPr>
        <w:t>and</w:t>
      </w:r>
      <w:r>
        <w:rPr>
          <w:spacing w:val="-21"/>
          <w:w w:val="105"/>
          <w:sz w:val="23"/>
        </w:rPr>
        <w:t xml:space="preserve"> </w:t>
      </w:r>
      <w:r>
        <w:rPr>
          <w:spacing w:val="-4"/>
          <w:w w:val="105"/>
          <w:sz w:val="23"/>
        </w:rPr>
        <w:t>energy</w:t>
      </w:r>
    </w:p>
    <w:p w:rsidR="00B141CF" w:rsidRDefault="009F45E6">
      <w:pPr>
        <w:pStyle w:val="ListParagraph"/>
        <w:numPr>
          <w:ilvl w:val="2"/>
          <w:numId w:val="45"/>
        </w:numPr>
        <w:tabs>
          <w:tab w:val="left" w:pos="2651"/>
        </w:tabs>
        <w:ind w:left="2650" w:hanging="779"/>
        <w:rPr>
          <w:sz w:val="23"/>
        </w:rPr>
      </w:pPr>
      <w:r>
        <w:rPr>
          <w:w w:val="105"/>
          <w:sz w:val="23"/>
        </w:rPr>
        <w:t xml:space="preserve">Explain </w:t>
      </w:r>
      <w:r>
        <w:rPr>
          <w:spacing w:val="-2"/>
          <w:w w:val="105"/>
          <w:sz w:val="23"/>
        </w:rPr>
        <w:t xml:space="preserve">the </w:t>
      </w:r>
      <w:r>
        <w:rPr>
          <w:w w:val="105"/>
          <w:sz w:val="23"/>
        </w:rPr>
        <w:t xml:space="preserve">power </w:t>
      </w:r>
      <w:r>
        <w:rPr>
          <w:spacing w:val="-5"/>
          <w:w w:val="105"/>
          <w:sz w:val="23"/>
        </w:rPr>
        <w:t xml:space="preserve">dissipation </w:t>
      </w:r>
      <w:r>
        <w:rPr>
          <w:w w:val="105"/>
          <w:sz w:val="23"/>
        </w:rPr>
        <w:t>in</w:t>
      </w:r>
      <w:r>
        <w:rPr>
          <w:spacing w:val="-20"/>
          <w:w w:val="105"/>
          <w:sz w:val="23"/>
        </w:rPr>
        <w:t xml:space="preserve"> </w:t>
      </w:r>
      <w:r>
        <w:rPr>
          <w:spacing w:val="-4"/>
          <w:w w:val="105"/>
          <w:sz w:val="23"/>
        </w:rPr>
        <w:t>resistors</w:t>
      </w:r>
    </w:p>
    <w:p w:rsidR="00B141CF" w:rsidRDefault="00B141CF">
      <w:pPr>
        <w:pStyle w:val="BodyText"/>
        <w:spacing w:before="3"/>
        <w:ind w:left="0" w:firstLine="0"/>
        <w:rPr>
          <w:sz w:val="25"/>
        </w:rPr>
      </w:pPr>
    </w:p>
    <w:p w:rsidR="00B141CF" w:rsidRDefault="009F45E6">
      <w:pPr>
        <w:pStyle w:val="ListParagraph"/>
        <w:numPr>
          <w:ilvl w:val="1"/>
          <w:numId w:val="45"/>
        </w:numPr>
        <w:tabs>
          <w:tab w:val="left" w:pos="1872"/>
          <w:tab w:val="left" w:pos="1873"/>
        </w:tabs>
        <w:spacing w:before="0"/>
        <w:ind w:hanging="722"/>
        <w:rPr>
          <w:sz w:val="23"/>
        </w:rPr>
      </w:pPr>
      <w:r>
        <w:rPr>
          <w:spacing w:val="-3"/>
          <w:w w:val="105"/>
          <w:sz w:val="23"/>
        </w:rPr>
        <w:t xml:space="preserve">Understand </w:t>
      </w:r>
      <w:r w:rsidR="00766FA9">
        <w:rPr>
          <w:spacing w:val="-4"/>
          <w:w w:val="105"/>
          <w:sz w:val="23"/>
        </w:rPr>
        <w:t>Kirchhoff’s</w:t>
      </w:r>
      <w:r>
        <w:rPr>
          <w:spacing w:val="-4"/>
          <w:w w:val="105"/>
          <w:sz w:val="23"/>
        </w:rPr>
        <w:t>'</w:t>
      </w:r>
      <w:r>
        <w:rPr>
          <w:spacing w:val="45"/>
          <w:w w:val="105"/>
          <w:sz w:val="23"/>
        </w:rPr>
        <w:t xml:space="preserve"> </w:t>
      </w:r>
      <w:r>
        <w:rPr>
          <w:spacing w:val="-4"/>
          <w:w w:val="105"/>
          <w:sz w:val="23"/>
        </w:rPr>
        <w:t>Laws</w:t>
      </w:r>
    </w:p>
    <w:p w:rsidR="00B141CF" w:rsidRDefault="009F45E6">
      <w:pPr>
        <w:pStyle w:val="ListParagraph"/>
        <w:numPr>
          <w:ilvl w:val="2"/>
          <w:numId w:val="45"/>
        </w:numPr>
        <w:tabs>
          <w:tab w:val="left" w:pos="2592"/>
          <w:tab w:val="left" w:pos="2593"/>
        </w:tabs>
        <w:rPr>
          <w:sz w:val="23"/>
        </w:rPr>
      </w:pPr>
      <w:r>
        <w:rPr>
          <w:w w:val="105"/>
          <w:sz w:val="23"/>
        </w:rPr>
        <w:t xml:space="preserve">Define </w:t>
      </w:r>
      <w:r>
        <w:rPr>
          <w:spacing w:val="-5"/>
          <w:w w:val="105"/>
          <w:sz w:val="23"/>
        </w:rPr>
        <w:t>Kirchhoff's</w:t>
      </w:r>
      <w:r>
        <w:rPr>
          <w:spacing w:val="-9"/>
          <w:w w:val="105"/>
          <w:sz w:val="23"/>
        </w:rPr>
        <w:t xml:space="preserve"> </w:t>
      </w:r>
      <w:r>
        <w:rPr>
          <w:w w:val="105"/>
          <w:sz w:val="23"/>
        </w:rPr>
        <w:t>laws</w:t>
      </w:r>
    </w:p>
    <w:p w:rsidR="00B141CF" w:rsidRDefault="009F45E6">
      <w:pPr>
        <w:pStyle w:val="ListParagraph"/>
        <w:numPr>
          <w:ilvl w:val="2"/>
          <w:numId w:val="45"/>
        </w:numPr>
        <w:tabs>
          <w:tab w:val="left" w:pos="2592"/>
          <w:tab w:val="left" w:pos="2593"/>
        </w:tabs>
        <w:spacing w:before="10"/>
        <w:rPr>
          <w:sz w:val="23"/>
        </w:rPr>
      </w:pPr>
      <w:r>
        <w:rPr>
          <w:w w:val="105"/>
          <w:sz w:val="23"/>
        </w:rPr>
        <w:t xml:space="preserve">Solve </w:t>
      </w:r>
      <w:r>
        <w:rPr>
          <w:spacing w:val="-3"/>
          <w:w w:val="105"/>
          <w:sz w:val="23"/>
        </w:rPr>
        <w:t xml:space="preserve">problems </w:t>
      </w:r>
      <w:r>
        <w:rPr>
          <w:w w:val="105"/>
          <w:sz w:val="23"/>
        </w:rPr>
        <w:t xml:space="preserve">using </w:t>
      </w:r>
      <w:r>
        <w:rPr>
          <w:spacing w:val="-4"/>
          <w:w w:val="105"/>
          <w:sz w:val="23"/>
        </w:rPr>
        <w:t xml:space="preserve">Kirchhoff </w:t>
      </w:r>
      <w:r>
        <w:rPr>
          <w:w w:val="105"/>
          <w:sz w:val="23"/>
        </w:rPr>
        <w:t>voltage</w:t>
      </w:r>
      <w:r>
        <w:rPr>
          <w:spacing w:val="-43"/>
          <w:w w:val="105"/>
          <w:sz w:val="23"/>
        </w:rPr>
        <w:t xml:space="preserve"> </w:t>
      </w:r>
      <w:r>
        <w:rPr>
          <w:w w:val="105"/>
          <w:sz w:val="23"/>
        </w:rPr>
        <w:t>law</w:t>
      </w:r>
    </w:p>
    <w:p w:rsidR="00B141CF" w:rsidRDefault="009F45E6">
      <w:pPr>
        <w:pStyle w:val="ListParagraph"/>
        <w:numPr>
          <w:ilvl w:val="2"/>
          <w:numId w:val="45"/>
        </w:numPr>
        <w:tabs>
          <w:tab w:val="left" w:pos="2592"/>
          <w:tab w:val="left" w:pos="2593"/>
        </w:tabs>
        <w:spacing w:before="16"/>
        <w:rPr>
          <w:sz w:val="23"/>
        </w:rPr>
      </w:pPr>
      <w:r>
        <w:rPr>
          <w:w w:val="105"/>
          <w:sz w:val="23"/>
        </w:rPr>
        <w:t>Solve</w:t>
      </w:r>
      <w:r>
        <w:rPr>
          <w:spacing w:val="-9"/>
          <w:w w:val="105"/>
          <w:sz w:val="23"/>
        </w:rPr>
        <w:t xml:space="preserve"> </w:t>
      </w:r>
      <w:r>
        <w:rPr>
          <w:spacing w:val="-3"/>
          <w:w w:val="105"/>
          <w:sz w:val="23"/>
        </w:rPr>
        <w:t>problems</w:t>
      </w:r>
      <w:r>
        <w:rPr>
          <w:spacing w:val="-4"/>
          <w:w w:val="105"/>
          <w:sz w:val="23"/>
        </w:rPr>
        <w:t xml:space="preserve"> </w:t>
      </w:r>
      <w:r>
        <w:rPr>
          <w:w w:val="105"/>
          <w:sz w:val="23"/>
        </w:rPr>
        <w:t>using</w:t>
      </w:r>
      <w:r>
        <w:rPr>
          <w:spacing w:val="-4"/>
          <w:w w:val="105"/>
          <w:sz w:val="23"/>
        </w:rPr>
        <w:t xml:space="preserve"> </w:t>
      </w:r>
      <w:r w:rsidR="00766FA9">
        <w:rPr>
          <w:spacing w:val="-5"/>
          <w:w w:val="105"/>
          <w:sz w:val="23"/>
        </w:rPr>
        <w:t>Kirchhoff</w:t>
      </w:r>
      <w:r>
        <w:rPr>
          <w:spacing w:val="-12"/>
          <w:w w:val="105"/>
          <w:sz w:val="23"/>
        </w:rPr>
        <w:t xml:space="preserve"> </w:t>
      </w:r>
      <w:r>
        <w:rPr>
          <w:w w:val="105"/>
          <w:sz w:val="23"/>
        </w:rPr>
        <w:t>current</w:t>
      </w:r>
      <w:r>
        <w:rPr>
          <w:spacing w:val="-32"/>
          <w:w w:val="105"/>
          <w:sz w:val="23"/>
        </w:rPr>
        <w:t xml:space="preserve"> </w:t>
      </w:r>
      <w:r>
        <w:rPr>
          <w:w w:val="105"/>
          <w:sz w:val="23"/>
        </w:rPr>
        <w:t>law</w:t>
      </w:r>
    </w:p>
    <w:p w:rsidR="00B141CF" w:rsidRDefault="00B141CF">
      <w:pPr>
        <w:pStyle w:val="BodyText"/>
        <w:spacing w:before="7"/>
        <w:ind w:left="0" w:firstLine="0"/>
        <w:rPr>
          <w:sz w:val="24"/>
        </w:rPr>
      </w:pPr>
    </w:p>
    <w:p w:rsidR="00B141CF" w:rsidRDefault="009F45E6">
      <w:pPr>
        <w:pStyle w:val="ListParagraph"/>
        <w:numPr>
          <w:ilvl w:val="1"/>
          <w:numId w:val="45"/>
        </w:numPr>
        <w:tabs>
          <w:tab w:val="left" w:pos="1872"/>
          <w:tab w:val="left" w:pos="1873"/>
        </w:tabs>
        <w:spacing w:before="0"/>
        <w:ind w:hanging="722"/>
        <w:rPr>
          <w:sz w:val="23"/>
        </w:rPr>
      </w:pPr>
      <w:r>
        <w:rPr>
          <w:spacing w:val="-3"/>
          <w:w w:val="105"/>
          <w:sz w:val="23"/>
        </w:rPr>
        <w:t>Understand</w:t>
      </w:r>
      <w:r>
        <w:rPr>
          <w:spacing w:val="-7"/>
          <w:w w:val="105"/>
          <w:sz w:val="23"/>
        </w:rPr>
        <w:t xml:space="preserve"> </w:t>
      </w:r>
      <w:r>
        <w:rPr>
          <w:spacing w:val="-3"/>
          <w:w w:val="105"/>
          <w:sz w:val="23"/>
        </w:rPr>
        <w:t>Resistors</w:t>
      </w:r>
    </w:p>
    <w:p w:rsidR="00B141CF" w:rsidRDefault="009F45E6">
      <w:pPr>
        <w:pStyle w:val="ListParagraph"/>
        <w:numPr>
          <w:ilvl w:val="2"/>
          <w:numId w:val="45"/>
        </w:numPr>
        <w:tabs>
          <w:tab w:val="left" w:pos="2592"/>
          <w:tab w:val="left" w:pos="2593"/>
        </w:tabs>
        <w:spacing w:before="17"/>
        <w:rPr>
          <w:sz w:val="23"/>
        </w:rPr>
      </w:pPr>
      <w:r>
        <w:rPr>
          <w:w w:val="105"/>
          <w:sz w:val="23"/>
        </w:rPr>
        <w:t xml:space="preserve">Define </w:t>
      </w:r>
      <w:r>
        <w:rPr>
          <w:spacing w:val="-5"/>
          <w:w w:val="105"/>
          <w:sz w:val="23"/>
        </w:rPr>
        <w:t xml:space="preserve">resistance </w:t>
      </w:r>
      <w:r>
        <w:rPr>
          <w:w w:val="105"/>
          <w:sz w:val="23"/>
        </w:rPr>
        <w:t>and</w:t>
      </w:r>
      <w:r>
        <w:rPr>
          <w:spacing w:val="-17"/>
          <w:w w:val="105"/>
          <w:sz w:val="23"/>
        </w:rPr>
        <w:t xml:space="preserve"> </w:t>
      </w:r>
      <w:r>
        <w:rPr>
          <w:spacing w:val="-3"/>
          <w:w w:val="105"/>
          <w:sz w:val="23"/>
        </w:rPr>
        <w:t>resistor</w:t>
      </w:r>
    </w:p>
    <w:p w:rsidR="00B141CF" w:rsidRDefault="009F45E6">
      <w:pPr>
        <w:pStyle w:val="ListParagraph"/>
        <w:numPr>
          <w:ilvl w:val="2"/>
          <w:numId w:val="45"/>
        </w:numPr>
        <w:tabs>
          <w:tab w:val="left" w:pos="2592"/>
          <w:tab w:val="left" w:pos="2593"/>
        </w:tabs>
        <w:rPr>
          <w:sz w:val="23"/>
        </w:rPr>
      </w:pPr>
      <w:r>
        <w:rPr>
          <w:spacing w:val="-3"/>
          <w:w w:val="105"/>
          <w:sz w:val="23"/>
        </w:rPr>
        <w:t>List</w:t>
      </w:r>
      <w:r>
        <w:rPr>
          <w:spacing w:val="-23"/>
          <w:w w:val="105"/>
          <w:sz w:val="23"/>
        </w:rPr>
        <w:t xml:space="preserve"> </w:t>
      </w:r>
      <w:r>
        <w:rPr>
          <w:w w:val="105"/>
          <w:sz w:val="23"/>
        </w:rPr>
        <w:t>types</w:t>
      </w:r>
      <w:r>
        <w:rPr>
          <w:spacing w:val="-13"/>
          <w:w w:val="105"/>
          <w:sz w:val="23"/>
        </w:rPr>
        <w:t xml:space="preserve"> </w:t>
      </w:r>
      <w:r>
        <w:rPr>
          <w:w w:val="105"/>
          <w:sz w:val="23"/>
        </w:rPr>
        <w:t>of</w:t>
      </w:r>
      <w:r>
        <w:rPr>
          <w:spacing w:val="-15"/>
          <w:w w:val="105"/>
          <w:sz w:val="23"/>
        </w:rPr>
        <w:t xml:space="preserve"> </w:t>
      </w:r>
      <w:r>
        <w:rPr>
          <w:spacing w:val="-3"/>
          <w:w w:val="105"/>
          <w:sz w:val="23"/>
        </w:rPr>
        <w:t>resistors</w:t>
      </w:r>
    </w:p>
    <w:p w:rsidR="00B141CF" w:rsidRDefault="009F45E6">
      <w:pPr>
        <w:pStyle w:val="ListParagraph"/>
        <w:numPr>
          <w:ilvl w:val="2"/>
          <w:numId w:val="45"/>
        </w:numPr>
        <w:tabs>
          <w:tab w:val="left" w:pos="2592"/>
          <w:tab w:val="left" w:pos="2593"/>
        </w:tabs>
        <w:rPr>
          <w:sz w:val="23"/>
        </w:rPr>
      </w:pPr>
      <w:r>
        <w:rPr>
          <w:w w:val="105"/>
          <w:sz w:val="23"/>
        </w:rPr>
        <w:t>Enlist</w:t>
      </w:r>
      <w:r>
        <w:rPr>
          <w:spacing w:val="-15"/>
          <w:w w:val="105"/>
          <w:sz w:val="23"/>
        </w:rPr>
        <w:t xml:space="preserve"> </w:t>
      </w:r>
      <w:r>
        <w:rPr>
          <w:w w:val="105"/>
          <w:sz w:val="23"/>
        </w:rPr>
        <w:t>use</w:t>
      </w:r>
      <w:r>
        <w:rPr>
          <w:spacing w:val="-12"/>
          <w:w w:val="105"/>
          <w:sz w:val="23"/>
        </w:rPr>
        <w:t xml:space="preserve"> </w:t>
      </w:r>
      <w:r>
        <w:rPr>
          <w:w w:val="105"/>
          <w:sz w:val="23"/>
        </w:rPr>
        <w:t>of</w:t>
      </w:r>
      <w:r>
        <w:rPr>
          <w:spacing w:val="-25"/>
          <w:w w:val="105"/>
          <w:sz w:val="23"/>
        </w:rPr>
        <w:t xml:space="preserve"> </w:t>
      </w:r>
      <w:r>
        <w:rPr>
          <w:spacing w:val="-5"/>
          <w:w w:val="105"/>
          <w:sz w:val="23"/>
        </w:rPr>
        <w:t>resistors</w:t>
      </w:r>
    </w:p>
    <w:p w:rsidR="00B141CF" w:rsidRDefault="009F45E6">
      <w:pPr>
        <w:pStyle w:val="ListParagraph"/>
        <w:numPr>
          <w:ilvl w:val="2"/>
          <w:numId w:val="45"/>
        </w:numPr>
        <w:tabs>
          <w:tab w:val="left" w:pos="2592"/>
          <w:tab w:val="left" w:pos="2593"/>
        </w:tabs>
        <w:spacing w:before="17"/>
        <w:rPr>
          <w:sz w:val="23"/>
        </w:rPr>
      </w:pPr>
      <w:r>
        <w:rPr>
          <w:w w:val="105"/>
          <w:sz w:val="23"/>
        </w:rPr>
        <w:t xml:space="preserve">Describe </w:t>
      </w:r>
      <w:r>
        <w:rPr>
          <w:spacing w:val="-3"/>
          <w:w w:val="105"/>
          <w:sz w:val="23"/>
        </w:rPr>
        <w:t xml:space="preserve">resistor </w:t>
      </w:r>
      <w:r w:rsidR="00766FA9">
        <w:rPr>
          <w:spacing w:val="-2"/>
          <w:w w:val="105"/>
          <w:sz w:val="23"/>
        </w:rPr>
        <w:t>color</w:t>
      </w:r>
      <w:r>
        <w:rPr>
          <w:spacing w:val="-25"/>
          <w:w w:val="105"/>
          <w:sz w:val="23"/>
        </w:rPr>
        <w:t xml:space="preserve"> </w:t>
      </w:r>
      <w:r>
        <w:rPr>
          <w:spacing w:val="-4"/>
          <w:w w:val="105"/>
          <w:sz w:val="23"/>
        </w:rPr>
        <w:t>codes</w:t>
      </w:r>
    </w:p>
    <w:p w:rsidR="00B141CF" w:rsidRDefault="009F45E6">
      <w:pPr>
        <w:pStyle w:val="ListParagraph"/>
        <w:numPr>
          <w:ilvl w:val="2"/>
          <w:numId w:val="45"/>
        </w:numPr>
        <w:tabs>
          <w:tab w:val="left" w:pos="2592"/>
          <w:tab w:val="left" w:pos="2593"/>
        </w:tabs>
        <w:rPr>
          <w:sz w:val="23"/>
        </w:rPr>
      </w:pPr>
      <w:r>
        <w:rPr>
          <w:w w:val="105"/>
          <w:sz w:val="23"/>
        </w:rPr>
        <w:t xml:space="preserve">Describe power </w:t>
      </w:r>
      <w:r>
        <w:rPr>
          <w:spacing w:val="-4"/>
          <w:w w:val="105"/>
          <w:sz w:val="23"/>
        </w:rPr>
        <w:t xml:space="preserve">rating </w:t>
      </w:r>
      <w:r>
        <w:rPr>
          <w:w w:val="105"/>
          <w:sz w:val="23"/>
        </w:rPr>
        <w:t>of</w:t>
      </w:r>
      <w:r>
        <w:rPr>
          <w:spacing w:val="-24"/>
          <w:w w:val="105"/>
          <w:sz w:val="23"/>
        </w:rPr>
        <w:t xml:space="preserve"> </w:t>
      </w:r>
      <w:r>
        <w:rPr>
          <w:spacing w:val="-5"/>
          <w:w w:val="105"/>
          <w:sz w:val="23"/>
        </w:rPr>
        <w:t>resistor</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45"/>
        </w:numPr>
        <w:tabs>
          <w:tab w:val="left" w:pos="1872"/>
          <w:tab w:val="left" w:pos="1873"/>
        </w:tabs>
        <w:spacing w:before="69"/>
        <w:ind w:hanging="722"/>
        <w:rPr>
          <w:sz w:val="23"/>
        </w:rPr>
      </w:pPr>
      <w:r>
        <w:rPr>
          <w:spacing w:val="-3"/>
          <w:w w:val="105"/>
          <w:sz w:val="23"/>
        </w:rPr>
        <w:lastRenderedPageBreak/>
        <w:t>Understand</w:t>
      </w:r>
      <w:r>
        <w:rPr>
          <w:spacing w:val="-7"/>
          <w:w w:val="105"/>
          <w:sz w:val="23"/>
        </w:rPr>
        <w:t xml:space="preserve"> </w:t>
      </w:r>
      <w:r>
        <w:rPr>
          <w:spacing w:val="-4"/>
          <w:w w:val="105"/>
          <w:sz w:val="23"/>
        </w:rPr>
        <w:t>Batteries</w:t>
      </w:r>
    </w:p>
    <w:p w:rsidR="00B141CF" w:rsidRDefault="009F45E6">
      <w:pPr>
        <w:pStyle w:val="ListParagraph"/>
        <w:numPr>
          <w:ilvl w:val="2"/>
          <w:numId w:val="45"/>
        </w:numPr>
        <w:tabs>
          <w:tab w:val="left" w:pos="2592"/>
          <w:tab w:val="left" w:pos="2593"/>
        </w:tabs>
        <w:rPr>
          <w:sz w:val="23"/>
        </w:rPr>
      </w:pPr>
      <w:r>
        <w:rPr>
          <w:w w:val="105"/>
          <w:sz w:val="23"/>
        </w:rPr>
        <w:t xml:space="preserve">Name </w:t>
      </w:r>
      <w:r>
        <w:rPr>
          <w:spacing w:val="-5"/>
          <w:w w:val="105"/>
          <w:sz w:val="23"/>
        </w:rPr>
        <w:t xml:space="preserve">types </w:t>
      </w:r>
      <w:r>
        <w:rPr>
          <w:w w:val="105"/>
          <w:sz w:val="23"/>
        </w:rPr>
        <w:t xml:space="preserve">of </w:t>
      </w:r>
      <w:r>
        <w:rPr>
          <w:spacing w:val="2"/>
          <w:w w:val="105"/>
          <w:sz w:val="23"/>
        </w:rPr>
        <w:t>D.C</w:t>
      </w:r>
      <w:r>
        <w:rPr>
          <w:spacing w:val="-32"/>
          <w:w w:val="105"/>
          <w:sz w:val="23"/>
        </w:rPr>
        <w:t xml:space="preserve"> </w:t>
      </w:r>
      <w:r>
        <w:rPr>
          <w:spacing w:val="-3"/>
          <w:w w:val="105"/>
          <w:sz w:val="23"/>
        </w:rPr>
        <w:t>source</w:t>
      </w:r>
    </w:p>
    <w:p w:rsidR="00B141CF" w:rsidRDefault="009F45E6">
      <w:pPr>
        <w:pStyle w:val="ListParagraph"/>
        <w:numPr>
          <w:ilvl w:val="2"/>
          <w:numId w:val="45"/>
        </w:numPr>
        <w:tabs>
          <w:tab w:val="left" w:pos="2592"/>
          <w:tab w:val="left" w:pos="2593"/>
        </w:tabs>
        <w:spacing w:before="17"/>
        <w:rPr>
          <w:sz w:val="23"/>
        </w:rPr>
      </w:pPr>
      <w:r>
        <w:rPr>
          <w:w w:val="105"/>
          <w:sz w:val="23"/>
        </w:rPr>
        <w:t>Describe</w:t>
      </w:r>
      <w:r>
        <w:rPr>
          <w:spacing w:val="-3"/>
          <w:w w:val="105"/>
          <w:sz w:val="23"/>
        </w:rPr>
        <w:t xml:space="preserve"> </w:t>
      </w:r>
      <w:r>
        <w:rPr>
          <w:spacing w:val="-5"/>
          <w:w w:val="105"/>
          <w:sz w:val="23"/>
        </w:rPr>
        <w:t>types</w:t>
      </w:r>
      <w:r>
        <w:rPr>
          <w:spacing w:val="-19"/>
          <w:w w:val="105"/>
          <w:sz w:val="23"/>
        </w:rPr>
        <w:t xml:space="preserve"> </w:t>
      </w:r>
      <w:r>
        <w:rPr>
          <w:w w:val="105"/>
          <w:sz w:val="23"/>
        </w:rPr>
        <w:t>of</w:t>
      </w:r>
      <w:r>
        <w:rPr>
          <w:spacing w:val="-4"/>
          <w:w w:val="105"/>
          <w:sz w:val="23"/>
        </w:rPr>
        <w:t xml:space="preserve"> </w:t>
      </w:r>
      <w:r>
        <w:rPr>
          <w:w w:val="105"/>
          <w:sz w:val="23"/>
        </w:rPr>
        <w:t>cells</w:t>
      </w:r>
      <w:r>
        <w:rPr>
          <w:spacing w:val="-5"/>
          <w:w w:val="105"/>
          <w:sz w:val="23"/>
        </w:rPr>
        <w:t xml:space="preserve"> </w:t>
      </w:r>
      <w:r>
        <w:rPr>
          <w:spacing w:val="-4"/>
          <w:w w:val="105"/>
          <w:sz w:val="23"/>
        </w:rPr>
        <w:t>(Mercury,</w:t>
      </w:r>
      <w:r>
        <w:rPr>
          <w:spacing w:val="-20"/>
          <w:w w:val="105"/>
          <w:sz w:val="23"/>
        </w:rPr>
        <w:t xml:space="preserve"> </w:t>
      </w:r>
      <w:r>
        <w:rPr>
          <w:w w:val="105"/>
          <w:sz w:val="23"/>
        </w:rPr>
        <w:t>Silver</w:t>
      </w:r>
      <w:r>
        <w:rPr>
          <w:spacing w:val="-6"/>
          <w:w w:val="105"/>
          <w:sz w:val="23"/>
        </w:rPr>
        <w:t xml:space="preserve"> </w:t>
      </w:r>
      <w:r>
        <w:rPr>
          <w:w w:val="105"/>
          <w:sz w:val="23"/>
        </w:rPr>
        <w:t>oxide,</w:t>
      </w:r>
      <w:r>
        <w:rPr>
          <w:spacing w:val="-7"/>
          <w:w w:val="105"/>
          <w:sz w:val="23"/>
        </w:rPr>
        <w:t xml:space="preserve"> </w:t>
      </w:r>
      <w:r w:rsidR="00766FA9">
        <w:rPr>
          <w:w w:val="105"/>
          <w:sz w:val="23"/>
        </w:rPr>
        <w:t>Nickel cadmium</w:t>
      </w:r>
      <w:r>
        <w:rPr>
          <w:w w:val="105"/>
          <w:sz w:val="23"/>
        </w:rPr>
        <w:t>)</w:t>
      </w:r>
    </w:p>
    <w:p w:rsidR="00B141CF" w:rsidRDefault="009F45E6">
      <w:pPr>
        <w:pStyle w:val="ListParagraph"/>
        <w:numPr>
          <w:ilvl w:val="2"/>
          <w:numId w:val="45"/>
        </w:numPr>
        <w:tabs>
          <w:tab w:val="left" w:pos="2592"/>
          <w:tab w:val="left" w:pos="2593"/>
        </w:tabs>
        <w:spacing w:before="17"/>
        <w:rPr>
          <w:sz w:val="23"/>
        </w:rPr>
      </w:pPr>
      <w:r>
        <w:rPr>
          <w:w w:val="105"/>
          <w:sz w:val="23"/>
        </w:rPr>
        <w:t xml:space="preserve">Describe </w:t>
      </w:r>
      <w:r>
        <w:rPr>
          <w:spacing w:val="-3"/>
          <w:w w:val="105"/>
          <w:sz w:val="23"/>
        </w:rPr>
        <w:t xml:space="preserve">lead </w:t>
      </w:r>
      <w:r>
        <w:rPr>
          <w:w w:val="105"/>
          <w:sz w:val="23"/>
        </w:rPr>
        <w:t>acid</w:t>
      </w:r>
      <w:r>
        <w:rPr>
          <w:spacing w:val="-26"/>
          <w:w w:val="105"/>
          <w:sz w:val="23"/>
        </w:rPr>
        <w:t xml:space="preserve"> </w:t>
      </w:r>
      <w:r>
        <w:rPr>
          <w:w w:val="105"/>
          <w:sz w:val="23"/>
        </w:rPr>
        <w:t>battery</w:t>
      </w:r>
    </w:p>
    <w:p w:rsidR="00B141CF" w:rsidRDefault="009F45E6">
      <w:pPr>
        <w:pStyle w:val="ListParagraph"/>
        <w:numPr>
          <w:ilvl w:val="2"/>
          <w:numId w:val="45"/>
        </w:numPr>
        <w:tabs>
          <w:tab w:val="left" w:pos="2592"/>
          <w:tab w:val="left" w:pos="2593"/>
        </w:tabs>
        <w:rPr>
          <w:sz w:val="23"/>
        </w:rPr>
      </w:pPr>
      <w:r>
        <w:rPr>
          <w:w w:val="105"/>
          <w:sz w:val="23"/>
        </w:rPr>
        <w:t>Describe solar</w:t>
      </w:r>
      <w:r>
        <w:rPr>
          <w:spacing w:val="-18"/>
          <w:w w:val="105"/>
          <w:sz w:val="23"/>
        </w:rPr>
        <w:t xml:space="preserve"> </w:t>
      </w:r>
      <w:r>
        <w:rPr>
          <w:w w:val="105"/>
          <w:sz w:val="23"/>
        </w:rPr>
        <w:t>cells</w:t>
      </w:r>
    </w:p>
    <w:p w:rsidR="00B141CF" w:rsidRDefault="009F45E6">
      <w:pPr>
        <w:pStyle w:val="ListParagraph"/>
        <w:numPr>
          <w:ilvl w:val="2"/>
          <w:numId w:val="45"/>
        </w:numPr>
        <w:tabs>
          <w:tab w:val="left" w:pos="2592"/>
          <w:tab w:val="left" w:pos="2593"/>
        </w:tabs>
        <w:rPr>
          <w:sz w:val="23"/>
        </w:rPr>
      </w:pPr>
      <w:r>
        <w:rPr>
          <w:w w:val="105"/>
          <w:sz w:val="23"/>
        </w:rPr>
        <w:t xml:space="preserve">Explain </w:t>
      </w:r>
      <w:r>
        <w:rPr>
          <w:spacing w:val="-5"/>
          <w:w w:val="105"/>
          <w:sz w:val="23"/>
        </w:rPr>
        <w:t xml:space="preserve">the </w:t>
      </w:r>
      <w:r>
        <w:rPr>
          <w:w w:val="105"/>
          <w:sz w:val="23"/>
        </w:rPr>
        <w:t xml:space="preserve">internal </w:t>
      </w:r>
      <w:r>
        <w:rPr>
          <w:spacing w:val="-5"/>
          <w:w w:val="105"/>
          <w:sz w:val="23"/>
        </w:rPr>
        <w:t xml:space="preserve">resistance </w:t>
      </w:r>
      <w:r>
        <w:rPr>
          <w:w w:val="105"/>
          <w:sz w:val="23"/>
        </w:rPr>
        <w:t>of</w:t>
      </w:r>
      <w:r>
        <w:rPr>
          <w:spacing w:val="-29"/>
          <w:w w:val="105"/>
          <w:sz w:val="23"/>
        </w:rPr>
        <w:t xml:space="preserve"> </w:t>
      </w:r>
      <w:r>
        <w:rPr>
          <w:w w:val="105"/>
          <w:sz w:val="23"/>
        </w:rPr>
        <w:t>cell</w:t>
      </w:r>
    </w:p>
    <w:p w:rsidR="00B141CF" w:rsidRDefault="009F45E6">
      <w:pPr>
        <w:pStyle w:val="ListParagraph"/>
        <w:numPr>
          <w:ilvl w:val="2"/>
          <w:numId w:val="45"/>
        </w:numPr>
        <w:tabs>
          <w:tab w:val="left" w:pos="2592"/>
          <w:tab w:val="left" w:pos="2593"/>
        </w:tabs>
        <w:spacing w:before="16"/>
        <w:rPr>
          <w:sz w:val="23"/>
        </w:rPr>
      </w:pPr>
      <w:r>
        <w:rPr>
          <w:w w:val="105"/>
          <w:sz w:val="23"/>
        </w:rPr>
        <w:t>Use</w:t>
      </w:r>
      <w:r>
        <w:rPr>
          <w:spacing w:val="-11"/>
          <w:w w:val="105"/>
          <w:sz w:val="23"/>
        </w:rPr>
        <w:t xml:space="preserve"> </w:t>
      </w:r>
      <w:r>
        <w:rPr>
          <w:w w:val="105"/>
          <w:sz w:val="23"/>
        </w:rPr>
        <w:t>cells</w:t>
      </w:r>
      <w:r>
        <w:rPr>
          <w:spacing w:val="-12"/>
          <w:w w:val="105"/>
          <w:sz w:val="23"/>
        </w:rPr>
        <w:t xml:space="preserve"> </w:t>
      </w:r>
      <w:r>
        <w:rPr>
          <w:w w:val="105"/>
          <w:sz w:val="23"/>
        </w:rPr>
        <w:t>in</w:t>
      </w:r>
      <w:r>
        <w:rPr>
          <w:spacing w:val="-10"/>
          <w:w w:val="105"/>
          <w:sz w:val="23"/>
        </w:rPr>
        <w:t xml:space="preserve"> </w:t>
      </w:r>
      <w:r>
        <w:rPr>
          <w:spacing w:val="-3"/>
          <w:w w:val="105"/>
          <w:sz w:val="23"/>
        </w:rPr>
        <w:t>series</w:t>
      </w:r>
      <w:r>
        <w:rPr>
          <w:spacing w:val="-11"/>
          <w:w w:val="105"/>
          <w:sz w:val="23"/>
        </w:rPr>
        <w:t xml:space="preserve"> </w:t>
      </w:r>
      <w:r>
        <w:rPr>
          <w:w w:val="105"/>
          <w:sz w:val="23"/>
        </w:rPr>
        <w:t>and</w:t>
      </w:r>
      <w:r>
        <w:rPr>
          <w:spacing w:val="-16"/>
          <w:w w:val="105"/>
          <w:sz w:val="23"/>
        </w:rPr>
        <w:t xml:space="preserve"> </w:t>
      </w:r>
      <w:r>
        <w:rPr>
          <w:spacing w:val="-3"/>
          <w:w w:val="105"/>
          <w:sz w:val="23"/>
        </w:rPr>
        <w:t>parallel</w:t>
      </w:r>
      <w:r>
        <w:rPr>
          <w:spacing w:val="-14"/>
          <w:w w:val="105"/>
          <w:sz w:val="23"/>
        </w:rPr>
        <w:t xml:space="preserve"> </w:t>
      </w:r>
      <w:r>
        <w:rPr>
          <w:w w:val="105"/>
          <w:sz w:val="23"/>
        </w:rPr>
        <w:t>of</w:t>
      </w:r>
      <w:r>
        <w:rPr>
          <w:spacing w:val="-13"/>
          <w:w w:val="105"/>
          <w:sz w:val="23"/>
        </w:rPr>
        <w:t xml:space="preserve"> </w:t>
      </w:r>
      <w:r>
        <w:rPr>
          <w:w w:val="105"/>
          <w:sz w:val="23"/>
        </w:rPr>
        <w:t>voltage</w:t>
      </w:r>
      <w:r>
        <w:rPr>
          <w:spacing w:val="-9"/>
          <w:w w:val="105"/>
          <w:sz w:val="23"/>
        </w:rPr>
        <w:t xml:space="preserve"> </w:t>
      </w:r>
      <w:r>
        <w:rPr>
          <w:w w:val="105"/>
          <w:sz w:val="23"/>
        </w:rPr>
        <w:t>and</w:t>
      </w:r>
      <w:r>
        <w:rPr>
          <w:spacing w:val="-10"/>
          <w:w w:val="105"/>
          <w:sz w:val="23"/>
        </w:rPr>
        <w:t xml:space="preserve"> </w:t>
      </w:r>
      <w:r>
        <w:rPr>
          <w:spacing w:val="-4"/>
          <w:w w:val="105"/>
          <w:sz w:val="23"/>
        </w:rPr>
        <w:t>constant</w:t>
      </w:r>
      <w:r>
        <w:rPr>
          <w:spacing w:val="-14"/>
          <w:w w:val="105"/>
          <w:sz w:val="23"/>
        </w:rPr>
        <w:t xml:space="preserve"> </w:t>
      </w:r>
      <w:r>
        <w:rPr>
          <w:spacing w:val="-4"/>
          <w:w w:val="105"/>
          <w:sz w:val="23"/>
        </w:rPr>
        <w:t>source</w:t>
      </w:r>
      <w:r>
        <w:rPr>
          <w:spacing w:val="-10"/>
          <w:w w:val="105"/>
          <w:sz w:val="23"/>
        </w:rPr>
        <w:t xml:space="preserve"> </w:t>
      </w:r>
      <w:r>
        <w:rPr>
          <w:w w:val="105"/>
          <w:sz w:val="23"/>
        </w:rPr>
        <w:t>of</w:t>
      </w:r>
      <w:r>
        <w:rPr>
          <w:spacing w:val="-6"/>
          <w:w w:val="105"/>
          <w:sz w:val="23"/>
        </w:rPr>
        <w:t xml:space="preserve"> </w:t>
      </w:r>
      <w:r>
        <w:rPr>
          <w:spacing w:val="-3"/>
          <w:w w:val="105"/>
          <w:sz w:val="23"/>
        </w:rPr>
        <w:t>current</w:t>
      </w:r>
    </w:p>
    <w:p w:rsidR="00B141CF" w:rsidRDefault="00B141CF">
      <w:pPr>
        <w:pStyle w:val="BodyText"/>
        <w:spacing w:before="7"/>
        <w:ind w:left="0" w:firstLine="0"/>
        <w:rPr>
          <w:sz w:val="24"/>
        </w:rPr>
      </w:pPr>
    </w:p>
    <w:p w:rsidR="00B141CF" w:rsidRDefault="009F45E6">
      <w:pPr>
        <w:pStyle w:val="Heading1"/>
        <w:numPr>
          <w:ilvl w:val="0"/>
          <w:numId w:val="45"/>
        </w:numPr>
        <w:tabs>
          <w:tab w:val="left" w:pos="1151"/>
          <w:tab w:val="left" w:pos="1152"/>
        </w:tabs>
        <w:ind w:left="1151" w:hanging="721"/>
      </w:pPr>
      <w:r>
        <w:rPr>
          <w:w w:val="105"/>
        </w:rPr>
        <w:t>NETWORK</w:t>
      </w:r>
      <w:r>
        <w:rPr>
          <w:spacing w:val="-8"/>
          <w:w w:val="105"/>
        </w:rPr>
        <w:t xml:space="preserve"> </w:t>
      </w:r>
      <w:r>
        <w:rPr>
          <w:spacing w:val="-4"/>
          <w:w w:val="105"/>
        </w:rPr>
        <w:t>THEOREMS.</w:t>
      </w:r>
    </w:p>
    <w:p w:rsidR="00B141CF" w:rsidRDefault="009F45E6">
      <w:pPr>
        <w:pStyle w:val="ListParagraph"/>
        <w:numPr>
          <w:ilvl w:val="1"/>
          <w:numId w:val="45"/>
        </w:numPr>
        <w:tabs>
          <w:tab w:val="left" w:pos="1872"/>
          <w:tab w:val="left" w:pos="1873"/>
        </w:tabs>
        <w:spacing w:before="10"/>
        <w:ind w:hanging="722"/>
        <w:rPr>
          <w:sz w:val="23"/>
        </w:rPr>
      </w:pPr>
      <w:r>
        <w:rPr>
          <w:spacing w:val="-3"/>
          <w:w w:val="105"/>
          <w:sz w:val="23"/>
        </w:rPr>
        <w:t xml:space="preserve">Understand </w:t>
      </w:r>
      <w:r>
        <w:rPr>
          <w:spacing w:val="-4"/>
          <w:w w:val="105"/>
          <w:sz w:val="23"/>
        </w:rPr>
        <w:t xml:space="preserve">Superposition, </w:t>
      </w:r>
      <w:r>
        <w:rPr>
          <w:w w:val="105"/>
          <w:sz w:val="23"/>
        </w:rPr>
        <w:t>Thevenin &amp; Norton</w:t>
      </w:r>
      <w:r>
        <w:rPr>
          <w:spacing w:val="-35"/>
          <w:w w:val="105"/>
          <w:sz w:val="23"/>
        </w:rPr>
        <w:t xml:space="preserve"> </w:t>
      </w:r>
      <w:r>
        <w:rPr>
          <w:spacing w:val="-3"/>
          <w:w w:val="105"/>
          <w:sz w:val="23"/>
        </w:rPr>
        <w:t>theorems</w:t>
      </w:r>
    </w:p>
    <w:p w:rsidR="00B141CF" w:rsidRDefault="009F45E6">
      <w:pPr>
        <w:pStyle w:val="ListParagraph"/>
        <w:numPr>
          <w:ilvl w:val="2"/>
          <w:numId w:val="45"/>
        </w:numPr>
        <w:tabs>
          <w:tab w:val="left" w:pos="2592"/>
          <w:tab w:val="left" w:pos="2593"/>
        </w:tabs>
        <w:spacing w:before="16"/>
        <w:rPr>
          <w:sz w:val="23"/>
        </w:rPr>
      </w:pPr>
      <w:r>
        <w:rPr>
          <w:w w:val="105"/>
          <w:sz w:val="23"/>
        </w:rPr>
        <w:t xml:space="preserve">Explain </w:t>
      </w:r>
      <w:r>
        <w:rPr>
          <w:spacing w:val="-5"/>
          <w:w w:val="105"/>
          <w:sz w:val="23"/>
        </w:rPr>
        <w:t>Superposition</w:t>
      </w:r>
      <w:r>
        <w:rPr>
          <w:spacing w:val="-13"/>
          <w:w w:val="105"/>
          <w:sz w:val="23"/>
        </w:rPr>
        <w:t xml:space="preserve"> </w:t>
      </w:r>
      <w:r>
        <w:rPr>
          <w:spacing w:val="-3"/>
          <w:w w:val="105"/>
          <w:sz w:val="23"/>
        </w:rPr>
        <w:t>theorem</w:t>
      </w:r>
    </w:p>
    <w:p w:rsidR="00B141CF" w:rsidRDefault="009F45E6">
      <w:pPr>
        <w:pStyle w:val="ListParagraph"/>
        <w:numPr>
          <w:ilvl w:val="2"/>
          <w:numId w:val="45"/>
        </w:numPr>
        <w:tabs>
          <w:tab w:val="left" w:pos="2592"/>
          <w:tab w:val="left" w:pos="2593"/>
        </w:tabs>
        <w:spacing w:before="10"/>
        <w:rPr>
          <w:sz w:val="23"/>
        </w:rPr>
      </w:pPr>
      <w:r>
        <w:rPr>
          <w:w w:val="105"/>
          <w:sz w:val="23"/>
        </w:rPr>
        <w:t xml:space="preserve">Solve </w:t>
      </w:r>
      <w:r>
        <w:rPr>
          <w:spacing w:val="-3"/>
          <w:w w:val="105"/>
          <w:sz w:val="23"/>
        </w:rPr>
        <w:t xml:space="preserve">problems based </w:t>
      </w:r>
      <w:r>
        <w:rPr>
          <w:w w:val="105"/>
          <w:sz w:val="23"/>
        </w:rPr>
        <w:t xml:space="preserve">on </w:t>
      </w:r>
      <w:r>
        <w:rPr>
          <w:spacing w:val="-4"/>
          <w:w w:val="105"/>
          <w:sz w:val="23"/>
        </w:rPr>
        <w:t>superposition</w:t>
      </w:r>
      <w:r>
        <w:rPr>
          <w:spacing w:val="-34"/>
          <w:w w:val="105"/>
          <w:sz w:val="23"/>
        </w:rPr>
        <w:t xml:space="preserve"> </w:t>
      </w:r>
      <w:r>
        <w:rPr>
          <w:spacing w:val="-3"/>
          <w:w w:val="105"/>
          <w:sz w:val="23"/>
        </w:rPr>
        <w:t>theorem</w:t>
      </w:r>
    </w:p>
    <w:p w:rsidR="00B141CF" w:rsidRDefault="009F45E6">
      <w:pPr>
        <w:pStyle w:val="ListParagraph"/>
        <w:numPr>
          <w:ilvl w:val="2"/>
          <w:numId w:val="45"/>
        </w:numPr>
        <w:tabs>
          <w:tab w:val="left" w:pos="2592"/>
          <w:tab w:val="left" w:pos="2593"/>
        </w:tabs>
        <w:spacing w:before="16"/>
        <w:rPr>
          <w:sz w:val="23"/>
        </w:rPr>
      </w:pPr>
      <w:r>
        <w:rPr>
          <w:w w:val="105"/>
          <w:sz w:val="23"/>
        </w:rPr>
        <w:t xml:space="preserve">Explain </w:t>
      </w:r>
      <w:r>
        <w:rPr>
          <w:spacing w:val="-5"/>
          <w:w w:val="105"/>
          <w:sz w:val="23"/>
        </w:rPr>
        <w:t>Thevenin's</w:t>
      </w:r>
      <w:r>
        <w:rPr>
          <w:spacing w:val="-9"/>
          <w:w w:val="105"/>
          <w:sz w:val="23"/>
        </w:rPr>
        <w:t xml:space="preserve"> </w:t>
      </w:r>
      <w:r>
        <w:rPr>
          <w:spacing w:val="-4"/>
          <w:w w:val="105"/>
          <w:sz w:val="23"/>
        </w:rPr>
        <w:t>theorem</w:t>
      </w:r>
    </w:p>
    <w:p w:rsidR="00B141CF" w:rsidRDefault="009F45E6">
      <w:pPr>
        <w:pStyle w:val="ListParagraph"/>
        <w:numPr>
          <w:ilvl w:val="2"/>
          <w:numId w:val="45"/>
        </w:numPr>
        <w:tabs>
          <w:tab w:val="left" w:pos="2592"/>
          <w:tab w:val="left" w:pos="2593"/>
        </w:tabs>
        <w:rPr>
          <w:sz w:val="23"/>
        </w:rPr>
      </w:pPr>
      <w:r>
        <w:rPr>
          <w:w w:val="105"/>
          <w:sz w:val="23"/>
        </w:rPr>
        <w:t xml:space="preserve">Solve </w:t>
      </w:r>
      <w:r>
        <w:rPr>
          <w:spacing w:val="-3"/>
          <w:w w:val="105"/>
          <w:sz w:val="23"/>
        </w:rPr>
        <w:t xml:space="preserve">problems based </w:t>
      </w:r>
      <w:r>
        <w:rPr>
          <w:w w:val="105"/>
          <w:sz w:val="23"/>
        </w:rPr>
        <w:t xml:space="preserve">on </w:t>
      </w:r>
      <w:r>
        <w:rPr>
          <w:spacing w:val="-3"/>
          <w:w w:val="105"/>
          <w:sz w:val="23"/>
        </w:rPr>
        <w:t>Thevenin's</w:t>
      </w:r>
      <w:r>
        <w:rPr>
          <w:spacing w:val="-36"/>
          <w:w w:val="105"/>
          <w:sz w:val="23"/>
        </w:rPr>
        <w:t xml:space="preserve"> </w:t>
      </w:r>
      <w:r>
        <w:rPr>
          <w:w w:val="105"/>
          <w:sz w:val="23"/>
        </w:rPr>
        <w:t>theorem</w:t>
      </w:r>
    </w:p>
    <w:p w:rsidR="00B141CF" w:rsidRDefault="009F45E6">
      <w:pPr>
        <w:pStyle w:val="ListParagraph"/>
        <w:numPr>
          <w:ilvl w:val="2"/>
          <w:numId w:val="45"/>
        </w:numPr>
        <w:tabs>
          <w:tab w:val="left" w:pos="2592"/>
          <w:tab w:val="left" w:pos="2593"/>
        </w:tabs>
        <w:rPr>
          <w:sz w:val="23"/>
        </w:rPr>
      </w:pPr>
      <w:r>
        <w:rPr>
          <w:w w:val="105"/>
          <w:sz w:val="23"/>
        </w:rPr>
        <w:t xml:space="preserve">Explain </w:t>
      </w:r>
      <w:r>
        <w:rPr>
          <w:spacing w:val="-5"/>
          <w:w w:val="105"/>
          <w:sz w:val="23"/>
        </w:rPr>
        <w:t>Norton's</w:t>
      </w:r>
      <w:r>
        <w:rPr>
          <w:spacing w:val="-8"/>
          <w:w w:val="105"/>
          <w:sz w:val="23"/>
        </w:rPr>
        <w:t xml:space="preserve"> </w:t>
      </w:r>
      <w:r>
        <w:rPr>
          <w:spacing w:val="-4"/>
          <w:w w:val="105"/>
          <w:sz w:val="23"/>
        </w:rPr>
        <w:t>theorem</w:t>
      </w:r>
    </w:p>
    <w:p w:rsidR="00B141CF" w:rsidRDefault="009F45E6">
      <w:pPr>
        <w:pStyle w:val="ListParagraph"/>
        <w:numPr>
          <w:ilvl w:val="2"/>
          <w:numId w:val="45"/>
        </w:numPr>
        <w:tabs>
          <w:tab w:val="left" w:pos="2592"/>
          <w:tab w:val="left" w:pos="2593"/>
        </w:tabs>
        <w:spacing w:before="17"/>
        <w:rPr>
          <w:sz w:val="23"/>
        </w:rPr>
      </w:pPr>
      <w:r>
        <w:rPr>
          <w:w w:val="105"/>
          <w:sz w:val="23"/>
        </w:rPr>
        <w:t xml:space="preserve">Solve </w:t>
      </w:r>
      <w:r>
        <w:rPr>
          <w:spacing w:val="-3"/>
          <w:w w:val="105"/>
          <w:sz w:val="23"/>
        </w:rPr>
        <w:t xml:space="preserve">problems based </w:t>
      </w:r>
      <w:r>
        <w:rPr>
          <w:w w:val="105"/>
          <w:sz w:val="23"/>
        </w:rPr>
        <w:t>on Norton's</w:t>
      </w:r>
      <w:r>
        <w:rPr>
          <w:spacing w:val="-28"/>
          <w:w w:val="105"/>
          <w:sz w:val="23"/>
        </w:rPr>
        <w:t xml:space="preserve"> </w:t>
      </w:r>
      <w:r>
        <w:rPr>
          <w:spacing w:val="-5"/>
          <w:w w:val="105"/>
          <w:sz w:val="23"/>
        </w:rPr>
        <w:t>theorem</w:t>
      </w:r>
    </w:p>
    <w:p w:rsidR="00B141CF" w:rsidRDefault="009F45E6">
      <w:pPr>
        <w:pStyle w:val="ListParagraph"/>
        <w:numPr>
          <w:ilvl w:val="2"/>
          <w:numId w:val="45"/>
        </w:numPr>
        <w:tabs>
          <w:tab w:val="left" w:pos="2592"/>
          <w:tab w:val="left" w:pos="2593"/>
        </w:tabs>
        <w:rPr>
          <w:sz w:val="23"/>
        </w:rPr>
      </w:pPr>
      <w:r>
        <w:rPr>
          <w:w w:val="105"/>
          <w:sz w:val="23"/>
        </w:rPr>
        <w:t xml:space="preserve">Explain </w:t>
      </w:r>
      <w:r>
        <w:rPr>
          <w:spacing w:val="-5"/>
          <w:w w:val="105"/>
          <w:sz w:val="23"/>
        </w:rPr>
        <w:t xml:space="preserve">transformation </w:t>
      </w:r>
      <w:r>
        <w:rPr>
          <w:w w:val="105"/>
          <w:sz w:val="23"/>
        </w:rPr>
        <w:t xml:space="preserve">of star to </w:t>
      </w:r>
      <w:r>
        <w:rPr>
          <w:spacing w:val="-3"/>
          <w:w w:val="105"/>
          <w:sz w:val="23"/>
        </w:rPr>
        <w:t xml:space="preserve">delta and </w:t>
      </w:r>
      <w:r>
        <w:rPr>
          <w:w w:val="105"/>
          <w:sz w:val="23"/>
        </w:rPr>
        <w:t>delta to</w:t>
      </w:r>
      <w:r>
        <w:rPr>
          <w:spacing w:val="-42"/>
          <w:w w:val="105"/>
          <w:sz w:val="23"/>
        </w:rPr>
        <w:t xml:space="preserve"> </w:t>
      </w:r>
      <w:r>
        <w:rPr>
          <w:w w:val="105"/>
          <w:sz w:val="23"/>
        </w:rPr>
        <w:t>star</w:t>
      </w:r>
      <w:r w:rsidR="006462B9">
        <w:rPr>
          <w:w w:val="105"/>
          <w:sz w:val="23"/>
        </w:rPr>
        <w:t xml:space="preserve"> </w:t>
      </w:r>
      <w:r>
        <w:rPr>
          <w:w w:val="105"/>
          <w:sz w:val="23"/>
        </w:rPr>
        <w:t>networks</w:t>
      </w:r>
    </w:p>
    <w:p w:rsidR="00B141CF" w:rsidRDefault="009F45E6">
      <w:pPr>
        <w:pStyle w:val="ListParagraph"/>
        <w:numPr>
          <w:ilvl w:val="2"/>
          <w:numId w:val="45"/>
        </w:numPr>
        <w:tabs>
          <w:tab w:val="left" w:pos="2592"/>
          <w:tab w:val="left" w:pos="2593"/>
        </w:tabs>
        <w:spacing w:before="16"/>
        <w:rPr>
          <w:sz w:val="23"/>
        </w:rPr>
      </w:pPr>
      <w:r>
        <w:rPr>
          <w:w w:val="105"/>
          <w:sz w:val="23"/>
        </w:rPr>
        <w:t xml:space="preserve">Solve </w:t>
      </w:r>
      <w:r>
        <w:rPr>
          <w:spacing w:val="-3"/>
          <w:w w:val="105"/>
          <w:sz w:val="23"/>
        </w:rPr>
        <w:t xml:space="preserve">problems based </w:t>
      </w:r>
      <w:r>
        <w:rPr>
          <w:w w:val="105"/>
          <w:sz w:val="23"/>
        </w:rPr>
        <w:t>on star, delta</w:t>
      </w:r>
      <w:r>
        <w:rPr>
          <w:spacing w:val="-48"/>
          <w:w w:val="105"/>
          <w:sz w:val="23"/>
        </w:rPr>
        <w:t xml:space="preserve"> </w:t>
      </w:r>
      <w:r>
        <w:rPr>
          <w:spacing w:val="-5"/>
          <w:w w:val="105"/>
          <w:sz w:val="23"/>
        </w:rPr>
        <w:t>transformation</w:t>
      </w:r>
    </w:p>
    <w:p w:rsidR="00B141CF" w:rsidRDefault="00B141CF">
      <w:pPr>
        <w:pStyle w:val="BodyText"/>
        <w:spacing w:before="7"/>
        <w:ind w:left="0" w:firstLine="0"/>
        <w:rPr>
          <w:sz w:val="24"/>
        </w:rPr>
      </w:pPr>
    </w:p>
    <w:p w:rsidR="00B141CF" w:rsidRDefault="009F45E6">
      <w:pPr>
        <w:pStyle w:val="Heading1"/>
        <w:numPr>
          <w:ilvl w:val="0"/>
          <w:numId w:val="45"/>
        </w:numPr>
        <w:tabs>
          <w:tab w:val="left" w:pos="1151"/>
          <w:tab w:val="left" w:pos="1152"/>
        </w:tabs>
        <w:spacing w:before="1"/>
        <w:ind w:left="1151" w:hanging="721"/>
      </w:pPr>
      <w:r>
        <w:rPr>
          <w:w w:val="105"/>
        </w:rPr>
        <w:t>MAGNETISM &amp;</w:t>
      </w:r>
      <w:r>
        <w:rPr>
          <w:spacing w:val="-18"/>
          <w:w w:val="105"/>
        </w:rPr>
        <w:t xml:space="preserve"> </w:t>
      </w:r>
      <w:r>
        <w:rPr>
          <w:spacing w:val="-3"/>
          <w:w w:val="105"/>
        </w:rPr>
        <w:t>ELECTROMAGNETISM</w:t>
      </w:r>
    </w:p>
    <w:p w:rsidR="00B141CF" w:rsidRDefault="009F45E6">
      <w:pPr>
        <w:pStyle w:val="ListParagraph"/>
        <w:numPr>
          <w:ilvl w:val="1"/>
          <w:numId w:val="45"/>
        </w:numPr>
        <w:tabs>
          <w:tab w:val="left" w:pos="1872"/>
          <w:tab w:val="left" w:pos="1873"/>
        </w:tabs>
        <w:ind w:hanging="722"/>
        <w:rPr>
          <w:sz w:val="23"/>
        </w:rPr>
      </w:pPr>
      <w:r>
        <w:rPr>
          <w:spacing w:val="-3"/>
          <w:w w:val="105"/>
          <w:sz w:val="23"/>
        </w:rPr>
        <w:t>Understand</w:t>
      </w:r>
      <w:r>
        <w:rPr>
          <w:spacing w:val="52"/>
          <w:w w:val="105"/>
          <w:sz w:val="23"/>
        </w:rPr>
        <w:t xml:space="preserve"> </w:t>
      </w:r>
      <w:r>
        <w:rPr>
          <w:spacing w:val="-4"/>
          <w:w w:val="105"/>
          <w:sz w:val="23"/>
        </w:rPr>
        <w:t>magnetism</w:t>
      </w:r>
    </w:p>
    <w:p w:rsidR="00B141CF" w:rsidRDefault="009F45E6">
      <w:pPr>
        <w:pStyle w:val="ListParagraph"/>
        <w:numPr>
          <w:ilvl w:val="2"/>
          <w:numId w:val="45"/>
        </w:numPr>
        <w:tabs>
          <w:tab w:val="left" w:pos="2592"/>
          <w:tab w:val="left" w:pos="2593"/>
        </w:tabs>
        <w:spacing w:before="16"/>
        <w:rPr>
          <w:sz w:val="23"/>
        </w:rPr>
      </w:pPr>
      <w:r>
        <w:rPr>
          <w:w w:val="105"/>
          <w:sz w:val="23"/>
        </w:rPr>
        <w:t>Describe</w:t>
      </w:r>
      <w:r>
        <w:rPr>
          <w:spacing w:val="-8"/>
          <w:w w:val="105"/>
          <w:sz w:val="23"/>
        </w:rPr>
        <w:t xml:space="preserve"> </w:t>
      </w:r>
      <w:r>
        <w:rPr>
          <w:spacing w:val="-3"/>
          <w:w w:val="105"/>
          <w:sz w:val="23"/>
        </w:rPr>
        <w:t>lines</w:t>
      </w:r>
      <w:r>
        <w:rPr>
          <w:spacing w:val="-14"/>
          <w:w w:val="105"/>
          <w:sz w:val="23"/>
        </w:rPr>
        <w:t xml:space="preserve"> </w:t>
      </w:r>
      <w:r>
        <w:rPr>
          <w:w w:val="105"/>
          <w:sz w:val="23"/>
        </w:rPr>
        <w:t>of</w:t>
      </w:r>
      <w:r>
        <w:rPr>
          <w:spacing w:val="-8"/>
          <w:w w:val="105"/>
          <w:sz w:val="23"/>
        </w:rPr>
        <w:t xml:space="preserve"> </w:t>
      </w:r>
      <w:r>
        <w:rPr>
          <w:spacing w:val="-4"/>
          <w:w w:val="105"/>
          <w:sz w:val="23"/>
        </w:rPr>
        <w:t>force,</w:t>
      </w:r>
      <w:r>
        <w:rPr>
          <w:spacing w:val="-11"/>
          <w:w w:val="105"/>
          <w:sz w:val="23"/>
        </w:rPr>
        <w:t xml:space="preserve"> </w:t>
      </w:r>
      <w:r>
        <w:rPr>
          <w:spacing w:val="-4"/>
          <w:w w:val="105"/>
          <w:sz w:val="23"/>
        </w:rPr>
        <w:t>flux,</w:t>
      </w:r>
      <w:r>
        <w:rPr>
          <w:spacing w:val="-11"/>
          <w:w w:val="105"/>
          <w:sz w:val="23"/>
        </w:rPr>
        <w:t xml:space="preserve"> </w:t>
      </w:r>
      <w:r>
        <w:rPr>
          <w:spacing w:val="-4"/>
          <w:w w:val="105"/>
          <w:sz w:val="23"/>
        </w:rPr>
        <w:t>flux</w:t>
      </w:r>
      <w:r>
        <w:rPr>
          <w:spacing w:val="-19"/>
          <w:w w:val="105"/>
          <w:sz w:val="23"/>
        </w:rPr>
        <w:t xml:space="preserve"> </w:t>
      </w:r>
      <w:r>
        <w:rPr>
          <w:w w:val="105"/>
          <w:sz w:val="23"/>
        </w:rPr>
        <w:t>density,</w:t>
      </w:r>
      <w:r>
        <w:rPr>
          <w:spacing w:val="-24"/>
          <w:w w:val="105"/>
          <w:sz w:val="23"/>
        </w:rPr>
        <w:t xml:space="preserve"> </w:t>
      </w:r>
      <w:r>
        <w:rPr>
          <w:spacing w:val="-3"/>
          <w:w w:val="105"/>
          <w:sz w:val="23"/>
        </w:rPr>
        <w:t>permeability,</w:t>
      </w:r>
      <w:r>
        <w:rPr>
          <w:spacing w:val="-18"/>
          <w:w w:val="105"/>
          <w:sz w:val="23"/>
        </w:rPr>
        <w:t xml:space="preserve"> </w:t>
      </w:r>
      <w:r>
        <w:rPr>
          <w:spacing w:val="-4"/>
          <w:w w:val="105"/>
          <w:sz w:val="23"/>
        </w:rPr>
        <w:t>reactance</w:t>
      </w:r>
      <w:r>
        <w:rPr>
          <w:spacing w:val="-8"/>
          <w:w w:val="105"/>
          <w:sz w:val="23"/>
        </w:rPr>
        <w:t xml:space="preserve"> </w:t>
      </w:r>
      <w:r>
        <w:rPr>
          <w:w w:val="105"/>
          <w:sz w:val="23"/>
        </w:rPr>
        <w:t>&amp;</w:t>
      </w:r>
      <w:r>
        <w:rPr>
          <w:spacing w:val="-7"/>
          <w:w w:val="105"/>
          <w:sz w:val="23"/>
        </w:rPr>
        <w:t xml:space="preserve"> </w:t>
      </w:r>
      <w:r>
        <w:rPr>
          <w:w w:val="105"/>
          <w:sz w:val="23"/>
        </w:rPr>
        <w:t>their</w:t>
      </w:r>
      <w:r>
        <w:rPr>
          <w:spacing w:val="-15"/>
          <w:w w:val="105"/>
          <w:sz w:val="23"/>
        </w:rPr>
        <w:t xml:space="preserve"> </w:t>
      </w:r>
      <w:r>
        <w:rPr>
          <w:spacing w:val="-4"/>
          <w:w w:val="105"/>
          <w:sz w:val="23"/>
        </w:rPr>
        <w:t>units</w:t>
      </w:r>
    </w:p>
    <w:p w:rsidR="00B141CF" w:rsidRDefault="009F45E6">
      <w:pPr>
        <w:pStyle w:val="ListParagraph"/>
        <w:numPr>
          <w:ilvl w:val="2"/>
          <w:numId w:val="45"/>
        </w:numPr>
        <w:tabs>
          <w:tab w:val="left" w:pos="2592"/>
          <w:tab w:val="left" w:pos="2593"/>
        </w:tabs>
        <w:rPr>
          <w:sz w:val="23"/>
        </w:rPr>
      </w:pPr>
      <w:r>
        <w:rPr>
          <w:w w:val="105"/>
          <w:sz w:val="23"/>
        </w:rPr>
        <w:t xml:space="preserve">Explain </w:t>
      </w:r>
      <w:r>
        <w:rPr>
          <w:spacing w:val="-5"/>
          <w:w w:val="105"/>
          <w:sz w:val="23"/>
        </w:rPr>
        <w:t xml:space="preserve">properties </w:t>
      </w:r>
      <w:r>
        <w:rPr>
          <w:w w:val="105"/>
          <w:sz w:val="23"/>
        </w:rPr>
        <w:t xml:space="preserve">of magnetic </w:t>
      </w:r>
      <w:r>
        <w:rPr>
          <w:spacing w:val="-3"/>
          <w:w w:val="105"/>
          <w:sz w:val="23"/>
        </w:rPr>
        <w:t xml:space="preserve">lines </w:t>
      </w:r>
      <w:r>
        <w:rPr>
          <w:w w:val="105"/>
          <w:sz w:val="23"/>
        </w:rPr>
        <w:t>of</w:t>
      </w:r>
      <w:r>
        <w:rPr>
          <w:spacing w:val="-41"/>
          <w:w w:val="105"/>
          <w:sz w:val="23"/>
        </w:rPr>
        <w:t xml:space="preserve"> </w:t>
      </w:r>
      <w:r>
        <w:rPr>
          <w:spacing w:val="-3"/>
          <w:w w:val="105"/>
          <w:sz w:val="23"/>
        </w:rPr>
        <w:t>force</w:t>
      </w:r>
    </w:p>
    <w:p w:rsidR="00B141CF" w:rsidRDefault="009F45E6">
      <w:pPr>
        <w:pStyle w:val="ListParagraph"/>
        <w:numPr>
          <w:ilvl w:val="2"/>
          <w:numId w:val="45"/>
        </w:numPr>
        <w:tabs>
          <w:tab w:val="left" w:pos="2592"/>
          <w:tab w:val="left" w:pos="2593"/>
        </w:tabs>
        <w:spacing w:before="17"/>
        <w:rPr>
          <w:sz w:val="23"/>
        </w:rPr>
      </w:pPr>
      <w:r>
        <w:rPr>
          <w:w w:val="105"/>
          <w:sz w:val="23"/>
        </w:rPr>
        <w:t xml:space="preserve">Describe </w:t>
      </w:r>
      <w:r>
        <w:rPr>
          <w:spacing w:val="-5"/>
          <w:w w:val="105"/>
          <w:sz w:val="23"/>
        </w:rPr>
        <w:t xml:space="preserve">types </w:t>
      </w:r>
      <w:r>
        <w:rPr>
          <w:w w:val="105"/>
          <w:sz w:val="23"/>
        </w:rPr>
        <w:t>of</w:t>
      </w:r>
      <w:r>
        <w:rPr>
          <w:spacing w:val="-23"/>
          <w:w w:val="105"/>
          <w:sz w:val="23"/>
        </w:rPr>
        <w:t xml:space="preserve"> </w:t>
      </w:r>
      <w:r>
        <w:rPr>
          <w:w w:val="105"/>
          <w:sz w:val="23"/>
        </w:rPr>
        <w:t>magnets</w:t>
      </w:r>
    </w:p>
    <w:p w:rsidR="00B141CF" w:rsidRDefault="009F45E6">
      <w:pPr>
        <w:pStyle w:val="ListParagraph"/>
        <w:numPr>
          <w:ilvl w:val="2"/>
          <w:numId w:val="45"/>
        </w:numPr>
        <w:tabs>
          <w:tab w:val="left" w:pos="2592"/>
          <w:tab w:val="left" w:pos="2593"/>
        </w:tabs>
        <w:rPr>
          <w:sz w:val="23"/>
        </w:rPr>
      </w:pPr>
      <w:r>
        <w:rPr>
          <w:w w:val="105"/>
          <w:sz w:val="23"/>
        </w:rPr>
        <w:t xml:space="preserve">Explain </w:t>
      </w:r>
      <w:r>
        <w:rPr>
          <w:spacing w:val="-6"/>
          <w:w w:val="105"/>
          <w:sz w:val="23"/>
        </w:rPr>
        <w:t xml:space="preserve">magnetic </w:t>
      </w:r>
      <w:r>
        <w:rPr>
          <w:spacing w:val="-3"/>
          <w:w w:val="105"/>
          <w:sz w:val="23"/>
        </w:rPr>
        <w:t xml:space="preserve">properties </w:t>
      </w:r>
      <w:r>
        <w:rPr>
          <w:w w:val="105"/>
          <w:sz w:val="23"/>
        </w:rPr>
        <w:t>of</w:t>
      </w:r>
      <w:r>
        <w:rPr>
          <w:spacing w:val="-19"/>
          <w:w w:val="105"/>
          <w:sz w:val="23"/>
        </w:rPr>
        <w:t xml:space="preserve"> </w:t>
      </w:r>
      <w:r>
        <w:rPr>
          <w:spacing w:val="-4"/>
          <w:w w:val="105"/>
          <w:sz w:val="23"/>
        </w:rPr>
        <w:t>materials</w:t>
      </w:r>
    </w:p>
    <w:p w:rsidR="00B141CF" w:rsidRDefault="009F45E6">
      <w:pPr>
        <w:pStyle w:val="ListParagraph"/>
        <w:numPr>
          <w:ilvl w:val="2"/>
          <w:numId w:val="45"/>
        </w:numPr>
        <w:tabs>
          <w:tab w:val="left" w:pos="2592"/>
          <w:tab w:val="left" w:pos="2593"/>
        </w:tabs>
        <w:ind w:hanging="735"/>
        <w:rPr>
          <w:sz w:val="23"/>
        </w:rPr>
      </w:pPr>
      <w:r>
        <w:rPr>
          <w:w w:val="105"/>
          <w:sz w:val="23"/>
        </w:rPr>
        <w:t>Define</w:t>
      </w:r>
      <w:r>
        <w:rPr>
          <w:spacing w:val="-11"/>
          <w:w w:val="105"/>
          <w:sz w:val="23"/>
        </w:rPr>
        <w:t xml:space="preserve"> </w:t>
      </w:r>
      <w:r>
        <w:rPr>
          <w:w w:val="105"/>
          <w:sz w:val="23"/>
        </w:rPr>
        <w:t>and</w:t>
      </w:r>
      <w:r>
        <w:rPr>
          <w:spacing w:val="-4"/>
          <w:w w:val="105"/>
          <w:sz w:val="23"/>
        </w:rPr>
        <w:t xml:space="preserve"> </w:t>
      </w:r>
      <w:r>
        <w:rPr>
          <w:spacing w:val="-3"/>
          <w:w w:val="105"/>
          <w:sz w:val="23"/>
        </w:rPr>
        <w:t>list</w:t>
      </w:r>
      <w:r>
        <w:rPr>
          <w:spacing w:val="-5"/>
          <w:w w:val="105"/>
          <w:sz w:val="23"/>
        </w:rPr>
        <w:t xml:space="preserve"> ferromagnetic,</w:t>
      </w:r>
      <w:r>
        <w:rPr>
          <w:spacing w:val="-16"/>
          <w:w w:val="105"/>
          <w:sz w:val="23"/>
        </w:rPr>
        <w:t xml:space="preserve"> </w:t>
      </w:r>
      <w:r>
        <w:rPr>
          <w:spacing w:val="-3"/>
          <w:w w:val="105"/>
          <w:sz w:val="23"/>
        </w:rPr>
        <w:t>paramagnetic</w:t>
      </w:r>
      <w:r>
        <w:rPr>
          <w:spacing w:val="-9"/>
          <w:w w:val="105"/>
          <w:sz w:val="23"/>
        </w:rPr>
        <w:t xml:space="preserve"> </w:t>
      </w:r>
      <w:r>
        <w:rPr>
          <w:w w:val="105"/>
          <w:sz w:val="23"/>
        </w:rPr>
        <w:t>and</w:t>
      </w:r>
      <w:r>
        <w:rPr>
          <w:spacing w:val="-10"/>
          <w:w w:val="105"/>
          <w:sz w:val="23"/>
        </w:rPr>
        <w:t xml:space="preserve"> </w:t>
      </w:r>
      <w:r>
        <w:rPr>
          <w:spacing w:val="-3"/>
          <w:w w:val="105"/>
          <w:sz w:val="23"/>
        </w:rPr>
        <w:t>diamagnetic</w:t>
      </w:r>
      <w:r>
        <w:rPr>
          <w:spacing w:val="-14"/>
          <w:w w:val="105"/>
          <w:sz w:val="23"/>
        </w:rPr>
        <w:t xml:space="preserve"> </w:t>
      </w:r>
      <w:r>
        <w:rPr>
          <w:spacing w:val="-4"/>
          <w:w w:val="105"/>
          <w:sz w:val="23"/>
        </w:rPr>
        <w:t>materials.</w:t>
      </w:r>
    </w:p>
    <w:p w:rsidR="00B141CF" w:rsidRDefault="009F45E6">
      <w:pPr>
        <w:pStyle w:val="ListParagraph"/>
        <w:numPr>
          <w:ilvl w:val="2"/>
          <w:numId w:val="45"/>
        </w:numPr>
        <w:tabs>
          <w:tab w:val="left" w:pos="2592"/>
          <w:tab w:val="left" w:pos="2593"/>
        </w:tabs>
        <w:spacing w:before="17"/>
        <w:rPr>
          <w:sz w:val="23"/>
        </w:rPr>
      </w:pPr>
      <w:r>
        <w:rPr>
          <w:w w:val="105"/>
          <w:sz w:val="23"/>
        </w:rPr>
        <w:t xml:space="preserve">Describe </w:t>
      </w:r>
      <w:r>
        <w:rPr>
          <w:spacing w:val="-3"/>
          <w:w w:val="105"/>
          <w:sz w:val="23"/>
        </w:rPr>
        <w:t>magnetic</w:t>
      </w:r>
      <w:r>
        <w:rPr>
          <w:spacing w:val="-15"/>
          <w:w w:val="105"/>
          <w:sz w:val="23"/>
        </w:rPr>
        <w:t xml:space="preserve"> </w:t>
      </w:r>
      <w:r>
        <w:rPr>
          <w:spacing w:val="-4"/>
          <w:w w:val="105"/>
          <w:sz w:val="23"/>
        </w:rPr>
        <w:t>induction.</w:t>
      </w:r>
    </w:p>
    <w:p w:rsidR="00B141CF" w:rsidRDefault="00B141CF">
      <w:pPr>
        <w:pStyle w:val="BodyText"/>
        <w:spacing w:before="7"/>
        <w:ind w:left="0" w:firstLine="0"/>
        <w:rPr>
          <w:sz w:val="24"/>
        </w:rPr>
      </w:pPr>
    </w:p>
    <w:p w:rsidR="00B141CF" w:rsidRDefault="009F45E6">
      <w:pPr>
        <w:pStyle w:val="ListParagraph"/>
        <w:numPr>
          <w:ilvl w:val="1"/>
          <w:numId w:val="45"/>
        </w:numPr>
        <w:tabs>
          <w:tab w:val="left" w:pos="1872"/>
          <w:tab w:val="left" w:pos="1873"/>
        </w:tabs>
        <w:spacing w:before="0"/>
        <w:ind w:hanging="722"/>
        <w:rPr>
          <w:sz w:val="23"/>
        </w:rPr>
      </w:pPr>
      <w:r>
        <w:rPr>
          <w:w w:val="105"/>
          <w:sz w:val="23"/>
        </w:rPr>
        <w:t xml:space="preserve">To </w:t>
      </w:r>
      <w:r>
        <w:rPr>
          <w:spacing w:val="-4"/>
          <w:w w:val="105"/>
          <w:sz w:val="23"/>
        </w:rPr>
        <w:t>understand</w:t>
      </w:r>
      <w:r>
        <w:rPr>
          <w:spacing w:val="-14"/>
          <w:w w:val="105"/>
          <w:sz w:val="23"/>
        </w:rPr>
        <w:t xml:space="preserve"> </w:t>
      </w:r>
      <w:r>
        <w:rPr>
          <w:spacing w:val="-4"/>
          <w:w w:val="105"/>
          <w:sz w:val="23"/>
        </w:rPr>
        <w:t>electromagnetism</w:t>
      </w:r>
    </w:p>
    <w:p w:rsidR="00B141CF" w:rsidRDefault="009F45E6">
      <w:pPr>
        <w:pStyle w:val="ListParagraph"/>
        <w:numPr>
          <w:ilvl w:val="2"/>
          <w:numId w:val="45"/>
        </w:numPr>
        <w:tabs>
          <w:tab w:val="left" w:pos="2592"/>
          <w:tab w:val="left" w:pos="2593"/>
        </w:tabs>
        <w:spacing w:before="16"/>
        <w:rPr>
          <w:sz w:val="23"/>
        </w:rPr>
      </w:pPr>
      <w:r>
        <w:rPr>
          <w:w w:val="105"/>
          <w:sz w:val="23"/>
        </w:rPr>
        <w:t>Describe</w:t>
      </w:r>
      <w:r>
        <w:rPr>
          <w:spacing w:val="-8"/>
          <w:w w:val="105"/>
          <w:sz w:val="23"/>
        </w:rPr>
        <w:t xml:space="preserve"> </w:t>
      </w:r>
      <w:r>
        <w:rPr>
          <w:spacing w:val="-4"/>
          <w:w w:val="105"/>
          <w:sz w:val="23"/>
        </w:rPr>
        <w:t>electromagnetism</w:t>
      </w:r>
    </w:p>
    <w:p w:rsidR="00B141CF" w:rsidRDefault="009F45E6">
      <w:pPr>
        <w:pStyle w:val="ListParagraph"/>
        <w:numPr>
          <w:ilvl w:val="2"/>
          <w:numId w:val="45"/>
        </w:numPr>
        <w:tabs>
          <w:tab w:val="left" w:pos="2592"/>
          <w:tab w:val="left" w:pos="2593"/>
        </w:tabs>
        <w:spacing w:before="10"/>
        <w:rPr>
          <w:sz w:val="23"/>
        </w:rPr>
      </w:pPr>
      <w:r>
        <w:rPr>
          <w:w w:val="105"/>
          <w:sz w:val="23"/>
        </w:rPr>
        <w:t xml:space="preserve">Describe </w:t>
      </w:r>
      <w:r>
        <w:rPr>
          <w:spacing w:val="-4"/>
          <w:w w:val="105"/>
          <w:sz w:val="23"/>
        </w:rPr>
        <w:t>magneto-motive</w:t>
      </w:r>
      <w:r>
        <w:rPr>
          <w:spacing w:val="-22"/>
          <w:w w:val="105"/>
          <w:sz w:val="23"/>
        </w:rPr>
        <w:t xml:space="preserve"> </w:t>
      </w:r>
      <w:r>
        <w:rPr>
          <w:w w:val="105"/>
          <w:sz w:val="23"/>
        </w:rPr>
        <w:t>force</w:t>
      </w:r>
    </w:p>
    <w:p w:rsidR="00B141CF" w:rsidRDefault="009F45E6">
      <w:pPr>
        <w:pStyle w:val="ListParagraph"/>
        <w:numPr>
          <w:ilvl w:val="2"/>
          <w:numId w:val="45"/>
        </w:numPr>
        <w:tabs>
          <w:tab w:val="left" w:pos="2592"/>
          <w:tab w:val="left" w:pos="2593"/>
        </w:tabs>
        <w:rPr>
          <w:sz w:val="23"/>
        </w:rPr>
      </w:pPr>
      <w:r>
        <w:rPr>
          <w:w w:val="105"/>
          <w:sz w:val="23"/>
        </w:rPr>
        <w:t xml:space="preserve">Describe </w:t>
      </w:r>
      <w:r>
        <w:rPr>
          <w:spacing w:val="-4"/>
          <w:w w:val="105"/>
          <w:sz w:val="23"/>
        </w:rPr>
        <w:t xml:space="preserve">field </w:t>
      </w:r>
      <w:r>
        <w:rPr>
          <w:spacing w:val="-3"/>
          <w:w w:val="105"/>
          <w:sz w:val="23"/>
        </w:rPr>
        <w:t>intensity</w:t>
      </w:r>
      <w:r>
        <w:rPr>
          <w:spacing w:val="38"/>
          <w:w w:val="105"/>
          <w:sz w:val="23"/>
        </w:rPr>
        <w:t xml:space="preserve"> </w:t>
      </w:r>
      <w:r>
        <w:rPr>
          <w:spacing w:val="-3"/>
          <w:w w:val="105"/>
          <w:sz w:val="23"/>
        </w:rPr>
        <w:t>(H=AT/L)</w:t>
      </w:r>
    </w:p>
    <w:p w:rsidR="00B141CF" w:rsidRDefault="009F45E6">
      <w:pPr>
        <w:pStyle w:val="ListParagraph"/>
        <w:numPr>
          <w:ilvl w:val="2"/>
          <w:numId w:val="45"/>
        </w:numPr>
        <w:tabs>
          <w:tab w:val="left" w:pos="2592"/>
          <w:tab w:val="left" w:pos="2593"/>
        </w:tabs>
        <w:spacing w:before="16"/>
        <w:rPr>
          <w:sz w:val="23"/>
        </w:rPr>
      </w:pPr>
      <w:r>
        <w:rPr>
          <w:w w:val="105"/>
          <w:sz w:val="23"/>
        </w:rPr>
        <w:t xml:space="preserve">Draw </w:t>
      </w:r>
      <w:r>
        <w:rPr>
          <w:spacing w:val="-3"/>
          <w:w w:val="105"/>
          <w:sz w:val="23"/>
        </w:rPr>
        <w:t>B-H</w:t>
      </w:r>
      <w:r>
        <w:rPr>
          <w:spacing w:val="-13"/>
          <w:w w:val="105"/>
          <w:sz w:val="23"/>
        </w:rPr>
        <w:t xml:space="preserve"> </w:t>
      </w:r>
      <w:r>
        <w:rPr>
          <w:w w:val="105"/>
          <w:sz w:val="23"/>
        </w:rPr>
        <w:t>Curve</w:t>
      </w:r>
    </w:p>
    <w:p w:rsidR="00B141CF" w:rsidRDefault="009F45E6">
      <w:pPr>
        <w:pStyle w:val="ListParagraph"/>
        <w:numPr>
          <w:ilvl w:val="2"/>
          <w:numId w:val="45"/>
        </w:numPr>
        <w:tabs>
          <w:tab w:val="left" w:pos="2592"/>
          <w:tab w:val="left" w:pos="2593"/>
        </w:tabs>
        <w:rPr>
          <w:sz w:val="23"/>
        </w:rPr>
      </w:pPr>
      <w:r>
        <w:rPr>
          <w:w w:val="105"/>
          <w:sz w:val="23"/>
        </w:rPr>
        <w:t>Explain B-H</w:t>
      </w:r>
      <w:r>
        <w:rPr>
          <w:spacing w:val="-25"/>
          <w:w w:val="105"/>
          <w:sz w:val="23"/>
        </w:rPr>
        <w:t xml:space="preserve"> </w:t>
      </w:r>
      <w:r>
        <w:rPr>
          <w:w w:val="105"/>
          <w:sz w:val="23"/>
        </w:rPr>
        <w:t>curve</w:t>
      </w:r>
    </w:p>
    <w:p w:rsidR="00B141CF" w:rsidRDefault="009F45E6">
      <w:pPr>
        <w:pStyle w:val="ListParagraph"/>
        <w:numPr>
          <w:ilvl w:val="2"/>
          <w:numId w:val="45"/>
        </w:numPr>
        <w:tabs>
          <w:tab w:val="left" w:pos="2592"/>
          <w:tab w:val="left" w:pos="2593"/>
        </w:tabs>
        <w:spacing w:before="10"/>
        <w:rPr>
          <w:sz w:val="23"/>
        </w:rPr>
      </w:pPr>
      <w:r>
        <w:rPr>
          <w:w w:val="105"/>
          <w:sz w:val="23"/>
        </w:rPr>
        <w:t xml:space="preserve">Describe </w:t>
      </w:r>
      <w:r>
        <w:rPr>
          <w:spacing w:val="-3"/>
          <w:w w:val="105"/>
          <w:sz w:val="23"/>
        </w:rPr>
        <w:t>magnetic</w:t>
      </w:r>
      <w:r>
        <w:rPr>
          <w:spacing w:val="-15"/>
          <w:w w:val="105"/>
          <w:sz w:val="23"/>
        </w:rPr>
        <w:t xml:space="preserve"> </w:t>
      </w:r>
      <w:r w:rsidR="00FD1885">
        <w:rPr>
          <w:spacing w:val="-5"/>
          <w:w w:val="105"/>
          <w:sz w:val="23"/>
        </w:rPr>
        <w:t>hysteresis</w:t>
      </w:r>
    </w:p>
    <w:p w:rsidR="00B141CF" w:rsidRDefault="009F45E6">
      <w:pPr>
        <w:pStyle w:val="ListParagraph"/>
        <w:numPr>
          <w:ilvl w:val="2"/>
          <w:numId w:val="45"/>
        </w:numPr>
        <w:tabs>
          <w:tab w:val="left" w:pos="2592"/>
          <w:tab w:val="left" w:pos="2593"/>
        </w:tabs>
        <w:spacing w:before="16"/>
        <w:rPr>
          <w:sz w:val="23"/>
        </w:rPr>
      </w:pPr>
      <w:r>
        <w:rPr>
          <w:w w:val="105"/>
          <w:sz w:val="23"/>
        </w:rPr>
        <w:t xml:space="preserve">Explain </w:t>
      </w:r>
      <w:r>
        <w:rPr>
          <w:spacing w:val="-5"/>
          <w:w w:val="105"/>
          <w:sz w:val="23"/>
        </w:rPr>
        <w:t>electromagnetic</w:t>
      </w:r>
      <w:r>
        <w:rPr>
          <w:spacing w:val="-7"/>
          <w:w w:val="105"/>
          <w:sz w:val="23"/>
        </w:rPr>
        <w:t xml:space="preserve"> </w:t>
      </w:r>
      <w:r>
        <w:rPr>
          <w:spacing w:val="-4"/>
          <w:w w:val="105"/>
          <w:sz w:val="23"/>
        </w:rPr>
        <w:t>induction</w:t>
      </w:r>
    </w:p>
    <w:p w:rsidR="00B141CF" w:rsidRDefault="009F45E6">
      <w:pPr>
        <w:pStyle w:val="ListParagraph"/>
        <w:numPr>
          <w:ilvl w:val="2"/>
          <w:numId w:val="45"/>
        </w:numPr>
        <w:tabs>
          <w:tab w:val="left" w:pos="2592"/>
          <w:tab w:val="left" w:pos="2593"/>
        </w:tabs>
        <w:rPr>
          <w:sz w:val="23"/>
        </w:rPr>
      </w:pPr>
      <w:r>
        <w:rPr>
          <w:w w:val="105"/>
          <w:sz w:val="23"/>
        </w:rPr>
        <w:t>Explain</w:t>
      </w:r>
      <w:r>
        <w:rPr>
          <w:spacing w:val="-2"/>
          <w:w w:val="105"/>
          <w:sz w:val="23"/>
        </w:rPr>
        <w:t xml:space="preserve"> </w:t>
      </w:r>
      <w:r>
        <w:rPr>
          <w:spacing w:val="-6"/>
          <w:w w:val="105"/>
          <w:sz w:val="23"/>
        </w:rPr>
        <w:t>magnetic</w:t>
      </w:r>
      <w:r>
        <w:rPr>
          <w:spacing w:val="-9"/>
          <w:w w:val="105"/>
          <w:sz w:val="23"/>
        </w:rPr>
        <w:t xml:space="preserve"> </w:t>
      </w:r>
      <w:r>
        <w:rPr>
          <w:w w:val="105"/>
          <w:sz w:val="23"/>
        </w:rPr>
        <w:t>field</w:t>
      </w:r>
      <w:r>
        <w:rPr>
          <w:spacing w:val="-2"/>
          <w:w w:val="105"/>
          <w:sz w:val="23"/>
        </w:rPr>
        <w:t xml:space="preserve"> </w:t>
      </w:r>
      <w:r>
        <w:rPr>
          <w:spacing w:val="-5"/>
          <w:w w:val="105"/>
          <w:sz w:val="23"/>
        </w:rPr>
        <w:t>around</w:t>
      </w:r>
      <w:r>
        <w:rPr>
          <w:spacing w:val="-16"/>
          <w:w w:val="105"/>
          <w:sz w:val="23"/>
        </w:rPr>
        <w:t xml:space="preserve"> </w:t>
      </w:r>
      <w:r>
        <w:rPr>
          <w:w w:val="105"/>
          <w:sz w:val="23"/>
        </w:rPr>
        <w:t>a</w:t>
      </w:r>
      <w:r>
        <w:rPr>
          <w:spacing w:val="-3"/>
          <w:w w:val="105"/>
          <w:sz w:val="23"/>
        </w:rPr>
        <w:t xml:space="preserve"> </w:t>
      </w:r>
      <w:r>
        <w:rPr>
          <w:w w:val="105"/>
          <w:sz w:val="23"/>
        </w:rPr>
        <w:t>current</w:t>
      </w:r>
      <w:r>
        <w:rPr>
          <w:spacing w:val="-14"/>
          <w:w w:val="105"/>
          <w:sz w:val="23"/>
        </w:rPr>
        <w:t xml:space="preserve"> </w:t>
      </w:r>
      <w:r>
        <w:rPr>
          <w:spacing w:val="-4"/>
          <w:w w:val="105"/>
          <w:sz w:val="23"/>
        </w:rPr>
        <w:t>carrying</w:t>
      </w:r>
      <w:r>
        <w:rPr>
          <w:spacing w:val="-20"/>
          <w:w w:val="105"/>
          <w:sz w:val="23"/>
        </w:rPr>
        <w:t xml:space="preserve"> </w:t>
      </w:r>
      <w:r>
        <w:rPr>
          <w:w w:val="105"/>
          <w:sz w:val="23"/>
        </w:rPr>
        <w:t>conductor</w:t>
      </w:r>
    </w:p>
    <w:p w:rsidR="00B141CF" w:rsidRDefault="009F45E6">
      <w:pPr>
        <w:pStyle w:val="ListParagraph"/>
        <w:numPr>
          <w:ilvl w:val="2"/>
          <w:numId w:val="45"/>
        </w:numPr>
        <w:tabs>
          <w:tab w:val="left" w:pos="2592"/>
          <w:tab w:val="left" w:pos="2593"/>
        </w:tabs>
        <w:rPr>
          <w:sz w:val="23"/>
        </w:rPr>
      </w:pPr>
      <w:r>
        <w:rPr>
          <w:w w:val="105"/>
          <w:sz w:val="23"/>
        </w:rPr>
        <w:t>Define</w:t>
      </w:r>
      <w:r>
        <w:rPr>
          <w:spacing w:val="-8"/>
          <w:w w:val="105"/>
          <w:sz w:val="23"/>
        </w:rPr>
        <w:t xml:space="preserve"> </w:t>
      </w:r>
      <w:r>
        <w:rPr>
          <w:spacing w:val="-3"/>
          <w:w w:val="105"/>
          <w:sz w:val="23"/>
        </w:rPr>
        <w:t>inductor</w:t>
      </w:r>
    </w:p>
    <w:p w:rsidR="00B141CF" w:rsidRDefault="009F45E6">
      <w:pPr>
        <w:pStyle w:val="ListParagraph"/>
        <w:numPr>
          <w:ilvl w:val="2"/>
          <w:numId w:val="45"/>
        </w:numPr>
        <w:tabs>
          <w:tab w:val="left" w:pos="2593"/>
        </w:tabs>
        <w:spacing w:before="17" w:line="247" w:lineRule="auto"/>
        <w:ind w:left="3313" w:right="280" w:hanging="1441"/>
        <w:rPr>
          <w:sz w:val="23"/>
        </w:rPr>
      </w:pPr>
      <w:r>
        <w:rPr>
          <w:w w:val="105"/>
          <w:sz w:val="23"/>
        </w:rPr>
        <w:t>Write</w:t>
      </w:r>
      <w:r>
        <w:rPr>
          <w:spacing w:val="-16"/>
          <w:w w:val="105"/>
          <w:sz w:val="23"/>
        </w:rPr>
        <w:t xml:space="preserve"> </w:t>
      </w:r>
      <w:r>
        <w:rPr>
          <w:spacing w:val="-3"/>
          <w:w w:val="105"/>
          <w:sz w:val="23"/>
        </w:rPr>
        <w:t>formula</w:t>
      </w:r>
      <w:r>
        <w:rPr>
          <w:spacing w:val="-9"/>
          <w:w w:val="105"/>
          <w:sz w:val="23"/>
        </w:rPr>
        <w:t xml:space="preserve"> </w:t>
      </w:r>
      <w:r>
        <w:rPr>
          <w:w w:val="105"/>
          <w:sz w:val="23"/>
        </w:rPr>
        <w:t>for</w:t>
      </w:r>
      <w:r>
        <w:rPr>
          <w:spacing w:val="-10"/>
          <w:w w:val="105"/>
          <w:sz w:val="23"/>
        </w:rPr>
        <w:t xml:space="preserve"> </w:t>
      </w:r>
      <w:r>
        <w:rPr>
          <w:spacing w:val="-5"/>
          <w:w w:val="105"/>
          <w:sz w:val="23"/>
        </w:rPr>
        <w:t>inductance</w:t>
      </w:r>
      <w:r>
        <w:rPr>
          <w:spacing w:val="-20"/>
          <w:w w:val="105"/>
          <w:sz w:val="23"/>
        </w:rPr>
        <w:t xml:space="preserve"> </w:t>
      </w:r>
      <w:r>
        <w:rPr>
          <w:w w:val="105"/>
          <w:sz w:val="23"/>
        </w:rPr>
        <w:t>base</w:t>
      </w:r>
      <w:r>
        <w:rPr>
          <w:spacing w:val="-15"/>
          <w:w w:val="105"/>
          <w:sz w:val="23"/>
        </w:rPr>
        <w:t xml:space="preserve"> </w:t>
      </w:r>
      <w:r>
        <w:rPr>
          <w:w w:val="105"/>
          <w:sz w:val="23"/>
        </w:rPr>
        <w:t>on</w:t>
      </w:r>
      <w:r>
        <w:rPr>
          <w:spacing w:val="-8"/>
          <w:w w:val="105"/>
          <w:sz w:val="23"/>
        </w:rPr>
        <w:t xml:space="preserve"> </w:t>
      </w:r>
      <w:r>
        <w:rPr>
          <w:spacing w:val="-4"/>
          <w:w w:val="105"/>
          <w:sz w:val="23"/>
        </w:rPr>
        <w:t>physical</w:t>
      </w:r>
      <w:r>
        <w:rPr>
          <w:spacing w:val="-18"/>
          <w:w w:val="105"/>
          <w:sz w:val="23"/>
        </w:rPr>
        <w:t xml:space="preserve"> </w:t>
      </w:r>
      <w:r>
        <w:rPr>
          <w:w w:val="105"/>
          <w:sz w:val="23"/>
        </w:rPr>
        <w:t>parameters</w:t>
      </w:r>
      <w:r>
        <w:rPr>
          <w:spacing w:val="-16"/>
          <w:w w:val="105"/>
          <w:sz w:val="23"/>
        </w:rPr>
        <w:t xml:space="preserve"> </w:t>
      </w:r>
      <w:r>
        <w:rPr>
          <w:w w:val="105"/>
          <w:sz w:val="23"/>
        </w:rPr>
        <w:t>of</w:t>
      </w:r>
      <w:r>
        <w:rPr>
          <w:spacing w:val="-11"/>
          <w:w w:val="105"/>
          <w:sz w:val="23"/>
        </w:rPr>
        <w:t xml:space="preserve"> </w:t>
      </w:r>
      <w:r>
        <w:rPr>
          <w:w w:val="105"/>
          <w:sz w:val="23"/>
        </w:rPr>
        <w:t>an</w:t>
      </w:r>
      <w:r>
        <w:rPr>
          <w:spacing w:val="-8"/>
          <w:w w:val="105"/>
          <w:sz w:val="23"/>
        </w:rPr>
        <w:t xml:space="preserve"> </w:t>
      </w:r>
      <w:r>
        <w:rPr>
          <w:spacing w:val="-3"/>
          <w:w w:val="105"/>
          <w:sz w:val="23"/>
        </w:rPr>
        <w:t>inductor</w:t>
      </w:r>
      <w:r>
        <w:rPr>
          <w:spacing w:val="-11"/>
          <w:w w:val="105"/>
          <w:sz w:val="23"/>
        </w:rPr>
        <w:t xml:space="preserve"> </w:t>
      </w:r>
      <w:r>
        <w:rPr>
          <w:spacing w:val="-3"/>
          <w:w w:val="105"/>
          <w:sz w:val="23"/>
        </w:rPr>
        <w:t>[L=</w:t>
      </w:r>
      <w:r>
        <w:rPr>
          <w:spacing w:val="-14"/>
          <w:w w:val="105"/>
          <w:sz w:val="23"/>
        </w:rPr>
        <w:t xml:space="preserve"> </w:t>
      </w:r>
      <w:r>
        <w:rPr>
          <w:w w:val="105"/>
          <w:sz w:val="23"/>
        </w:rPr>
        <w:t xml:space="preserve">Ur x </w:t>
      </w:r>
      <w:r>
        <w:rPr>
          <w:spacing w:val="-4"/>
          <w:w w:val="105"/>
          <w:sz w:val="23"/>
        </w:rPr>
        <w:t xml:space="preserve">(N)*2 </w:t>
      </w:r>
      <w:r>
        <w:rPr>
          <w:w w:val="105"/>
          <w:sz w:val="23"/>
        </w:rPr>
        <w:t>x A /</w:t>
      </w:r>
      <w:r>
        <w:rPr>
          <w:spacing w:val="-24"/>
          <w:w w:val="105"/>
          <w:sz w:val="23"/>
        </w:rPr>
        <w:t xml:space="preserve"> </w:t>
      </w:r>
      <w:r>
        <w:rPr>
          <w:w w:val="105"/>
          <w:sz w:val="23"/>
        </w:rPr>
        <w:t>L]</w:t>
      </w:r>
    </w:p>
    <w:p w:rsidR="00B141CF" w:rsidRDefault="009F45E6">
      <w:pPr>
        <w:pStyle w:val="ListParagraph"/>
        <w:numPr>
          <w:ilvl w:val="2"/>
          <w:numId w:val="45"/>
        </w:numPr>
        <w:tabs>
          <w:tab w:val="left" w:pos="2593"/>
        </w:tabs>
        <w:spacing w:before="3"/>
        <w:rPr>
          <w:sz w:val="23"/>
        </w:rPr>
      </w:pPr>
      <w:r>
        <w:rPr>
          <w:w w:val="105"/>
          <w:sz w:val="23"/>
        </w:rPr>
        <w:t>Solve</w:t>
      </w:r>
      <w:r>
        <w:rPr>
          <w:spacing w:val="-10"/>
          <w:w w:val="105"/>
          <w:sz w:val="23"/>
        </w:rPr>
        <w:t xml:space="preserve"> </w:t>
      </w:r>
      <w:r>
        <w:rPr>
          <w:w w:val="105"/>
          <w:sz w:val="23"/>
        </w:rPr>
        <w:t>problem</w:t>
      </w:r>
      <w:r>
        <w:rPr>
          <w:spacing w:val="-9"/>
          <w:w w:val="105"/>
          <w:sz w:val="23"/>
        </w:rPr>
        <w:t xml:space="preserve"> </w:t>
      </w:r>
      <w:r>
        <w:rPr>
          <w:w w:val="105"/>
          <w:sz w:val="23"/>
        </w:rPr>
        <w:t>using</w:t>
      </w:r>
      <w:r>
        <w:rPr>
          <w:spacing w:val="1"/>
          <w:w w:val="105"/>
          <w:sz w:val="23"/>
        </w:rPr>
        <w:t xml:space="preserve"> </w:t>
      </w:r>
      <w:r>
        <w:rPr>
          <w:w w:val="105"/>
          <w:sz w:val="23"/>
        </w:rPr>
        <w:t>the</w:t>
      </w:r>
      <w:r>
        <w:rPr>
          <w:spacing w:val="-9"/>
          <w:w w:val="105"/>
          <w:sz w:val="23"/>
        </w:rPr>
        <w:t xml:space="preserve"> </w:t>
      </w:r>
      <w:r>
        <w:rPr>
          <w:w w:val="105"/>
          <w:sz w:val="23"/>
        </w:rPr>
        <w:t>above</w:t>
      </w:r>
      <w:r>
        <w:rPr>
          <w:spacing w:val="-2"/>
          <w:w w:val="105"/>
          <w:sz w:val="23"/>
        </w:rPr>
        <w:t xml:space="preserve"> </w:t>
      </w:r>
      <w:r>
        <w:rPr>
          <w:spacing w:val="-3"/>
          <w:w w:val="105"/>
          <w:sz w:val="23"/>
        </w:rPr>
        <w:t xml:space="preserve">formula </w:t>
      </w:r>
      <w:r>
        <w:rPr>
          <w:spacing w:val="-4"/>
          <w:w w:val="105"/>
          <w:sz w:val="23"/>
        </w:rPr>
        <w:t>for</w:t>
      </w:r>
      <w:r>
        <w:rPr>
          <w:spacing w:val="-31"/>
          <w:w w:val="105"/>
          <w:sz w:val="23"/>
        </w:rPr>
        <w:t xml:space="preserve"> </w:t>
      </w:r>
      <w:r>
        <w:rPr>
          <w:spacing w:val="-3"/>
          <w:w w:val="105"/>
          <w:sz w:val="23"/>
        </w:rPr>
        <w:t>inductor</w:t>
      </w:r>
    </w:p>
    <w:p w:rsidR="00B141CF" w:rsidRDefault="009F45E6">
      <w:pPr>
        <w:pStyle w:val="ListParagraph"/>
        <w:numPr>
          <w:ilvl w:val="2"/>
          <w:numId w:val="45"/>
        </w:numPr>
        <w:tabs>
          <w:tab w:val="left" w:pos="2593"/>
        </w:tabs>
        <w:spacing w:before="16"/>
        <w:rPr>
          <w:sz w:val="23"/>
        </w:rPr>
      </w:pPr>
      <w:r>
        <w:rPr>
          <w:w w:val="105"/>
          <w:sz w:val="23"/>
        </w:rPr>
        <w:t>Describe</w:t>
      </w:r>
      <w:r>
        <w:rPr>
          <w:spacing w:val="-8"/>
          <w:w w:val="105"/>
          <w:sz w:val="23"/>
        </w:rPr>
        <w:t xml:space="preserve"> </w:t>
      </w:r>
      <w:r>
        <w:rPr>
          <w:w w:val="105"/>
          <w:sz w:val="23"/>
        </w:rPr>
        <w:t>solenoids</w:t>
      </w:r>
    </w:p>
    <w:p w:rsidR="00B141CF" w:rsidRDefault="009F45E6">
      <w:pPr>
        <w:pStyle w:val="ListParagraph"/>
        <w:numPr>
          <w:ilvl w:val="2"/>
          <w:numId w:val="45"/>
        </w:numPr>
        <w:tabs>
          <w:tab w:val="left" w:pos="2593"/>
        </w:tabs>
        <w:spacing w:before="10"/>
        <w:rPr>
          <w:sz w:val="23"/>
        </w:rPr>
      </w:pPr>
      <w:r>
        <w:rPr>
          <w:w w:val="105"/>
          <w:sz w:val="23"/>
        </w:rPr>
        <w:t>Describe</w:t>
      </w:r>
      <w:r>
        <w:rPr>
          <w:spacing w:val="-10"/>
          <w:w w:val="105"/>
          <w:sz w:val="23"/>
        </w:rPr>
        <w:t xml:space="preserve"> </w:t>
      </w:r>
      <w:r>
        <w:rPr>
          <w:w w:val="105"/>
          <w:sz w:val="23"/>
        </w:rPr>
        <w:t>cork</w:t>
      </w:r>
      <w:r>
        <w:rPr>
          <w:spacing w:val="-8"/>
          <w:w w:val="105"/>
          <w:sz w:val="23"/>
        </w:rPr>
        <w:t xml:space="preserve"> </w:t>
      </w:r>
      <w:r>
        <w:rPr>
          <w:w w:val="105"/>
          <w:sz w:val="23"/>
        </w:rPr>
        <w:t>screw</w:t>
      </w:r>
      <w:r>
        <w:rPr>
          <w:spacing w:val="-4"/>
          <w:w w:val="105"/>
          <w:sz w:val="23"/>
        </w:rPr>
        <w:t xml:space="preserve"> rule</w:t>
      </w:r>
      <w:r>
        <w:rPr>
          <w:spacing w:val="-9"/>
          <w:w w:val="105"/>
          <w:sz w:val="23"/>
        </w:rPr>
        <w:t xml:space="preserve"> </w:t>
      </w:r>
      <w:r>
        <w:rPr>
          <w:w w:val="105"/>
          <w:sz w:val="23"/>
        </w:rPr>
        <w:t>and</w:t>
      </w:r>
      <w:r>
        <w:rPr>
          <w:spacing w:val="-1"/>
          <w:w w:val="105"/>
          <w:sz w:val="23"/>
        </w:rPr>
        <w:t xml:space="preserve"> </w:t>
      </w:r>
      <w:r>
        <w:rPr>
          <w:w w:val="105"/>
          <w:sz w:val="23"/>
        </w:rPr>
        <w:t>left</w:t>
      </w:r>
      <w:r>
        <w:rPr>
          <w:spacing w:val="-14"/>
          <w:w w:val="105"/>
          <w:sz w:val="23"/>
        </w:rPr>
        <w:t xml:space="preserve"> </w:t>
      </w:r>
      <w:r>
        <w:rPr>
          <w:w w:val="105"/>
          <w:sz w:val="23"/>
        </w:rPr>
        <w:t>hand</w:t>
      </w:r>
      <w:r>
        <w:rPr>
          <w:spacing w:val="-23"/>
          <w:w w:val="105"/>
          <w:sz w:val="23"/>
        </w:rPr>
        <w:t xml:space="preserve"> </w:t>
      </w:r>
      <w:r>
        <w:rPr>
          <w:spacing w:val="-4"/>
          <w:w w:val="105"/>
          <w:sz w:val="23"/>
        </w:rPr>
        <w:t>rule</w:t>
      </w:r>
    </w:p>
    <w:p w:rsidR="00B141CF" w:rsidRDefault="009F45E6">
      <w:pPr>
        <w:pStyle w:val="ListParagraph"/>
        <w:numPr>
          <w:ilvl w:val="2"/>
          <w:numId w:val="45"/>
        </w:numPr>
        <w:tabs>
          <w:tab w:val="left" w:pos="2593"/>
        </w:tabs>
        <w:rPr>
          <w:sz w:val="23"/>
        </w:rPr>
      </w:pPr>
      <w:r>
        <w:rPr>
          <w:w w:val="105"/>
          <w:sz w:val="23"/>
        </w:rPr>
        <w:t>Explain</w:t>
      </w:r>
      <w:r>
        <w:rPr>
          <w:spacing w:val="-10"/>
          <w:w w:val="105"/>
          <w:sz w:val="23"/>
        </w:rPr>
        <w:t xml:space="preserve"> </w:t>
      </w:r>
      <w:r>
        <w:rPr>
          <w:w w:val="105"/>
          <w:sz w:val="23"/>
        </w:rPr>
        <w:t>force</w:t>
      </w:r>
      <w:r>
        <w:rPr>
          <w:spacing w:val="-2"/>
          <w:w w:val="105"/>
          <w:sz w:val="23"/>
        </w:rPr>
        <w:t xml:space="preserve"> </w:t>
      </w:r>
      <w:r>
        <w:rPr>
          <w:spacing w:val="-5"/>
          <w:w w:val="105"/>
          <w:sz w:val="23"/>
        </w:rPr>
        <w:t>between</w:t>
      </w:r>
      <w:r>
        <w:rPr>
          <w:spacing w:val="-9"/>
          <w:w w:val="105"/>
          <w:sz w:val="23"/>
        </w:rPr>
        <w:t xml:space="preserve"> </w:t>
      </w:r>
      <w:r>
        <w:rPr>
          <w:w w:val="105"/>
          <w:sz w:val="23"/>
        </w:rPr>
        <w:t>two</w:t>
      </w:r>
      <w:r>
        <w:rPr>
          <w:spacing w:val="-2"/>
          <w:w w:val="105"/>
          <w:sz w:val="23"/>
        </w:rPr>
        <w:t xml:space="preserve"> </w:t>
      </w:r>
      <w:r>
        <w:rPr>
          <w:spacing w:val="-3"/>
          <w:w w:val="105"/>
          <w:sz w:val="23"/>
        </w:rPr>
        <w:t>magnetic</w:t>
      </w:r>
      <w:r>
        <w:rPr>
          <w:spacing w:val="-2"/>
          <w:w w:val="105"/>
          <w:sz w:val="23"/>
        </w:rPr>
        <w:t xml:space="preserve"> </w:t>
      </w:r>
      <w:r>
        <w:rPr>
          <w:spacing w:val="-5"/>
          <w:w w:val="105"/>
          <w:sz w:val="23"/>
        </w:rPr>
        <w:t>fields</w:t>
      </w:r>
      <w:r>
        <w:rPr>
          <w:spacing w:val="-11"/>
          <w:w w:val="105"/>
          <w:sz w:val="23"/>
        </w:rPr>
        <w:t xml:space="preserve"> </w:t>
      </w:r>
      <w:r>
        <w:rPr>
          <w:w w:val="105"/>
          <w:sz w:val="23"/>
        </w:rPr>
        <w:t>and</w:t>
      </w:r>
      <w:r>
        <w:rPr>
          <w:spacing w:val="-9"/>
          <w:w w:val="105"/>
          <w:sz w:val="23"/>
        </w:rPr>
        <w:t xml:space="preserve"> </w:t>
      </w:r>
      <w:r>
        <w:rPr>
          <w:w w:val="105"/>
          <w:sz w:val="23"/>
        </w:rPr>
        <w:t>motor</w:t>
      </w:r>
      <w:r>
        <w:rPr>
          <w:spacing w:val="-25"/>
          <w:w w:val="105"/>
          <w:sz w:val="23"/>
        </w:rPr>
        <w:t xml:space="preserve"> </w:t>
      </w:r>
      <w:r>
        <w:rPr>
          <w:w w:val="105"/>
          <w:sz w:val="23"/>
        </w:rPr>
        <w:t>action</w:t>
      </w:r>
    </w:p>
    <w:p w:rsidR="00B141CF" w:rsidRDefault="009F45E6">
      <w:pPr>
        <w:pStyle w:val="ListParagraph"/>
        <w:numPr>
          <w:ilvl w:val="2"/>
          <w:numId w:val="45"/>
        </w:numPr>
        <w:tabs>
          <w:tab w:val="left" w:pos="2593"/>
        </w:tabs>
        <w:spacing w:before="16"/>
        <w:rPr>
          <w:sz w:val="23"/>
        </w:rPr>
      </w:pPr>
      <w:r>
        <w:rPr>
          <w:w w:val="105"/>
          <w:sz w:val="23"/>
        </w:rPr>
        <w:t>Define</w:t>
      </w:r>
      <w:r>
        <w:rPr>
          <w:spacing w:val="-4"/>
          <w:w w:val="105"/>
          <w:sz w:val="23"/>
        </w:rPr>
        <w:t xml:space="preserve"> </w:t>
      </w:r>
      <w:r>
        <w:rPr>
          <w:spacing w:val="-5"/>
          <w:w w:val="105"/>
          <w:sz w:val="23"/>
        </w:rPr>
        <w:t>Faraday's</w:t>
      </w:r>
      <w:r>
        <w:rPr>
          <w:spacing w:val="-12"/>
          <w:w w:val="105"/>
          <w:sz w:val="23"/>
        </w:rPr>
        <w:t xml:space="preserve"> </w:t>
      </w:r>
      <w:r>
        <w:rPr>
          <w:w w:val="105"/>
          <w:sz w:val="23"/>
        </w:rPr>
        <w:t>law</w:t>
      </w:r>
      <w:r>
        <w:rPr>
          <w:spacing w:val="-5"/>
          <w:w w:val="105"/>
          <w:sz w:val="23"/>
        </w:rPr>
        <w:t xml:space="preserve"> </w:t>
      </w:r>
      <w:r>
        <w:rPr>
          <w:w w:val="105"/>
          <w:sz w:val="23"/>
        </w:rPr>
        <w:t>of</w:t>
      </w:r>
      <w:r>
        <w:rPr>
          <w:spacing w:val="-7"/>
          <w:w w:val="105"/>
          <w:sz w:val="23"/>
        </w:rPr>
        <w:t xml:space="preserve"> </w:t>
      </w:r>
      <w:r>
        <w:rPr>
          <w:w w:val="105"/>
          <w:sz w:val="23"/>
        </w:rPr>
        <w:t>electromagnetic</w:t>
      </w:r>
      <w:r>
        <w:rPr>
          <w:spacing w:val="-4"/>
          <w:w w:val="105"/>
          <w:sz w:val="23"/>
        </w:rPr>
        <w:t xml:space="preserve"> </w:t>
      </w:r>
      <w:r>
        <w:rPr>
          <w:spacing w:val="-3"/>
          <w:w w:val="105"/>
          <w:sz w:val="23"/>
        </w:rPr>
        <w:t>induction</w:t>
      </w:r>
      <w:r>
        <w:rPr>
          <w:spacing w:val="-1"/>
          <w:w w:val="105"/>
          <w:sz w:val="23"/>
        </w:rPr>
        <w:t xml:space="preserve"> </w:t>
      </w:r>
      <w:r>
        <w:rPr>
          <w:spacing w:val="-4"/>
          <w:w w:val="105"/>
          <w:sz w:val="23"/>
        </w:rPr>
        <w:t>(e</w:t>
      </w:r>
      <w:r>
        <w:rPr>
          <w:spacing w:val="-5"/>
          <w:w w:val="105"/>
          <w:sz w:val="23"/>
        </w:rPr>
        <w:t xml:space="preserve"> </w:t>
      </w:r>
      <w:r>
        <w:rPr>
          <w:w w:val="105"/>
          <w:sz w:val="23"/>
        </w:rPr>
        <w:t>=</w:t>
      </w:r>
      <w:r>
        <w:rPr>
          <w:spacing w:val="-30"/>
          <w:w w:val="105"/>
          <w:sz w:val="23"/>
        </w:rPr>
        <w:t xml:space="preserve"> </w:t>
      </w:r>
      <w:r>
        <w:rPr>
          <w:w w:val="105"/>
          <w:sz w:val="23"/>
        </w:rPr>
        <w:t>NdΦ/dt)</w:t>
      </w:r>
    </w:p>
    <w:p w:rsidR="00B141CF" w:rsidRDefault="009F45E6">
      <w:pPr>
        <w:pStyle w:val="ListParagraph"/>
        <w:numPr>
          <w:ilvl w:val="2"/>
          <w:numId w:val="45"/>
        </w:numPr>
        <w:tabs>
          <w:tab w:val="left" w:pos="2593"/>
        </w:tabs>
        <w:rPr>
          <w:sz w:val="23"/>
        </w:rPr>
      </w:pPr>
      <w:r>
        <w:rPr>
          <w:w w:val="105"/>
          <w:sz w:val="23"/>
        </w:rPr>
        <w:t xml:space="preserve">Define </w:t>
      </w:r>
      <w:r>
        <w:rPr>
          <w:spacing w:val="-5"/>
          <w:w w:val="105"/>
          <w:sz w:val="23"/>
        </w:rPr>
        <w:t>Lenz's</w:t>
      </w:r>
      <w:r>
        <w:rPr>
          <w:spacing w:val="-3"/>
          <w:w w:val="105"/>
          <w:sz w:val="23"/>
        </w:rPr>
        <w:t xml:space="preserve"> </w:t>
      </w:r>
      <w:r>
        <w:rPr>
          <w:spacing w:val="-5"/>
          <w:w w:val="105"/>
          <w:sz w:val="23"/>
        </w:rPr>
        <w:t>Law</w:t>
      </w:r>
    </w:p>
    <w:p w:rsidR="00B141CF" w:rsidRDefault="00B141CF">
      <w:pPr>
        <w:pStyle w:val="BodyText"/>
        <w:spacing w:before="7"/>
        <w:ind w:left="0" w:firstLine="0"/>
        <w:rPr>
          <w:sz w:val="24"/>
        </w:rPr>
      </w:pPr>
    </w:p>
    <w:p w:rsidR="00B141CF" w:rsidRDefault="009F45E6">
      <w:pPr>
        <w:pStyle w:val="Heading1"/>
        <w:numPr>
          <w:ilvl w:val="0"/>
          <w:numId w:val="45"/>
        </w:numPr>
        <w:tabs>
          <w:tab w:val="left" w:pos="1151"/>
          <w:tab w:val="left" w:pos="1152"/>
        </w:tabs>
        <w:ind w:left="1151" w:hanging="721"/>
      </w:pPr>
      <w:r>
        <w:rPr>
          <w:spacing w:val="-3"/>
          <w:w w:val="105"/>
        </w:rPr>
        <w:t>ELECTROSTATICS.</w:t>
      </w:r>
    </w:p>
    <w:p w:rsidR="00B141CF" w:rsidRDefault="009F45E6">
      <w:pPr>
        <w:pStyle w:val="ListParagraph"/>
        <w:numPr>
          <w:ilvl w:val="1"/>
          <w:numId w:val="45"/>
        </w:numPr>
        <w:tabs>
          <w:tab w:val="left" w:pos="1872"/>
          <w:tab w:val="left" w:pos="1873"/>
        </w:tabs>
        <w:ind w:hanging="722"/>
        <w:rPr>
          <w:sz w:val="23"/>
        </w:rPr>
      </w:pPr>
      <w:r>
        <w:rPr>
          <w:spacing w:val="-3"/>
          <w:w w:val="105"/>
          <w:sz w:val="23"/>
        </w:rPr>
        <w:t>Understanding</w:t>
      </w:r>
      <w:r>
        <w:rPr>
          <w:spacing w:val="52"/>
          <w:w w:val="105"/>
          <w:sz w:val="23"/>
        </w:rPr>
        <w:t xml:space="preserve"> </w:t>
      </w:r>
      <w:r>
        <w:rPr>
          <w:spacing w:val="-5"/>
          <w:w w:val="105"/>
          <w:sz w:val="23"/>
        </w:rPr>
        <w:t>Electrostatics</w:t>
      </w:r>
    </w:p>
    <w:p w:rsidR="00B141CF" w:rsidRDefault="009F45E6">
      <w:pPr>
        <w:pStyle w:val="ListParagraph"/>
        <w:numPr>
          <w:ilvl w:val="2"/>
          <w:numId w:val="45"/>
        </w:numPr>
        <w:tabs>
          <w:tab w:val="left" w:pos="2592"/>
          <w:tab w:val="left" w:pos="2593"/>
        </w:tabs>
        <w:spacing w:before="24"/>
        <w:rPr>
          <w:sz w:val="23"/>
        </w:rPr>
      </w:pPr>
      <w:r>
        <w:rPr>
          <w:w w:val="105"/>
          <w:sz w:val="23"/>
        </w:rPr>
        <w:t xml:space="preserve">Describe </w:t>
      </w:r>
      <w:r>
        <w:rPr>
          <w:spacing w:val="-5"/>
          <w:w w:val="105"/>
          <w:sz w:val="23"/>
        </w:rPr>
        <w:t xml:space="preserve">principle </w:t>
      </w:r>
      <w:r>
        <w:rPr>
          <w:w w:val="105"/>
          <w:sz w:val="23"/>
        </w:rPr>
        <w:t xml:space="preserve">of </w:t>
      </w:r>
      <w:r>
        <w:rPr>
          <w:spacing w:val="-4"/>
          <w:w w:val="105"/>
          <w:sz w:val="23"/>
        </w:rPr>
        <w:t>electrostatic</w:t>
      </w:r>
      <w:r>
        <w:rPr>
          <w:spacing w:val="-23"/>
          <w:w w:val="105"/>
          <w:sz w:val="23"/>
        </w:rPr>
        <w:t xml:space="preserve"> </w:t>
      </w:r>
      <w:r>
        <w:rPr>
          <w:spacing w:val="-3"/>
          <w:w w:val="105"/>
          <w:sz w:val="23"/>
        </w:rPr>
        <w:t>charges</w:t>
      </w:r>
    </w:p>
    <w:p w:rsidR="00B141CF" w:rsidRDefault="00B141CF">
      <w:pPr>
        <w:rPr>
          <w:sz w:val="23"/>
        </w:rPr>
        <w:sectPr w:rsidR="00B141CF">
          <w:pgSz w:w="12240" w:h="16340"/>
          <w:pgMar w:top="700" w:right="640" w:bottom="1480" w:left="1240" w:header="0" w:footer="1294" w:gutter="0"/>
          <w:cols w:space="720"/>
        </w:sectPr>
      </w:pPr>
    </w:p>
    <w:p w:rsidR="00B141CF" w:rsidRDefault="00B141CF">
      <w:pPr>
        <w:pStyle w:val="BodyText"/>
        <w:spacing w:before="0"/>
        <w:ind w:left="0" w:firstLine="0"/>
        <w:rPr>
          <w:sz w:val="26"/>
        </w:rPr>
      </w:pPr>
    </w:p>
    <w:p w:rsidR="00B141CF" w:rsidRDefault="00B141CF">
      <w:pPr>
        <w:pStyle w:val="BodyText"/>
        <w:spacing w:before="0"/>
        <w:ind w:left="0" w:firstLine="0"/>
        <w:rPr>
          <w:sz w:val="26"/>
        </w:rPr>
      </w:pPr>
    </w:p>
    <w:p w:rsidR="00B141CF" w:rsidRDefault="00B141CF">
      <w:pPr>
        <w:pStyle w:val="BodyText"/>
        <w:spacing w:before="0"/>
        <w:ind w:left="0" w:firstLine="0"/>
        <w:rPr>
          <w:sz w:val="26"/>
        </w:rPr>
      </w:pPr>
    </w:p>
    <w:p w:rsidR="00B141CF" w:rsidRDefault="00B141CF">
      <w:pPr>
        <w:pStyle w:val="BodyText"/>
        <w:spacing w:before="0"/>
        <w:ind w:left="0" w:firstLine="0"/>
        <w:rPr>
          <w:sz w:val="26"/>
        </w:rPr>
      </w:pPr>
    </w:p>
    <w:p w:rsidR="00B141CF" w:rsidRDefault="00B141CF">
      <w:pPr>
        <w:pStyle w:val="BodyText"/>
        <w:spacing w:before="0"/>
        <w:ind w:left="0" w:firstLine="0"/>
        <w:rPr>
          <w:sz w:val="26"/>
        </w:rPr>
      </w:pPr>
    </w:p>
    <w:p w:rsidR="00B141CF" w:rsidRDefault="00B141CF">
      <w:pPr>
        <w:pStyle w:val="BodyText"/>
        <w:spacing w:before="0"/>
        <w:ind w:left="0" w:firstLine="0"/>
        <w:rPr>
          <w:sz w:val="26"/>
        </w:rPr>
      </w:pPr>
    </w:p>
    <w:p w:rsidR="00B141CF" w:rsidRDefault="00B141CF">
      <w:pPr>
        <w:pStyle w:val="BodyText"/>
        <w:spacing w:before="0"/>
        <w:ind w:left="0" w:firstLine="0"/>
        <w:rPr>
          <w:sz w:val="26"/>
        </w:rPr>
      </w:pPr>
    </w:p>
    <w:p w:rsidR="00B141CF" w:rsidRDefault="00B141CF">
      <w:pPr>
        <w:pStyle w:val="BodyText"/>
        <w:spacing w:before="0"/>
        <w:ind w:left="0" w:firstLine="0"/>
        <w:rPr>
          <w:sz w:val="26"/>
        </w:rPr>
      </w:pPr>
    </w:p>
    <w:p w:rsidR="00B141CF" w:rsidRDefault="00B141CF">
      <w:pPr>
        <w:pStyle w:val="BodyText"/>
        <w:spacing w:before="0"/>
        <w:ind w:left="0" w:firstLine="0"/>
        <w:rPr>
          <w:sz w:val="26"/>
        </w:rPr>
      </w:pPr>
    </w:p>
    <w:p w:rsidR="00B141CF" w:rsidRDefault="00B141CF">
      <w:pPr>
        <w:pStyle w:val="BodyText"/>
        <w:spacing w:before="0"/>
        <w:ind w:left="0" w:firstLine="0"/>
        <w:rPr>
          <w:sz w:val="26"/>
        </w:rPr>
      </w:pPr>
    </w:p>
    <w:p w:rsidR="00B141CF" w:rsidRDefault="00B141CF">
      <w:pPr>
        <w:pStyle w:val="BodyText"/>
        <w:spacing w:before="0"/>
        <w:ind w:left="0" w:firstLine="0"/>
        <w:rPr>
          <w:sz w:val="26"/>
        </w:rPr>
      </w:pPr>
    </w:p>
    <w:p w:rsidR="00B141CF" w:rsidRDefault="00B141CF">
      <w:pPr>
        <w:pStyle w:val="BodyText"/>
        <w:spacing w:before="7"/>
        <w:ind w:left="0" w:firstLine="0"/>
        <w:rPr>
          <w:sz w:val="32"/>
        </w:rPr>
      </w:pPr>
    </w:p>
    <w:p w:rsidR="00B141CF" w:rsidRDefault="00B141CF">
      <w:pPr>
        <w:pStyle w:val="BodyText"/>
        <w:spacing w:before="0"/>
        <w:ind w:left="431" w:firstLine="0"/>
      </w:pPr>
    </w:p>
    <w:p w:rsidR="00B141CF" w:rsidRDefault="009F45E6">
      <w:pPr>
        <w:pStyle w:val="ListParagraph"/>
        <w:numPr>
          <w:ilvl w:val="2"/>
          <w:numId w:val="45"/>
        </w:numPr>
        <w:tabs>
          <w:tab w:val="left" w:pos="916"/>
          <w:tab w:val="left" w:pos="917"/>
        </w:tabs>
        <w:spacing w:before="69"/>
        <w:ind w:left="916"/>
        <w:rPr>
          <w:sz w:val="23"/>
        </w:rPr>
      </w:pPr>
      <w:r>
        <w:rPr>
          <w:spacing w:val="-2"/>
          <w:w w:val="103"/>
          <w:sz w:val="23"/>
        </w:rPr>
        <w:br w:type="column"/>
      </w:r>
      <w:r>
        <w:rPr>
          <w:w w:val="105"/>
          <w:sz w:val="23"/>
        </w:rPr>
        <w:lastRenderedPageBreak/>
        <w:t>Explain</w:t>
      </w:r>
      <w:r>
        <w:rPr>
          <w:spacing w:val="-2"/>
          <w:w w:val="105"/>
          <w:sz w:val="23"/>
        </w:rPr>
        <w:t xml:space="preserve"> </w:t>
      </w:r>
      <w:r>
        <w:rPr>
          <w:spacing w:val="-5"/>
          <w:w w:val="105"/>
          <w:sz w:val="23"/>
        </w:rPr>
        <w:t>the</w:t>
      </w:r>
      <w:r>
        <w:rPr>
          <w:w w:val="105"/>
          <w:sz w:val="23"/>
        </w:rPr>
        <w:t xml:space="preserve"> </w:t>
      </w:r>
      <w:r>
        <w:rPr>
          <w:spacing w:val="-4"/>
          <w:w w:val="105"/>
          <w:sz w:val="23"/>
        </w:rPr>
        <w:t>effect</w:t>
      </w:r>
      <w:r>
        <w:rPr>
          <w:spacing w:val="-18"/>
          <w:w w:val="105"/>
          <w:sz w:val="23"/>
        </w:rPr>
        <w:t xml:space="preserve"> </w:t>
      </w:r>
      <w:r>
        <w:rPr>
          <w:w w:val="105"/>
          <w:sz w:val="23"/>
        </w:rPr>
        <w:t>of</w:t>
      </w:r>
      <w:r>
        <w:rPr>
          <w:spacing w:val="-4"/>
          <w:w w:val="105"/>
          <w:sz w:val="23"/>
        </w:rPr>
        <w:t xml:space="preserve"> </w:t>
      </w:r>
      <w:r>
        <w:rPr>
          <w:w w:val="105"/>
          <w:sz w:val="23"/>
        </w:rPr>
        <w:t>negative</w:t>
      </w:r>
      <w:r>
        <w:rPr>
          <w:spacing w:val="-1"/>
          <w:w w:val="105"/>
          <w:sz w:val="23"/>
        </w:rPr>
        <w:t xml:space="preserve"> </w:t>
      </w:r>
      <w:r>
        <w:rPr>
          <w:w w:val="105"/>
          <w:sz w:val="23"/>
        </w:rPr>
        <w:t>&amp;</w:t>
      </w:r>
      <w:r>
        <w:rPr>
          <w:spacing w:val="-9"/>
          <w:w w:val="105"/>
          <w:sz w:val="23"/>
        </w:rPr>
        <w:t xml:space="preserve"> </w:t>
      </w:r>
      <w:r>
        <w:rPr>
          <w:spacing w:val="-3"/>
          <w:w w:val="105"/>
          <w:sz w:val="23"/>
        </w:rPr>
        <w:t>positive</w:t>
      </w:r>
      <w:r>
        <w:rPr>
          <w:spacing w:val="-30"/>
          <w:w w:val="105"/>
          <w:sz w:val="23"/>
        </w:rPr>
        <w:t xml:space="preserve"> </w:t>
      </w:r>
      <w:r>
        <w:rPr>
          <w:spacing w:val="-5"/>
          <w:w w:val="105"/>
          <w:sz w:val="23"/>
        </w:rPr>
        <w:t>charges</w:t>
      </w:r>
    </w:p>
    <w:p w:rsidR="00B141CF" w:rsidRDefault="009F45E6">
      <w:pPr>
        <w:pStyle w:val="ListParagraph"/>
        <w:numPr>
          <w:ilvl w:val="2"/>
          <w:numId w:val="45"/>
        </w:numPr>
        <w:tabs>
          <w:tab w:val="left" w:pos="916"/>
          <w:tab w:val="left" w:pos="917"/>
        </w:tabs>
        <w:ind w:left="916"/>
        <w:rPr>
          <w:sz w:val="23"/>
        </w:rPr>
      </w:pPr>
      <w:r>
        <w:rPr>
          <w:w w:val="105"/>
          <w:sz w:val="23"/>
        </w:rPr>
        <w:t xml:space="preserve">Describe </w:t>
      </w:r>
      <w:r>
        <w:rPr>
          <w:spacing w:val="-5"/>
          <w:w w:val="105"/>
          <w:sz w:val="23"/>
        </w:rPr>
        <w:t xml:space="preserve">the </w:t>
      </w:r>
      <w:r>
        <w:rPr>
          <w:w w:val="105"/>
          <w:sz w:val="23"/>
        </w:rPr>
        <w:t>laws of</w:t>
      </w:r>
      <w:r>
        <w:rPr>
          <w:spacing w:val="-25"/>
          <w:w w:val="105"/>
          <w:sz w:val="23"/>
        </w:rPr>
        <w:t xml:space="preserve"> </w:t>
      </w:r>
      <w:r>
        <w:rPr>
          <w:spacing w:val="-4"/>
          <w:w w:val="105"/>
          <w:sz w:val="23"/>
        </w:rPr>
        <w:t>electrostatics</w:t>
      </w:r>
    </w:p>
    <w:p w:rsidR="00B141CF" w:rsidRDefault="009F45E6">
      <w:pPr>
        <w:pStyle w:val="ListParagraph"/>
        <w:numPr>
          <w:ilvl w:val="2"/>
          <w:numId w:val="45"/>
        </w:numPr>
        <w:tabs>
          <w:tab w:val="left" w:pos="916"/>
          <w:tab w:val="left" w:pos="917"/>
        </w:tabs>
        <w:spacing w:before="17"/>
        <w:ind w:left="916"/>
        <w:rPr>
          <w:sz w:val="23"/>
        </w:rPr>
      </w:pPr>
      <w:r>
        <w:rPr>
          <w:w w:val="105"/>
          <w:sz w:val="23"/>
        </w:rPr>
        <w:t xml:space="preserve">Describe </w:t>
      </w:r>
      <w:r>
        <w:rPr>
          <w:spacing w:val="-5"/>
          <w:w w:val="105"/>
          <w:sz w:val="23"/>
        </w:rPr>
        <w:t xml:space="preserve">electrostatic </w:t>
      </w:r>
      <w:r>
        <w:rPr>
          <w:w w:val="105"/>
          <w:sz w:val="23"/>
        </w:rPr>
        <w:t xml:space="preserve">induction &amp; </w:t>
      </w:r>
      <w:r>
        <w:rPr>
          <w:spacing w:val="-4"/>
          <w:w w:val="105"/>
          <w:sz w:val="23"/>
        </w:rPr>
        <w:t>field</w:t>
      </w:r>
      <w:r>
        <w:rPr>
          <w:spacing w:val="-27"/>
          <w:w w:val="105"/>
          <w:sz w:val="23"/>
        </w:rPr>
        <w:t xml:space="preserve"> </w:t>
      </w:r>
      <w:r>
        <w:rPr>
          <w:spacing w:val="-5"/>
          <w:w w:val="105"/>
          <w:sz w:val="23"/>
        </w:rPr>
        <w:t>strength</w:t>
      </w:r>
    </w:p>
    <w:p w:rsidR="00B141CF" w:rsidRDefault="009F45E6">
      <w:pPr>
        <w:pStyle w:val="ListParagraph"/>
        <w:numPr>
          <w:ilvl w:val="2"/>
          <w:numId w:val="45"/>
        </w:numPr>
        <w:tabs>
          <w:tab w:val="left" w:pos="916"/>
          <w:tab w:val="left" w:pos="917"/>
        </w:tabs>
        <w:spacing w:before="17"/>
        <w:ind w:left="916"/>
        <w:rPr>
          <w:sz w:val="23"/>
        </w:rPr>
      </w:pPr>
      <w:r>
        <w:rPr>
          <w:w w:val="105"/>
          <w:sz w:val="23"/>
        </w:rPr>
        <w:t xml:space="preserve">Explain </w:t>
      </w:r>
      <w:r>
        <w:rPr>
          <w:spacing w:val="-5"/>
          <w:w w:val="105"/>
          <w:sz w:val="23"/>
        </w:rPr>
        <w:t xml:space="preserve">properties </w:t>
      </w:r>
      <w:r>
        <w:rPr>
          <w:w w:val="105"/>
          <w:sz w:val="23"/>
        </w:rPr>
        <w:t xml:space="preserve">of electric </w:t>
      </w:r>
      <w:r>
        <w:rPr>
          <w:spacing w:val="-3"/>
          <w:w w:val="105"/>
          <w:sz w:val="23"/>
        </w:rPr>
        <w:t xml:space="preserve">lines </w:t>
      </w:r>
      <w:r>
        <w:rPr>
          <w:w w:val="105"/>
          <w:sz w:val="23"/>
        </w:rPr>
        <w:t>of</w:t>
      </w:r>
      <w:r>
        <w:rPr>
          <w:spacing w:val="-43"/>
          <w:w w:val="105"/>
          <w:sz w:val="23"/>
        </w:rPr>
        <w:t xml:space="preserve"> </w:t>
      </w:r>
      <w:r>
        <w:rPr>
          <w:w w:val="105"/>
          <w:sz w:val="23"/>
        </w:rPr>
        <w:t>force</w:t>
      </w:r>
    </w:p>
    <w:p w:rsidR="00B141CF" w:rsidRDefault="009F45E6">
      <w:pPr>
        <w:pStyle w:val="ListParagraph"/>
        <w:numPr>
          <w:ilvl w:val="2"/>
          <w:numId w:val="45"/>
        </w:numPr>
        <w:tabs>
          <w:tab w:val="left" w:pos="916"/>
          <w:tab w:val="left" w:pos="917"/>
        </w:tabs>
        <w:ind w:left="916"/>
        <w:rPr>
          <w:sz w:val="23"/>
        </w:rPr>
      </w:pPr>
      <w:r>
        <w:rPr>
          <w:w w:val="105"/>
          <w:sz w:val="23"/>
        </w:rPr>
        <w:t>Compare</w:t>
      </w:r>
      <w:r>
        <w:rPr>
          <w:spacing w:val="-11"/>
          <w:w w:val="105"/>
          <w:sz w:val="23"/>
        </w:rPr>
        <w:t xml:space="preserve"> </w:t>
      </w:r>
      <w:r>
        <w:rPr>
          <w:w w:val="105"/>
          <w:sz w:val="23"/>
        </w:rPr>
        <w:t>between</w:t>
      </w:r>
      <w:r>
        <w:rPr>
          <w:spacing w:val="-3"/>
          <w:w w:val="105"/>
          <w:sz w:val="23"/>
        </w:rPr>
        <w:t xml:space="preserve"> electric</w:t>
      </w:r>
      <w:r>
        <w:rPr>
          <w:spacing w:val="-5"/>
          <w:w w:val="105"/>
          <w:sz w:val="23"/>
        </w:rPr>
        <w:t xml:space="preserve"> </w:t>
      </w:r>
      <w:r>
        <w:rPr>
          <w:spacing w:val="-3"/>
          <w:w w:val="105"/>
          <w:sz w:val="23"/>
        </w:rPr>
        <w:t>lines</w:t>
      </w:r>
      <w:r>
        <w:rPr>
          <w:spacing w:val="-8"/>
          <w:w w:val="105"/>
          <w:sz w:val="23"/>
        </w:rPr>
        <w:t xml:space="preserve"> </w:t>
      </w:r>
      <w:r>
        <w:rPr>
          <w:w w:val="105"/>
          <w:sz w:val="23"/>
        </w:rPr>
        <w:t>of</w:t>
      </w:r>
      <w:r>
        <w:rPr>
          <w:spacing w:val="-6"/>
          <w:w w:val="105"/>
          <w:sz w:val="23"/>
        </w:rPr>
        <w:t xml:space="preserve"> </w:t>
      </w:r>
      <w:r>
        <w:rPr>
          <w:w w:val="105"/>
          <w:sz w:val="23"/>
        </w:rPr>
        <w:t>force</w:t>
      </w:r>
      <w:r>
        <w:rPr>
          <w:spacing w:val="-10"/>
          <w:w w:val="105"/>
          <w:sz w:val="23"/>
        </w:rPr>
        <w:t xml:space="preserve"> </w:t>
      </w:r>
      <w:r>
        <w:rPr>
          <w:w w:val="105"/>
          <w:sz w:val="23"/>
        </w:rPr>
        <w:t>and</w:t>
      </w:r>
      <w:r>
        <w:rPr>
          <w:spacing w:val="-3"/>
          <w:w w:val="105"/>
          <w:sz w:val="23"/>
        </w:rPr>
        <w:t xml:space="preserve"> </w:t>
      </w:r>
      <w:r>
        <w:rPr>
          <w:spacing w:val="-6"/>
          <w:w w:val="105"/>
          <w:sz w:val="23"/>
        </w:rPr>
        <w:t>magnetic</w:t>
      </w:r>
      <w:r>
        <w:rPr>
          <w:spacing w:val="-9"/>
          <w:w w:val="105"/>
          <w:sz w:val="23"/>
        </w:rPr>
        <w:t xml:space="preserve"> </w:t>
      </w:r>
      <w:r>
        <w:rPr>
          <w:w w:val="105"/>
          <w:sz w:val="23"/>
        </w:rPr>
        <w:t>lines</w:t>
      </w:r>
      <w:r>
        <w:rPr>
          <w:spacing w:val="-4"/>
          <w:w w:val="105"/>
          <w:sz w:val="23"/>
        </w:rPr>
        <w:t xml:space="preserve"> </w:t>
      </w:r>
      <w:r>
        <w:rPr>
          <w:w w:val="105"/>
          <w:sz w:val="23"/>
        </w:rPr>
        <w:t>offorce</w:t>
      </w:r>
    </w:p>
    <w:p w:rsidR="00B141CF" w:rsidRDefault="009F45E6">
      <w:pPr>
        <w:pStyle w:val="ListParagraph"/>
        <w:numPr>
          <w:ilvl w:val="2"/>
          <w:numId w:val="45"/>
        </w:numPr>
        <w:tabs>
          <w:tab w:val="left" w:pos="916"/>
          <w:tab w:val="left" w:pos="917"/>
        </w:tabs>
        <w:ind w:left="916"/>
        <w:rPr>
          <w:sz w:val="23"/>
        </w:rPr>
      </w:pPr>
      <w:r>
        <w:rPr>
          <w:w w:val="105"/>
          <w:sz w:val="23"/>
        </w:rPr>
        <w:t xml:space="preserve">Describe </w:t>
      </w:r>
      <w:r>
        <w:rPr>
          <w:spacing w:val="-3"/>
          <w:w w:val="105"/>
          <w:sz w:val="23"/>
        </w:rPr>
        <w:t xml:space="preserve">dielectric </w:t>
      </w:r>
      <w:r>
        <w:rPr>
          <w:w w:val="105"/>
          <w:sz w:val="23"/>
        </w:rPr>
        <w:t xml:space="preserve">&amp; </w:t>
      </w:r>
      <w:r>
        <w:rPr>
          <w:spacing w:val="-3"/>
          <w:w w:val="105"/>
          <w:sz w:val="23"/>
        </w:rPr>
        <w:t xml:space="preserve">dielectric </w:t>
      </w:r>
      <w:r>
        <w:rPr>
          <w:spacing w:val="-5"/>
          <w:w w:val="105"/>
          <w:sz w:val="23"/>
        </w:rPr>
        <w:t>strength/dielectric</w:t>
      </w:r>
      <w:r>
        <w:rPr>
          <w:spacing w:val="-20"/>
          <w:w w:val="105"/>
          <w:sz w:val="23"/>
        </w:rPr>
        <w:t xml:space="preserve"> </w:t>
      </w:r>
      <w:r>
        <w:rPr>
          <w:spacing w:val="-3"/>
          <w:w w:val="105"/>
          <w:sz w:val="23"/>
        </w:rPr>
        <w:t>constant</w:t>
      </w:r>
    </w:p>
    <w:p w:rsidR="00B141CF" w:rsidRDefault="009F45E6">
      <w:pPr>
        <w:pStyle w:val="ListParagraph"/>
        <w:numPr>
          <w:ilvl w:val="2"/>
          <w:numId w:val="45"/>
        </w:numPr>
        <w:tabs>
          <w:tab w:val="left" w:pos="916"/>
          <w:tab w:val="left" w:pos="917"/>
        </w:tabs>
        <w:spacing w:before="16"/>
        <w:ind w:left="916"/>
        <w:rPr>
          <w:sz w:val="23"/>
        </w:rPr>
      </w:pPr>
      <w:r>
        <w:rPr>
          <w:w w:val="105"/>
          <w:sz w:val="23"/>
        </w:rPr>
        <w:t xml:space="preserve">Describe </w:t>
      </w:r>
      <w:r>
        <w:rPr>
          <w:spacing w:val="-5"/>
          <w:w w:val="105"/>
          <w:sz w:val="23"/>
        </w:rPr>
        <w:t xml:space="preserve">the </w:t>
      </w:r>
      <w:r>
        <w:rPr>
          <w:spacing w:val="-4"/>
          <w:w w:val="105"/>
          <w:sz w:val="23"/>
        </w:rPr>
        <w:t xml:space="preserve">importance </w:t>
      </w:r>
      <w:r>
        <w:rPr>
          <w:w w:val="105"/>
          <w:sz w:val="23"/>
        </w:rPr>
        <w:t xml:space="preserve">of </w:t>
      </w:r>
      <w:r>
        <w:rPr>
          <w:spacing w:val="-3"/>
          <w:w w:val="105"/>
          <w:sz w:val="23"/>
        </w:rPr>
        <w:t xml:space="preserve">dielectric </w:t>
      </w:r>
      <w:r>
        <w:rPr>
          <w:w w:val="105"/>
          <w:sz w:val="23"/>
        </w:rPr>
        <w:t xml:space="preserve">&amp; </w:t>
      </w:r>
      <w:r>
        <w:rPr>
          <w:spacing w:val="-3"/>
          <w:w w:val="105"/>
          <w:sz w:val="23"/>
        </w:rPr>
        <w:t>dielectric</w:t>
      </w:r>
      <w:r>
        <w:rPr>
          <w:spacing w:val="-19"/>
          <w:w w:val="105"/>
          <w:sz w:val="23"/>
        </w:rPr>
        <w:t xml:space="preserve"> </w:t>
      </w:r>
      <w:r>
        <w:rPr>
          <w:spacing w:val="-5"/>
          <w:w w:val="105"/>
          <w:sz w:val="23"/>
        </w:rPr>
        <w:t>strength</w:t>
      </w:r>
    </w:p>
    <w:p w:rsidR="00B141CF" w:rsidRDefault="009F45E6">
      <w:pPr>
        <w:pStyle w:val="ListParagraph"/>
        <w:numPr>
          <w:ilvl w:val="2"/>
          <w:numId w:val="45"/>
        </w:numPr>
        <w:tabs>
          <w:tab w:val="left" w:pos="916"/>
          <w:tab w:val="left" w:pos="917"/>
        </w:tabs>
        <w:spacing w:before="10"/>
        <w:ind w:left="916"/>
        <w:rPr>
          <w:sz w:val="23"/>
        </w:rPr>
      </w:pPr>
      <w:r>
        <w:rPr>
          <w:w w:val="105"/>
          <w:sz w:val="23"/>
        </w:rPr>
        <w:t xml:space="preserve">Describe </w:t>
      </w:r>
      <w:r>
        <w:rPr>
          <w:spacing w:val="-5"/>
          <w:w w:val="105"/>
          <w:sz w:val="23"/>
        </w:rPr>
        <w:t xml:space="preserve">capacitor </w:t>
      </w:r>
      <w:r>
        <w:rPr>
          <w:w w:val="105"/>
          <w:sz w:val="23"/>
        </w:rPr>
        <w:t>and</w:t>
      </w:r>
      <w:r>
        <w:rPr>
          <w:spacing w:val="-14"/>
          <w:w w:val="105"/>
          <w:sz w:val="23"/>
        </w:rPr>
        <w:t xml:space="preserve"> </w:t>
      </w:r>
      <w:r>
        <w:rPr>
          <w:spacing w:val="-5"/>
          <w:w w:val="105"/>
          <w:sz w:val="23"/>
        </w:rPr>
        <w:t>capacitance</w:t>
      </w:r>
    </w:p>
    <w:p w:rsidR="00B141CF" w:rsidRDefault="009F45E6">
      <w:pPr>
        <w:pStyle w:val="ListParagraph"/>
        <w:numPr>
          <w:ilvl w:val="2"/>
          <w:numId w:val="45"/>
        </w:numPr>
        <w:tabs>
          <w:tab w:val="left" w:pos="917"/>
        </w:tabs>
        <w:ind w:left="916"/>
        <w:rPr>
          <w:sz w:val="23"/>
        </w:rPr>
      </w:pPr>
      <w:r>
        <w:rPr>
          <w:w w:val="105"/>
          <w:sz w:val="23"/>
        </w:rPr>
        <w:t xml:space="preserve">Describe </w:t>
      </w:r>
      <w:r>
        <w:rPr>
          <w:spacing w:val="-5"/>
          <w:w w:val="105"/>
          <w:sz w:val="23"/>
        </w:rPr>
        <w:t>breakdown</w:t>
      </w:r>
      <w:r>
        <w:rPr>
          <w:spacing w:val="-16"/>
          <w:w w:val="105"/>
          <w:sz w:val="23"/>
        </w:rPr>
        <w:t xml:space="preserve"> </w:t>
      </w:r>
      <w:r>
        <w:rPr>
          <w:w w:val="105"/>
          <w:sz w:val="23"/>
        </w:rPr>
        <w:t>voltage</w:t>
      </w:r>
    </w:p>
    <w:p w:rsidR="00B141CF" w:rsidRDefault="009F45E6">
      <w:pPr>
        <w:pStyle w:val="ListParagraph"/>
        <w:numPr>
          <w:ilvl w:val="2"/>
          <w:numId w:val="45"/>
        </w:numPr>
        <w:tabs>
          <w:tab w:val="left" w:pos="917"/>
        </w:tabs>
        <w:spacing w:before="16"/>
        <w:ind w:left="916"/>
        <w:rPr>
          <w:sz w:val="23"/>
        </w:rPr>
      </w:pPr>
      <w:r>
        <w:rPr>
          <w:w w:val="105"/>
          <w:sz w:val="23"/>
        </w:rPr>
        <w:t xml:space="preserve">Describe </w:t>
      </w:r>
      <w:r>
        <w:rPr>
          <w:spacing w:val="-5"/>
          <w:w w:val="105"/>
          <w:sz w:val="23"/>
        </w:rPr>
        <w:t xml:space="preserve">the </w:t>
      </w:r>
      <w:r>
        <w:rPr>
          <w:spacing w:val="-4"/>
          <w:w w:val="105"/>
          <w:sz w:val="23"/>
        </w:rPr>
        <w:t xml:space="preserve">capacitance </w:t>
      </w:r>
      <w:r>
        <w:rPr>
          <w:w w:val="105"/>
          <w:sz w:val="23"/>
        </w:rPr>
        <w:t xml:space="preserve">of </w:t>
      </w:r>
      <w:r>
        <w:rPr>
          <w:spacing w:val="-3"/>
          <w:w w:val="105"/>
          <w:sz w:val="23"/>
        </w:rPr>
        <w:t xml:space="preserve">parallel </w:t>
      </w:r>
      <w:r>
        <w:rPr>
          <w:w w:val="105"/>
          <w:sz w:val="23"/>
        </w:rPr>
        <w:t>plate</w:t>
      </w:r>
      <w:r>
        <w:rPr>
          <w:spacing w:val="-39"/>
          <w:w w:val="105"/>
          <w:sz w:val="23"/>
        </w:rPr>
        <w:t xml:space="preserve"> </w:t>
      </w:r>
      <w:r>
        <w:rPr>
          <w:spacing w:val="-5"/>
          <w:w w:val="105"/>
          <w:sz w:val="23"/>
        </w:rPr>
        <w:t>capacitor</w:t>
      </w:r>
    </w:p>
    <w:p w:rsidR="00B141CF" w:rsidRDefault="009F45E6">
      <w:pPr>
        <w:pStyle w:val="ListParagraph"/>
        <w:numPr>
          <w:ilvl w:val="2"/>
          <w:numId w:val="45"/>
        </w:numPr>
        <w:tabs>
          <w:tab w:val="left" w:pos="917"/>
        </w:tabs>
        <w:ind w:left="916"/>
        <w:rPr>
          <w:sz w:val="23"/>
        </w:rPr>
      </w:pPr>
      <w:r>
        <w:rPr>
          <w:w w:val="105"/>
          <w:sz w:val="23"/>
        </w:rPr>
        <w:t xml:space="preserve">Describe </w:t>
      </w:r>
      <w:r>
        <w:rPr>
          <w:spacing w:val="-5"/>
          <w:w w:val="105"/>
          <w:sz w:val="23"/>
        </w:rPr>
        <w:t xml:space="preserve">types </w:t>
      </w:r>
      <w:r>
        <w:rPr>
          <w:w w:val="105"/>
          <w:sz w:val="23"/>
        </w:rPr>
        <w:t>of</w:t>
      </w:r>
      <w:r>
        <w:rPr>
          <w:spacing w:val="-23"/>
          <w:w w:val="105"/>
          <w:sz w:val="23"/>
        </w:rPr>
        <w:t xml:space="preserve"> </w:t>
      </w:r>
      <w:r>
        <w:rPr>
          <w:w w:val="105"/>
          <w:sz w:val="23"/>
        </w:rPr>
        <w:t>capacitors</w:t>
      </w:r>
    </w:p>
    <w:p w:rsidR="00B141CF" w:rsidRDefault="009F45E6">
      <w:pPr>
        <w:pStyle w:val="ListParagraph"/>
        <w:numPr>
          <w:ilvl w:val="2"/>
          <w:numId w:val="45"/>
        </w:numPr>
        <w:tabs>
          <w:tab w:val="left" w:pos="917"/>
        </w:tabs>
        <w:spacing w:before="10"/>
        <w:ind w:left="916"/>
        <w:rPr>
          <w:sz w:val="23"/>
        </w:rPr>
      </w:pPr>
      <w:r>
        <w:rPr>
          <w:w w:val="105"/>
          <w:sz w:val="23"/>
        </w:rPr>
        <w:t xml:space="preserve">Describe </w:t>
      </w:r>
      <w:r>
        <w:rPr>
          <w:spacing w:val="-5"/>
          <w:w w:val="105"/>
          <w:sz w:val="23"/>
        </w:rPr>
        <w:t xml:space="preserve">the </w:t>
      </w:r>
      <w:r>
        <w:rPr>
          <w:w w:val="105"/>
          <w:sz w:val="23"/>
        </w:rPr>
        <w:t>use of</w:t>
      </w:r>
      <w:r>
        <w:rPr>
          <w:spacing w:val="-22"/>
          <w:w w:val="105"/>
          <w:sz w:val="23"/>
        </w:rPr>
        <w:t xml:space="preserve"> </w:t>
      </w:r>
      <w:r>
        <w:rPr>
          <w:spacing w:val="-4"/>
          <w:w w:val="105"/>
          <w:sz w:val="23"/>
        </w:rPr>
        <w:t>capacitors</w:t>
      </w:r>
    </w:p>
    <w:p w:rsidR="00B141CF" w:rsidRPr="006462B9" w:rsidRDefault="009F45E6" w:rsidP="006462B9">
      <w:pPr>
        <w:pStyle w:val="ListParagraph"/>
        <w:numPr>
          <w:ilvl w:val="2"/>
          <w:numId w:val="45"/>
        </w:numPr>
        <w:tabs>
          <w:tab w:val="left" w:pos="917"/>
        </w:tabs>
        <w:spacing w:before="7"/>
        <w:ind w:left="142" w:firstLine="0"/>
        <w:rPr>
          <w:sz w:val="24"/>
        </w:rPr>
      </w:pPr>
      <w:r w:rsidRPr="006462B9">
        <w:rPr>
          <w:spacing w:val="-2"/>
          <w:w w:val="105"/>
          <w:sz w:val="23"/>
        </w:rPr>
        <w:t>Calculate</w:t>
      </w:r>
      <w:r w:rsidRPr="006462B9">
        <w:rPr>
          <w:spacing w:val="-4"/>
          <w:w w:val="105"/>
          <w:sz w:val="23"/>
        </w:rPr>
        <w:t xml:space="preserve"> </w:t>
      </w:r>
      <w:r w:rsidRPr="006462B9">
        <w:rPr>
          <w:spacing w:val="-5"/>
          <w:w w:val="105"/>
          <w:sz w:val="23"/>
        </w:rPr>
        <w:t>the</w:t>
      </w:r>
      <w:r w:rsidRPr="006462B9">
        <w:rPr>
          <w:spacing w:val="-4"/>
          <w:w w:val="105"/>
          <w:sz w:val="23"/>
        </w:rPr>
        <w:t xml:space="preserve"> </w:t>
      </w:r>
      <w:r w:rsidRPr="006462B9">
        <w:rPr>
          <w:w w:val="105"/>
          <w:sz w:val="23"/>
        </w:rPr>
        <w:t>total</w:t>
      </w:r>
      <w:r w:rsidRPr="006462B9">
        <w:rPr>
          <w:spacing w:val="-11"/>
          <w:w w:val="105"/>
          <w:sz w:val="23"/>
        </w:rPr>
        <w:t xml:space="preserve"> </w:t>
      </w:r>
      <w:r w:rsidRPr="006462B9">
        <w:rPr>
          <w:spacing w:val="-4"/>
          <w:w w:val="105"/>
          <w:sz w:val="23"/>
        </w:rPr>
        <w:t>capacitance</w:t>
      </w:r>
      <w:r w:rsidRPr="006462B9">
        <w:rPr>
          <w:spacing w:val="-9"/>
          <w:w w:val="105"/>
          <w:sz w:val="23"/>
        </w:rPr>
        <w:t xml:space="preserve"> </w:t>
      </w:r>
      <w:r w:rsidRPr="006462B9">
        <w:rPr>
          <w:w w:val="105"/>
          <w:sz w:val="23"/>
        </w:rPr>
        <w:t>in</w:t>
      </w:r>
      <w:r w:rsidRPr="006462B9">
        <w:rPr>
          <w:spacing w:val="-2"/>
          <w:w w:val="105"/>
          <w:sz w:val="23"/>
        </w:rPr>
        <w:t xml:space="preserve"> </w:t>
      </w:r>
      <w:r w:rsidRPr="006462B9">
        <w:rPr>
          <w:spacing w:val="-3"/>
          <w:w w:val="105"/>
          <w:sz w:val="23"/>
        </w:rPr>
        <w:t>series</w:t>
      </w:r>
      <w:r w:rsidRPr="006462B9">
        <w:rPr>
          <w:spacing w:val="-12"/>
          <w:w w:val="105"/>
          <w:sz w:val="23"/>
        </w:rPr>
        <w:t xml:space="preserve"> </w:t>
      </w:r>
      <w:r w:rsidRPr="006462B9">
        <w:rPr>
          <w:w w:val="105"/>
          <w:sz w:val="23"/>
        </w:rPr>
        <w:t>in</w:t>
      </w:r>
      <w:r w:rsidRPr="006462B9">
        <w:rPr>
          <w:spacing w:val="-1"/>
          <w:w w:val="105"/>
          <w:sz w:val="23"/>
        </w:rPr>
        <w:t xml:space="preserve"> </w:t>
      </w:r>
      <w:r w:rsidRPr="006462B9">
        <w:rPr>
          <w:spacing w:val="-3"/>
          <w:w w:val="105"/>
          <w:sz w:val="23"/>
        </w:rPr>
        <w:t>parallel</w:t>
      </w:r>
      <w:r w:rsidRPr="006462B9">
        <w:rPr>
          <w:spacing w:val="-14"/>
          <w:w w:val="105"/>
          <w:sz w:val="23"/>
        </w:rPr>
        <w:t xml:space="preserve"> </w:t>
      </w:r>
      <w:r w:rsidRPr="006462B9">
        <w:rPr>
          <w:w w:val="105"/>
          <w:sz w:val="23"/>
        </w:rPr>
        <w:t>and</w:t>
      </w:r>
      <w:r w:rsidRPr="006462B9">
        <w:rPr>
          <w:spacing w:val="-23"/>
          <w:w w:val="105"/>
          <w:sz w:val="23"/>
        </w:rPr>
        <w:t xml:space="preserve"> </w:t>
      </w:r>
      <w:r w:rsidRPr="006462B9">
        <w:rPr>
          <w:spacing w:val="-4"/>
          <w:w w:val="105"/>
          <w:sz w:val="23"/>
        </w:rPr>
        <w:t>series-parallel</w:t>
      </w:r>
      <w:r w:rsidR="006462B9">
        <w:rPr>
          <w:spacing w:val="-4"/>
          <w:w w:val="105"/>
          <w:sz w:val="23"/>
        </w:rPr>
        <w:t xml:space="preserve"> combination</w:t>
      </w:r>
    </w:p>
    <w:p w:rsidR="00B141CF" w:rsidRDefault="009F45E6">
      <w:pPr>
        <w:pStyle w:val="ListParagraph"/>
        <w:numPr>
          <w:ilvl w:val="2"/>
          <w:numId w:val="45"/>
        </w:numPr>
        <w:tabs>
          <w:tab w:val="left" w:pos="917"/>
        </w:tabs>
        <w:spacing w:before="0"/>
        <w:ind w:left="916"/>
        <w:rPr>
          <w:sz w:val="23"/>
        </w:rPr>
      </w:pPr>
      <w:r>
        <w:rPr>
          <w:w w:val="105"/>
          <w:sz w:val="23"/>
        </w:rPr>
        <w:t xml:space="preserve">Explain </w:t>
      </w:r>
      <w:r>
        <w:rPr>
          <w:spacing w:val="-5"/>
          <w:w w:val="105"/>
          <w:sz w:val="23"/>
        </w:rPr>
        <w:t xml:space="preserve">the </w:t>
      </w:r>
      <w:r>
        <w:rPr>
          <w:spacing w:val="-2"/>
          <w:w w:val="105"/>
          <w:sz w:val="23"/>
        </w:rPr>
        <w:t xml:space="preserve">energy </w:t>
      </w:r>
      <w:r>
        <w:rPr>
          <w:spacing w:val="-3"/>
          <w:w w:val="105"/>
          <w:sz w:val="23"/>
        </w:rPr>
        <w:t xml:space="preserve">stored </w:t>
      </w:r>
      <w:r>
        <w:rPr>
          <w:w w:val="105"/>
          <w:sz w:val="23"/>
        </w:rPr>
        <w:t>in</w:t>
      </w:r>
      <w:r>
        <w:rPr>
          <w:spacing w:val="-19"/>
          <w:w w:val="105"/>
          <w:sz w:val="23"/>
        </w:rPr>
        <w:t xml:space="preserve"> </w:t>
      </w:r>
      <w:r>
        <w:rPr>
          <w:spacing w:val="-5"/>
          <w:w w:val="105"/>
          <w:sz w:val="23"/>
        </w:rPr>
        <w:t>capacitor</w:t>
      </w:r>
    </w:p>
    <w:p w:rsidR="00B141CF" w:rsidRDefault="009F45E6">
      <w:pPr>
        <w:pStyle w:val="ListParagraph"/>
        <w:numPr>
          <w:ilvl w:val="2"/>
          <w:numId w:val="45"/>
        </w:numPr>
        <w:tabs>
          <w:tab w:val="left" w:pos="917"/>
        </w:tabs>
        <w:spacing w:before="17"/>
        <w:ind w:left="916"/>
        <w:rPr>
          <w:sz w:val="23"/>
        </w:rPr>
      </w:pPr>
      <w:r>
        <w:rPr>
          <w:w w:val="105"/>
          <w:sz w:val="23"/>
        </w:rPr>
        <w:t>Describe</w:t>
      </w:r>
      <w:r>
        <w:rPr>
          <w:spacing w:val="-6"/>
          <w:w w:val="105"/>
          <w:sz w:val="23"/>
        </w:rPr>
        <w:t xml:space="preserve"> </w:t>
      </w:r>
      <w:r>
        <w:rPr>
          <w:spacing w:val="-5"/>
          <w:w w:val="105"/>
          <w:sz w:val="23"/>
        </w:rPr>
        <w:t xml:space="preserve">the </w:t>
      </w:r>
      <w:r w:rsidR="006462B9">
        <w:rPr>
          <w:w w:val="105"/>
          <w:sz w:val="23"/>
        </w:rPr>
        <w:t>color</w:t>
      </w:r>
      <w:r>
        <w:rPr>
          <w:spacing w:val="-5"/>
          <w:w w:val="105"/>
          <w:sz w:val="23"/>
        </w:rPr>
        <w:t xml:space="preserve"> coding,</w:t>
      </w:r>
      <w:r>
        <w:rPr>
          <w:spacing w:val="-15"/>
          <w:w w:val="105"/>
          <w:sz w:val="23"/>
        </w:rPr>
        <w:t xml:space="preserve"> </w:t>
      </w:r>
      <w:r>
        <w:rPr>
          <w:w w:val="105"/>
          <w:sz w:val="23"/>
        </w:rPr>
        <w:t>tolerance</w:t>
      </w:r>
      <w:r>
        <w:rPr>
          <w:spacing w:val="-6"/>
          <w:w w:val="105"/>
          <w:sz w:val="23"/>
        </w:rPr>
        <w:t xml:space="preserve"> </w:t>
      </w:r>
      <w:r>
        <w:rPr>
          <w:spacing w:val="-3"/>
          <w:w w:val="105"/>
          <w:sz w:val="23"/>
        </w:rPr>
        <w:t>and</w:t>
      </w:r>
      <w:r>
        <w:rPr>
          <w:spacing w:val="-2"/>
          <w:w w:val="105"/>
          <w:sz w:val="23"/>
        </w:rPr>
        <w:t xml:space="preserve"> </w:t>
      </w:r>
      <w:r>
        <w:rPr>
          <w:spacing w:val="-5"/>
          <w:w w:val="105"/>
          <w:sz w:val="23"/>
        </w:rPr>
        <w:t>voltage</w:t>
      </w:r>
      <w:r>
        <w:rPr>
          <w:spacing w:val="-12"/>
          <w:w w:val="105"/>
          <w:sz w:val="23"/>
        </w:rPr>
        <w:t xml:space="preserve"> </w:t>
      </w:r>
      <w:r>
        <w:rPr>
          <w:w w:val="105"/>
          <w:sz w:val="23"/>
        </w:rPr>
        <w:t>rating</w:t>
      </w:r>
      <w:r>
        <w:rPr>
          <w:spacing w:val="-3"/>
          <w:w w:val="105"/>
          <w:sz w:val="23"/>
        </w:rPr>
        <w:t xml:space="preserve"> </w:t>
      </w:r>
      <w:r>
        <w:rPr>
          <w:w w:val="105"/>
          <w:sz w:val="23"/>
        </w:rPr>
        <w:t>of</w:t>
      </w:r>
      <w:r>
        <w:rPr>
          <w:spacing w:val="-26"/>
          <w:w w:val="105"/>
          <w:sz w:val="23"/>
        </w:rPr>
        <w:t xml:space="preserve"> </w:t>
      </w:r>
      <w:r>
        <w:rPr>
          <w:spacing w:val="-5"/>
          <w:w w:val="105"/>
          <w:sz w:val="23"/>
        </w:rPr>
        <w:t>capacitors</w:t>
      </w:r>
    </w:p>
    <w:p w:rsidR="00B141CF" w:rsidRDefault="009F45E6">
      <w:pPr>
        <w:pStyle w:val="ListParagraph"/>
        <w:numPr>
          <w:ilvl w:val="2"/>
          <w:numId w:val="45"/>
        </w:numPr>
        <w:tabs>
          <w:tab w:val="left" w:pos="917"/>
        </w:tabs>
        <w:ind w:left="916"/>
        <w:rPr>
          <w:sz w:val="23"/>
        </w:rPr>
      </w:pPr>
      <w:r>
        <w:rPr>
          <w:w w:val="105"/>
          <w:sz w:val="23"/>
        </w:rPr>
        <w:t xml:space="preserve">Describe </w:t>
      </w:r>
      <w:r>
        <w:rPr>
          <w:spacing w:val="-5"/>
          <w:w w:val="105"/>
          <w:sz w:val="23"/>
        </w:rPr>
        <w:t xml:space="preserve">the </w:t>
      </w:r>
      <w:r>
        <w:rPr>
          <w:spacing w:val="-3"/>
          <w:w w:val="105"/>
          <w:sz w:val="23"/>
        </w:rPr>
        <w:t xml:space="preserve">troubles </w:t>
      </w:r>
      <w:r>
        <w:rPr>
          <w:w w:val="105"/>
          <w:sz w:val="23"/>
        </w:rPr>
        <w:t>in</w:t>
      </w:r>
      <w:r>
        <w:rPr>
          <w:spacing w:val="-18"/>
          <w:w w:val="105"/>
          <w:sz w:val="23"/>
        </w:rPr>
        <w:t xml:space="preserve"> </w:t>
      </w:r>
      <w:r>
        <w:rPr>
          <w:spacing w:val="-4"/>
          <w:w w:val="105"/>
          <w:sz w:val="23"/>
        </w:rPr>
        <w:t>capacitors</w:t>
      </w:r>
    </w:p>
    <w:p w:rsidR="00B141CF" w:rsidRDefault="00B141CF">
      <w:pPr>
        <w:rPr>
          <w:sz w:val="23"/>
        </w:rPr>
        <w:sectPr w:rsidR="00B141CF">
          <w:pgSz w:w="12240" w:h="16340"/>
          <w:pgMar w:top="700" w:right="640" w:bottom="1480" w:left="1240" w:header="0" w:footer="1294" w:gutter="0"/>
          <w:cols w:num="2" w:space="720" w:equalWidth="0">
            <w:col w:w="1636" w:space="40"/>
            <w:col w:w="8684"/>
          </w:cols>
        </w:sectPr>
      </w:pPr>
    </w:p>
    <w:p w:rsidR="00B141CF" w:rsidRDefault="00B141CF">
      <w:pPr>
        <w:pStyle w:val="BodyText"/>
        <w:spacing w:before="2"/>
        <w:ind w:left="0" w:firstLine="0"/>
        <w:rPr>
          <w:sz w:val="16"/>
        </w:rPr>
      </w:pPr>
    </w:p>
    <w:p w:rsidR="00B141CF" w:rsidRDefault="009F45E6">
      <w:pPr>
        <w:pStyle w:val="Heading1"/>
        <w:numPr>
          <w:ilvl w:val="0"/>
          <w:numId w:val="45"/>
        </w:numPr>
        <w:tabs>
          <w:tab w:val="left" w:pos="1151"/>
          <w:tab w:val="left" w:pos="1152"/>
        </w:tabs>
        <w:spacing w:before="97"/>
        <w:ind w:left="1151" w:hanging="721"/>
      </w:pPr>
      <w:r>
        <w:rPr>
          <w:w w:val="105"/>
        </w:rPr>
        <w:t>AC</w:t>
      </w:r>
      <w:r>
        <w:rPr>
          <w:spacing w:val="-10"/>
          <w:w w:val="105"/>
        </w:rPr>
        <w:t xml:space="preserve"> </w:t>
      </w:r>
      <w:r>
        <w:rPr>
          <w:w w:val="105"/>
        </w:rPr>
        <w:t>FUNDAMENTALS.</w:t>
      </w:r>
    </w:p>
    <w:p w:rsidR="00B141CF" w:rsidRDefault="009F45E6" w:rsidP="006462B9">
      <w:pPr>
        <w:pStyle w:val="ListParagraph"/>
        <w:numPr>
          <w:ilvl w:val="1"/>
          <w:numId w:val="45"/>
        </w:numPr>
        <w:ind w:left="2552" w:hanging="722"/>
        <w:rPr>
          <w:sz w:val="23"/>
        </w:rPr>
      </w:pPr>
      <w:r>
        <w:rPr>
          <w:spacing w:val="-3"/>
          <w:w w:val="105"/>
          <w:sz w:val="23"/>
        </w:rPr>
        <w:t xml:space="preserve">Understand </w:t>
      </w:r>
      <w:r>
        <w:rPr>
          <w:w w:val="105"/>
          <w:sz w:val="23"/>
        </w:rPr>
        <w:t>A.C</w:t>
      </w:r>
      <w:r>
        <w:rPr>
          <w:spacing w:val="-13"/>
          <w:w w:val="105"/>
          <w:sz w:val="23"/>
        </w:rPr>
        <w:t xml:space="preserve"> </w:t>
      </w:r>
      <w:r>
        <w:rPr>
          <w:spacing w:val="-5"/>
          <w:w w:val="105"/>
          <w:sz w:val="23"/>
        </w:rPr>
        <w:t>Waveform</w:t>
      </w:r>
    </w:p>
    <w:p w:rsidR="00B141CF" w:rsidRDefault="009F45E6">
      <w:pPr>
        <w:pStyle w:val="ListParagraph"/>
        <w:numPr>
          <w:ilvl w:val="2"/>
          <w:numId w:val="45"/>
        </w:numPr>
        <w:tabs>
          <w:tab w:val="left" w:pos="2592"/>
          <w:tab w:val="left" w:pos="2593"/>
        </w:tabs>
        <w:spacing w:before="17"/>
        <w:ind w:hanging="735"/>
        <w:rPr>
          <w:sz w:val="23"/>
        </w:rPr>
      </w:pPr>
      <w:r>
        <w:rPr>
          <w:w w:val="105"/>
          <w:sz w:val="23"/>
        </w:rPr>
        <w:t>Describe</w:t>
      </w:r>
      <w:r>
        <w:rPr>
          <w:spacing w:val="-6"/>
          <w:w w:val="105"/>
          <w:sz w:val="23"/>
        </w:rPr>
        <w:t xml:space="preserve"> </w:t>
      </w:r>
      <w:r>
        <w:rPr>
          <w:spacing w:val="-3"/>
          <w:w w:val="105"/>
          <w:sz w:val="23"/>
        </w:rPr>
        <w:t>sine</w:t>
      </w:r>
      <w:r>
        <w:rPr>
          <w:spacing w:val="-5"/>
          <w:w w:val="105"/>
          <w:sz w:val="23"/>
        </w:rPr>
        <w:t xml:space="preserve"> </w:t>
      </w:r>
      <w:r>
        <w:rPr>
          <w:w w:val="105"/>
          <w:sz w:val="23"/>
        </w:rPr>
        <w:t>wave</w:t>
      </w:r>
      <w:r>
        <w:rPr>
          <w:spacing w:val="-4"/>
          <w:w w:val="105"/>
          <w:sz w:val="23"/>
        </w:rPr>
        <w:t xml:space="preserve"> </w:t>
      </w:r>
      <w:r>
        <w:rPr>
          <w:spacing w:val="-6"/>
          <w:w w:val="105"/>
          <w:sz w:val="23"/>
        </w:rPr>
        <w:t>(cycle,</w:t>
      </w:r>
      <w:r>
        <w:rPr>
          <w:spacing w:val="-15"/>
          <w:w w:val="105"/>
          <w:sz w:val="23"/>
        </w:rPr>
        <w:t xml:space="preserve"> </w:t>
      </w:r>
      <w:r>
        <w:rPr>
          <w:w w:val="105"/>
          <w:sz w:val="23"/>
        </w:rPr>
        <w:t>wave</w:t>
      </w:r>
      <w:r>
        <w:rPr>
          <w:spacing w:val="-6"/>
          <w:w w:val="105"/>
          <w:sz w:val="23"/>
        </w:rPr>
        <w:t xml:space="preserve"> </w:t>
      </w:r>
      <w:r>
        <w:rPr>
          <w:spacing w:val="-3"/>
          <w:w w:val="105"/>
          <w:sz w:val="23"/>
        </w:rPr>
        <w:t>length,</w:t>
      </w:r>
      <w:r>
        <w:rPr>
          <w:spacing w:val="-7"/>
          <w:w w:val="105"/>
          <w:sz w:val="23"/>
        </w:rPr>
        <w:t xml:space="preserve"> </w:t>
      </w:r>
      <w:r>
        <w:rPr>
          <w:spacing w:val="-4"/>
          <w:w w:val="105"/>
          <w:sz w:val="23"/>
        </w:rPr>
        <w:t>period,</w:t>
      </w:r>
      <w:r>
        <w:rPr>
          <w:spacing w:val="-16"/>
          <w:w w:val="105"/>
          <w:sz w:val="23"/>
        </w:rPr>
        <w:t xml:space="preserve"> </w:t>
      </w:r>
      <w:r>
        <w:rPr>
          <w:spacing w:val="-4"/>
          <w:w w:val="105"/>
          <w:sz w:val="23"/>
        </w:rPr>
        <w:t>frequency</w:t>
      </w:r>
      <w:r>
        <w:rPr>
          <w:spacing w:val="-10"/>
          <w:w w:val="105"/>
          <w:sz w:val="23"/>
        </w:rPr>
        <w:t xml:space="preserve"> </w:t>
      </w:r>
      <w:r>
        <w:rPr>
          <w:w w:val="105"/>
          <w:sz w:val="23"/>
        </w:rPr>
        <w:t>and</w:t>
      </w:r>
      <w:r>
        <w:rPr>
          <w:spacing w:val="-11"/>
          <w:w w:val="105"/>
          <w:sz w:val="23"/>
        </w:rPr>
        <w:t xml:space="preserve"> </w:t>
      </w:r>
      <w:r>
        <w:rPr>
          <w:w w:val="105"/>
          <w:sz w:val="23"/>
        </w:rPr>
        <w:t>their</w:t>
      </w:r>
      <w:r>
        <w:rPr>
          <w:spacing w:val="-25"/>
          <w:w w:val="105"/>
          <w:sz w:val="23"/>
        </w:rPr>
        <w:t xml:space="preserve"> </w:t>
      </w:r>
      <w:r>
        <w:rPr>
          <w:spacing w:val="-2"/>
          <w:w w:val="105"/>
          <w:sz w:val="23"/>
        </w:rPr>
        <w:t>units)</w:t>
      </w:r>
    </w:p>
    <w:p w:rsidR="00B141CF" w:rsidRDefault="009F45E6">
      <w:pPr>
        <w:pStyle w:val="ListParagraph"/>
        <w:numPr>
          <w:ilvl w:val="2"/>
          <w:numId w:val="45"/>
        </w:numPr>
        <w:tabs>
          <w:tab w:val="left" w:pos="2592"/>
          <w:tab w:val="left" w:pos="2593"/>
        </w:tabs>
        <w:spacing w:before="16"/>
        <w:rPr>
          <w:sz w:val="23"/>
        </w:rPr>
      </w:pPr>
      <w:r>
        <w:rPr>
          <w:w w:val="105"/>
          <w:sz w:val="23"/>
        </w:rPr>
        <w:t>Draw</w:t>
      </w:r>
      <w:r>
        <w:rPr>
          <w:spacing w:val="-4"/>
          <w:w w:val="105"/>
          <w:sz w:val="23"/>
        </w:rPr>
        <w:t xml:space="preserve"> </w:t>
      </w:r>
      <w:r>
        <w:rPr>
          <w:w w:val="105"/>
          <w:sz w:val="23"/>
        </w:rPr>
        <w:t>AC</w:t>
      </w:r>
      <w:r>
        <w:rPr>
          <w:spacing w:val="-5"/>
          <w:w w:val="105"/>
          <w:sz w:val="23"/>
        </w:rPr>
        <w:t xml:space="preserve"> </w:t>
      </w:r>
      <w:r>
        <w:rPr>
          <w:w w:val="105"/>
          <w:sz w:val="23"/>
        </w:rPr>
        <w:t>sine</w:t>
      </w:r>
      <w:r>
        <w:rPr>
          <w:spacing w:val="-3"/>
          <w:w w:val="105"/>
          <w:sz w:val="23"/>
        </w:rPr>
        <w:t xml:space="preserve"> </w:t>
      </w:r>
      <w:r>
        <w:rPr>
          <w:spacing w:val="-4"/>
          <w:w w:val="105"/>
          <w:sz w:val="23"/>
        </w:rPr>
        <w:t>waveform</w:t>
      </w:r>
      <w:r>
        <w:rPr>
          <w:spacing w:val="-10"/>
          <w:w w:val="105"/>
          <w:sz w:val="23"/>
        </w:rPr>
        <w:t xml:space="preserve"> </w:t>
      </w:r>
      <w:r>
        <w:rPr>
          <w:spacing w:val="-4"/>
          <w:w w:val="105"/>
          <w:sz w:val="23"/>
        </w:rPr>
        <w:t>(sinusoidal,</w:t>
      </w:r>
      <w:r>
        <w:rPr>
          <w:spacing w:val="-12"/>
          <w:w w:val="105"/>
          <w:sz w:val="23"/>
        </w:rPr>
        <w:t xml:space="preserve"> </w:t>
      </w:r>
      <w:r>
        <w:rPr>
          <w:w w:val="105"/>
          <w:sz w:val="23"/>
        </w:rPr>
        <w:t>square,</w:t>
      </w:r>
      <w:r>
        <w:rPr>
          <w:spacing w:val="-6"/>
          <w:w w:val="105"/>
          <w:sz w:val="23"/>
        </w:rPr>
        <w:t xml:space="preserve"> </w:t>
      </w:r>
      <w:r>
        <w:rPr>
          <w:w w:val="105"/>
          <w:sz w:val="23"/>
        </w:rPr>
        <w:t>saw</w:t>
      </w:r>
      <w:r>
        <w:rPr>
          <w:spacing w:val="-31"/>
          <w:w w:val="105"/>
          <w:sz w:val="23"/>
        </w:rPr>
        <w:t xml:space="preserve"> </w:t>
      </w:r>
      <w:r>
        <w:rPr>
          <w:w w:val="105"/>
          <w:sz w:val="23"/>
        </w:rPr>
        <w:t>tooth)</w:t>
      </w:r>
    </w:p>
    <w:p w:rsidR="00B141CF" w:rsidRDefault="009F45E6">
      <w:pPr>
        <w:pStyle w:val="ListParagraph"/>
        <w:numPr>
          <w:ilvl w:val="2"/>
          <w:numId w:val="45"/>
        </w:numPr>
        <w:tabs>
          <w:tab w:val="left" w:pos="2592"/>
          <w:tab w:val="left" w:pos="2593"/>
        </w:tabs>
        <w:spacing w:line="249" w:lineRule="auto"/>
        <w:ind w:right="434"/>
        <w:rPr>
          <w:sz w:val="23"/>
        </w:rPr>
      </w:pPr>
      <w:r>
        <w:rPr>
          <w:w w:val="105"/>
          <w:sz w:val="23"/>
        </w:rPr>
        <w:t>Describe</w:t>
      </w:r>
      <w:r>
        <w:rPr>
          <w:spacing w:val="-15"/>
          <w:w w:val="105"/>
          <w:sz w:val="23"/>
        </w:rPr>
        <w:t xml:space="preserve"> </w:t>
      </w:r>
      <w:r>
        <w:rPr>
          <w:spacing w:val="-5"/>
          <w:w w:val="105"/>
          <w:sz w:val="23"/>
        </w:rPr>
        <w:t>Instantaneous</w:t>
      </w:r>
      <w:r>
        <w:rPr>
          <w:spacing w:val="-21"/>
          <w:w w:val="105"/>
          <w:sz w:val="23"/>
        </w:rPr>
        <w:t xml:space="preserve"> </w:t>
      </w:r>
      <w:r>
        <w:rPr>
          <w:w w:val="105"/>
          <w:sz w:val="23"/>
        </w:rPr>
        <w:t>value,</w:t>
      </w:r>
      <w:r>
        <w:rPr>
          <w:spacing w:val="-24"/>
          <w:w w:val="105"/>
          <w:sz w:val="23"/>
        </w:rPr>
        <w:t xml:space="preserve"> </w:t>
      </w:r>
      <w:r>
        <w:rPr>
          <w:w w:val="105"/>
          <w:sz w:val="23"/>
        </w:rPr>
        <w:t>peak</w:t>
      </w:r>
      <w:r>
        <w:rPr>
          <w:spacing w:val="-13"/>
          <w:w w:val="105"/>
          <w:sz w:val="23"/>
        </w:rPr>
        <w:t xml:space="preserve"> </w:t>
      </w:r>
      <w:r>
        <w:rPr>
          <w:spacing w:val="-5"/>
          <w:w w:val="105"/>
          <w:sz w:val="23"/>
        </w:rPr>
        <w:t>value,</w:t>
      </w:r>
      <w:r>
        <w:rPr>
          <w:spacing w:val="-25"/>
          <w:w w:val="105"/>
          <w:sz w:val="23"/>
        </w:rPr>
        <w:t xml:space="preserve"> </w:t>
      </w:r>
      <w:r>
        <w:rPr>
          <w:spacing w:val="-3"/>
          <w:w w:val="105"/>
          <w:sz w:val="23"/>
        </w:rPr>
        <w:t>average</w:t>
      </w:r>
      <w:r>
        <w:rPr>
          <w:spacing w:val="-25"/>
          <w:w w:val="105"/>
          <w:sz w:val="23"/>
        </w:rPr>
        <w:t xml:space="preserve"> </w:t>
      </w:r>
      <w:r>
        <w:rPr>
          <w:w w:val="105"/>
          <w:sz w:val="23"/>
        </w:rPr>
        <w:t>value,</w:t>
      </w:r>
      <w:r>
        <w:rPr>
          <w:spacing w:val="-18"/>
          <w:w w:val="105"/>
          <w:sz w:val="23"/>
        </w:rPr>
        <w:t xml:space="preserve"> </w:t>
      </w:r>
      <w:r>
        <w:rPr>
          <w:w w:val="105"/>
          <w:sz w:val="23"/>
        </w:rPr>
        <w:t>r.m.s.</w:t>
      </w:r>
      <w:r>
        <w:rPr>
          <w:spacing w:val="-24"/>
          <w:w w:val="105"/>
          <w:sz w:val="23"/>
        </w:rPr>
        <w:t xml:space="preserve"> </w:t>
      </w:r>
      <w:r>
        <w:rPr>
          <w:w w:val="105"/>
          <w:sz w:val="23"/>
        </w:rPr>
        <w:t>value,</w:t>
      </w:r>
      <w:r>
        <w:rPr>
          <w:spacing w:val="-17"/>
          <w:w w:val="105"/>
          <w:sz w:val="23"/>
        </w:rPr>
        <w:t xml:space="preserve"> </w:t>
      </w:r>
      <w:r>
        <w:rPr>
          <w:spacing w:val="-6"/>
          <w:w w:val="105"/>
          <w:sz w:val="23"/>
        </w:rPr>
        <w:t xml:space="preserve">effective </w:t>
      </w:r>
      <w:r>
        <w:rPr>
          <w:w w:val="105"/>
          <w:sz w:val="23"/>
        </w:rPr>
        <w:t xml:space="preserve">value and </w:t>
      </w:r>
      <w:r>
        <w:rPr>
          <w:spacing w:val="-3"/>
          <w:w w:val="105"/>
          <w:sz w:val="23"/>
        </w:rPr>
        <w:t>their</w:t>
      </w:r>
      <w:r>
        <w:rPr>
          <w:spacing w:val="-25"/>
          <w:w w:val="105"/>
          <w:sz w:val="23"/>
        </w:rPr>
        <w:t xml:space="preserve"> </w:t>
      </w:r>
      <w:r>
        <w:rPr>
          <w:spacing w:val="-5"/>
          <w:w w:val="105"/>
          <w:sz w:val="23"/>
        </w:rPr>
        <w:t>inter-relation</w:t>
      </w:r>
    </w:p>
    <w:p w:rsidR="00B141CF" w:rsidRDefault="009F45E6">
      <w:pPr>
        <w:pStyle w:val="ListParagraph"/>
        <w:numPr>
          <w:ilvl w:val="2"/>
          <w:numId w:val="45"/>
        </w:numPr>
        <w:tabs>
          <w:tab w:val="left" w:pos="2592"/>
          <w:tab w:val="left" w:pos="2593"/>
        </w:tabs>
        <w:spacing w:before="5"/>
        <w:rPr>
          <w:sz w:val="23"/>
        </w:rPr>
      </w:pPr>
      <w:r>
        <w:rPr>
          <w:w w:val="105"/>
          <w:sz w:val="23"/>
        </w:rPr>
        <w:t xml:space="preserve">Describe </w:t>
      </w:r>
      <w:r>
        <w:rPr>
          <w:spacing w:val="-4"/>
          <w:w w:val="105"/>
          <w:sz w:val="23"/>
        </w:rPr>
        <w:t xml:space="preserve">Audio </w:t>
      </w:r>
      <w:r>
        <w:rPr>
          <w:w w:val="105"/>
          <w:sz w:val="23"/>
        </w:rPr>
        <w:t xml:space="preserve">&amp; </w:t>
      </w:r>
      <w:r>
        <w:rPr>
          <w:spacing w:val="-3"/>
          <w:w w:val="105"/>
          <w:sz w:val="23"/>
        </w:rPr>
        <w:t xml:space="preserve">Radio </w:t>
      </w:r>
      <w:r>
        <w:rPr>
          <w:spacing w:val="-5"/>
          <w:w w:val="105"/>
          <w:sz w:val="23"/>
        </w:rPr>
        <w:t xml:space="preserve">frequencies </w:t>
      </w:r>
      <w:r>
        <w:rPr>
          <w:w w:val="105"/>
          <w:sz w:val="23"/>
        </w:rPr>
        <w:t xml:space="preserve">and </w:t>
      </w:r>
      <w:r>
        <w:rPr>
          <w:spacing w:val="-3"/>
          <w:w w:val="105"/>
          <w:sz w:val="23"/>
        </w:rPr>
        <w:t>their</w:t>
      </w:r>
      <w:r>
        <w:rPr>
          <w:spacing w:val="-37"/>
          <w:w w:val="105"/>
          <w:sz w:val="23"/>
        </w:rPr>
        <w:t xml:space="preserve"> </w:t>
      </w:r>
      <w:r>
        <w:rPr>
          <w:spacing w:val="-4"/>
          <w:w w:val="105"/>
          <w:sz w:val="23"/>
        </w:rPr>
        <w:t>wavelengths</w:t>
      </w:r>
    </w:p>
    <w:p w:rsidR="00B141CF" w:rsidRDefault="009F45E6">
      <w:pPr>
        <w:pStyle w:val="ListParagraph"/>
        <w:numPr>
          <w:ilvl w:val="2"/>
          <w:numId w:val="45"/>
        </w:numPr>
        <w:tabs>
          <w:tab w:val="left" w:pos="2592"/>
          <w:tab w:val="left" w:pos="2593"/>
        </w:tabs>
        <w:rPr>
          <w:sz w:val="23"/>
        </w:rPr>
      </w:pPr>
      <w:r>
        <w:rPr>
          <w:w w:val="105"/>
          <w:sz w:val="23"/>
        </w:rPr>
        <w:t xml:space="preserve">Draw the </w:t>
      </w:r>
      <w:r>
        <w:rPr>
          <w:spacing w:val="-4"/>
          <w:w w:val="105"/>
          <w:sz w:val="23"/>
        </w:rPr>
        <w:t xml:space="preserve">electromagnetic </w:t>
      </w:r>
      <w:r>
        <w:rPr>
          <w:w w:val="105"/>
          <w:sz w:val="23"/>
        </w:rPr>
        <w:t>wave</w:t>
      </w:r>
      <w:r>
        <w:rPr>
          <w:spacing w:val="-29"/>
          <w:w w:val="105"/>
          <w:sz w:val="23"/>
        </w:rPr>
        <w:t xml:space="preserve"> </w:t>
      </w:r>
      <w:r>
        <w:rPr>
          <w:spacing w:val="-4"/>
          <w:w w:val="105"/>
          <w:sz w:val="23"/>
        </w:rPr>
        <w:t>spectrum</w:t>
      </w:r>
    </w:p>
    <w:p w:rsidR="00B141CF" w:rsidRDefault="009F45E6">
      <w:pPr>
        <w:pStyle w:val="ListParagraph"/>
        <w:numPr>
          <w:ilvl w:val="2"/>
          <w:numId w:val="45"/>
        </w:numPr>
        <w:tabs>
          <w:tab w:val="left" w:pos="2592"/>
          <w:tab w:val="left" w:pos="2593"/>
        </w:tabs>
        <w:spacing w:before="10"/>
        <w:rPr>
          <w:sz w:val="23"/>
        </w:rPr>
      </w:pPr>
      <w:r>
        <w:rPr>
          <w:w w:val="105"/>
          <w:sz w:val="23"/>
        </w:rPr>
        <w:t xml:space="preserve">Define harmonic </w:t>
      </w:r>
      <w:r>
        <w:rPr>
          <w:spacing w:val="-3"/>
          <w:w w:val="105"/>
          <w:sz w:val="23"/>
        </w:rPr>
        <w:t xml:space="preserve">and </w:t>
      </w:r>
      <w:r>
        <w:rPr>
          <w:spacing w:val="-4"/>
          <w:w w:val="105"/>
          <w:sz w:val="23"/>
        </w:rPr>
        <w:t>fundamental</w:t>
      </w:r>
      <w:r>
        <w:rPr>
          <w:spacing w:val="-31"/>
          <w:w w:val="105"/>
          <w:sz w:val="23"/>
        </w:rPr>
        <w:t xml:space="preserve"> </w:t>
      </w:r>
      <w:r>
        <w:rPr>
          <w:spacing w:val="-3"/>
          <w:w w:val="105"/>
          <w:sz w:val="23"/>
        </w:rPr>
        <w:t>wave.</w:t>
      </w:r>
    </w:p>
    <w:p w:rsidR="00B141CF" w:rsidRDefault="00B141CF">
      <w:pPr>
        <w:pStyle w:val="BodyText"/>
        <w:spacing w:before="2"/>
        <w:ind w:left="0" w:firstLine="0"/>
        <w:rPr>
          <w:sz w:val="25"/>
        </w:rPr>
      </w:pPr>
    </w:p>
    <w:p w:rsidR="00B141CF" w:rsidRDefault="009F45E6">
      <w:pPr>
        <w:pStyle w:val="ListParagraph"/>
        <w:numPr>
          <w:ilvl w:val="1"/>
          <w:numId w:val="45"/>
        </w:numPr>
        <w:tabs>
          <w:tab w:val="left" w:pos="1872"/>
          <w:tab w:val="left" w:pos="1873"/>
        </w:tabs>
        <w:spacing w:before="0"/>
        <w:ind w:hanging="722"/>
        <w:rPr>
          <w:sz w:val="23"/>
        </w:rPr>
      </w:pPr>
      <w:r>
        <w:rPr>
          <w:spacing w:val="-3"/>
          <w:w w:val="105"/>
          <w:sz w:val="23"/>
        </w:rPr>
        <w:t xml:space="preserve">Understand </w:t>
      </w:r>
      <w:r>
        <w:rPr>
          <w:w w:val="105"/>
          <w:sz w:val="23"/>
        </w:rPr>
        <w:t>AC</w:t>
      </w:r>
      <w:r>
        <w:rPr>
          <w:spacing w:val="-13"/>
          <w:w w:val="105"/>
          <w:sz w:val="23"/>
        </w:rPr>
        <w:t xml:space="preserve"> </w:t>
      </w:r>
      <w:r>
        <w:rPr>
          <w:w w:val="105"/>
          <w:sz w:val="23"/>
        </w:rPr>
        <w:t>circuits</w:t>
      </w:r>
    </w:p>
    <w:p w:rsidR="00B141CF" w:rsidRDefault="009F45E6">
      <w:pPr>
        <w:pStyle w:val="ListParagraph"/>
        <w:numPr>
          <w:ilvl w:val="2"/>
          <w:numId w:val="45"/>
        </w:numPr>
        <w:tabs>
          <w:tab w:val="left" w:pos="2592"/>
          <w:tab w:val="left" w:pos="2593"/>
        </w:tabs>
        <w:spacing w:before="16"/>
        <w:rPr>
          <w:sz w:val="23"/>
        </w:rPr>
      </w:pPr>
      <w:r>
        <w:rPr>
          <w:w w:val="105"/>
          <w:sz w:val="23"/>
        </w:rPr>
        <w:t xml:space="preserve">Describe AC </w:t>
      </w:r>
      <w:r>
        <w:rPr>
          <w:spacing w:val="-5"/>
          <w:w w:val="105"/>
          <w:sz w:val="23"/>
        </w:rPr>
        <w:t>through</w:t>
      </w:r>
      <w:r>
        <w:rPr>
          <w:spacing w:val="-19"/>
          <w:w w:val="105"/>
          <w:sz w:val="23"/>
        </w:rPr>
        <w:t xml:space="preserve"> </w:t>
      </w:r>
      <w:r>
        <w:rPr>
          <w:spacing w:val="-4"/>
          <w:w w:val="105"/>
          <w:sz w:val="23"/>
        </w:rPr>
        <w:t>resistors</w:t>
      </w:r>
    </w:p>
    <w:p w:rsidR="00B141CF" w:rsidRDefault="009F45E6">
      <w:pPr>
        <w:pStyle w:val="ListParagraph"/>
        <w:numPr>
          <w:ilvl w:val="2"/>
          <w:numId w:val="45"/>
        </w:numPr>
        <w:tabs>
          <w:tab w:val="left" w:pos="2592"/>
          <w:tab w:val="left" w:pos="2593"/>
        </w:tabs>
        <w:spacing w:before="10"/>
        <w:rPr>
          <w:sz w:val="23"/>
        </w:rPr>
      </w:pPr>
      <w:r>
        <w:rPr>
          <w:w w:val="105"/>
          <w:sz w:val="23"/>
        </w:rPr>
        <w:t xml:space="preserve">Describe phase angle, </w:t>
      </w:r>
      <w:r>
        <w:rPr>
          <w:spacing w:val="-5"/>
          <w:w w:val="105"/>
          <w:sz w:val="23"/>
        </w:rPr>
        <w:t xml:space="preserve">in </w:t>
      </w:r>
      <w:r>
        <w:rPr>
          <w:spacing w:val="-3"/>
          <w:w w:val="105"/>
          <w:sz w:val="23"/>
        </w:rPr>
        <w:t xml:space="preserve">phase </w:t>
      </w:r>
      <w:r>
        <w:rPr>
          <w:w w:val="105"/>
          <w:sz w:val="23"/>
        </w:rPr>
        <w:t>&amp; out of</w:t>
      </w:r>
      <w:r>
        <w:rPr>
          <w:spacing w:val="-38"/>
          <w:w w:val="105"/>
          <w:sz w:val="23"/>
        </w:rPr>
        <w:t xml:space="preserve"> </w:t>
      </w:r>
      <w:r>
        <w:rPr>
          <w:w w:val="105"/>
          <w:sz w:val="23"/>
        </w:rPr>
        <w:t>phase</w:t>
      </w:r>
      <w:r w:rsidR="006462B9">
        <w:rPr>
          <w:w w:val="105"/>
          <w:sz w:val="23"/>
        </w:rPr>
        <w:t xml:space="preserve"> </w:t>
      </w:r>
      <w:r>
        <w:rPr>
          <w:w w:val="105"/>
          <w:sz w:val="23"/>
        </w:rPr>
        <w:t>waves</w:t>
      </w:r>
    </w:p>
    <w:p w:rsidR="00B141CF" w:rsidRDefault="009F45E6">
      <w:pPr>
        <w:pStyle w:val="ListParagraph"/>
        <w:numPr>
          <w:ilvl w:val="2"/>
          <w:numId w:val="45"/>
        </w:numPr>
        <w:tabs>
          <w:tab w:val="left" w:pos="2592"/>
          <w:tab w:val="left" w:pos="2593"/>
        </w:tabs>
        <w:rPr>
          <w:sz w:val="23"/>
        </w:rPr>
      </w:pPr>
      <w:r>
        <w:rPr>
          <w:w w:val="105"/>
          <w:sz w:val="23"/>
        </w:rPr>
        <w:t xml:space="preserve">Describe phase </w:t>
      </w:r>
      <w:r>
        <w:rPr>
          <w:spacing w:val="-3"/>
          <w:w w:val="105"/>
          <w:sz w:val="23"/>
        </w:rPr>
        <w:t xml:space="preserve">lag, lead </w:t>
      </w:r>
      <w:r>
        <w:rPr>
          <w:w w:val="105"/>
          <w:sz w:val="23"/>
        </w:rPr>
        <w:t>&amp; power</w:t>
      </w:r>
      <w:r>
        <w:rPr>
          <w:spacing w:val="-49"/>
          <w:w w:val="105"/>
          <w:sz w:val="23"/>
        </w:rPr>
        <w:t xml:space="preserve"> </w:t>
      </w:r>
      <w:r>
        <w:rPr>
          <w:w w:val="105"/>
          <w:sz w:val="23"/>
        </w:rPr>
        <w:t>factor</w:t>
      </w:r>
    </w:p>
    <w:p w:rsidR="00B141CF" w:rsidRDefault="009F45E6">
      <w:pPr>
        <w:pStyle w:val="ListParagraph"/>
        <w:numPr>
          <w:ilvl w:val="2"/>
          <w:numId w:val="45"/>
        </w:numPr>
        <w:tabs>
          <w:tab w:val="left" w:pos="2592"/>
          <w:tab w:val="left" w:pos="2593"/>
        </w:tabs>
        <w:spacing w:before="17"/>
        <w:rPr>
          <w:sz w:val="23"/>
        </w:rPr>
      </w:pPr>
      <w:r>
        <w:rPr>
          <w:spacing w:val="-2"/>
          <w:w w:val="105"/>
          <w:sz w:val="23"/>
        </w:rPr>
        <w:t xml:space="preserve">Calculate </w:t>
      </w:r>
      <w:r>
        <w:rPr>
          <w:spacing w:val="-5"/>
          <w:w w:val="105"/>
          <w:sz w:val="23"/>
        </w:rPr>
        <w:t>voltage,</w:t>
      </w:r>
      <w:r>
        <w:rPr>
          <w:spacing w:val="-14"/>
          <w:w w:val="105"/>
          <w:sz w:val="23"/>
        </w:rPr>
        <w:t xml:space="preserve"> </w:t>
      </w:r>
      <w:r>
        <w:rPr>
          <w:spacing w:val="-3"/>
          <w:w w:val="105"/>
          <w:sz w:val="23"/>
        </w:rPr>
        <w:t>current</w:t>
      </w:r>
      <w:r>
        <w:rPr>
          <w:spacing w:val="-12"/>
          <w:w w:val="105"/>
          <w:sz w:val="23"/>
        </w:rPr>
        <w:t xml:space="preserve"> </w:t>
      </w:r>
      <w:r>
        <w:rPr>
          <w:w w:val="105"/>
          <w:sz w:val="23"/>
        </w:rPr>
        <w:t>&amp;</w:t>
      </w:r>
      <w:r>
        <w:rPr>
          <w:spacing w:val="-3"/>
          <w:w w:val="105"/>
          <w:sz w:val="23"/>
        </w:rPr>
        <w:t xml:space="preserve"> </w:t>
      </w:r>
      <w:r>
        <w:rPr>
          <w:w w:val="105"/>
          <w:sz w:val="23"/>
        </w:rPr>
        <w:t>power(v,i,w)</w:t>
      </w:r>
      <w:r>
        <w:rPr>
          <w:spacing w:val="-6"/>
          <w:w w:val="105"/>
          <w:sz w:val="23"/>
        </w:rPr>
        <w:t xml:space="preserve"> </w:t>
      </w:r>
      <w:r>
        <w:rPr>
          <w:w w:val="105"/>
          <w:sz w:val="23"/>
        </w:rPr>
        <w:t>for</w:t>
      </w:r>
      <w:r>
        <w:rPr>
          <w:spacing w:val="-3"/>
          <w:w w:val="105"/>
          <w:sz w:val="23"/>
        </w:rPr>
        <w:t xml:space="preserve"> </w:t>
      </w:r>
      <w:r>
        <w:rPr>
          <w:spacing w:val="-5"/>
          <w:w w:val="105"/>
          <w:sz w:val="23"/>
        </w:rPr>
        <w:t>resistive</w:t>
      </w:r>
      <w:r>
        <w:rPr>
          <w:spacing w:val="-30"/>
          <w:w w:val="105"/>
          <w:sz w:val="23"/>
        </w:rPr>
        <w:t xml:space="preserve"> </w:t>
      </w:r>
      <w:r>
        <w:rPr>
          <w:spacing w:val="-3"/>
          <w:w w:val="105"/>
          <w:sz w:val="23"/>
        </w:rPr>
        <w:t>circuit</w:t>
      </w:r>
    </w:p>
    <w:p w:rsidR="00B141CF" w:rsidRDefault="009F45E6">
      <w:pPr>
        <w:pStyle w:val="ListParagraph"/>
        <w:numPr>
          <w:ilvl w:val="2"/>
          <w:numId w:val="45"/>
        </w:numPr>
        <w:tabs>
          <w:tab w:val="left" w:pos="2592"/>
          <w:tab w:val="left" w:pos="2593"/>
        </w:tabs>
        <w:ind w:hanging="735"/>
        <w:rPr>
          <w:sz w:val="23"/>
        </w:rPr>
      </w:pPr>
      <w:r>
        <w:rPr>
          <w:w w:val="105"/>
          <w:sz w:val="23"/>
        </w:rPr>
        <w:t>Describe</w:t>
      </w:r>
      <w:r>
        <w:rPr>
          <w:spacing w:val="-6"/>
          <w:w w:val="105"/>
          <w:sz w:val="23"/>
        </w:rPr>
        <w:t xml:space="preserve"> </w:t>
      </w:r>
      <w:r>
        <w:rPr>
          <w:w w:val="105"/>
          <w:sz w:val="23"/>
        </w:rPr>
        <w:t>AC</w:t>
      </w:r>
      <w:r>
        <w:rPr>
          <w:spacing w:val="-8"/>
          <w:w w:val="105"/>
          <w:sz w:val="23"/>
        </w:rPr>
        <w:t xml:space="preserve"> </w:t>
      </w:r>
      <w:r>
        <w:rPr>
          <w:spacing w:val="-5"/>
          <w:w w:val="105"/>
          <w:sz w:val="23"/>
        </w:rPr>
        <w:t xml:space="preserve">through </w:t>
      </w:r>
      <w:r>
        <w:rPr>
          <w:spacing w:val="-4"/>
          <w:w w:val="105"/>
          <w:sz w:val="23"/>
        </w:rPr>
        <w:t>inductance</w:t>
      </w:r>
      <w:r>
        <w:rPr>
          <w:spacing w:val="-10"/>
          <w:w w:val="105"/>
          <w:sz w:val="23"/>
        </w:rPr>
        <w:t xml:space="preserve"> </w:t>
      </w:r>
      <w:r>
        <w:rPr>
          <w:w w:val="105"/>
          <w:sz w:val="23"/>
        </w:rPr>
        <w:t>using</w:t>
      </w:r>
      <w:r>
        <w:rPr>
          <w:spacing w:val="-12"/>
          <w:w w:val="105"/>
          <w:sz w:val="23"/>
        </w:rPr>
        <w:t xml:space="preserve"> </w:t>
      </w:r>
      <w:r>
        <w:rPr>
          <w:w w:val="105"/>
          <w:sz w:val="23"/>
        </w:rPr>
        <w:t>waveforms</w:t>
      </w:r>
      <w:r>
        <w:rPr>
          <w:spacing w:val="-14"/>
          <w:w w:val="105"/>
          <w:sz w:val="23"/>
        </w:rPr>
        <w:t xml:space="preserve"> </w:t>
      </w:r>
      <w:r>
        <w:rPr>
          <w:w w:val="105"/>
          <w:sz w:val="23"/>
        </w:rPr>
        <w:t>and</w:t>
      </w:r>
      <w:r>
        <w:rPr>
          <w:spacing w:val="-12"/>
          <w:w w:val="105"/>
          <w:sz w:val="23"/>
        </w:rPr>
        <w:t xml:space="preserve"> </w:t>
      </w:r>
      <w:r>
        <w:rPr>
          <w:w w:val="105"/>
          <w:sz w:val="23"/>
        </w:rPr>
        <w:t>phasor</w:t>
      </w:r>
      <w:r>
        <w:rPr>
          <w:spacing w:val="-31"/>
          <w:w w:val="105"/>
          <w:sz w:val="23"/>
        </w:rPr>
        <w:t xml:space="preserve"> </w:t>
      </w:r>
      <w:r>
        <w:rPr>
          <w:spacing w:val="-4"/>
          <w:w w:val="105"/>
          <w:sz w:val="23"/>
        </w:rPr>
        <w:t>diagram</w:t>
      </w:r>
    </w:p>
    <w:p w:rsidR="00B141CF" w:rsidRDefault="009F45E6">
      <w:pPr>
        <w:pStyle w:val="ListParagraph"/>
        <w:numPr>
          <w:ilvl w:val="2"/>
          <w:numId w:val="45"/>
        </w:numPr>
        <w:tabs>
          <w:tab w:val="left" w:pos="2592"/>
          <w:tab w:val="left" w:pos="2593"/>
        </w:tabs>
        <w:rPr>
          <w:sz w:val="23"/>
        </w:rPr>
      </w:pPr>
      <w:r>
        <w:rPr>
          <w:w w:val="105"/>
          <w:sz w:val="23"/>
        </w:rPr>
        <w:t xml:space="preserve">Define </w:t>
      </w:r>
      <w:r w:rsidR="00FD1885">
        <w:rPr>
          <w:w w:val="105"/>
          <w:sz w:val="23"/>
        </w:rPr>
        <w:t>self-</w:t>
      </w:r>
      <w:r w:rsidR="00FD1885">
        <w:rPr>
          <w:spacing w:val="-3"/>
          <w:w w:val="105"/>
          <w:sz w:val="23"/>
        </w:rPr>
        <w:t>inductance</w:t>
      </w:r>
      <w:r>
        <w:rPr>
          <w:spacing w:val="-3"/>
          <w:w w:val="105"/>
          <w:sz w:val="23"/>
        </w:rPr>
        <w:t xml:space="preserve"> </w:t>
      </w:r>
      <w:r>
        <w:rPr>
          <w:w w:val="105"/>
          <w:sz w:val="23"/>
        </w:rPr>
        <w:t xml:space="preserve">&amp; </w:t>
      </w:r>
      <w:r w:rsidR="008C5352">
        <w:rPr>
          <w:w w:val="105"/>
          <w:sz w:val="23"/>
        </w:rPr>
        <w:t>self</w:t>
      </w:r>
      <w:r w:rsidR="008C5352">
        <w:rPr>
          <w:spacing w:val="-27"/>
          <w:w w:val="105"/>
          <w:sz w:val="23"/>
        </w:rPr>
        <w:t>-</w:t>
      </w:r>
      <w:r w:rsidR="008C5352">
        <w:rPr>
          <w:w w:val="105"/>
          <w:sz w:val="23"/>
        </w:rPr>
        <w:t>induced</w:t>
      </w:r>
      <w:r w:rsidR="006462B9">
        <w:rPr>
          <w:w w:val="105"/>
          <w:sz w:val="23"/>
        </w:rPr>
        <w:t xml:space="preserve"> </w:t>
      </w:r>
      <w:r>
        <w:rPr>
          <w:w w:val="105"/>
          <w:sz w:val="23"/>
        </w:rPr>
        <w:t>voltage</w:t>
      </w:r>
    </w:p>
    <w:p w:rsidR="00B141CF" w:rsidRDefault="009F45E6">
      <w:pPr>
        <w:pStyle w:val="ListParagraph"/>
        <w:numPr>
          <w:ilvl w:val="2"/>
          <w:numId w:val="45"/>
        </w:numPr>
        <w:tabs>
          <w:tab w:val="left" w:pos="2592"/>
          <w:tab w:val="left" w:pos="2593"/>
        </w:tabs>
        <w:spacing w:before="16" w:line="247" w:lineRule="auto"/>
        <w:ind w:right="866"/>
        <w:rPr>
          <w:sz w:val="23"/>
        </w:rPr>
      </w:pPr>
      <w:r>
        <w:rPr>
          <w:w w:val="105"/>
          <w:sz w:val="23"/>
        </w:rPr>
        <w:t>Explain</w:t>
      </w:r>
      <w:r>
        <w:rPr>
          <w:spacing w:val="-14"/>
          <w:w w:val="105"/>
          <w:sz w:val="23"/>
        </w:rPr>
        <w:t xml:space="preserve"> </w:t>
      </w:r>
      <w:r>
        <w:rPr>
          <w:spacing w:val="-3"/>
          <w:w w:val="105"/>
          <w:sz w:val="23"/>
        </w:rPr>
        <w:t>inductive</w:t>
      </w:r>
      <w:r>
        <w:rPr>
          <w:spacing w:val="-14"/>
          <w:w w:val="105"/>
          <w:sz w:val="23"/>
        </w:rPr>
        <w:t xml:space="preserve"> </w:t>
      </w:r>
      <w:r>
        <w:rPr>
          <w:spacing w:val="-5"/>
          <w:w w:val="105"/>
          <w:sz w:val="23"/>
        </w:rPr>
        <w:t>reactance</w:t>
      </w:r>
      <w:r>
        <w:rPr>
          <w:spacing w:val="-20"/>
          <w:w w:val="105"/>
          <w:sz w:val="23"/>
        </w:rPr>
        <w:t xml:space="preserve"> </w:t>
      </w:r>
      <w:r>
        <w:rPr>
          <w:spacing w:val="-3"/>
          <w:w w:val="105"/>
          <w:sz w:val="23"/>
        </w:rPr>
        <w:t>(X</w:t>
      </w:r>
      <w:r>
        <w:rPr>
          <w:spacing w:val="-3"/>
          <w:w w:val="105"/>
          <w:sz w:val="23"/>
          <w:vertAlign w:val="subscript"/>
        </w:rPr>
        <w:t>L</w:t>
      </w:r>
      <w:r>
        <w:rPr>
          <w:spacing w:val="-3"/>
          <w:w w:val="105"/>
          <w:sz w:val="23"/>
        </w:rPr>
        <w:t>=2πfL),</w:t>
      </w:r>
      <w:r>
        <w:rPr>
          <w:spacing w:val="-22"/>
          <w:w w:val="105"/>
          <w:sz w:val="23"/>
        </w:rPr>
        <w:t xml:space="preserve"> </w:t>
      </w:r>
      <w:r>
        <w:rPr>
          <w:w w:val="105"/>
          <w:sz w:val="23"/>
        </w:rPr>
        <w:t>phase</w:t>
      </w:r>
      <w:r>
        <w:rPr>
          <w:spacing w:val="-15"/>
          <w:w w:val="105"/>
          <w:sz w:val="23"/>
        </w:rPr>
        <w:t xml:space="preserve"> </w:t>
      </w:r>
      <w:r>
        <w:rPr>
          <w:spacing w:val="-3"/>
          <w:w w:val="105"/>
          <w:sz w:val="23"/>
        </w:rPr>
        <w:t>relation</w:t>
      </w:r>
      <w:r>
        <w:rPr>
          <w:spacing w:val="-19"/>
          <w:w w:val="105"/>
          <w:sz w:val="23"/>
        </w:rPr>
        <w:t xml:space="preserve"> </w:t>
      </w:r>
      <w:r>
        <w:rPr>
          <w:w w:val="105"/>
          <w:sz w:val="23"/>
        </w:rPr>
        <w:t>between</w:t>
      </w:r>
      <w:r>
        <w:rPr>
          <w:spacing w:val="-11"/>
          <w:w w:val="105"/>
          <w:sz w:val="23"/>
        </w:rPr>
        <w:t xml:space="preserve"> </w:t>
      </w:r>
      <w:r>
        <w:rPr>
          <w:spacing w:val="-5"/>
          <w:w w:val="105"/>
          <w:sz w:val="23"/>
        </w:rPr>
        <w:t>voltage</w:t>
      </w:r>
      <w:r>
        <w:rPr>
          <w:spacing w:val="18"/>
          <w:w w:val="105"/>
          <w:sz w:val="23"/>
        </w:rPr>
        <w:t xml:space="preserve"> </w:t>
      </w:r>
      <w:r>
        <w:rPr>
          <w:w w:val="105"/>
          <w:sz w:val="23"/>
        </w:rPr>
        <w:t xml:space="preserve">&amp; </w:t>
      </w:r>
      <w:r>
        <w:rPr>
          <w:spacing w:val="-4"/>
          <w:w w:val="105"/>
          <w:sz w:val="23"/>
        </w:rPr>
        <w:t>current</w:t>
      </w:r>
    </w:p>
    <w:p w:rsidR="00B141CF" w:rsidRDefault="006462B9">
      <w:pPr>
        <w:pStyle w:val="ListParagraph"/>
        <w:numPr>
          <w:ilvl w:val="2"/>
          <w:numId w:val="45"/>
        </w:numPr>
        <w:tabs>
          <w:tab w:val="left" w:pos="2592"/>
          <w:tab w:val="left" w:pos="2593"/>
        </w:tabs>
        <w:spacing w:before="3"/>
        <w:rPr>
          <w:sz w:val="23"/>
        </w:rPr>
      </w:pPr>
      <w:r>
        <w:rPr>
          <w:w w:val="105"/>
          <w:sz w:val="23"/>
        </w:rPr>
        <w:t>Draw its phaso</w:t>
      </w:r>
      <w:r w:rsidR="009F45E6">
        <w:rPr>
          <w:w w:val="105"/>
          <w:sz w:val="23"/>
        </w:rPr>
        <w:t>r</w:t>
      </w:r>
      <w:r w:rsidR="009F45E6">
        <w:rPr>
          <w:spacing w:val="-29"/>
          <w:w w:val="105"/>
          <w:sz w:val="23"/>
        </w:rPr>
        <w:t xml:space="preserve"> </w:t>
      </w:r>
      <w:r w:rsidR="009F45E6">
        <w:rPr>
          <w:spacing w:val="-4"/>
          <w:w w:val="105"/>
          <w:sz w:val="23"/>
        </w:rPr>
        <w:t>diagram</w:t>
      </w:r>
    </w:p>
    <w:p w:rsidR="00B141CF" w:rsidRDefault="009F45E6">
      <w:pPr>
        <w:pStyle w:val="ListParagraph"/>
        <w:numPr>
          <w:ilvl w:val="2"/>
          <w:numId w:val="45"/>
        </w:numPr>
        <w:tabs>
          <w:tab w:val="left" w:pos="2592"/>
          <w:tab w:val="left" w:pos="2593"/>
        </w:tabs>
        <w:spacing w:before="17"/>
        <w:rPr>
          <w:sz w:val="23"/>
        </w:rPr>
      </w:pPr>
      <w:r>
        <w:rPr>
          <w:spacing w:val="-2"/>
          <w:w w:val="105"/>
          <w:sz w:val="23"/>
        </w:rPr>
        <w:t xml:space="preserve">Calculate </w:t>
      </w:r>
      <w:r>
        <w:rPr>
          <w:w w:val="105"/>
          <w:sz w:val="23"/>
        </w:rPr>
        <w:t xml:space="preserve">power for </w:t>
      </w:r>
      <w:r>
        <w:rPr>
          <w:spacing w:val="-3"/>
          <w:w w:val="105"/>
          <w:sz w:val="23"/>
        </w:rPr>
        <w:t>pure</w:t>
      </w:r>
      <w:r>
        <w:rPr>
          <w:spacing w:val="-41"/>
          <w:w w:val="105"/>
          <w:sz w:val="23"/>
        </w:rPr>
        <w:t xml:space="preserve"> </w:t>
      </w:r>
      <w:r>
        <w:rPr>
          <w:w w:val="105"/>
          <w:sz w:val="23"/>
        </w:rPr>
        <w:t>inductor</w:t>
      </w:r>
    </w:p>
    <w:p w:rsidR="00B141CF" w:rsidRDefault="009F45E6">
      <w:pPr>
        <w:pStyle w:val="ListParagraph"/>
        <w:numPr>
          <w:ilvl w:val="2"/>
          <w:numId w:val="45"/>
        </w:numPr>
        <w:tabs>
          <w:tab w:val="left" w:pos="2593"/>
        </w:tabs>
        <w:rPr>
          <w:sz w:val="23"/>
        </w:rPr>
      </w:pPr>
      <w:r>
        <w:rPr>
          <w:w w:val="105"/>
          <w:sz w:val="23"/>
        </w:rPr>
        <w:t xml:space="preserve">Explain AC </w:t>
      </w:r>
      <w:r>
        <w:rPr>
          <w:spacing w:val="-5"/>
          <w:w w:val="105"/>
          <w:sz w:val="23"/>
        </w:rPr>
        <w:t xml:space="preserve">through </w:t>
      </w:r>
      <w:r>
        <w:rPr>
          <w:w w:val="105"/>
          <w:sz w:val="23"/>
        </w:rPr>
        <w:t>R-L series</w:t>
      </w:r>
      <w:r>
        <w:rPr>
          <w:spacing w:val="-42"/>
          <w:w w:val="105"/>
          <w:sz w:val="23"/>
        </w:rPr>
        <w:t xml:space="preserve"> </w:t>
      </w:r>
      <w:r>
        <w:rPr>
          <w:w w:val="105"/>
          <w:sz w:val="23"/>
        </w:rPr>
        <w:t>circuit</w:t>
      </w:r>
    </w:p>
    <w:p w:rsidR="00B141CF" w:rsidRDefault="009F45E6">
      <w:pPr>
        <w:pStyle w:val="ListParagraph"/>
        <w:numPr>
          <w:ilvl w:val="2"/>
          <w:numId w:val="45"/>
        </w:numPr>
        <w:tabs>
          <w:tab w:val="left" w:pos="2593"/>
        </w:tabs>
        <w:rPr>
          <w:sz w:val="23"/>
        </w:rPr>
      </w:pPr>
      <w:r>
        <w:rPr>
          <w:w w:val="105"/>
          <w:sz w:val="23"/>
        </w:rPr>
        <w:t>Draw</w:t>
      </w:r>
      <w:r>
        <w:rPr>
          <w:spacing w:val="-5"/>
          <w:w w:val="105"/>
          <w:sz w:val="23"/>
        </w:rPr>
        <w:t xml:space="preserve"> </w:t>
      </w:r>
      <w:r w:rsidR="006462B9">
        <w:rPr>
          <w:w w:val="105"/>
          <w:sz w:val="23"/>
        </w:rPr>
        <w:t>phaso</w:t>
      </w:r>
      <w:r>
        <w:rPr>
          <w:w w:val="105"/>
          <w:sz w:val="23"/>
        </w:rPr>
        <w:t>r</w:t>
      </w:r>
      <w:r>
        <w:rPr>
          <w:spacing w:val="-3"/>
          <w:w w:val="105"/>
          <w:sz w:val="23"/>
        </w:rPr>
        <w:t xml:space="preserve"> </w:t>
      </w:r>
      <w:r>
        <w:rPr>
          <w:spacing w:val="-5"/>
          <w:w w:val="105"/>
          <w:sz w:val="23"/>
        </w:rPr>
        <w:t>diagram</w:t>
      </w:r>
      <w:r>
        <w:rPr>
          <w:spacing w:val="-8"/>
          <w:w w:val="105"/>
          <w:sz w:val="23"/>
        </w:rPr>
        <w:t xml:space="preserve"> </w:t>
      </w:r>
      <w:r>
        <w:rPr>
          <w:w w:val="105"/>
          <w:sz w:val="23"/>
        </w:rPr>
        <w:t>for</w:t>
      </w:r>
      <w:r>
        <w:rPr>
          <w:spacing w:val="-4"/>
          <w:w w:val="105"/>
          <w:sz w:val="23"/>
        </w:rPr>
        <w:t xml:space="preserve"> </w:t>
      </w:r>
      <w:r>
        <w:rPr>
          <w:w w:val="105"/>
          <w:sz w:val="23"/>
        </w:rPr>
        <w:t>R-L</w:t>
      </w:r>
      <w:r>
        <w:rPr>
          <w:spacing w:val="-7"/>
          <w:w w:val="105"/>
          <w:sz w:val="23"/>
        </w:rPr>
        <w:t xml:space="preserve"> </w:t>
      </w:r>
      <w:r>
        <w:rPr>
          <w:w w:val="105"/>
          <w:sz w:val="23"/>
        </w:rPr>
        <w:t>series</w:t>
      </w:r>
      <w:r>
        <w:rPr>
          <w:spacing w:val="-30"/>
          <w:w w:val="105"/>
          <w:sz w:val="23"/>
        </w:rPr>
        <w:t xml:space="preserve"> </w:t>
      </w:r>
      <w:r>
        <w:rPr>
          <w:w w:val="105"/>
          <w:sz w:val="23"/>
        </w:rPr>
        <w:t>circuit</w:t>
      </w:r>
    </w:p>
    <w:p w:rsidR="00B141CF" w:rsidRDefault="009F45E6">
      <w:pPr>
        <w:pStyle w:val="ListParagraph"/>
        <w:numPr>
          <w:ilvl w:val="2"/>
          <w:numId w:val="45"/>
        </w:numPr>
        <w:tabs>
          <w:tab w:val="left" w:pos="2593"/>
        </w:tabs>
        <w:spacing w:before="16"/>
        <w:rPr>
          <w:sz w:val="23"/>
        </w:rPr>
      </w:pPr>
      <w:r>
        <w:rPr>
          <w:spacing w:val="-2"/>
          <w:w w:val="105"/>
          <w:sz w:val="23"/>
        </w:rPr>
        <w:t>Calculate</w:t>
      </w:r>
      <w:r>
        <w:rPr>
          <w:spacing w:val="-10"/>
          <w:w w:val="105"/>
          <w:sz w:val="23"/>
        </w:rPr>
        <w:t xml:space="preserve"> </w:t>
      </w:r>
      <w:r>
        <w:rPr>
          <w:w w:val="105"/>
          <w:sz w:val="23"/>
        </w:rPr>
        <w:t>power</w:t>
      </w:r>
      <w:r>
        <w:rPr>
          <w:spacing w:val="-1"/>
          <w:w w:val="105"/>
          <w:sz w:val="23"/>
        </w:rPr>
        <w:t xml:space="preserve"> </w:t>
      </w:r>
      <w:r>
        <w:rPr>
          <w:spacing w:val="-4"/>
          <w:w w:val="105"/>
          <w:sz w:val="23"/>
        </w:rPr>
        <w:t>factor</w:t>
      </w:r>
      <w:r>
        <w:rPr>
          <w:spacing w:val="-18"/>
          <w:w w:val="105"/>
          <w:sz w:val="23"/>
        </w:rPr>
        <w:t xml:space="preserve"> </w:t>
      </w:r>
      <w:r>
        <w:rPr>
          <w:w w:val="105"/>
          <w:sz w:val="23"/>
        </w:rPr>
        <w:t>for</w:t>
      </w:r>
      <w:r>
        <w:rPr>
          <w:spacing w:val="-4"/>
          <w:w w:val="105"/>
          <w:sz w:val="23"/>
        </w:rPr>
        <w:t xml:space="preserve"> </w:t>
      </w:r>
      <w:r>
        <w:rPr>
          <w:w w:val="105"/>
          <w:sz w:val="23"/>
        </w:rPr>
        <w:t>R-L</w:t>
      </w:r>
      <w:r>
        <w:rPr>
          <w:spacing w:val="-6"/>
          <w:w w:val="105"/>
          <w:sz w:val="23"/>
        </w:rPr>
        <w:t xml:space="preserve"> </w:t>
      </w:r>
      <w:r>
        <w:rPr>
          <w:w w:val="105"/>
          <w:sz w:val="23"/>
        </w:rPr>
        <w:t>series</w:t>
      </w:r>
      <w:r>
        <w:rPr>
          <w:spacing w:val="-31"/>
          <w:w w:val="105"/>
          <w:sz w:val="23"/>
        </w:rPr>
        <w:t xml:space="preserve"> </w:t>
      </w:r>
      <w:r>
        <w:rPr>
          <w:w w:val="105"/>
          <w:sz w:val="23"/>
        </w:rPr>
        <w:t>circuit</w:t>
      </w:r>
    </w:p>
    <w:p w:rsidR="00B141CF" w:rsidRDefault="009F45E6">
      <w:pPr>
        <w:pStyle w:val="ListParagraph"/>
        <w:numPr>
          <w:ilvl w:val="2"/>
          <w:numId w:val="45"/>
        </w:numPr>
        <w:tabs>
          <w:tab w:val="left" w:pos="2593"/>
        </w:tabs>
        <w:spacing w:before="10"/>
        <w:rPr>
          <w:sz w:val="23"/>
        </w:rPr>
      </w:pPr>
      <w:r>
        <w:rPr>
          <w:spacing w:val="-2"/>
          <w:w w:val="105"/>
          <w:sz w:val="23"/>
        </w:rPr>
        <w:t xml:space="preserve">Calculate </w:t>
      </w:r>
      <w:r>
        <w:rPr>
          <w:spacing w:val="-3"/>
          <w:w w:val="105"/>
          <w:sz w:val="23"/>
        </w:rPr>
        <w:t xml:space="preserve">time </w:t>
      </w:r>
      <w:r>
        <w:rPr>
          <w:spacing w:val="-4"/>
          <w:w w:val="105"/>
          <w:sz w:val="23"/>
        </w:rPr>
        <w:t xml:space="preserve">constant </w:t>
      </w:r>
      <w:r>
        <w:rPr>
          <w:w w:val="105"/>
          <w:sz w:val="23"/>
        </w:rPr>
        <w:t>for</w:t>
      </w:r>
      <w:r>
        <w:rPr>
          <w:spacing w:val="-21"/>
          <w:w w:val="105"/>
          <w:sz w:val="23"/>
        </w:rPr>
        <w:t xml:space="preserve"> </w:t>
      </w:r>
      <w:r>
        <w:rPr>
          <w:spacing w:val="-4"/>
          <w:w w:val="105"/>
          <w:sz w:val="23"/>
        </w:rPr>
        <w:t>L/R</w:t>
      </w:r>
    </w:p>
    <w:p w:rsidR="00B141CF" w:rsidRDefault="009F45E6">
      <w:pPr>
        <w:pStyle w:val="ListParagraph"/>
        <w:numPr>
          <w:ilvl w:val="2"/>
          <w:numId w:val="45"/>
        </w:numPr>
        <w:tabs>
          <w:tab w:val="left" w:pos="2593"/>
        </w:tabs>
        <w:rPr>
          <w:sz w:val="23"/>
        </w:rPr>
      </w:pPr>
      <w:r>
        <w:rPr>
          <w:w w:val="105"/>
          <w:sz w:val="23"/>
        </w:rPr>
        <w:t>Define</w:t>
      </w:r>
      <w:r>
        <w:rPr>
          <w:spacing w:val="-8"/>
          <w:w w:val="105"/>
          <w:sz w:val="23"/>
        </w:rPr>
        <w:t xml:space="preserve"> </w:t>
      </w:r>
      <w:r>
        <w:rPr>
          <w:spacing w:val="-4"/>
          <w:w w:val="105"/>
          <w:sz w:val="23"/>
        </w:rPr>
        <w:t>impedance</w:t>
      </w:r>
    </w:p>
    <w:p w:rsidR="00B141CF" w:rsidRDefault="009F45E6">
      <w:pPr>
        <w:pStyle w:val="ListParagraph"/>
        <w:numPr>
          <w:ilvl w:val="2"/>
          <w:numId w:val="45"/>
        </w:numPr>
        <w:tabs>
          <w:tab w:val="left" w:pos="2593"/>
        </w:tabs>
        <w:spacing w:before="16"/>
        <w:rPr>
          <w:sz w:val="23"/>
        </w:rPr>
      </w:pPr>
      <w:r>
        <w:rPr>
          <w:w w:val="105"/>
          <w:sz w:val="23"/>
        </w:rPr>
        <w:t xml:space="preserve">Draw </w:t>
      </w:r>
      <w:r>
        <w:rPr>
          <w:spacing w:val="-3"/>
          <w:w w:val="105"/>
          <w:sz w:val="23"/>
        </w:rPr>
        <w:t>impedance</w:t>
      </w:r>
      <w:r>
        <w:rPr>
          <w:spacing w:val="-17"/>
          <w:w w:val="105"/>
          <w:sz w:val="23"/>
        </w:rPr>
        <w:t xml:space="preserve"> </w:t>
      </w:r>
      <w:r>
        <w:rPr>
          <w:spacing w:val="-3"/>
          <w:w w:val="105"/>
          <w:sz w:val="23"/>
        </w:rPr>
        <w:t>triangle</w:t>
      </w:r>
    </w:p>
    <w:p w:rsidR="00B141CF" w:rsidRDefault="009F45E6">
      <w:pPr>
        <w:pStyle w:val="ListParagraph"/>
        <w:numPr>
          <w:ilvl w:val="2"/>
          <w:numId w:val="45"/>
        </w:numPr>
        <w:tabs>
          <w:tab w:val="left" w:pos="2593"/>
        </w:tabs>
        <w:rPr>
          <w:sz w:val="23"/>
        </w:rPr>
      </w:pPr>
      <w:r>
        <w:rPr>
          <w:w w:val="105"/>
          <w:sz w:val="23"/>
        </w:rPr>
        <w:t xml:space="preserve">Explain AC </w:t>
      </w:r>
      <w:r>
        <w:rPr>
          <w:spacing w:val="-5"/>
          <w:w w:val="105"/>
          <w:sz w:val="23"/>
        </w:rPr>
        <w:t xml:space="preserve">through </w:t>
      </w:r>
      <w:r>
        <w:rPr>
          <w:w w:val="105"/>
          <w:sz w:val="23"/>
        </w:rPr>
        <w:t>R-L parallel</w:t>
      </w:r>
      <w:r>
        <w:rPr>
          <w:spacing w:val="-43"/>
          <w:w w:val="105"/>
          <w:sz w:val="23"/>
        </w:rPr>
        <w:t xml:space="preserve"> </w:t>
      </w:r>
      <w:r>
        <w:rPr>
          <w:spacing w:val="-4"/>
          <w:w w:val="105"/>
          <w:sz w:val="23"/>
        </w:rPr>
        <w:t>circuit</w:t>
      </w:r>
    </w:p>
    <w:p w:rsidR="00B141CF" w:rsidRDefault="009F45E6">
      <w:pPr>
        <w:pStyle w:val="ListParagraph"/>
        <w:numPr>
          <w:ilvl w:val="2"/>
          <w:numId w:val="45"/>
        </w:numPr>
        <w:tabs>
          <w:tab w:val="left" w:pos="2593"/>
        </w:tabs>
        <w:spacing w:before="10" w:line="254" w:lineRule="auto"/>
        <w:ind w:left="2600" w:right="1591" w:hanging="728"/>
        <w:rPr>
          <w:sz w:val="23"/>
        </w:rPr>
      </w:pPr>
      <w:r>
        <w:rPr>
          <w:spacing w:val="-2"/>
          <w:w w:val="105"/>
          <w:sz w:val="23"/>
        </w:rPr>
        <w:t>Calculate</w:t>
      </w:r>
      <w:r>
        <w:rPr>
          <w:spacing w:val="-13"/>
          <w:w w:val="105"/>
          <w:sz w:val="23"/>
        </w:rPr>
        <w:t xml:space="preserve"> </w:t>
      </w:r>
      <w:r>
        <w:rPr>
          <w:spacing w:val="-5"/>
          <w:w w:val="105"/>
          <w:sz w:val="23"/>
        </w:rPr>
        <w:t>inductive</w:t>
      </w:r>
      <w:r>
        <w:rPr>
          <w:spacing w:val="-20"/>
          <w:w w:val="105"/>
          <w:sz w:val="23"/>
        </w:rPr>
        <w:t xml:space="preserve"> </w:t>
      </w:r>
      <w:r>
        <w:rPr>
          <w:spacing w:val="-3"/>
          <w:w w:val="105"/>
          <w:sz w:val="23"/>
        </w:rPr>
        <w:t>reactance</w:t>
      </w:r>
      <w:r>
        <w:rPr>
          <w:spacing w:val="-23"/>
          <w:w w:val="105"/>
          <w:sz w:val="23"/>
        </w:rPr>
        <w:t xml:space="preserve"> </w:t>
      </w:r>
      <w:r>
        <w:rPr>
          <w:w w:val="105"/>
          <w:sz w:val="23"/>
        </w:rPr>
        <w:t>for</w:t>
      </w:r>
      <w:r>
        <w:rPr>
          <w:spacing w:val="-16"/>
          <w:w w:val="105"/>
          <w:sz w:val="23"/>
        </w:rPr>
        <w:t xml:space="preserve"> </w:t>
      </w:r>
      <w:r>
        <w:rPr>
          <w:w w:val="105"/>
          <w:sz w:val="23"/>
        </w:rPr>
        <w:t>series,</w:t>
      </w:r>
      <w:r>
        <w:rPr>
          <w:spacing w:val="-17"/>
          <w:w w:val="105"/>
          <w:sz w:val="23"/>
        </w:rPr>
        <w:t xml:space="preserve"> </w:t>
      </w:r>
      <w:r>
        <w:rPr>
          <w:spacing w:val="-4"/>
          <w:w w:val="105"/>
          <w:sz w:val="23"/>
        </w:rPr>
        <w:t>parallel</w:t>
      </w:r>
      <w:r>
        <w:rPr>
          <w:spacing w:val="-27"/>
          <w:w w:val="105"/>
          <w:sz w:val="23"/>
        </w:rPr>
        <w:t xml:space="preserve"> </w:t>
      </w:r>
      <w:r>
        <w:rPr>
          <w:w w:val="105"/>
          <w:sz w:val="23"/>
        </w:rPr>
        <w:t>and</w:t>
      </w:r>
      <w:r>
        <w:rPr>
          <w:spacing w:val="-13"/>
          <w:w w:val="105"/>
          <w:sz w:val="23"/>
        </w:rPr>
        <w:t xml:space="preserve"> </w:t>
      </w:r>
      <w:r>
        <w:rPr>
          <w:spacing w:val="-4"/>
          <w:w w:val="105"/>
          <w:sz w:val="23"/>
        </w:rPr>
        <w:t xml:space="preserve">series-parallel </w:t>
      </w:r>
      <w:r>
        <w:rPr>
          <w:w w:val="105"/>
          <w:sz w:val="23"/>
        </w:rPr>
        <w:t>inductor</w:t>
      </w:r>
    </w:p>
    <w:p w:rsidR="00B141CF" w:rsidRDefault="009F45E6">
      <w:pPr>
        <w:pStyle w:val="ListParagraph"/>
        <w:numPr>
          <w:ilvl w:val="2"/>
          <w:numId w:val="45"/>
        </w:numPr>
        <w:tabs>
          <w:tab w:val="left" w:pos="2593"/>
        </w:tabs>
        <w:spacing w:before="0" w:line="258" w:lineRule="exact"/>
        <w:rPr>
          <w:sz w:val="23"/>
        </w:rPr>
      </w:pPr>
      <w:r>
        <w:rPr>
          <w:w w:val="105"/>
          <w:sz w:val="23"/>
        </w:rPr>
        <w:t xml:space="preserve">Describe </w:t>
      </w:r>
      <w:r>
        <w:rPr>
          <w:spacing w:val="-3"/>
          <w:w w:val="105"/>
          <w:sz w:val="23"/>
        </w:rPr>
        <w:t>skin</w:t>
      </w:r>
      <w:r>
        <w:rPr>
          <w:spacing w:val="-8"/>
          <w:w w:val="105"/>
          <w:sz w:val="23"/>
        </w:rPr>
        <w:t xml:space="preserve"> </w:t>
      </w:r>
      <w:r>
        <w:rPr>
          <w:spacing w:val="-4"/>
          <w:w w:val="105"/>
          <w:sz w:val="23"/>
        </w:rPr>
        <w:t>effect</w:t>
      </w:r>
    </w:p>
    <w:p w:rsidR="00B141CF" w:rsidRDefault="009F45E6">
      <w:pPr>
        <w:pStyle w:val="ListParagraph"/>
        <w:numPr>
          <w:ilvl w:val="2"/>
          <w:numId w:val="45"/>
        </w:numPr>
        <w:tabs>
          <w:tab w:val="left" w:pos="2593"/>
        </w:tabs>
        <w:rPr>
          <w:sz w:val="23"/>
        </w:rPr>
      </w:pPr>
      <w:r>
        <w:rPr>
          <w:w w:val="105"/>
          <w:sz w:val="23"/>
        </w:rPr>
        <w:t xml:space="preserve">Describe audio </w:t>
      </w:r>
      <w:r>
        <w:rPr>
          <w:spacing w:val="-5"/>
          <w:w w:val="105"/>
          <w:sz w:val="23"/>
        </w:rPr>
        <w:t>frequency</w:t>
      </w:r>
      <w:r>
        <w:rPr>
          <w:spacing w:val="-29"/>
          <w:w w:val="105"/>
          <w:sz w:val="23"/>
        </w:rPr>
        <w:t xml:space="preserve"> </w:t>
      </w:r>
      <w:r>
        <w:rPr>
          <w:w w:val="105"/>
          <w:sz w:val="23"/>
        </w:rPr>
        <w:t>chokes</w:t>
      </w:r>
    </w:p>
    <w:p w:rsidR="00B141CF" w:rsidRDefault="00B141CF">
      <w:pPr>
        <w:rPr>
          <w:sz w:val="23"/>
        </w:rPr>
        <w:sectPr w:rsidR="00B141CF">
          <w:type w:val="continuous"/>
          <w:pgSz w:w="12240" w:h="16340"/>
          <w:pgMar w:top="1140" w:right="640" w:bottom="280" w:left="1240" w:header="720" w:footer="720" w:gutter="0"/>
          <w:cols w:space="720"/>
        </w:sectPr>
      </w:pPr>
    </w:p>
    <w:p w:rsidR="00B141CF" w:rsidRDefault="009F45E6">
      <w:pPr>
        <w:pStyle w:val="ListParagraph"/>
        <w:numPr>
          <w:ilvl w:val="2"/>
          <w:numId w:val="45"/>
        </w:numPr>
        <w:tabs>
          <w:tab w:val="left" w:pos="2593"/>
        </w:tabs>
        <w:spacing w:before="69"/>
        <w:rPr>
          <w:sz w:val="23"/>
        </w:rPr>
      </w:pPr>
      <w:r>
        <w:rPr>
          <w:w w:val="105"/>
          <w:sz w:val="23"/>
        </w:rPr>
        <w:lastRenderedPageBreak/>
        <w:t xml:space="preserve">Describe </w:t>
      </w:r>
      <w:r>
        <w:rPr>
          <w:spacing w:val="-6"/>
          <w:w w:val="105"/>
          <w:sz w:val="23"/>
        </w:rPr>
        <w:t xml:space="preserve">radio </w:t>
      </w:r>
      <w:r>
        <w:rPr>
          <w:w w:val="105"/>
          <w:sz w:val="23"/>
        </w:rPr>
        <w:t>frequency</w:t>
      </w:r>
      <w:r>
        <w:rPr>
          <w:spacing w:val="-24"/>
          <w:w w:val="105"/>
          <w:sz w:val="23"/>
        </w:rPr>
        <w:t xml:space="preserve"> </w:t>
      </w:r>
      <w:r>
        <w:rPr>
          <w:w w:val="105"/>
          <w:sz w:val="23"/>
        </w:rPr>
        <w:t>chokes</w:t>
      </w:r>
    </w:p>
    <w:p w:rsidR="00B141CF" w:rsidRDefault="009F45E6">
      <w:pPr>
        <w:pStyle w:val="ListParagraph"/>
        <w:numPr>
          <w:ilvl w:val="2"/>
          <w:numId w:val="45"/>
        </w:numPr>
        <w:tabs>
          <w:tab w:val="left" w:pos="2593"/>
        </w:tabs>
        <w:rPr>
          <w:sz w:val="23"/>
        </w:rPr>
      </w:pPr>
      <w:r>
        <w:rPr>
          <w:w w:val="105"/>
          <w:sz w:val="23"/>
        </w:rPr>
        <w:t xml:space="preserve">Explain ac </w:t>
      </w:r>
      <w:r>
        <w:rPr>
          <w:spacing w:val="-5"/>
          <w:w w:val="105"/>
          <w:sz w:val="23"/>
        </w:rPr>
        <w:t xml:space="preserve">through </w:t>
      </w:r>
      <w:r>
        <w:rPr>
          <w:w w:val="105"/>
          <w:sz w:val="23"/>
        </w:rPr>
        <w:t>pure</w:t>
      </w:r>
      <w:r>
        <w:rPr>
          <w:spacing w:val="-24"/>
          <w:w w:val="105"/>
          <w:sz w:val="23"/>
        </w:rPr>
        <w:t xml:space="preserve"> </w:t>
      </w:r>
      <w:r>
        <w:rPr>
          <w:spacing w:val="-5"/>
          <w:w w:val="105"/>
          <w:sz w:val="23"/>
        </w:rPr>
        <w:t>capacitor</w:t>
      </w:r>
    </w:p>
    <w:p w:rsidR="00B141CF" w:rsidRDefault="009F45E6" w:rsidP="006462B9">
      <w:pPr>
        <w:pStyle w:val="ListParagraph"/>
        <w:numPr>
          <w:ilvl w:val="2"/>
          <w:numId w:val="45"/>
        </w:numPr>
        <w:spacing w:before="17" w:line="254" w:lineRule="auto"/>
        <w:ind w:left="2552" w:right="975" w:hanging="709"/>
        <w:rPr>
          <w:sz w:val="23"/>
        </w:rPr>
      </w:pPr>
      <w:r>
        <w:rPr>
          <w:w w:val="105"/>
          <w:sz w:val="23"/>
        </w:rPr>
        <w:t>Explain</w:t>
      </w:r>
      <w:r>
        <w:rPr>
          <w:spacing w:val="-17"/>
          <w:w w:val="105"/>
          <w:sz w:val="23"/>
        </w:rPr>
        <w:t xml:space="preserve"> </w:t>
      </w:r>
      <w:r>
        <w:rPr>
          <w:spacing w:val="-3"/>
          <w:w w:val="105"/>
          <w:sz w:val="23"/>
        </w:rPr>
        <w:t>phase</w:t>
      </w:r>
      <w:r>
        <w:rPr>
          <w:spacing w:val="-10"/>
          <w:w w:val="105"/>
          <w:sz w:val="23"/>
        </w:rPr>
        <w:t xml:space="preserve"> </w:t>
      </w:r>
      <w:r>
        <w:rPr>
          <w:spacing w:val="-5"/>
          <w:w w:val="105"/>
          <w:sz w:val="23"/>
        </w:rPr>
        <w:t>relation</w:t>
      </w:r>
      <w:r>
        <w:rPr>
          <w:spacing w:val="-16"/>
          <w:w w:val="105"/>
          <w:sz w:val="23"/>
        </w:rPr>
        <w:t xml:space="preserve"> </w:t>
      </w:r>
      <w:r>
        <w:rPr>
          <w:w w:val="105"/>
          <w:sz w:val="23"/>
        </w:rPr>
        <w:t>between</w:t>
      </w:r>
      <w:r>
        <w:rPr>
          <w:spacing w:val="-10"/>
          <w:w w:val="105"/>
          <w:sz w:val="23"/>
        </w:rPr>
        <w:t xml:space="preserve"> </w:t>
      </w:r>
      <w:r>
        <w:rPr>
          <w:spacing w:val="-5"/>
          <w:w w:val="105"/>
          <w:sz w:val="23"/>
        </w:rPr>
        <w:t>voltage,</w:t>
      </w:r>
      <w:r>
        <w:rPr>
          <w:spacing w:val="-21"/>
          <w:w w:val="105"/>
          <w:sz w:val="23"/>
        </w:rPr>
        <w:t xml:space="preserve"> </w:t>
      </w:r>
      <w:r>
        <w:rPr>
          <w:spacing w:val="-3"/>
          <w:w w:val="105"/>
          <w:sz w:val="23"/>
        </w:rPr>
        <w:t>current</w:t>
      </w:r>
      <w:r>
        <w:rPr>
          <w:spacing w:val="-19"/>
          <w:w w:val="105"/>
          <w:sz w:val="23"/>
        </w:rPr>
        <w:t xml:space="preserve"> </w:t>
      </w:r>
      <w:r>
        <w:rPr>
          <w:w w:val="105"/>
          <w:sz w:val="23"/>
        </w:rPr>
        <w:t>&amp;</w:t>
      </w:r>
      <w:r>
        <w:rPr>
          <w:spacing w:val="-12"/>
          <w:w w:val="105"/>
          <w:sz w:val="23"/>
        </w:rPr>
        <w:t xml:space="preserve"> </w:t>
      </w:r>
      <w:r>
        <w:rPr>
          <w:w w:val="105"/>
          <w:sz w:val="23"/>
        </w:rPr>
        <w:t>power</w:t>
      </w:r>
      <w:r>
        <w:rPr>
          <w:spacing w:val="-13"/>
          <w:w w:val="105"/>
          <w:sz w:val="23"/>
        </w:rPr>
        <w:t xml:space="preserve"> </w:t>
      </w:r>
      <w:r>
        <w:rPr>
          <w:w w:val="105"/>
          <w:sz w:val="23"/>
        </w:rPr>
        <w:t>for</w:t>
      </w:r>
      <w:r>
        <w:rPr>
          <w:spacing w:val="-18"/>
          <w:w w:val="105"/>
          <w:sz w:val="23"/>
        </w:rPr>
        <w:t xml:space="preserve"> </w:t>
      </w:r>
      <w:r>
        <w:rPr>
          <w:w w:val="105"/>
          <w:sz w:val="23"/>
        </w:rPr>
        <w:t>AC</w:t>
      </w:r>
      <w:r>
        <w:rPr>
          <w:spacing w:val="-14"/>
          <w:w w:val="105"/>
          <w:sz w:val="23"/>
        </w:rPr>
        <w:t xml:space="preserve"> </w:t>
      </w:r>
      <w:r>
        <w:rPr>
          <w:spacing w:val="-4"/>
          <w:w w:val="105"/>
          <w:sz w:val="23"/>
        </w:rPr>
        <w:t xml:space="preserve">through </w:t>
      </w:r>
      <w:r>
        <w:rPr>
          <w:w w:val="105"/>
          <w:sz w:val="23"/>
        </w:rPr>
        <w:t>capacitors</w:t>
      </w:r>
    </w:p>
    <w:p w:rsidR="00B141CF" w:rsidRDefault="009F45E6">
      <w:pPr>
        <w:pStyle w:val="ListParagraph"/>
        <w:numPr>
          <w:ilvl w:val="2"/>
          <w:numId w:val="45"/>
        </w:numPr>
        <w:tabs>
          <w:tab w:val="left" w:pos="2593"/>
        </w:tabs>
        <w:spacing w:before="0" w:line="259" w:lineRule="exact"/>
        <w:rPr>
          <w:sz w:val="23"/>
        </w:rPr>
      </w:pPr>
      <w:r>
        <w:rPr>
          <w:spacing w:val="-2"/>
          <w:w w:val="105"/>
          <w:sz w:val="23"/>
        </w:rPr>
        <w:t xml:space="preserve">Calculate </w:t>
      </w:r>
      <w:r>
        <w:rPr>
          <w:spacing w:val="-5"/>
          <w:w w:val="105"/>
          <w:sz w:val="23"/>
        </w:rPr>
        <w:t xml:space="preserve">capacitive </w:t>
      </w:r>
      <w:r>
        <w:rPr>
          <w:spacing w:val="-4"/>
          <w:w w:val="105"/>
          <w:sz w:val="23"/>
        </w:rPr>
        <w:t xml:space="preserve">reactance </w:t>
      </w:r>
      <w:r>
        <w:rPr>
          <w:w w:val="105"/>
          <w:sz w:val="23"/>
        </w:rPr>
        <w:t>(½ π f</w:t>
      </w:r>
      <w:r>
        <w:rPr>
          <w:spacing w:val="-25"/>
          <w:w w:val="105"/>
          <w:sz w:val="23"/>
        </w:rPr>
        <w:t xml:space="preserve"> </w:t>
      </w:r>
      <w:r>
        <w:rPr>
          <w:w w:val="105"/>
          <w:sz w:val="23"/>
        </w:rPr>
        <w:t>C)</w:t>
      </w:r>
    </w:p>
    <w:p w:rsidR="00B141CF" w:rsidRDefault="009F45E6">
      <w:pPr>
        <w:pStyle w:val="ListParagraph"/>
        <w:numPr>
          <w:ilvl w:val="2"/>
          <w:numId w:val="45"/>
        </w:numPr>
        <w:tabs>
          <w:tab w:val="left" w:pos="2593"/>
        </w:tabs>
        <w:rPr>
          <w:sz w:val="23"/>
        </w:rPr>
      </w:pPr>
      <w:r>
        <w:rPr>
          <w:w w:val="105"/>
          <w:sz w:val="23"/>
        </w:rPr>
        <w:t xml:space="preserve">Explain AC </w:t>
      </w:r>
      <w:r>
        <w:rPr>
          <w:spacing w:val="-5"/>
          <w:w w:val="105"/>
          <w:sz w:val="23"/>
        </w:rPr>
        <w:t xml:space="preserve">through </w:t>
      </w:r>
      <w:r>
        <w:rPr>
          <w:w w:val="105"/>
          <w:sz w:val="23"/>
        </w:rPr>
        <w:t>R-C series</w:t>
      </w:r>
      <w:r>
        <w:rPr>
          <w:spacing w:val="-34"/>
          <w:w w:val="105"/>
          <w:sz w:val="23"/>
        </w:rPr>
        <w:t xml:space="preserve"> </w:t>
      </w:r>
      <w:r>
        <w:rPr>
          <w:w w:val="105"/>
          <w:sz w:val="23"/>
        </w:rPr>
        <w:t>circuit</w:t>
      </w:r>
    </w:p>
    <w:p w:rsidR="00B141CF" w:rsidRDefault="009F45E6">
      <w:pPr>
        <w:pStyle w:val="ListParagraph"/>
        <w:numPr>
          <w:ilvl w:val="2"/>
          <w:numId w:val="45"/>
        </w:numPr>
        <w:tabs>
          <w:tab w:val="left" w:pos="2593"/>
        </w:tabs>
        <w:spacing w:before="16"/>
        <w:rPr>
          <w:sz w:val="23"/>
        </w:rPr>
      </w:pPr>
      <w:r>
        <w:rPr>
          <w:w w:val="105"/>
          <w:sz w:val="23"/>
        </w:rPr>
        <w:t xml:space="preserve">Explain </w:t>
      </w:r>
      <w:r>
        <w:rPr>
          <w:spacing w:val="-4"/>
          <w:w w:val="105"/>
          <w:sz w:val="23"/>
        </w:rPr>
        <w:t xml:space="preserve">time constant </w:t>
      </w:r>
      <w:r>
        <w:rPr>
          <w:w w:val="105"/>
          <w:sz w:val="23"/>
        </w:rPr>
        <w:t>for R-C series</w:t>
      </w:r>
      <w:r>
        <w:rPr>
          <w:spacing w:val="-46"/>
          <w:w w:val="105"/>
          <w:sz w:val="23"/>
        </w:rPr>
        <w:t xml:space="preserve"> </w:t>
      </w:r>
      <w:r>
        <w:rPr>
          <w:spacing w:val="-4"/>
          <w:w w:val="105"/>
          <w:sz w:val="23"/>
        </w:rPr>
        <w:t>circuit</w:t>
      </w:r>
    </w:p>
    <w:p w:rsidR="00B141CF" w:rsidRDefault="009F45E6">
      <w:pPr>
        <w:pStyle w:val="ListParagraph"/>
        <w:numPr>
          <w:ilvl w:val="2"/>
          <w:numId w:val="45"/>
        </w:numPr>
        <w:tabs>
          <w:tab w:val="left" w:pos="2593"/>
        </w:tabs>
        <w:spacing w:before="10"/>
        <w:rPr>
          <w:sz w:val="23"/>
        </w:rPr>
      </w:pPr>
      <w:r>
        <w:rPr>
          <w:w w:val="105"/>
          <w:sz w:val="23"/>
        </w:rPr>
        <w:t xml:space="preserve">Explain AC </w:t>
      </w:r>
      <w:r>
        <w:rPr>
          <w:spacing w:val="-5"/>
          <w:w w:val="105"/>
          <w:sz w:val="23"/>
        </w:rPr>
        <w:t xml:space="preserve">through </w:t>
      </w:r>
      <w:r>
        <w:rPr>
          <w:w w:val="105"/>
          <w:sz w:val="23"/>
        </w:rPr>
        <w:t>R-C parallel</w:t>
      </w:r>
      <w:r>
        <w:rPr>
          <w:spacing w:val="-36"/>
          <w:w w:val="105"/>
          <w:sz w:val="23"/>
        </w:rPr>
        <w:t xml:space="preserve"> </w:t>
      </w:r>
      <w:r>
        <w:rPr>
          <w:spacing w:val="-4"/>
          <w:w w:val="105"/>
          <w:sz w:val="23"/>
        </w:rPr>
        <w:t>circuit</w:t>
      </w:r>
    </w:p>
    <w:p w:rsidR="00B141CF" w:rsidRDefault="009F45E6" w:rsidP="006462B9">
      <w:pPr>
        <w:pStyle w:val="ListParagraph"/>
        <w:numPr>
          <w:ilvl w:val="2"/>
          <w:numId w:val="45"/>
        </w:numPr>
        <w:spacing w:line="254" w:lineRule="auto"/>
        <w:ind w:left="2694" w:right="886" w:hanging="851"/>
        <w:rPr>
          <w:sz w:val="23"/>
        </w:rPr>
      </w:pPr>
      <w:r>
        <w:rPr>
          <w:spacing w:val="-2"/>
          <w:w w:val="105"/>
          <w:sz w:val="23"/>
        </w:rPr>
        <w:t>Calculate</w:t>
      </w:r>
      <w:r>
        <w:rPr>
          <w:spacing w:val="-10"/>
          <w:w w:val="105"/>
          <w:sz w:val="23"/>
        </w:rPr>
        <w:t xml:space="preserve"> </w:t>
      </w:r>
      <w:r>
        <w:rPr>
          <w:spacing w:val="-5"/>
          <w:w w:val="105"/>
          <w:sz w:val="23"/>
        </w:rPr>
        <w:t>capacitive</w:t>
      </w:r>
      <w:r>
        <w:rPr>
          <w:spacing w:val="-17"/>
          <w:w w:val="105"/>
          <w:sz w:val="23"/>
        </w:rPr>
        <w:t xml:space="preserve"> </w:t>
      </w:r>
      <w:r>
        <w:rPr>
          <w:spacing w:val="-4"/>
          <w:w w:val="105"/>
          <w:sz w:val="23"/>
        </w:rPr>
        <w:t>reactance</w:t>
      </w:r>
      <w:r>
        <w:rPr>
          <w:spacing w:val="-15"/>
          <w:w w:val="105"/>
          <w:sz w:val="23"/>
        </w:rPr>
        <w:t xml:space="preserve"> </w:t>
      </w:r>
      <w:r>
        <w:rPr>
          <w:w w:val="105"/>
          <w:sz w:val="23"/>
        </w:rPr>
        <w:t>for</w:t>
      </w:r>
      <w:r>
        <w:rPr>
          <w:spacing w:val="-12"/>
          <w:w w:val="105"/>
          <w:sz w:val="23"/>
        </w:rPr>
        <w:t xml:space="preserve"> </w:t>
      </w:r>
      <w:r>
        <w:rPr>
          <w:w w:val="105"/>
          <w:sz w:val="23"/>
        </w:rPr>
        <w:t>capacitor</w:t>
      </w:r>
      <w:r>
        <w:rPr>
          <w:spacing w:val="-11"/>
          <w:w w:val="105"/>
          <w:sz w:val="23"/>
        </w:rPr>
        <w:t xml:space="preserve"> </w:t>
      </w:r>
      <w:r>
        <w:rPr>
          <w:w w:val="105"/>
          <w:sz w:val="23"/>
        </w:rPr>
        <w:t>in</w:t>
      </w:r>
      <w:r>
        <w:rPr>
          <w:spacing w:val="-10"/>
          <w:w w:val="105"/>
          <w:sz w:val="23"/>
        </w:rPr>
        <w:t xml:space="preserve"> </w:t>
      </w:r>
      <w:r>
        <w:rPr>
          <w:spacing w:val="-5"/>
          <w:w w:val="105"/>
          <w:sz w:val="23"/>
        </w:rPr>
        <w:t>series,</w:t>
      </w:r>
      <w:r>
        <w:rPr>
          <w:spacing w:val="-20"/>
          <w:w w:val="105"/>
          <w:sz w:val="23"/>
        </w:rPr>
        <w:t xml:space="preserve"> </w:t>
      </w:r>
      <w:r>
        <w:rPr>
          <w:w w:val="105"/>
          <w:sz w:val="23"/>
        </w:rPr>
        <w:t>in</w:t>
      </w:r>
      <w:r>
        <w:rPr>
          <w:spacing w:val="-11"/>
          <w:w w:val="105"/>
          <w:sz w:val="23"/>
        </w:rPr>
        <w:t xml:space="preserve"> </w:t>
      </w:r>
      <w:r>
        <w:rPr>
          <w:spacing w:val="-3"/>
          <w:w w:val="105"/>
          <w:sz w:val="23"/>
        </w:rPr>
        <w:t>parallel</w:t>
      </w:r>
      <w:r>
        <w:rPr>
          <w:spacing w:val="-18"/>
          <w:w w:val="105"/>
          <w:sz w:val="23"/>
        </w:rPr>
        <w:t xml:space="preserve"> </w:t>
      </w:r>
      <w:r>
        <w:rPr>
          <w:w w:val="105"/>
          <w:sz w:val="23"/>
        </w:rPr>
        <w:t>and</w:t>
      </w:r>
      <w:r>
        <w:rPr>
          <w:spacing w:val="-9"/>
          <w:w w:val="105"/>
          <w:sz w:val="23"/>
        </w:rPr>
        <w:t xml:space="preserve"> </w:t>
      </w:r>
      <w:r>
        <w:rPr>
          <w:spacing w:val="-5"/>
          <w:w w:val="105"/>
          <w:sz w:val="23"/>
        </w:rPr>
        <w:t xml:space="preserve">series </w:t>
      </w:r>
      <w:r>
        <w:rPr>
          <w:w w:val="105"/>
          <w:sz w:val="23"/>
        </w:rPr>
        <w:t>parallel</w:t>
      </w:r>
      <w:r>
        <w:rPr>
          <w:spacing w:val="-11"/>
          <w:w w:val="105"/>
          <w:sz w:val="23"/>
        </w:rPr>
        <w:t xml:space="preserve"> </w:t>
      </w:r>
      <w:r>
        <w:rPr>
          <w:spacing w:val="-4"/>
          <w:w w:val="105"/>
          <w:sz w:val="23"/>
        </w:rPr>
        <w:t>combination</w:t>
      </w:r>
    </w:p>
    <w:p w:rsidR="00B141CF" w:rsidRDefault="009F45E6">
      <w:pPr>
        <w:pStyle w:val="ListParagraph"/>
        <w:numPr>
          <w:ilvl w:val="2"/>
          <w:numId w:val="45"/>
        </w:numPr>
        <w:tabs>
          <w:tab w:val="left" w:pos="2593"/>
        </w:tabs>
        <w:spacing w:before="0" w:line="258" w:lineRule="exact"/>
        <w:rPr>
          <w:sz w:val="23"/>
        </w:rPr>
      </w:pPr>
      <w:r>
        <w:rPr>
          <w:w w:val="105"/>
          <w:sz w:val="23"/>
        </w:rPr>
        <w:t xml:space="preserve">Explain AC </w:t>
      </w:r>
      <w:r>
        <w:rPr>
          <w:spacing w:val="-5"/>
          <w:w w:val="105"/>
          <w:sz w:val="23"/>
        </w:rPr>
        <w:t xml:space="preserve">through </w:t>
      </w:r>
      <w:r>
        <w:rPr>
          <w:w w:val="105"/>
          <w:sz w:val="23"/>
        </w:rPr>
        <w:t>RLC series</w:t>
      </w:r>
      <w:r>
        <w:rPr>
          <w:spacing w:val="-40"/>
          <w:w w:val="105"/>
          <w:sz w:val="23"/>
        </w:rPr>
        <w:t xml:space="preserve"> </w:t>
      </w:r>
      <w:r>
        <w:rPr>
          <w:spacing w:val="-4"/>
          <w:w w:val="105"/>
          <w:sz w:val="23"/>
        </w:rPr>
        <w:t>circuit</w:t>
      </w:r>
    </w:p>
    <w:p w:rsidR="00B141CF" w:rsidRDefault="009F45E6">
      <w:pPr>
        <w:pStyle w:val="ListParagraph"/>
        <w:numPr>
          <w:ilvl w:val="2"/>
          <w:numId w:val="45"/>
        </w:numPr>
        <w:tabs>
          <w:tab w:val="left" w:pos="2593"/>
        </w:tabs>
        <w:spacing w:before="10"/>
        <w:rPr>
          <w:sz w:val="23"/>
        </w:rPr>
      </w:pPr>
      <w:r>
        <w:rPr>
          <w:w w:val="105"/>
          <w:sz w:val="23"/>
        </w:rPr>
        <w:t xml:space="preserve">Explain </w:t>
      </w:r>
      <w:r>
        <w:rPr>
          <w:spacing w:val="-3"/>
          <w:w w:val="105"/>
          <w:sz w:val="23"/>
        </w:rPr>
        <w:t>phase</w:t>
      </w:r>
      <w:r>
        <w:rPr>
          <w:spacing w:val="-15"/>
          <w:w w:val="105"/>
          <w:sz w:val="23"/>
        </w:rPr>
        <w:t xml:space="preserve"> </w:t>
      </w:r>
      <w:r>
        <w:rPr>
          <w:spacing w:val="-3"/>
          <w:w w:val="105"/>
          <w:sz w:val="23"/>
        </w:rPr>
        <w:t>relation</w:t>
      </w:r>
    </w:p>
    <w:p w:rsidR="00B141CF" w:rsidRDefault="009F45E6">
      <w:pPr>
        <w:pStyle w:val="ListParagraph"/>
        <w:numPr>
          <w:ilvl w:val="2"/>
          <w:numId w:val="45"/>
        </w:numPr>
        <w:tabs>
          <w:tab w:val="left" w:pos="2593"/>
        </w:tabs>
        <w:spacing w:before="16"/>
        <w:rPr>
          <w:sz w:val="23"/>
        </w:rPr>
      </w:pPr>
      <w:r>
        <w:rPr>
          <w:spacing w:val="-2"/>
          <w:w w:val="105"/>
          <w:sz w:val="23"/>
        </w:rPr>
        <w:t xml:space="preserve">Calculate </w:t>
      </w:r>
      <w:r>
        <w:rPr>
          <w:w w:val="105"/>
          <w:sz w:val="23"/>
        </w:rPr>
        <w:t xml:space="preserve">power for </w:t>
      </w:r>
      <w:r>
        <w:rPr>
          <w:spacing w:val="-6"/>
          <w:w w:val="105"/>
          <w:sz w:val="23"/>
        </w:rPr>
        <w:t xml:space="preserve">RLC </w:t>
      </w:r>
      <w:r>
        <w:rPr>
          <w:w w:val="105"/>
          <w:sz w:val="23"/>
        </w:rPr>
        <w:t>series</w:t>
      </w:r>
      <w:r>
        <w:rPr>
          <w:spacing w:val="-33"/>
          <w:w w:val="105"/>
          <w:sz w:val="23"/>
        </w:rPr>
        <w:t xml:space="preserve"> </w:t>
      </w:r>
      <w:r>
        <w:rPr>
          <w:spacing w:val="-3"/>
          <w:w w:val="105"/>
          <w:sz w:val="23"/>
        </w:rPr>
        <w:t>circuit</w:t>
      </w:r>
    </w:p>
    <w:p w:rsidR="00B141CF" w:rsidRDefault="009F45E6">
      <w:pPr>
        <w:pStyle w:val="ListParagraph"/>
        <w:numPr>
          <w:ilvl w:val="2"/>
          <w:numId w:val="45"/>
        </w:numPr>
        <w:tabs>
          <w:tab w:val="left" w:pos="2593"/>
        </w:tabs>
        <w:rPr>
          <w:sz w:val="23"/>
        </w:rPr>
      </w:pPr>
      <w:r>
        <w:rPr>
          <w:w w:val="105"/>
          <w:sz w:val="23"/>
        </w:rPr>
        <w:t>Explain</w:t>
      </w:r>
      <w:r>
        <w:rPr>
          <w:spacing w:val="-9"/>
          <w:w w:val="105"/>
          <w:sz w:val="23"/>
        </w:rPr>
        <w:t xml:space="preserve"> </w:t>
      </w:r>
      <w:r>
        <w:rPr>
          <w:w w:val="105"/>
          <w:sz w:val="23"/>
        </w:rPr>
        <w:t>real</w:t>
      </w:r>
      <w:r>
        <w:rPr>
          <w:spacing w:val="-13"/>
          <w:w w:val="105"/>
          <w:sz w:val="23"/>
        </w:rPr>
        <w:t xml:space="preserve"> </w:t>
      </w:r>
      <w:r>
        <w:rPr>
          <w:w w:val="105"/>
          <w:sz w:val="23"/>
        </w:rPr>
        <w:t>power</w:t>
      </w:r>
      <w:r>
        <w:rPr>
          <w:spacing w:val="-4"/>
          <w:w w:val="105"/>
          <w:sz w:val="23"/>
        </w:rPr>
        <w:t xml:space="preserve"> </w:t>
      </w:r>
      <w:r>
        <w:rPr>
          <w:spacing w:val="-3"/>
          <w:w w:val="105"/>
          <w:sz w:val="23"/>
        </w:rPr>
        <w:t>(VI</w:t>
      </w:r>
      <w:r>
        <w:rPr>
          <w:spacing w:val="-2"/>
          <w:w w:val="105"/>
          <w:sz w:val="23"/>
        </w:rPr>
        <w:t xml:space="preserve"> </w:t>
      </w:r>
      <w:r>
        <w:rPr>
          <w:w w:val="105"/>
          <w:sz w:val="23"/>
        </w:rPr>
        <w:t>Cos</w:t>
      </w:r>
      <w:r>
        <w:rPr>
          <w:spacing w:val="-4"/>
          <w:w w:val="105"/>
          <w:sz w:val="23"/>
        </w:rPr>
        <w:t xml:space="preserve"> </w:t>
      </w:r>
      <w:r>
        <w:rPr>
          <w:w w:val="105"/>
          <w:sz w:val="23"/>
        </w:rPr>
        <w:t>Φ),</w:t>
      </w:r>
      <w:r>
        <w:rPr>
          <w:spacing w:val="-6"/>
          <w:w w:val="105"/>
          <w:sz w:val="23"/>
        </w:rPr>
        <w:t xml:space="preserve"> </w:t>
      </w:r>
      <w:r>
        <w:rPr>
          <w:spacing w:val="-5"/>
          <w:w w:val="105"/>
          <w:sz w:val="23"/>
        </w:rPr>
        <w:t>apparent</w:t>
      </w:r>
      <w:r>
        <w:rPr>
          <w:spacing w:val="-12"/>
          <w:w w:val="105"/>
          <w:sz w:val="23"/>
        </w:rPr>
        <w:t xml:space="preserve"> </w:t>
      </w:r>
      <w:r>
        <w:rPr>
          <w:w w:val="105"/>
          <w:sz w:val="23"/>
        </w:rPr>
        <w:t>power</w:t>
      </w:r>
      <w:r>
        <w:rPr>
          <w:spacing w:val="-32"/>
          <w:w w:val="105"/>
          <w:sz w:val="23"/>
        </w:rPr>
        <w:t xml:space="preserve"> </w:t>
      </w:r>
      <w:r>
        <w:rPr>
          <w:spacing w:val="-6"/>
          <w:w w:val="105"/>
          <w:sz w:val="23"/>
        </w:rPr>
        <w:t>(VI)</w:t>
      </w:r>
    </w:p>
    <w:p w:rsidR="00B141CF" w:rsidRDefault="009F45E6">
      <w:pPr>
        <w:pStyle w:val="ListParagraph"/>
        <w:numPr>
          <w:ilvl w:val="2"/>
          <w:numId w:val="45"/>
        </w:numPr>
        <w:tabs>
          <w:tab w:val="left" w:pos="2593"/>
        </w:tabs>
        <w:rPr>
          <w:sz w:val="23"/>
        </w:rPr>
      </w:pPr>
      <w:r>
        <w:rPr>
          <w:spacing w:val="-2"/>
          <w:w w:val="105"/>
          <w:sz w:val="23"/>
        </w:rPr>
        <w:t xml:space="preserve">Calculate </w:t>
      </w:r>
      <w:r>
        <w:rPr>
          <w:w w:val="105"/>
          <w:sz w:val="23"/>
        </w:rPr>
        <w:t>power</w:t>
      </w:r>
      <w:r>
        <w:rPr>
          <w:spacing w:val="-14"/>
          <w:w w:val="105"/>
          <w:sz w:val="23"/>
        </w:rPr>
        <w:t xml:space="preserve"> </w:t>
      </w:r>
      <w:r>
        <w:rPr>
          <w:spacing w:val="-4"/>
          <w:w w:val="105"/>
          <w:sz w:val="23"/>
        </w:rPr>
        <w:t>factor</w:t>
      </w:r>
    </w:p>
    <w:p w:rsidR="00B141CF" w:rsidRDefault="00B141CF">
      <w:pPr>
        <w:pStyle w:val="BodyText"/>
        <w:spacing w:before="3"/>
        <w:ind w:left="0" w:firstLine="0"/>
        <w:rPr>
          <w:sz w:val="25"/>
        </w:rPr>
      </w:pPr>
    </w:p>
    <w:p w:rsidR="00B141CF" w:rsidRDefault="009F45E6">
      <w:pPr>
        <w:pStyle w:val="Heading1"/>
        <w:numPr>
          <w:ilvl w:val="0"/>
          <w:numId w:val="45"/>
        </w:numPr>
        <w:tabs>
          <w:tab w:val="left" w:pos="1151"/>
          <w:tab w:val="left" w:pos="1152"/>
        </w:tabs>
        <w:ind w:left="1151" w:hanging="721"/>
      </w:pPr>
      <w:r>
        <w:rPr>
          <w:w w:val="105"/>
        </w:rPr>
        <w:t>TRANSFORMER.</w:t>
      </w:r>
    </w:p>
    <w:p w:rsidR="00B141CF" w:rsidRDefault="009F45E6" w:rsidP="006462B9">
      <w:pPr>
        <w:pStyle w:val="ListParagraph"/>
        <w:numPr>
          <w:ilvl w:val="1"/>
          <w:numId w:val="45"/>
        </w:numPr>
        <w:ind w:left="2552" w:hanging="722"/>
        <w:rPr>
          <w:sz w:val="23"/>
        </w:rPr>
      </w:pPr>
      <w:r>
        <w:rPr>
          <w:spacing w:val="-3"/>
          <w:w w:val="105"/>
          <w:sz w:val="23"/>
        </w:rPr>
        <w:t xml:space="preserve">Understand </w:t>
      </w:r>
      <w:r>
        <w:rPr>
          <w:w w:val="105"/>
          <w:sz w:val="23"/>
        </w:rPr>
        <w:t>the</w:t>
      </w:r>
      <w:r>
        <w:rPr>
          <w:spacing w:val="-11"/>
          <w:w w:val="105"/>
          <w:sz w:val="23"/>
        </w:rPr>
        <w:t xml:space="preserve"> </w:t>
      </w:r>
      <w:r>
        <w:rPr>
          <w:spacing w:val="-5"/>
          <w:w w:val="105"/>
          <w:sz w:val="23"/>
        </w:rPr>
        <w:t>transformers</w:t>
      </w:r>
    </w:p>
    <w:p w:rsidR="00B141CF" w:rsidRDefault="009F45E6">
      <w:pPr>
        <w:pStyle w:val="ListParagraph"/>
        <w:numPr>
          <w:ilvl w:val="2"/>
          <w:numId w:val="45"/>
        </w:numPr>
        <w:tabs>
          <w:tab w:val="left" w:pos="2592"/>
          <w:tab w:val="left" w:pos="2593"/>
        </w:tabs>
        <w:spacing w:before="16"/>
        <w:rPr>
          <w:sz w:val="23"/>
        </w:rPr>
      </w:pPr>
      <w:r>
        <w:rPr>
          <w:w w:val="105"/>
          <w:sz w:val="23"/>
        </w:rPr>
        <w:t xml:space="preserve">Explain </w:t>
      </w:r>
      <w:r>
        <w:rPr>
          <w:spacing w:val="-5"/>
          <w:w w:val="105"/>
          <w:sz w:val="23"/>
        </w:rPr>
        <w:t xml:space="preserve">the principle </w:t>
      </w:r>
      <w:r>
        <w:rPr>
          <w:w w:val="105"/>
          <w:sz w:val="23"/>
        </w:rPr>
        <w:t>of</w:t>
      </w:r>
      <w:r>
        <w:rPr>
          <w:spacing w:val="-16"/>
          <w:w w:val="105"/>
          <w:sz w:val="23"/>
        </w:rPr>
        <w:t xml:space="preserve"> </w:t>
      </w:r>
      <w:r>
        <w:rPr>
          <w:spacing w:val="-4"/>
          <w:w w:val="105"/>
          <w:sz w:val="23"/>
        </w:rPr>
        <w:t>transformer</w:t>
      </w:r>
    </w:p>
    <w:p w:rsidR="00B141CF" w:rsidRDefault="009F45E6">
      <w:pPr>
        <w:pStyle w:val="ListParagraph"/>
        <w:numPr>
          <w:ilvl w:val="2"/>
          <w:numId w:val="45"/>
        </w:numPr>
        <w:tabs>
          <w:tab w:val="left" w:pos="2592"/>
          <w:tab w:val="left" w:pos="2593"/>
        </w:tabs>
        <w:spacing w:before="10"/>
        <w:rPr>
          <w:sz w:val="23"/>
        </w:rPr>
      </w:pPr>
      <w:r>
        <w:rPr>
          <w:w w:val="105"/>
          <w:sz w:val="23"/>
        </w:rPr>
        <w:t xml:space="preserve">Define </w:t>
      </w:r>
      <w:r>
        <w:rPr>
          <w:spacing w:val="-3"/>
          <w:w w:val="105"/>
          <w:sz w:val="23"/>
        </w:rPr>
        <w:t>mutual</w:t>
      </w:r>
      <w:r>
        <w:rPr>
          <w:spacing w:val="-12"/>
          <w:w w:val="105"/>
          <w:sz w:val="23"/>
        </w:rPr>
        <w:t xml:space="preserve"> </w:t>
      </w:r>
      <w:r>
        <w:rPr>
          <w:spacing w:val="-3"/>
          <w:w w:val="105"/>
          <w:sz w:val="23"/>
        </w:rPr>
        <w:t>induction</w:t>
      </w:r>
    </w:p>
    <w:p w:rsidR="00B141CF" w:rsidRDefault="009F45E6">
      <w:pPr>
        <w:pStyle w:val="ListParagraph"/>
        <w:numPr>
          <w:ilvl w:val="2"/>
          <w:numId w:val="45"/>
        </w:numPr>
        <w:tabs>
          <w:tab w:val="left" w:pos="2592"/>
          <w:tab w:val="left" w:pos="2593"/>
        </w:tabs>
        <w:spacing w:before="16"/>
        <w:rPr>
          <w:sz w:val="23"/>
        </w:rPr>
      </w:pPr>
      <w:r>
        <w:rPr>
          <w:w w:val="105"/>
          <w:sz w:val="23"/>
        </w:rPr>
        <w:t xml:space="preserve">Define </w:t>
      </w:r>
      <w:r>
        <w:rPr>
          <w:spacing w:val="-5"/>
          <w:w w:val="105"/>
          <w:sz w:val="23"/>
        </w:rPr>
        <w:t xml:space="preserve">coefficient </w:t>
      </w:r>
      <w:r>
        <w:rPr>
          <w:w w:val="105"/>
          <w:sz w:val="23"/>
        </w:rPr>
        <w:t>of mutual</w:t>
      </w:r>
      <w:r>
        <w:rPr>
          <w:spacing w:val="-31"/>
          <w:w w:val="105"/>
          <w:sz w:val="23"/>
        </w:rPr>
        <w:t xml:space="preserve"> </w:t>
      </w:r>
      <w:r>
        <w:rPr>
          <w:spacing w:val="-3"/>
          <w:w w:val="105"/>
          <w:sz w:val="23"/>
        </w:rPr>
        <w:t>induction</w:t>
      </w:r>
    </w:p>
    <w:p w:rsidR="00B141CF" w:rsidRDefault="009F45E6">
      <w:pPr>
        <w:pStyle w:val="ListParagraph"/>
        <w:numPr>
          <w:ilvl w:val="2"/>
          <w:numId w:val="45"/>
        </w:numPr>
        <w:tabs>
          <w:tab w:val="left" w:pos="2592"/>
          <w:tab w:val="left" w:pos="2593"/>
        </w:tabs>
        <w:rPr>
          <w:sz w:val="23"/>
        </w:rPr>
      </w:pPr>
      <w:r>
        <w:rPr>
          <w:w w:val="105"/>
          <w:sz w:val="23"/>
        </w:rPr>
        <w:t xml:space="preserve">Describe </w:t>
      </w:r>
      <w:r>
        <w:rPr>
          <w:spacing w:val="-4"/>
          <w:w w:val="105"/>
          <w:sz w:val="23"/>
        </w:rPr>
        <w:t xml:space="preserve">turn ratio </w:t>
      </w:r>
      <w:r>
        <w:rPr>
          <w:w w:val="105"/>
          <w:sz w:val="23"/>
        </w:rPr>
        <w:t>of</w:t>
      </w:r>
      <w:r>
        <w:rPr>
          <w:spacing w:val="-10"/>
          <w:w w:val="105"/>
          <w:sz w:val="23"/>
        </w:rPr>
        <w:t xml:space="preserve"> </w:t>
      </w:r>
      <w:r>
        <w:rPr>
          <w:spacing w:val="-5"/>
          <w:w w:val="105"/>
          <w:sz w:val="23"/>
        </w:rPr>
        <w:t>transformer</w:t>
      </w:r>
    </w:p>
    <w:p w:rsidR="00B141CF" w:rsidRDefault="009F45E6">
      <w:pPr>
        <w:pStyle w:val="ListParagraph"/>
        <w:numPr>
          <w:ilvl w:val="2"/>
          <w:numId w:val="45"/>
        </w:numPr>
        <w:tabs>
          <w:tab w:val="left" w:pos="2592"/>
          <w:tab w:val="left" w:pos="2593"/>
        </w:tabs>
        <w:spacing w:before="10"/>
        <w:rPr>
          <w:sz w:val="23"/>
        </w:rPr>
      </w:pPr>
      <w:r>
        <w:rPr>
          <w:w w:val="105"/>
          <w:sz w:val="23"/>
        </w:rPr>
        <w:t xml:space="preserve">Describe </w:t>
      </w:r>
      <w:r>
        <w:rPr>
          <w:spacing w:val="-5"/>
          <w:w w:val="105"/>
          <w:sz w:val="23"/>
        </w:rPr>
        <w:t xml:space="preserve">construction </w:t>
      </w:r>
      <w:r>
        <w:rPr>
          <w:w w:val="105"/>
          <w:sz w:val="23"/>
        </w:rPr>
        <w:t>of</w:t>
      </w:r>
      <w:r>
        <w:rPr>
          <w:spacing w:val="36"/>
          <w:w w:val="105"/>
          <w:sz w:val="23"/>
        </w:rPr>
        <w:t xml:space="preserve"> </w:t>
      </w:r>
      <w:r>
        <w:rPr>
          <w:w w:val="105"/>
          <w:sz w:val="23"/>
        </w:rPr>
        <w:t>transformer</w:t>
      </w:r>
    </w:p>
    <w:p w:rsidR="00B141CF" w:rsidRDefault="009F45E6">
      <w:pPr>
        <w:pStyle w:val="ListParagraph"/>
        <w:numPr>
          <w:ilvl w:val="2"/>
          <w:numId w:val="45"/>
        </w:numPr>
        <w:tabs>
          <w:tab w:val="left" w:pos="2592"/>
          <w:tab w:val="left" w:pos="2593"/>
        </w:tabs>
        <w:rPr>
          <w:sz w:val="23"/>
        </w:rPr>
      </w:pPr>
      <w:r>
        <w:rPr>
          <w:w w:val="105"/>
          <w:sz w:val="23"/>
        </w:rPr>
        <w:t xml:space="preserve">Enlist the </w:t>
      </w:r>
      <w:r>
        <w:rPr>
          <w:spacing w:val="-5"/>
          <w:w w:val="105"/>
          <w:sz w:val="23"/>
        </w:rPr>
        <w:t xml:space="preserve">types </w:t>
      </w:r>
      <w:r>
        <w:rPr>
          <w:w w:val="105"/>
          <w:sz w:val="23"/>
        </w:rPr>
        <w:t>of</w:t>
      </w:r>
      <w:r>
        <w:rPr>
          <w:spacing w:val="29"/>
          <w:w w:val="105"/>
          <w:sz w:val="23"/>
        </w:rPr>
        <w:t xml:space="preserve"> </w:t>
      </w:r>
      <w:r>
        <w:rPr>
          <w:spacing w:val="-4"/>
          <w:w w:val="105"/>
          <w:sz w:val="23"/>
        </w:rPr>
        <w:t>transformer</w:t>
      </w:r>
    </w:p>
    <w:p w:rsidR="00B141CF" w:rsidRDefault="009F45E6">
      <w:pPr>
        <w:pStyle w:val="ListParagraph"/>
        <w:numPr>
          <w:ilvl w:val="2"/>
          <w:numId w:val="45"/>
        </w:numPr>
        <w:tabs>
          <w:tab w:val="left" w:pos="2592"/>
          <w:tab w:val="left" w:pos="2593"/>
        </w:tabs>
        <w:spacing w:before="17"/>
        <w:rPr>
          <w:sz w:val="23"/>
        </w:rPr>
      </w:pPr>
      <w:r>
        <w:rPr>
          <w:w w:val="105"/>
          <w:sz w:val="23"/>
        </w:rPr>
        <w:t xml:space="preserve">Enlist </w:t>
      </w:r>
      <w:r>
        <w:rPr>
          <w:spacing w:val="-3"/>
          <w:w w:val="105"/>
          <w:sz w:val="23"/>
        </w:rPr>
        <w:t xml:space="preserve">core </w:t>
      </w:r>
      <w:r>
        <w:rPr>
          <w:w w:val="105"/>
          <w:sz w:val="23"/>
        </w:rPr>
        <w:t>material of</w:t>
      </w:r>
      <w:r>
        <w:rPr>
          <w:spacing w:val="-46"/>
          <w:w w:val="105"/>
          <w:sz w:val="23"/>
        </w:rPr>
        <w:t xml:space="preserve"> </w:t>
      </w:r>
      <w:r>
        <w:rPr>
          <w:spacing w:val="-4"/>
          <w:w w:val="105"/>
          <w:sz w:val="23"/>
        </w:rPr>
        <w:t>transformer</w:t>
      </w:r>
    </w:p>
    <w:p w:rsidR="00B141CF" w:rsidRDefault="009F45E6">
      <w:pPr>
        <w:pStyle w:val="ListParagraph"/>
        <w:numPr>
          <w:ilvl w:val="2"/>
          <w:numId w:val="45"/>
        </w:numPr>
        <w:tabs>
          <w:tab w:val="left" w:pos="2592"/>
          <w:tab w:val="left" w:pos="2593"/>
        </w:tabs>
        <w:rPr>
          <w:sz w:val="23"/>
        </w:rPr>
      </w:pPr>
      <w:r>
        <w:rPr>
          <w:w w:val="105"/>
          <w:sz w:val="23"/>
        </w:rPr>
        <w:t>Describe auto</w:t>
      </w:r>
      <w:r>
        <w:rPr>
          <w:spacing w:val="-15"/>
          <w:w w:val="105"/>
          <w:sz w:val="23"/>
        </w:rPr>
        <w:t xml:space="preserve"> </w:t>
      </w:r>
      <w:r>
        <w:rPr>
          <w:spacing w:val="-5"/>
          <w:w w:val="105"/>
          <w:sz w:val="23"/>
        </w:rPr>
        <w:t>transformer</w:t>
      </w:r>
    </w:p>
    <w:p w:rsidR="00B141CF" w:rsidRDefault="009F45E6">
      <w:pPr>
        <w:pStyle w:val="ListParagraph"/>
        <w:numPr>
          <w:ilvl w:val="2"/>
          <w:numId w:val="45"/>
        </w:numPr>
        <w:tabs>
          <w:tab w:val="left" w:pos="2592"/>
          <w:tab w:val="left" w:pos="2593"/>
        </w:tabs>
        <w:rPr>
          <w:sz w:val="23"/>
        </w:rPr>
      </w:pPr>
      <w:r>
        <w:rPr>
          <w:w w:val="105"/>
          <w:sz w:val="23"/>
        </w:rPr>
        <w:t>Explain</w:t>
      </w:r>
      <w:r>
        <w:rPr>
          <w:spacing w:val="-9"/>
          <w:w w:val="105"/>
          <w:sz w:val="23"/>
        </w:rPr>
        <w:t xml:space="preserve"> </w:t>
      </w:r>
      <w:r>
        <w:rPr>
          <w:w w:val="105"/>
          <w:sz w:val="23"/>
        </w:rPr>
        <w:t>star,</w:t>
      </w:r>
      <w:r>
        <w:rPr>
          <w:spacing w:val="-14"/>
          <w:w w:val="105"/>
          <w:sz w:val="23"/>
        </w:rPr>
        <w:t xml:space="preserve"> </w:t>
      </w:r>
      <w:r>
        <w:rPr>
          <w:w w:val="105"/>
          <w:sz w:val="23"/>
        </w:rPr>
        <w:t xml:space="preserve">delta </w:t>
      </w:r>
      <w:r>
        <w:rPr>
          <w:spacing w:val="-5"/>
          <w:w w:val="105"/>
          <w:sz w:val="23"/>
        </w:rPr>
        <w:t>connections</w:t>
      </w:r>
      <w:r>
        <w:rPr>
          <w:spacing w:val="-17"/>
          <w:w w:val="105"/>
          <w:sz w:val="23"/>
        </w:rPr>
        <w:t xml:space="preserve"> </w:t>
      </w:r>
      <w:r>
        <w:rPr>
          <w:w w:val="105"/>
          <w:sz w:val="23"/>
        </w:rPr>
        <w:t>of</w:t>
      </w:r>
      <w:r>
        <w:rPr>
          <w:spacing w:val="3"/>
          <w:w w:val="105"/>
          <w:sz w:val="23"/>
        </w:rPr>
        <w:t xml:space="preserve"> </w:t>
      </w:r>
      <w:r>
        <w:rPr>
          <w:w w:val="105"/>
          <w:sz w:val="23"/>
        </w:rPr>
        <w:t>three</w:t>
      </w:r>
      <w:r>
        <w:rPr>
          <w:spacing w:val="-10"/>
          <w:w w:val="105"/>
          <w:sz w:val="23"/>
        </w:rPr>
        <w:t xml:space="preserve"> </w:t>
      </w:r>
      <w:r>
        <w:rPr>
          <w:w w:val="105"/>
          <w:sz w:val="23"/>
        </w:rPr>
        <w:t>phase</w:t>
      </w:r>
      <w:r>
        <w:rPr>
          <w:spacing w:val="-22"/>
          <w:w w:val="105"/>
          <w:sz w:val="23"/>
        </w:rPr>
        <w:t xml:space="preserve"> </w:t>
      </w:r>
      <w:r>
        <w:rPr>
          <w:spacing w:val="-5"/>
          <w:w w:val="105"/>
          <w:sz w:val="23"/>
        </w:rPr>
        <w:t>transformer</w:t>
      </w:r>
    </w:p>
    <w:p w:rsidR="00B141CF" w:rsidRDefault="009F45E6">
      <w:pPr>
        <w:pStyle w:val="ListParagraph"/>
        <w:numPr>
          <w:ilvl w:val="2"/>
          <w:numId w:val="45"/>
        </w:numPr>
        <w:tabs>
          <w:tab w:val="left" w:pos="2593"/>
        </w:tabs>
        <w:spacing w:before="17"/>
        <w:rPr>
          <w:sz w:val="23"/>
        </w:rPr>
      </w:pPr>
      <w:r>
        <w:rPr>
          <w:w w:val="105"/>
          <w:sz w:val="23"/>
        </w:rPr>
        <w:t>Explain</w:t>
      </w:r>
      <w:r>
        <w:rPr>
          <w:spacing w:val="-9"/>
          <w:w w:val="105"/>
          <w:sz w:val="23"/>
        </w:rPr>
        <w:t xml:space="preserve"> </w:t>
      </w:r>
      <w:r>
        <w:rPr>
          <w:spacing w:val="-3"/>
          <w:w w:val="105"/>
          <w:sz w:val="23"/>
        </w:rPr>
        <w:t>phase</w:t>
      </w:r>
      <w:r>
        <w:rPr>
          <w:spacing w:val="-1"/>
          <w:w w:val="105"/>
          <w:sz w:val="23"/>
        </w:rPr>
        <w:t xml:space="preserve"> </w:t>
      </w:r>
      <w:r>
        <w:rPr>
          <w:w w:val="105"/>
          <w:sz w:val="23"/>
        </w:rPr>
        <w:t>&amp;</w:t>
      </w:r>
      <w:r>
        <w:rPr>
          <w:spacing w:val="-2"/>
          <w:w w:val="105"/>
          <w:sz w:val="23"/>
        </w:rPr>
        <w:t xml:space="preserve"> </w:t>
      </w:r>
      <w:r>
        <w:rPr>
          <w:w w:val="105"/>
          <w:sz w:val="23"/>
        </w:rPr>
        <w:t>line</w:t>
      </w:r>
      <w:r>
        <w:rPr>
          <w:spacing w:val="-3"/>
          <w:w w:val="105"/>
          <w:sz w:val="23"/>
        </w:rPr>
        <w:t xml:space="preserve"> </w:t>
      </w:r>
      <w:r>
        <w:rPr>
          <w:spacing w:val="-5"/>
          <w:w w:val="105"/>
          <w:sz w:val="23"/>
        </w:rPr>
        <w:t>voltage</w:t>
      </w:r>
      <w:r>
        <w:rPr>
          <w:spacing w:val="-8"/>
          <w:w w:val="105"/>
          <w:sz w:val="23"/>
        </w:rPr>
        <w:t xml:space="preserve"> </w:t>
      </w:r>
      <w:r>
        <w:rPr>
          <w:w w:val="105"/>
          <w:sz w:val="23"/>
        </w:rPr>
        <w:t>for</w:t>
      </w:r>
      <w:r>
        <w:rPr>
          <w:spacing w:val="-5"/>
          <w:w w:val="105"/>
          <w:sz w:val="23"/>
        </w:rPr>
        <w:t xml:space="preserve"> </w:t>
      </w:r>
      <w:r>
        <w:rPr>
          <w:w w:val="105"/>
          <w:sz w:val="23"/>
        </w:rPr>
        <w:t>star</w:t>
      </w:r>
      <w:r>
        <w:rPr>
          <w:spacing w:val="-13"/>
          <w:w w:val="105"/>
          <w:sz w:val="23"/>
        </w:rPr>
        <w:t xml:space="preserve"> </w:t>
      </w:r>
      <w:r>
        <w:rPr>
          <w:w w:val="105"/>
          <w:sz w:val="23"/>
        </w:rPr>
        <w:t>and</w:t>
      </w:r>
      <w:r>
        <w:rPr>
          <w:spacing w:val="-8"/>
          <w:w w:val="105"/>
          <w:sz w:val="23"/>
        </w:rPr>
        <w:t xml:space="preserve"> </w:t>
      </w:r>
      <w:r>
        <w:rPr>
          <w:spacing w:val="-3"/>
          <w:w w:val="105"/>
          <w:sz w:val="23"/>
        </w:rPr>
        <w:t>delta</w:t>
      </w:r>
      <w:r>
        <w:rPr>
          <w:spacing w:val="-28"/>
          <w:w w:val="105"/>
          <w:sz w:val="23"/>
        </w:rPr>
        <w:t xml:space="preserve"> </w:t>
      </w:r>
      <w:r>
        <w:rPr>
          <w:spacing w:val="-5"/>
          <w:w w:val="105"/>
          <w:sz w:val="23"/>
        </w:rPr>
        <w:t>connection</w:t>
      </w:r>
    </w:p>
    <w:p w:rsidR="00B141CF" w:rsidRDefault="009F45E6">
      <w:pPr>
        <w:pStyle w:val="ListParagraph"/>
        <w:numPr>
          <w:ilvl w:val="2"/>
          <w:numId w:val="45"/>
        </w:numPr>
        <w:tabs>
          <w:tab w:val="left" w:pos="2593"/>
        </w:tabs>
        <w:rPr>
          <w:sz w:val="23"/>
        </w:rPr>
      </w:pPr>
      <w:r>
        <w:rPr>
          <w:w w:val="105"/>
          <w:sz w:val="23"/>
        </w:rPr>
        <w:t>Explain</w:t>
      </w:r>
      <w:r>
        <w:rPr>
          <w:spacing w:val="-13"/>
          <w:w w:val="105"/>
          <w:sz w:val="23"/>
        </w:rPr>
        <w:t xml:space="preserve"> </w:t>
      </w:r>
      <w:r>
        <w:rPr>
          <w:spacing w:val="-3"/>
          <w:w w:val="105"/>
          <w:sz w:val="23"/>
        </w:rPr>
        <w:t>phase</w:t>
      </w:r>
      <w:r>
        <w:rPr>
          <w:spacing w:val="-6"/>
          <w:w w:val="105"/>
          <w:sz w:val="23"/>
        </w:rPr>
        <w:t xml:space="preserve"> </w:t>
      </w:r>
      <w:r>
        <w:rPr>
          <w:w w:val="105"/>
          <w:sz w:val="23"/>
        </w:rPr>
        <w:t>&amp;</w:t>
      </w:r>
      <w:r>
        <w:rPr>
          <w:spacing w:val="-6"/>
          <w:w w:val="105"/>
          <w:sz w:val="23"/>
        </w:rPr>
        <w:t xml:space="preserve"> </w:t>
      </w:r>
      <w:r>
        <w:rPr>
          <w:w w:val="105"/>
          <w:sz w:val="23"/>
        </w:rPr>
        <w:t>line</w:t>
      </w:r>
      <w:r>
        <w:rPr>
          <w:spacing w:val="-8"/>
          <w:w w:val="105"/>
          <w:sz w:val="23"/>
        </w:rPr>
        <w:t xml:space="preserve"> </w:t>
      </w:r>
      <w:r>
        <w:rPr>
          <w:spacing w:val="-5"/>
          <w:w w:val="105"/>
          <w:sz w:val="23"/>
        </w:rPr>
        <w:t>current</w:t>
      </w:r>
      <w:r>
        <w:rPr>
          <w:spacing w:val="-16"/>
          <w:w w:val="105"/>
          <w:sz w:val="23"/>
        </w:rPr>
        <w:t xml:space="preserve"> </w:t>
      </w:r>
      <w:r>
        <w:rPr>
          <w:w w:val="105"/>
          <w:sz w:val="23"/>
        </w:rPr>
        <w:t>for</w:t>
      </w:r>
      <w:r>
        <w:rPr>
          <w:spacing w:val="-9"/>
          <w:w w:val="105"/>
          <w:sz w:val="23"/>
        </w:rPr>
        <w:t xml:space="preserve"> </w:t>
      </w:r>
      <w:r>
        <w:rPr>
          <w:w w:val="105"/>
          <w:sz w:val="23"/>
        </w:rPr>
        <w:t>star</w:t>
      </w:r>
      <w:r>
        <w:rPr>
          <w:spacing w:val="-16"/>
          <w:w w:val="105"/>
          <w:sz w:val="23"/>
        </w:rPr>
        <w:t xml:space="preserve"> </w:t>
      </w:r>
      <w:r>
        <w:rPr>
          <w:w w:val="105"/>
          <w:sz w:val="23"/>
        </w:rPr>
        <w:t>and</w:t>
      </w:r>
      <w:r>
        <w:rPr>
          <w:spacing w:val="-13"/>
          <w:w w:val="105"/>
          <w:sz w:val="23"/>
        </w:rPr>
        <w:t xml:space="preserve"> </w:t>
      </w:r>
      <w:r>
        <w:rPr>
          <w:spacing w:val="-3"/>
          <w:w w:val="105"/>
          <w:sz w:val="23"/>
        </w:rPr>
        <w:t>delta</w:t>
      </w:r>
      <w:r>
        <w:rPr>
          <w:spacing w:val="-7"/>
          <w:w w:val="105"/>
          <w:sz w:val="23"/>
        </w:rPr>
        <w:t xml:space="preserve"> </w:t>
      </w:r>
      <w:r>
        <w:rPr>
          <w:spacing w:val="-3"/>
          <w:w w:val="105"/>
          <w:sz w:val="23"/>
        </w:rPr>
        <w:t xml:space="preserve">connection </w:t>
      </w:r>
      <w:r>
        <w:rPr>
          <w:w w:val="105"/>
          <w:sz w:val="23"/>
        </w:rPr>
        <w:t>of</w:t>
      </w:r>
      <w:r>
        <w:rPr>
          <w:spacing w:val="-8"/>
          <w:w w:val="105"/>
          <w:sz w:val="23"/>
        </w:rPr>
        <w:t xml:space="preserve"> </w:t>
      </w:r>
      <w:r>
        <w:rPr>
          <w:spacing w:val="-6"/>
          <w:w w:val="105"/>
          <w:sz w:val="23"/>
        </w:rPr>
        <w:t>three</w:t>
      </w:r>
      <w:r>
        <w:rPr>
          <w:spacing w:val="-14"/>
          <w:w w:val="105"/>
          <w:sz w:val="23"/>
        </w:rPr>
        <w:t xml:space="preserve"> </w:t>
      </w:r>
      <w:r>
        <w:rPr>
          <w:w w:val="105"/>
          <w:sz w:val="23"/>
        </w:rPr>
        <w:t>phase</w:t>
      </w:r>
      <w:r w:rsidR="006462B9">
        <w:rPr>
          <w:w w:val="105"/>
          <w:sz w:val="23"/>
        </w:rPr>
        <w:t xml:space="preserve"> </w:t>
      </w:r>
      <w:r>
        <w:rPr>
          <w:w w:val="105"/>
          <w:sz w:val="23"/>
        </w:rPr>
        <w:t>system</w:t>
      </w:r>
    </w:p>
    <w:p w:rsidR="00B141CF" w:rsidRDefault="009F45E6">
      <w:pPr>
        <w:pStyle w:val="ListParagraph"/>
        <w:numPr>
          <w:ilvl w:val="2"/>
          <w:numId w:val="45"/>
        </w:numPr>
        <w:tabs>
          <w:tab w:val="left" w:pos="2593"/>
        </w:tabs>
        <w:rPr>
          <w:sz w:val="23"/>
        </w:rPr>
      </w:pPr>
      <w:r>
        <w:rPr>
          <w:spacing w:val="-3"/>
          <w:w w:val="105"/>
          <w:sz w:val="23"/>
        </w:rPr>
        <w:t xml:space="preserve">List </w:t>
      </w:r>
      <w:r>
        <w:rPr>
          <w:w w:val="105"/>
          <w:sz w:val="23"/>
        </w:rPr>
        <w:t xml:space="preserve">the </w:t>
      </w:r>
      <w:r>
        <w:rPr>
          <w:spacing w:val="-4"/>
          <w:w w:val="105"/>
          <w:sz w:val="23"/>
        </w:rPr>
        <w:t xml:space="preserve">applications </w:t>
      </w:r>
      <w:r>
        <w:rPr>
          <w:w w:val="105"/>
          <w:sz w:val="23"/>
        </w:rPr>
        <w:t xml:space="preserve">of </w:t>
      </w:r>
      <w:r>
        <w:rPr>
          <w:spacing w:val="-4"/>
          <w:w w:val="105"/>
          <w:sz w:val="23"/>
        </w:rPr>
        <w:t xml:space="preserve">transformer </w:t>
      </w:r>
      <w:r>
        <w:rPr>
          <w:w w:val="105"/>
          <w:sz w:val="23"/>
        </w:rPr>
        <w:t>in</w:t>
      </w:r>
      <w:r>
        <w:rPr>
          <w:spacing w:val="-45"/>
          <w:w w:val="105"/>
          <w:sz w:val="23"/>
        </w:rPr>
        <w:t xml:space="preserve"> </w:t>
      </w:r>
      <w:r>
        <w:rPr>
          <w:spacing w:val="-3"/>
          <w:w w:val="105"/>
          <w:sz w:val="23"/>
        </w:rPr>
        <w:t>electronics:</w:t>
      </w:r>
    </w:p>
    <w:p w:rsidR="00B141CF" w:rsidRDefault="009F45E6">
      <w:pPr>
        <w:pStyle w:val="ListParagraph"/>
        <w:numPr>
          <w:ilvl w:val="3"/>
          <w:numId w:val="45"/>
        </w:numPr>
        <w:tabs>
          <w:tab w:val="left" w:pos="4033"/>
          <w:tab w:val="left" w:pos="4034"/>
        </w:tabs>
        <w:spacing w:before="17"/>
        <w:rPr>
          <w:sz w:val="23"/>
        </w:rPr>
      </w:pPr>
      <w:r>
        <w:rPr>
          <w:w w:val="105"/>
          <w:sz w:val="23"/>
        </w:rPr>
        <w:t>step down</w:t>
      </w:r>
      <w:r>
        <w:rPr>
          <w:spacing w:val="-14"/>
          <w:w w:val="105"/>
          <w:sz w:val="23"/>
        </w:rPr>
        <w:t xml:space="preserve"> </w:t>
      </w:r>
      <w:r>
        <w:rPr>
          <w:spacing w:val="-5"/>
          <w:w w:val="105"/>
          <w:sz w:val="23"/>
        </w:rPr>
        <w:t>transformer,</w:t>
      </w:r>
    </w:p>
    <w:p w:rsidR="00B141CF" w:rsidRDefault="009F45E6">
      <w:pPr>
        <w:pStyle w:val="ListParagraph"/>
        <w:numPr>
          <w:ilvl w:val="3"/>
          <w:numId w:val="45"/>
        </w:numPr>
        <w:tabs>
          <w:tab w:val="left" w:pos="4033"/>
          <w:tab w:val="left" w:pos="4034"/>
        </w:tabs>
        <w:rPr>
          <w:sz w:val="23"/>
        </w:rPr>
      </w:pPr>
      <w:r>
        <w:rPr>
          <w:w w:val="105"/>
          <w:sz w:val="23"/>
        </w:rPr>
        <w:t>impedance</w:t>
      </w:r>
      <w:r>
        <w:rPr>
          <w:spacing w:val="-15"/>
          <w:w w:val="105"/>
          <w:sz w:val="23"/>
        </w:rPr>
        <w:t xml:space="preserve"> </w:t>
      </w:r>
      <w:r>
        <w:rPr>
          <w:spacing w:val="-3"/>
          <w:w w:val="105"/>
          <w:sz w:val="23"/>
        </w:rPr>
        <w:t>matching</w:t>
      </w:r>
    </w:p>
    <w:p w:rsidR="00B141CF" w:rsidRDefault="009F45E6">
      <w:pPr>
        <w:pStyle w:val="ListParagraph"/>
        <w:numPr>
          <w:ilvl w:val="3"/>
          <w:numId w:val="45"/>
        </w:numPr>
        <w:tabs>
          <w:tab w:val="left" w:pos="4033"/>
          <w:tab w:val="left" w:pos="4034"/>
        </w:tabs>
        <w:spacing w:before="16"/>
        <w:rPr>
          <w:sz w:val="23"/>
        </w:rPr>
      </w:pPr>
      <w:r>
        <w:rPr>
          <w:spacing w:val="-3"/>
          <w:w w:val="105"/>
          <w:sz w:val="23"/>
        </w:rPr>
        <w:t>coupling</w:t>
      </w:r>
    </w:p>
    <w:p w:rsidR="00B141CF" w:rsidRDefault="009F45E6">
      <w:pPr>
        <w:pStyle w:val="ListParagraph"/>
        <w:numPr>
          <w:ilvl w:val="2"/>
          <w:numId w:val="45"/>
        </w:numPr>
        <w:tabs>
          <w:tab w:val="left" w:pos="2593"/>
        </w:tabs>
        <w:rPr>
          <w:sz w:val="23"/>
        </w:rPr>
      </w:pPr>
      <w:r>
        <w:rPr>
          <w:w w:val="105"/>
          <w:sz w:val="23"/>
        </w:rPr>
        <w:t xml:space="preserve">Explain </w:t>
      </w:r>
      <w:r>
        <w:rPr>
          <w:spacing w:val="-5"/>
          <w:w w:val="105"/>
          <w:sz w:val="23"/>
        </w:rPr>
        <w:t>transformer</w:t>
      </w:r>
      <w:r>
        <w:rPr>
          <w:spacing w:val="-9"/>
          <w:w w:val="105"/>
          <w:sz w:val="23"/>
        </w:rPr>
        <w:t xml:space="preserve"> </w:t>
      </w:r>
      <w:r>
        <w:rPr>
          <w:spacing w:val="-4"/>
          <w:w w:val="105"/>
          <w:sz w:val="23"/>
        </w:rPr>
        <w:t>losses.</w:t>
      </w:r>
    </w:p>
    <w:p w:rsidR="00B141CF" w:rsidRDefault="009F45E6">
      <w:pPr>
        <w:pStyle w:val="ListParagraph"/>
        <w:numPr>
          <w:ilvl w:val="2"/>
          <w:numId w:val="45"/>
        </w:numPr>
        <w:tabs>
          <w:tab w:val="left" w:pos="2593"/>
        </w:tabs>
        <w:spacing w:before="10"/>
        <w:rPr>
          <w:sz w:val="23"/>
        </w:rPr>
      </w:pPr>
      <w:r>
        <w:rPr>
          <w:w w:val="105"/>
          <w:sz w:val="23"/>
        </w:rPr>
        <w:t xml:space="preserve">Explain </w:t>
      </w:r>
      <w:r>
        <w:rPr>
          <w:spacing w:val="-5"/>
          <w:w w:val="105"/>
          <w:sz w:val="23"/>
        </w:rPr>
        <w:t xml:space="preserve">hysteresis </w:t>
      </w:r>
      <w:r>
        <w:rPr>
          <w:w w:val="105"/>
          <w:sz w:val="23"/>
        </w:rPr>
        <w:t xml:space="preserve">loss </w:t>
      </w:r>
      <w:r>
        <w:rPr>
          <w:spacing w:val="-3"/>
          <w:w w:val="105"/>
          <w:sz w:val="23"/>
        </w:rPr>
        <w:t>and core</w:t>
      </w:r>
      <w:r>
        <w:rPr>
          <w:spacing w:val="-26"/>
          <w:w w:val="105"/>
          <w:sz w:val="23"/>
        </w:rPr>
        <w:t xml:space="preserve"> </w:t>
      </w:r>
      <w:r>
        <w:rPr>
          <w:spacing w:val="-3"/>
          <w:w w:val="105"/>
          <w:sz w:val="23"/>
        </w:rPr>
        <w:t>loss.</w:t>
      </w:r>
    </w:p>
    <w:p w:rsidR="00B141CF" w:rsidRDefault="00B141CF">
      <w:pPr>
        <w:pStyle w:val="BodyText"/>
        <w:spacing w:before="6"/>
        <w:ind w:left="0" w:firstLine="0"/>
        <w:rPr>
          <w:sz w:val="24"/>
        </w:rPr>
      </w:pPr>
    </w:p>
    <w:p w:rsidR="00B141CF" w:rsidRDefault="00FD1885">
      <w:pPr>
        <w:pStyle w:val="Heading1"/>
        <w:numPr>
          <w:ilvl w:val="0"/>
          <w:numId w:val="45"/>
        </w:numPr>
        <w:tabs>
          <w:tab w:val="left" w:pos="1151"/>
          <w:tab w:val="left" w:pos="1152"/>
        </w:tabs>
        <w:spacing w:before="1"/>
        <w:ind w:left="1151" w:hanging="721"/>
      </w:pPr>
      <w:r>
        <w:t xml:space="preserve">UNDERSTAND </w:t>
      </w:r>
      <w:r>
        <w:rPr>
          <w:spacing w:val="38"/>
        </w:rPr>
        <w:t>RESONANCE</w:t>
      </w:r>
    </w:p>
    <w:p w:rsidR="00B141CF" w:rsidRDefault="009F45E6">
      <w:pPr>
        <w:pStyle w:val="ListParagraph"/>
        <w:numPr>
          <w:ilvl w:val="1"/>
          <w:numId w:val="45"/>
        </w:numPr>
        <w:tabs>
          <w:tab w:val="left" w:pos="1872"/>
          <w:tab w:val="left" w:pos="1873"/>
        </w:tabs>
        <w:spacing w:before="16"/>
        <w:ind w:hanging="722"/>
        <w:rPr>
          <w:sz w:val="23"/>
        </w:rPr>
      </w:pPr>
      <w:r>
        <w:rPr>
          <w:w w:val="105"/>
          <w:sz w:val="23"/>
        </w:rPr>
        <w:t>Explain</w:t>
      </w:r>
      <w:r>
        <w:rPr>
          <w:spacing w:val="-37"/>
          <w:w w:val="105"/>
          <w:sz w:val="23"/>
        </w:rPr>
        <w:t xml:space="preserve"> </w:t>
      </w:r>
      <w:r>
        <w:rPr>
          <w:spacing w:val="-4"/>
          <w:w w:val="105"/>
          <w:sz w:val="23"/>
        </w:rPr>
        <w:t>resonance</w:t>
      </w:r>
    </w:p>
    <w:p w:rsidR="00B141CF" w:rsidRDefault="009F45E6">
      <w:pPr>
        <w:pStyle w:val="ListParagraph"/>
        <w:numPr>
          <w:ilvl w:val="1"/>
          <w:numId w:val="45"/>
        </w:numPr>
        <w:tabs>
          <w:tab w:val="left" w:pos="1872"/>
          <w:tab w:val="left" w:pos="1873"/>
        </w:tabs>
        <w:spacing w:before="17"/>
        <w:ind w:hanging="722"/>
        <w:rPr>
          <w:sz w:val="23"/>
        </w:rPr>
      </w:pPr>
      <w:r>
        <w:rPr>
          <w:w w:val="105"/>
          <w:sz w:val="23"/>
        </w:rPr>
        <w:t>Explain</w:t>
      </w:r>
      <w:r>
        <w:rPr>
          <w:spacing w:val="-4"/>
          <w:w w:val="105"/>
          <w:sz w:val="23"/>
        </w:rPr>
        <w:t xml:space="preserve"> </w:t>
      </w:r>
      <w:r>
        <w:rPr>
          <w:spacing w:val="-5"/>
          <w:w w:val="105"/>
          <w:sz w:val="23"/>
        </w:rPr>
        <w:t xml:space="preserve">the </w:t>
      </w:r>
      <w:r>
        <w:rPr>
          <w:spacing w:val="-3"/>
          <w:w w:val="105"/>
          <w:sz w:val="23"/>
        </w:rPr>
        <w:t>relation</w:t>
      </w:r>
      <w:r>
        <w:rPr>
          <w:spacing w:val="-8"/>
          <w:w w:val="105"/>
          <w:sz w:val="23"/>
        </w:rPr>
        <w:t xml:space="preserve"> </w:t>
      </w:r>
      <w:r>
        <w:rPr>
          <w:spacing w:val="-4"/>
          <w:w w:val="105"/>
          <w:sz w:val="23"/>
        </w:rPr>
        <w:t>between</w:t>
      </w:r>
      <w:r>
        <w:rPr>
          <w:spacing w:val="-10"/>
          <w:w w:val="105"/>
          <w:sz w:val="23"/>
        </w:rPr>
        <w:t xml:space="preserve"> </w:t>
      </w:r>
      <w:r>
        <w:rPr>
          <w:spacing w:val="-4"/>
          <w:w w:val="105"/>
          <w:sz w:val="23"/>
        </w:rPr>
        <w:t>frequency,</w:t>
      </w:r>
      <w:r>
        <w:rPr>
          <w:spacing w:val="-14"/>
          <w:w w:val="105"/>
          <w:sz w:val="23"/>
        </w:rPr>
        <w:t xml:space="preserve"> </w:t>
      </w:r>
      <w:r>
        <w:rPr>
          <w:w w:val="105"/>
          <w:sz w:val="23"/>
        </w:rPr>
        <w:t>inductance</w:t>
      </w:r>
      <w:r>
        <w:rPr>
          <w:spacing w:val="-3"/>
          <w:w w:val="105"/>
          <w:sz w:val="23"/>
        </w:rPr>
        <w:t xml:space="preserve"> </w:t>
      </w:r>
      <w:r>
        <w:rPr>
          <w:w w:val="105"/>
          <w:sz w:val="23"/>
        </w:rPr>
        <w:t>&amp;</w:t>
      </w:r>
      <w:r>
        <w:rPr>
          <w:spacing w:val="-5"/>
          <w:w w:val="105"/>
          <w:sz w:val="23"/>
        </w:rPr>
        <w:t xml:space="preserve"> </w:t>
      </w:r>
      <w:r>
        <w:rPr>
          <w:spacing w:val="-4"/>
          <w:w w:val="105"/>
          <w:sz w:val="23"/>
        </w:rPr>
        <w:t>capacitance</w:t>
      </w:r>
      <w:r>
        <w:rPr>
          <w:spacing w:val="-10"/>
          <w:w w:val="105"/>
          <w:sz w:val="23"/>
        </w:rPr>
        <w:t xml:space="preserve"> </w:t>
      </w:r>
      <w:r>
        <w:rPr>
          <w:w w:val="105"/>
          <w:sz w:val="23"/>
        </w:rPr>
        <w:t>at</w:t>
      </w:r>
      <w:r>
        <w:rPr>
          <w:spacing w:val="-28"/>
          <w:w w:val="105"/>
          <w:sz w:val="23"/>
        </w:rPr>
        <w:t xml:space="preserve"> </w:t>
      </w:r>
      <w:r>
        <w:rPr>
          <w:spacing w:val="-3"/>
          <w:w w:val="105"/>
          <w:sz w:val="23"/>
        </w:rPr>
        <w:t>resonant</w:t>
      </w:r>
    </w:p>
    <w:p w:rsidR="00B141CF" w:rsidRDefault="009F45E6">
      <w:pPr>
        <w:pStyle w:val="ListParagraph"/>
        <w:numPr>
          <w:ilvl w:val="1"/>
          <w:numId w:val="45"/>
        </w:numPr>
        <w:tabs>
          <w:tab w:val="left" w:pos="1872"/>
          <w:tab w:val="left" w:pos="1873"/>
        </w:tabs>
        <w:ind w:hanging="722"/>
        <w:rPr>
          <w:sz w:val="23"/>
        </w:rPr>
      </w:pPr>
      <w:r>
        <w:rPr>
          <w:w w:val="105"/>
          <w:sz w:val="23"/>
        </w:rPr>
        <w:t xml:space="preserve">Draw the </w:t>
      </w:r>
      <w:r>
        <w:rPr>
          <w:spacing w:val="-5"/>
          <w:w w:val="105"/>
          <w:sz w:val="23"/>
        </w:rPr>
        <w:t xml:space="preserve">series </w:t>
      </w:r>
      <w:r>
        <w:rPr>
          <w:spacing w:val="-3"/>
          <w:w w:val="105"/>
          <w:sz w:val="23"/>
        </w:rPr>
        <w:t>resonant</w:t>
      </w:r>
      <w:r>
        <w:rPr>
          <w:spacing w:val="-32"/>
          <w:w w:val="105"/>
          <w:sz w:val="23"/>
        </w:rPr>
        <w:t xml:space="preserve"> </w:t>
      </w:r>
      <w:r>
        <w:rPr>
          <w:w w:val="105"/>
          <w:sz w:val="23"/>
        </w:rPr>
        <w:t>circuit</w:t>
      </w:r>
    </w:p>
    <w:p w:rsidR="00B141CF" w:rsidRDefault="009F45E6">
      <w:pPr>
        <w:pStyle w:val="ListParagraph"/>
        <w:numPr>
          <w:ilvl w:val="1"/>
          <w:numId w:val="45"/>
        </w:numPr>
        <w:tabs>
          <w:tab w:val="left" w:pos="1872"/>
          <w:tab w:val="left" w:pos="1873"/>
        </w:tabs>
        <w:ind w:hanging="722"/>
        <w:rPr>
          <w:sz w:val="23"/>
        </w:rPr>
      </w:pPr>
      <w:r>
        <w:rPr>
          <w:w w:val="105"/>
          <w:sz w:val="23"/>
        </w:rPr>
        <w:t xml:space="preserve">Explain </w:t>
      </w:r>
      <w:r>
        <w:rPr>
          <w:spacing w:val="-6"/>
          <w:w w:val="105"/>
          <w:sz w:val="23"/>
        </w:rPr>
        <w:t xml:space="preserve">series </w:t>
      </w:r>
      <w:r>
        <w:rPr>
          <w:spacing w:val="-4"/>
          <w:w w:val="105"/>
          <w:sz w:val="23"/>
        </w:rPr>
        <w:t>resonant</w:t>
      </w:r>
      <w:r>
        <w:rPr>
          <w:spacing w:val="-8"/>
          <w:w w:val="105"/>
          <w:sz w:val="23"/>
        </w:rPr>
        <w:t xml:space="preserve"> </w:t>
      </w:r>
      <w:r>
        <w:rPr>
          <w:spacing w:val="-3"/>
          <w:w w:val="105"/>
          <w:sz w:val="23"/>
        </w:rPr>
        <w:t>circuit</w:t>
      </w:r>
    </w:p>
    <w:p w:rsidR="00B141CF" w:rsidRDefault="009F45E6">
      <w:pPr>
        <w:pStyle w:val="ListParagraph"/>
        <w:numPr>
          <w:ilvl w:val="1"/>
          <w:numId w:val="45"/>
        </w:numPr>
        <w:tabs>
          <w:tab w:val="left" w:pos="1872"/>
          <w:tab w:val="left" w:pos="1873"/>
        </w:tabs>
        <w:spacing w:before="16"/>
        <w:ind w:hanging="722"/>
        <w:rPr>
          <w:sz w:val="23"/>
        </w:rPr>
      </w:pPr>
      <w:r>
        <w:rPr>
          <w:w w:val="105"/>
          <w:sz w:val="23"/>
        </w:rPr>
        <w:t xml:space="preserve">Draw the </w:t>
      </w:r>
      <w:r>
        <w:rPr>
          <w:spacing w:val="-4"/>
          <w:w w:val="105"/>
          <w:sz w:val="23"/>
        </w:rPr>
        <w:t xml:space="preserve">characteristics </w:t>
      </w:r>
      <w:r>
        <w:rPr>
          <w:w w:val="105"/>
          <w:sz w:val="23"/>
        </w:rPr>
        <w:t>of series</w:t>
      </w:r>
      <w:r>
        <w:rPr>
          <w:spacing w:val="-22"/>
          <w:w w:val="105"/>
          <w:sz w:val="23"/>
        </w:rPr>
        <w:t xml:space="preserve"> </w:t>
      </w:r>
      <w:r w:rsidR="00FD1885">
        <w:rPr>
          <w:w w:val="105"/>
          <w:sz w:val="23"/>
        </w:rPr>
        <w:t>resonant circuit</w:t>
      </w:r>
    </w:p>
    <w:p w:rsidR="00B141CF" w:rsidRDefault="009F45E6">
      <w:pPr>
        <w:pStyle w:val="ListParagraph"/>
        <w:numPr>
          <w:ilvl w:val="1"/>
          <w:numId w:val="45"/>
        </w:numPr>
        <w:tabs>
          <w:tab w:val="left" w:pos="1872"/>
          <w:tab w:val="left" w:pos="1873"/>
        </w:tabs>
        <w:spacing w:before="10"/>
        <w:ind w:hanging="722"/>
        <w:rPr>
          <w:sz w:val="23"/>
        </w:rPr>
      </w:pPr>
      <w:r>
        <w:rPr>
          <w:spacing w:val="-2"/>
          <w:w w:val="105"/>
          <w:sz w:val="23"/>
        </w:rPr>
        <w:t xml:space="preserve">Calculate </w:t>
      </w:r>
      <w:r>
        <w:rPr>
          <w:spacing w:val="-5"/>
          <w:w w:val="105"/>
          <w:sz w:val="23"/>
        </w:rPr>
        <w:t xml:space="preserve">current, </w:t>
      </w:r>
      <w:r>
        <w:rPr>
          <w:w w:val="105"/>
          <w:sz w:val="23"/>
        </w:rPr>
        <w:t xml:space="preserve">voltage </w:t>
      </w:r>
      <w:r>
        <w:rPr>
          <w:spacing w:val="-3"/>
          <w:w w:val="105"/>
          <w:sz w:val="23"/>
        </w:rPr>
        <w:t xml:space="preserve">and </w:t>
      </w:r>
      <w:r>
        <w:rPr>
          <w:spacing w:val="-5"/>
          <w:w w:val="105"/>
          <w:sz w:val="23"/>
        </w:rPr>
        <w:t xml:space="preserve">impedance </w:t>
      </w:r>
      <w:r>
        <w:rPr>
          <w:w w:val="105"/>
          <w:sz w:val="23"/>
        </w:rPr>
        <w:t>of series</w:t>
      </w:r>
      <w:r>
        <w:rPr>
          <w:spacing w:val="-28"/>
          <w:w w:val="105"/>
          <w:sz w:val="23"/>
        </w:rPr>
        <w:t xml:space="preserve"> </w:t>
      </w:r>
      <w:r w:rsidR="006462B9">
        <w:rPr>
          <w:w w:val="105"/>
          <w:sz w:val="23"/>
        </w:rPr>
        <w:t>resonant circuit</w:t>
      </w:r>
    </w:p>
    <w:p w:rsidR="00B141CF" w:rsidRDefault="009F45E6">
      <w:pPr>
        <w:pStyle w:val="ListParagraph"/>
        <w:numPr>
          <w:ilvl w:val="1"/>
          <w:numId w:val="45"/>
        </w:numPr>
        <w:tabs>
          <w:tab w:val="left" w:pos="1872"/>
          <w:tab w:val="left" w:pos="1873"/>
        </w:tabs>
        <w:ind w:hanging="722"/>
        <w:rPr>
          <w:sz w:val="23"/>
        </w:rPr>
      </w:pPr>
      <w:r>
        <w:rPr>
          <w:w w:val="105"/>
          <w:sz w:val="23"/>
        </w:rPr>
        <w:t xml:space="preserve">Draw the </w:t>
      </w:r>
      <w:r>
        <w:rPr>
          <w:spacing w:val="-4"/>
          <w:w w:val="105"/>
          <w:sz w:val="23"/>
        </w:rPr>
        <w:t xml:space="preserve">diagram </w:t>
      </w:r>
      <w:r>
        <w:rPr>
          <w:w w:val="105"/>
          <w:sz w:val="23"/>
        </w:rPr>
        <w:t xml:space="preserve">of </w:t>
      </w:r>
      <w:r>
        <w:rPr>
          <w:spacing w:val="-3"/>
          <w:w w:val="105"/>
          <w:sz w:val="23"/>
        </w:rPr>
        <w:t>parallel</w:t>
      </w:r>
      <w:r>
        <w:rPr>
          <w:spacing w:val="-25"/>
          <w:w w:val="105"/>
          <w:sz w:val="23"/>
        </w:rPr>
        <w:t xml:space="preserve"> </w:t>
      </w:r>
      <w:r w:rsidR="006462B9">
        <w:rPr>
          <w:w w:val="105"/>
          <w:sz w:val="23"/>
        </w:rPr>
        <w:t>resonant circuit</w:t>
      </w:r>
    </w:p>
    <w:p w:rsidR="00B141CF" w:rsidRDefault="009F45E6">
      <w:pPr>
        <w:pStyle w:val="ListParagraph"/>
        <w:numPr>
          <w:ilvl w:val="1"/>
          <w:numId w:val="45"/>
        </w:numPr>
        <w:tabs>
          <w:tab w:val="left" w:pos="1872"/>
          <w:tab w:val="left" w:pos="1873"/>
        </w:tabs>
        <w:spacing w:before="16"/>
        <w:ind w:hanging="722"/>
        <w:rPr>
          <w:sz w:val="23"/>
        </w:rPr>
      </w:pPr>
      <w:r>
        <w:rPr>
          <w:w w:val="105"/>
          <w:sz w:val="23"/>
        </w:rPr>
        <w:t xml:space="preserve">Explain </w:t>
      </w:r>
      <w:r>
        <w:rPr>
          <w:spacing w:val="-5"/>
          <w:w w:val="105"/>
          <w:sz w:val="23"/>
        </w:rPr>
        <w:t xml:space="preserve">the </w:t>
      </w:r>
      <w:r>
        <w:rPr>
          <w:spacing w:val="-4"/>
          <w:w w:val="105"/>
          <w:sz w:val="23"/>
        </w:rPr>
        <w:t xml:space="preserve">parallel </w:t>
      </w:r>
      <w:r>
        <w:rPr>
          <w:spacing w:val="-3"/>
          <w:w w:val="105"/>
          <w:sz w:val="23"/>
        </w:rPr>
        <w:t>resonant</w:t>
      </w:r>
      <w:r>
        <w:rPr>
          <w:spacing w:val="-22"/>
          <w:w w:val="105"/>
          <w:sz w:val="23"/>
        </w:rPr>
        <w:t xml:space="preserve"> </w:t>
      </w:r>
      <w:r>
        <w:rPr>
          <w:w w:val="105"/>
          <w:sz w:val="23"/>
        </w:rPr>
        <w:t>circuit</w:t>
      </w:r>
    </w:p>
    <w:p w:rsidR="00B141CF" w:rsidRDefault="009F45E6">
      <w:pPr>
        <w:pStyle w:val="ListParagraph"/>
        <w:numPr>
          <w:ilvl w:val="1"/>
          <w:numId w:val="45"/>
        </w:numPr>
        <w:tabs>
          <w:tab w:val="left" w:pos="1872"/>
          <w:tab w:val="left" w:pos="1873"/>
        </w:tabs>
        <w:ind w:hanging="722"/>
        <w:rPr>
          <w:sz w:val="23"/>
        </w:rPr>
      </w:pPr>
      <w:r>
        <w:rPr>
          <w:w w:val="105"/>
          <w:sz w:val="23"/>
        </w:rPr>
        <w:t>Draw</w:t>
      </w:r>
      <w:r>
        <w:rPr>
          <w:spacing w:val="-3"/>
          <w:w w:val="105"/>
          <w:sz w:val="23"/>
        </w:rPr>
        <w:t xml:space="preserve"> </w:t>
      </w:r>
      <w:r>
        <w:rPr>
          <w:w w:val="105"/>
          <w:sz w:val="23"/>
        </w:rPr>
        <w:t>the</w:t>
      </w:r>
      <w:r>
        <w:rPr>
          <w:spacing w:val="-2"/>
          <w:w w:val="105"/>
          <w:sz w:val="23"/>
        </w:rPr>
        <w:t xml:space="preserve"> </w:t>
      </w:r>
      <w:r>
        <w:rPr>
          <w:spacing w:val="-4"/>
          <w:w w:val="105"/>
          <w:sz w:val="23"/>
        </w:rPr>
        <w:t>characteristics</w:t>
      </w:r>
      <w:r>
        <w:rPr>
          <w:spacing w:val="-15"/>
          <w:w w:val="105"/>
          <w:sz w:val="23"/>
        </w:rPr>
        <w:t xml:space="preserve"> </w:t>
      </w:r>
      <w:r>
        <w:rPr>
          <w:w w:val="105"/>
          <w:sz w:val="23"/>
        </w:rPr>
        <w:t>of</w:t>
      </w:r>
      <w:r>
        <w:rPr>
          <w:spacing w:val="-4"/>
          <w:w w:val="105"/>
          <w:sz w:val="23"/>
        </w:rPr>
        <w:t xml:space="preserve"> </w:t>
      </w:r>
      <w:r>
        <w:rPr>
          <w:w w:val="105"/>
          <w:sz w:val="23"/>
        </w:rPr>
        <w:t>parallel</w:t>
      </w:r>
      <w:r>
        <w:rPr>
          <w:spacing w:val="-4"/>
          <w:w w:val="105"/>
          <w:sz w:val="23"/>
        </w:rPr>
        <w:t xml:space="preserve"> </w:t>
      </w:r>
      <w:r>
        <w:rPr>
          <w:spacing w:val="-5"/>
          <w:w w:val="105"/>
          <w:sz w:val="23"/>
        </w:rPr>
        <w:t>resonant</w:t>
      </w:r>
      <w:r>
        <w:rPr>
          <w:spacing w:val="-27"/>
          <w:w w:val="105"/>
          <w:sz w:val="23"/>
        </w:rPr>
        <w:t xml:space="preserve"> </w:t>
      </w:r>
      <w:r>
        <w:rPr>
          <w:w w:val="105"/>
          <w:sz w:val="23"/>
        </w:rPr>
        <w:t>circuit</w:t>
      </w:r>
    </w:p>
    <w:p w:rsidR="00B141CF" w:rsidRDefault="009F45E6">
      <w:pPr>
        <w:pStyle w:val="ListParagraph"/>
        <w:numPr>
          <w:ilvl w:val="1"/>
          <w:numId w:val="45"/>
        </w:numPr>
        <w:tabs>
          <w:tab w:val="left" w:pos="1872"/>
          <w:tab w:val="left" w:pos="1873"/>
        </w:tabs>
        <w:spacing w:before="10"/>
        <w:ind w:hanging="722"/>
        <w:rPr>
          <w:sz w:val="23"/>
        </w:rPr>
      </w:pPr>
      <w:r>
        <w:rPr>
          <w:w w:val="105"/>
          <w:sz w:val="23"/>
        </w:rPr>
        <w:t xml:space="preserve">Compare series </w:t>
      </w:r>
      <w:r>
        <w:rPr>
          <w:spacing w:val="-3"/>
          <w:w w:val="105"/>
          <w:sz w:val="23"/>
        </w:rPr>
        <w:t xml:space="preserve">and </w:t>
      </w:r>
      <w:r>
        <w:rPr>
          <w:spacing w:val="-4"/>
          <w:w w:val="105"/>
          <w:sz w:val="23"/>
        </w:rPr>
        <w:t xml:space="preserve">parallel </w:t>
      </w:r>
      <w:r>
        <w:rPr>
          <w:spacing w:val="-3"/>
          <w:w w:val="105"/>
          <w:sz w:val="23"/>
        </w:rPr>
        <w:t>resonant</w:t>
      </w:r>
      <w:r>
        <w:rPr>
          <w:spacing w:val="-43"/>
          <w:w w:val="105"/>
          <w:sz w:val="23"/>
        </w:rPr>
        <w:t xml:space="preserve"> </w:t>
      </w:r>
      <w:r>
        <w:rPr>
          <w:w w:val="105"/>
          <w:sz w:val="23"/>
        </w:rPr>
        <w:t>circuit</w:t>
      </w:r>
    </w:p>
    <w:p w:rsidR="00B141CF" w:rsidRDefault="009F45E6">
      <w:pPr>
        <w:pStyle w:val="ListParagraph"/>
        <w:numPr>
          <w:ilvl w:val="1"/>
          <w:numId w:val="45"/>
        </w:numPr>
        <w:tabs>
          <w:tab w:val="left" w:pos="1872"/>
          <w:tab w:val="left" w:pos="1873"/>
        </w:tabs>
        <w:spacing w:before="16"/>
        <w:ind w:hanging="722"/>
        <w:rPr>
          <w:sz w:val="23"/>
        </w:rPr>
      </w:pPr>
      <w:r>
        <w:rPr>
          <w:w w:val="105"/>
          <w:sz w:val="23"/>
        </w:rPr>
        <w:t xml:space="preserve">Describe </w:t>
      </w:r>
      <w:r>
        <w:rPr>
          <w:spacing w:val="-5"/>
          <w:w w:val="105"/>
          <w:sz w:val="23"/>
        </w:rPr>
        <w:t xml:space="preserve">the </w:t>
      </w:r>
      <w:r>
        <w:rPr>
          <w:w w:val="105"/>
          <w:sz w:val="23"/>
        </w:rPr>
        <w:t xml:space="preserve">band </w:t>
      </w:r>
      <w:r>
        <w:rPr>
          <w:spacing w:val="-3"/>
          <w:w w:val="105"/>
          <w:sz w:val="23"/>
        </w:rPr>
        <w:t xml:space="preserve">width </w:t>
      </w:r>
      <w:r>
        <w:rPr>
          <w:w w:val="105"/>
          <w:sz w:val="23"/>
        </w:rPr>
        <w:t>of a</w:t>
      </w:r>
      <w:r>
        <w:rPr>
          <w:spacing w:val="-14"/>
          <w:w w:val="105"/>
          <w:sz w:val="23"/>
        </w:rPr>
        <w:t xml:space="preserve"> </w:t>
      </w:r>
      <w:r w:rsidR="006462B9">
        <w:rPr>
          <w:w w:val="105"/>
          <w:sz w:val="23"/>
        </w:rPr>
        <w:t>resonant circuit</w:t>
      </w:r>
    </w:p>
    <w:p w:rsidR="00B141CF" w:rsidRDefault="009F45E6">
      <w:pPr>
        <w:pStyle w:val="ListParagraph"/>
        <w:numPr>
          <w:ilvl w:val="1"/>
          <w:numId w:val="45"/>
        </w:numPr>
        <w:tabs>
          <w:tab w:val="left" w:pos="1872"/>
          <w:tab w:val="left" w:pos="1873"/>
        </w:tabs>
        <w:ind w:hanging="722"/>
        <w:rPr>
          <w:sz w:val="23"/>
        </w:rPr>
      </w:pPr>
      <w:r>
        <w:rPr>
          <w:w w:val="105"/>
          <w:sz w:val="23"/>
        </w:rPr>
        <w:t>Describe Q of a</w:t>
      </w:r>
      <w:r>
        <w:rPr>
          <w:spacing w:val="-29"/>
          <w:w w:val="105"/>
          <w:sz w:val="23"/>
        </w:rPr>
        <w:t xml:space="preserve"> </w:t>
      </w:r>
      <w:r>
        <w:rPr>
          <w:w w:val="105"/>
          <w:sz w:val="23"/>
        </w:rPr>
        <w:t>circuit</w:t>
      </w:r>
    </w:p>
    <w:p w:rsidR="00B141CF" w:rsidRDefault="009F45E6">
      <w:pPr>
        <w:pStyle w:val="ListParagraph"/>
        <w:numPr>
          <w:ilvl w:val="1"/>
          <w:numId w:val="45"/>
        </w:numPr>
        <w:tabs>
          <w:tab w:val="left" w:pos="1872"/>
          <w:tab w:val="left" w:pos="1873"/>
        </w:tabs>
        <w:spacing w:before="10"/>
        <w:ind w:hanging="722"/>
        <w:rPr>
          <w:sz w:val="23"/>
        </w:rPr>
      </w:pPr>
      <w:r>
        <w:rPr>
          <w:w w:val="105"/>
          <w:sz w:val="23"/>
        </w:rPr>
        <w:t xml:space="preserve">Explain </w:t>
      </w:r>
      <w:r>
        <w:rPr>
          <w:spacing w:val="-5"/>
          <w:w w:val="105"/>
          <w:sz w:val="23"/>
        </w:rPr>
        <w:t xml:space="preserve">the </w:t>
      </w:r>
      <w:r>
        <w:rPr>
          <w:spacing w:val="-4"/>
          <w:w w:val="105"/>
          <w:sz w:val="23"/>
        </w:rPr>
        <w:t xml:space="preserve">effect </w:t>
      </w:r>
      <w:r>
        <w:rPr>
          <w:w w:val="105"/>
          <w:sz w:val="23"/>
        </w:rPr>
        <w:t>of the L.C ratio on</w:t>
      </w:r>
      <w:r>
        <w:rPr>
          <w:spacing w:val="-49"/>
          <w:w w:val="105"/>
          <w:sz w:val="23"/>
        </w:rPr>
        <w:t xml:space="preserve"> </w:t>
      </w:r>
      <w:r>
        <w:rPr>
          <w:spacing w:val="-3"/>
          <w:w w:val="105"/>
          <w:sz w:val="23"/>
        </w:rPr>
        <w:t>selectivity</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45"/>
        </w:numPr>
        <w:tabs>
          <w:tab w:val="left" w:pos="1872"/>
          <w:tab w:val="left" w:pos="1873"/>
        </w:tabs>
        <w:spacing w:before="77"/>
        <w:ind w:hanging="722"/>
        <w:rPr>
          <w:sz w:val="23"/>
        </w:rPr>
      </w:pPr>
      <w:r>
        <w:rPr>
          <w:w w:val="105"/>
          <w:sz w:val="23"/>
        </w:rPr>
        <w:lastRenderedPageBreak/>
        <w:t>Enlist</w:t>
      </w:r>
      <w:r>
        <w:rPr>
          <w:spacing w:val="-13"/>
          <w:w w:val="105"/>
          <w:sz w:val="23"/>
        </w:rPr>
        <w:t xml:space="preserve"> </w:t>
      </w:r>
      <w:r>
        <w:rPr>
          <w:w w:val="105"/>
          <w:sz w:val="23"/>
        </w:rPr>
        <w:t>the</w:t>
      </w:r>
      <w:r>
        <w:rPr>
          <w:spacing w:val="-9"/>
          <w:w w:val="105"/>
          <w:sz w:val="23"/>
        </w:rPr>
        <w:t xml:space="preserve"> </w:t>
      </w:r>
      <w:r>
        <w:rPr>
          <w:w w:val="105"/>
          <w:sz w:val="23"/>
        </w:rPr>
        <w:t>use</w:t>
      </w:r>
      <w:r>
        <w:rPr>
          <w:spacing w:val="-9"/>
          <w:w w:val="105"/>
          <w:sz w:val="23"/>
        </w:rPr>
        <w:t xml:space="preserve"> </w:t>
      </w:r>
      <w:r>
        <w:rPr>
          <w:w w:val="105"/>
          <w:sz w:val="23"/>
        </w:rPr>
        <w:t>of</w:t>
      </w:r>
      <w:r>
        <w:rPr>
          <w:spacing w:val="-11"/>
          <w:w w:val="105"/>
          <w:sz w:val="23"/>
        </w:rPr>
        <w:t xml:space="preserve"> </w:t>
      </w:r>
      <w:r>
        <w:rPr>
          <w:spacing w:val="-4"/>
          <w:w w:val="105"/>
          <w:sz w:val="23"/>
        </w:rPr>
        <w:t>resonant</w:t>
      </w:r>
      <w:r>
        <w:rPr>
          <w:spacing w:val="-13"/>
          <w:w w:val="105"/>
          <w:sz w:val="23"/>
        </w:rPr>
        <w:t xml:space="preserve"> </w:t>
      </w:r>
      <w:r>
        <w:rPr>
          <w:w w:val="105"/>
          <w:sz w:val="23"/>
        </w:rPr>
        <w:t>circuit</w:t>
      </w:r>
      <w:r>
        <w:rPr>
          <w:spacing w:val="-12"/>
          <w:w w:val="105"/>
          <w:sz w:val="23"/>
        </w:rPr>
        <w:t xml:space="preserve"> </w:t>
      </w:r>
      <w:r>
        <w:rPr>
          <w:w w:val="105"/>
          <w:sz w:val="23"/>
        </w:rPr>
        <w:t>in</w:t>
      </w:r>
      <w:r>
        <w:rPr>
          <w:spacing w:val="-8"/>
          <w:w w:val="105"/>
          <w:sz w:val="23"/>
        </w:rPr>
        <w:t xml:space="preserve"> </w:t>
      </w:r>
      <w:r>
        <w:rPr>
          <w:spacing w:val="-3"/>
          <w:w w:val="105"/>
          <w:sz w:val="23"/>
        </w:rPr>
        <w:t>radio</w:t>
      </w:r>
      <w:r>
        <w:rPr>
          <w:spacing w:val="-15"/>
          <w:w w:val="105"/>
          <w:sz w:val="23"/>
        </w:rPr>
        <w:t xml:space="preserve"> </w:t>
      </w:r>
      <w:r>
        <w:rPr>
          <w:w w:val="105"/>
          <w:sz w:val="23"/>
        </w:rPr>
        <w:t>and</w:t>
      </w:r>
      <w:r>
        <w:rPr>
          <w:spacing w:val="-8"/>
          <w:w w:val="105"/>
          <w:sz w:val="23"/>
        </w:rPr>
        <w:t xml:space="preserve"> </w:t>
      </w:r>
      <w:r>
        <w:rPr>
          <w:w w:val="105"/>
          <w:sz w:val="23"/>
        </w:rPr>
        <w:t>TV</w:t>
      </w:r>
      <w:r>
        <w:rPr>
          <w:spacing w:val="-11"/>
          <w:w w:val="105"/>
          <w:sz w:val="23"/>
        </w:rPr>
        <w:t xml:space="preserve"> </w:t>
      </w:r>
      <w:r>
        <w:rPr>
          <w:spacing w:val="-3"/>
          <w:w w:val="105"/>
          <w:sz w:val="23"/>
        </w:rPr>
        <w:t>receivers</w:t>
      </w:r>
    </w:p>
    <w:p w:rsidR="00B141CF" w:rsidRDefault="00B141CF">
      <w:pPr>
        <w:pStyle w:val="BodyText"/>
        <w:spacing w:before="6"/>
        <w:ind w:left="0" w:firstLine="0"/>
        <w:rPr>
          <w:sz w:val="24"/>
        </w:rPr>
      </w:pPr>
    </w:p>
    <w:p w:rsidR="00B141CF" w:rsidRDefault="009F45E6">
      <w:pPr>
        <w:pStyle w:val="Heading1"/>
        <w:numPr>
          <w:ilvl w:val="0"/>
          <w:numId w:val="45"/>
        </w:numPr>
        <w:tabs>
          <w:tab w:val="left" w:pos="1151"/>
          <w:tab w:val="left" w:pos="1152"/>
        </w:tabs>
        <w:ind w:left="1151" w:hanging="721"/>
      </w:pPr>
      <w:r>
        <w:rPr>
          <w:w w:val="105"/>
        </w:rPr>
        <w:t xml:space="preserve">UNDERSTAND </w:t>
      </w:r>
      <w:r>
        <w:rPr>
          <w:spacing w:val="-4"/>
          <w:w w:val="105"/>
        </w:rPr>
        <w:t xml:space="preserve">FILTERS </w:t>
      </w:r>
      <w:r>
        <w:rPr>
          <w:w w:val="105"/>
        </w:rPr>
        <w:t xml:space="preserve">&amp; </w:t>
      </w:r>
      <w:r>
        <w:rPr>
          <w:spacing w:val="-3"/>
          <w:w w:val="105"/>
        </w:rPr>
        <w:t>COUPLING</w:t>
      </w:r>
      <w:r>
        <w:rPr>
          <w:spacing w:val="-27"/>
          <w:w w:val="105"/>
        </w:rPr>
        <w:t xml:space="preserve"> </w:t>
      </w:r>
      <w:r>
        <w:rPr>
          <w:spacing w:val="-3"/>
          <w:w w:val="105"/>
        </w:rPr>
        <w:t>CIRCUITS</w:t>
      </w:r>
    </w:p>
    <w:p w:rsidR="00B141CF" w:rsidRDefault="009F45E6">
      <w:pPr>
        <w:pStyle w:val="ListParagraph"/>
        <w:numPr>
          <w:ilvl w:val="1"/>
          <w:numId w:val="45"/>
        </w:numPr>
        <w:tabs>
          <w:tab w:val="left" w:pos="1872"/>
          <w:tab w:val="left" w:pos="1873"/>
        </w:tabs>
        <w:spacing w:before="10"/>
        <w:ind w:hanging="722"/>
        <w:rPr>
          <w:sz w:val="23"/>
        </w:rPr>
      </w:pPr>
      <w:r>
        <w:rPr>
          <w:w w:val="105"/>
          <w:sz w:val="23"/>
        </w:rPr>
        <w:t xml:space="preserve">Explain </w:t>
      </w:r>
      <w:r>
        <w:rPr>
          <w:spacing w:val="-3"/>
          <w:w w:val="105"/>
          <w:sz w:val="23"/>
        </w:rPr>
        <w:t xml:space="preserve">purpose </w:t>
      </w:r>
      <w:r>
        <w:rPr>
          <w:w w:val="105"/>
          <w:sz w:val="23"/>
        </w:rPr>
        <w:t xml:space="preserve">&amp; </w:t>
      </w:r>
      <w:r>
        <w:rPr>
          <w:spacing w:val="-3"/>
          <w:w w:val="105"/>
          <w:sz w:val="23"/>
        </w:rPr>
        <w:t xml:space="preserve">action </w:t>
      </w:r>
      <w:r>
        <w:rPr>
          <w:w w:val="105"/>
          <w:sz w:val="23"/>
        </w:rPr>
        <w:t>of a</w:t>
      </w:r>
      <w:r>
        <w:rPr>
          <w:spacing w:val="-9"/>
          <w:w w:val="105"/>
          <w:sz w:val="23"/>
        </w:rPr>
        <w:t xml:space="preserve"> </w:t>
      </w:r>
      <w:r w:rsidR="008C5352">
        <w:rPr>
          <w:w w:val="105"/>
          <w:sz w:val="23"/>
        </w:rPr>
        <w:t>filter circuit</w:t>
      </w:r>
    </w:p>
    <w:p w:rsidR="00B141CF" w:rsidRDefault="009F45E6">
      <w:pPr>
        <w:pStyle w:val="ListParagraph"/>
        <w:numPr>
          <w:ilvl w:val="1"/>
          <w:numId w:val="45"/>
        </w:numPr>
        <w:tabs>
          <w:tab w:val="left" w:pos="1872"/>
          <w:tab w:val="left" w:pos="1873"/>
        </w:tabs>
        <w:spacing w:before="16"/>
        <w:ind w:hanging="722"/>
        <w:rPr>
          <w:sz w:val="23"/>
        </w:rPr>
      </w:pPr>
      <w:r>
        <w:rPr>
          <w:w w:val="105"/>
          <w:sz w:val="23"/>
        </w:rPr>
        <w:t xml:space="preserve">Enlist the </w:t>
      </w:r>
      <w:r>
        <w:rPr>
          <w:spacing w:val="-5"/>
          <w:w w:val="105"/>
          <w:sz w:val="23"/>
        </w:rPr>
        <w:t xml:space="preserve">types </w:t>
      </w:r>
      <w:r>
        <w:rPr>
          <w:w w:val="105"/>
          <w:sz w:val="23"/>
        </w:rPr>
        <w:t>of filter</w:t>
      </w:r>
      <w:r>
        <w:rPr>
          <w:spacing w:val="-45"/>
          <w:w w:val="105"/>
          <w:sz w:val="23"/>
        </w:rPr>
        <w:t xml:space="preserve"> </w:t>
      </w:r>
      <w:r>
        <w:rPr>
          <w:spacing w:val="-5"/>
          <w:w w:val="105"/>
          <w:sz w:val="23"/>
        </w:rPr>
        <w:t>circuits</w:t>
      </w:r>
    </w:p>
    <w:p w:rsidR="00B141CF" w:rsidRDefault="009F45E6">
      <w:pPr>
        <w:pStyle w:val="ListParagraph"/>
        <w:numPr>
          <w:ilvl w:val="1"/>
          <w:numId w:val="45"/>
        </w:numPr>
        <w:tabs>
          <w:tab w:val="left" w:pos="1872"/>
          <w:tab w:val="left" w:pos="1873"/>
        </w:tabs>
        <w:ind w:hanging="722"/>
        <w:rPr>
          <w:sz w:val="23"/>
        </w:rPr>
      </w:pPr>
      <w:r>
        <w:rPr>
          <w:w w:val="105"/>
          <w:sz w:val="23"/>
        </w:rPr>
        <w:t xml:space="preserve">Explain </w:t>
      </w:r>
      <w:r>
        <w:rPr>
          <w:spacing w:val="-5"/>
          <w:w w:val="105"/>
          <w:sz w:val="23"/>
        </w:rPr>
        <w:t xml:space="preserve">low </w:t>
      </w:r>
      <w:r>
        <w:rPr>
          <w:w w:val="105"/>
          <w:sz w:val="23"/>
        </w:rPr>
        <w:t xml:space="preserve">pass </w:t>
      </w:r>
      <w:r>
        <w:rPr>
          <w:spacing w:val="-4"/>
          <w:w w:val="105"/>
          <w:sz w:val="23"/>
        </w:rPr>
        <w:t xml:space="preserve">filter </w:t>
      </w:r>
      <w:r>
        <w:rPr>
          <w:w w:val="105"/>
          <w:sz w:val="23"/>
        </w:rPr>
        <w:t xml:space="preserve">high pass </w:t>
      </w:r>
      <w:r>
        <w:rPr>
          <w:spacing w:val="-3"/>
          <w:w w:val="105"/>
          <w:sz w:val="23"/>
        </w:rPr>
        <w:t xml:space="preserve">filter, </w:t>
      </w:r>
      <w:r>
        <w:rPr>
          <w:w w:val="105"/>
          <w:sz w:val="23"/>
        </w:rPr>
        <w:t>K-filter &amp;</w:t>
      </w:r>
      <w:r>
        <w:rPr>
          <w:spacing w:val="-44"/>
          <w:w w:val="105"/>
          <w:sz w:val="23"/>
        </w:rPr>
        <w:t xml:space="preserve"> </w:t>
      </w:r>
      <w:r>
        <w:rPr>
          <w:spacing w:val="-3"/>
          <w:w w:val="105"/>
          <w:sz w:val="23"/>
        </w:rPr>
        <w:t>m-</w:t>
      </w:r>
      <w:r w:rsidR="008C5352">
        <w:rPr>
          <w:spacing w:val="-3"/>
          <w:w w:val="105"/>
          <w:sz w:val="23"/>
        </w:rPr>
        <w:t>derived filters</w:t>
      </w:r>
    </w:p>
    <w:p w:rsidR="00B141CF" w:rsidRDefault="009F45E6">
      <w:pPr>
        <w:pStyle w:val="ListParagraph"/>
        <w:numPr>
          <w:ilvl w:val="1"/>
          <w:numId w:val="45"/>
        </w:numPr>
        <w:tabs>
          <w:tab w:val="left" w:pos="1872"/>
          <w:tab w:val="left" w:pos="1873"/>
        </w:tabs>
        <w:spacing w:before="17"/>
        <w:ind w:hanging="722"/>
        <w:rPr>
          <w:sz w:val="23"/>
        </w:rPr>
      </w:pPr>
      <w:r>
        <w:rPr>
          <w:w w:val="105"/>
          <w:sz w:val="23"/>
        </w:rPr>
        <w:t>Explain</w:t>
      </w:r>
      <w:r>
        <w:rPr>
          <w:spacing w:val="-9"/>
          <w:w w:val="105"/>
          <w:sz w:val="23"/>
        </w:rPr>
        <w:t xml:space="preserve"> </w:t>
      </w:r>
      <w:r>
        <w:rPr>
          <w:w w:val="105"/>
          <w:sz w:val="23"/>
        </w:rPr>
        <w:t>band</w:t>
      </w:r>
      <w:r>
        <w:rPr>
          <w:spacing w:val="-8"/>
          <w:w w:val="105"/>
          <w:sz w:val="23"/>
        </w:rPr>
        <w:t xml:space="preserve"> </w:t>
      </w:r>
      <w:r>
        <w:rPr>
          <w:w w:val="105"/>
          <w:sz w:val="23"/>
        </w:rPr>
        <w:t>pass</w:t>
      </w:r>
      <w:r>
        <w:rPr>
          <w:spacing w:val="-4"/>
          <w:w w:val="105"/>
          <w:sz w:val="23"/>
        </w:rPr>
        <w:t xml:space="preserve"> </w:t>
      </w:r>
      <w:r>
        <w:rPr>
          <w:w w:val="105"/>
          <w:sz w:val="23"/>
        </w:rPr>
        <w:t>filter</w:t>
      </w:r>
      <w:r>
        <w:rPr>
          <w:spacing w:val="-8"/>
          <w:w w:val="105"/>
          <w:sz w:val="23"/>
        </w:rPr>
        <w:t xml:space="preserve"> </w:t>
      </w:r>
      <w:r>
        <w:rPr>
          <w:w w:val="105"/>
          <w:sz w:val="23"/>
        </w:rPr>
        <w:t>&amp;</w:t>
      </w:r>
      <w:r>
        <w:rPr>
          <w:spacing w:val="-2"/>
          <w:w w:val="105"/>
          <w:sz w:val="23"/>
        </w:rPr>
        <w:t xml:space="preserve"> </w:t>
      </w:r>
      <w:r>
        <w:rPr>
          <w:w w:val="105"/>
          <w:sz w:val="23"/>
        </w:rPr>
        <w:t>band</w:t>
      </w:r>
      <w:r>
        <w:rPr>
          <w:spacing w:val="-8"/>
          <w:w w:val="105"/>
          <w:sz w:val="23"/>
        </w:rPr>
        <w:t xml:space="preserve"> </w:t>
      </w:r>
      <w:r>
        <w:rPr>
          <w:w w:val="105"/>
          <w:sz w:val="23"/>
        </w:rPr>
        <w:t>stop</w:t>
      </w:r>
      <w:r>
        <w:rPr>
          <w:spacing w:val="-28"/>
          <w:w w:val="105"/>
          <w:sz w:val="23"/>
        </w:rPr>
        <w:t xml:space="preserve"> </w:t>
      </w:r>
      <w:r>
        <w:rPr>
          <w:spacing w:val="-3"/>
          <w:w w:val="105"/>
          <w:sz w:val="23"/>
        </w:rPr>
        <w:t>filter</w:t>
      </w:r>
    </w:p>
    <w:p w:rsidR="00B141CF" w:rsidRDefault="009F45E6">
      <w:pPr>
        <w:pStyle w:val="ListParagraph"/>
        <w:numPr>
          <w:ilvl w:val="1"/>
          <w:numId w:val="45"/>
        </w:numPr>
        <w:tabs>
          <w:tab w:val="left" w:pos="1872"/>
          <w:tab w:val="left" w:pos="1873"/>
        </w:tabs>
        <w:ind w:hanging="722"/>
        <w:rPr>
          <w:sz w:val="23"/>
        </w:rPr>
      </w:pPr>
      <w:r>
        <w:rPr>
          <w:w w:val="105"/>
          <w:sz w:val="23"/>
        </w:rPr>
        <w:t xml:space="preserve">Explain action &amp; </w:t>
      </w:r>
      <w:r>
        <w:rPr>
          <w:spacing w:val="-3"/>
          <w:w w:val="105"/>
          <w:sz w:val="23"/>
        </w:rPr>
        <w:t xml:space="preserve">purpose </w:t>
      </w:r>
      <w:r>
        <w:rPr>
          <w:w w:val="105"/>
          <w:sz w:val="23"/>
        </w:rPr>
        <w:t>of a</w:t>
      </w:r>
      <w:r>
        <w:rPr>
          <w:spacing w:val="-21"/>
          <w:w w:val="105"/>
          <w:sz w:val="23"/>
        </w:rPr>
        <w:t xml:space="preserve"> </w:t>
      </w:r>
      <w:r w:rsidR="008C5352">
        <w:rPr>
          <w:w w:val="105"/>
          <w:sz w:val="23"/>
        </w:rPr>
        <w:t>coupling circuit</w:t>
      </w:r>
    </w:p>
    <w:p w:rsidR="00B141CF" w:rsidRDefault="009F45E6">
      <w:pPr>
        <w:pStyle w:val="ListParagraph"/>
        <w:numPr>
          <w:ilvl w:val="1"/>
          <w:numId w:val="45"/>
        </w:numPr>
        <w:tabs>
          <w:tab w:val="left" w:pos="1872"/>
          <w:tab w:val="left" w:pos="1873"/>
        </w:tabs>
        <w:ind w:hanging="722"/>
        <w:rPr>
          <w:sz w:val="23"/>
        </w:rPr>
      </w:pPr>
      <w:r>
        <w:rPr>
          <w:w w:val="105"/>
          <w:sz w:val="23"/>
        </w:rPr>
        <w:t xml:space="preserve">Define </w:t>
      </w:r>
      <w:r>
        <w:rPr>
          <w:spacing w:val="-5"/>
          <w:w w:val="105"/>
          <w:sz w:val="23"/>
        </w:rPr>
        <w:t xml:space="preserve">coefficient </w:t>
      </w:r>
      <w:r>
        <w:rPr>
          <w:w w:val="105"/>
          <w:sz w:val="23"/>
        </w:rPr>
        <w:t>of</w:t>
      </w:r>
      <w:r>
        <w:rPr>
          <w:spacing w:val="-19"/>
          <w:w w:val="105"/>
          <w:sz w:val="23"/>
        </w:rPr>
        <w:t xml:space="preserve"> </w:t>
      </w:r>
      <w:r>
        <w:rPr>
          <w:w w:val="105"/>
          <w:sz w:val="23"/>
        </w:rPr>
        <w:t>coupling</w:t>
      </w:r>
    </w:p>
    <w:p w:rsidR="00B141CF" w:rsidRDefault="009F45E6">
      <w:pPr>
        <w:pStyle w:val="ListParagraph"/>
        <w:numPr>
          <w:ilvl w:val="1"/>
          <w:numId w:val="45"/>
        </w:numPr>
        <w:tabs>
          <w:tab w:val="left" w:pos="1872"/>
          <w:tab w:val="left" w:pos="1873"/>
        </w:tabs>
        <w:spacing w:before="17"/>
        <w:ind w:hanging="722"/>
        <w:rPr>
          <w:sz w:val="23"/>
        </w:rPr>
      </w:pPr>
      <w:r>
        <w:rPr>
          <w:w w:val="105"/>
          <w:sz w:val="23"/>
        </w:rPr>
        <w:t xml:space="preserve">Enlist </w:t>
      </w:r>
      <w:r>
        <w:rPr>
          <w:spacing w:val="-5"/>
          <w:w w:val="105"/>
          <w:sz w:val="23"/>
        </w:rPr>
        <w:t xml:space="preserve">types </w:t>
      </w:r>
      <w:r>
        <w:rPr>
          <w:w w:val="105"/>
          <w:sz w:val="23"/>
        </w:rPr>
        <w:t>of</w:t>
      </w:r>
      <w:r>
        <w:rPr>
          <w:spacing w:val="-26"/>
          <w:w w:val="105"/>
          <w:sz w:val="23"/>
        </w:rPr>
        <w:t xml:space="preserve"> </w:t>
      </w:r>
      <w:r>
        <w:rPr>
          <w:w w:val="105"/>
          <w:sz w:val="23"/>
        </w:rPr>
        <w:t>coupling</w:t>
      </w:r>
    </w:p>
    <w:p w:rsidR="00B141CF" w:rsidRDefault="009F45E6">
      <w:pPr>
        <w:pStyle w:val="ListParagraph"/>
        <w:numPr>
          <w:ilvl w:val="1"/>
          <w:numId w:val="45"/>
        </w:numPr>
        <w:tabs>
          <w:tab w:val="left" w:pos="1872"/>
          <w:tab w:val="left" w:pos="1873"/>
        </w:tabs>
        <w:ind w:hanging="722"/>
        <w:rPr>
          <w:sz w:val="23"/>
        </w:rPr>
      </w:pPr>
      <w:r>
        <w:rPr>
          <w:w w:val="105"/>
          <w:sz w:val="23"/>
        </w:rPr>
        <w:t xml:space="preserve">Explain RC, </w:t>
      </w:r>
      <w:r>
        <w:rPr>
          <w:spacing w:val="-4"/>
          <w:w w:val="105"/>
          <w:sz w:val="23"/>
        </w:rPr>
        <w:t xml:space="preserve">impedance, </w:t>
      </w:r>
      <w:r>
        <w:rPr>
          <w:w w:val="105"/>
          <w:sz w:val="23"/>
        </w:rPr>
        <w:t xml:space="preserve">and </w:t>
      </w:r>
      <w:r>
        <w:rPr>
          <w:spacing w:val="-5"/>
          <w:w w:val="105"/>
          <w:sz w:val="23"/>
        </w:rPr>
        <w:t>transformer</w:t>
      </w:r>
      <w:r>
        <w:rPr>
          <w:spacing w:val="-37"/>
          <w:w w:val="105"/>
          <w:sz w:val="23"/>
        </w:rPr>
        <w:t xml:space="preserve"> </w:t>
      </w:r>
      <w:r>
        <w:rPr>
          <w:spacing w:val="-4"/>
          <w:w w:val="105"/>
          <w:sz w:val="23"/>
        </w:rPr>
        <w:t>coupling</w:t>
      </w:r>
    </w:p>
    <w:p w:rsidR="00B141CF" w:rsidRDefault="009F45E6">
      <w:pPr>
        <w:pStyle w:val="ListParagraph"/>
        <w:numPr>
          <w:ilvl w:val="1"/>
          <w:numId w:val="45"/>
        </w:numPr>
        <w:tabs>
          <w:tab w:val="left" w:pos="1872"/>
          <w:tab w:val="left" w:pos="1873"/>
        </w:tabs>
        <w:spacing w:before="10"/>
        <w:ind w:hanging="722"/>
        <w:rPr>
          <w:sz w:val="23"/>
        </w:rPr>
      </w:pPr>
      <w:r>
        <w:rPr>
          <w:w w:val="105"/>
          <w:sz w:val="23"/>
        </w:rPr>
        <w:t xml:space="preserve">Define </w:t>
      </w:r>
      <w:r>
        <w:rPr>
          <w:spacing w:val="-3"/>
          <w:w w:val="105"/>
          <w:sz w:val="23"/>
        </w:rPr>
        <w:t xml:space="preserve">time </w:t>
      </w:r>
      <w:r>
        <w:rPr>
          <w:spacing w:val="-5"/>
          <w:w w:val="105"/>
          <w:sz w:val="23"/>
        </w:rPr>
        <w:t xml:space="preserve">constant </w:t>
      </w:r>
      <w:r>
        <w:rPr>
          <w:w w:val="105"/>
          <w:sz w:val="23"/>
        </w:rPr>
        <w:t>of R-L &amp;</w:t>
      </w:r>
      <w:r>
        <w:rPr>
          <w:spacing w:val="-15"/>
          <w:w w:val="105"/>
          <w:sz w:val="23"/>
        </w:rPr>
        <w:t xml:space="preserve"> </w:t>
      </w:r>
      <w:r>
        <w:rPr>
          <w:w w:val="105"/>
          <w:sz w:val="23"/>
        </w:rPr>
        <w:t>R-C</w:t>
      </w:r>
      <w:r w:rsidR="006462B9">
        <w:rPr>
          <w:w w:val="105"/>
          <w:sz w:val="23"/>
        </w:rPr>
        <w:t xml:space="preserve"> </w:t>
      </w:r>
      <w:r>
        <w:rPr>
          <w:w w:val="105"/>
          <w:sz w:val="23"/>
        </w:rPr>
        <w:t>Circuits</w:t>
      </w:r>
    </w:p>
    <w:p w:rsidR="00B141CF" w:rsidRDefault="009F45E6">
      <w:pPr>
        <w:pStyle w:val="ListParagraph"/>
        <w:numPr>
          <w:ilvl w:val="1"/>
          <w:numId w:val="45"/>
        </w:numPr>
        <w:tabs>
          <w:tab w:val="left" w:pos="1872"/>
          <w:tab w:val="left" w:pos="1873"/>
        </w:tabs>
        <w:spacing w:before="16"/>
        <w:ind w:hanging="722"/>
        <w:rPr>
          <w:sz w:val="23"/>
        </w:rPr>
      </w:pPr>
      <w:r>
        <w:rPr>
          <w:w w:val="105"/>
          <w:sz w:val="23"/>
        </w:rPr>
        <w:t>Explain</w:t>
      </w:r>
      <w:r>
        <w:rPr>
          <w:spacing w:val="-6"/>
          <w:w w:val="105"/>
          <w:sz w:val="23"/>
        </w:rPr>
        <w:t xml:space="preserve"> </w:t>
      </w:r>
      <w:r>
        <w:rPr>
          <w:spacing w:val="-5"/>
          <w:w w:val="105"/>
          <w:sz w:val="23"/>
        </w:rPr>
        <w:t>importance</w:t>
      </w:r>
      <w:r>
        <w:rPr>
          <w:spacing w:val="-12"/>
          <w:w w:val="105"/>
          <w:sz w:val="23"/>
        </w:rPr>
        <w:t xml:space="preserve"> </w:t>
      </w:r>
      <w:r>
        <w:rPr>
          <w:w w:val="105"/>
          <w:sz w:val="23"/>
        </w:rPr>
        <w:t>of</w:t>
      </w:r>
      <w:r>
        <w:rPr>
          <w:spacing w:val="-9"/>
          <w:w w:val="105"/>
          <w:sz w:val="23"/>
        </w:rPr>
        <w:t xml:space="preserve"> </w:t>
      </w:r>
      <w:r>
        <w:rPr>
          <w:w w:val="105"/>
          <w:sz w:val="23"/>
        </w:rPr>
        <w:t>rise</w:t>
      </w:r>
      <w:r>
        <w:rPr>
          <w:spacing w:val="-13"/>
          <w:w w:val="105"/>
          <w:sz w:val="23"/>
        </w:rPr>
        <w:t xml:space="preserve"> </w:t>
      </w:r>
      <w:r>
        <w:rPr>
          <w:w w:val="105"/>
          <w:sz w:val="23"/>
        </w:rPr>
        <w:t>and</w:t>
      </w:r>
      <w:r>
        <w:rPr>
          <w:spacing w:val="-6"/>
          <w:w w:val="105"/>
          <w:sz w:val="23"/>
        </w:rPr>
        <w:t xml:space="preserve"> </w:t>
      </w:r>
      <w:r>
        <w:rPr>
          <w:w w:val="105"/>
          <w:sz w:val="23"/>
        </w:rPr>
        <w:t>fall</w:t>
      </w:r>
      <w:r>
        <w:rPr>
          <w:spacing w:val="-9"/>
          <w:w w:val="105"/>
          <w:sz w:val="23"/>
        </w:rPr>
        <w:t xml:space="preserve"> </w:t>
      </w:r>
      <w:r>
        <w:rPr>
          <w:w w:val="105"/>
          <w:sz w:val="23"/>
        </w:rPr>
        <w:t>of</w:t>
      </w:r>
      <w:r>
        <w:rPr>
          <w:spacing w:val="-16"/>
          <w:w w:val="105"/>
          <w:sz w:val="23"/>
        </w:rPr>
        <w:t xml:space="preserve"> </w:t>
      </w:r>
      <w:r>
        <w:rPr>
          <w:w w:val="105"/>
          <w:sz w:val="23"/>
        </w:rPr>
        <w:t>circuit</w:t>
      </w:r>
      <w:r>
        <w:rPr>
          <w:spacing w:val="-9"/>
          <w:w w:val="105"/>
          <w:sz w:val="23"/>
        </w:rPr>
        <w:t xml:space="preserve"> </w:t>
      </w:r>
      <w:r>
        <w:rPr>
          <w:spacing w:val="-4"/>
          <w:w w:val="105"/>
          <w:sz w:val="23"/>
        </w:rPr>
        <w:t>current</w:t>
      </w:r>
      <w:r>
        <w:rPr>
          <w:spacing w:val="-23"/>
          <w:w w:val="105"/>
          <w:sz w:val="23"/>
        </w:rPr>
        <w:t xml:space="preserve"> </w:t>
      </w:r>
      <w:r>
        <w:rPr>
          <w:w w:val="105"/>
          <w:sz w:val="23"/>
        </w:rPr>
        <w:t>and</w:t>
      </w:r>
      <w:r>
        <w:rPr>
          <w:spacing w:val="-5"/>
          <w:w w:val="105"/>
          <w:sz w:val="23"/>
        </w:rPr>
        <w:t xml:space="preserve"> voltage</w:t>
      </w:r>
      <w:r>
        <w:rPr>
          <w:spacing w:val="-6"/>
          <w:w w:val="105"/>
          <w:sz w:val="23"/>
        </w:rPr>
        <w:t xml:space="preserve"> </w:t>
      </w:r>
      <w:r>
        <w:rPr>
          <w:w w:val="105"/>
          <w:sz w:val="23"/>
        </w:rPr>
        <w:t>in</w:t>
      </w:r>
      <w:r>
        <w:rPr>
          <w:spacing w:val="-5"/>
          <w:w w:val="105"/>
          <w:sz w:val="23"/>
        </w:rPr>
        <w:t xml:space="preserve"> </w:t>
      </w:r>
      <w:r w:rsidR="006462B9">
        <w:rPr>
          <w:w w:val="105"/>
          <w:sz w:val="23"/>
        </w:rPr>
        <w:t>reactive circuit</w:t>
      </w:r>
      <w:r>
        <w:rPr>
          <w:w w:val="105"/>
          <w:sz w:val="23"/>
        </w:rPr>
        <w:t>.</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2592"/>
        </w:tabs>
        <w:spacing w:before="84" w:line="496" w:lineRule="auto"/>
        <w:ind w:right="5004"/>
      </w:pPr>
      <w:r>
        <w:rPr>
          <w:rFonts w:eastAsia="SimSun" w:hint="eastAsia"/>
          <w:w w:val="105"/>
          <w:lang w:eastAsia="zh-CN"/>
        </w:rPr>
        <w:lastRenderedPageBreak/>
        <w:t xml:space="preserve"> </w:t>
      </w:r>
      <w:r>
        <w:rPr>
          <w:w w:val="105"/>
        </w:rPr>
        <w:t>El.TR</w:t>
      </w:r>
      <w:r>
        <w:rPr>
          <w:spacing w:val="-18"/>
          <w:w w:val="105"/>
        </w:rPr>
        <w:t xml:space="preserve"> </w:t>
      </w:r>
      <w:r>
        <w:rPr>
          <w:w w:val="105"/>
        </w:rPr>
        <w:t>-114</w:t>
      </w:r>
      <w:r>
        <w:rPr>
          <w:w w:val="105"/>
        </w:rPr>
        <w:tab/>
      </w:r>
      <w:r>
        <w:t xml:space="preserve">ELECTRICAL </w:t>
      </w:r>
      <w:r>
        <w:rPr>
          <w:spacing w:val="-5"/>
        </w:rPr>
        <w:t xml:space="preserve">CIRCUITS </w:t>
      </w:r>
      <w:r>
        <w:rPr>
          <w:w w:val="105"/>
        </w:rPr>
        <w:t>LIST OF</w:t>
      </w:r>
      <w:r>
        <w:rPr>
          <w:spacing w:val="-24"/>
          <w:w w:val="105"/>
        </w:rPr>
        <w:t xml:space="preserve"> </w:t>
      </w:r>
      <w:r>
        <w:rPr>
          <w:w w:val="105"/>
        </w:rPr>
        <w:t>PRACTICAL.</w:t>
      </w:r>
    </w:p>
    <w:p w:rsidR="00B141CF" w:rsidRDefault="009F45E6">
      <w:pPr>
        <w:pStyle w:val="ListParagraph"/>
        <w:numPr>
          <w:ilvl w:val="0"/>
          <w:numId w:val="46"/>
        </w:numPr>
        <w:tabs>
          <w:tab w:val="left" w:pos="1151"/>
          <w:tab w:val="left" w:pos="1152"/>
        </w:tabs>
        <w:spacing w:before="0" w:line="257" w:lineRule="exact"/>
        <w:rPr>
          <w:sz w:val="23"/>
        </w:rPr>
      </w:pPr>
      <w:r>
        <w:rPr>
          <w:w w:val="105"/>
          <w:sz w:val="23"/>
        </w:rPr>
        <w:t xml:space="preserve">Study of Ammeter, </w:t>
      </w:r>
      <w:r>
        <w:rPr>
          <w:spacing w:val="-5"/>
          <w:w w:val="105"/>
          <w:sz w:val="23"/>
        </w:rPr>
        <w:t xml:space="preserve">Voltmeter </w:t>
      </w:r>
      <w:r>
        <w:rPr>
          <w:w w:val="105"/>
          <w:sz w:val="23"/>
        </w:rPr>
        <w:t>and</w:t>
      </w:r>
      <w:r>
        <w:rPr>
          <w:spacing w:val="-40"/>
          <w:w w:val="105"/>
          <w:sz w:val="23"/>
        </w:rPr>
        <w:t xml:space="preserve"> </w:t>
      </w:r>
      <w:r>
        <w:rPr>
          <w:spacing w:val="-4"/>
          <w:w w:val="105"/>
          <w:sz w:val="23"/>
        </w:rPr>
        <w:t>Multimeter.</w:t>
      </w:r>
    </w:p>
    <w:p w:rsidR="00B141CF" w:rsidRDefault="009F45E6">
      <w:pPr>
        <w:pStyle w:val="ListParagraph"/>
        <w:numPr>
          <w:ilvl w:val="0"/>
          <w:numId w:val="46"/>
        </w:numPr>
        <w:tabs>
          <w:tab w:val="left" w:pos="1151"/>
          <w:tab w:val="left" w:pos="1152"/>
          <w:tab w:val="left" w:pos="1872"/>
        </w:tabs>
        <w:spacing w:before="16"/>
        <w:rPr>
          <w:sz w:val="23"/>
        </w:rPr>
      </w:pPr>
      <w:r>
        <w:rPr>
          <w:w w:val="105"/>
          <w:sz w:val="23"/>
        </w:rPr>
        <w:t>a)</w:t>
      </w:r>
      <w:r>
        <w:rPr>
          <w:w w:val="105"/>
          <w:sz w:val="23"/>
        </w:rPr>
        <w:tab/>
      </w:r>
      <w:r>
        <w:rPr>
          <w:spacing w:val="-4"/>
          <w:w w:val="105"/>
          <w:sz w:val="23"/>
        </w:rPr>
        <w:t xml:space="preserve">Measurement </w:t>
      </w:r>
      <w:r>
        <w:rPr>
          <w:w w:val="105"/>
          <w:sz w:val="23"/>
        </w:rPr>
        <w:t xml:space="preserve">of </w:t>
      </w:r>
      <w:r>
        <w:rPr>
          <w:spacing w:val="-3"/>
          <w:w w:val="105"/>
          <w:sz w:val="23"/>
        </w:rPr>
        <w:t xml:space="preserve">current, </w:t>
      </w:r>
      <w:r>
        <w:rPr>
          <w:w w:val="105"/>
          <w:sz w:val="23"/>
        </w:rPr>
        <w:t xml:space="preserve">voltage </w:t>
      </w:r>
      <w:r>
        <w:rPr>
          <w:spacing w:val="-3"/>
          <w:w w:val="105"/>
          <w:sz w:val="23"/>
        </w:rPr>
        <w:t>and</w:t>
      </w:r>
      <w:r>
        <w:rPr>
          <w:spacing w:val="-43"/>
          <w:w w:val="105"/>
          <w:sz w:val="23"/>
        </w:rPr>
        <w:t xml:space="preserve"> </w:t>
      </w:r>
      <w:r>
        <w:rPr>
          <w:spacing w:val="-4"/>
          <w:w w:val="105"/>
          <w:sz w:val="23"/>
        </w:rPr>
        <w:t>resistance.</w:t>
      </w:r>
    </w:p>
    <w:p w:rsidR="00B141CF" w:rsidRDefault="009F45E6">
      <w:pPr>
        <w:pStyle w:val="BodyText"/>
        <w:tabs>
          <w:tab w:val="left" w:pos="1872"/>
        </w:tabs>
        <w:spacing w:line="252" w:lineRule="auto"/>
        <w:ind w:right="5495"/>
      </w:pPr>
      <w:r>
        <w:rPr>
          <w:w w:val="105"/>
        </w:rPr>
        <w:t>b)</w:t>
      </w:r>
      <w:r>
        <w:rPr>
          <w:w w:val="105"/>
        </w:rPr>
        <w:tab/>
      </w:r>
      <w:r>
        <w:rPr>
          <w:spacing w:val="-4"/>
          <w:w w:val="105"/>
        </w:rPr>
        <w:t xml:space="preserve">Verification </w:t>
      </w:r>
      <w:r>
        <w:rPr>
          <w:w w:val="105"/>
        </w:rPr>
        <w:t xml:space="preserve">of Ohm's </w:t>
      </w:r>
      <w:r>
        <w:rPr>
          <w:spacing w:val="-3"/>
          <w:w w:val="105"/>
        </w:rPr>
        <w:t xml:space="preserve">Law by: </w:t>
      </w:r>
      <w:r>
        <w:rPr>
          <w:w w:val="105"/>
        </w:rPr>
        <w:t xml:space="preserve">Keeping the voltage </w:t>
      </w:r>
      <w:r>
        <w:rPr>
          <w:spacing w:val="-5"/>
          <w:w w:val="105"/>
        </w:rPr>
        <w:t xml:space="preserve">constant. </w:t>
      </w:r>
      <w:r>
        <w:rPr>
          <w:w w:val="105"/>
        </w:rPr>
        <w:t>Keeping</w:t>
      </w:r>
      <w:r>
        <w:rPr>
          <w:spacing w:val="-16"/>
          <w:w w:val="105"/>
        </w:rPr>
        <w:t xml:space="preserve"> </w:t>
      </w:r>
      <w:r>
        <w:rPr>
          <w:w w:val="105"/>
        </w:rPr>
        <w:t>the</w:t>
      </w:r>
      <w:r>
        <w:rPr>
          <w:spacing w:val="-17"/>
          <w:w w:val="105"/>
        </w:rPr>
        <w:t xml:space="preserve"> </w:t>
      </w:r>
      <w:r>
        <w:rPr>
          <w:spacing w:val="-5"/>
          <w:w w:val="105"/>
        </w:rPr>
        <w:t>resistance</w:t>
      </w:r>
      <w:r>
        <w:rPr>
          <w:spacing w:val="-21"/>
          <w:w w:val="105"/>
        </w:rPr>
        <w:t xml:space="preserve"> </w:t>
      </w:r>
      <w:r>
        <w:rPr>
          <w:spacing w:val="-3"/>
          <w:w w:val="105"/>
        </w:rPr>
        <w:t>constant.</w:t>
      </w:r>
    </w:p>
    <w:p w:rsidR="00B141CF" w:rsidRDefault="009F45E6">
      <w:pPr>
        <w:pStyle w:val="ListParagraph"/>
        <w:numPr>
          <w:ilvl w:val="0"/>
          <w:numId w:val="46"/>
        </w:numPr>
        <w:tabs>
          <w:tab w:val="left" w:pos="1151"/>
          <w:tab w:val="left" w:pos="1152"/>
          <w:tab w:val="left" w:pos="1872"/>
        </w:tabs>
        <w:spacing w:before="0" w:line="254" w:lineRule="auto"/>
        <w:ind w:left="1872" w:right="3594" w:hanging="1442"/>
        <w:rPr>
          <w:sz w:val="23"/>
        </w:rPr>
      </w:pPr>
      <w:r>
        <w:rPr>
          <w:w w:val="105"/>
          <w:sz w:val="23"/>
        </w:rPr>
        <w:t>a)</w:t>
      </w:r>
      <w:r>
        <w:rPr>
          <w:w w:val="105"/>
          <w:sz w:val="23"/>
        </w:rPr>
        <w:tab/>
      </w:r>
      <w:r>
        <w:rPr>
          <w:spacing w:val="-3"/>
          <w:w w:val="105"/>
          <w:sz w:val="23"/>
        </w:rPr>
        <w:t>Verify</w:t>
      </w:r>
      <w:r>
        <w:rPr>
          <w:spacing w:val="-7"/>
          <w:w w:val="105"/>
          <w:sz w:val="23"/>
        </w:rPr>
        <w:t xml:space="preserve"> </w:t>
      </w:r>
      <w:r>
        <w:rPr>
          <w:w w:val="105"/>
          <w:sz w:val="23"/>
        </w:rPr>
        <w:t>the</w:t>
      </w:r>
      <w:r>
        <w:rPr>
          <w:spacing w:val="-8"/>
          <w:w w:val="105"/>
          <w:sz w:val="23"/>
        </w:rPr>
        <w:t xml:space="preserve"> </w:t>
      </w:r>
      <w:r>
        <w:rPr>
          <w:w w:val="105"/>
          <w:sz w:val="23"/>
        </w:rPr>
        <w:t>laws</w:t>
      </w:r>
      <w:r>
        <w:rPr>
          <w:spacing w:val="-15"/>
          <w:w w:val="105"/>
          <w:sz w:val="23"/>
        </w:rPr>
        <w:t xml:space="preserve"> </w:t>
      </w:r>
      <w:r>
        <w:rPr>
          <w:w w:val="105"/>
          <w:sz w:val="23"/>
        </w:rPr>
        <w:t>of</w:t>
      </w:r>
      <w:r>
        <w:rPr>
          <w:spacing w:val="-10"/>
          <w:w w:val="105"/>
          <w:sz w:val="23"/>
        </w:rPr>
        <w:t xml:space="preserve"> </w:t>
      </w:r>
      <w:r>
        <w:rPr>
          <w:spacing w:val="-5"/>
          <w:w w:val="105"/>
          <w:sz w:val="23"/>
        </w:rPr>
        <w:t>series</w:t>
      </w:r>
      <w:r>
        <w:rPr>
          <w:spacing w:val="-15"/>
          <w:w w:val="105"/>
          <w:sz w:val="23"/>
        </w:rPr>
        <w:t xml:space="preserve"> </w:t>
      </w:r>
      <w:r>
        <w:rPr>
          <w:w w:val="105"/>
          <w:sz w:val="23"/>
        </w:rPr>
        <w:t>and</w:t>
      </w:r>
      <w:r>
        <w:rPr>
          <w:spacing w:val="-6"/>
          <w:w w:val="105"/>
          <w:sz w:val="23"/>
        </w:rPr>
        <w:t xml:space="preserve"> </w:t>
      </w:r>
      <w:r>
        <w:rPr>
          <w:spacing w:val="-5"/>
          <w:w w:val="105"/>
          <w:sz w:val="23"/>
        </w:rPr>
        <w:t>parallel</w:t>
      </w:r>
      <w:r>
        <w:rPr>
          <w:spacing w:val="-18"/>
          <w:w w:val="105"/>
          <w:sz w:val="23"/>
        </w:rPr>
        <w:t xml:space="preserve"> </w:t>
      </w:r>
      <w:r>
        <w:rPr>
          <w:spacing w:val="-3"/>
          <w:w w:val="105"/>
          <w:sz w:val="23"/>
        </w:rPr>
        <w:t>combination</w:t>
      </w:r>
      <w:r>
        <w:rPr>
          <w:spacing w:val="-11"/>
          <w:w w:val="105"/>
          <w:sz w:val="23"/>
        </w:rPr>
        <w:t xml:space="preserve"> </w:t>
      </w:r>
      <w:r>
        <w:rPr>
          <w:w w:val="105"/>
          <w:sz w:val="23"/>
        </w:rPr>
        <w:t xml:space="preserve">of </w:t>
      </w:r>
      <w:r>
        <w:rPr>
          <w:spacing w:val="-4"/>
          <w:w w:val="105"/>
          <w:sz w:val="23"/>
        </w:rPr>
        <w:t>resistances</w:t>
      </w:r>
      <w:r>
        <w:rPr>
          <w:spacing w:val="-9"/>
          <w:w w:val="105"/>
          <w:sz w:val="23"/>
        </w:rPr>
        <w:t xml:space="preserve"> </w:t>
      </w:r>
      <w:r>
        <w:rPr>
          <w:spacing w:val="3"/>
          <w:w w:val="105"/>
          <w:sz w:val="23"/>
        </w:rPr>
        <w:t>by</w:t>
      </w:r>
    </w:p>
    <w:p w:rsidR="00B141CF" w:rsidRDefault="009F45E6">
      <w:pPr>
        <w:pStyle w:val="ListParagraph"/>
        <w:numPr>
          <w:ilvl w:val="1"/>
          <w:numId w:val="46"/>
        </w:numPr>
        <w:tabs>
          <w:tab w:val="left" w:pos="2592"/>
          <w:tab w:val="left" w:pos="2593"/>
        </w:tabs>
        <w:spacing w:before="0" w:line="259" w:lineRule="exact"/>
        <w:rPr>
          <w:sz w:val="23"/>
        </w:rPr>
      </w:pPr>
      <w:r>
        <w:rPr>
          <w:w w:val="105"/>
          <w:sz w:val="23"/>
        </w:rPr>
        <w:t>Ohmmeter</w:t>
      </w:r>
      <w:r>
        <w:rPr>
          <w:spacing w:val="-11"/>
          <w:w w:val="105"/>
          <w:sz w:val="23"/>
        </w:rPr>
        <w:t xml:space="preserve"> </w:t>
      </w:r>
      <w:r>
        <w:rPr>
          <w:w w:val="105"/>
          <w:sz w:val="23"/>
        </w:rPr>
        <w:t>method.</w:t>
      </w:r>
    </w:p>
    <w:p w:rsidR="00B141CF" w:rsidRDefault="009F45E6">
      <w:pPr>
        <w:pStyle w:val="ListParagraph"/>
        <w:numPr>
          <w:ilvl w:val="1"/>
          <w:numId w:val="46"/>
        </w:numPr>
        <w:tabs>
          <w:tab w:val="left" w:pos="2592"/>
          <w:tab w:val="left" w:pos="2593"/>
        </w:tabs>
        <w:spacing w:before="5"/>
        <w:rPr>
          <w:sz w:val="23"/>
        </w:rPr>
      </w:pPr>
      <w:r>
        <w:rPr>
          <w:spacing w:val="-4"/>
          <w:w w:val="105"/>
          <w:sz w:val="23"/>
        </w:rPr>
        <w:t>Voltmeter-Ammeter</w:t>
      </w:r>
      <w:r>
        <w:rPr>
          <w:spacing w:val="-18"/>
          <w:w w:val="105"/>
          <w:sz w:val="23"/>
        </w:rPr>
        <w:t xml:space="preserve"> </w:t>
      </w:r>
      <w:r>
        <w:rPr>
          <w:w w:val="105"/>
          <w:sz w:val="23"/>
        </w:rPr>
        <w:t>method.</w:t>
      </w:r>
    </w:p>
    <w:p w:rsidR="00B141CF" w:rsidRDefault="009F45E6">
      <w:pPr>
        <w:pStyle w:val="ListParagraph"/>
        <w:numPr>
          <w:ilvl w:val="0"/>
          <w:numId w:val="46"/>
        </w:numPr>
        <w:tabs>
          <w:tab w:val="left" w:pos="1151"/>
          <w:tab w:val="left" w:pos="1152"/>
        </w:tabs>
        <w:spacing w:before="16"/>
        <w:rPr>
          <w:sz w:val="23"/>
        </w:rPr>
      </w:pPr>
      <w:r>
        <w:rPr>
          <w:w w:val="105"/>
          <w:sz w:val="23"/>
        </w:rPr>
        <w:t xml:space="preserve">Determine </w:t>
      </w:r>
      <w:r>
        <w:rPr>
          <w:spacing w:val="-5"/>
          <w:w w:val="105"/>
          <w:sz w:val="23"/>
        </w:rPr>
        <w:t xml:space="preserve">temperature </w:t>
      </w:r>
      <w:r>
        <w:rPr>
          <w:spacing w:val="-3"/>
          <w:w w:val="105"/>
          <w:sz w:val="23"/>
        </w:rPr>
        <w:t xml:space="preserve">coefficient </w:t>
      </w:r>
      <w:r>
        <w:rPr>
          <w:w w:val="105"/>
          <w:sz w:val="23"/>
        </w:rPr>
        <w:t>of</w:t>
      </w:r>
      <w:r>
        <w:rPr>
          <w:spacing w:val="-29"/>
          <w:w w:val="105"/>
          <w:sz w:val="23"/>
        </w:rPr>
        <w:t xml:space="preserve"> </w:t>
      </w:r>
      <w:r>
        <w:rPr>
          <w:spacing w:val="-4"/>
          <w:w w:val="105"/>
          <w:sz w:val="23"/>
        </w:rPr>
        <w:t>resistance.</w:t>
      </w:r>
    </w:p>
    <w:p w:rsidR="00B141CF" w:rsidRDefault="009F45E6">
      <w:pPr>
        <w:pStyle w:val="ListParagraph"/>
        <w:numPr>
          <w:ilvl w:val="0"/>
          <w:numId w:val="46"/>
        </w:numPr>
        <w:tabs>
          <w:tab w:val="left" w:pos="1151"/>
          <w:tab w:val="left" w:pos="1152"/>
        </w:tabs>
        <w:rPr>
          <w:sz w:val="23"/>
        </w:rPr>
      </w:pPr>
      <w:r>
        <w:rPr>
          <w:spacing w:val="-3"/>
          <w:w w:val="105"/>
          <w:sz w:val="23"/>
        </w:rPr>
        <w:t xml:space="preserve">Verify </w:t>
      </w:r>
      <w:r w:rsidR="006462B9">
        <w:rPr>
          <w:spacing w:val="-3"/>
          <w:w w:val="105"/>
          <w:sz w:val="23"/>
        </w:rPr>
        <w:t>Kirchhoff’s</w:t>
      </w:r>
      <w:r>
        <w:rPr>
          <w:spacing w:val="-3"/>
          <w:w w:val="105"/>
          <w:sz w:val="23"/>
        </w:rPr>
        <w:t>'</w:t>
      </w:r>
      <w:r>
        <w:rPr>
          <w:spacing w:val="-20"/>
          <w:w w:val="105"/>
          <w:sz w:val="23"/>
        </w:rPr>
        <w:t xml:space="preserve"> </w:t>
      </w:r>
      <w:r>
        <w:rPr>
          <w:w w:val="105"/>
          <w:sz w:val="23"/>
        </w:rPr>
        <w:t>laws.</w:t>
      </w:r>
    </w:p>
    <w:p w:rsidR="00B141CF" w:rsidRDefault="009F45E6">
      <w:pPr>
        <w:pStyle w:val="ListParagraph"/>
        <w:numPr>
          <w:ilvl w:val="0"/>
          <w:numId w:val="46"/>
        </w:numPr>
        <w:tabs>
          <w:tab w:val="left" w:pos="1151"/>
          <w:tab w:val="left" w:pos="1152"/>
          <w:tab w:val="left" w:pos="1872"/>
        </w:tabs>
        <w:spacing w:before="10"/>
        <w:rPr>
          <w:sz w:val="23"/>
        </w:rPr>
      </w:pPr>
      <w:r>
        <w:rPr>
          <w:w w:val="105"/>
          <w:sz w:val="23"/>
        </w:rPr>
        <w:t>a)</w:t>
      </w:r>
      <w:r>
        <w:rPr>
          <w:w w:val="105"/>
          <w:sz w:val="23"/>
        </w:rPr>
        <w:tab/>
      </w:r>
      <w:r>
        <w:rPr>
          <w:spacing w:val="-4"/>
          <w:w w:val="105"/>
          <w:sz w:val="23"/>
        </w:rPr>
        <w:t xml:space="preserve">Measurement </w:t>
      </w:r>
      <w:r>
        <w:rPr>
          <w:w w:val="105"/>
          <w:sz w:val="23"/>
        </w:rPr>
        <w:t>of power</w:t>
      </w:r>
      <w:r>
        <w:rPr>
          <w:spacing w:val="-27"/>
          <w:w w:val="105"/>
          <w:sz w:val="23"/>
        </w:rPr>
        <w:t xml:space="preserve"> </w:t>
      </w:r>
      <w:r>
        <w:rPr>
          <w:spacing w:val="-4"/>
          <w:w w:val="105"/>
          <w:sz w:val="23"/>
        </w:rPr>
        <w:t>by:</w:t>
      </w:r>
    </w:p>
    <w:p w:rsidR="00B141CF" w:rsidRDefault="009F45E6">
      <w:pPr>
        <w:pStyle w:val="ListParagraph"/>
        <w:numPr>
          <w:ilvl w:val="1"/>
          <w:numId w:val="46"/>
        </w:numPr>
        <w:tabs>
          <w:tab w:val="left" w:pos="2592"/>
          <w:tab w:val="left" w:pos="2593"/>
        </w:tabs>
        <w:spacing w:before="16"/>
        <w:rPr>
          <w:sz w:val="23"/>
        </w:rPr>
      </w:pPr>
      <w:r>
        <w:rPr>
          <w:spacing w:val="-4"/>
          <w:w w:val="105"/>
          <w:sz w:val="23"/>
        </w:rPr>
        <w:t>Voltmeter/Ammeter</w:t>
      </w:r>
      <w:r>
        <w:rPr>
          <w:spacing w:val="-10"/>
          <w:w w:val="105"/>
          <w:sz w:val="23"/>
        </w:rPr>
        <w:t xml:space="preserve"> </w:t>
      </w:r>
      <w:r>
        <w:rPr>
          <w:spacing w:val="-3"/>
          <w:w w:val="105"/>
          <w:sz w:val="23"/>
        </w:rPr>
        <w:t>method.</w:t>
      </w:r>
    </w:p>
    <w:p w:rsidR="00B141CF" w:rsidRDefault="009F45E6">
      <w:pPr>
        <w:pStyle w:val="ListParagraph"/>
        <w:numPr>
          <w:ilvl w:val="1"/>
          <w:numId w:val="46"/>
        </w:numPr>
        <w:tabs>
          <w:tab w:val="left" w:pos="2592"/>
          <w:tab w:val="left" w:pos="2593"/>
        </w:tabs>
        <w:rPr>
          <w:sz w:val="23"/>
        </w:rPr>
      </w:pPr>
      <w:r>
        <w:rPr>
          <w:w w:val="105"/>
          <w:sz w:val="23"/>
        </w:rPr>
        <w:t>Wattmeter.</w:t>
      </w:r>
    </w:p>
    <w:p w:rsidR="00B141CF" w:rsidRDefault="009F45E6">
      <w:pPr>
        <w:pStyle w:val="ListParagraph"/>
        <w:numPr>
          <w:ilvl w:val="0"/>
          <w:numId w:val="47"/>
        </w:numPr>
        <w:tabs>
          <w:tab w:val="left" w:pos="1872"/>
          <w:tab w:val="left" w:pos="1873"/>
        </w:tabs>
        <w:ind w:hanging="722"/>
        <w:rPr>
          <w:sz w:val="23"/>
        </w:rPr>
      </w:pPr>
      <w:r>
        <w:rPr>
          <w:spacing w:val="-4"/>
          <w:w w:val="105"/>
          <w:sz w:val="23"/>
        </w:rPr>
        <w:t xml:space="preserve">Measurement </w:t>
      </w:r>
      <w:r>
        <w:rPr>
          <w:w w:val="105"/>
          <w:sz w:val="23"/>
        </w:rPr>
        <w:t xml:space="preserve">of </w:t>
      </w:r>
      <w:r>
        <w:rPr>
          <w:spacing w:val="-4"/>
          <w:w w:val="105"/>
          <w:sz w:val="23"/>
        </w:rPr>
        <w:t>Energy</w:t>
      </w:r>
      <w:r>
        <w:rPr>
          <w:spacing w:val="-24"/>
          <w:w w:val="105"/>
          <w:sz w:val="23"/>
        </w:rPr>
        <w:t xml:space="preserve"> </w:t>
      </w:r>
      <w:r>
        <w:rPr>
          <w:spacing w:val="3"/>
          <w:w w:val="105"/>
          <w:sz w:val="23"/>
        </w:rPr>
        <w:t>by:</w:t>
      </w:r>
    </w:p>
    <w:p w:rsidR="00B141CF" w:rsidRDefault="009F45E6">
      <w:pPr>
        <w:pStyle w:val="ListParagraph"/>
        <w:numPr>
          <w:ilvl w:val="1"/>
          <w:numId w:val="47"/>
        </w:numPr>
        <w:tabs>
          <w:tab w:val="left" w:pos="2592"/>
          <w:tab w:val="left" w:pos="2593"/>
        </w:tabs>
        <w:spacing w:before="17"/>
        <w:rPr>
          <w:sz w:val="23"/>
        </w:rPr>
      </w:pPr>
      <w:r>
        <w:rPr>
          <w:w w:val="105"/>
          <w:sz w:val="23"/>
        </w:rPr>
        <w:t xml:space="preserve">Wattmeter and </w:t>
      </w:r>
      <w:r>
        <w:rPr>
          <w:spacing w:val="-5"/>
          <w:w w:val="105"/>
          <w:sz w:val="23"/>
        </w:rPr>
        <w:t>clock</w:t>
      </w:r>
      <w:r>
        <w:rPr>
          <w:spacing w:val="-25"/>
          <w:w w:val="105"/>
          <w:sz w:val="23"/>
        </w:rPr>
        <w:t xml:space="preserve"> </w:t>
      </w:r>
      <w:r>
        <w:rPr>
          <w:spacing w:val="-4"/>
          <w:w w:val="105"/>
          <w:sz w:val="23"/>
        </w:rPr>
        <w:t>method.</w:t>
      </w:r>
    </w:p>
    <w:p w:rsidR="00B141CF" w:rsidRDefault="009F45E6">
      <w:pPr>
        <w:pStyle w:val="ListParagraph"/>
        <w:numPr>
          <w:ilvl w:val="1"/>
          <w:numId w:val="47"/>
        </w:numPr>
        <w:tabs>
          <w:tab w:val="left" w:pos="2592"/>
          <w:tab w:val="left" w:pos="2593"/>
        </w:tabs>
        <w:rPr>
          <w:sz w:val="23"/>
        </w:rPr>
      </w:pPr>
      <w:r>
        <w:rPr>
          <w:w w:val="105"/>
          <w:sz w:val="23"/>
        </w:rPr>
        <w:t>Energy</w:t>
      </w:r>
      <w:r>
        <w:rPr>
          <w:spacing w:val="-14"/>
          <w:w w:val="105"/>
          <w:sz w:val="23"/>
        </w:rPr>
        <w:t xml:space="preserve"> </w:t>
      </w:r>
      <w:r>
        <w:rPr>
          <w:w w:val="105"/>
          <w:sz w:val="23"/>
        </w:rPr>
        <w:t>meter.</w:t>
      </w:r>
    </w:p>
    <w:p w:rsidR="00B141CF" w:rsidRDefault="009F45E6">
      <w:pPr>
        <w:pStyle w:val="ListParagraph"/>
        <w:numPr>
          <w:ilvl w:val="0"/>
          <w:numId w:val="46"/>
        </w:numPr>
        <w:tabs>
          <w:tab w:val="left" w:pos="1151"/>
          <w:tab w:val="left" w:pos="1152"/>
          <w:tab w:val="left" w:pos="1872"/>
        </w:tabs>
        <w:rPr>
          <w:sz w:val="23"/>
        </w:rPr>
      </w:pPr>
      <w:r>
        <w:rPr>
          <w:w w:val="105"/>
          <w:sz w:val="23"/>
        </w:rPr>
        <w:t>a)</w:t>
      </w:r>
      <w:r>
        <w:rPr>
          <w:w w:val="105"/>
          <w:sz w:val="23"/>
        </w:rPr>
        <w:tab/>
        <w:t xml:space="preserve">Practice of </w:t>
      </w:r>
      <w:r>
        <w:rPr>
          <w:spacing w:val="-3"/>
          <w:w w:val="105"/>
          <w:sz w:val="23"/>
        </w:rPr>
        <w:t>resistor</w:t>
      </w:r>
      <w:r>
        <w:rPr>
          <w:spacing w:val="-7"/>
          <w:w w:val="105"/>
          <w:sz w:val="23"/>
        </w:rPr>
        <w:t xml:space="preserve"> </w:t>
      </w:r>
      <w:r w:rsidR="006462B9">
        <w:rPr>
          <w:w w:val="105"/>
          <w:sz w:val="23"/>
        </w:rPr>
        <w:t xml:space="preserve">color </w:t>
      </w:r>
      <w:r>
        <w:rPr>
          <w:w w:val="105"/>
          <w:sz w:val="23"/>
        </w:rPr>
        <w:t>coding.</w:t>
      </w:r>
    </w:p>
    <w:p w:rsidR="00B141CF" w:rsidRDefault="009F45E6">
      <w:pPr>
        <w:pStyle w:val="BodyText"/>
        <w:tabs>
          <w:tab w:val="left" w:pos="1872"/>
        </w:tabs>
        <w:spacing w:before="16"/>
        <w:ind w:left="1151" w:firstLine="0"/>
      </w:pPr>
      <w:r>
        <w:rPr>
          <w:w w:val="105"/>
        </w:rPr>
        <w:t>b)</w:t>
      </w:r>
      <w:r>
        <w:rPr>
          <w:w w:val="105"/>
        </w:rPr>
        <w:tab/>
        <w:t>Use</w:t>
      </w:r>
      <w:r>
        <w:rPr>
          <w:spacing w:val="-5"/>
          <w:w w:val="105"/>
        </w:rPr>
        <w:t xml:space="preserve"> </w:t>
      </w:r>
      <w:r>
        <w:rPr>
          <w:w w:val="105"/>
        </w:rPr>
        <w:t>of</w:t>
      </w:r>
      <w:r>
        <w:rPr>
          <w:spacing w:val="-5"/>
          <w:w w:val="105"/>
        </w:rPr>
        <w:t xml:space="preserve"> </w:t>
      </w:r>
      <w:r>
        <w:rPr>
          <w:spacing w:val="-4"/>
          <w:w w:val="105"/>
        </w:rPr>
        <w:t>potentiometer</w:t>
      </w:r>
      <w:r>
        <w:rPr>
          <w:spacing w:val="-13"/>
          <w:w w:val="105"/>
        </w:rPr>
        <w:t xml:space="preserve"> </w:t>
      </w:r>
      <w:r>
        <w:rPr>
          <w:w w:val="105"/>
        </w:rPr>
        <w:t>and</w:t>
      </w:r>
      <w:r>
        <w:rPr>
          <w:spacing w:val="-3"/>
          <w:w w:val="105"/>
        </w:rPr>
        <w:t xml:space="preserve"> Rheostat</w:t>
      </w:r>
      <w:r>
        <w:rPr>
          <w:spacing w:val="-5"/>
          <w:w w:val="105"/>
        </w:rPr>
        <w:t xml:space="preserve"> </w:t>
      </w:r>
      <w:r>
        <w:rPr>
          <w:w w:val="105"/>
        </w:rPr>
        <w:t>as</w:t>
      </w:r>
      <w:r>
        <w:rPr>
          <w:spacing w:val="-12"/>
          <w:w w:val="105"/>
        </w:rPr>
        <w:t xml:space="preserve"> </w:t>
      </w:r>
      <w:r>
        <w:rPr>
          <w:w w:val="105"/>
        </w:rPr>
        <w:t>voltage</w:t>
      </w:r>
      <w:r>
        <w:rPr>
          <w:spacing w:val="-11"/>
          <w:w w:val="105"/>
        </w:rPr>
        <w:t xml:space="preserve"> </w:t>
      </w:r>
      <w:r>
        <w:rPr>
          <w:w w:val="105"/>
        </w:rPr>
        <w:t>divider</w:t>
      </w:r>
      <w:r>
        <w:rPr>
          <w:spacing w:val="-14"/>
          <w:w w:val="105"/>
        </w:rPr>
        <w:t xml:space="preserve"> </w:t>
      </w:r>
      <w:r>
        <w:rPr>
          <w:spacing w:val="-3"/>
          <w:w w:val="105"/>
        </w:rPr>
        <w:t>and</w:t>
      </w:r>
      <w:r>
        <w:rPr>
          <w:w w:val="105"/>
        </w:rPr>
        <w:t xml:space="preserve"> current</w:t>
      </w:r>
      <w:r w:rsidR="006462B9">
        <w:rPr>
          <w:w w:val="105"/>
        </w:rPr>
        <w:t xml:space="preserve"> </w:t>
      </w:r>
      <w:r>
        <w:rPr>
          <w:w w:val="105"/>
        </w:rPr>
        <w:t>limiter.</w:t>
      </w:r>
    </w:p>
    <w:p w:rsidR="00B141CF" w:rsidRDefault="009F45E6">
      <w:pPr>
        <w:pStyle w:val="ListParagraph"/>
        <w:numPr>
          <w:ilvl w:val="0"/>
          <w:numId w:val="46"/>
        </w:numPr>
        <w:tabs>
          <w:tab w:val="left" w:pos="1872"/>
          <w:tab w:val="left" w:pos="1873"/>
        </w:tabs>
        <w:spacing w:before="10"/>
        <w:ind w:left="1872" w:hanging="1442"/>
        <w:rPr>
          <w:sz w:val="23"/>
        </w:rPr>
      </w:pPr>
      <w:r>
        <w:rPr>
          <w:w w:val="105"/>
          <w:sz w:val="23"/>
        </w:rPr>
        <w:t>Combine</w:t>
      </w:r>
      <w:r>
        <w:rPr>
          <w:spacing w:val="-3"/>
          <w:w w:val="105"/>
          <w:sz w:val="23"/>
        </w:rPr>
        <w:t xml:space="preserve"> cells</w:t>
      </w:r>
      <w:r>
        <w:rPr>
          <w:spacing w:val="-2"/>
          <w:w w:val="105"/>
          <w:sz w:val="23"/>
        </w:rPr>
        <w:t xml:space="preserve"> </w:t>
      </w:r>
      <w:r>
        <w:rPr>
          <w:w w:val="105"/>
          <w:sz w:val="23"/>
        </w:rPr>
        <w:t>in</w:t>
      </w:r>
      <w:r>
        <w:rPr>
          <w:spacing w:val="-2"/>
          <w:w w:val="105"/>
          <w:sz w:val="23"/>
        </w:rPr>
        <w:t xml:space="preserve"> </w:t>
      </w:r>
      <w:r>
        <w:rPr>
          <w:w w:val="105"/>
          <w:sz w:val="23"/>
        </w:rPr>
        <w:t>series</w:t>
      </w:r>
      <w:r>
        <w:rPr>
          <w:spacing w:val="-12"/>
          <w:w w:val="105"/>
          <w:sz w:val="23"/>
        </w:rPr>
        <w:t xml:space="preserve"> </w:t>
      </w:r>
      <w:r>
        <w:rPr>
          <w:w w:val="105"/>
          <w:sz w:val="23"/>
        </w:rPr>
        <w:t>and</w:t>
      </w:r>
      <w:r>
        <w:rPr>
          <w:spacing w:val="-7"/>
          <w:w w:val="105"/>
          <w:sz w:val="23"/>
        </w:rPr>
        <w:t xml:space="preserve"> </w:t>
      </w:r>
      <w:r>
        <w:rPr>
          <w:spacing w:val="-4"/>
          <w:w w:val="105"/>
          <w:sz w:val="23"/>
        </w:rPr>
        <w:t>parallel</w:t>
      </w:r>
      <w:r>
        <w:rPr>
          <w:spacing w:val="-13"/>
          <w:w w:val="105"/>
          <w:sz w:val="23"/>
        </w:rPr>
        <w:t xml:space="preserve"> </w:t>
      </w:r>
      <w:r>
        <w:rPr>
          <w:w w:val="105"/>
          <w:sz w:val="23"/>
        </w:rPr>
        <w:t>and</w:t>
      </w:r>
      <w:r>
        <w:rPr>
          <w:spacing w:val="-9"/>
          <w:w w:val="105"/>
          <w:sz w:val="23"/>
        </w:rPr>
        <w:t xml:space="preserve"> </w:t>
      </w:r>
      <w:r>
        <w:rPr>
          <w:w w:val="105"/>
          <w:sz w:val="23"/>
        </w:rPr>
        <w:t>verify</w:t>
      </w:r>
      <w:r>
        <w:rPr>
          <w:spacing w:val="-7"/>
          <w:w w:val="105"/>
          <w:sz w:val="23"/>
        </w:rPr>
        <w:t xml:space="preserve"> </w:t>
      </w:r>
      <w:r>
        <w:rPr>
          <w:spacing w:val="2"/>
          <w:w w:val="105"/>
          <w:sz w:val="23"/>
        </w:rPr>
        <w:t>the</w:t>
      </w:r>
      <w:r w:rsidR="006462B9">
        <w:rPr>
          <w:spacing w:val="2"/>
          <w:w w:val="105"/>
          <w:sz w:val="23"/>
        </w:rPr>
        <w:t xml:space="preserve"> </w:t>
      </w:r>
      <w:r>
        <w:rPr>
          <w:spacing w:val="2"/>
          <w:w w:val="105"/>
          <w:sz w:val="23"/>
        </w:rPr>
        <w:t>net</w:t>
      </w:r>
      <w:r>
        <w:rPr>
          <w:spacing w:val="-6"/>
          <w:w w:val="105"/>
          <w:sz w:val="23"/>
        </w:rPr>
        <w:t xml:space="preserve"> </w:t>
      </w:r>
      <w:r>
        <w:rPr>
          <w:spacing w:val="-5"/>
          <w:w w:val="105"/>
          <w:sz w:val="23"/>
        </w:rPr>
        <w:t>voltage.</w:t>
      </w:r>
    </w:p>
    <w:p w:rsidR="00B141CF" w:rsidRDefault="009F45E6">
      <w:pPr>
        <w:pStyle w:val="ListParagraph"/>
        <w:numPr>
          <w:ilvl w:val="0"/>
          <w:numId w:val="46"/>
        </w:numPr>
        <w:tabs>
          <w:tab w:val="left" w:pos="1151"/>
          <w:tab w:val="left" w:pos="1152"/>
          <w:tab w:val="left" w:pos="1872"/>
        </w:tabs>
        <w:rPr>
          <w:sz w:val="23"/>
        </w:rPr>
      </w:pPr>
      <w:r>
        <w:rPr>
          <w:w w:val="105"/>
          <w:sz w:val="23"/>
        </w:rPr>
        <w:t>a)</w:t>
      </w:r>
      <w:r>
        <w:rPr>
          <w:w w:val="105"/>
          <w:sz w:val="23"/>
        </w:rPr>
        <w:tab/>
        <w:t>Study</w:t>
      </w:r>
      <w:r>
        <w:rPr>
          <w:spacing w:val="-18"/>
          <w:w w:val="105"/>
          <w:sz w:val="23"/>
        </w:rPr>
        <w:t xml:space="preserve"> </w:t>
      </w:r>
      <w:r>
        <w:rPr>
          <w:w w:val="105"/>
          <w:sz w:val="23"/>
        </w:rPr>
        <w:t>of</w:t>
      </w:r>
      <w:r>
        <w:rPr>
          <w:spacing w:val="-17"/>
          <w:w w:val="105"/>
          <w:sz w:val="23"/>
        </w:rPr>
        <w:t xml:space="preserve"> </w:t>
      </w:r>
      <w:r>
        <w:rPr>
          <w:w w:val="105"/>
          <w:sz w:val="23"/>
        </w:rPr>
        <w:t>lead</w:t>
      </w:r>
      <w:r>
        <w:rPr>
          <w:spacing w:val="-12"/>
          <w:w w:val="105"/>
          <w:sz w:val="23"/>
        </w:rPr>
        <w:t xml:space="preserve"> </w:t>
      </w:r>
      <w:r>
        <w:rPr>
          <w:spacing w:val="-3"/>
          <w:w w:val="105"/>
          <w:sz w:val="23"/>
        </w:rPr>
        <w:t>acid</w:t>
      </w:r>
      <w:r>
        <w:rPr>
          <w:spacing w:val="-12"/>
          <w:w w:val="105"/>
          <w:sz w:val="23"/>
        </w:rPr>
        <w:t xml:space="preserve"> </w:t>
      </w:r>
      <w:r>
        <w:rPr>
          <w:spacing w:val="-4"/>
          <w:w w:val="105"/>
          <w:sz w:val="23"/>
        </w:rPr>
        <w:t>battery,</w:t>
      </w:r>
      <w:r>
        <w:rPr>
          <w:spacing w:val="-16"/>
          <w:w w:val="105"/>
          <w:sz w:val="23"/>
        </w:rPr>
        <w:t xml:space="preserve"> </w:t>
      </w:r>
      <w:r>
        <w:rPr>
          <w:w w:val="105"/>
          <w:sz w:val="23"/>
        </w:rPr>
        <w:t>practice</w:t>
      </w:r>
      <w:r>
        <w:rPr>
          <w:spacing w:val="-13"/>
          <w:w w:val="105"/>
          <w:sz w:val="23"/>
        </w:rPr>
        <w:t xml:space="preserve"> </w:t>
      </w:r>
      <w:r>
        <w:rPr>
          <w:w w:val="105"/>
          <w:sz w:val="23"/>
        </w:rPr>
        <w:t>and</w:t>
      </w:r>
      <w:r>
        <w:rPr>
          <w:spacing w:val="-12"/>
          <w:w w:val="105"/>
          <w:sz w:val="23"/>
        </w:rPr>
        <w:t xml:space="preserve"> </w:t>
      </w:r>
      <w:r>
        <w:rPr>
          <w:w w:val="105"/>
          <w:sz w:val="23"/>
        </w:rPr>
        <w:t>use</w:t>
      </w:r>
      <w:r>
        <w:rPr>
          <w:spacing w:val="-13"/>
          <w:w w:val="105"/>
          <w:sz w:val="23"/>
        </w:rPr>
        <w:t xml:space="preserve"> </w:t>
      </w:r>
      <w:r>
        <w:rPr>
          <w:w w:val="105"/>
          <w:sz w:val="23"/>
        </w:rPr>
        <w:t>of</w:t>
      </w:r>
      <w:r>
        <w:rPr>
          <w:spacing w:val="-16"/>
          <w:w w:val="105"/>
          <w:sz w:val="23"/>
        </w:rPr>
        <w:t xml:space="preserve"> </w:t>
      </w:r>
      <w:r>
        <w:rPr>
          <w:spacing w:val="-4"/>
          <w:w w:val="105"/>
          <w:sz w:val="23"/>
        </w:rPr>
        <w:t>hydrometer</w:t>
      </w:r>
      <w:r>
        <w:rPr>
          <w:spacing w:val="-22"/>
          <w:w w:val="105"/>
          <w:sz w:val="23"/>
        </w:rPr>
        <w:t xml:space="preserve"> </w:t>
      </w:r>
      <w:r>
        <w:rPr>
          <w:w w:val="105"/>
          <w:sz w:val="23"/>
        </w:rPr>
        <w:t>and</w:t>
      </w:r>
      <w:r>
        <w:rPr>
          <w:spacing w:val="-12"/>
          <w:w w:val="105"/>
          <w:sz w:val="23"/>
        </w:rPr>
        <w:t xml:space="preserve"> </w:t>
      </w:r>
      <w:r>
        <w:rPr>
          <w:spacing w:val="-4"/>
          <w:w w:val="105"/>
          <w:sz w:val="23"/>
        </w:rPr>
        <w:t>electrolyte</w:t>
      </w:r>
      <w:r>
        <w:rPr>
          <w:spacing w:val="-19"/>
          <w:w w:val="105"/>
          <w:sz w:val="23"/>
        </w:rPr>
        <w:t xml:space="preserve"> </w:t>
      </w:r>
      <w:r>
        <w:rPr>
          <w:w w:val="105"/>
          <w:sz w:val="23"/>
        </w:rPr>
        <w:t>preparation.</w:t>
      </w:r>
    </w:p>
    <w:p w:rsidR="00B141CF" w:rsidRDefault="009F45E6">
      <w:pPr>
        <w:pStyle w:val="BodyText"/>
        <w:tabs>
          <w:tab w:val="left" w:pos="1872"/>
        </w:tabs>
        <w:spacing w:before="17"/>
        <w:ind w:left="1151" w:firstLine="0"/>
      </w:pPr>
      <w:r>
        <w:rPr>
          <w:w w:val="105"/>
        </w:rPr>
        <w:t>b)</w:t>
      </w:r>
      <w:r>
        <w:rPr>
          <w:w w:val="105"/>
        </w:rPr>
        <w:tab/>
        <w:t xml:space="preserve">Practice </w:t>
      </w:r>
      <w:r>
        <w:rPr>
          <w:spacing w:val="-5"/>
          <w:w w:val="105"/>
        </w:rPr>
        <w:t xml:space="preserve">charging </w:t>
      </w:r>
      <w:r>
        <w:rPr>
          <w:w w:val="105"/>
        </w:rPr>
        <w:t>of a lead acid</w:t>
      </w:r>
      <w:r>
        <w:rPr>
          <w:spacing w:val="-43"/>
          <w:w w:val="105"/>
        </w:rPr>
        <w:t xml:space="preserve"> </w:t>
      </w:r>
      <w:r>
        <w:rPr>
          <w:spacing w:val="-4"/>
          <w:w w:val="105"/>
        </w:rPr>
        <w:t>battery.</w:t>
      </w:r>
    </w:p>
    <w:p w:rsidR="00B141CF" w:rsidRDefault="009F45E6">
      <w:pPr>
        <w:pStyle w:val="ListParagraph"/>
        <w:numPr>
          <w:ilvl w:val="0"/>
          <w:numId w:val="46"/>
        </w:numPr>
        <w:tabs>
          <w:tab w:val="left" w:pos="1151"/>
          <w:tab w:val="left" w:pos="1152"/>
          <w:tab w:val="left" w:pos="1872"/>
        </w:tabs>
        <w:rPr>
          <w:sz w:val="23"/>
        </w:rPr>
      </w:pPr>
      <w:r>
        <w:rPr>
          <w:w w:val="105"/>
          <w:sz w:val="23"/>
        </w:rPr>
        <w:t>a)</w:t>
      </w:r>
      <w:r>
        <w:rPr>
          <w:w w:val="105"/>
          <w:sz w:val="23"/>
        </w:rPr>
        <w:tab/>
        <w:t xml:space="preserve">Determine the </w:t>
      </w:r>
      <w:r>
        <w:rPr>
          <w:spacing w:val="-3"/>
          <w:w w:val="105"/>
          <w:sz w:val="23"/>
        </w:rPr>
        <w:t xml:space="preserve">internal </w:t>
      </w:r>
      <w:r>
        <w:rPr>
          <w:spacing w:val="-5"/>
          <w:w w:val="105"/>
          <w:sz w:val="23"/>
        </w:rPr>
        <w:t xml:space="preserve">resistance </w:t>
      </w:r>
      <w:r>
        <w:rPr>
          <w:w w:val="105"/>
          <w:sz w:val="23"/>
        </w:rPr>
        <w:t>of</w:t>
      </w:r>
      <w:r>
        <w:rPr>
          <w:spacing w:val="-10"/>
          <w:w w:val="105"/>
          <w:sz w:val="23"/>
        </w:rPr>
        <w:t xml:space="preserve"> </w:t>
      </w:r>
      <w:r>
        <w:rPr>
          <w:spacing w:val="4"/>
          <w:w w:val="105"/>
          <w:sz w:val="23"/>
        </w:rPr>
        <w:t>a</w:t>
      </w:r>
      <w:r w:rsidR="006462B9">
        <w:rPr>
          <w:spacing w:val="4"/>
          <w:w w:val="105"/>
          <w:sz w:val="23"/>
        </w:rPr>
        <w:t xml:space="preserve"> </w:t>
      </w:r>
      <w:r>
        <w:rPr>
          <w:spacing w:val="4"/>
          <w:w w:val="105"/>
          <w:sz w:val="23"/>
        </w:rPr>
        <w:t>cell.</w:t>
      </w:r>
    </w:p>
    <w:p w:rsidR="00B141CF" w:rsidRDefault="009F45E6">
      <w:pPr>
        <w:pStyle w:val="BodyText"/>
        <w:tabs>
          <w:tab w:val="left" w:pos="1872"/>
        </w:tabs>
        <w:spacing w:before="16"/>
        <w:ind w:left="1151" w:firstLine="0"/>
      </w:pPr>
      <w:r>
        <w:rPr>
          <w:w w:val="105"/>
        </w:rPr>
        <w:t>b)</w:t>
      </w:r>
      <w:r>
        <w:rPr>
          <w:w w:val="105"/>
        </w:rPr>
        <w:tab/>
        <w:t xml:space="preserve">Study of E.M.F. of </w:t>
      </w:r>
      <w:r>
        <w:rPr>
          <w:spacing w:val="-3"/>
          <w:w w:val="105"/>
        </w:rPr>
        <w:t xml:space="preserve">cell </w:t>
      </w:r>
      <w:r>
        <w:rPr>
          <w:w w:val="105"/>
        </w:rPr>
        <w:t xml:space="preserve">and </w:t>
      </w:r>
      <w:r>
        <w:rPr>
          <w:spacing w:val="-5"/>
          <w:w w:val="105"/>
        </w:rPr>
        <w:t xml:space="preserve">measurement </w:t>
      </w:r>
      <w:r>
        <w:rPr>
          <w:w w:val="105"/>
        </w:rPr>
        <w:t>of</w:t>
      </w:r>
      <w:r>
        <w:rPr>
          <w:spacing w:val="-36"/>
          <w:w w:val="105"/>
        </w:rPr>
        <w:t xml:space="preserve"> </w:t>
      </w:r>
      <w:r>
        <w:rPr>
          <w:w w:val="105"/>
        </w:rPr>
        <w:t>their</w:t>
      </w:r>
      <w:r w:rsidR="006462B9">
        <w:rPr>
          <w:w w:val="105"/>
        </w:rPr>
        <w:t xml:space="preserve"> </w:t>
      </w:r>
      <w:r>
        <w:rPr>
          <w:w w:val="105"/>
        </w:rPr>
        <w:t>voltages.</w:t>
      </w:r>
    </w:p>
    <w:p w:rsidR="00B141CF" w:rsidRDefault="009F45E6">
      <w:pPr>
        <w:pStyle w:val="ListParagraph"/>
        <w:numPr>
          <w:ilvl w:val="0"/>
          <w:numId w:val="46"/>
        </w:numPr>
        <w:tabs>
          <w:tab w:val="left" w:pos="1872"/>
          <w:tab w:val="left" w:pos="1873"/>
        </w:tabs>
        <w:spacing w:before="10"/>
        <w:ind w:left="1872" w:hanging="1442"/>
        <w:rPr>
          <w:sz w:val="23"/>
        </w:rPr>
      </w:pPr>
      <w:r>
        <w:rPr>
          <w:w w:val="105"/>
          <w:sz w:val="23"/>
        </w:rPr>
        <w:t xml:space="preserve">Plot magnetic </w:t>
      </w:r>
      <w:r>
        <w:rPr>
          <w:spacing w:val="-4"/>
          <w:w w:val="105"/>
          <w:sz w:val="23"/>
        </w:rPr>
        <w:t xml:space="preserve">line </w:t>
      </w:r>
      <w:r>
        <w:rPr>
          <w:w w:val="105"/>
          <w:sz w:val="23"/>
        </w:rPr>
        <w:t xml:space="preserve">of </w:t>
      </w:r>
      <w:r>
        <w:rPr>
          <w:spacing w:val="-5"/>
          <w:w w:val="105"/>
          <w:sz w:val="23"/>
        </w:rPr>
        <w:t xml:space="preserve">forces </w:t>
      </w:r>
      <w:r>
        <w:rPr>
          <w:w w:val="105"/>
          <w:sz w:val="23"/>
        </w:rPr>
        <w:t xml:space="preserve">of bar </w:t>
      </w:r>
      <w:r>
        <w:rPr>
          <w:spacing w:val="-3"/>
          <w:w w:val="105"/>
          <w:sz w:val="23"/>
        </w:rPr>
        <w:t xml:space="preserve">magnets </w:t>
      </w:r>
      <w:r>
        <w:rPr>
          <w:spacing w:val="-5"/>
          <w:w w:val="105"/>
          <w:sz w:val="23"/>
        </w:rPr>
        <w:t>in</w:t>
      </w:r>
      <w:r>
        <w:rPr>
          <w:spacing w:val="-31"/>
          <w:w w:val="105"/>
          <w:sz w:val="23"/>
        </w:rPr>
        <w:t xml:space="preserve"> </w:t>
      </w:r>
      <w:r>
        <w:rPr>
          <w:spacing w:val="-3"/>
          <w:w w:val="105"/>
          <w:sz w:val="23"/>
        </w:rPr>
        <w:t>different</w:t>
      </w:r>
      <w:r w:rsidR="006462B9">
        <w:rPr>
          <w:spacing w:val="-3"/>
          <w:w w:val="105"/>
          <w:sz w:val="23"/>
        </w:rPr>
        <w:t xml:space="preserve"> </w:t>
      </w:r>
      <w:r>
        <w:rPr>
          <w:spacing w:val="-3"/>
          <w:w w:val="105"/>
          <w:sz w:val="23"/>
        </w:rPr>
        <w:t>positions.</w:t>
      </w:r>
    </w:p>
    <w:p w:rsidR="00B141CF" w:rsidRDefault="009F45E6">
      <w:pPr>
        <w:pStyle w:val="ListParagraph"/>
        <w:numPr>
          <w:ilvl w:val="0"/>
          <w:numId w:val="46"/>
        </w:numPr>
        <w:tabs>
          <w:tab w:val="left" w:pos="1872"/>
          <w:tab w:val="left" w:pos="1873"/>
        </w:tabs>
        <w:ind w:left="1872" w:hanging="1442"/>
        <w:rPr>
          <w:sz w:val="23"/>
        </w:rPr>
      </w:pPr>
      <w:r>
        <w:rPr>
          <w:w w:val="105"/>
          <w:sz w:val="23"/>
        </w:rPr>
        <w:t xml:space="preserve">Study of the magnetic </w:t>
      </w:r>
      <w:r>
        <w:rPr>
          <w:spacing w:val="-6"/>
          <w:w w:val="105"/>
          <w:sz w:val="23"/>
        </w:rPr>
        <w:t xml:space="preserve">effect </w:t>
      </w:r>
      <w:r>
        <w:rPr>
          <w:w w:val="105"/>
          <w:sz w:val="23"/>
        </w:rPr>
        <w:t>of a</w:t>
      </w:r>
      <w:r w:rsidR="006462B9">
        <w:rPr>
          <w:w w:val="105"/>
          <w:sz w:val="23"/>
        </w:rPr>
        <w:t xml:space="preserve"> </w:t>
      </w:r>
      <w:r>
        <w:rPr>
          <w:w w:val="105"/>
          <w:sz w:val="23"/>
        </w:rPr>
        <w:t>current</w:t>
      </w:r>
      <w:r>
        <w:rPr>
          <w:spacing w:val="-28"/>
          <w:w w:val="105"/>
          <w:sz w:val="23"/>
        </w:rPr>
        <w:t xml:space="preserve"> </w:t>
      </w:r>
      <w:r>
        <w:rPr>
          <w:spacing w:val="-3"/>
          <w:w w:val="105"/>
          <w:sz w:val="23"/>
        </w:rPr>
        <w:t>carrying:</w:t>
      </w:r>
    </w:p>
    <w:p w:rsidR="00B141CF" w:rsidRDefault="009F45E6">
      <w:pPr>
        <w:pStyle w:val="ListParagraph"/>
        <w:numPr>
          <w:ilvl w:val="1"/>
          <w:numId w:val="46"/>
        </w:numPr>
        <w:tabs>
          <w:tab w:val="left" w:pos="2592"/>
          <w:tab w:val="left" w:pos="2593"/>
        </w:tabs>
        <w:spacing w:before="17"/>
        <w:rPr>
          <w:sz w:val="23"/>
        </w:rPr>
      </w:pPr>
      <w:r>
        <w:rPr>
          <w:w w:val="105"/>
          <w:sz w:val="23"/>
        </w:rPr>
        <w:t>Conductor.</w:t>
      </w:r>
    </w:p>
    <w:p w:rsidR="00B141CF" w:rsidRDefault="009F45E6">
      <w:pPr>
        <w:pStyle w:val="ListParagraph"/>
        <w:numPr>
          <w:ilvl w:val="1"/>
          <w:numId w:val="46"/>
        </w:numPr>
        <w:tabs>
          <w:tab w:val="left" w:pos="2592"/>
          <w:tab w:val="left" w:pos="2593"/>
        </w:tabs>
        <w:rPr>
          <w:sz w:val="23"/>
        </w:rPr>
      </w:pPr>
      <w:r>
        <w:rPr>
          <w:w w:val="105"/>
          <w:sz w:val="23"/>
        </w:rPr>
        <w:t>coil.</w:t>
      </w:r>
    </w:p>
    <w:p w:rsidR="00B141CF" w:rsidRDefault="009F45E6" w:rsidP="007B6B1F">
      <w:pPr>
        <w:pStyle w:val="ListParagraph"/>
        <w:numPr>
          <w:ilvl w:val="0"/>
          <w:numId w:val="46"/>
        </w:numPr>
        <w:spacing w:line="254" w:lineRule="auto"/>
        <w:ind w:left="1134" w:right="577" w:hanging="708"/>
        <w:rPr>
          <w:sz w:val="23"/>
        </w:rPr>
      </w:pPr>
      <w:r>
        <w:rPr>
          <w:w w:val="105"/>
          <w:sz w:val="23"/>
        </w:rPr>
        <w:t>Study</w:t>
      </w:r>
      <w:r>
        <w:rPr>
          <w:spacing w:val="-9"/>
          <w:w w:val="105"/>
          <w:sz w:val="23"/>
        </w:rPr>
        <w:t xml:space="preserve"> </w:t>
      </w:r>
      <w:r>
        <w:rPr>
          <w:w w:val="105"/>
          <w:sz w:val="23"/>
        </w:rPr>
        <w:t>the</w:t>
      </w:r>
      <w:r>
        <w:rPr>
          <w:spacing w:val="-7"/>
          <w:w w:val="105"/>
          <w:sz w:val="23"/>
        </w:rPr>
        <w:t xml:space="preserve"> </w:t>
      </w:r>
      <w:r>
        <w:rPr>
          <w:w w:val="105"/>
          <w:sz w:val="23"/>
        </w:rPr>
        <w:t>change</w:t>
      </w:r>
      <w:r>
        <w:rPr>
          <w:spacing w:val="-9"/>
          <w:w w:val="105"/>
          <w:sz w:val="23"/>
        </w:rPr>
        <w:t xml:space="preserve"> </w:t>
      </w:r>
      <w:r>
        <w:rPr>
          <w:w w:val="105"/>
          <w:sz w:val="23"/>
        </w:rPr>
        <w:t>in</w:t>
      </w:r>
      <w:r>
        <w:rPr>
          <w:spacing w:val="-8"/>
          <w:w w:val="105"/>
          <w:sz w:val="23"/>
        </w:rPr>
        <w:t xml:space="preserve"> </w:t>
      </w:r>
      <w:r>
        <w:rPr>
          <w:w w:val="105"/>
          <w:sz w:val="23"/>
        </w:rPr>
        <w:t>the</w:t>
      </w:r>
      <w:r>
        <w:rPr>
          <w:spacing w:val="-8"/>
          <w:w w:val="105"/>
          <w:sz w:val="23"/>
        </w:rPr>
        <w:t xml:space="preserve"> </w:t>
      </w:r>
      <w:r>
        <w:rPr>
          <w:spacing w:val="-3"/>
          <w:w w:val="105"/>
          <w:sz w:val="23"/>
        </w:rPr>
        <w:t>Magnetic</w:t>
      </w:r>
      <w:r>
        <w:rPr>
          <w:spacing w:val="-15"/>
          <w:w w:val="105"/>
          <w:sz w:val="23"/>
        </w:rPr>
        <w:t xml:space="preserve"> </w:t>
      </w:r>
      <w:r>
        <w:rPr>
          <w:w w:val="105"/>
          <w:sz w:val="23"/>
        </w:rPr>
        <w:t>power</w:t>
      </w:r>
      <w:r>
        <w:rPr>
          <w:spacing w:val="-16"/>
          <w:w w:val="105"/>
          <w:sz w:val="23"/>
        </w:rPr>
        <w:t xml:space="preserve"> </w:t>
      </w:r>
      <w:r>
        <w:rPr>
          <w:w w:val="105"/>
          <w:sz w:val="23"/>
        </w:rPr>
        <w:t>of</w:t>
      </w:r>
      <w:r>
        <w:rPr>
          <w:spacing w:val="-11"/>
          <w:w w:val="105"/>
          <w:sz w:val="23"/>
        </w:rPr>
        <w:t xml:space="preserve"> </w:t>
      </w:r>
      <w:r>
        <w:rPr>
          <w:w w:val="105"/>
          <w:sz w:val="23"/>
        </w:rPr>
        <w:t>an</w:t>
      </w:r>
      <w:r>
        <w:rPr>
          <w:spacing w:val="-7"/>
          <w:w w:val="105"/>
          <w:sz w:val="23"/>
        </w:rPr>
        <w:t xml:space="preserve"> </w:t>
      </w:r>
      <w:r>
        <w:rPr>
          <w:spacing w:val="-4"/>
          <w:w w:val="105"/>
          <w:sz w:val="23"/>
        </w:rPr>
        <w:t>Electromagnet</w:t>
      </w:r>
      <w:r>
        <w:rPr>
          <w:spacing w:val="-17"/>
          <w:w w:val="105"/>
          <w:sz w:val="23"/>
        </w:rPr>
        <w:t xml:space="preserve"> </w:t>
      </w:r>
      <w:r>
        <w:rPr>
          <w:w w:val="105"/>
          <w:sz w:val="23"/>
        </w:rPr>
        <w:t>by</w:t>
      </w:r>
      <w:r>
        <w:rPr>
          <w:spacing w:val="-8"/>
          <w:w w:val="105"/>
          <w:sz w:val="23"/>
        </w:rPr>
        <w:t xml:space="preserve"> </w:t>
      </w:r>
      <w:r>
        <w:rPr>
          <w:w w:val="105"/>
          <w:sz w:val="23"/>
        </w:rPr>
        <w:t>the</w:t>
      </w:r>
      <w:r>
        <w:rPr>
          <w:spacing w:val="-9"/>
          <w:w w:val="105"/>
          <w:sz w:val="23"/>
        </w:rPr>
        <w:t xml:space="preserve"> </w:t>
      </w:r>
      <w:r>
        <w:rPr>
          <w:spacing w:val="-3"/>
          <w:w w:val="105"/>
          <w:sz w:val="23"/>
        </w:rPr>
        <w:t>introduction</w:t>
      </w:r>
      <w:r>
        <w:rPr>
          <w:spacing w:val="-7"/>
          <w:w w:val="105"/>
          <w:sz w:val="23"/>
        </w:rPr>
        <w:t xml:space="preserve"> </w:t>
      </w:r>
      <w:r>
        <w:rPr>
          <w:w w:val="105"/>
          <w:sz w:val="23"/>
        </w:rPr>
        <w:t>of</w:t>
      </w:r>
      <w:r>
        <w:rPr>
          <w:spacing w:val="-11"/>
          <w:w w:val="105"/>
          <w:sz w:val="23"/>
        </w:rPr>
        <w:t xml:space="preserve"> </w:t>
      </w:r>
      <w:r>
        <w:rPr>
          <w:w w:val="105"/>
          <w:sz w:val="23"/>
        </w:rPr>
        <w:t>various cores in the</w:t>
      </w:r>
      <w:r>
        <w:rPr>
          <w:spacing w:val="-18"/>
          <w:w w:val="105"/>
          <w:sz w:val="23"/>
        </w:rPr>
        <w:t xml:space="preserve"> </w:t>
      </w:r>
      <w:r>
        <w:rPr>
          <w:spacing w:val="-4"/>
          <w:w w:val="105"/>
          <w:sz w:val="23"/>
        </w:rPr>
        <w:t>coil.</w:t>
      </w:r>
    </w:p>
    <w:p w:rsidR="00B141CF" w:rsidRDefault="009F45E6">
      <w:pPr>
        <w:pStyle w:val="ListParagraph"/>
        <w:numPr>
          <w:ilvl w:val="0"/>
          <w:numId w:val="46"/>
        </w:numPr>
        <w:tabs>
          <w:tab w:val="left" w:pos="1151"/>
          <w:tab w:val="left" w:pos="1152"/>
        </w:tabs>
        <w:spacing w:before="0" w:line="259" w:lineRule="exact"/>
        <w:rPr>
          <w:sz w:val="23"/>
        </w:rPr>
      </w:pPr>
      <w:r>
        <w:rPr>
          <w:w w:val="105"/>
          <w:sz w:val="23"/>
        </w:rPr>
        <w:t>Study</w:t>
      </w:r>
      <w:r>
        <w:rPr>
          <w:spacing w:val="-15"/>
          <w:w w:val="105"/>
          <w:sz w:val="23"/>
        </w:rPr>
        <w:t xml:space="preserve"> </w:t>
      </w:r>
      <w:r>
        <w:rPr>
          <w:w w:val="105"/>
          <w:sz w:val="23"/>
        </w:rPr>
        <w:t>of</w:t>
      </w:r>
      <w:r>
        <w:rPr>
          <w:spacing w:val="-12"/>
          <w:w w:val="105"/>
          <w:sz w:val="23"/>
        </w:rPr>
        <w:t xml:space="preserve"> </w:t>
      </w:r>
      <w:r>
        <w:rPr>
          <w:w w:val="105"/>
          <w:sz w:val="23"/>
        </w:rPr>
        <w:t>the</w:t>
      </w:r>
      <w:r>
        <w:rPr>
          <w:spacing w:val="-9"/>
          <w:w w:val="105"/>
          <w:sz w:val="23"/>
        </w:rPr>
        <w:t xml:space="preserve"> </w:t>
      </w:r>
      <w:r>
        <w:rPr>
          <w:spacing w:val="-3"/>
          <w:w w:val="105"/>
          <w:sz w:val="23"/>
        </w:rPr>
        <w:t>effect</w:t>
      </w:r>
      <w:r>
        <w:rPr>
          <w:spacing w:val="-13"/>
          <w:w w:val="105"/>
          <w:sz w:val="23"/>
        </w:rPr>
        <w:t xml:space="preserve"> </w:t>
      </w:r>
      <w:r>
        <w:rPr>
          <w:w w:val="105"/>
          <w:sz w:val="23"/>
        </w:rPr>
        <w:t>on</w:t>
      </w:r>
      <w:r>
        <w:rPr>
          <w:spacing w:val="-8"/>
          <w:w w:val="105"/>
          <w:sz w:val="23"/>
        </w:rPr>
        <w:t xml:space="preserve"> </w:t>
      </w:r>
      <w:r>
        <w:rPr>
          <w:w w:val="105"/>
          <w:sz w:val="23"/>
        </w:rPr>
        <w:t>a</w:t>
      </w:r>
      <w:r>
        <w:rPr>
          <w:spacing w:val="-9"/>
          <w:w w:val="105"/>
          <w:sz w:val="23"/>
        </w:rPr>
        <w:t xml:space="preserve"> </w:t>
      </w:r>
      <w:r>
        <w:rPr>
          <w:w w:val="105"/>
          <w:sz w:val="23"/>
        </w:rPr>
        <w:t>current</w:t>
      </w:r>
      <w:r>
        <w:rPr>
          <w:spacing w:val="-13"/>
          <w:w w:val="105"/>
          <w:sz w:val="23"/>
        </w:rPr>
        <w:t xml:space="preserve"> </w:t>
      </w:r>
      <w:r>
        <w:rPr>
          <w:spacing w:val="-4"/>
          <w:w w:val="105"/>
          <w:sz w:val="23"/>
        </w:rPr>
        <w:t>carrying</w:t>
      </w:r>
      <w:r>
        <w:rPr>
          <w:spacing w:val="-14"/>
          <w:w w:val="105"/>
          <w:sz w:val="23"/>
        </w:rPr>
        <w:t xml:space="preserve"> </w:t>
      </w:r>
      <w:r>
        <w:rPr>
          <w:w w:val="105"/>
          <w:sz w:val="23"/>
        </w:rPr>
        <w:t>conductor</w:t>
      </w:r>
      <w:r>
        <w:rPr>
          <w:spacing w:val="-10"/>
          <w:w w:val="105"/>
          <w:sz w:val="23"/>
        </w:rPr>
        <w:t xml:space="preserve"> </w:t>
      </w:r>
      <w:r>
        <w:rPr>
          <w:w w:val="105"/>
          <w:sz w:val="23"/>
        </w:rPr>
        <w:t>when</w:t>
      </w:r>
      <w:r>
        <w:rPr>
          <w:spacing w:val="-8"/>
          <w:w w:val="105"/>
          <w:sz w:val="23"/>
        </w:rPr>
        <w:t xml:space="preserve"> </w:t>
      </w:r>
      <w:r>
        <w:rPr>
          <w:spacing w:val="-3"/>
          <w:w w:val="105"/>
          <w:sz w:val="23"/>
        </w:rPr>
        <w:t>placed</w:t>
      </w:r>
      <w:r>
        <w:rPr>
          <w:spacing w:val="-8"/>
          <w:w w:val="105"/>
          <w:sz w:val="23"/>
        </w:rPr>
        <w:t xml:space="preserve"> </w:t>
      </w:r>
      <w:r>
        <w:rPr>
          <w:w w:val="105"/>
          <w:sz w:val="23"/>
        </w:rPr>
        <w:t>in</w:t>
      </w:r>
    </w:p>
    <w:p w:rsidR="00B141CF" w:rsidRDefault="009F45E6">
      <w:pPr>
        <w:pStyle w:val="ListParagraph"/>
        <w:numPr>
          <w:ilvl w:val="0"/>
          <w:numId w:val="48"/>
        </w:numPr>
        <w:tabs>
          <w:tab w:val="left" w:pos="1872"/>
          <w:tab w:val="left" w:pos="1873"/>
        </w:tabs>
        <w:ind w:hanging="722"/>
        <w:rPr>
          <w:sz w:val="23"/>
        </w:rPr>
      </w:pPr>
      <w:r>
        <w:rPr>
          <w:w w:val="105"/>
          <w:sz w:val="23"/>
        </w:rPr>
        <w:t>magnetic</w:t>
      </w:r>
      <w:r>
        <w:rPr>
          <w:spacing w:val="-8"/>
          <w:w w:val="105"/>
          <w:sz w:val="23"/>
        </w:rPr>
        <w:t xml:space="preserve"> </w:t>
      </w:r>
      <w:r>
        <w:rPr>
          <w:spacing w:val="-3"/>
          <w:w w:val="105"/>
          <w:sz w:val="23"/>
        </w:rPr>
        <w:t>field.</w:t>
      </w:r>
    </w:p>
    <w:p w:rsidR="00B141CF" w:rsidRDefault="009F45E6">
      <w:pPr>
        <w:pStyle w:val="ListParagraph"/>
        <w:numPr>
          <w:ilvl w:val="0"/>
          <w:numId w:val="46"/>
        </w:numPr>
        <w:tabs>
          <w:tab w:val="left" w:pos="1151"/>
          <w:tab w:val="left" w:pos="1152"/>
        </w:tabs>
        <w:spacing w:before="16"/>
        <w:rPr>
          <w:sz w:val="23"/>
        </w:rPr>
      </w:pPr>
      <w:r>
        <w:rPr>
          <w:spacing w:val="-3"/>
          <w:w w:val="105"/>
          <w:sz w:val="23"/>
        </w:rPr>
        <w:t xml:space="preserve">Verify </w:t>
      </w:r>
      <w:r>
        <w:rPr>
          <w:spacing w:val="-4"/>
          <w:w w:val="105"/>
          <w:sz w:val="23"/>
        </w:rPr>
        <w:t xml:space="preserve">Faraday's Laws </w:t>
      </w:r>
      <w:r>
        <w:rPr>
          <w:w w:val="105"/>
          <w:sz w:val="23"/>
        </w:rPr>
        <w:t xml:space="preserve">of </w:t>
      </w:r>
      <w:r>
        <w:rPr>
          <w:spacing w:val="-4"/>
          <w:w w:val="105"/>
          <w:sz w:val="23"/>
        </w:rPr>
        <w:t>Electromagnetic</w:t>
      </w:r>
      <w:r>
        <w:rPr>
          <w:spacing w:val="-18"/>
          <w:w w:val="105"/>
          <w:sz w:val="23"/>
        </w:rPr>
        <w:t xml:space="preserve"> </w:t>
      </w:r>
      <w:r>
        <w:rPr>
          <w:spacing w:val="-4"/>
          <w:w w:val="105"/>
          <w:sz w:val="23"/>
        </w:rPr>
        <w:t>induction.</w:t>
      </w:r>
    </w:p>
    <w:p w:rsidR="00B141CF" w:rsidRDefault="009F45E6">
      <w:pPr>
        <w:pStyle w:val="ListParagraph"/>
        <w:numPr>
          <w:ilvl w:val="0"/>
          <w:numId w:val="46"/>
        </w:numPr>
        <w:tabs>
          <w:tab w:val="left" w:pos="1151"/>
          <w:tab w:val="left" w:pos="1152"/>
        </w:tabs>
        <w:rPr>
          <w:sz w:val="23"/>
        </w:rPr>
      </w:pPr>
      <w:r>
        <w:rPr>
          <w:w w:val="105"/>
          <w:sz w:val="23"/>
        </w:rPr>
        <w:t xml:space="preserve">Study of various </w:t>
      </w:r>
      <w:r>
        <w:rPr>
          <w:spacing w:val="-5"/>
          <w:w w:val="105"/>
          <w:sz w:val="23"/>
        </w:rPr>
        <w:t xml:space="preserve">types </w:t>
      </w:r>
      <w:r>
        <w:rPr>
          <w:w w:val="105"/>
          <w:sz w:val="23"/>
        </w:rPr>
        <w:t xml:space="preserve">of capacitors </w:t>
      </w:r>
      <w:r>
        <w:rPr>
          <w:spacing w:val="-3"/>
          <w:w w:val="105"/>
          <w:sz w:val="23"/>
        </w:rPr>
        <w:t>and their</w:t>
      </w:r>
      <w:r>
        <w:rPr>
          <w:spacing w:val="-29"/>
          <w:w w:val="105"/>
          <w:sz w:val="23"/>
        </w:rPr>
        <w:t xml:space="preserve"> </w:t>
      </w:r>
      <w:r w:rsidR="007B6B1F">
        <w:rPr>
          <w:w w:val="105"/>
          <w:sz w:val="23"/>
        </w:rPr>
        <w:t xml:space="preserve">color </w:t>
      </w:r>
      <w:r>
        <w:rPr>
          <w:w w:val="105"/>
          <w:sz w:val="23"/>
        </w:rPr>
        <w:t>coding.</w:t>
      </w:r>
    </w:p>
    <w:p w:rsidR="00B141CF" w:rsidRDefault="009F45E6">
      <w:pPr>
        <w:pStyle w:val="ListParagraph"/>
        <w:numPr>
          <w:ilvl w:val="0"/>
          <w:numId w:val="46"/>
        </w:numPr>
        <w:tabs>
          <w:tab w:val="left" w:pos="1151"/>
          <w:tab w:val="left" w:pos="1152"/>
        </w:tabs>
        <w:spacing w:before="10"/>
        <w:rPr>
          <w:sz w:val="23"/>
        </w:rPr>
      </w:pPr>
      <w:r>
        <w:rPr>
          <w:spacing w:val="-3"/>
          <w:w w:val="105"/>
          <w:sz w:val="23"/>
        </w:rPr>
        <w:t xml:space="preserve">Verify </w:t>
      </w:r>
      <w:r>
        <w:rPr>
          <w:w w:val="105"/>
          <w:sz w:val="23"/>
        </w:rPr>
        <w:t xml:space="preserve">laws of </w:t>
      </w:r>
      <w:r>
        <w:rPr>
          <w:spacing w:val="-4"/>
          <w:w w:val="105"/>
          <w:sz w:val="23"/>
        </w:rPr>
        <w:t xml:space="preserve">combination </w:t>
      </w:r>
      <w:r>
        <w:rPr>
          <w:w w:val="105"/>
          <w:sz w:val="23"/>
        </w:rPr>
        <w:t>of</w:t>
      </w:r>
      <w:r>
        <w:rPr>
          <w:spacing w:val="-38"/>
          <w:w w:val="105"/>
          <w:sz w:val="23"/>
        </w:rPr>
        <w:t xml:space="preserve"> </w:t>
      </w:r>
      <w:r>
        <w:rPr>
          <w:spacing w:val="-3"/>
          <w:w w:val="105"/>
          <w:sz w:val="23"/>
        </w:rPr>
        <w:t>capacitors.</w:t>
      </w:r>
    </w:p>
    <w:p w:rsidR="00B141CF" w:rsidRDefault="009F45E6">
      <w:pPr>
        <w:pStyle w:val="ListParagraph"/>
        <w:numPr>
          <w:ilvl w:val="0"/>
          <w:numId w:val="46"/>
        </w:numPr>
        <w:tabs>
          <w:tab w:val="left" w:pos="1151"/>
          <w:tab w:val="left" w:pos="1152"/>
        </w:tabs>
        <w:spacing w:before="16"/>
        <w:rPr>
          <w:sz w:val="23"/>
        </w:rPr>
      </w:pPr>
      <w:r>
        <w:rPr>
          <w:w w:val="105"/>
          <w:sz w:val="23"/>
        </w:rPr>
        <w:t xml:space="preserve">Observe </w:t>
      </w:r>
      <w:r>
        <w:rPr>
          <w:spacing w:val="-5"/>
          <w:w w:val="105"/>
          <w:sz w:val="23"/>
        </w:rPr>
        <w:t xml:space="preserve">capacitor </w:t>
      </w:r>
      <w:r>
        <w:rPr>
          <w:spacing w:val="-4"/>
          <w:w w:val="105"/>
          <w:sz w:val="23"/>
        </w:rPr>
        <w:t xml:space="preserve">charging </w:t>
      </w:r>
      <w:r>
        <w:rPr>
          <w:w w:val="105"/>
          <w:sz w:val="23"/>
        </w:rPr>
        <w:t>and</w:t>
      </w:r>
      <w:r>
        <w:rPr>
          <w:spacing w:val="-22"/>
          <w:w w:val="105"/>
          <w:sz w:val="23"/>
        </w:rPr>
        <w:t xml:space="preserve"> </w:t>
      </w:r>
      <w:r>
        <w:rPr>
          <w:spacing w:val="-4"/>
          <w:w w:val="105"/>
          <w:sz w:val="23"/>
        </w:rPr>
        <w:t>discharging.</w:t>
      </w:r>
    </w:p>
    <w:p w:rsidR="00B141CF" w:rsidRDefault="009F45E6">
      <w:pPr>
        <w:pStyle w:val="ListParagraph"/>
        <w:numPr>
          <w:ilvl w:val="0"/>
          <w:numId w:val="46"/>
        </w:numPr>
        <w:tabs>
          <w:tab w:val="left" w:pos="1151"/>
          <w:tab w:val="left" w:pos="1152"/>
        </w:tabs>
        <w:rPr>
          <w:sz w:val="23"/>
        </w:rPr>
      </w:pPr>
      <w:r>
        <w:rPr>
          <w:w w:val="105"/>
          <w:sz w:val="23"/>
        </w:rPr>
        <w:t>Practice</w:t>
      </w:r>
      <w:r>
        <w:rPr>
          <w:spacing w:val="-10"/>
          <w:w w:val="105"/>
          <w:sz w:val="23"/>
        </w:rPr>
        <w:t xml:space="preserve"> </w:t>
      </w:r>
      <w:r>
        <w:rPr>
          <w:spacing w:val="-3"/>
          <w:w w:val="105"/>
          <w:sz w:val="23"/>
        </w:rPr>
        <w:t>plotting</w:t>
      </w:r>
      <w:r>
        <w:rPr>
          <w:spacing w:val="-1"/>
          <w:w w:val="105"/>
          <w:sz w:val="23"/>
        </w:rPr>
        <w:t xml:space="preserve"> </w:t>
      </w:r>
      <w:r>
        <w:rPr>
          <w:spacing w:val="-4"/>
          <w:w w:val="105"/>
          <w:sz w:val="23"/>
        </w:rPr>
        <w:t>sine</w:t>
      </w:r>
      <w:r>
        <w:rPr>
          <w:spacing w:val="-2"/>
          <w:w w:val="105"/>
          <w:sz w:val="23"/>
        </w:rPr>
        <w:t xml:space="preserve"> </w:t>
      </w:r>
      <w:r>
        <w:rPr>
          <w:w w:val="105"/>
          <w:sz w:val="23"/>
        </w:rPr>
        <w:t>wave</w:t>
      </w:r>
      <w:r>
        <w:rPr>
          <w:spacing w:val="-9"/>
          <w:w w:val="105"/>
          <w:sz w:val="23"/>
        </w:rPr>
        <w:t xml:space="preserve"> </w:t>
      </w:r>
      <w:r>
        <w:rPr>
          <w:w w:val="105"/>
          <w:sz w:val="23"/>
        </w:rPr>
        <w:t>for</w:t>
      </w:r>
      <w:r>
        <w:rPr>
          <w:spacing w:val="-1"/>
          <w:w w:val="105"/>
          <w:sz w:val="23"/>
        </w:rPr>
        <w:t xml:space="preserve"> </w:t>
      </w:r>
      <w:r>
        <w:rPr>
          <w:w w:val="105"/>
          <w:sz w:val="23"/>
        </w:rPr>
        <w:t>a</w:t>
      </w:r>
      <w:r>
        <w:rPr>
          <w:spacing w:val="-2"/>
          <w:w w:val="105"/>
          <w:sz w:val="23"/>
        </w:rPr>
        <w:t xml:space="preserve"> </w:t>
      </w:r>
      <w:r>
        <w:rPr>
          <w:spacing w:val="-3"/>
          <w:w w:val="105"/>
          <w:sz w:val="23"/>
        </w:rPr>
        <w:t>given</w:t>
      </w:r>
      <w:r>
        <w:rPr>
          <w:spacing w:val="-1"/>
          <w:w w:val="105"/>
          <w:sz w:val="23"/>
        </w:rPr>
        <w:t xml:space="preserve"> </w:t>
      </w:r>
      <w:r>
        <w:rPr>
          <w:spacing w:val="-5"/>
          <w:w w:val="105"/>
          <w:sz w:val="23"/>
        </w:rPr>
        <w:t>equation</w:t>
      </w:r>
      <w:r>
        <w:rPr>
          <w:spacing w:val="-9"/>
          <w:w w:val="105"/>
          <w:sz w:val="23"/>
        </w:rPr>
        <w:t xml:space="preserve"> </w:t>
      </w:r>
      <w:r>
        <w:rPr>
          <w:spacing w:val="-3"/>
          <w:w w:val="105"/>
          <w:sz w:val="23"/>
        </w:rPr>
        <w:t>e=Em</w:t>
      </w:r>
      <w:r>
        <w:rPr>
          <w:spacing w:val="-7"/>
          <w:w w:val="105"/>
          <w:sz w:val="23"/>
        </w:rPr>
        <w:t xml:space="preserve"> </w:t>
      </w:r>
      <w:r>
        <w:rPr>
          <w:w w:val="105"/>
          <w:sz w:val="23"/>
        </w:rPr>
        <w:t>sine</w:t>
      </w:r>
      <w:r>
        <w:rPr>
          <w:spacing w:val="-36"/>
          <w:w w:val="105"/>
          <w:sz w:val="23"/>
        </w:rPr>
        <w:t xml:space="preserve"> </w:t>
      </w:r>
      <w:r>
        <w:rPr>
          <w:w w:val="105"/>
          <w:sz w:val="23"/>
        </w:rPr>
        <w:t>Q.</w:t>
      </w:r>
    </w:p>
    <w:p w:rsidR="00B141CF" w:rsidRDefault="009F45E6">
      <w:pPr>
        <w:pStyle w:val="ListParagraph"/>
        <w:numPr>
          <w:ilvl w:val="0"/>
          <w:numId w:val="46"/>
        </w:numPr>
        <w:tabs>
          <w:tab w:val="left" w:pos="1151"/>
          <w:tab w:val="left" w:pos="1152"/>
        </w:tabs>
        <w:spacing w:before="10" w:line="254" w:lineRule="auto"/>
        <w:ind w:right="362"/>
        <w:rPr>
          <w:sz w:val="23"/>
        </w:rPr>
      </w:pPr>
      <w:r>
        <w:rPr>
          <w:w w:val="105"/>
          <w:sz w:val="23"/>
        </w:rPr>
        <w:t>Study</w:t>
      </w:r>
      <w:r>
        <w:rPr>
          <w:spacing w:val="-7"/>
          <w:w w:val="105"/>
          <w:sz w:val="23"/>
        </w:rPr>
        <w:t xml:space="preserve"> </w:t>
      </w:r>
      <w:r>
        <w:rPr>
          <w:w w:val="105"/>
          <w:sz w:val="23"/>
        </w:rPr>
        <w:t>of</w:t>
      </w:r>
      <w:r>
        <w:rPr>
          <w:spacing w:val="-10"/>
          <w:w w:val="105"/>
          <w:sz w:val="23"/>
        </w:rPr>
        <w:t xml:space="preserve"> </w:t>
      </w:r>
      <w:r>
        <w:rPr>
          <w:w w:val="105"/>
          <w:sz w:val="23"/>
        </w:rPr>
        <w:t>sine</w:t>
      </w:r>
      <w:r>
        <w:rPr>
          <w:spacing w:val="-5"/>
          <w:w w:val="105"/>
          <w:sz w:val="23"/>
        </w:rPr>
        <w:t xml:space="preserve"> </w:t>
      </w:r>
      <w:r>
        <w:rPr>
          <w:w w:val="105"/>
          <w:sz w:val="23"/>
        </w:rPr>
        <w:t>wave</w:t>
      </w:r>
      <w:r>
        <w:rPr>
          <w:spacing w:val="-14"/>
          <w:w w:val="105"/>
          <w:sz w:val="23"/>
        </w:rPr>
        <w:t xml:space="preserve"> </w:t>
      </w:r>
      <w:r>
        <w:rPr>
          <w:w w:val="105"/>
          <w:sz w:val="23"/>
        </w:rPr>
        <w:t>on</w:t>
      </w:r>
      <w:r>
        <w:rPr>
          <w:spacing w:val="-7"/>
          <w:w w:val="105"/>
          <w:sz w:val="23"/>
        </w:rPr>
        <w:t xml:space="preserve"> </w:t>
      </w:r>
      <w:r>
        <w:rPr>
          <w:spacing w:val="-3"/>
          <w:w w:val="105"/>
          <w:sz w:val="23"/>
        </w:rPr>
        <w:t>an</w:t>
      </w:r>
      <w:r>
        <w:rPr>
          <w:spacing w:val="-7"/>
          <w:w w:val="105"/>
          <w:sz w:val="23"/>
        </w:rPr>
        <w:t xml:space="preserve"> </w:t>
      </w:r>
      <w:r>
        <w:rPr>
          <w:spacing w:val="-5"/>
          <w:w w:val="105"/>
          <w:sz w:val="23"/>
        </w:rPr>
        <w:t>oscilloscope</w:t>
      </w:r>
      <w:r>
        <w:rPr>
          <w:spacing w:val="-13"/>
          <w:w w:val="105"/>
          <w:sz w:val="23"/>
        </w:rPr>
        <w:t xml:space="preserve"> </w:t>
      </w:r>
      <w:r>
        <w:rPr>
          <w:w w:val="105"/>
          <w:sz w:val="23"/>
        </w:rPr>
        <w:t>and</w:t>
      </w:r>
      <w:r>
        <w:rPr>
          <w:spacing w:val="-6"/>
          <w:w w:val="105"/>
          <w:sz w:val="23"/>
        </w:rPr>
        <w:t xml:space="preserve"> </w:t>
      </w:r>
      <w:r>
        <w:rPr>
          <w:spacing w:val="-5"/>
          <w:w w:val="105"/>
          <w:sz w:val="23"/>
        </w:rPr>
        <w:t>determine</w:t>
      </w:r>
      <w:r>
        <w:rPr>
          <w:spacing w:val="-13"/>
          <w:w w:val="105"/>
          <w:sz w:val="23"/>
        </w:rPr>
        <w:t xml:space="preserve"> </w:t>
      </w:r>
      <w:r>
        <w:rPr>
          <w:w w:val="105"/>
          <w:sz w:val="23"/>
        </w:rPr>
        <w:t>its</w:t>
      </w:r>
      <w:r>
        <w:rPr>
          <w:spacing w:val="-10"/>
          <w:w w:val="105"/>
          <w:sz w:val="23"/>
        </w:rPr>
        <w:t xml:space="preserve"> </w:t>
      </w:r>
      <w:r>
        <w:rPr>
          <w:w w:val="105"/>
          <w:sz w:val="23"/>
        </w:rPr>
        <w:t>peak,</w:t>
      </w:r>
      <w:r>
        <w:rPr>
          <w:spacing w:val="-18"/>
          <w:w w:val="105"/>
          <w:sz w:val="23"/>
        </w:rPr>
        <w:t xml:space="preserve"> </w:t>
      </w:r>
      <w:r>
        <w:rPr>
          <w:w w:val="105"/>
          <w:sz w:val="23"/>
        </w:rPr>
        <w:t>peak</w:t>
      </w:r>
      <w:r>
        <w:rPr>
          <w:spacing w:val="-5"/>
          <w:w w:val="105"/>
          <w:sz w:val="23"/>
        </w:rPr>
        <w:t xml:space="preserve"> </w:t>
      </w:r>
      <w:r>
        <w:rPr>
          <w:w w:val="105"/>
          <w:sz w:val="23"/>
        </w:rPr>
        <w:t>to</w:t>
      </w:r>
      <w:r>
        <w:rPr>
          <w:spacing w:val="-7"/>
          <w:w w:val="105"/>
          <w:sz w:val="23"/>
        </w:rPr>
        <w:t xml:space="preserve"> </w:t>
      </w:r>
      <w:r>
        <w:rPr>
          <w:spacing w:val="-3"/>
          <w:w w:val="105"/>
          <w:sz w:val="23"/>
        </w:rPr>
        <w:t>peak,</w:t>
      </w:r>
      <w:r>
        <w:rPr>
          <w:spacing w:val="-11"/>
          <w:w w:val="105"/>
          <w:sz w:val="23"/>
        </w:rPr>
        <w:t xml:space="preserve"> </w:t>
      </w:r>
      <w:r>
        <w:rPr>
          <w:spacing w:val="-4"/>
          <w:w w:val="105"/>
          <w:sz w:val="23"/>
        </w:rPr>
        <w:t>r.m.s.</w:t>
      </w:r>
      <w:r>
        <w:rPr>
          <w:spacing w:val="-17"/>
          <w:w w:val="105"/>
          <w:sz w:val="23"/>
        </w:rPr>
        <w:t xml:space="preserve"> </w:t>
      </w:r>
      <w:r>
        <w:rPr>
          <w:w w:val="105"/>
          <w:sz w:val="23"/>
        </w:rPr>
        <w:t>and</w:t>
      </w:r>
      <w:r>
        <w:rPr>
          <w:spacing w:val="-6"/>
          <w:w w:val="105"/>
          <w:sz w:val="23"/>
        </w:rPr>
        <w:t xml:space="preserve"> </w:t>
      </w:r>
      <w:r>
        <w:rPr>
          <w:spacing w:val="-5"/>
          <w:w w:val="105"/>
          <w:sz w:val="23"/>
        </w:rPr>
        <w:t xml:space="preserve">average </w:t>
      </w:r>
      <w:r>
        <w:rPr>
          <w:w w:val="105"/>
          <w:sz w:val="23"/>
        </w:rPr>
        <w:t xml:space="preserve">values of </w:t>
      </w:r>
      <w:r>
        <w:rPr>
          <w:spacing w:val="-4"/>
          <w:w w:val="105"/>
          <w:sz w:val="23"/>
        </w:rPr>
        <w:t xml:space="preserve">current </w:t>
      </w:r>
      <w:r>
        <w:rPr>
          <w:w w:val="105"/>
          <w:sz w:val="23"/>
        </w:rPr>
        <w:t>and</w:t>
      </w:r>
      <w:r>
        <w:rPr>
          <w:spacing w:val="-40"/>
          <w:w w:val="105"/>
          <w:sz w:val="23"/>
        </w:rPr>
        <w:t xml:space="preserve"> </w:t>
      </w:r>
      <w:r>
        <w:rPr>
          <w:spacing w:val="-4"/>
          <w:w w:val="105"/>
          <w:sz w:val="23"/>
        </w:rPr>
        <w:t>voltage.</w:t>
      </w:r>
    </w:p>
    <w:p w:rsidR="00B141CF" w:rsidRDefault="009F45E6">
      <w:pPr>
        <w:pStyle w:val="ListParagraph"/>
        <w:numPr>
          <w:ilvl w:val="0"/>
          <w:numId w:val="46"/>
        </w:numPr>
        <w:tabs>
          <w:tab w:val="left" w:pos="1151"/>
          <w:tab w:val="left" w:pos="1152"/>
        </w:tabs>
        <w:spacing w:before="0" w:line="259" w:lineRule="exact"/>
        <w:rPr>
          <w:sz w:val="23"/>
        </w:rPr>
      </w:pPr>
      <w:r>
        <w:rPr>
          <w:w w:val="105"/>
          <w:sz w:val="23"/>
        </w:rPr>
        <w:t>Determine</w:t>
      </w:r>
      <w:r>
        <w:rPr>
          <w:spacing w:val="-12"/>
          <w:w w:val="105"/>
          <w:sz w:val="23"/>
        </w:rPr>
        <w:t xml:space="preserve"> </w:t>
      </w:r>
      <w:r>
        <w:rPr>
          <w:w w:val="105"/>
          <w:sz w:val="23"/>
        </w:rPr>
        <w:t>of</w:t>
      </w:r>
      <w:r>
        <w:rPr>
          <w:spacing w:val="-8"/>
          <w:w w:val="105"/>
          <w:sz w:val="23"/>
        </w:rPr>
        <w:t xml:space="preserve"> </w:t>
      </w:r>
      <w:r>
        <w:rPr>
          <w:w w:val="105"/>
          <w:sz w:val="23"/>
        </w:rPr>
        <w:t>wave</w:t>
      </w:r>
      <w:r>
        <w:rPr>
          <w:spacing w:val="-13"/>
          <w:w w:val="105"/>
          <w:sz w:val="23"/>
        </w:rPr>
        <w:t xml:space="preserve"> </w:t>
      </w:r>
      <w:r>
        <w:rPr>
          <w:w w:val="105"/>
          <w:sz w:val="23"/>
        </w:rPr>
        <w:t>length,</w:t>
      </w:r>
      <w:r>
        <w:rPr>
          <w:spacing w:val="-10"/>
          <w:w w:val="105"/>
          <w:sz w:val="23"/>
        </w:rPr>
        <w:t xml:space="preserve"> </w:t>
      </w:r>
      <w:r>
        <w:rPr>
          <w:spacing w:val="-3"/>
          <w:w w:val="105"/>
          <w:sz w:val="23"/>
        </w:rPr>
        <w:t>time</w:t>
      </w:r>
      <w:r>
        <w:rPr>
          <w:spacing w:val="-12"/>
          <w:w w:val="105"/>
          <w:sz w:val="23"/>
        </w:rPr>
        <w:t xml:space="preserve"> </w:t>
      </w:r>
      <w:r>
        <w:rPr>
          <w:spacing w:val="-3"/>
          <w:w w:val="105"/>
          <w:sz w:val="23"/>
        </w:rPr>
        <w:t>period</w:t>
      </w:r>
      <w:r>
        <w:rPr>
          <w:spacing w:val="-6"/>
          <w:w w:val="105"/>
          <w:sz w:val="23"/>
        </w:rPr>
        <w:t xml:space="preserve"> </w:t>
      </w:r>
      <w:r>
        <w:rPr>
          <w:spacing w:val="-3"/>
          <w:w w:val="105"/>
          <w:sz w:val="23"/>
        </w:rPr>
        <w:t>and</w:t>
      </w:r>
      <w:r>
        <w:rPr>
          <w:spacing w:val="-1"/>
          <w:w w:val="105"/>
          <w:sz w:val="23"/>
        </w:rPr>
        <w:t xml:space="preserve"> </w:t>
      </w:r>
      <w:r>
        <w:rPr>
          <w:spacing w:val="-5"/>
          <w:w w:val="105"/>
          <w:sz w:val="23"/>
        </w:rPr>
        <w:t>frequency</w:t>
      </w:r>
      <w:r>
        <w:rPr>
          <w:spacing w:val="-11"/>
          <w:w w:val="105"/>
          <w:sz w:val="23"/>
        </w:rPr>
        <w:t xml:space="preserve"> </w:t>
      </w:r>
      <w:r>
        <w:rPr>
          <w:w w:val="105"/>
          <w:sz w:val="23"/>
        </w:rPr>
        <w:t>of</w:t>
      </w:r>
      <w:r>
        <w:rPr>
          <w:spacing w:val="-8"/>
          <w:w w:val="105"/>
          <w:sz w:val="23"/>
        </w:rPr>
        <w:t xml:space="preserve"> </w:t>
      </w:r>
      <w:r>
        <w:rPr>
          <w:w w:val="105"/>
          <w:sz w:val="23"/>
        </w:rPr>
        <w:t>a</w:t>
      </w:r>
      <w:r>
        <w:rPr>
          <w:spacing w:val="-5"/>
          <w:w w:val="105"/>
          <w:sz w:val="23"/>
        </w:rPr>
        <w:t xml:space="preserve"> </w:t>
      </w:r>
      <w:r>
        <w:rPr>
          <w:w w:val="105"/>
          <w:sz w:val="23"/>
        </w:rPr>
        <w:t>given</w:t>
      </w:r>
      <w:r>
        <w:rPr>
          <w:spacing w:val="-5"/>
          <w:w w:val="105"/>
          <w:sz w:val="23"/>
        </w:rPr>
        <w:t xml:space="preserve"> </w:t>
      </w:r>
      <w:r>
        <w:rPr>
          <w:w w:val="105"/>
          <w:sz w:val="23"/>
        </w:rPr>
        <w:t>AC</w:t>
      </w:r>
      <w:r>
        <w:rPr>
          <w:spacing w:val="-8"/>
          <w:w w:val="105"/>
          <w:sz w:val="23"/>
        </w:rPr>
        <w:t xml:space="preserve"> </w:t>
      </w:r>
      <w:r>
        <w:rPr>
          <w:spacing w:val="-4"/>
          <w:w w:val="105"/>
          <w:sz w:val="23"/>
        </w:rPr>
        <w:t>signal</w:t>
      </w:r>
      <w:r>
        <w:rPr>
          <w:spacing w:val="-15"/>
          <w:w w:val="105"/>
          <w:sz w:val="23"/>
        </w:rPr>
        <w:t xml:space="preserve"> </w:t>
      </w:r>
      <w:r>
        <w:rPr>
          <w:w w:val="105"/>
          <w:sz w:val="23"/>
        </w:rPr>
        <w:t>by</w:t>
      </w:r>
      <w:r>
        <w:rPr>
          <w:spacing w:val="8"/>
          <w:w w:val="105"/>
          <w:sz w:val="23"/>
        </w:rPr>
        <w:t xml:space="preserve"> </w:t>
      </w:r>
      <w:r>
        <w:rPr>
          <w:spacing w:val="-4"/>
          <w:w w:val="105"/>
          <w:sz w:val="23"/>
        </w:rPr>
        <w:t>oscilloscope.</w:t>
      </w:r>
    </w:p>
    <w:p w:rsidR="00B141CF" w:rsidRDefault="009F45E6">
      <w:pPr>
        <w:pStyle w:val="ListParagraph"/>
        <w:numPr>
          <w:ilvl w:val="0"/>
          <w:numId w:val="46"/>
        </w:numPr>
        <w:tabs>
          <w:tab w:val="left" w:pos="1151"/>
          <w:tab w:val="left" w:pos="1152"/>
        </w:tabs>
        <w:rPr>
          <w:sz w:val="23"/>
        </w:rPr>
      </w:pPr>
      <w:r>
        <w:rPr>
          <w:w w:val="105"/>
          <w:sz w:val="23"/>
        </w:rPr>
        <w:t>Determine</w:t>
      </w:r>
      <w:r>
        <w:rPr>
          <w:spacing w:val="-10"/>
          <w:w w:val="105"/>
          <w:sz w:val="23"/>
        </w:rPr>
        <w:t xml:space="preserve"> </w:t>
      </w:r>
      <w:r>
        <w:rPr>
          <w:w w:val="105"/>
          <w:sz w:val="23"/>
        </w:rPr>
        <w:t>the</w:t>
      </w:r>
      <w:r>
        <w:rPr>
          <w:spacing w:val="-18"/>
          <w:w w:val="105"/>
          <w:sz w:val="23"/>
        </w:rPr>
        <w:t xml:space="preserve"> </w:t>
      </w:r>
      <w:r>
        <w:rPr>
          <w:w w:val="105"/>
          <w:sz w:val="23"/>
        </w:rPr>
        <w:t>power</w:t>
      </w:r>
      <w:r>
        <w:rPr>
          <w:spacing w:val="-12"/>
          <w:w w:val="105"/>
          <w:sz w:val="23"/>
        </w:rPr>
        <w:t xml:space="preserve"> </w:t>
      </w:r>
      <w:r>
        <w:rPr>
          <w:spacing w:val="-4"/>
          <w:w w:val="105"/>
          <w:sz w:val="23"/>
        </w:rPr>
        <w:t>factor</w:t>
      </w:r>
      <w:r>
        <w:rPr>
          <w:spacing w:val="-13"/>
          <w:w w:val="105"/>
          <w:sz w:val="23"/>
        </w:rPr>
        <w:t xml:space="preserve"> </w:t>
      </w:r>
      <w:r>
        <w:rPr>
          <w:w w:val="105"/>
          <w:sz w:val="23"/>
        </w:rPr>
        <w:t>of</w:t>
      </w:r>
      <w:r>
        <w:rPr>
          <w:spacing w:val="-14"/>
          <w:w w:val="105"/>
          <w:sz w:val="23"/>
        </w:rPr>
        <w:t xml:space="preserve"> </w:t>
      </w:r>
      <w:r>
        <w:rPr>
          <w:w w:val="105"/>
          <w:sz w:val="23"/>
        </w:rPr>
        <w:t>a</w:t>
      </w:r>
      <w:r>
        <w:rPr>
          <w:spacing w:val="-9"/>
          <w:w w:val="105"/>
          <w:sz w:val="23"/>
        </w:rPr>
        <w:t xml:space="preserve"> </w:t>
      </w:r>
      <w:r>
        <w:rPr>
          <w:w w:val="105"/>
          <w:sz w:val="23"/>
        </w:rPr>
        <w:t>given</w:t>
      </w:r>
      <w:r>
        <w:rPr>
          <w:spacing w:val="-9"/>
          <w:w w:val="105"/>
          <w:sz w:val="23"/>
        </w:rPr>
        <w:t xml:space="preserve"> </w:t>
      </w:r>
      <w:r>
        <w:rPr>
          <w:w w:val="105"/>
          <w:sz w:val="23"/>
        </w:rPr>
        <w:t>AC</w:t>
      </w:r>
      <w:r>
        <w:rPr>
          <w:spacing w:val="-13"/>
          <w:w w:val="105"/>
          <w:sz w:val="23"/>
        </w:rPr>
        <w:t xml:space="preserve"> </w:t>
      </w:r>
      <w:r>
        <w:rPr>
          <w:w w:val="105"/>
          <w:sz w:val="23"/>
        </w:rPr>
        <w:t>circuit</w:t>
      </w:r>
      <w:r>
        <w:rPr>
          <w:spacing w:val="-13"/>
          <w:w w:val="105"/>
          <w:sz w:val="23"/>
        </w:rPr>
        <w:t xml:space="preserve"> </w:t>
      </w:r>
      <w:r>
        <w:rPr>
          <w:w w:val="105"/>
          <w:sz w:val="23"/>
        </w:rPr>
        <w:t>using</w:t>
      </w:r>
      <w:r>
        <w:rPr>
          <w:spacing w:val="-10"/>
          <w:w w:val="105"/>
          <w:sz w:val="23"/>
        </w:rPr>
        <w:t xml:space="preserve"> </w:t>
      </w:r>
      <w:r>
        <w:rPr>
          <w:w w:val="105"/>
          <w:sz w:val="23"/>
        </w:rPr>
        <w:t>a</w:t>
      </w:r>
      <w:r>
        <w:rPr>
          <w:spacing w:val="-11"/>
          <w:w w:val="105"/>
          <w:sz w:val="23"/>
        </w:rPr>
        <w:t xml:space="preserve"> </w:t>
      </w:r>
      <w:r>
        <w:rPr>
          <w:w w:val="105"/>
          <w:sz w:val="23"/>
        </w:rPr>
        <w:t>power</w:t>
      </w:r>
      <w:r>
        <w:rPr>
          <w:spacing w:val="-13"/>
          <w:w w:val="105"/>
          <w:sz w:val="23"/>
        </w:rPr>
        <w:t xml:space="preserve"> </w:t>
      </w:r>
      <w:r>
        <w:rPr>
          <w:spacing w:val="-4"/>
          <w:w w:val="105"/>
          <w:sz w:val="23"/>
        </w:rPr>
        <w:t>factor</w:t>
      </w:r>
      <w:r>
        <w:rPr>
          <w:spacing w:val="-19"/>
          <w:w w:val="105"/>
          <w:sz w:val="23"/>
        </w:rPr>
        <w:t xml:space="preserve"> </w:t>
      </w:r>
      <w:r>
        <w:rPr>
          <w:w w:val="105"/>
          <w:sz w:val="23"/>
        </w:rPr>
        <w:t>meter.</w:t>
      </w:r>
    </w:p>
    <w:p w:rsidR="00B141CF" w:rsidRDefault="009F45E6">
      <w:pPr>
        <w:pStyle w:val="ListParagraph"/>
        <w:numPr>
          <w:ilvl w:val="0"/>
          <w:numId w:val="46"/>
        </w:numPr>
        <w:tabs>
          <w:tab w:val="left" w:pos="1151"/>
          <w:tab w:val="left" w:pos="1152"/>
        </w:tabs>
        <w:spacing w:before="16"/>
        <w:rPr>
          <w:sz w:val="23"/>
        </w:rPr>
      </w:pPr>
      <w:r>
        <w:rPr>
          <w:w w:val="105"/>
          <w:sz w:val="23"/>
        </w:rPr>
        <w:t>Study</w:t>
      </w:r>
      <w:r>
        <w:rPr>
          <w:spacing w:val="-14"/>
          <w:w w:val="105"/>
          <w:sz w:val="23"/>
        </w:rPr>
        <w:t xml:space="preserve"> </w:t>
      </w:r>
      <w:r>
        <w:rPr>
          <w:w w:val="105"/>
          <w:sz w:val="23"/>
        </w:rPr>
        <w:t>the</w:t>
      </w:r>
      <w:r>
        <w:rPr>
          <w:spacing w:val="-10"/>
          <w:w w:val="105"/>
          <w:sz w:val="23"/>
        </w:rPr>
        <w:t xml:space="preserve"> </w:t>
      </w:r>
      <w:r>
        <w:rPr>
          <w:w w:val="105"/>
          <w:sz w:val="23"/>
        </w:rPr>
        <w:t>principles</w:t>
      </w:r>
      <w:r>
        <w:rPr>
          <w:spacing w:val="-9"/>
          <w:w w:val="105"/>
          <w:sz w:val="23"/>
        </w:rPr>
        <w:t xml:space="preserve"> </w:t>
      </w:r>
      <w:r>
        <w:rPr>
          <w:w w:val="105"/>
          <w:sz w:val="23"/>
        </w:rPr>
        <w:t>of</w:t>
      </w:r>
      <w:r>
        <w:rPr>
          <w:spacing w:val="-11"/>
          <w:w w:val="105"/>
          <w:sz w:val="23"/>
        </w:rPr>
        <w:t xml:space="preserve"> </w:t>
      </w:r>
      <w:r>
        <w:rPr>
          <w:w w:val="105"/>
          <w:sz w:val="23"/>
        </w:rPr>
        <w:t>self</w:t>
      </w:r>
      <w:r>
        <w:rPr>
          <w:spacing w:val="-11"/>
          <w:w w:val="105"/>
          <w:sz w:val="23"/>
        </w:rPr>
        <w:t xml:space="preserve"> </w:t>
      </w:r>
      <w:r>
        <w:rPr>
          <w:spacing w:val="-3"/>
          <w:w w:val="105"/>
          <w:sz w:val="23"/>
        </w:rPr>
        <w:t>and</w:t>
      </w:r>
      <w:r>
        <w:rPr>
          <w:spacing w:val="-7"/>
          <w:w w:val="105"/>
          <w:sz w:val="23"/>
        </w:rPr>
        <w:t xml:space="preserve"> </w:t>
      </w:r>
      <w:r>
        <w:rPr>
          <w:w w:val="105"/>
          <w:sz w:val="23"/>
        </w:rPr>
        <w:t>mutual</w:t>
      </w:r>
      <w:r>
        <w:rPr>
          <w:spacing w:val="-13"/>
          <w:w w:val="105"/>
          <w:sz w:val="23"/>
        </w:rPr>
        <w:t xml:space="preserve"> </w:t>
      </w:r>
      <w:r>
        <w:rPr>
          <w:spacing w:val="-3"/>
          <w:w w:val="105"/>
          <w:sz w:val="23"/>
        </w:rPr>
        <w:t>induction</w:t>
      </w:r>
      <w:r>
        <w:rPr>
          <w:spacing w:val="-7"/>
          <w:w w:val="105"/>
          <w:sz w:val="23"/>
        </w:rPr>
        <w:t xml:space="preserve"> </w:t>
      </w:r>
      <w:r>
        <w:rPr>
          <w:w w:val="105"/>
          <w:sz w:val="23"/>
        </w:rPr>
        <w:t>in</w:t>
      </w:r>
      <w:r>
        <w:rPr>
          <w:spacing w:val="-15"/>
          <w:w w:val="105"/>
          <w:sz w:val="23"/>
        </w:rPr>
        <w:t xml:space="preserve"> </w:t>
      </w:r>
      <w:r>
        <w:rPr>
          <w:w w:val="105"/>
          <w:sz w:val="23"/>
        </w:rPr>
        <w:t>coils.</w:t>
      </w:r>
    </w:p>
    <w:p w:rsidR="00B141CF" w:rsidRDefault="009F45E6">
      <w:pPr>
        <w:pStyle w:val="ListParagraph"/>
        <w:numPr>
          <w:ilvl w:val="0"/>
          <w:numId w:val="46"/>
        </w:numPr>
        <w:tabs>
          <w:tab w:val="left" w:pos="1151"/>
          <w:tab w:val="left" w:pos="1152"/>
          <w:tab w:val="left" w:pos="1872"/>
        </w:tabs>
        <w:spacing w:before="10"/>
        <w:rPr>
          <w:sz w:val="23"/>
        </w:rPr>
      </w:pPr>
      <w:r>
        <w:rPr>
          <w:w w:val="105"/>
          <w:sz w:val="23"/>
        </w:rPr>
        <w:t>a)</w:t>
      </w:r>
      <w:r>
        <w:rPr>
          <w:w w:val="105"/>
          <w:sz w:val="23"/>
        </w:rPr>
        <w:tab/>
        <w:t xml:space="preserve">Determine the </w:t>
      </w:r>
      <w:r>
        <w:rPr>
          <w:spacing w:val="-3"/>
          <w:w w:val="105"/>
          <w:sz w:val="23"/>
        </w:rPr>
        <w:t xml:space="preserve">inductance </w:t>
      </w:r>
      <w:r>
        <w:rPr>
          <w:w w:val="105"/>
          <w:sz w:val="23"/>
        </w:rPr>
        <w:t>of a</w:t>
      </w:r>
      <w:r>
        <w:rPr>
          <w:spacing w:val="-5"/>
          <w:w w:val="105"/>
          <w:sz w:val="23"/>
        </w:rPr>
        <w:t xml:space="preserve"> </w:t>
      </w:r>
      <w:r>
        <w:rPr>
          <w:w w:val="105"/>
          <w:sz w:val="23"/>
        </w:rPr>
        <w:t>choke</w:t>
      </w:r>
      <w:r w:rsidR="007B6B1F">
        <w:rPr>
          <w:w w:val="105"/>
          <w:sz w:val="23"/>
        </w:rPr>
        <w:t xml:space="preserve"> </w:t>
      </w:r>
      <w:r>
        <w:rPr>
          <w:w w:val="105"/>
          <w:sz w:val="23"/>
        </w:rPr>
        <w:t>coil.</w:t>
      </w:r>
    </w:p>
    <w:p w:rsidR="00B141CF" w:rsidRDefault="009F45E6">
      <w:pPr>
        <w:pStyle w:val="ListParagraph"/>
        <w:numPr>
          <w:ilvl w:val="0"/>
          <w:numId w:val="48"/>
        </w:numPr>
        <w:tabs>
          <w:tab w:val="left" w:pos="1872"/>
          <w:tab w:val="left" w:pos="1873"/>
        </w:tabs>
        <w:ind w:hanging="722"/>
        <w:rPr>
          <w:sz w:val="23"/>
        </w:rPr>
      </w:pPr>
      <w:r>
        <w:rPr>
          <w:w w:val="105"/>
          <w:sz w:val="23"/>
        </w:rPr>
        <w:t>Determine</w:t>
      </w:r>
      <w:r>
        <w:rPr>
          <w:spacing w:val="-3"/>
          <w:w w:val="105"/>
          <w:sz w:val="23"/>
        </w:rPr>
        <w:t xml:space="preserve"> </w:t>
      </w:r>
      <w:r>
        <w:rPr>
          <w:w w:val="105"/>
          <w:sz w:val="23"/>
        </w:rPr>
        <w:t>the</w:t>
      </w:r>
      <w:r>
        <w:rPr>
          <w:spacing w:val="-3"/>
          <w:w w:val="105"/>
          <w:sz w:val="23"/>
        </w:rPr>
        <w:t xml:space="preserve"> </w:t>
      </w:r>
      <w:r>
        <w:rPr>
          <w:spacing w:val="-5"/>
          <w:w w:val="105"/>
          <w:sz w:val="23"/>
        </w:rPr>
        <w:t>capacitance</w:t>
      </w:r>
      <w:r>
        <w:rPr>
          <w:spacing w:val="-9"/>
          <w:w w:val="105"/>
          <w:sz w:val="23"/>
        </w:rPr>
        <w:t xml:space="preserve"> </w:t>
      </w:r>
      <w:r>
        <w:rPr>
          <w:w w:val="105"/>
          <w:sz w:val="23"/>
        </w:rPr>
        <w:t>of</w:t>
      </w:r>
      <w:r>
        <w:rPr>
          <w:spacing w:val="-5"/>
          <w:w w:val="105"/>
          <w:sz w:val="23"/>
        </w:rPr>
        <w:t xml:space="preserve"> </w:t>
      </w:r>
      <w:r>
        <w:rPr>
          <w:w w:val="105"/>
          <w:sz w:val="23"/>
        </w:rPr>
        <w:t>a</w:t>
      </w:r>
      <w:r>
        <w:rPr>
          <w:spacing w:val="-4"/>
          <w:w w:val="105"/>
          <w:sz w:val="23"/>
        </w:rPr>
        <w:t xml:space="preserve"> </w:t>
      </w:r>
      <w:r>
        <w:rPr>
          <w:spacing w:val="-3"/>
          <w:w w:val="105"/>
          <w:sz w:val="23"/>
        </w:rPr>
        <w:t>capacitor</w:t>
      </w:r>
      <w:r>
        <w:rPr>
          <w:spacing w:val="-11"/>
          <w:w w:val="105"/>
          <w:sz w:val="23"/>
        </w:rPr>
        <w:t xml:space="preserve"> </w:t>
      </w:r>
      <w:r>
        <w:rPr>
          <w:spacing w:val="2"/>
          <w:w w:val="105"/>
          <w:sz w:val="23"/>
        </w:rPr>
        <w:t>by</w:t>
      </w:r>
      <w:r w:rsidR="007B6B1F">
        <w:rPr>
          <w:spacing w:val="2"/>
          <w:w w:val="105"/>
          <w:sz w:val="23"/>
        </w:rPr>
        <w:t xml:space="preserve"> </w:t>
      </w:r>
      <w:r>
        <w:rPr>
          <w:spacing w:val="2"/>
          <w:w w:val="105"/>
          <w:sz w:val="23"/>
        </w:rPr>
        <w:t>using</w:t>
      </w:r>
      <w:r>
        <w:rPr>
          <w:spacing w:val="-9"/>
          <w:w w:val="105"/>
          <w:sz w:val="23"/>
        </w:rPr>
        <w:t xml:space="preserve"> </w:t>
      </w:r>
      <w:r>
        <w:rPr>
          <w:w w:val="105"/>
          <w:sz w:val="23"/>
        </w:rPr>
        <w:t>digital</w:t>
      </w:r>
      <w:r>
        <w:rPr>
          <w:spacing w:val="-4"/>
          <w:w w:val="105"/>
          <w:sz w:val="23"/>
        </w:rPr>
        <w:t xml:space="preserve"> </w:t>
      </w:r>
      <w:r>
        <w:rPr>
          <w:spacing w:val="-6"/>
          <w:w w:val="105"/>
          <w:sz w:val="23"/>
        </w:rPr>
        <w:t>LCR</w:t>
      </w:r>
      <w:r>
        <w:rPr>
          <w:spacing w:val="-13"/>
          <w:w w:val="105"/>
          <w:sz w:val="23"/>
        </w:rPr>
        <w:t xml:space="preserve"> </w:t>
      </w:r>
      <w:r>
        <w:rPr>
          <w:w w:val="105"/>
          <w:sz w:val="23"/>
        </w:rPr>
        <w:t>meter.</w:t>
      </w:r>
    </w:p>
    <w:p w:rsidR="00B141CF" w:rsidRDefault="009F45E6">
      <w:pPr>
        <w:pStyle w:val="ListParagraph"/>
        <w:numPr>
          <w:ilvl w:val="0"/>
          <w:numId w:val="46"/>
        </w:numPr>
        <w:tabs>
          <w:tab w:val="left" w:pos="1151"/>
          <w:tab w:val="left" w:pos="1152"/>
        </w:tabs>
        <w:spacing w:before="16" w:line="247" w:lineRule="auto"/>
        <w:ind w:right="796"/>
        <w:rPr>
          <w:sz w:val="23"/>
        </w:rPr>
      </w:pPr>
      <w:r>
        <w:rPr>
          <w:w w:val="105"/>
          <w:sz w:val="23"/>
        </w:rPr>
        <w:t>Determine</w:t>
      </w:r>
      <w:r>
        <w:rPr>
          <w:spacing w:val="-20"/>
          <w:w w:val="105"/>
          <w:sz w:val="23"/>
        </w:rPr>
        <w:t xml:space="preserve"> </w:t>
      </w:r>
      <w:r>
        <w:rPr>
          <w:w w:val="105"/>
          <w:sz w:val="23"/>
        </w:rPr>
        <w:t>phase</w:t>
      </w:r>
      <w:r>
        <w:rPr>
          <w:spacing w:val="-13"/>
          <w:w w:val="105"/>
          <w:sz w:val="23"/>
        </w:rPr>
        <w:t xml:space="preserve"> </w:t>
      </w:r>
      <w:r>
        <w:rPr>
          <w:spacing w:val="-5"/>
          <w:w w:val="105"/>
          <w:sz w:val="23"/>
        </w:rPr>
        <w:t>relationship</w:t>
      </w:r>
      <w:r>
        <w:rPr>
          <w:spacing w:val="-18"/>
          <w:w w:val="105"/>
          <w:sz w:val="23"/>
        </w:rPr>
        <w:t xml:space="preserve"> </w:t>
      </w:r>
      <w:r>
        <w:rPr>
          <w:w w:val="105"/>
          <w:sz w:val="23"/>
        </w:rPr>
        <w:t>between</w:t>
      </w:r>
      <w:r>
        <w:rPr>
          <w:spacing w:val="-13"/>
          <w:w w:val="105"/>
          <w:sz w:val="23"/>
        </w:rPr>
        <w:t xml:space="preserve"> </w:t>
      </w:r>
      <w:r>
        <w:rPr>
          <w:spacing w:val="-5"/>
          <w:w w:val="105"/>
          <w:sz w:val="23"/>
        </w:rPr>
        <w:t>voltage</w:t>
      </w:r>
      <w:r>
        <w:rPr>
          <w:spacing w:val="-19"/>
          <w:w w:val="105"/>
          <w:sz w:val="23"/>
        </w:rPr>
        <w:t xml:space="preserve"> </w:t>
      </w:r>
      <w:r>
        <w:rPr>
          <w:w w:val="105"/>
          <w:sz w:val="23"/>
        </w:rPr>
        <w:t>and</w:t>
      </w:r>
      <w:r>
        <w:rPr>
          <w:spacing w:val="-13"/>
          <w:w w:val="105"/>
          <w:sz w:val="23"/>
        </w:rPr>
        <w:t xml:space="preserve"> </w:t>
      </w:r>
      <w:r>
        <w:rPr>
          <w:spacing w:val="-5"/>
          <w:w w:val="105"/>
          <w:sz w:val="23"/>
        </w:rPr>
        <w:t>current</w:t>
      </w:r>
      <w:r>
        <w:rPr>
          <w:spacing w:val="-23"/>
          <w:w w:val="105"/>
          <w:sz w:val="23"/>
        </w:rPr>
        <w:t xml:space="preserve"> </w:t>
      </w:r>
      <w:r>
        <w:rPr>
          <w:w w:val="105"/>
          <w:sz w:val="23"/>
        </w:rPr>
        <w:t>in</w:t>
      </w:r>
      <w:r>
        <w:rPr>
          <w:spacing w:val="-13"/>
          <w:w w:val="105"/>
          <w:sz w:val="23"/>
        </w:rPr>
        <w:t xml:space="preserve"> </w:t>
      </w:r>
      <w:r>
        <w:rPr>
          <w:w w:val="105"/>
          <w:sz w:val="23"/>
        </w:rPr>
        <w:t>inductive</w:t>
      </w:r>
      <w:r>
        <w:rPr>
          <w:spacing w:val="-14"/>
          <w:w w:val="105"/>
          <w:sz w:val="23"/>
        </w:rPr>
        <w:t xml:space="preserve"> </w:t>
      </w:r>
      <w:r>
        <w:rPr>
          <w:spacing w:val="-5"/>
          <w:w w:val="105"/>
          <w:sz w:val="23"/>
        </w:rPr>
        <w:t>circuit</w:t>
      </w:r>
      <w:r>
        <w:rPr>
          <w:spacing w:val="22"/>
          <w:w w:val="105"/>
          <w:sz w:val="23"/>
        </w:rPr>
        <w:t xml:space="preserve"> </w:t>
      </w:r>
      <w:r>
        <w:rPr>
          <w:w w:val="105"/>
          <w:sz w:val="23"/>
        </w:rPr>
        <w:t>by</w:t>
      </w:r>
      <w:r>
        <w:rPr>
          <w:spacing w:val="-13"/>
          <w:w w:val="105"/>
          <w:sz w:val="23"/>
        </w:rPr>
        <w:t xml:space="preserve"> </w:t>
      </w:r>
      <w:r>
        <w:rPr>
          <w:w w:val="105"/>
          <w:sz w:val="23"/>
        </w:rPr>
        <w:t xml:space="preserve">showing phase </w:t>
      </w:r>
      <w:r>
        <w:rPr>
          <w:spacing w:val="-5"/>
          <w:w w:val="105"/>
          <w:sz w:val="23"/>
        </w:rPr>
        <w:t xml:space="preserve">difference </w:t>
      </w:r>
      <w:r>
        <w:rPr>
          <w:w w:val="105"/>
          <w:sz w:val="23"/>
        </w:rPr>
        <w:t>between VR and VL using</w:t>
      </w:r>
      <w:r>
        <w:rPr>
          <w:spacing w:val="-29"/>
          <w:w w:val="105"/>
          <w:sz w:val="23"/>
        </w:rPr>
        <w:t xml:space="preserve"> </w:t>
      </w:r>
      <w:r>
        <w:rPr>
          <w:w w:val="105"/>
          <w:sz w:val="23"/>
        </w:rPr>
        <w:t>an</w:t>
      </w:r>
      <w:r w:rsidR="007B6B1F">
        <w:rPr>
          <w:w w:val="105"/>
          <w:sz w:val="23"/>
        </w:rPr>
        <w:t xml:space="preserve"> </w:t>
      </w:r>
      <w:r>
        <w:rPr>
          <w:w w:val="105"/>
          <w:sz w:val="23"/>
        </w:rPr>
        <w:t>oscilloscope.</w:t>
      </w:r>
    </w:p>
    <w:p w:rsidR="00B141CF" w:rsidRDefault="00B141CF">
      <w:pPr>
        <w:spacing w:line="247" w:lineRule="auto"/>
        <w:rPr>
          <w:sz w:val="23"/>
        </w:rPr>
        <w:sectPr w:rsidR="00B141CF">
          <w:pgSz w:w="12240" w:h="16340"/>
          <w:pgMar w:top="700" w:right="640" w:bottom="1480" w:left="1240" w:header="0" w:footer="1294" w:gutter="0"/>
          <w:cols w:space="720"/>
        </w:sectPr>
      </w:pPr>
    </w:p>
    <w:p w:rsidR="00B141CF" w:rsidRDefault="009F45E6">
      <w:pPr>
        <w:pStyle w:val="ListParagraph"/>
        <w:numPr>
          <w:ilvl w:val="0"/>
          <w:numId w:val="46"/>
        </w:numPr>
        <w:tabs>
          <w:tab w:val="left" w:pos="1151"/>
          <w:tab w:val="left" w:pos="1152"/>
        </w:tabs>
        <w:spacing w:before="69"/>
        <w:rPr>
          <w:sz w:val="23"/>
        </w:rPr>
      </w:pPr>
      <w:r>
        <w:rPr>
          <w:w w:val="105"/>
          <w:sz w:val="23"/>
        </w:rPr>
        <w:lastRenderedPageBreak/>
        <w:t>Study</w:t>
      </w:r>
      <w:r>
        <w:rPr>
          <w:spacing w:val="-15"/>
          <w:w w:val="105"/>
          <w:sz w:val="23"/>
        </w:rPr>
        <w:t xml:space="preserve"> </w:t>
      </w:r>
      <w:r>
        <w:rPr>
          <w:w w:val="105"/>
          <w:sz w:val="23"/>
        </w:rPr>
        <w:t>the</w:t>
      </w:r>
      <w:r>
        <w:rPr>
          <w:spacing w:val="-10"/>
          <w:w w:val="105"/>
          <w:sz w:val="23"/>
        </w:rPr>
        <w:t xml:space="preserve"> </w:t>
      </w:r>
      <w:r>
        <w:rPr>
          <w:w w:val="105"/>
          <w:sz w:val="23"/>
        </w:rPr>
        <w:t>behavior</w:t>
      </w:r>
      <w:r>
        <w:rPr>
          <w:spacing w:val="-11"/>
          <w:w w:val="105"/>
          <w:sz w:val="23"/>
        </w:rPr>
        <w:t xml:space="preserve"> </w:t>
      </w:r>
      <w:r>
        <w:rPr>
          <w:w w:val="105"/>
          <w:sz w:val="23"/>
        </w:rPr>
        <w:t>of</w:t>
      </w:r>
      <w:r>
        <w:rPr>
          <w:spacing w:val="-11"/>
          <w:w w:val="105"/>
          <w:sz w:val="23"/>
        </w:rPr>
        <w:t xml:space="preserve"> </w:t>
      </w:r>
      <w:r>
        <w:rPr>
          <w:spacing w:val="-5"/>
          <w:w w:val="105"/>
          <w:sz w:val="23"/>
        </w:rPr>
        <w:t>inductance</w:t>
      </w:r>
      <w:r>
        <w:rPr>
          <w:spacing w:val="-9"/>
          <w:w w:val="105"/>
          <w:sz w:val="23"/>
        </w:rPr>
        <w:t xml:space="preserve"> </w:t>
      </w:r>
      <w:r>
        <w:rPr>
          <w:w w:val="105"/>
          <w:sz w:val="23"/>
        </w:rPr>
        <w:t>and</w:t>
      </w:r>
      <w:r>
        <w:rPr>
          <w:spacing w:val="-9"/>
          <w:w w:val="105"/>
          <w:sz w:val="23"/>
        </w:rPr>
        <w:t xml:space="preserve"> </w:t>
      </w:r>
      <w:r>
        <w:rPr>
          <w:spacing w:val="-4"/>
          <w:w w:val="105"/>
          <w:sz w:val="23"/>
        </w:rPr>
        <w:t>capacitance</w:t>
      </w:r>
      <w:r>
        <w:rPr>
          <w:spacing w:val="-16"/>
          <w:w w:val="105"/>
          <w:sz w:val="23"/>
        </w:rPr>
        <w:t xml:space="preserve"> </w:t>
      </w:r>
      <w:r>
        <w:rPr>
          <w:w w:val="105"/>
          <w:sz w:val="23"/>
        </w:rPr>
        <w:t>with</w:t>
      </w:r>
      <w:r>
        <w:rPr>
          <w:spacing w:val="-8"/>
          <w:w w:val="105"/>
          <w:sz w:val="23"/>
        </w:rPr>
        <w:t xml:space="preserve"> </w:t>
      </w:r>
      <w:r>
        <w:rPr>
          <w:w w:val="105"/>
          <w:sz w:val="23"/>
        </w:rPr>
        <w:t>AC</w:t>
      </w:r>
      <w:r>
        <w:rPr>
          <w:spacing w:val="-5"/>
          <w:w w:val="105"/>
          <w:sz w:val="23"/>
        </w:rPr>
        <w:t xml:space="preserve"> </w:t>
      </w:r>
      <w:r>
        <w:rPr>
          <w:w w:val="105"/>
          <w:sz w:val="23"/>
        </w:rPr>
        <w:t>and</w:t>
      </w:r>
      <w:r>
        <w:rPr>
          <w:spacing w:val="-9"/>
          <w:w w:val="105"/>
          <w:sz w:val="23"/>
        </w:rPr>
        <w:t xml:space="preserve"> </w:t>
      </w:r>
      <w:r>
        <w:rPr>
          <w:w w:val="105"/>
          <w:sz w:val="23"/>
        </w:rPr>
        <w:t>DC</w:t>
      </w:r>
      <w:r>
        <w:rPr>
          <w:spacing w:val="-12"/>
          <w:w w:val="105"/>
          <w:sz w:val="23"/>
        </w:rPr>
        <w:t xml:space="preserve"> </w:t>
      </w:r>
      <w:r>
        <w:rPr>
          <w:spacing w:val="-3"/>
          <w:w w:val="105"/>
          <w:sz w:val="23"/>
        </w:rPr>
        <w:t>supplies.</w:t>
      </w:r>
    </w:p>
    <w:p w:rsidR="00B141CF" w:rsidRDefault="009F45E6">
      <w:pPr>
        <w:pStyle w:val="ListParagraph"/>
        <w:numPr>
          <w:ilvl w:val="0"/>
          <w:numId w:val="46"/>
        </w:numPr>
        <w:tabs>
          <w:tab w:val="left" w:pos="1151"/>
          <w:tab w:val="left" w:pos="1152"/>
          <w:tab w:val="left" w:pos="1872"/>
        </w:tabs>
        <w:rPr>
          <w:sz w:val="23"/>
        </w:rPr>
      </w:pPr>
      <w:r>
        <w:rPr>
          <w:w w:val="105"/>
          <w:sz w:val="23"/>
        </w:rPr>
        <w:t>a)</w:t>
      </w:r>
      <w:r>
        <w:rPr>
          <w:w w:val="105"/>
          <w:sz w:val="23"/>
        </w:rPr>
        <w:tab/>
        <w:t xml:space="preserve">Determine active and </w:t>
      </w:r>
      <w:r>
        <w:rPr>
          <w:spacing w:val="-5"/>
          <w:w w:val="105"/>
          <w:sz w:val="23"/>
        </w:rPr>
        <w:t xml:space="preserve">reactive </w:t>
      </w:r>
      <w:r>
        <w:rPr>
          <w:w w:val="105"/>
          <w:sz w:val="23"/>
        </w:rPr>
        <w:t>power</w:t>
      </w:r>
      <w:r>
        <w:rPr>
          <w:spacing w:val="-46"/>
          <w:w w:val="105"/>
          <w:sz w:val="23"/>
        </w:rPr>
        <w:t xml:space="preserve"> </w:t>
      </w:r>
      <w:r>
        <w:rPr>
          <w:w w:val="105"/>
          <w:sz w:val="23"/>
        </w:rPr>
        <w:t>in an AC</w:t>
      </w:r>
      <w:r w:rsidR="007B6B1F">
        <w:rPr>
          <w:w w:val="105"/>
          <w:sz w:val="23"/>
        </w:rPr>
        <w:t xml:space="preserve"> </w:t>
      </w:r>
      <w:r>
        <w:rPr>
          <w:w w:val="105"/>
          <w:sz w:val="23"/>
        </w:rPr>
        <w:t>circuit.</w:t>
      </w:r>
    </w:p>
    <w:p w:rsidR="00B141CF" w:rsidRDefault="009F45E6">
      <w:pPr>
        <w:pStyle w:val="BodyText"/>
        <w:tabs>
          <w:tab w:val="left" w:pos="1872"/>
        </w:tabs>
        <w:spacing w:before="17"/>
        <w:ind w:left="1151" w:firstLine="0"/>
      </w:pPr>
      <w:r>
        <w:rPr>
          <w:w w:val="105"/>
        </w:rPr>
        <w:t>b)</w:t>
      </w:r>
      <w:r>
        <w:rPr>
          <w:w w:val="105"/>
        </w:rPr>
        <w:tab/>
      </w:r>
      <w:r>
        <w:rPr>
          <w:spacing w:val="-2"/>
          <w:w w:val="105"/>
        </w:rPr>
        <w:t>Calculate</w:t>
      </w:r>
      <w:r>
        <w:rPr>
          <w:spacing w:val="-9"/>
          <w:w w:val="105"/>
        </w:rPr>
        <w:t xml:space="preserve"> </w:t>
      </w:r>
      <w:r>
        <w:rPr>
          <w:w w:val="105"/>
        </w:rPr>
        <w:t>power</w:t>
      </w:r>
      <w:r>
        <w:rPr>
          <w:spacing w:val="-1"/>
          <w:w w:val="105"/>
        </w:rPr>
        <w:t xml:space="preserve"> </w:t>
      </w:r>
      <w:r>
        <w:rPr>
          <w:spacing w:val="-4"/>
          <w:w w:val="105"/>
        </w:rPr>
        <w:t>factor</w:t>
      </w:r>
      <w:r>
        <w:rPr>
          <w:spacing w:val="-18"/>
          <w:w w:val="105"/>
        </w:rPr>
        <w:t xml:space="preserve"> </w:t>
      </w:r>
      <w:r>
        <w:rPr>
          <w:w w:val="105"/>
        </w:rPr>
        <w:t>for</w:t>
      </w:r>
      <w:r>
        <w:rPr>
          <w:spacing w:val="-3"/>
          <w:w w:val="105"/>
        </w:rPr>
        <w:t xml:space="preserve"> </w:t>
      </w:r>
      <w:r>
        <w:rPr>
          <w:w w:val="105"/>
        </w:rPr>
        <w:t>the</w:t>
      </w:r>
      <w:r>
        <w:rPr>
          <w:spacing w:val="-2"/>
          <w:w w:val="105"/>
        </w:rPr>
        <w:t xml:space="preserve"> </w:t>
      </w:r>
      <w:r>
        <w:rPr>
          <w:w w:val="105"/>
        </w:rPr>
        <w:t>above</w:t>
      </w:r>
      <w:r>
        <w:rPr>
          <w:spacing w:val="-23"/>
          <w:w w:val="105"/>
        </w:rPr>
        <w:t xml:space="preserve"> </w:t>
      </w:r>
      <w:r>
        <w:rPr>
          <w:spacing w:val="-3"/>
          <w:w w:val="105"/>
        </w:rPr>
        <w:t>circuit.</w:t>
      </w:r>
    </w:p>
    <w:p w:rsidR="00B141CF" w:rsidRDefault="009F45E6">
      <w:pPr>
        <w:pStyle w:val="ListParagraph"/>
        <w:numPr>
          <w:ilvl w:val="0"/>
          <w:numId w:val="46"/>
        </w:numPr>
        <w:tabs>
          <w:tab w:val="left" w:pos="1151"/>
          <w:tab w:val="left" w:pos="1152"/>
          <w:tab w:val="left" w:pos="1872"/>
        </w:tabs>
        <w:spacing w:before="17"/>
        <w:rPr>
          <w:sz w:val="23"/>
        </w:rPr>
      </w:pPr>
      <w:r>
        <w:rPr>
          <w:w w:val="105"/>
          <w:sz w:val="23"/>
        </w:rPr>
        <w:t>a)</w:t>
      </w:r>
      <w:r>
        <w:rPr>
          <w:w w:val="105"/>
          <w:sz w:val="23"/>
        </w:rPr>
        <w:tab/>
        <w:t>Study</w:t>
      </w:r>
      <w:r>
        <w:rPr>
          <w:spacing w:val="-17"/>
          <w:w w:val="105"/>
          <w:sz w:val="23"/>
        </w:rPr>
        <w:t xml:space="preserve"> </w:t>
      </w:r>
      <w:r>
        <w:rPr>
          <w:w w:val="105"/>
          <w:sz w:val="23"/>
        </w:rPr>
        <w:t>of</w:t>
      </w:r>
      <w:r>
        <w:rPr>
          <w:spacing w:val="-14"/>
          <w:w w:val="105"/>
          <w:sz w:val="23"/>
        </w:rPr>
        <w:t xml:space="preserve"> </w:t>
      </w:r>
      <w:r>
        <w:rPr>
          <w:w w:val="105"/>
          <w:sz w:val="23"/>
        </w:rPr>
        <w:t>the</w:t>
      </w:r>
      <w:r>
        <w:rPr>
          <w:spacing w:val="-12"/>
          <w:w w:val="105"/>
          <w:sz w:val="23"/>
        </w:rPr>
        <w:t xml:space="preserve"> </w:t>
      </w:r>
      <w:r>
        <w:rPr>
          <w:w w:val="105"/>
          <w:sz w:val="23"/>
        </w:rPr>
        <w:t>frequency</w:t>
      </w:r>
      <w:r>
        <w:rPr>
          <w:spacing w:val="-16"/>
          <w:w w:val="105"/>
          <w:sz w:val="23"/>
        </w:rPr>
        <w:t xml:space="preserve"> </w:t>
      </w:r>
      <w:r>
        <w:rPr>
          <w:w w:val="105"/>
          <w:sz w:val="23"/>
        </w:rPr>
        <w:t>response</w:t>
      </w:r>
      <w:r>
        <w:rPr>
          <w:spacing w:val="-10"/>
          <w:w w:val="105"/>
          <w:sz w:val="23"/>
        </w:rPr>
        <w:t xml:space="preserve"> </w:t>
      </w:r>
      <w:r>
        <w:rPr>
          <w:w w:val="105"/>
          <w:sz w:val="23"/>
        </w:rPr>
        <w:t>of</w:t>
      </w:r>
      <w:r>
        <w:rPr>
          <w:spacing w:val="-15"/>
          <w:w w:val="105"/>
          <w:sz w:val="23"/>
        </w:rPr>
        <w:t xml:space="preserve"> </w:t>
      </w:r>
      <w:r>
        <w:rPr>
          <w:w w:val="105"/>
          <w:sz w:val="23"/>
        </w:rPr>
        <w:t>R.L.C.</w:t>
      </w:r>
      <w:r>
        <w:rPr>
          <w:spacing w:val="-15"/>
          <w:w w:val="105"/>
          <w:sz w:val="23"/>
        </w:rPr>
        <w:t xml:space="preserve"> </w:t>
      </w:r>
      <w:r>
        <w:rPr>
          <w:spacing w:val="-5"/>
          <w:w w:val="105"/>
          <w:sz w:val="23"/>
        </w:rPr>
        <w:t>series</w:t>
      </w:r>
      <w:r>
        <w:rPr>
          <w:spacing w:val="-12"/>
          <w:w w:val="105"/>
          <w:sz w:val="23"/>
        </w:rPr>
        <w:t xml:space="preserve"> </w:t>
      </w:r>
      <w:r>
        <w:rPr>
          <w:w w:val="105"/>
          <w:sz w:val="23"/>
        </w:rPr>
        <w:t>circuit</w:t>
      </w:r>
      <w:r>
        <w:rPr>
          <w:spacing w:val="-15"/>
          <w:w w:val="105"/>
          <w:sz w:val="23"/>
        </w:rPr>
        <w:t xml:space="preserve"> </w:t>
      </w:r>
      <w:r>
        <w:rPr>
          <w:w w:val="105"/>
          <w:sz w:val="23"/>
        </w:rPr>
        <w:t>and</w:t>
      </w:r>
      <w:r>
        <w:rPr>
          <w:spacing w:val="-9"/>
          <w:w w:val="105"/>
          <w:sz w:val="23"/>
        </w:rPr>
        <w:t xml:space="preserve"> </w:t>
      </w:r>
      <w:r>
        <w:rPr>
          <w:spacing w:val="-4"/>
          <w:w w:val="105"/>
          <w:sz w:val="23"/>
        </w:rPr>
        <w:t>resonance</w:t>
      </w:r>
      <w:r>
        <w:rPr>
          <w:spacing w:val="-18"/>
          <w:w w:val="105"/>
          <w:sz w:val="23"/>
        </w:rPr>
        <w:t xml:space="preserve"> </w:t>
      </w:r>
      <w:r>
        <w:rPr>
          <w:spacing w:val="-3"/>
          <w:w w:val="105"/>
          <w:sz w:val="23"/>
        </w:rPr>
        <w:t>effect.</w:t>
      </w:r>
    </w:p>
    <w:p w:rsidR="00B141CF" w:rsidRDefault="009F45E6">
      <w:pPr>
        <w:pStyle w:val="BodyText"/>
        <w:tabs>
          <w:tab w:val="left" w:pos="1872"/>
        </w:tabs>
        <w:ind w:left="1151" w:firstLine="0"/>
      </w:pPr>
      <w:r>
        <w:rPr>
          <w:w w:val="105"/>
        </w:rPr>
        <w:t>b)</w:t>
      </w:r>
      <w:r>
        <w:rPr>
          <w:w w:val="105"/>
        </w:rPr>
        <w:tab/>
        <w:t>Study</w:t>
      </w:r>
      <w:r>
        <w:rPr>
          <w:spacing w:val="-17"/>
          <w:w w:val="105"/>
        </w:rPr>
        <w:t xml:space="preserve"> </w:t>
      </w:r>
      <w:r>
        <w:rPr>
          <w:w w:val="105"/>
        </w:rPr>
        <w:t>of</w:t>
      </w:r>
      <w:r>
        <w:rPr>
          <w:spacing w:val="-15"/>
          <w:w w:val="105"/>
        </w:rPr>
        <w:t xml:space="preserve"> </w:t>
      </w:r>
      <w:r>
        <w:rPr>
          <w:w w:val="105"/>
        </w:rPr>
        <w:t>the</w:t>
      </w:r>
      <w:r>
        <w:rPr>
          <w:spacing w:val="-13"/>
          <w:w w:val="105"/>
        </w:rPr>
        <w:t xml:space="preserve"> </w:t>
      </w:r>
      <w:r>
        <w:rPr>
          <w:w w:val="105"/>
        </w:rPr>
        <w:t>frequency</w:t>
      </w:r>
      <w:r>
        <w:rPr>
          <w:spacing w:val="-16"/>
          <w:w w:val="105"/>
        </w:rPr>
        <w:t xml:space="preserve"> </w:t>
      </w:r>
      <w:r>
        <w:rPr>
          <w:w w:val="105"/>
        </w:rPr>
        <w:t>response</w:t>
      </w:r>
      <w:r>
        <w:rPr>
          <w:spacing w:val="-12"/>
          <w:w w:val="105"/>
        </w:rPr>
        <w:t xml:space="preserve"> </w:t>
      </w:r>
      <w:r>
        <w:rPr>
          <w:w w:val="105"/>
        </w:rPr>
        <w:t>of</w:t>
      </w:r>
      <w:r>
        <w:rPr>
          <w:spacing w:val="-15"/>
          <w:w w:val="105"/>
        </w:rPr>
        <w:t xml:space="preserve"> </w:t>
      </w:r>
      <w:r>
        <w:rPr>
          <w:w w:val="105"/>
        </w:rPr>
        <w:t>R.L.C.</w:t>
      </w:r>
      <w:r>
        <w:rPr>
          <w:spacing w:val="-16"/>
          <w:w w:val="105"/>
        </w:rPr>
        <w:t xml:space="preserve"> </w:t>
      </w:r>
      <w:r>
        <w:rPr>
          <w:spacing w:val="-4"/>
          <w:w w:val="105"/>
        </w:rPr>
        <w:t>parallel</w:t>
      </w:r>
      <w:r>
        <w:rPr>
          <w:spacing w:val="-15"/>
          <w:w w:val="105"/>
        </w:rPr>
        <w:t xml:space="preserve"> </w:t>
      </w:r>
      <w:r>
        <w:rPr>
          <w:w w:val="105"/>
        </w:rPr>
        <w:t>circuit</w:t>
      </w:r>
      <w:r>
        <w:rPr>
          <w:spacing w:val="-15"/>
          <w:w w:val="105"/>
        </w:rPr>
        <w:t xml:space="preserve"> </w:t>
      </w:r>
      <w:r>
        <w:rPr>
          <w:spacing w:val="-3"/>
          <w:w w:val="105"/>
        </w:rPr>
        <w:t>and</w:t>
      </w:r>
      <w:r>
        <w:rPr>
          <w:spacing w:val="-11"/>
          <w:w w:val="105"/>
        </w:rPr>
        <w:t xml:space="preserve"> </w:t>
      </w:r>
      <w:r>
        <w:rPr>
          <w:spacing w:val="-4"/>
          <w:w w:val="105"/>
        </w:rPr>
        <w:t>resonance</w:t>
      </w:r>
      <w:r>
        <w:rPr>
          <w:spacing w:val="-11"/>
          <w:w w:val="105"/>
        </w:rPr>
        <w:t xml:space="preserve"> </w:t>
      </w:r>
      <w:r>
        <w:rPr>
          <w:w w:val="105"/>
        </w:rPr>
        <w:t>effect.</w:t>
      </w:r>
    </w:p>
    <w:p w:rsidR="00B141CF" w:rsidRDefault="009F45E6">
      <w:pPr>
        <w:pStyle w:val="ListParagraph"/>
        <w:numPr>
          <w:ilvl w:val="0"/>
          <w:numId w:val="46"/>
        </w:numPr>
        <w:tabs>
          <w:tab w:val="left" w:pos="1151"/>
          <w:tab w:val="left" w:pos="1152"/>
          <w:tab w:val="left" w:pos="1872"/>
        </w:tabs>
        <w:rPr>
          <w:sz w:val="23"/>
        </w:rPr>
      </w:pPr>
      <w:r>
        <w:rPr>
          <w:w w:val="105"/>
          <w:sz w:val="23"/>
        </w:rPr>
        <w:t>a)</w:t>
      </w:r>
      <w:r>
        <w:rPr>
          <w:w w:val="105"/>
          <w:sz w:val="23"/>
        </w:rPr>
        <w:tab/>
        <w:t xml:space="preserve">Study of various </w:t>
      </w:r>
      <w:r>
        <w:rPr>
          <w:spacing w:val="-5"/>
          <w:w w:val="105"/>
          <w:sz w:val="23"/>
        </w:rPr>
        <w:t xml:space="preserve">type </w:t>
      </w:r>
      <w:r>
        <w:rPr>
          <w:w w:val="105"/>
          <w:sz w:val="23"/>
        </w:rPr>
        <w:t xml:space="preserve">of </w:t>
      </w:r>
      <w:r>
        <w:rPr>
          <w:spacing w:val="-4"/>
          <w:w w:val="105"/>
          <w:sz w:val="23"/>
        </w:rPr>
        <w:t xml:space="preserve">transformers </w:t>
      </w:r>
      <w:r>
        <w:rPr>
          <w:w w:val="105"/>
          <w:sz w:val="23"/>
        </w:rPr>
        <w:t>used in</w:t>
      </w:r>
      <w:r w:rsidR="007B6B1F">
        <w:rPr>
          <w:w w:val="105"/>
          <w:sz w:val="23"/>
        </w:rPr>
        <w:t xml:space="preserve"> </w:t>
      </w:r>
      <w:r>
        <w:rPr>
          <w:w w:val="105"/>
          <w:sz w:val="23"/>
        </w:rPr>
        <w:t>electronics</w:t>
      </w:r>
      <w:r>
        <w:rPr>
          <w:spacing w:val="-37"/>
          <w:w w:val="105"/>
          <w:sz w:val="23"/>
        </w:rPr>
        <w:t xml:space="preserve"> </w:t>
      </w:r>
      <w:r>
        <w:rPr>
          <w:w w:val="105"/>
          <w:sz w:val="23"/>
        </w:rPr>
        <w:t>field.</w:t>
      </w:r>
    </w:p>
    <w:p w:rsidR="00B141CF" w:rsidRDefault="009F45E6">
      <w:pPr>
        <w:pStyle w:val="BodyText"/>
        <w:tabs>
          <w:tab w:val="left" w:pos="1872"/>
        </w:tabs>
        <w:spacing w:before="16"/>
        <w:ind w:left="1151" w:firstLine="0"/>
      </w:pPr>
      <w:r>
        <w:rPr>
          <w:w w:val="105"/>
        </w:rPr>
        <w:t>b)</w:t>
      </w:r>
      <w:r>
        <w:rPr>
          <w:w w:val="105"/>
        </w:rPr>
        <w:tab/>
        <w:t>Study</w:t>
      </w:r>
      <w:r>
        <w:rPr>
          <w:spacing w:val="-15"/>
          <w:w w:val="105"/>
        </w:rPr>
        <w:t xml:space="preserve"> </w:t>
      </w:r>
      <w:r>
        <w:rPr>
          <w:w w:val="105"/>
        </w:rPr>
        <w:t>of</w:t>
      </w:r>
      <w:r>
        <w:rPr>
          <w:spacing w:val="-17"/>
          <w:w w:val="105"/>
        </w:rPr>
        <w:t xml:space="preserve"> </w:t>
      </w:r>
      <w:r>
        <w:rPr>
          <w:w w:val="105"/>
        </w:rPr>
        <w:t>single-phase</w:t>
      </w:r>
      <w:r>
        <w:rPr>
          <w:spacing w:val="-14"/>
          <w:w w:val="105"/>
        </w:rPr>
        <w:t xml:space="preserve"> </w:t>
      </w:r>
      <w:r>
        <w:rPr>
          <w:spacing w:val="-5"/>
          <w:w w:val="105"/>
        </w:rPr>
        <w:t>transformer</w:t>
      </w:r>
      <w:r>
        <w:rPr>
          <w:spacing w:val="-22"/>
          <w:w w:val="105"/>
        </w:rPr>
        <w:t xml:space="preserve"> </w:t>
      </w:r>
      <w:r>
        <w:rPr>
          <w:w w:val="105"/>
        </w:rPr>
        <w:t>and</w:t>
      </w:r>
      <w:r>
        <w:rPr>
          <w:spacing w:val="-20"/>
          <w:w w:val="105"/>
        </w:rPr>
        <w:t xml:space="preserve"> </w:t>
      </w:r>
      <w:r>
        <w:rPr>
          <w:spacing w:val="-3"/>
          <w:w w:val="105"/>
        </w:rPr>
        <w:t>determine</w:t>
      </w:r>
      <w:r>
        <w:rPr>
          <w:spacing w:val="-13"/>
          <w:w w:val="105"/>
        </w:rPr>
        <w:t xml:space="preserve"> </w:t>
      </w:r>
      <w:r w:rsidR="007B6B1F">
        <w:rPr>
          <w:spacing w:val="-3"/>
          <w:w w:val="105"/>
        </w:rPr>
        <w:t>its transformation</w:t>
      </w:r>
      <w:r>
        <w:rPr>
          <w:spacing w:val="-19"/>
          <w:w w:val="105"/>
        </w:rPr>
        <w:t xml:space="preserve"> </w:t>
      </w:r>
      <w:r>
        <w:rPr>
          <w:w w:val="105"/>
        </w:rPr>
        <w:t>ratio.</w:t>
      </w:r>
    </w:p>
    <w:p w:rsidR="00B141CF" w:rsidRDefault="00AE388C">
      <w:pPr>
        <w:pStyle w:val="ListParagraph"/>
        <w:numPr>
          <w:ilvl w:val="0"/>
          <w:numId w:val="46"/>
        </w:numPr>
        <w:tabs>
          <w:tab w:val="left" w:pos="1151"/>
          <w:tab w:val="left" w:pos="1152"/>
        </w:tabs>
        <w:spacing w:before="10"/>
        <w:rPr>
          <w:sz w:val="23"/>
        </w:rPr>
      </w:pPr>
      <w:r>
        <w:rPr>
          <w:w w:val="105"/>
          <w:sz w:val="23"/>
        </w:rPr>
        <w:t xml:space="preserve">            </w:t>
      </w:r>
      <w:r w:rsidR="009F45E6">
        <w:rPr>
          <w:w w:val="105"/>
          <w:sz w:val="23"/>
        </w:rPr>
        <w:t>Practice</w:t>
      </w:r>
      <w:r w:rsidR="009F45E6">
        <w:rPr>
          <w:spacing w:val="-16"/>
          <w:w w:val="105"/>
          <w:sz w:val="23"/>
        </w:rPr>
        <w:t xml:space="preserve"> </w:t>
      </w:r>
      <w:r w:rsidR="009F45E6">
        <w:rPr>
          <w:w w:val="105"/>
          <w:sz w:val="23"/>
        </w:rPr>
        <w:t>of</w:t>
      </w:r>
      <w:r w:rsidR="009F45E6">
        <w:rPr>
          <w:spacing w:val="-19"/>
          <w:w w:val="105"/>
          <w:sz w:val="23"/>
        </w:rPr>
        <w:t xml:space="preserve"> </w:t>
      </w:r>
      <w:r w:rsidR="009F45E6">
        <w:rPr>
          <w:spacing w:val="-3"/>
          <w:w w:val="105"/>
          <w:sz w:val="23"/>
        </w:rPr>
        <w:t>core</w:t>
      </w:r>
      <w:r w:rsidR="009F45E6">
        <w:rPr>
          <w:spacing w:val="-16"/>
          <w:w w:val="105"/>
          <w:sz w:val="23"/>
        </w:rPr>
        <w:t xml:space="preserve"> </w:t>
      </w:r>
      <w:r w:rsidR="009F45E6">
        <w:rPr>
          <w:spacing w:val="-3"/>
          <w:w w:val="105"/>
          <w:sz w:val="23"/>
        </w:rPr>
        <w:t>assembly</w:t>
      </w:r>
      <w:r w:rsidR="009F45E6">
        <w:rPr>
          <w:spacing w:val="-15"/>
          <w:w w:val="105"/>
          <w:sz w:val="23"/>
        </w:rPr>
        <w:t xml:space="preserve"> </w:t>
      </w:r>
      <w:r w:rsidR="009F45E6">
        <w:rPr>
          <w:spacing w:val="-3"/>
          <w:w w:val="105"/>
          <w:sz w:val="23"/>
        </w:rPr>
        <w:t>and</w:t>
      </w:r>
      <w:r w:rsidR="009F45E6">
        <w:rPr>
          <w:spacing w:val="-16"/>
          <w:w w:val="105"/>
          <w:sz w:val="23"/>
        </w:rPr>
        <w:t xml:space="preserve"> </w:t>
      </w:r>
      <w:r w:rsidR="009F45E6">
        <w:rPr>
          <w:spacing w:val="-3"/>
          <w:w w:val="105"/>
          <w:sz w:val="23"/>
        </w:rPr>
        <w:t>winding</w:t>
      </w:r>
      <w:r w:rsidR="009F45E6">
        <w:rPr>
          <w:spacing w:val="-15"/>
          <w:w w:val="105"/>
          <w:sz w:val="23"/>
        </w:rPr>
        <w:t xml:space="preserve"> </w:t>
      </w:r>
      <w:r w:rsidR="009F45E6">
        <w:rPr>
          <w:w w:val="105"/>
          <w:sz w:val="23"/>
        </w:rPr>
        <w:t>of</w:t>
      </w:r>
      <w:r w:rsidR="009F45E6">
        <w:rPr>
          <w:spacing w:val="-18"/>
          <w:w w:val="105"/>
          <w:sz w:val="23"/>
        </w:rPr>
        <w:t xml:space="preserve"> </w:t>
      </w:r>
      <w:r w:rsidR="009F45E6">
        <w:rPr>
          <w:w w:val="105"/>
          <w:sz w:val="23"/>
        </w:rPr>
        <w:t>the</w:t>
      </w:r>
      <w:r w:rsidR="009F45E6">
        <w:rPr>
          <w:spacing w:val="-17"/>
          <w:w w:val="105"/>
          <w:sz w:val="23"/>
        </w:rPr>
        <w:t xml:space="preserve"> </w:t>
      </w:r>
      <w:r w:rsidR="009F45E6">
        <w:rPr>
          <w:spacing w:val="-3"/>
          <w:w w:val="105"/>
          <w:sz w:val="23"/>
        </w:rPr>
        <w:t>core</w:t>
      </w:r>
      <w:r w:rsidR="009F45E6">
        <w:rPr>
          <w:spacing w:val="-15"/>
          <w:w w:val="105"/>
          <w:sz w:val="23"/>
        </w:rPr>
        <w:t xml:space="preserve"> </w:t>
      </w:r>
      <w:r w:rsidR="009F45E6">
        <w:rPr>
          <w:spacing w:val="-3"/>
          <w:w w:val="105"/>
          <w:sz w:val="23"/>
        </w:rPr>
        <w:t>type</w:t>
      </w:r>
      <w:r w:rsidR="009F45E6">
        <w:rPr>
          <w:spacing w:val="-17"/>
          <w:w w:val="105"/>
          <w:sz w:val="23"/>
        </w:rPr>
        <w:t xml:space="preserve"> </w:t>
      </w:r>
      <w:r w:rsidR="009F45E6">
        <w:rPr>
          <w:spacing w:val="-4"/>
          <w:w w:val="105"/>
          <w:sz w:val="23"/>
        </w:rPr>
        <w:t>transformers.</w:t>
      </w:r>
    </w:p>
    <w:p w:rsidR="00B141CF" w:rsidRDefault="009F45E6">
      <w:pPr>
        <w:pStyle w:val="ListParagraph"/>
        <w:numPr>
          <w:ilvl w:val="0"/>
          <w:numId w:val="46"/>
        </w:numPr>
        <w:tabs>
          <w:tab w:val="left" w:pos="1151"/>
          <w:tab w:val="left" w:pos="1152"/>
          <w:tab w:val="left" w:pos="1872"/>
        </w:tabs>
        <w:rPr>
          <w:sz w:val="23"/>
        </w:rPr>
      </w:pPr>
      <w:r>
        <w:rPr>
          <w:w w:val="105"/>
          <w:sz w:val="23"/>
        </w:rPr>
        <w:t>a)</w:t>
      </w:r>
      <w:r>
        <w:rPr>
          <w:w w:val="105"/>
          <w:sz w:val="23"/>
        </w:rPr>
        <w:tab/>
        <w:t xml:space="preserve">Study of various </w:t>
      </w:r>
      <w:r>
        <w:rPr>
          <w:spacing w:val="-5"/>
          <w:w w:val="105"/>
          <w:sz w:val="23"/>
        </w:rPr>
        <w:t xml:space="preserve">type </w:t>
      </w:r>
      <w:r>
        <w:rPr>
          <w:w w:val="105"/>
          <w:sz w:val="23"/>
        </w:rPr>
        <w:t xml:space="preserve">of </w:t>
      </w:r>
      <w:r>
        <w:rPr>
          <w:spacing w:val="-3"/>
          <w:w w:val="105"/>
          <w:sz w:val="23"/>
        </w:rPr>
        <w:t xml:space="preserve">incandescent </w:t>
      </w:r>
      <w:r>
        <w:rPr>
          <w:w w:val="105"/>
          <w:sz w:val="23"/>
        </w:rPr>
        <w:t>and</w:t>
      </w:r>
      <w:r>
        <w:rPr>
          <w:spacing w:val="-26"/>
          <w:w w:val="105"/>
          <w:sz w:val="23"/>
        </w:rPr>
        <w:t xml:space="preserve"> </w:t>
      </w:r>
      <w:r w:rsidR="007B6B1F">
        <w:rPr>
          <w:w w:val="105"/>
          <w:sz w:val="23"/>
        </w:rPr>
        <w:t xml:space="preserve">vapor </w:t>
      </w:r>
      <w:r>
        <w:rPr>
          <w:w w:val="105"/>
          <w:sz w:val="23"/>
        </w:rPr>
        <w:t>lamps.</w:t>
      </w:r>
    </w:p>
    <w:p w:rsidR="00B141CF" w:rsidRDefault="009F45E6">
      <w:pPr>
        <w:pStyle w:val="BodyText"/>
        <w:tabs>
          <w:tab w:val="left" w:pos="1872"/>
        </w:tabs>
        <w:spacing w:before="16"/>
        <w:ind w:left="1151" w:firstLine="0"/>
      </w:pPr>
      <w:r>
        <w:rPr>
          <w:w w:val="105"/>
        </w:rPr>
        <w:t>b)</w:t>
      </w:r>
      <w:r>
        <w:rPr>
          <w:w w:val="105"/>
        </w:rPr>
        <w:tab/>
        <w:t xml:space="preserve">Connect a </w:t>
      </w:r>
      <w:r>
        <w:rPr>
          <w:spacing w:val="-4"/>
          <w:w w:val="105"/>
        </w:rPr>
        <w:t xml:space="preserve">fluorescent </w:t>
      </w:r>
      <w:r>
        <w:rPr>
          <w:w w:val="105"/>
        </w:rPr>
        <w:t>tube</w:t>
      </w:r>
      <w:r>
        <w:rPr>
          <w:spacing w:val="-35"/>
          <w:w w:val="105"/>
        </w:rPr>
        <w:t xml:space="preserve"> </w:t>
      </w:r>
      <w:r>
        <w:rPr>
          <w:spacing w:val="-3"/>
          <w:w w:val="105"/>
        </w:rPr>
        <w:t>light.</w:t>
      </w:r>
    </w:p>
    <w:p w:rsidR="00B141CF" w:rsidRDefault="009F45E6">
      <w:pPr>
        <w:pStyle w:val="ListParagraph"/>
        <w:numPr>
          <w:ilvl w:val="0"/>
          <w:numId w:val="46"/>
        </w:numPr>
        <w:tabs>
          <w:tab w:val="left" w:pos="1151"/>
          <w:tab w:val="left" w:pos="1152"/>
        </w:tabs>
        <w:rPr>
          <w:sz w:val="23"/>
        </w:rPr>
      </w:pPr>
      <w:r>
        <w:rPr>
          <w:spacing w:val="-3"/>
          <w:w w:val="105"/>
          <w:sz w:val="23"/>
        </w:rPr>
        <w:t>Verify</w:t>
      </w:r>
      <w:r>
        <w:rPr>
          <w:spacing w:val="-16"/>
          <w:w w:val="105"/>
          <w:sz w:val="23"/>
        </w:rPr>
        <w:t xml:space="preserve"> </w:t>
      </w:r>
      <w:r>
        <w:rPr>
          <w:w w:val="105"/>
          <w:sz w:val="23"/>
        </w:rPr>
        <w:t>the</w:t>
      </w:r>
      <w:r>
        <w:rPr>
          <w:spacing w:val="-10"/>
          <w:w w:val="105"/>
          <w:sz w:val="23"/>
        </w:rPr>
        <w:t xml:space="preserve"> </w:t>
      </w:r>
      <w:r>
        <w:rPr>
          <w:w w:val="105"/>
          <w:sz w:val="23"/>
        </w:rPr>
        <w:t>line</w:t>
      </w:r>
      <w:r>
        <w:rPr>
          <w:spacing w:val="-10"/>
          <w:w w:val="105"/>
          <w:sz w:val="23"/>
        </w:rPr>
        <w:t xml:space="preserve"> </w:t>
      </w:r>
      <w:r>
        <w:rPr>
          <w:w w:val="105"/>
          <w:sz w:val="23"/>
        </w:rPr>
        <w:t>and</w:t>
      </w:r>
      <w:r>
        <w:rPr>
          <w:spacing w:val="-16"/>
          <w:w w:val="105"/>
          <w:sz w:val="23"/>
        </w:rPr>
        <w:t xml:space="preserve"> </w:t>
      </w:r>
      <w:r>
        <w:rPr>
          <w:w w:val="105"/>
          <w:sz w:val="23"/>
        </w:rPr>
        <w:t>phase</w:t>
      </w:r>
      <w:r>
        <w:rPr>
          <w:spacing w:val="-16"/>
          <w:w w:val="105"/>
          <w:sz w:val="23"/>
        </w:rPr>
        <w:t xml:space="preserve"> </w:t>
      </w:r>
      <w:r>
        <w:rPr>
          <w:w w:val="105"/>
          <w:sz w:val="23"/>
        </w:rPr>
        <w:t>values</w:t>
      </w:r>
      <w:r>
        <w:rPr>
          <w:spacing w:val="-11"/>
          <w:w w:val="105"/>
          <w:sz w:val="23"/>
        </w:rPr>
        <w:t xml:space="preserve"> </w:t>
      </w:r>
      <w:r>
        <w:rPr>
          <w:w w:val="105"/>
          <w:sz w:val="23"/>
        </w:rPr>
        <w:t>of</w:t>
      </w:r>
      <w:r>
        <w:rPr>
          <w:spacing w:val="-13"/>
          <w:w w:val="105"/>
          <w:sz w:val="23"/>
        </w:rPr>
        <w:t xml:space="preserve"> </w:t>
      </w:r>
      <w:r>
        <w:rPr>
          <w:spacing w:val="-4"/>
          <w:w w:val="105"/>
          <w:sz w:val="23"/>
        </w:rPr>
        <w:t>current</w:t>
      </w:r>
      <w:r>
        <w:rPr>
          <w:spacing w:val="-20"/>
          <w:w w:val="105"/>
          <w:sz w:val="23"/>
        </w:rPr>
        <w:t xml:space="preserve"> </w:t>
      </w:r>
      <w:r>
        <w:rPr>
          <w:w w:val="105"/>
          <w:sz w:val="23"/>
        </w:rPr>
        <w:t>and</w:t>
      </w:r>
      <w:r>
        <w:rPr>
          <w:spacing w:val="-9"/>
          <w:w w:val="105"/>
          <w:sz w:val="23"/>
        </w:rPr>
        <w:t xml:space="preserve"> </w:t>
      </w:r>
      <w:r>
        <w:rPr>
          <w:spacing w:val="-4"/>
          <w:w w:val="105"/>
          <w:sz w:val="23"/>
        </w:rPr>
        <w:t>voltage</w:t>
      </w:r>
      <w:r>
        <w:rPr>
          <w:spacing w:val="-10"/>
          <w:w w:val="105"/>
          <w:sz w:val="23"/>
        </w:rPr>
        <w:t xml:space="preserve"> </w:t>
      </w:r>
      <w:r>
        <w:rPr>
          <w:w w:val="105"/>
          <w:sz w:val="23"/>
        </w:rPr>
        <w:t>in</w:t>
      </w:r>
      <w:r>
        <w:rPr>
          <w:spacing w:val="-10"/>
          <w:w w:val="105"/>
          <w:sz w:val="23"/>
        </w:rPr>
        <w:t xml:space="preserve"> </w:t>
      </w:r>
      <w:r>
        <w:rPr>
          <w:w w:val="105"/>
          <w:sz w:val="23"/>
        </w:rPr>
        <w:t>star</w:t>
      </w:r>
      <w:r>
        <w:rPr>
          <w:spacing w:val="-12"/>
          <w:w w:val="105"/>
          <w:sz w:val="23"/>
        </w:rPr>
        <w:t xml:space="preserve"> </w:t>
      </w:r>
      <w:r>
        <w:rPr>
          <w:w w:val="105"/>
          <w:sz w:val="23"/>
        </w:rPr>
        <w:t>and</w:t>
      </w:r>
      <w:r>
        <w:rPr>
          <w:spacing w:val="-9"/>
          <w:w w:val="105"/>
          <w:sz w:val="23"/>
        </w:rPr>
        <w:t xml:space="preserve"> </w:t>
      </w:r>
      <w:r>
        <w:rPr>
          <w:spacing w:val="-3"/>
          <w:w w:val="105"/>
          <w:sz w:val="23"/>
        </w:rPr>
        <w:t>delta</w:t>
      </w:r>
      <w:r>
        <w:rPr>
          <w:spacing w:val="-10"/>
          <w:w w:val="105"/>
          <w:sz w:val="23"/>
        </w:rPr>
        <w:t xml:space="preserve"> </w:t>
      </w:r>
      <w:r>
        <w:rPr>
          <w:spacing w:val="-4"/>
          <w:w w:val="105"/>
          <w:sz w:val="23"/>
        </w:rPr>
        <w:t>connections.</w:t>
      </w:r>
    </w:p>
    <w:p w:rsidR="00B141CF" w:rsidRDefault="00B141CF">
      <w:pPr>
        <w:rPr>
          <w:sz w:val="23"/>
        </w:rPr>
        <w:sectPr w:rsidR="00B141CF">
          <w:pgSz w:w="12240" w:h="16340"/>
          <w:pgMar w:top="700" w:right="640" w:bottom="1480" w:left="1240" w:header="0" w:footer="1294" w:gutter="0"/>
          <w:cols w:space="720"/>
        </w:sectPr>
      </w:pPr>
    </w:p>
    <w:p w:rsidR="00B141CF" w:rsidRDefault="001E4AFB">
      <w:pPr>
        <w:pStyle w:val="Heading1"/>
        <w:tabs>
          <w:tab w:val="left" w:pos="2592"/>
        </w:tabs>
        <w:spacing w:before="84"/>
        <w:ind w:left="431" w:firstLine="0"/>
      </w:pPr>
      <w:r>
        <w:rPr>
          <w:w w:val="105"/>
        </w:rPr>
        <w:lastRenderedPageBreak/>
        <w:t>ElTR-</w:t>
      </w:r>
      <w:r w:rsidR="009F45E6" w:rsidRPr="00CE5EAD">
        <w:rPr>
          <w:w w:val="105"/>
        </w:rPr>
        <w:t>123</w:t>
      </w:r>
      <w:r w:rsidR="009F45E6" w:rsidRPr="00CE5EAD">
        <w:rPr>
          <w:w w:val="105"/>
        </w:rPr>
        <w:tab/>
        <w:t>ELECTRONICS</w:t>
      </w:r>
      <w:r w:rsidR="009F45E6" w:rsidRPr="00CE5EAD">
        <w:rPr>
          <w:spacing w:val="-11"/>
          <w:w w:val="105"/>
        </w:rPr>
        <w:t xml:space="preserve"> </w:t>
      </w:r>
      <w:r w:rsidR="009F45E6" w:rsidRPr="00CE5EAD">
        <w:rPr>
          <w:w w:val="105"/>
        </w:rPr>
        <w:t>DEVICES</w:t>
      </w:r>
    </w:p>
    <w:p w:rsidR="00B141CF" w:rsidRDefault="00B141CF">
      <w:pPr>
        <w:pStyle w:val="BodyText"/>
        <w:spacing w:before="6"/>
        <w:ind w:left="0" w:firstLine="0"/>
        <w:rPr>
          <w:b/>
          <w:sz w:val="15"/>
        </w:rPr>
      </w:pPr>
    </w:p>
    <w:p w:rsidR="00B141CF" w:rsidRDefault="00B141CF">
      <w:pPr>
        <w:rPr>
          <w:sz w:val="15"/>
        </w:rPr>
        <w:sectPr w:rsidR="00B141CF">
          <w:pgSz w:w="12240" w:h="16340"/>
          <w:pgMar w:top="700" w:right="640" w:bottom="1480" w:left="1240" w:header="0" w:footer="1294" w:gutter="0"/>
          <w:cols w:space="720"/>
        </w:sectPr>
      </w:pPr>
    </w:p>
    <w:p w:rsidR="00B141CF" w:rsidRDefault="00B141CF">
      <w:pPr>
        <w:pStyle w:val="BodyText"/>
        <w:spacing w:before="0"/>
        <w:ind w:left="0" w:firstLine="0"/>
        <w:rPr>
          <w:b/>
          <w:sz w:val="26"/>
        </w:rPr>
      </w:pPr>
    </w:p>
    <w:p w:rsidR="00B141CF" w:rsidRDefault="00B141CF">
      <w:pPr>
        <w:pStyle w:val="BodyText"/>
        <w:spacing w:before="8"/>
        <w:ind w:left="0" w:firstLine="0"/>
        <w:rPr>
          <w:b/>
          <w:sz w:val="30"/>
        </w:rPr>
      </w:pPr>
    </w:p>
    <w:p w:rsidR="00B141CF" w:rsidRDefault="009F45E6">
      <w:pPr>
        <w:ind w:left="431"/>
        <w:rPr>
          <w:b/>
          <w:sz w:val="23"/>
        </w:rPr>
      </w:pPr>
      <w:r>
        <w:rPr>
          <w:b/>
          <w:w w:val="105"/>
          <w:sz w:val="23"/>
        </w:rPr>
        <w:t>Total contact hours:</w:t>
      </w:r>
    </w:p>
    <w:p w:rsidR="00B141CF" w:rsidRDefault="009F45E6">
      <w:pPr>
        <w:pStyle w:val="BodyText"/>
        <w:tabs>
          <w:tab w:val="left" w:pos="2592"/>
        </w:tabs>
        <w:ind w:left="1151" w:firstLine="0"/>
      </w:pPr>
      <w:r>
        <w:rPr>
          <w:w w:val="105"/>
        </w:rPr>
        <w:t>Theory:</w:t>
      </w:r>
      <w:r>
        <w:rPr>
          <w:w w:val="105"/>
        </w:rPr>
        <w:tab/>
        <w:t>64</w:t>
      </w:r>
      <w:r>
        <w:rPr>
          <w:spacing w:val="-26"/>
          <w:w w:val="105"/>
        </w:rPr>
        <w:t xml:space="preserve"> </w:t>
      </w:r>
      <w:r>
        <w:rPr>
          <w:w w:val="105"/>
        </w:rPr>
        <w:t>Hours</w:t>
      </w:r>
    </w:p>
    <w:p w:rsidR="00B141CF" w:rsidRDefault="009F45E6">
      <w:pPr>
        <w:pStyle w:val="BodyText"/>
        <w:tabs>
          <w:tab w:val="left" w:pos="2592"/>
        </w:tabs>
        <w:spacing w:before="16"/>
        <w:ind w:left="1151" w:firstLine="0"/>
      </w:pPr>
      <w:r>
        <w:rPr>
          <w:w w:val="105"/>
        </w:rPr>
        <w:t>Practical:</w:t>
      </w:r>
      <w:r>
        <w:rPr>
          <w:w w:val="105"/>
        </w:rPr>
        <w:tab/>
        <w:t>96</w:t>
      </w:r>
      <w:r>
        <w:rPr>
          <w:spacing w:val="-26"/>
          <w:w w:val="105"/>
        </w:rPr>
        <w:t xml:space="preserve"> </w:t>
      </w:r>
      <w:r>
        <w:rPr>
          <w:w w:val="105"/>
        </w:rPr>
        <w:t>Hours</w:t>
      </w:r>
    </w:p>
    <w:p w:rsidR="00B141CF" w:rsidRDefault="009F45E6">
      <w:pPr>
        <w:pStyle w:val="BodyText"/>
        <w:tabs>
          <w:tab w:val="left" w:pos="1151"/>
          <w:tab w:val="left" w:pos="1872"/>
        </w:tabs>
        <w:spacing w:before="97"/>
        <w:ind w:left="431" w:firstLine="0"/>
      </w:pPr>
      <w:r>
        <w:br w:type="column"/>
      </w:r>
      <w:r>
        <w:rPr>
          <w:w w:val="105"/>
        </w:rPr>
        <w:lastRenderedPageBreak/>
        <w:t>T</w:t>
      </w:r>
      <w:r>
        <w:rPr>
          <w:w w:val="105"/>
        </w:rPr>
        <w:tab/>
        <w:t>P</w:t>
      </w:r>
      <w:r>
        <w:rPr>
          <w:w w:val="105"/>
        </w:rPr>
        <w:tab/>
        <w:t>C</w:t>
      </w:r>
    </w:p>
    <w:p w:rsidR="00B141CF" w:rsidRDefault="009F45E6">
      <w:pPr>
        <w:pStyle w:val="BodyText"/>
        <w:tabs>
          <w:tab w:val="left" w:pos="1151"/>
          <w:tab w:val="left" w:pos="1872"/>
        </w:tabs>
        <w:spacing w:before="10"/>
        <w:ind w:left="431" w:firstLine="0"/>
      </w:pPr>
      <w:r>
        <w:rPr>
          <w:w w:val="105"/>
        </w:rPr>
        <w:t>2</w:t>
      </w:r>
      <w:r>
        <w:rPr>
          <w:w w:val="105"/>
        </w:rPr>
        <w:tab/>
        <w:t>3</w:t>
      </w:r>
      <w:r>
        <w:rPr>
          <w:w w:val="105"/>
        </w:rPr>
        <w:tab/>
        <w:t>3</w:t>
      </w:r>
    </w:p>
    <w:p w:rsidR="00B141CF" w:rsidRDefault="00B141CF">
      <w:pPr>
        <w:sectPr w:rsidR="00B141CF">
          <w:type w:val="continuous"/>
          <w:pgSz w:w="12240" w:h="16340"/>
          <w:pgMar w:top="1140" w:right="640" w:bottom="280" w:left="1240" w:header="720" w:footer="720" w:gutter="0"/>
          <w:cols w:num="2" w:space="720" w:equalWidth="0">
            <w:col w:w="3502" w:space="2981"/>
            <w:col w:w="3877"/>
          </w:cols>
        </w:sectPr>
      </w:pPr>
    </w:p>
    <w:p w:rsidR="00B141CF" w:rsidRDefault="009F45E6">
      <w:pPr>
        <w:pStyle w:val="BodyText"/>
        <w:spacing w:before="10"/>
        <w:ind w:left="431" w:firstLine="0"/>
      </w:pPr>
      <w:r>
        <w:rPr>
          <w:b/>
          <w:w w:val="105"/>
        </w:rPr>
        <w:lastRenderedPageBreak/>
        <w:t xml:space="preserve">Pre-requisite: </w:t>
      </w:r>
      <w:r>
        <w:rPr>
          <w:w w:val="105"/>
        </w:rPr>
        <w:t>Physics course at the level of Secondary school Certificate.</w:t>
      </w:r>
    </w:p>
    <w:p w:rsidR="00B141CF" w:rsidRDefault="00B141CF">
      <w:pPr>
        <w:pStyle w:val="BodyText"/>
        <w:spacing w:before="2"/>
        <w:ind w:left="0" w:firstLine="0"/>
        <w:rPr>
          <w:sz w:val="25"/>
        </w:rPr>
      </w:pPr>
    </w:p>
    <w:p w:rsidR="00B141CF" w:rsidRDefault="009F45E6">
      <w:pPr>
        <w:pStyle w:val="BodyText"/>
        <w:spacing w:before="0" w:line="247" w:lineRule="auto"/>
        <w:ind w:left="1151" w:right="574"/>
      </w:pPr>
      <w:r>
        <w:rPr>
          <w:b/>
          <w:w w:val="105"/>
        </w:rPr>
        <w:t xml:space="preserve">AIM. </w:t>
      </w:r>
      <w:r>
        <w:rPr>
          <w:w w:val="105"/>
        </w:rPr>
        <w:t>Apply the principles of operation and function of various basic electronic components and devices to practical circuits.</w:t>
      </w:r>
    </w:p>
    <w:p w:rsidR="00B141CF" w:rsidRDefault="00B141CF">
      <w:pPr>
        <w:pStyle w:val="BodyText"/>
        <w:spacing w:before="1"/>
        <w:ind w:left="0" w:firstLine="0"/>
        <w:rPr>
          <w:sz w:val="24"/>
        </w:rPr>
      </w:pPr>
    </w:p>
    <w:p w:rsidR="00B141CF" w:rsidRDefault="009F45E6">
      <w:pPr>
        <w:pStyle w:val="Heading1"/>
        <w:ind w:left="431" w:firstLine="0"/>
      </w:pPr>
      <w:r>
        <w:rPr>
          <w:w w:val="105"/>
        </w:rPr>
        <w:t>SPECIFIC:</w:t>
      </w:r>
    </w:p>
    <w:p w:rsidR="00B141CF" w:rsidRDefault="009F45E6">
      <w:pPr>
        <w:pStyle w:val="ListParagraph"/>
        <w:numPr>
          <w:ilvl w:val="0"/>
          <w:numId w:val="49"/>
        </w:numPr>
        <w:tabs>
          <w:tab w:val="left" w:pos="1872"/>
          <w:tab w:val="left" w:pos="1873"/>
        </w:tabs>
        <w:ind w:hanging="722"/>
        <w:rPr>
          <w:sz w:val="23"/>
        </w:rPr>
      </w:pPr>
      <w:r>
        <w:rPr>
          <w:w w:val="105"/>
          <w:sz w:val="23"/>
        </w:rPr>
        <w:t>Identify</w:t>
      </w:r>
      <w:r>
        <w:rPr>
          <w:spacing w:val="-20"/>
          <w:w w:val="105"/>
          <w:sz w:val="23"/>
        </w:rPr>
        <w:t xml:space="preserve"> </w:t>
      </w:r>
      <w:r>
        <w:rPr>
          <w:w w:val="105"/>
          <w:sz w:val="23"/>
        </w:rPr>
        <w:t>various</w:t>
      </w:r>
      <w:r>
        <w:rPr>
          <w:spacing w:val="-15"/>
          <w:w w:val="105"/>
          <w:sz w:val="23"/>
        </w:rPr>
        <w:t xml:space="preserve"> </w:t>
      </w:r>
      <w:r>
        <w:rPr>
          <w:w w:val="105"/>
          <w:sz w:val="23"/>
        </w:rPr>
        <w:t>basic</w:t>
      </w:r>
      <w:r>
        <w:rPr>
          <w:spacing w:val="-14"/>
          <w:w w:val="105"/>
          <w:sz w:val="23"/>
        </w:rPr>
        <w:t xml:space="preserve"> </w:t>
      </w:r>
      <w:r>
        <w:rPr>
          <w:w w:val="105"/>
          <w:sz w:val="23"/>
        </w:rPr>
        <w:t>electronics</w:t>
      </w:r>
      <w:r>
        <w:rPr>
          <w:spacing w:val="-14"/>
          <w:w w:val="105"/>
          <w:sz w:val="23"/>
        </w:rPr>
        <w:t xml:space="preserve"> </w:t>
      </w:r>
      <w:r>
        <w:rPr>
          <w:spacing w:val="-3"/>
          <w:w w:val="105"/>
          <w:sz w:val="23"/>
        </w:rPr>
        <w:t>components/devices</w:t>
      </w:r>
      <w:r>
        <w:rPr>
          <w:spacing w:val="-13"/>
          <w:w w:val="105"/>
          <w:sz w:val="23"/>
        </w:rPr>
        <w:t xml:space="preserve"> </w:t>
      </w:r>
      <w:r>
        <w:rPr>
          <w:w w:val="105"/>
          <w:sz w:val="23"/>
        </w:rPr>
        <w:t>used</w:t>
      </w:r>
      <w:r>
        <w:rPr>
          <w:spacing w:val="-13"/>
          <w:w w:val="105"/>
          <w:sz w:val="23"/>
        </w:rPr>
        <w:t xml:space="preserve"> </w:t>
      </w:r>
      <w:r>
        <w:rPr>
          <w:w w:val="105"/>
          <w:sz w:val="23"/>
        </w:rPr>
        <w:t>in</w:t>
      </w:r>
      <w:r>
        <w:rPr>
          <w:spacing w:val="-14"/>
          <w:w w:val="105"/>
          <w:sz w:val="23"/>
        </w:rPr>
        <w:t xml:space="preserve"> </w:t>
      </w:r>
      <w:r>
        <w:rPr>
          <w:w w:val="105"/>
          <w:sz w:val="23"/>
        </w:rPr>
        <w:t>the</w:t>
      </w:r>
      <w:r>
        <w:rPr>
          <w:spacing w:val="-15"/>
          <w:w w:val="105"/>
          <w:sz w:val="23"/>
        </w:rPr>
        <w:t xml:space="preserve"> </w:t>
      </w:r>
      <w:r>
        <w:rPr>
          <w:w w:val="105"/>
          <w:sz w:val="23"/>
        </w:rPr>
        <w:t>field</w:t>
      </w:r>
      <w:r>
        <w:rPr>
          <w:spacing w:val="-13"/>
          <w:w w:val="105"/>
          <w:sz w:val="23"/>
        </w:rPr>
        <w:t xml:space="preserve"> </w:t>
      </w:r>
      <w:r>
        <w:rPr>
          <w:w w:val="105"/>
          <w:sz w:val="23"/>
        </w:rPr>
        <w:t>of</w:t>
      </w:r>
      <w:r>
        <w:rPr>
          <w:spacing w:val="-18"/>
          <w:w w:val="105"/>
          <w:sz w:val="23"/>
        </w:rPr>
        <w:t xml:space="preserve"> </w:t>
      </w:r>
      <w:r>
        <w:rPr>
          <w:w w:val="105"/>
          <w:sz w:val="23"/>
        </w:rPr>
        <w:t>electronics.</w:t>
      </w:r>
    </w:p>
    <w:p w:rsidR="00B141CF" w:rsidRDefault="009F45E6">
      <w:pPr>
        <w:pStyle w:val="ListParagraph"/>
        <w:numPr>
          <w:ilvl w:val="0"/>
          <w:numId w:val="49"/>
        </w:numPr>
        <w:tabs>
          <w:tab w:val="left" w:pos="1872"/>
          <w:tab w:val="left" w:pos="1873"/>
        </w:tabs>
        <w:spacing w:before="16"/>
        <w:ind w:hanging="722"/>
        <w:rPr>
          <w:sz w:val="23"/>
        </w:rPr>
      </w:pPr>
      <w:r>
        <w:rPr>
          <w:w w:val="105"/>
          <w:sz w:val="23"/>
        </w:rPr>
        <w:t>Explain</w:t>
      </w:r>
      <w:r>
        <w:rPr>
          <w:spacing w:val="-13"/>
          <w:w w:val="105"/>
          <w:sz w:val="23"/>
        </w:rPr>
        <w:t xml:space="preserve"> </w:t>
      </w:r>
      <w:r>
        <w:rPr>
          <w:w w:val="105"/>
          <w:sz w:val="23"/>
        </w:rPr>
        <w:t>the</w:t>
      </w:r>
      <w:r>
        <w:rPr>
          <w:spacing w:val="-14"/>
          <w:w w:val="105"/>
          <w:sz w:val="23"/>
        </w:rPr>
        <w:t xml:space="preserve"> </w:t>
      </w:r>
      <w:r>
        <w:rPr>
          <w:w w:val="105"/>
          <w:sz w:val="23"/>
        </w:rPr>
        <w:t>principle</w:t>
      </w:r>
      <w:r>
        <w:rPr>
          <w:spacing w:val="-14"/>
          <w:w w:val="105"/>
          <w:sz w:val="23"/>
        </w:rPr>
        <w:t xml:space="preserve"> </w:t>
      </w:r>
      <w:r>
        <w:rPr>
          <w:w w:val="105"/>
          <w:sz w:val="23"/>
        </w:rPr>
        <w:t>of</w:t>
      </w:r>
      <w:r>
        <w:rPr>
          <w:spacing w:val="-22"/>
          <w:w w:val="105"/>
          <w:sz w:val="23"/>
        </w:rPr>
        <w:t xml:space="preserve"> </w:t>
      </w:r>
      <w:r>
        <w:rPr>
          <w:spacing w:val="-3"/>
          <w:w w:val="105"/>
          <w:sz w:val="23"/>
        </w:rPr>
        <w:t>operation</w:t>
      </w:r>
      <w:r>
        <w:rPr>
          <w:spacing w:val="-13"/>
          <w:w w:val="105"/>
          <w:sz w:val="23"/>
        </w:rPr>
        <w:t xml:space="preserve"> </w:t>
      </w:r>
      <w:r>
        <w:rPr>
          <w:w w:val="105"/>
          <w:sz w:val="23"/>
        </w:rPr>
        <w:t>of</w:t>
      </w:r>
      <w:r>
        <w:rPr>
          <w:spacing w:val="-17"/>
          <w:w w:val="105"/>
          <w:sz w:val="23"/>
        </w:rPr>
        <w:t xml:space="preserve"> </w:t>
      </w:r>
      <w:r>
        <w:rPr>
          <w:w w:val="105"/>
          <w:sz w:val="23"/>
        </w:rPr>
        <w:t>various</w:t>
      </w:r>
      <w:r>
        <w:rPr>
          <w:spacing w:val="-14"/>
          <w:w w:val="105"/>
          <w:sz w:val="23"/>
        </w:rPr>
        <w:t xml:space="preserve"> </w:t>
      </w:r>
      <w:r>
        <w:rPr>
          <w:w w:val="105"/>
          <w:sz w:val="23"/>
        </w:rPr>
        <w:t>types</w:t>
      </w:r>
      <w:r>
        <w:rPr>
          <w:spacing w:val="-14"/>
          <w:w w:val="105"/>
          <w:sz w:val="23"/>
        </w:rPr>
        <w:t xml:space="preserve"> </w:t>
      </w:r>
      <w:r>
        <w:rPr>
          <w:w w:val="105"/>
          <w:sz w:val="23"/>
        </w:rPr>
        <w:t>of</w:t>
      </w:r>
      <w:r>
        <w:rPr>
          <w:spacing w:val="-17"/>
          <w:w w:val="105"/>
          <w:sz w:val="23"/>
        </w:rPr>
        <w:t xml:space="preserve"> </w:t>
      </w:r>
      <w:r>
        <w:rPr>
          <w:w w:val="105"/>
          <w:sz w:val="23"/>
        </w:rPr>
        <w:t>electronic</w:t>
      </w:r>
      <w:r>
        <w:rPr>
          <w:spacing w:val="-20"/>
          <w:w w:val="105"/>
          <w:sz w:val="23"/>
        </w:rPr>
        <w:t xml:space="preserve"> </w:t>
      </w:r>
      <w:r>
        <w:rPr>
          <w:w w:val="105"/>
          <w:sz w:val="23"/>
        </w:rPr>
        <w:t>components/devices.</w:t>
      </w:r>
    </w:p>
    <w:p w:rsidR="00B141CF" w:rsidRDefault="009F45E6">
      <w:pPr>
        <w:pStyle w:val="ListParagraph"/>
        <w:numPr>
          <w:ilvl w:val="0"/>
          <w:numId w:val="49"/>
        </w:numPr>
        <w:tabs>
          <w:tab w:val="left" w:pos="1872"/>
          <w:tab w:val="left" w:pos="1873"/>
        </w:tabs>
        <w:spacing w:before="17"/>
        <w:ind w:hanging="722"/>
        <w:rPr>
          <w:sz w:val="23"/>
        </w:rPr>
      </w:pPr>
      <w:r>
        <w:rPr>
          <w:w w:val="105"/>
          <w:sz w:val="23"/>
        </w:rPr>
        <w:t>Identify the function of each</w:t>
      </w:r>
      <w:r>
        <w:rPr>
          <w:spacing w:val="-12"/>
          <w:w w:val="105"/>
          <w:sz w:val="23"/>
        </w:rPr>
        <w:t xml:space="preserve"> </w:t>
      </w:r>
      <w:r w:rsidR="00115BE9">
        <w:rPr>
          <w:w w:val="105"/>
          <w:sz w:val="23"/>
        </w:rPr>
        <w:t>electronic components</w:t>
      </w:r>
      <w:r>
        <w:rPr>
          <w:w w:val="105"/>
          <w:sz w:val="23"/>
        </w:rPr>
        <w:t>/devices.</w:t>
      </w:r>
    </w:p>
    <w:p w:rsidR="00B141CF" w:rsidRDefault="009F45E6">
      <w:pPr>
        <w:pStyle w:val="ListParagraph"/>
        <w:numPr>
          <w:ilvl w:val="0"/>
          <w:numId w:val="49"/>
        </w:numPr>
        <w:tabs>
          <w:tab w:val="left" w:pos="1872"/>
          <w:tab w:val="left" w:pos="1873"/>
        </w:tabs>
        <w:ind w:hanging="722"/>
        <w:rPr>
          <w:sz w:val="23"/>
        </w:rPr>
      </w:pPr>
      <w:r>
        <w:rPr>
          <w:w w:val="105"/>
          <w:sz w:val="23"/>
        </w:rPr>
        <w:t xml:space="preserve">Identify the pin </w:t>
      </w:r>
      <w:r>
        <w:rPr>
          <w:spacing w:val="-3"/>
          <w:w w:val="105"/>
          <w:sz w:val="23"/>
        </w:rPr>
        <w:t xml:space="preserve">configurations </w:t>
      </w:r>
      <w:r>
        <w:rPr>
          <w:w w:val="105"/>
          <w:sz w:val="23"/>
        </w:rPr>
        <w:t>of various</w:t>
      </w:r>
      <w:r>
        <w:rPr>
          <w:spacing w:val="-28"/>
          <w:w w:val="105"/>
          <w:sz w:val="23"/>
        </w:rPr>
        <w:t xml:space="preserve"> </w:t>
      </w:r>
      <w:r w:rsidR="00115BE9">
        <w:rPr>
          <w:w w:val="105"/>
          <w:sz w:val="23"/>
        </w:rPr>
        <w:t>electronics components</w:t>
      </w:r>
      <w:r>
        <w:rPr>
          <w:w w:val="105"/>
          <w:sz w:val="23"/>
        </w:rPr>
        <w:t>/devices.</w:t>
      </w:r>
    </w:p>
    <w:p w:rsidR="00B141CF" w:rsidRDefault="009F45E6">
      <w:pPr>
        <w:pStyle w:val="ListParagraph"/>
        <w:numPr>
          <w:ilvl w:val="0"/>
          <w:numId w:val="49"/>
        </w:numPr>
        <w:tabs>
          <w:tab w:val="left" w:pos="1872"/>
          <w:tab w:val="left" w:pos="1873"/>
        </w:tabs>
        <w:spacing w:before="16"/>
        <w:ind w:hanging="722"/>
        <w:rPr>
          <w:sz w:val="23"/>
        </w:rPr>
      </w:pPr>
      <w:r>
        <w:rPr>
          <w:w w:val="105"/>
          <w:sz w:val="23"/>
        </w:rPr>
        <w:t xml:space="preserve">Identify </w:t>
      </w:r>
      <w:r>
        <w:rPr>
          <w:spacing w:val="-3"/>
          <w:w w:val="105"/>
          <w:sz w:val="23"/>
        </w:rPr>
        <w:t xml:space="preserve">specification </w:t>
      </w:r>
      <w:r>
        <w:rPr>
          <w:w w:val="105"/>
          <w:sz w:val="23"/>
        </w:rPr>
        <w:t xml:space="preserve">of </w:t>
      </w:r>
      <w:r>
        <w:rPr>
          <w:spacing w:val="-3"/>
          <w:w w:val="105"/>
          <w:sz w:val="23"/>
        </w:rPr>
        <w:t>electronic</w:t>
      </w:r>
      <w:r>
        <w:rPr>
          <w:spacing w:val="-28"/>
          <w:w w:val="105"/>
          <w:sz w:val="23"/>
        </w:rPr>
        <w:t xml:space="preserve"> </w:t>
      </w:r>
      <w:r>
        <w:rPr>
          <w:spacing w:val="-3"/>
          <w:w w:val="105"/>
          <w:sz w:val="23"/>
        </w:rPr>
        <w:t>components/devices.</w:t>
      </w:r>
    </w:p>
    <w:p w:rsidR="00B141CF" w:rsidRDefault="009F45E6">
      <w:pPr>
        <w:pStyle w:val="ListParagraph"/>
        <w:numPr>
          <w:ilvl w:val="0"/>
          <w:numId w:val="49"/>
        </w:numPr>
        <w:tabs>
          <w:tab w:val="left" w:pos="1872"/>
          <w:tab w:val="left" w:pos="1873"/>
        </w:tabs>
        <w:spacing w:before="10"/>
        <w:ind w:hanging="722"/>
        <w:rPr>
          <w:sz w:val="23"/>
        </w:rPr>
      </w:pPr>
      <w:r>
        <w:rPr>
          <w:w w:val="105"/>
          <w:sz w:val="23"/>
        </w:rPr>
        <w:t>Identify the use of</w:t>
      </w:r>
      <w:r>
        <w:rPr>
          <w:spacing w:val="-7"/>
          <w:w w:val="105"/>
          <w:sz w:val="23"/>
        </w:rPr>
        <w:t xml:space="preserve"> </w:t>
      </w:r>
      <w:r w:rsidR="00115BE9">
        <w:rPr>
          <w:w w:val="105"/>
          <w:sz w:val="23"/>
        </w:rPr>
        <w:t>electronic components</w:t>
      </w:r>
      <w:r>
        <w:rPr>
          <w:w w:val="105"/>
          <w:sz w:val="23"/>
        </w:rPr>
        <w:t>.</w:t>
      </w:r>
    </w:p>
    <w:p w:rsidR="00B141CF" w:rsidRDefault="00B141CF">
      <w:pPr>
        <w:pStyle w:val="BodyText"/>
        <w:spacing w:before="2"/>
        <w:ind w:left="0" w:firstLine="0"/>
        <w:rPr>
          <w:sz w:val="25"/>
        </w:rPr>
      </w:pPr>
    </w:p>
    <w:p w:rsidR="00B141CF" w:rsidRDefault="009F45E6">
      <w:pPr>
        <w:pStyle w:val="Heading1"/>
        <w:ind w:left="431" w:firstLine="0"/>
      </w:pPr>
      <w:r>
        <w:rPr>
          <w:w w:val="105"/>
        </w:rPr>
        <w:t>COURSE CONTENTS.</w:t>
      </w:r>
    </w:p>
    <w:p w:rsidR="00B141CF" w:rsidRDefault="009F45E6">
      <w:pPr>
        <w:pStyle w:val="ListParagraph"/>
        <w:numPr>
          <w:ilvl w:val="0"/>
          <w:numId w:val="50"/>
        </w:numPr>
        <w:tabs>
          <w:tab w:val="left" w:pos="1151"/>
          <w:tab w:val="left" w:pos="1152"/>
          <w:tab w:val="left" w:pos="9105"/>
        </w:tabs>
        <w:spacing w:before="10"/>
        <w:rPr>
          <w:b/>
          <w:sz w:val="23"/>
        </w:rPr>
      </w:pPr>
      <w:r>
        <w:rPr>
          <w:b/>
          <w:w w:val="105"/>
          <w:sz w:val="23"/>
        </w:rPr>
        <w:t>VACUMM</w:t>
      </w:r>
      <w:r>
        <w:rPr>
          <w:b/>
          <w:spacing w:val="-18"/>
          <w:w w:val="105"/>
          <w:sz w:val="23"/>
        </w:rPr>
        <w:t xml:space="preserve"> </w:t>
      </w:r>
      <w:r>
        <w:rPr>
          <w:b/>
          <w:w w:val="105"/>
          <w:sz w:val="23"/>
        </w:rPr>
        <w:t>TUBE.</w:t>
      </w:r>
      <w:r>
        <w:rPr>
          <w:b/>
          <w:w w:val="105"/>
          <w:sz w:val="23"/>
        </w:rPr>
        <w:tab/>
        <w:t>(04</w:t>
      </w:r>
      <w:r>
        <w:rPr>
          <w:b/>
          <w:spacing w:val="-9"/>
          <w:w w:val="105"/>
          <w:sz w:val="23"/>
        </w:rPr>
        <w:t xml:space="preserve"> </w:t>
      </w:r>
      <w:r>
        <w:rPr>
          <w:b/>
          <w:w w:val="105"/>
          <w:sz w:val="23"/>
        </w:rPr>
        <w:t>Hours)</w:t>
      </w:r>
    </w:p>
    <w:p w:rsidR="00B141CF" w:rsidRDefault="009F45E6">
      <w:pPr>
        <w:pStyle w:val="ListParagraph"/>
        <w:numPr>
          <w:ilvl w:val="1"/>
          <w:numId w:val="50"/>
        </w:numPr>
        <w:tabs>
          <w:tab w:val="left" w:pos="1872"/>
          <w:tab w:val="left" w:pos="1873"/>
        </w:tabs>
        <w:ind w:hanging="722"/>
        <w:rPr>
          <w:sz w:val="23"/>
        </w:rPr>
      </w:pPr>
      <w:r>
        <w:rPr>
          <w:w w:val="105"/>
          <w:sz w:val="23"/>
        </w:rPr>
        <w:t>Introduction of various types of Electron</w:t>
      </w:r>
      <w:r>
        <w:rPr>
          <w:spacing w:val="-42"/>
          <w:w w:val="105"/>
          <w:sz w:val="23"/>
        </w:rPr>
        <w:t xml:space="preserve"> </w:t>
      </w:r>
      <w:r>
        <w:rPr>
          <w:spacing w:val="-3"/>
          <w:w w:val="105"/>
          <w:sz w:val="23"/>
        </w:rPr>
        <w:t>emission</w:t>
      </w:r>
    </w:p>
    <w:p w:rsidR="00B141CF" w:rsidRDefault="009F45E6">
      <w:pPr>
        <w:pStyle w:val="ListParagraph"/>
        <w:numPr>
          <w:ilvl w:val="1"/>
          <w:numId w:val="50"/>
        </w:numPr>
        <w:tabs>
          <w:tab w:val="left" w:pos="1872"/>
          <w:tab w:val="left" w:pos="1873"/>
        </w:tabs>
        <w:spacing w:before="17"/>
        <w:ind w:hanging="722"/>
        <w:rPr>
          <w:sz w:val="23"/>
        </w:rPr>
      </w:pPr>
      <w:r>
        <w:rPr>
          <w:w w:val="105"/>
          <w:sz w:val="23"/>
        </w:rPr>
        <w:t xml:space="preserve">Diode, </w:t>
      </w:r>
      <w:r>
        <w:rPr>
          <w:spacing w:val="-3"/>
          <w:w w:val="105"/>
          <w:sz w:val="23"/>
        </w:rPr>
        <w:t>Construction, operation and</w:t>
      </w:r>
      <w:r>
        <w:rPr>
          <w:spacing w:val="-10"/>
          <w:w w:val="105"/>
          <w:sz w:val="23"/>
        </w:rPr>
        <w:t xml:space="preserve"> </w:t>
      </w:r>
      <w:r>
        <w:rPr>
          <w:spacing w:val="-3"/>
          <w:w w:val="105"/>
          <w:sz w:val="23"/>
        </w:rPr>
        <w:t>applications.</w:t>
      </w:r>
    </w:p>
    <w:p w:rsidR="00B141CF" w:rsidRDefault="009F45E6">
      <w:pPr>
        <w:pStyle w:val="ListParagraph"/>
        <w:numPr>
          <w:ilvl w:val="1"/>
          <w:numId w:val="50"/>
        </w:numPr>
        <w:tabs>
          <w:tab w:val="left" w:pos="1872"/>
          <w:tab w:val="left" w:pos="1873"/>
        </w:tabs>
        <w:ind w:hanging="722"/>
        <w:rPr>
          <w:sz w:val="23"/>
        </w:rPr>
      </w:pPr>
      <w:r>
        <w:rPr>
          <w:w w:val="105"/>
          <w:sz w:val="23"/>
        </w:rPr>
        <w:t xml:space="preserve">Triode, </w:t>
      </w:r>
      <w:r>
        <w:rPr>
          <w:spacing w:val="-3"/>
          <w:w w:val="105"/>
          <w:sz w:val="23"/>
        </w:rPr>
        <w:t>Construction, operation and</w:t>
      </w:r>
      <w:r>
        <w:rPr>
          <w:spacing w:val="-21"/>
          <w:w w:val="105"/>
          <w:sz w:val="23"/>
        </w:rPr>
        <w:t xml:space="preserve"> </w:t>
      </w:r>
      <w:r>
        <w:rPr>
          <w:w w:val="105"/>
          <w:sz w:val="23"/>
        </w:rPr>
        <w:t>applications.</w:t>
      </w:r>
    </w:p>
    <w:p w:rsidR="00B141CF" w:rsidRDefault="009F45E6">
      <w:pPr>
        <w:pStyle w:val="ListParagraph"/>
        <w:numPr>
          <w:ilvl w:val="1"/>
          <w:numId w:val="50"/>
        </w:numPr>
        <w:tabs>
          <w:tab w:val="left" w:pos="1872"/>
          <w:tab w:val="left" w:pos="1873"/>
        </w:tabs>
        <w:ind w:hanging="722"/>
        <w:rPr>
          <w:sz w:val="23"/>
        </w:rPr>
      </w:pPr>
      <w:r>
        <w:rPr>
          <w:spacing w:val="-3"/>
          <w:w w:val="105"/>
          <w:sz w:val="23"/>
        </w:rPr>
        <w:t xml:space="preserve">Function </w:t>
      </w:r>
      <w:r>
        <w:rPr>
          <w:w w:val="105"/>
          <w:sz w:val="23"/>
        </w:rPr>
        <w:t>of multigrid in electron tubes. (tetrode</w:t>
      </w:r>
      <w:r>
        <w:rPr>
          <w:spacing w:val="-11"/>
          <w:w w:val="105"/>
          <w:sz w:val="23"/>
        </w:rPr>
        <w:t xml:space="preserve"> </w:t>
      </w:r>
      <w:r>
        <w:rPr>
          <w:w w:val="105"/>
          <w:sz w:val="23"/>
        </w:rPr>
        <w:t>and</w:t>
      </w:r>
      <w:r w:rsidR="007B6B1F">
        <w:rPr>
          <w:w w:val="105"/>
          <w:sz w:val="23"/>
        </w:rPr>
        <w:t xml:space="preserve"> </w:t>
      </w:r>
      <w:r>
        <w:rPr>
          <w:w w:val="105"/>
          <w:sz w:val="23"/>
        </w:rPr>
        <w:t>pentode)</w:t>
      </w:r>
    </w:p>
    <w:p w:rsidR="00B141CF" w:rsidRDefault="00B141CF">
      <w:pPr>
        <w:pStyle w:val="BodyText"/>
        <w:spacing w:before="3"/>
        <w:ind w:left="0" w:firstLine="0"/>
        <w:rPr>
          <w:sz w:val="25"/>
        </w:rPr>
      </w:pPr>
    </w:p>
    <w:p w:rsidR="00B141CF" w:rsidRDefault="009F45E6">
      <w:pPr>
        <w:pStyle w:val="Heading1"/>
        <w:numPr>
          <w:ilvl w:val="0"/>
          <w:numId w:val="50"/>
        </w:numPr>
        <w:tabs>
          <w:tab w:val="left" w:pos="1151"/>
          <w:tab w:val="left" w:pos="1152"/>
          <w:tab w:val="left" w:pos="9069"/>
        </w:tabs>
      </w:pPr>
      <w:r>
        <w:rPr>
          <w:w w:val="105"/>
        </w:rPr>
        <w:t>DIODES</w:t>
      </w:r>
      <w:r>
        <w:rPr>
          <w:spacing w:val="-24"/>
          <w:w w:val="105"/>
        </w:rPr>
        <w:t xml:space="preserve"> </w:t>
      </w:r>
      <w:r>
        <w:rPr>
          <w:w w:val="105"/>
        </w:rPr>
        <w:t>AND</w:t>
      </w:r>
      <w:r>
        <w:rPr>
          <w:spacing w:val="-22"/>
          <w:w w:val="105"/>
        </w:rPr>
        <w:t xml:space="preserve"> </w:t>
      </w:r>
      <w:r>
        <w:rPr>
          <w:w w:val="105"/>
        </w:rPr>
        <w:t>APPLICATIONS.</w:t>
      </w:r>
      <w:r>
        <w:rPr>
          <w:w w:val="105"/>
        </w:rPr>
        <w:tab/>
        <w:t>(10</w:t>
      </w:r>
      <w:r>
        <w:rPr>
          <w:spacing w:val="4"/>
          <w:w w:val="105"/>
        </w:rPr>
        <w:t xml:space="preserve"> </w:t>
      </w:r>
      <w:r>
        <w:rPr>
          <w:w w:val="105"/>
        </w:rPr>
        <w:t>Hours)</w:t>
      </w:r>
    </w:p>
    <w:p w:rsidR="00B141CF" w:rsidRDefault="009F45E6">
      <w:pPr>
        <w:pStyle w:val="ListParagraph"/>
        <w:numPr>
          <w:ilvl w:val="1"/>
          <w:numId w:val="50"/>
        </w:numPr>
        <w:tabs>
          <w:tab w:val="left" w:pos="1929"/>
          <w:tab w:val="left" w:pos="1930"/>
        </w:tabs>
        <w:ind w:left="1930" w:hanging="779"/>
        <w:rPr>
          <w:sz w:val="23"/>
        </w:rPr>
      </w:pPr>
      <w:r>
        <w:rPr>
          <w:w w:val="105"/>
          <w:sz w:val="23"/>
        </w:rPr>
        <w:t>Semi-Conductors.</w:t>
      </w:r>
    </w:p>
    <w:p w:rsidR="00B141CF" w:rsidRDefault="007B6B1F">
      <w:pPr>
        <w:pStyle w:val="ListParagraph"/>
        <w:numPr>
          <w:ilvl w:val="2"/>
          <w:numId w:val="50"/>
        </w:numPr>
        <w:tabs>
          <w:tab w:val="left" w:pos="2592"/>
          <w:tab w:val="left" w:pos="2593"/>
        </w:tabs>
        <w:spacing w:before="16"/>
        <w:rPr>
          <w:sz w:val="23"/>
        </w:rPr>
      </w:pPr>
      <w:r>
        <w:rPr>
          <w:w w:val="105"/>
          <w:sz w:val="23"/>
        </w:rPr>
        <w:t>Semi-Conductor</w:t>
      </w:r>
      <w:r w:rsidR="009F45E6">
        <w:rPr>
          <w:spacing w:val="-21"/>
          <w:w w:val="105"/>
          <w:sz w:val="23"/>
        </w:rPr>
        <w:t xml:space="preserve"> </w:t>
      </w:r>
      <w:r w:rsidR="009F45E6">
        <w:rPr>
          <w:w w:val="105"/>
          <w:sz w:val="23"/>
        </w:rPr>
        <w:t>doping</w:t>
      </w:r>
    </w:p>
    <w:p w:rsidR="00B141CF" w:rsidRDefault="009F45E6">
      <w:pPr>
        <w:pStyle w:val="ListParagraph"/>
        <w:numPr>
          <w:ilvl w:val="2"/>
          <w:numId w:val="50"/>
        </w:numPr>
        <w:tabs>
          <w:tab w:val="left" w:pos="2592"/>
          <w:tab w:val="left" w:pos="2593"/>
        </w:tabs>
        <w:spacing w:before="10"/>
        <w:rPr>
          <w:sz w:val="23"/>
        </w:rPr>
      </w:pPr>
      <w:r>
        <w:rPr>
          <w:spacing w:val="-3"/>
          <w:w w:val="105"/>
          <w:sz w:val="23"/>
        </w:rPr>
        <w:t xml:space="preserve">Intrinsic </w:t>
      </w:r>
      <w:r>
        <w:rPr>
          <w:w w:val="105"/>
          <w:sz w:val="23"/>
        </w:rPr>
        <w:t xml:space="preserve">&amp; </w:t>
      </w:r>
      <w:r>
        <w:rPr>
          <w:spacing w:val="-3"/>
          <w:w w:val="105"/>
          <w:sz w:val="23"/>
        </w:rPr>
        <w:t>extrinsic</w:t>
      </w:r>
      <w:r>
        <w:rPr>
          <w:spacing w:val="-15"/>
          <w:w w:val="105"/>
          <w:sz w:val="23"/>
        </w:rPr>
        <w:t xml:space="preserve"> </w:t>
      </w:r>
      <w:r>
        <w:rPr>
          <w:w w:val="105"/>
          <w:sz w:val="23"/>
        </w:rPr>
        <w:t>semi-conductor</w:t>
      </w:r>
    </w:p>
    <w:p w:rsidR="00B141CF" w:rsidRDefault="009F45E6">
      <w:pPr>
        <w:pStyle w:val="ListParagraph"/>
        <w:numPr>
          <w:ilvl w:val="1"/>
          <w:numId w:val="50"/>
        </w:numPr>
        <w:tabs>
          <w:tab w:val="left" w:pos="1872"/>
          <w:tab w:val="left" w:pos="1873"/>
        </w:tabs>
        <w:ind w:hanging="722"/>
        <w:rPr>
          <w:sz w:val="23"/>
        </w:rPr>
      </w:pPr>
      <w:r>
        <w:rPr>
          <w:w w:val="105"/>
          <w:sz w:val="23"/>
        </w:rPr>
        <w:t>Biasing the PN</w:t>
      </w:r>
      <w:r>
        <w:rPr>
          <w:spacing w:val="-23"/>
          <w:w w:val="105"/>
          <w:sz w:val="23"/>
        </w:rPr>
        <w:t xml:space="preserve"> </w:t>
      </w:r>
      <w:r>
        <w:rPr>
          <w:w w:val="105"/>
          <w:sz w:val="23"/>
        </w:rPr>
        <w:t>junction.</w:t>
      </w:r>
    </w:p>
    <w:p w:rsidR="00B141CF" w:rsidRDefault="009F45E6">
      <w:pPr>
        <w:pStyle w:val="ListParagraph"/>
        <w:numPr>
          <w:ilvl w:val="2"/>
          <w:numId w:val="50"/>
        </w:numPr>
        <w:tabs>
          <w:tab w:val="left" w:pos="2592"/>
          <w:tab w:val="left" w:pos="2593"/>
        </w:tabs>
        <w:spacing w:before="16"/>
        <w:rPr>
          <w:sz w:val="23"/>
        </w:rPr>
      </w:pPr>
      <w:r>
        <w:rPr>
          <w:w w:val="105"/>
          <w:sz w:val="23"/>
        </w:rPr>
        <w:t>Depletion region, Junction barrier</w:t>
      </w:r>
      <w:r>
        <w:rPr>
          <w:spacing w:val="-29"/>
          <w:w w:val="105"/>
          <w:sz w:val="23"/>
        </w:rPr>
        <w:t xml:space="preserve"> </w:t>
      </w:r>
      <w:r>
        <w:rPr>
          <w:w w:val="105"/>
          <w:sz w:val="23"/>
        </w:rPr>
        <w:t>potential</w:t>
      </w:r>
    </w:p>
    <w:p w:rsidR="00B141CF" w:rsidRDefault="009F45E6">
      <w:pPr>
        <w:pStyle w:val="ListParagraph"/>
        <w:numPr>
          <w:ilvl w:val="2"/>
          <w:numId w:val="50"/>
        </w:numPr>
        <w:tabs>
          <w:tab w:val="left" w:pos="2592"/>
          <w:tab w:val="left" w:pos="2593"/>
        </w:tabs>
        <w:rPr>
          <w:sz w:val="23"/>
        </w:rPr>
      </w:pPr>
      <w:r>
        <w:rPr>
          <w:w w:val="105"/>
          <w:sz w:val="23"/>
        </w:rPr>
        <w:t>Forward and reverse</w:t>
      </w:r>
      <w:r>
        <w:rPr>
          <w:spacing w:val="-22"/>
          <w:w w:val="105"/>
          <w:sz w:val="23"/>
        </w:rPr>
        <w:t xml:space="preserve"> </w:t>
      </w:r>
      <w:r>
        <w:rPr>
          <w:w w:val="105"/>
          <w:sz w:val="23"/>
        </w:rPr>
        <w:t>bias.</w:t>
      </w:r>
    </w:p>
    <w:p w:rsidR="00B141CF" w:rsidRDefault="009F45E6">
      <w:pPr>
        <w:pStyle w:val="ListParagraph"/>
        <w:numPr>
          <w:ilvl w:val="1"/>
          <w:numId w:val="50"/>
        </w:numPr>
        <w:tabs>
          <w:tab w:val="left" w:pos="1872"/>
          <w:tab w:val="left" w:pos="1873"/>
        </w:tabs>
        <w:spacing w:before="10"/>
        <w:ind w:hanging="722"/>
        <w:rPr>
          <w:sz w:val="23"/>
        </w:rPr>
      </w:pPr>
      <w:r>
        <w:rPr>
          <w:w w:val="105"/>
          <w:sz w:val="23"/>
        </w:rPr>
        <w:t>Rectifier</w:t>
      </w:r>
      <w:r>
        <w:rPr>
          <w:spacing w:val="-11"/>
          <w:w w:val="105"/>
          <w:sz w:val="23"/>
        </w:rPr>
        <w:t xml:space="preserve"> </w:t>
      </w:r>
      <w:r>
        <w:rPr>
          <w:w w:val="105"/>
          <w:sz w:val="23"/>
        </w:rPr>
        <w:t>Diode.</w:t>
      </w:r>
    </w:p>
    <w:p w:rsidR="00B141CF" w:rsidRDefault="009F45E6">
      <w:pPr>
        <w:pStyle w:val="ListParagraph"/>
        <w:numPr>
          <w:ilvl w:val="2"/>
          <w:numId w:val="50"/>
        </w:numPr>
        <w:tabs>
          <w:tab w:val="left" w:pos="2592"/>
          <w:tab w:val="left" w:pos="2593"/>
        </w:tabs>
        <w:spacing w:before="16"/>
        <w:rPr>
          <w:sz w:val="23"/>
        </w:rPr>
      </w:pPr>
      <w:r>
        <w:rPr>
          <w:w w:val="105"/>
          <w:sz w:val="23"/>
        </w:rPr>
        <w:t>Half wave and full wave (Bridge)</w:t>
      </w:r>
      <w:r>
        <w:rPr>
          <w:spacing w:val="-46"/>
          <w:w w:val="105"/>
          <w:sz w:val="23"/>
        </w:rPr>
        <w:t xml:space="preserve"> </w:t>
      </w:r>
      <w:r>
        <w:rPr>
          <w:spacing w:val="-3"/>
          <w:w w:val="105"/>
          <w:sz w:val="23"/>
        </w:rPr>
        <w:t>rectifier.</w:t>
      </w:r>
    </w:p>
    <w:p w:rsidR="00B141CF" w:rsidRDefault="009F45E6">
      <w:pPr>
        <w:pStyle w:val="ListParagraph"/>
        <w:numPr>
          <w:ilvl w:val="2"/>
          <w:numId w:val="50"/>
        </w:numPr>
        <w:tabs>
          <w:tab w:val="left" w:pos="2592"/>
          <w:tab w:val="left" w:pos="2593"/>
        </w:tabs>
        <w:rPr>
          <w:sz w:val="23"/>
        </w:rPr>
      </w:pPr>
      <w:r>
        <w:rPr>
          <w:w w:val="105"/>
          <w:sz w:val="23"/>
        </w:rPr>
        <w:t>Ripple factor, surge</w:t>
      </w:r>
      <w:r>
        <w:rPr>
          <w:spacing w:val="-21"/>
          <w:w w:val="105"/>
          <w:sz w:val="23"/>
        </w:rPr>
        <w:t xml:space="preserve"> </w:t>
      </w:r>
      <w:r>
        <w:rPr>
          <w:w w:val="105"/>
          <w:sz w:val="23"/>
        </w:rPr>
        <w:t>current.</w:t>
      </w:r>
    </w:p>
    <w:p w:rsidR="00B141CF" w:rsidRDefault="009F45E6">
      <w:pPr>
        <w:pStyle w:val="ListParagraph"/>
        <w:numPr>
          <w:ilvl w:val="2"/>
          <w:numId w:val="50"/>
        </w:numPr>
        <w:tabs>
          <w:tab w:val="left" w:pos="2592"/>
          <w:tab w:val="left" w:pos="2593"/>
        </w:tabs>
        <w:spacing w:before="10"/>
        <w:rPr>
          <w:sz w:val="23"/>
        </w:rPr>
      </w:pPr>
      <w:r>
        <w:rPr>
          <w:w w:val="105"/>
          <w:sz w:val="23"/>
        </w:rPr>
        <w:t xml:space="preserve">Rectifier filter: L, PI </w:t>
      </w:r>
      <w:r>
        <w:rPr>
          <w:spacing w:val="-3"/>
          <w:w w:val="105"/>
          <w:sz w:val="23"/>
        </w:rPr>
        <w:t xml:space="preserve">and </w:t>
      </w:r>
      <w:r>
        <w:rPr>
          <w:w w:val="105"/>
          <w:sz w:val="23"/>
        </w:rPr>
        <w:t>T</w:t>
      </w:r>
      <w:r>
        <w:rPr>
          <w:spacing w:val="-43"/>
          <w:w w:val="105"/>
          <w:sz w:val="23"/>
        </w:rPr>
        <w:t xml:space="preserve"> </w:t>
      </w:r>
      <w:r>
        <w:rPr>
          <w:w w:val="105"/>
          <w:sz w:val="23"/>
        </w:rPr>
        <w:t>filters.</w:t>
      </w:r>
    </w:p>
    <w:p w:rsidR="00B141CF" w:rsidRDefault="009F45E6">
      <w:pPr>
        <w:pStyle w:val="ListParagraph"/>
        <w:numPr>
          <w:ilvl w:val="1"/>
          <w:numId w:val="50"/>
        </w:numPr>
        <w:tabs>
          <w:tab w:val="left" w:pos="1872"/>
          <w:tab w:val="left" w:pos="1873"/>
        </w:tabs>
        <w:spacing w:before="16"/>
        <w:ind w:hanging="722"/>
        <w:rPr>
          <w:sz w:val="23"/>
        </w:rPr>
      </w:pPr>
      <w:r>
        <w:rPr>
          <w:w w:val="105"/>
          <w:sz w:val="23"/>
        </w:rPr>
        <w:t>Diode</w:t>
      </w:r>
      <w:r>
        <w:rPr>
          <w:spacing w:val="-8"/>
          <w:w w:val="105"/>
          <w:sz w:val="23"/>
        </w:rPr>
        <w:t xml:space="preserve"> </w:t>
      </w:r>
      <w:r>
        <w:rPr>
          <w:w w:val="105"/>
          <w:sz w:val="23"/>
        </w:rPr>
        <w:t>Multiplier.</w:t>
      </w:r>
    </w:p>
    <w:p w:rsidR="00B141CF" w:rsidRDefault="009F45E6">
      <w:pPr>
        <w:pStyle w:val="ListParagraph"/>
        <w:numPr>
          <w:ilvl w:val="2"/>
          <w:numId w:val="50"/>
        </w:numPr>
        <w:tabs>
          <w:tab w:val="left" w:pos="2592"/>
          <w:tab w:val="left" w:pos="2593"/>
        </w:tabs>
        <w:rPr>
          <w:sz w:val="23"/>
        </w:rPr>
      </w:pPr>
      <w:r>
        <w:rPr>
          <w:w w:val="105"/>
          <w:sz w:val="23"/>
        </w:rPr>
        <w:t>Voltage multiplier circuits (Doubler, Tripler,</w:t>
      </w:r>
      <w:r>
        <w:rPr>
          <w:spacing w:val="-50"/>
          <w:w w:val="105"/>
          <w:sz w:val="23"/>
        </w:rPr>
        <w:t xml:space="preserve"> </w:t>
      </w:r>
      <w:r>
        <w:rPr>
          <w:w w:val="105"/>
          <w:sz w:val="23"/>
        </w:rPr>
        <w:t>Quadrupler)</w:t>
      </w:r>
    </w:p>
    <w:p w:rsidR="00B141CF" w:rsidRDefault="009F45E6">
      <w:pPr>
        <w:pStyle w:val="ListParagraph"/>
        <w:numPr>
          <w:ilvl w:val="1"/>
          <w:numId w:val="50"/>
        </w:numPr>
        <w:tabs>
          <w:tab w:val="left" w:pos="1872"/>
          <w:tab w:val="left" w:pos="1873"/>
        </w:tabs>
        <w:spacing w:before="17"/>
        <w:ind w:hanging="722"/>
        <w:rPr>
          <w:sz w:val="23"/>
        </w:rPr>
      </w:pPr>
      <w:r>
        <w:rPr>
          <w:w w:val="105"/>
          <w:sz w:val="23"/>
        </w:rPr>
        <w:t>Diode Data</w:t>
      </w:r>
      <w:r>
        <w:rPr>
          <w:spacing w:val="-9"/>
          <w:w w:val="105"/>
          <w:sz w:val="23"/>
        </w:rPr>
        <w:t xml:space="preserve"> </w:t>
      </w:r>
      <w:r>
        <w:rPr>
          <w:w w:val="105"/>
          <w:sz w:val="23"/>
        </w:rPr>
        <w:t>Sheet</w:t>
      </w:r>
    </w:p>
    <w:p w:rsidR="00B141CF" w:rsidRDefault="009F45E6">
      <w:pPr>
        <w:pStyle w:val="ListParagraph"/>
        <w:numPr>
          <w:ilvl w:val="1"/>
          <w:numId w:val="50"/>
        </w:numPr>
        <w:tabs>
          <w:tab w:val="left" w:pos="1872"/>
          <w:tab w:val="left" w:pos="1873"/>
        </w:tabs>
        <w:ind w:hanging="722"/>
        <w:rPr>
          <w:sz w:val="23"/>
        </w:rPr>
      </w:pPr>
      <w:r>
        <w:rPr>
          <w:w w:val="105"/>
          <w:sz w:val="23"/>
        </w:rPr>
        <w:t>Diode as a</w:t>
      </w:r>
      <w:r>
        <w:rPr>
          <w:spacing w:val="-19"/>
          <w:w w:val="105"/>
          <w:sz w:val="23"/>
        </w:rPr>
        <w:t xml:space="preserve"> </w:t>
      </w:r>
      <w:r>
        <w:rPr>
          <w:w w:val="105"/>
          <w:sz w:val="23"/>
        </w:rPr>
        <w:t>switch.</w:t>
      </w:r>
    </w:p>
    <w:p w:rsidR="00B141CF" w:rsidRDefault="009F45E6">
      <w:pPr>
        <w:pStyle w:val="ListParagraph"/>
        <w:numPr>
          <w:ilvl w:val="1"/>
          <w:numId w:val="50"/>
        </w:numPr>
        <w:tabs>
          <w:tab w:val="left" w:pos="1872"/>
          <w:tab w:val="left" w:pos="1873"/>
        </w:tabs>
        <w:spacing w:before="10"/>
        <w:ind w:hanging="722"/>
        <w:rPr>
          <w:sz w:val="23"/>
        </w:rPr>
      </w:pPr>
      <w:r>
        <w:rPr>
          <w:w w:val="105"/>
          <w:sz w:val="23"/>
        </w:rPr>
        <w:t>Diode</w:t>
      </w:r>
      <w:r>
        <w:rPr>
          <w:spacing w:val="-8"/>
          <w:w w:val="105"/>
          <w:sz w:val="23"/>
        </w:rPr>
        <w:t xml:space="preserve"> </w:t>
      </w:r>
      <w:r>
        <w:rPr>
          <w:w w:val="105"/>
          <w:sz w:val="23"/>
        </w:rPr>
        <w:t>Clipper</w:t>
      </w:r>
    </w:p>
    <w:p w:rsidR="00B141CF" w:rsidRDefault="009F45E6">
      <w:pPr>
        <w:pStyle w:val="ListParagraph"/>
        <w:numPr>
          <w:ilvl w:val="1"/>
          <w:numId w:val="50"/>
        </w:numPr>
        <w:tabs>
          <w:tab w:val="left" w:pos="1872"/>
          <w:tab w:val="left" w:pos="1873"/>
        </w:tabs>
        <w:spacing w:before="16"/>
        <w:ind w:hanging="722"/>
        <w:rPr>
          <w:sz w:val="23"/>
        </w:rPr>
      </w:pPr>
      <w:r>
        <w:rPr>
          <w:w w:val="105"/>
          <w:sz w:val="23"/>
        </w:rPr>
        <w:t>Diode</w:t>
      </w:r>
      <w:r>
        <w:rPr>
          <w:spacing w:val="-8"/>
          <w:w w:val="105"/>
          <w:sz w:val="23"/>
        </w:rPr>
        <w:t xml:space="preserve"> </w:t>
      </w:r>
      <w:r>
        <w:rPr>
          <w:w w:val="105"/>
          <w:sz w:val="23"/>
        </w:rPr>
        <w:t>Clamper</w:t>
      </w:r>
    </w:p>
    <w:p w:rsidR="00B141CF" w:rsidRDefault="00B141CF">
      <w:pPr>
        <w:pStyle w:val="BodyText"/>
        <w:spacing w:before="6"/>
        <w:ind w:left="0" w:firstLine="0"/>
        <w:rPr>
          <w:sz w:val="24"/>
        </w:rPr>
      </w:pPr>
    </w:p>
    <w:p w:rsidR="00B141CF" w:rsidRDefault="009F45E6">
      <w:pPr>
        <w:pStyle w:val="Heading1"/>
        <w:numPr>
          <w:ilvl w:val="0"/>
          <w:numId w:val="50"/>
        </w:numPr>
        <w:tabs>
          <w:tab w:val="left" w:pos="1151"/>
          <w:tab w:val="left" w:pos="1152"/>
          <w:tab w:val="left" w:pos="9090"/>
        </w:tabs>
        <w:spacing w:before="1"/>
      </w:pPr>
      <w:r>
        <w:rPr>
          <w:w w:val="105"/>
        </w:rPr>
        <w:t>BIPOLAR</w:t>
      </w:r>
      <w:r>
        <w:rPr>
          <w:spacing w:val="-27"/>
          <w:w w:val="105"/>
        </w:rPr>
        <w:t xml:space="preserve"> </w:t>
      </w:r>
      <w:r>
        <w:rPr>
          <w:w w:val="105"/>
        </w:rPr>
        <w:t>JUNCTION</w:t>
      </w:r>
      <w:r>
        <w:rPr>
          <w:spacing w:val="-21"/>
          <w:w w:val="105"/>
        </w:rPr>
        <w:t xml:space="preserve"> </w:t>
      </w:r>
      <w:r>
        <w:rPr>
          <w:w w:val="105"/>
        </w:rPr>
        <w:t>TRANSISTORS</w:t>
      </w:r>
      <w:r>
        <w:rPr>
          <w:w w:val="105"/>
        </w:rPr>
        <w:tab/>
      </w:r>
      <w:r>
        <w:rPr>
          <w:spacing w:val="-4"/>
          <w:w w:val="105"/>
        </w:rPr>
        <w:t>(12</w:t>
      </w:r>
      <w:r>
        <w:rPr>
          <w:spacing w:val="44"/>
          <w:w w:val="105"/>
        </w:rPr>
        <w:t xml:space="preserve"> </w:t>
      </w:r>
      <w:r>
        <w:rPr>
          <w:w w:val="105"/>
        </w:rPr>
        <w:t>Hours)</w:t>
      </w:r>
    </w:p>
    <w:p w:rsidR="00B141CF" w:rsidRDefault="009F45E6">
      <w:pPr>
        <w:pStyle w:val="ListParagraph"/>
        <w:numPr>
          <w:ilvl w:val="1"/>
          <w:numId w:val="50"/>
        </w:numPr>
        <w:tabs>
          <w:tab w:val="left" w:pos="1872"/>
          <w:tab w:val="left" w:pos="1873"/>
        </w:tabs>
        <w:ind w:hanging="722"/>
        <w:rPr>
          <w:sz w:val="23"/>
        </w:rPr>
      </w:pPr>
      <w:r>
        <w:rPr>
          <w:w w:val="105"/>
          <w:sz w:val="23"/>
        </w:rPr>
        <w:t xml:space="preserve">Transistor types </w:t>
      </w:r>
      <w:r>
        <w:rPr>
          <w:spacing w:val="-3"/>
          <w:w w:val="105"/>
          <w:sz w:val="23"/>
        </w:rPr>
        <w:t xml:space="preserve">and </w:t>
      </w:r>
      <w:r>
        <w:rPr>
          <w:w w:val="105"/>
          <w:sz w:val="23"/>
        </w:rPr>
        <w:t>BJT</w:t>
      </w:r>
      <w:r>
        <w:rPr>
          <w:spacing w:val="-14"/>
          <w:w w:val="105"/>
          <w:sz w:val="23"/>
        </w:rPr>
        <w:t xml:space="preserve"> </w:t>
      </w:r>
      <w:r>
        <w:rPr>
          <w:spacing w:val="-3"/>
          <w:w w:val="105"/>
          <w:sz w:val="23"/>
        </w:rPr>
        <w:t>construction</w:t>
      </w:r>
    </w:p>
    <w:p w:rsidR="00B141CF" w:rsidRDefault="009F45E6">
      <w:pPr>
        <w:pStyle w:val="ListParagraph"/>
        <w:numPr>
          <w:ilvl w:val="1"/>
          <w:numId w:val="50"/>
        </w:numPr>
        <w:tabs>
          <w:tab w:val="left" w:pos="1872"/>
          <w:tab w:val="left" w:pos="1873"/>
        </w:tabs>
        <w:spacing w:before="16"/>
        <w:ind w:hanging="722"/>
        <w:rPr>
          <w:sz w:val="23"/>
        </w:rPr>
      </w:pPr>
      <w:r>
        <w:rPr>
          <w:w w:val="105"/>
          <w:sz w:val="23"/>
        </w:rPr>
        <w:t>Basic</w:t>
      </w:r>
      <w:r>
        <w:rPr>
          <w:spacing w:val="-4"/>
          <w:w w:val="105"/>
          <w:sz w:val="23"/>
        </w:rPr>
        <w:t xml:space="preserve"> </w:t>
      </w:r>
      <w:r>
        <w:rPr>
          <w:spacing w:val="-3"/>
          <w:w w:val="105"/>
          <w:sz w:val="23"/>
        </w:rPr>
        <w:t>Transistor</w:t>
      </w:r>
      <w:r>
        <w:rPr>
          <w:spacing w:val="-14"/>
          <w:w w:val="105"/>
          <w:sz w:val="23"/>
        </w:rPr>
        <w:t xml:space="preserve"> </w:t>
      </w:r>
      <w:r>
        <w:rPr>
          <w:w w:val="105"/>
          <w:sz w:val="23"/>
        </w:rPr>
        <w:t>operation,</w:t>
      </w:r>
      <w:r>
        <w:rPr>
          <w:spacing w:val="-4"/>
          <w:w w:val="105"/>
          <w:sz w:val="23"/>
        </w:rPr>
        <w:t xml:space="preserve"> </w:t>
      </w:r>
      <w:r>
        <w:rPr>
          <w:w w:val="105"/>
          <w:sz w:val="23"/>
        </w:rPr>
        <w:t>Forward,</w:t>
      </w:r>
      <w:r>
        <w:rPr>
          <w:spacing w:val="-7"/>
          <w:w w:val="105"/>
          <w:sz w:val="23"/>
        </w:rPr>
        <w:t xml:space="preserve"> </w:t>
      </w:r>
      <w:r>
        <w:rPr>
          <w:w w:val="105"/>
          <w:sz w:val="23"/>
        </w:rPr>
        <w:t>Reverse</w:t>
      </w:r>
      <w:r>
        <w:rPr>
          <w:spacing w:val="-1"/>
          <w:w w:val="105"/>
          <w:sz w:val="23"/>
        </w:rPr>
        <w:t xml:space="preserve"> </w:t>
      </w:r>
      <w:r>
        <w:rPr>
          <w:spacing w:val="-3"/>
          <w:w w:val="105"/>
          <w:sz w:val="23"/>
        </w:rPr>
        <w:t>Bias.</w:t>
      </w:r>
      <w:r>
        <w:rPr>
          <w:spacing w:val="-8"/>
          <w:w w:val="105"/>
          <w:sz w:val="23"/>
        </w:rPr>
        <w:t xml:space="preserve"> </w:t>
      </w:r>
      <w:r>
        <w:rPr>
          <w:spacing w:val="-3"/>
          <w:w w:val="105"/>
          <w:sz w:val="23"/>
        </w:rPr>
        <w:t>Transistor</w:t>
      </w:r>
      <w:r>
        <w:rPr>
          <w:spacing w:val="-18"/>
          <w:w w:val="105"/>
          <w:sz w:val="23"/>
        </w:rPr>
        <w:t xml:space="preserve"> </w:t>
      </w:r>
      <w:r>
        <w:rPr>
          <w:w w:val="105"/>
          <w:sz w:val="23"/>
        </w:rPr>
        <w:t>current.</w:t>
      </w:r>
    </w:p>
    <w:p w:rsidR="00B141CF" w:rsidRDefault="009F45E6">
      <w:pPr>
        <w:pStyle w:val="ListParagraph"/>
        <w:numPr>
          <w:ilvl w:val="1"/>
          <w:numId w:val="50"/>
        </w:numPr>
        <w:tabs>
          <w:tab w:val="left" w:pos="1872"/>
          <w:tab w:val="left" w:pos="1873"/>
        </w:tabs>
        <w:spacing w:before="10"/>
        <w:ind w:hanging="722"/>
        <w:rPr>
          <w:sz w:val="23"/>
        </w:rPr>
      </w:pPr>
      <w:r>
        <w:rPr>
          <w:w w:val="105"/>
          <w:sz w:val="23"/>
        </w:rPr>
        <w:t xml:space="preserve">Transistor </w:t>
      </w:r>
      <w:r>
        <w:rPr>
          <w:spacing w:val="-3"/>
          <w:w w:val="105"/>
          <w:sz w:val="23"/>
        </w:rPr>
        <w:t xml:space="preserve">Parameters </w:t>
      </w:r>
      <w:r>
        <w:rPr>
          <w:w w:val="105"/>
          <w:sz w:val="23"/>
        </w:rPr>
        <w:t>and</w:t>
      </w:r>
      <w:r>
        <w:rPr>
          <w:spacing w:val="-15"/>
          <w:w w:val="105"/>
          <w:sz w:val="23"/>
        </w:rPr>
        <w:t xml:space="preserve"> </w:t>
      </w:r>
      <w:r>
        <w:rPr>
          <w:spacing w:val="-3"/>
          <w:w w:val="105"/>
          <w:sz w:val="23"/>
        </w:rPr>
        <w:t>Ratings</w:t>
      </w:r>
    </w:p>
    <w:p w:rsidR="00B141CF" w:rsidRDefault="009F45E6">
      <w:pPr>
        <w:pStyle w:val="ListParagraph"/>
        <w:numPr>
          <w:ilvl w:val="1"/>
          <w:numId w:val="50"/>
        </w:numPr>
        <w:tabs>
          <w:tab w:val="left" w:pos="1872"/>
          <w:tab w:val="left" w:pos="1873"/>
        </w:tabs>
        <w:spacing w:before="16"/>
        <w:ind w:hanging="722"/>
        <w:rPr>
          <w:sz w:val="23"/>
        </w:rPr>
      </w:pPr>
      <w:r>
        <w:rPr>
          <w:w w:val="105"/>
          <w:sz w:val="23"/>
        </w:rPr>
        <w:t>Transistor as a voltage</w:t>
      </w:r>
      <w:r>
        <w:rPr>
          <w:spacing w:val="-21"/>
          <w:w w:val="105"/>
          <w:sz w:val="23"/>
        </w:rPr>
        <w:t xml:space="preserve"> </w:t>
      </w:r>
      <w:r>
        <w:rPr>
          <w:w w:val="105"/>
          <w:sz w:val="23"/>
        </w:rPr>
        <w:t>amplifier.</w:t>
      </w:r>
    </w:p>
    <w:p w:rsidR="00B141CF" w:rsidRDefault="00B141CF">
      <w:pPr>
        <w:rPr>
          <w:sz w:val="23"/>
        </w:rPr>
        <w:sectPr w:rsidR="00B141CF">
          <w:type w:val="continuous"/>
          <w:pgSz w:w="12240" w:h="16340"/>
          <w:pgMar w:top="1140" w:right="640" w:bottom="280" w:left="1240" w:header="720" w:footer="720" w:gutter="0"/>
          <w:cols w:space="720"/>
        </w:sectPr>
      </w:pPr>
    </w:p>
    <w:p w:rsidR="00B141CF" w:rsidRDefault="009F45E6">
      <w:pPr>
        <w:pStyle w:val="ListParagraph"/>
        <w:numPr>
          <w:ilvl w:val="1"/>
          <w:numId w:val="50"/>
        </w:numPr>
        <w:tabs>
          <w:tab w:val="left" w:pos="1872"/>
          <w:tab w:val="left" w:pos="1873"/>
        </w:tabs>
        <w:spacing w:before="69"/>
        <w:ind w:hanging="722"/>
        <w:rPr>
          <w:sz w:val="23"/>
        </w:rPr>
      </w:pPr>
      <w:r>
        <w:rPr>
          <w:w w:val="105"/>
          <w:sz w:val="23"/>
        </w:rPr>
        <w:lastRenderedPageBreak/>
        <w:t xml:space="preserve">Transistor amplifier </w:t>
      </w:r>
      <w:r>
        <w:rPr>
          <w:spacing w:val="-3"/>
          <w:w w:val="105"/>
          <w:sz w:val="23"/>
        </w:rPr>
        <w:t>configuration, comparison and</w:t>
      </w:r>
      <w:r>
        <w:rPr>
          <w:spacing w:val="-23"/>
          <w:w w:val="105"/>
          <w:sz w:val="23"/>
        </w:rPr>
        <w:t xml:space="preserve"> </w:t>
      </w:r>
      <w:r>
        <w:rPr>
          <w:w w:val="105"/>
          <w:sz w:val="23"/>
        </w:rPr>
        <w:t>uses.</w:t>
      </w:r>
    </w:p>
    <w:p w:rsidR="00B141CF" w:rsidRDefault="009F45E6">
      <w:pPr>
        <w:pStyle w:val="ListParagraph"/>
        <w:numPr>
          <w:ilvl w:val="1"/>
          <w:numId w:val="50"/>
        </w:numPr>
        <w:tabs>
          <w:tab w:val="left" w:pos="1872"/>
          <w:tab w:val="left" w:pos="1873"/>
        </w:tabs>
        <w:ind w:hanging="722"/>
        <w:rPr>
          <w:sz w:val="23"/>
        </w:rPr>
      </w:pPr>
      <w:r>
        <w:rPr>
          <w:w w:val="105"/>
          <w:sz w:val="23"/>
        </w:rPr>
        <w:t>Transistor, modes of</w:t>
      </w:r>
      <w:r>
        <w:rPr>
          <w:spacing w:val="-25"/>
          <w:w w:val="105"/>
          <w:sz w:val="23"/>
        </w:rPr>
        <w:t xml:space="preserve"> </w:t>
      </w:r>
      <w:r>
        <w:rPr>
          <w:w w:val="105"/>
          <w:sz w:val="23"/>
        </w:rPr>
        <w:t>operation.</w:t>
      </w:r>
    </w:p>
    <w:p w:rsidR="00B141CF" w:rsidRDefault="009F45E6">
      <w:pPr>
        <w:pStyle w:val="ListParagraph"/>
        <w:numPr>
          <w:ilvl w:val="1"/>
          <w:numId w:val="50"/>
        </w:numPr>
        <w:tabs>
          <w:tab w:val="left" w:pos="1872"/>
          <w:tab w:val="left" w:pos="1873"/>
        </w:tabs>
        <w:spacing w:before="17"/>
        <w:ind w:hanging="722"/>
        <w:rPr>
          <w:sz w:val="23"/>
        </w:rPr>
      </w:pPr>
      <w:r>
        <w:rPr>
          <w:w w:val="105"/>
          <w:sz w:val="23"/>
        </w:rPr>
        <w:t>Transistor as a</w:t>
      </w:r>
      <w:r>
        <w:rPr>
          <w:spacing w:val="-20"/>
          <w:w w:val="105"/>
          <w:sz w:val="23"/>
        </w:rPr>
        <w:t xml:space="preserve"> </w:t>
      </w:r>
      <w:r>
        <w:rPr>
          <w:w w:val="105"/>
          <w:sz w:val="23"/>
        </w:rPr>
        <w:t>switch.</w:t>
      </w:r>
    </w:p>
    <w:p w:rsidR="00B141CF" w:rsidRDefault="009F45E6">
      <w:pPr>
        <w:pStyle w:val="ListParagraph"/>
        <w:numPr>
          <w:ilvl w:val="1"/>
          <w:numId w:val="50"/>
        </w:numPr>
        <w:tabs>
          <w:tab w:val="left" w:pos="1872"/>
          <w:tab w:val="left" w:pos="1873"/>
        </w:tabs>
        <w:spacing w:before="17"/>
        <w:ind w:hanging="722"/>
        <w:rPr>
          <w:sz w:val="23"/>
        </w:rPr>
      </w:pPr>
      <w:r>
        <w:rPr>
          <w:w w:val="105"/>
          <w:sz w:val="23"/>
        </w:rPr>
        <w:t>Transistor</w:t>
      </w:r>
      <w:r>
        <w:rPr>
          <w:spacing w:val="-10"/>
          <w:w w:val="105"/>
          <w:sz w:val="23"/>
        </w:rPr>
        <w:t xml:space="preserve"> </w:t>
      </w:r>
      <w:r>
        <w:rPr>
          <w:w w:val="105"/>
          <w:sz w:val="23"/>
        </w:rPr>
        <w:t>Clipper</w:t>
      </w:r>
    </w:p>
    <w:p w:rsidR="00B141CF" w:rsidRDefault="00B141CF">
      <w:pPr>
        <w:pStyle w:val="BodyText"/>
        <w:spacing w:before="6"/>
        <w:ind w:left="0" w:firstLine="0"/>
        <w:rPr>
          <w:sz w:val="24"/>
        </w:rPr>
      </w:pPr>
    </w:p>
    <w:p w:rsidR="00B141CF" w:rsidRDefault="009F45E6">
      <w:pPr>
        <w:pStyle w:val="Heading1"/>
        <w:numPr>
          <w:ilvl w:val="0"/>
          <w:numId w:val="50"/>
        </w:numPr>
        <w:tabs>
          <w:tab w:val="left" w:pos="1151"/>
          <w:tab w:val="left" w:pos="1152"/>
          <w:tab w:val="left" w:pos="9126"/>
        </w:tabs>
      </w:pPr>
      <w:r>
        <w:rPr>
          <w:w w:val="105"/>
        </w:rPr>
        <w:t>FIELD</w:t>
      </w:r>
      <w:r>
        <w:rPr>
          <w:spacing w:val="-22"/>
          <w:w w:val="105"/>
        </w:rPr>
        <w:t xml:space="preserve"> </w:t>
      </w:r>
      <w:r>
        <w:rPr>
          <w:spacing w:val="-2"/>
          <w:w w:val="105"/>
        </w:rPr>
        <w:t>EFFECT</w:t>
      </w:r>
      <w:r>
        <w:rPr>
          <w:spacing w:val="-23"/>
          <w:w w:val="105"/>
        </w:rPr>
        <w:t xml:space="preserve"> </w:t>
      </w:r>
      <w:r>
        <w:rPr>
          <w:w w:val="105"/>
        </w:rPr>
        <w:t>TRANSISTOR</w:t>
      </w:r>
      <w:r>
        <w:rPr>
          <w:w w:val="105"/>
        </w:rPr>
        <w:tab/>
        <w:t>(09</w:t>
      </w:r>
      <w:r>
        <w:rPr>
          <w:spacing w:val="-10"/>
          <w:w w:val="105"/>
        </w:rPr>
        <w:t xml:space="preserve"> </w:t>
      </w:r>
      <w:r>
        <w:rPr>
          <w:w w:val="105"/>
        </w:rPr>
        <w:t>Hours)</w:t>
      </w:r>
    </w:p>
    <w:p w:rsidR="00B141CF" w:rsidRDefault="009F45E6">
      <w:pPr>
        <w:pStyle w:val="ListParagraph"/>
        <w:numPr>
          <w:ilvl w:val="1"/>
          <w:numId w:val="50"/>
        </w:numPr>
        <w:tabs>
          <w:tab w:val="left" w:pos="1872"/>
          <w:tab w:val="left" w:pos="1873"/>
        </w:tabs>
        <w:spacing w:before="10"/>
        <w:ind w:hanging="722"/>
        <w:rPr>
          <w:sz w:val="23"/>
        </w:rPr>
      </w:pPr>
      <w:r>
        <w:rPr>
          <w:spacing w:val="-3"/>
          <w:w w:val="105"/>
          <w:sz w:val="23"/>
        </w:rPr>
        <w:t xml:space="preserve">Field </w:t>
      </w:r>
      <w:r>
        <w:rPr>
          <w:w w:val="105"/>
          <w:sz w:val="23"/>
        </w:rPr>
        <w:t>Effect Transistor and its</w:t>
      </w:r>
      <w:r>
        <w:rPr>
          <w:spacing w:val="-22"/>
          <w:w w:val="105"/>
          <w:sz w:val="23"/>
        </w:rPr>
        <w:t xml:space="preserve"> </w:t>
      </w:r>
      <w:r>
        <w:rPr>
          <w:w w:val="105"/>
          <w:sz w:val="23"/>
        </w:rPr>
        <w:t>Biasing:</w:t>
      </w:r>
    </w:p>
    <w:p w:rsidR="00B141CF" w:rsidRDefault="009F45E6">
      <w:pPr>
        <w:pStyle w:val="ListParagraph"/>
        <w:numPr>
          <w:ilvl w:val="2"/>
          <w:numId w:val="50"/>
        </w:numPr>
        <w:tabs>
          <w:tab w:val="left" w:pos="2592"/>
          <w:tab w:val="left" w:pos="2593"/>
        </w:tabs>
        <w:spacing w:before="16"/>
        <w:rPr>
          <w:sz w:val="23"/>
        </w:rPr>
      </w:pPr>
      <w:r>
        <w:rPr>
          <w:w w:val="105"/>
          <w:sz w:val="23"/>
        </w:rPr>
        <w:t xml:space="preserve">Junction Field </w:t>
      </w:r>
      <w:r>
        <w:rPr>
          <w:spacing w:val="-3"/>
          <w:w w:val="105"/>
          <w:sz w:val="23"/>
        </w:rPr>
        <w:t>Effect Transistor</w:t>
      </w:r>
      <w:r>
        <w:rPr>
          <w:spacing w:val="-20"/>
          <w:w w:val="105"/>
          <w:sz w:val="23"/>
        </w:rPr>
        <w:t xml:space="preserve"> </w:t>
      </w:r>
      <w:r>
        <w:rPr>
          <w:w w:val="105"/>
          <w:sz w:val="23"/>
        </w:rPr>
        <w:t>(JFET).</w:t>
      </w:r>
    </w:p>
    <w:p w:rsidR="00B141CF" w:rsidRDefault="009F45E6">
      <w:pPr>
        <w:pStyle w:val="ListParagraph"/>
        <w:numPr>
          <w:ilvl w:val="2"/>
          <w:numId w:val="50"/>
        </w:numPr>
        <w:tabs>
          <w:tab w:val="left" w:pos="2592"/>
          <w:tab w:val="left" w:pos="2593"/>
        </w:tabs>
        <w:rPr>
          <w:sz w:val="23"/>
        </w:rPr>
      </w:pPr>
      <w:r>
        <w:rPr>
          <w:w w:val="105"/>
          <w:sz w:val="23"/>
        </w:rPr>
        <w:t xml:space="preserve">JFET </w:t>
      </w:r>
      <w:r>
        <w:rPr>
          <w:spacing w:val="-3"/>
          <w:w w:val="105"/>
          <w:sz w:val="23"/>
        </w:rPr>
        <w:t>Characteristics and</w:t>
      </w:r>
      <w:r>
        <w:rPr>
          <w:spacing w:val="-10"/>
          <w:w w:val="105"/>
          <w:sz w:val="23"/>
        </w:rPr>
        <w:t xml:space="preserve"> </w:t>
      </w:r>
      <w:r>
        <w:rPr>
          <w:w w:val="105"/>
          <w:sz w:val="23"/>
        </w:rPr>
        <w:t>parameter.</w:t>
      </w:r>
    </w:p>
    <w:p w:rsidR="00B141CF" w:rsidRDefault="009F45E6">
      <w:pPr>
        <w:pStyle w:val="ListParagraph"/>
        <w:numPr>
          <w:ilvl w:val="2"/>
          <w:numId w:val="50"/>
        </w:numPr>
        <w:tabs>
          <w:tab w:val="left" w:pos="2592"/>
          <w:tab w:val="left" w:pos="2593"/>
        </w:tabs>
        <w:spacing w:before="17"/>
        <w:rPr>
          <w:sz w:val="23"/>
        </w:rPr>
      </w:pPr>
      <w:r>
        <w:rPr>
          <w:w w:val="105"/>
          <w:sz w:val="23"/>
        </w:rPr>
        <w:t>JFET</w:t>
      </w:r>
      <w:r>
        <w:rPr>
          <w:spacing w:val="-5"/>
          <w:w w:val="105"/>
          <w:sz w:val="23"/>
        </w:rPr>
        <w:t xml:space="preserve"> </w:t>
      </w:r>
      <w:r>
        <w:rPr>
          <w:w w:val="105"/>
          <w:sz w:val="23"/>
        </w:rPr>
        <w:t>Biasing.</w:t>
      </w:r>
    </w:p>
    <w:p w:rsidR="00B141CF" w:rsidRDefault="009F45E6">
      <w:pPr>
        <w:pStyle w:val="ListParagraph"/>
        <w:numPr>
          <w:ilvl w:val="2"/>
          <w:numId w:val="50"/>
        </w:numPr>
        <w:tabs>
          <w:tab w:val="left" w:pos="2592"/>
          <w:tab w:val="left" w:pos="2593"/>
        </w:tabs>
        <w:spacing w:line="249" w:lineRule="auto"/>
        <w:ind w:left="1872" w:right="2926" w:firstLine="0"/>
        <w:rPr>
          <w:sz w:val="23"/>
        </w:rPr>
      </w:pPr>
      <w:r>
        <w:rPr>
          <w:w w:val="105"/>
          <w:sz w:val="23"/>
        </w:rPr>
        <w:t>Metal</w:t>
      </w:r>
      <w:r>
        <w:rPr>
          <w:spacing w:val="-27"/>
          <w:w w:val="105"/>
          <w:sz w:val="23"/>
        </w:rPr>
        <w:t xml:space="preserve"> </w:t>
      </w:r>
      <w:r>
        <w:rPr>
          <w:w w:val="105"/>
          <w:sz w:val="23"/>
        </w:rPr>
        <w:t>oxide</w:t>
      </w:r>
      <w:r>
        <w:rPr>
          <w:spacing w:val="-18"/>
          <w:w w:val="105"/>
          <w:sz w:val="23"/>
        </w:rPr>
        <w:t xml:space="preserve"> </w:t>
      </w:r>
      <w:r>
        <w:rPr>
          <w:spacing w:val="-3"/>
          <w:w w:val="105"/>
          <w:sz w:val="23"/>
        </w:rPr>
        <w:t>Semiconductor</w:t>
      </w:r>
      <w:r>
        <w:rPr>
          <w:spacing w:val="-21"/>
          <w:w w:val="105"/>
          <w:sz w:val="23"/>
        </w:rPr>
        <w:t xml:space="preserve"> </w:t>
      </w:r>
      <w:r>
        <w:rPr>
          <w:w w:val="105"/>
          <w:sz w:val="23"/>
        </w:rPr>
        <w:t>FET</w:t>
      </w:r>
      <w:r>
        <w:rPr>
          <w:spacing w:val="-21"/>
          <w:w w:val="105"/>
          <w:sz w:val="23"/>
        </w:rPr>
        <w:t xml:space="preserve"> </w:t>
      </w:r>
      <w:r>
        <w:rPr>
          <w:w w:val="105"/>
          <w:sz w:val="23"/>
        </w:rPr>
        <w:t>(MOSFET)</w:t>
      </w:r>
      <w:r>
        <w:rPr>
          <w:spacing w:val="-26"/>
          <w:w w:val="105"/>
          <w:sz w:val="23"/>
        </w:rPr>
        <w:t xml:space="preserve"> </w:t>
      </w:r>
      <w:r>
        <w:rPr>
          <w:w w:val="105"/>
          <w:sz w:val="23"/>
        </w:rPr>
        <w:t>types. 4</w:t>
      </w:r>
      <w:r>
        <w:rPr>
          <w:spacing w:val="-9"/>
          <w:w w:val="105"/>
          <w:sz w:val="23"/>
        </w:rPr>
        <w:t xml:space="preserve"> </w:t>
      </w:r>
      <w:r>
        <w:rPr>
          <w:w w:val="105"/>
          <w:sz w:val="23"/>
        </w:rPr>
        <w:t>1.5</w:t>
      </w:r>
      <w:r>
        <w:rPr>
          <w:w w:val="105"/>
          <w:sz w:val="23"/>
        </w:rPr>
        <w:tab/>
        <w:t>MOSFET</w:t>
      </w:r>
      <w:r>
        <w:rPr>
          <w:spacing w:val="-5"/>
          <w:w w:val="105"/>
          <w:sz w:val="23"/>
        </w:rPr>
        <w:t xml:space="preserve"> </w:t>
      </w:r>
      <w:r>
        <w:rPr>
          <w:w w:val="105"/>
          <w:sz w:val="23"/>
        </w:rPr>
        <w:t>Biasing.</w:t>
      </w:r>
    </w:p>
    <w:p w:rsidR="00B141CF" w:rsidRDefault="009F45E6">
      <w:pPr>
        <w:pStyle w:val="ListParagraph"/>
        <w:numPr>
          <w:ilvl w:val="1"/>
          <w:numId w:val="50"/>
        </w:numPr>
        <w:tabs>
          <w:tab w:val="left" w:pos="1872"/>
          <w:tab w:val="left" w:pos="1873"/>
        </w:tabs>
        <w:spacing w:before="5"/>
        <w:ind w:hanging="722"/>
        <w:rPr>
          <w:sz w:val="23"/>
        </w:rPr>
      </w:pPr>
      <w:r>
        <w:rPr>
          <w:w w:val="105"/>
          <w:sz w:val="23"/>
        </w:rPr>
        <w:t>Introduction</w:t>
      </w:r>
      <w:r>
        <w:rPr>
          <w:spacing w:val="-26"/>
          <w:w w:val="105"/>
          <w:sz w:val="23"/>
        </w:rPr>
        <w:t xml:space="preserve"> </w:t>
      </w:r>
      <w:r>
        <w:rPr>
          <w:w w:val="105"/>
          <w:sz w:val="23"/>
        </w:rPr>
        <w:t>of</w:t>
      </w:r>
      <w:r>
        <w:rPr>
          <w:spacing w:val="-23"/>
          <w:w w:val="105"/>
          <w:sz w:val="23"/>
        </w:rPr>
        <w:t xml:space="preserve"> </w:t>
      </w:r>
      <w:r>
        <w:rPr>
          <w:w w:val="105"/>
          <w:sz w:val="23"/>
        </w:rPr>
        <w:t>Chopper</w:t>
      </w:r>
      <w:r>
        <w:rPr>
          <w:spacing w:val="-27"/>
          <w:w w:val="105"/>
          <w:sz w:val="23"/>
        </w:rPr>
        <w:t xml:space="preserve"> </w:t>
      </w:r>
      <w:r>
        <w:rPr>
          <w:spacing w:val="-3"/>
          <w:w w:val="105"/>
          <w:sz w:val="23"/>
        </w:rPr>
        <w:t>Amplifier</w:t>
      </w:r>
    </w:p>
    <w:p w:rsidR="00B141CF" w:rsidRDefault="009F45E6">
      <w:pPr>
        <w:pStyle w:val="ListParagraph"/>
        <w:numPr>
          <w:ilvl w:val="2"/>
          <w:numId w:val="50"/>
        </w:numPr>
        <w:tabs>
          <w:tab w:val="left" w:pos="2592"/>
          <w:tab w:val="left" w:pos="2593"/>
        </w:tabs>
        <w:rPr>
          <w:sz w:val="23"/>
        </w:rPr>
      </w:pPr>
      <w:r>
        <w:rPr>
          <w:sz w:val="23"/>
        </w:rPr>
        <w:t>Transistor</w:t>
      </w:r>
      <w:r>
        <w:rPr>
          <w:spacing w:val="31"/>
          <w:sz w:val="23"/>
        </w:rPr>
        <w:t xml:space="preserve"> </w:t>
      </w:r>
      <w:r>
        <w:rPr>
          <w:sz w:val="23"/>
        </w:rPr>
        <w:t>Chopper</w:t>
      </w:r>
    </w:p>
    <w:p w:rsidR="00B141CF" w:rsidRDefault="009F45E6">
      <w:pPr>
        <w:pStyle w:val="ListParagraph"/>
        <w:numPr>
          <w:ilvl w:val="2"/>
          <w:numId w:val="50"/>
        </w:numPr>
        <w:tabs>
          <w:tab w:val="left" w:pos="2592"/>
          <w:tab w:val="left" w:pos="2593"/>
        </w:tabs>
        <w:rPr>
          <w:sz w:val="23"/>
        </w:rPr>
      </w:pPr>
      <w:r>
        <w:rPr>
          <w:w w:val="105"/>
          <w:sz w:val="23"/>
        </w:rPr>
        <w:t>FET</w:t>
      </w:r>
      <w:r>
        <w:rPr>
          <w:spacing w:val="-13"/>
          <w:w w:val="105"/>
          <w:sz w:val="23"/>
        </w:rPr>
        <w:t xml:space="preserve"> </w:t>
      </w:r>
      <w:r>
        <w:rPr>
          <w:w w:val="105"/>
          <w:sz w:val="23"/>
        </w:rPr>
        <w:t>Chopper.</w:t>
      </w:r>
    </w:p>
    <w:p w:rsidR="00B141CF" w:rsidRDefault="00B141CF">
      <w:pPr>
        <w:pStyle w:val="BodyText"/>
        <w:spacing w:before="3"/>
        <w:ind w:left="0" w:firstLine="0"/>
        <w:rPr>
          <w:sz w:val="25"/>
        </w:rPr>
      </w:pPr>
    </w:p>
    <w:p w:rsidR="00B141CF" w:rsidRDefault="009F45E6">
      <w:pPr>
        <w:pStyle w:val="Heading1"/>
        <w:numPr>
          <w:ilvl w:val="0"/>
          <w:numId w:val="50"/>
        </w:numPr>
        <w:tabs>
          <w:tab w:val="left" w:pos="1151"/>
          <w:tab w:val="left" w:pos="1152"/>
          <w:tab w:val="left" w:pos="9054"/>
        </w:tabs>
      </w:pPr>
      <w:r>
        <w:rPr>
          <w:w w:val="105"/>
        </w:rPr>
        <w:t>SPECIAL</w:t>
      </w:r>
      <w:r>
        <w:rPr>
          <w:spacing w:val="-20"/>
          <w:w w:val="105"/>
        </w:rPr>
        <w:t xml:space="preserve"> </w:t>
      </w:r>
      <w:r>
        <w:rPr>
          <w:w w:val="105"/>
        </w:rPr>
        <w:t>DIODES.</w:t>
      </w:r>
      <w:r>
        <w:rPr>
          <w:w w:val="105"/>
        </w:rPr>
        <w:tab/>
        <w:t>(15</w:t>
      </w:r>
      <w:r>
        <w:rPr>
          <w:spacing w:val="44"/>
          <w:w w:val="105"/>
        </w:rPr>
        <w:t xml:space="preserve"> </w:t>
      </w:r>
      <w:r>
        <w:rPr>
          <w:spacing w:val="2"/>
          <w:w w:val="105"/>
        </w:rPr>
        <w:t>Hours)</w:t>
      </w:r>
    </w:p>
    <w:p w:rsidR="00B141CF" w:rsidRDefault="009F45E6">
      <w:pPr>
        <w:pStyle w:val="ListParagraph"/>
        <w:numPr>
          <w:ilvl w:val="1"/>
          <w:numId w:val="50"/>
        </w:numPr>
        <w:tabs>
          <w:tab w:val="left" w:pos="1872"/>
          <w:tab w:val="left" w:pos="1873"/>
        </w:tabs>
        <w:ind w:hanging="722"/>
        <w:rPr>
          <w:sz w:val="23"/>
        </w:rPr>
      </w:pPr>
      <w:r>
        <w:rPr>
          <w:w w:val="105"/>
          <w:sz w:val="23"/>
        </w:rPr>
        <w:t>Zener</w:t>
      </w:r>
      <w:r>
        <w:rPr>
          <w:spacing w:val="-10"/>
          <w:w w:val="105"/>
          <w:sz w:val="23"/>
        </w:rPr>
        <w:t xml:space="preserve"> </w:t>
      </w:r>
      <w:r>
        <w:rPr>
          <w:spacing w:val="-3"/>
          <w:w w:val="105"/>
          <w:sz w:val="23"/>
        </w:rPr>
        <w:t>Diodes.</w:t>
      </w:r>
    </w:p>
    <w:p w:rsidR="00B141CF" w:rsidRDefault="009F45E6">
      <w:pPr>
        <w:pStyle w:val="ListParagraph"/>
        <w:numPr>
          <w:ilvl w:val="2"/>
          <w:numId w:val="50"/>
        </w:numPr>
        <w:tabs>
          <w:tab w:val="left" w:pos="2592"/>
          <w:tab w:val="left" w:pos="2593"/>
        </w:tabs>
        <w:spacing w:before="16"/>
        <w:rPr>
          <w:sz w:val="23"/>
        </w:rPr>
      </w:pPr>
      <w:r>
        <w:rPr>
          <w:w w:val="105"/>
          <w:sz w:val="23"/>
        </w:rPr>
        <w:t>Zener</w:t>
      </w:r>
      <w:r>
        <w:rPr>
          <w:spacing w:val="-14"/>
          <w:w w:val="105"/>
          <w:sz w:val="23"/>
        </w:rPr>
        <w:t xml:space="preserve"> </w:t>
      </w:r>
      <w:r>
        <w:rPr>
          <w:w w:val="105"/>
          <w:sz w:val="23"/>
        </w:rPr>
        <w:t>Diode</w:t>
      </w:r>
      <w:r>
        <w:rPr>
          <w:spacing w:val="-3"/>
          <w:w w:val="105"/>
          <w:sz w:val="23"/>
        </w:rPr>
        <w:t xml:space="preserve"> </w:t>
      </w:r>
      <w:r>
        <w:rPr>
          <w:w w:val="105"/>
          <w:sz w:val="23"/>
        </w:rPr>
        <w:t>as</w:t>
      </w:r>
      <w:r>
        <w:rPr>
          <w:spacing w:val="-6"/>
          <w:w w:val="105"/>
          <w:sz w:val="23"/>
        </w:rPr>
        <w:t xml:space="preserve"> </w:t>
      </w:r>
      <w:r>
        <w:rPr>
          <w:w w:val="105"/>
          <w:sz w:val="23"/>
        </w:rPr>
        <w:t>voltage</w:t>
      </w:r>
      <w:r>
        <w:rPr>
          <w:spacing w:val="-2"/>
          <w:w w:val="105"/>
          <w:sz w:val="23"/>
        </w:rPr>
        <w:t xml:space="preserve"> </w:t>
      </w:r>
      <w:r>
        <w:rPr>
          <w:w w:val="105"/>
          <w:sz w:val="23"/>
        </w:rPr>
        <w:t>Regulator,</w:t>
      </w:r>
      <w:r>
        <w:rPr>
          <w:spacing w:val="-6"/>
          <w:w w:val="105"/>
          <w:sz w:val="23"/>
        </w:rPr>
        <w:t xml:space="preserve"> </w:t>
      </w:r>
      <w:r>
        <w:rPr>
          <w:w w:val="105"/>
          <w:sz w:val="23"/>
        </w:rPr>
        <w:t>percentage</w:t>
      </w:r>
      <w:r>
        <w:rPr>
          <w:spacing w:val="-4"/>
          <w:w w:val="105"/>
          <w:sz w:val="23"/>
        </w:rPr>
        <w:t xml:space="preserve"> </w:t>
      </w:r>
      <w:r>
        <w:rPr>
          <w:w w:val="105"/>
          <w:sz w:val="23"/>
        </w:rPr>
        <w:t>of</w:t>
      </w:r>
      <w:r>
        <w:rPr>
          <w:spacing w:val="-32"/>
          <w:w w:val="105"/>
          <w:sz w:val="23"/>
        </w:rPr>
        <w:t xml:space="preserve"> </w:t>
      </w:r>
      <w:r>
        <w:rPr>
          <w:w w:val="105"/>
          <w:sz w:val="23"/>
        </w:rPr>
        <w:t>regulation.</w:t>
      </w:r>
    </w:p>
    <w:p w:rsidR="00B141CF" w:rsidRDefault="009F45E6">
      <w:pPr>
        <w:pStyle w:val="ListParagraph"/>
        <w:numPr>
          <w:ilvl w:val="2"/>
          <w:numId w:val="50"/>
        </w:numPr>
        <w:tabs>
          <w:tab w:val="left" w:pos="2592"/>
          <w:tab w:val="left" w:pos="2593"/>
        </w:tabs>
        <w:spacing w:before="10"/>
        <w:rPr>
          <w:sz w:val="23"/>
        </w:rPr>
      </w:pPr>
      <w:r>
        <w:rPr>
          <w:w w:val="105"/>
          <w:sz w:val="23"/>
        </w:rPr>
        <w:t>Zanier</w:t>
      </w:r>
      <w:r>
        <w:rPr>
          <w:spacing w:val="-11"/>
          <w:w w:val="105"/>
          <w:sz w:val="23"/>
        </w:rPr>
        <w:t xml:space="preserve"> </w:t>
      </w:r>
      <w:r>
        <w:rPr>
          <w:w w:val="105"/>
          <w:sz w:val="23"/>
        </w:rPr>
        <w:t>limiting.</w:t>
      </w:r>
    </w:p>
    <w:p w:rsidR="00B141CF" w:rsidRDefault="009F45E6">
      <w:pPr>
        <w:pStyle w:val="ListParagraph"/>
        <w:numPr>
          <w:ilvl w:val="1"/>
          <w:numId w:val="50"/>
        </w:numPr>
        <w:tabs>
          <w:tab w:val="left" w:pos="1872"/>
          <w:tab w:val="left" w:pos="1873"/>
        </w:tabs>
        <w:spacing w:before="16"/>
        <w:ind w:hanging="722"/>
        <w:rPr>
          <w:sz w:val="23"/>
        </w:rPr>
      </w:pPr>
      <w:r>
        <w:rPr>
          <w:w w:val="105"/>
          <w:sz w:val="23"/>
        </w:rPr>
        <w:t>Optical</w:t>
      </w:r>
      <w:r>
        <w:rPr>
          <w:spacing w:val="-12"/>
          <w:w w:val="105"/>
          <w:sz w:val="23"/>
        </w:rPr>
        <w:t xml:space="preserve"> </w:t>
      </w:r>
      <w:r>
        <w:rPr>
          <w:w w:val="105"/>
          <w:sz w:val="23"/>
        </w:rPr>
        <w:t>Diodes</w:t>
      </w:r>
    </w:p>
    <w:p w:rsidR="00B141CF" w:rsidRDefault="009F45E6">
      <w:pPr>
        <w:pStyle w:val="ListParagraph"/>
        <w:numPr>
          <w:ilvl w:val="2"/>
          <w:numId w:val="50"/>
        </w:numPr>
        <w:tabs>
          <w:tab w:val="left" w:pos="2592"/>
          <w:tab w:val="left" w:pos="2593"/>
        </w:tabs>
        <w:rPr>
          <w:sz w:val="23"/>
        </w:rPr>
      </w:pPr>
      <w:r>
        <w:rPr>
          <w:w w:val="105"/>
          <w:sz w:val="23"/>
        </w:rPr>
        <w:t>Light Emitting</w:t>
      </w:r>
      <w:r>
        <w:rPr>
          <w:spacing w:val="-12"/>
          <w:w w:val="105"/>
          <w:sz w:val="23"/>
        </w:rPr>
        <w:t xml:space="preserve"> </w:t>
      </w:r>
      <w:r>
        <w:rPr>
          <w:w w:val="105"/>
          <w:sz w:val="23"/>
        </w:rPr>
        <w:t>Diode(LED)</w:t>
      </w:r>
    </w:p>
    <w:p w:rsidR="00B141CF" w:rsidRDefault="009F45E6">
      <w:pPr>
        <w:pStyle w:val="ListParagraph"/>
        <w:numPr>
          <w:ilvl w:val="2"/>
          <w:numId w:val="50"/>
        </w:numPr>
        <w:tabs>
          <w:tab w:val="left" w:pos="2592"/>
          <w:tab w:val="left" w:pos="2593"/>
        </w:tabs>
        <w:rPr>
          <w:sz w:val="23"/>
        </w:rPr>
      </w:pPr>
      <w:r>
        <w:rPr>
          <w:spacing w:val="-3"/>
          <w:w w:val="105"/>
          <w:sz w:val="23"/>
        </w:rPr>
        <w:t xml:space="preserve">Liquid </w:t>
      </w:r>
      <w:r>
        <w:rPr>
          <w:w w:val="105"/>
          <w:sz w:val="23"/>
        </w:rPr>
        <w:t>crystal</w:t>
      </w:r>
      <w:r>
        <w:rPr>
          <w:spacing w:val="-8"/>
          <w:w w:val="105"/>
          <w:sz w:val="23"/>
        </w:rPr>
        <w:t xml:space="preserve"> </w:t>
      </w:r>
      <w:r>
        <w:rPr>
          <w:w w:val="105"/>
          <w:sz w:val="23"/>
        </w:rPr>
        <w:t>Diode(LCD)</w:t>
      </w:r>
    </w:p>
    <w:p w:rsidR="00B141CF" w:rsidRDefault="009F45E6">
      <w:pPr>
        <w:pStyle w:val="ListParagraph"/>
        <w:numPr>
          <w:ilvl w:val="2"/>
          <w:numId w:val="50"/>
        </w:numPr>
        <w:tabs>
          <w:tab w:val="left" w:pos="2592"/>
          <w:tab w:val="left" w:pos="2593"/>
        </w:tabs>
        <w:spacing w:before="17"/>
        <w:rPr>
          <w:sz w:val="23"/>
        </w:rPr>
      </w:pPr>
      <w:r>
        <w:rPr>
          <w:w w:val="105"/>
          <w:sz w:val="23"/>
        </w:rPr>
        <w:t>Photo</w:t>
      </w:r>
      <w:r>
        <w:rPr>
          <w:spacing w:val="-6"/>
          <w:w w:val="105"/>
          <w:sz w:val="23"/>
        </w:rPr>
        <w:t xml:space="preserve"> </w:t>
      </w:r>
      <w:r>
        <w:rPr>
          <w:w w:val="105"/>
          <w:sz w:val="23"/>
        </w:rPr>
        <w:t>diode.</w:t>
      </w:r>
    </w:p>
    <w:p w:rsidR="00B141CF" w:rsidRDefault="009F45E6">
      <w:pPr>
        <w:pStyle w:val="ListParagraph"/>
        <w:numPr>
          <w:ilvl w:val="1"/>
          <w:numId w:val="50"/>
        </w:numPr>
        <w:tabs>
          <w:tab w:val="left" w:pos="1872"/>
          <w:tab w:val="left" w:pos="1873"/>
        </w:tabs>
        <w:ind w:hanging="722"/>
        <w:rPr>
          <w:sz w:val="23"/>
        </w:rPr>
      </w:pPr>
      <w:r>
        <w:rPr>
          <w:w w:val="105"/>
          <w:sz w:val="23"/>
        </w:rPr>
        <w:t>Varactor</w:t>
      </w:r>
      <w:r>
        <w:rPr>
          <w:spacing w:val="-11"/>
          <w:w w:val="105"/>
          <w:sz w:val="23"/>
        </w:rPr>
        <w:t xml:space="preserve"> </w:t>
      </w:r>
      <w:r>
        <w:rPr>
          <w:w w:val="105"/>
          <w:sz w:val="23"/>
        </w:rPr>
        <w:t>Diodes.</w:t>
      </w:r>
    </w:p>
    <w:p w:rsidR="00B141CF" w:rsidRDefault="009F45E6">
      <w:pPr>
        <w:pStyle w:val="ListParagraph"/>
        <w:numPr>
          <w:ilvl w:val="2"/>
          <w:numId w:val="50"/>
        </w:numPr>
        <w:tabs>
          <w:tab w:val="left" w:pos="2592"/>
          <w:tab w:val="left" w:pos="2593"/>
        </w:tabs>
        <w:spacing w:before="10"/>
        <w:rPr>
          <w:sz w:val="23"/>
        </w:rPr>
      </w:pPr>
      <w:r>
        <w:rPr>
          <w:w w:val="105"/>
          <w:sz w:val="23"/>
        </w:rPr>
        <w:t>Varactor in Tuning</w:t>
      </w:r>
      <w:r>
        <w:rPr>
          <w:spacing w:val="-16"/>
          <w:w w:val="105"/>
          <w:sz w:val="23"/>
        </w:rPr>
        <w:t xml:space="preserve"> </w:t>
      </w:r>
      <w:r>
        <w:rPr>
          <w:w w:val="105"/>
          <w:sz w:val="23"/>
        </w:rPr>
        <w:t>Circuits.</w:t>
      </w:r>
    </w:p>
    <w:p w:rsidR="00B141CF" w:rsidRDefault="009F45E6">
      <w:pPr>
        <w:pStyle w:val="ListParagraph"/>
        <w:numPr>
          <w:ilvl w:val="1"/>
          <w:numId w:val="50"/>
        </w:numPr>
        <w:tabs>
          <w:tab w:val="left" w:pos="1872"/>
          <w:tab w:val="left" w:pos="1873"/>
        </w:tabs>
        <w:spacing w:before="16"/>
        <w:ind w:hanging="722"/>
        <w:rPr>
          <w:sz w:val="23"/>
        </w:rPr>
      </w:pPr>
      <w:r>
        <w:rPr>
          <w:w w:val="105"/>
          <w:sz w:val="23"/>
        </w:rPr>
        <w:t>Other</w:t>
      </w:r>
      <w:r>
        <w:rPr>
          <w:spacing w:val="-9"/>
          <w:w w:val="105"/>
          <w:sz w:val="23"/>
        </w:rPr>
        <w:t xml:space="preserve"> </w:t>
      </w:r>
      <w:r>
        <w:rPr>
          <w:w w:val="105"/>
          <w:sz w:val="23"/>
        </w:rPr>
        <w:t>Diodes.</w:t>
      </w:r>
    </w:p>
    <w:p w:rsidR="00B141CF" w:rsidRDefault="009F45E6">
      <w:pPr>
        <w:pStyle w:val="ListParagraph"/>
        <w:numPr>
          <w:ilvl w:val="2"/>
          <w:numId w:val="50"/>
        </w:numPr>
        <w:tabs>
          <w:tab w:val="left" w:pos="2592"/>
          <w:tab w:val="left" w:pos="2593"/>
        </w:tabs>
        <w:rPr>
          <w:sz w:val="23"/>
        </w:rPr>
      </w:pPr>
      <w:r>
        <w:rPr>
          <w:w w:val="105"/>
          <w:sz w:val="23"/>
        </w:rPr>
        <w:t xml:space="preserve">Schottky diode, </w:t>
      </w:r>
      <w:r>
        <w:rPr>
          <w:spacing w:val="-3"/>
          <w:w w:val="105"/>
          <w:sz w:val="23"/>
        </w:rPr>
        <w:t>construction, characteristics,</w:t>
      </w:r>
      <w:r>
        <w:rPr>
          <w:spacing w:val="-25"/>
          <w:w w:val="105"/>
          <w:sz w:val="23"/>
        </w:rPr>
        <w:t xml:space="preserve"> </w:t>
      </w:r>
      <w:r>
        <w:rPr>
          <w:spacing w:val="-3"/>
          <w:w w:val="105"/>
          <w:sz w:val="23"/>
        </w:rPr>
        <w:t>uses</w:t>
      </w:r>
    </w:p>
    <w:p w:rsidR="00B141CF" w:rsidRDefault="009F45E6">
      <w:pPr>
        <w:pStyle w:val="ListParagraph"/>
        <w:numPr>
          <w:ilvl w:val="2"/>
          <w:numId w:val="50"/>
        </w:numPr>
        <w:tabs>
          <w:tab w:val="left" w:pos="2592"/>
          <w:tab w:val="left" w:pos="2593"/>
        </w:tabs>
        <w:spacing w:before="10"/>
        <w:rPr>
          <w:sz w:val="23"/>
        </w:rPr>
      </w:pPr>
      <w:r>
        <w:rPr>
          <w:w w:val="105"/>
          <w:sz w:val="23"/>
        </w:rPr>
        <w:t xml:space="preserve">Tunnel Diode, Negative </w:t>
      </w:r>
      <w:r>
        <w:rPr>
          <w:spacing w:val="-3"/>
          <w:w w:val="105"/>
          <w:sz w:val="23"/>
        </w:rPr>
        <w:t>resistance</w:t>
      </w:r>
      <w:r>
        <w:rPr>
          <w:spacing w:val="-25"/>
          <w:w w:val="105"/>
          <w:sz w:val="23"/>
        </w:rPr>
        <w:t xml:space="preserve"> </w:t>
      </w:r>
      <w:r>
        <w:rPr>
          <w:w w:val="105"/>
          <w:sz w:val="23"/>
        </w:rPr>
        <w:t>region.</w:t>
      </w:r>
    </w:p>
    <w:p w:rsidR="00B141CF" w:rsidRDefault="009F45E6">
      <w:pPr>
        <w:pStyle w:val="ListParagraph"/>
        <w:numPr>
          <w:ilvl w:val="2"/>
          <w:numId w:val="50"/>
        </w:numPr>
        <w:tabs>
          <w:tab w:val="left" w:pos="2592"/>
          <w:tab w:val="left" w:pos="2593"/>
        </w:tabs>
        <w:spacing w:before="16"/>
        <w:rPr>
          <w:sz w:val="23"/>
        </w:rPr>
      </w:pPr>
      <w:r>
        <w:rPr>
          <w:w w:val="105"/>
          <w:sz w:val="23"/>
        </w:rPr>
        <w:t>Tunnel Diode</w:t>
      </w:r>
      <w:r>
        <w:rPr>
          <w:spacing w:val="-14"/>
          <w:w w:val="105"/>
          <w:sz w:val="23"/>
        </w:rPr>
        <w:t xml:space="preserve"> </w:t>
      </w:r>
      <w:r>
        <w:rPr>
          <w:w w:val="105"/>
          <w:sz w:val="23"/>
        </w:rPr>
        <w:t>Oscillator.</w:t>
      </w:r>
    </w:p>
    <w:p w:rsidR="00B141CF" w:rsidRDefault="009F45E6">
      <w:pPr>
        <w:pStyle w:val="ListParagraph"/>
        <w:numPr>
          <w:ilvl w:val="2"/>
          <w:numId w:val="50"/>
        </w:numPr>
        <w:tabs>
          <w:tab w:val="left" w:pos="2592"/>
          <w:tab w:val="left" w:pos="2593"/>
        </w:tabs>
        <w:spacing w:before="10"/>
        <w:rPr>
          <w:sz w:val="23"/>
        </w:rPr>
      </w:pPr>
      <w:r>
        <w:rPr>
          <w:w w:val="105"/>
          <w:sz w:val="23"/>
        </w:rPr>
        <w:t>PIN</w:t>
      </w:r>
      <w:r>
        <w:rPr>
          <w:spacing w:val="-9"/>
          <w:w w:val="105"/>
          <w:sz w:val="23"/>
        </w:rPr>
        <w:t xml:space="preserve"> </w:t>
      </w:r>
      <w:r>
        <w:rPr>
          <w:w w:val="105"/>
          <w:sz w:val="23"/>
        </w:rPr>
        <w:t>Diode.</w:t>
      </w:r>
    </w:p>
    <w:p w:rsidR="00B141CF" w:rsidRDefault="009F45E6">
      <w:pPr>
        <w:pStyle w:val="ListParagraph"/>
        <w:numPr>
          <w:ilvl w:val="2"/>
          <w:numId w:val="50"/>
        </w:numPr>
        <w:tabs>
          <w:tab w:val="left" w:pos="2592"/>
          <w:tab w:val="left" w:pos="2593"/>
        </w:tabs>
        <w:rPr>
          <w:sz w:val="23"/>
        </w:rPr>
      </w:pPr>
      <w:r>
        <w:rPr>
          <w:w w:val="105"/>
          <w:sz w:val="23"/>
        </w:rPr>
        <w:t>Step Recovery</w:t>
      </w:r>
      <w:r>
        <w:rPr>
          <w:spacing w:val="-12"/>
          <w:w w:val="105"/>
          <w:sz w:val="23"/>
        </w:rPr>
        <w:t xml:space="preserve"> </w:t>
      </w:r>
      <w:r>
        <w:rPr>
          <w:w w:val="105"/>
          <w:sz w:val="23"/>
        </w:rPr>
        <w:t>Diode.</w:t>
      </w:r>
    </w:p>
    <w:p w:rsidR="00B141CF" w:rsidRDefault="009F45E6">
      <w:pPr>
        <w:pStyle w:val="ListParagraph"/>
        <w:numPr>
          <w:ilvl w:val="2"/>
          <w:numId w:val="50"/>
        </w:numPr>
        <w:tabs>
          <w:tab w:val="left" w:pos="2592"/>
          <w:tab w:val="left" w:pos="2593"/>
        </w:tabs>
        <w:spacing w:before="16"/>
        <w:rPr>
          <w:sz w:val="23"/>
        </w:rPr>
      </w:pPr>
      <w:r>
        <w:rPr>
          <w:w w:val="105"/>
          <w:sz w:val="23"/>
        </w:rPr>
        <w:t>LASER</w:t>
      </w:r>
      <w:r>
        <w:rPr>
          <w:spacing w:val="-11"/>
          <w:w w:val="105"/>
          <w:sz w:val="23"/>
        </w:rPr>
        <w:t xml:space="preserve"> </w:t>
      </w:r>
      <w:r>
        <w:rPr>
          <w:w w:val="105"/>
          <w:sz w:val="23"/>
        </w:rPr>
        <w:t>Diode</w:t>
      </w:r>
    </w:p>
    <w:p w:rsidR="00B141CF" w:rsidRDefault="009F45E6">
      <w:pPr>
        <w:pStyle w:val="ListParagraph"/>
        <w:numPr>
          <w:ilvl w:val="2"/>
          <w:numId w:val="50"/>
        </w:numPr>
        <w:tabs>
          <w:tab w:val="left" w:pos="2592"/>
          <w:tab w:val="left" w:pos="2593"/>
        </w:tabs>
        <w:rPr>
          <w:sz w:val="23"/>
        </w:rPr>
      </w:pPr>
      <w:r>
        <w:rPr>
          <w:w w:val="105"/>
          <w:sz w:val="23"/>
        </w:rPr>
        <w:t>IMPATT</w:t>
      </w:r>
      <w:r>
        <w:rPr>
          <w:spacing w:val="-5"/>
          <w:w w:val="105"/>
          <w:sz w:val="23"/>
        </w:rPr>
        <w:t xml:space="preserve"> </w:t>
      </w:r>
      <w:r>
        <w:rPr>
          <w:w w:val="105"/>
          <w:sz w:val="23"/>
        </w:rPr>
        <w:t>Diode.</w:t>
      </w:r>
    </w:p>
    <w:p w:rsidR="00B141CF" w:rsidRDefault="009F45E6">
      <w:pPr>
        <w:pStyle w:val="ListParagraph"/>
        <w:numPr>
          <w:ilvl w:val="2"/>
          <w:numId w:val="50"/>
        </w:numPr>
        <w:tabs>
          <w:tab w:val="left" w:pos="2592"/>
          <w:tab w:val="left" w:pos="2593"/>
        </w:tabs>
        <w:spacing w:before="10"/>
        <w:rPr>
          <w:sz w:val="23"/>
        </w:rPr>
      </w:pPr>
      <w:r>
        <w:rPr>
          <w:w w:val="105"/>
          <w:sz w:val="23"/>
        </w:rPr>
        <w:t>Gunn</w:t>
      </w:r>
      <w:r>
        <w:rPr>
          <w:spacing w:val="-8"/>
          <w:w w:val="105"/>
          <w:sz w:val="23"/>
        </w:rPr>
        <w:t xml:space="preserve"> </w:t>
      </w:r>
      <w:r>
        <w:rPr>
          <w:w w:val="105"/>
          <w:sz w:val="23"/>
        </w:rPr>
        <w:t>Diode.</w:t>
      </w:r>
    </w:p>
    <w:p w:rsidR="00B141CF" w:rsidRDefault="00B141CF">
      <w:pPr>
        <w:pStyle w:val="BodyText"/>
        <w:spacing w:before="2"/>
        <w:ind w:left="0" w:firstLine="0"/>
        <w:rPr>
          <w:sz w:val="25"/>
        </w:rPr>
      </w:pPr>
    </w:p>
    <w:p w:rsidR="00B141CF" w:rsidRDefault="009F45E6">
      <w:pPr>
        <w:pStyle w:val="Heading1"/>
        <w:numPr>
          <w:ilvl w:val="0"/>
          <w:numId w:val="50"/>
        </w:numPr>
        <w:tabs>
          <w:tab w:val="left" w:pos="1151"/>
          <w:tab w:val="left" w:pos="1152"/>
          <w:tab w:val="left" w:pos="9076"/>
        </w:tabs>
      </w:pPr>
      <w:r>
        <w:rPr>
          <w:w w:val="105"/>
        </w:rPr>
        <w:t>THYRISTOR &amp;</w:t>
      </w:r>
      <w:r>
        <w:rPr>
          <w:spacing w:val="-42"/>
          <w:w w:val="105"/>
        </w:rPr>
        <w:t xml:space="preserve"> </w:t>
      </w:r>
      <w:r>
        <w:rPr>
          <w:w w:val="105"/>
        </w:rPr>
        <w:t>SPECIAL</w:t>
      </w:r>
      <w:r>
        <w:rPr>
          <w:spacing w:val="-23"/>
          <w:w w:val="105"/>
        </w:rPr>
        <w:t xml:space="preserve"> </w:t>
      </w:r>
      <w:r>
        <w:rPr>
          <w:w w:val="105"/>
        </w:rPr>
        <w:t>DEVICES.</w:t>
      </w:r>
      <w:r>
        <w:rPr>
          <w:w w:val="105"/>
        </w:rPr>
        <w:tab/>
        <w:t>(14</w:t>
      </w:r>
      <w:r>
        <w:rPr>
          <w:spacing w:val="1"/>
          <w:w w:val="105"/>
        </w:rPr>
        <w:t xml:space="preserve"> </w:t>
      </w:r>
      <w:r>
        <w:rPr>
          <w:w w:val="105"/>
        </w:rPr>
        <w:t>Hours)</w:t>
      </w:r>
    </w:p>
    <w:p w:rsidR="00B141CF" w:rsidRDefault="009F45E6">
      <w:pPr>
        <w:pStyle w:val="ListParagraph"/>
        <w:numPr>
          <w:ilvl w:val="1"/>
          <w:numId w:val="50"/>
        </w:numPr>
        <w:tabs>
          <w:tab w:val="left" w:pos="1872"/>
          <w:tab w:val="left" w:pos="1873"/>
        </w:tabs>
        <w:ind w:hanging="722"/>
        <w:rPr>
          <w:sz w:val="23"/>
        </w:rPr>
      </w:pPr>
      <w:r>
        <w:rPr>
          <w:w w:val="105"/>
          <w:sz w:val="23"/>
        </w:rPr>
        <w:t>The shockley</w:t>
      </w:r>
      <w:r>
        <w:rPr>
          <w:spacing w:val="-21"/>
          <w:w w:val="105"/>
          <w:sz w:val="23"/>
        </w:rPr>
        <w:t xml:space="preserve"> </w:t>
      </w:r>
      <w:r>
        <w:rPr>
          <w:w w:val="105"/>
          <w:sz w:val="23"/>
        </w:rPr>
        <w:t>diode.</w:t>
      </w:r>
    </w:p>
    <w:p w:rsidR="00B141CF" w:rsidRDefault="009F45E6">
      <w:pPr>
        <w:pStyle w:val="ListParagraph"/>
        <w:numPr>
          <w:ilvl w:val="1"/>
          <w:numId w:val="50"/>
        </w:numPr>
        <w:tabs>
          <w:tab w:val="left" w:pos="1872"/>
          <w:tab w:val="left" w:pos="1873"/>
        </w:tabs>
        <w:spacing w:before="17"/>
        <w:ind w:hanging="722"/>
        <w:rPr>
          <w:sz w:val="23"/>
        </w:rPr>
      </w:pPr>
      <w:r>
        <w:rPr>
          <w:w w:val="105"/>
          <w:sz w:val="23"/>
        </w:rPr>
        <w:t xml:space="preserve">Silicon </w:t>
      </w:r>
      <w:r>
        <w:rPr>
          <w:spacing w:val="-3"/>
          <w:w w:val="105"/>
          <w:sz w:val="23"/>
        </w:rPr>
        <w:t xml:space="preserve">Controlled </w:t>
      </w:r>
      <w:r>
        <w:rPr>
          <w:w w:val="105"/>
          <w:sz w:val="23"/>
        </w:rPr>
        <w:t>Rectifier</w:t>
      </w:r>
      <w:r>
        <w:rPr>
          <w:spacing w:val="-13"/>
          <w:w w:val="105"/>
          <w:sz w:val="23"/>
        </w:rPr>
        <w:t xml:space="preserve"> </w:t>
      </w:r>
      <w:r>
        <w:rPr>
          <w:w w:val="105"/>
          <w:sz w:val="23"/>
        </w:rPr>
        <w:t>(SCR)</w:t>
      </w:r>
    </w:p>
    <w:p w:rsidR="00B141CF" w:rsidRDefault="009F45E6">
      <w:pPr>
        <w:pStyle w:val="ListParagraph"/>
        <w:numPr>
          <w:ilvl w:val="1"/>
          <w:numId w:val="50"/>
        </w:numPr>
        <w:tabs>
          <w:tab w:val="left" w:pos="1872"/>
          <w:tab w:val="left" w:pos="1873"/>
        </w:tabs>
        <w:ind w:hanging="722"/>
        <w:rPr>
          <w:sz w:val="23"/>
        </w:rPr>
      </w:pPr>
      <w:r>
        <w:rPr>
          <w:w w:val="105"/>
          <w:sz w:val="23"/>
        </w:rPr>
        <w:t>Simple SCR</w:t>
      </w:r>
      <w:r>
        <w:rPr>
          <w:spacing w:val="-19"/>
          <w:w w:val="105"/>
          <w:sz w:val="23"/>
        </w:rPr>
        <w:t xml:space="preserve"> </w:t>
      </w:r>
      <w:r>
        <w:rPr>
          <w:w w:val="105"/>
          <w:sz w:val="23"/>
        </w:rPr>
        <w:t>Applications.</w:t>
      </w:r>
    </w:p>
    <w:p w:rsidR="00B141CF" w:rsidRDefault="009F45E6">
      <w:pPr>
        <w:pStyle w:val="ListParagraph"/>
        <w:numPr>
          <w:ilvl w:val="1"/>
          <w:numId w:val="50"/>
        </w:numPr>
        <w:tabs>
          <w:tab w:val="left" w:pos="1872"/>
          <w:tab w:val="left" w:pos="1873"/>
        </w:tabs>
        <w:spacing w:before="16"/>
        <w:ind w:hanging="722"/>
        <w:rPr>
          <w:sz w:val="23"/>
        </w:rPr>
      </w:pPr>
      <w:r>
        <w:rPr>
          <w:w w:val="105"/>
          <w:sz w:val="23"/>
        </w:rPr>
        <w:t xml:space="preserve">Silicon </w:t>
      </w:r>
      <w:r>
        <w:rPr>
          <w:spacing w:val="-3"/>
          <w:w w:val="105"/>
          <w:sz w:val="23"/>
        </w:rPr>
        <w:t xml:space="preserve">Controlled </w:t>
      </w:r>
      <w:r>
        <w:rPr>
          <w:w w:val="105"/>
          <w:sz w:val="23"/>
        </w:rPr>
        <w:t>Switch</w:t>
      </w:r>
      <w:r>
        <w:rPr>
          <w:spacing w:val="-10"/>
          <w:w w:val="105"/>
          <w:sz w:val="23"/>
        </w:rPr>
        <w:t xml:space="preserve"> </w:t>
      </w:r>
      <w:r>
        <w:rPr>
          <w:w w:val="105"/>
          <w:sz w:val="23"/>
        </w:rPr>
        <w:t>(SCS)</w:t>
      </w:r>
    </w:p>
    <w:p w:rsidR="00B141CF" w:rsidRDefault="009F45E6">
      <w:pPr>
        <w:pStyle w:val="ListParagraph"/>
        <w:numPr>
          <w:ilvl w:val="1"/>
          <w:numId w:val="50"/>
        </w:numPr>
        <w:tabs>
          <w:tab w:val="left" w:pos="1872"/>
          <w:tab w:val="left" w:pos="1873"/>
        </w:tabs>
        <w:spacing w:before="10"/>
        <w:ind w:hanging="722"/>
        <w:rPr>
          <w:sz w:val="23"/>
        </w:rPr>
      </w:pPr>
      <w:r>
        <w:rPr>
          <w:w w:val="105"/>
          <w:sz w:val="23"/>
        </w:rPr>
        <w:t>Diac and</w:t>
      </w:r>
      <w:r>
        <w:rPr>
          <w:spacing w:val="-8"/>
          <w:w w:val="105"/>
          <w:sz w:val="23"/>
        </w:rPr>
        <w:t xml:space="preserve"> </w:t>
      </w:r>
      <w:r>
        <w:rPr>
          <w:w w:val="105"/>
          <w:sz w:val="23"/>
        </w:rPr>
        <w:t>Triac</w:t>
      </w:r>
    </w:p>
    <w:p w:rsidR="00B141CF" w:rsidRDefault="009F45E6">
      <w:pPr>
        <w:pStyle w:val="ListParagraph"/>
        <w:numPr>
          <w:ilvl w:val="1"/>
          <w:numId w:val="50"/>
        </w:numPr>
        <w:tabs>
          <w:tab w:val="left" w:pos="1872"/>
          <w:tab w:val="left" w:pos="1873"/>
        </w:tabs>
        <w:ind w:hanging="722"/>
        <w:rPr>
          <w:sz w:val="23"/>
        </w:rPr>
      </w:pPr>
      <w:r>
        <w:rPr>
          <w:w w:val="105"/>
          <w:sz w:val="23"/>
        </w:rPr>
        <w:t>Unijunction Transistor</w:t>
      </w:r>
      <w:r>
        <w:rPr>
          <w:spacing w:val="-16"/>
          <w:w w:val="105"/>
          <w:sz w:val="23"/>
        </w:rPr>
        <w:t xml:space="preserve"> </w:t>
      </w:r>
      <w:r>
        <w:rPr>
          <w:w w:val="105"/>
          <w:sz w:val="23"/>
        </w:rPr>
        <w:t>(UJT)</w:t>
      </w:r>
    </w:p>
    <w:p w:rsidR="00B141CF" w:rsidRDefault="009F45E6">
      <w:pPr>
        <w:pStyle w:val="ListParagraph"/>
        <w:numPr>
          <w:ilvl w:val="1"/>
          <w:numId w:val="50"/>
        </w:numPr>
        <w:tabs>
          <w:tab w:val="left" w:pos="1872"/>
          <w:tab w:val="left" w:pos="1873"/>
        </w:tabs>
        <w:spacing w:before="17"/>
        <w:ind w:hanging="722"/>
        <w:rPr>
          <w:sz w:val="23"/>
        </w:rPr>
      </w:pPr>
      <w:r>
        <w:rPr>
          <w:w w:val="105"/>
          <w:sz w:val="23"/>
        </w:rPr>
        <w:t>Photo</w:t>
      </w:r>
      <w:r>
        <w:rPr>
          <w:spacing w:val="-10"/>
          <w:w w:val="105"/>
          <w:sz w:val="23"/>
        </w:rPr>
        <w:t xml:space="preserve"> </w:t>
      </w:r>
      <w:r>
        <w:rPr>
          <w:w w:val="105"/>
          <w:sz w:val="23"/>
        </w:rPr>
        <w:t>diode</w:t>
      </w:r>
      <w:r>
        <w:rPr>
          <w:spacing w:val="-9"/>
          <w:w w:val="105"/>
          <w:sz w:val="23"/>
        </w:rPr>
        <w:t xml:space="preserve"> </w:t>
      </w:r>
      <w:r>
        <w:rPr>
          <w:w w:val="105"/>
          <w:sz w:val="23"/>
        </w:rPr>
        <w:t>&amp;</w:t>
      </w:r>
      <w:r>
        <w:rPr>
          <w:spacing w:val="-10"/>
          <w:w w:val="105"/>
          <w:sz w:val="23"/>
        </w:rPr>
        <w:t xml:space="preserve"> </w:t>
      </w:r>
      <w:r>
        <w:rPr>
          <w:w w:val="105"/>
          <w:sz w:val="23"/>
        </w:rPr>
        <w:t>Photo</w:t>
      </w:r>
      <w:r>
        <w:rPr>
          <w:spacing w:val="-25"/>
          <w:w w:val="105"/>
          <w:sz w:val="23"/>
        </w:rPr>
        <w:t xml:space="preserve"> </w:t>
      </w:r>
      <w:r>
        <w:rPr>
          <w:w w:val="105"/>
          <w:sz w:val="23"/>
        </w:rPr>
        <w:t>transistor</w:t>
      </w:r>
    </w:p>
    <w:p w:rsidR="00B141CF" w:rsidRDefault="009F45E6">
      <w:pPr>
        <w:pStyle w:val="ListParagraph"/>
        <w:numPr>
          <w:ilvl w:val="1"/>
          <w:numId w:val="50"/>
        </w:numPr>
        <w:tabs>
          <w:tab w:val="left" w:pos="1872"/>
          <w:tab w:val="left" w:pos="1873"/>
        </w:tabs>
        <w:ind w:hanging="722"/>
        <w:rPr>
          <w:sz w:val="23"/>
        </w:rPr>
      </w:pPr>
      <w:r>
        <w:rPr>
          <w:w w:val="105"/>
          <w:sz w:val="23"/>
        </w:rPr>
        <w:t>Light</w:t>
      </w:r>
      <w:r>
        <w:rPr>
          <w:spacing w:val="-21"/>
          <w:w w:val="105"/>
          <w:sz w:val="23"/>
        </w:rPr>
        <w:t xml:space="preserve"> </w:t>
      </w:r>
      <w:r>
        <w:rPr>
          <w:w w:val="105"/>
          <w:sz w:val="23"/>
        </w:rPr>
        <w:t>Activated</w:t>
      </w:r>
      <w:r>
        <w:rPr>
          <w:spacing w:val="-18"/>
          <w:w w:val="105"/>
          <w:sz w:val="23"/>
        </w:rPr>
        <w:t xml:space="preserve"> </w:t>
      </w:r>
      <w:r>
        <w:rPr>
          <w:w w:val="105"/>
          <w:sz w:val="23"/>
        </w:rPr>
        <w:t>SCR</w:t>
      </w:r>
      <w:r>
        <w:rPr>
          <w:spacing w:val="-29"/>
          <w:w w:val="105"/>
          <w:sz w:val="23"/>
        </w:rPr>
        <w:t xml:space="preserve"> </w:t>
      </w:r>
      <w:r>
        <w:rPr>
          <w:w w:val="105"/>
          <w:sz w:val="23"/>
        </w:rPr>
        <w:t>(LASCR)</w:t>
      </w:r>
    </w:p>
    <w:p w:rsidR="00B141CF" w:rsidRDefault="009F45E6">
      <w:pPr>
        <w:pStyle w:val="ListParagraph"/>
        <w:numPr>
          <w:ilvl w:val="1"/>
          <w:numId w:val="50"/>
        </w:numPr>
        <w:tabs>
          <w:tab w:val="left" w:pos="1872"/>
          <w:tab w:val="left" w:pos="1873"/>
        </w:tabs>
        <w:ind w:hanging="722"/>
        <w:rPr>
          <w:sz w:val="23"/>
        </w:rPr>
      </w:pPr>
      <w:r>
        <w:rPr>
          <w:w w:val="105"/>
          <w:sz w:val="23"/>
        </w:rPr>
        <w:t>Opto-coupler.</w:t>
      </w:r>
    </w:p>
    <w:p w:rsidR="00B141CF" w:rsidRDefault="009F45E6">
      <w:pPr>
        <w:pStyle w:val="Heading1"/>
        <w:spacing w:before="9"/>
        <w:ind w:left="431" w:firstLine="0"/>
      </w:pPr>
      <w:r>
        <w:rPr>
          <w:w w:val="105"/>
        </w:rPr>
        <w:t>TEXT /REFERENCE BOOKS:</w:t>
      </w:r>
    </w:p>
    <w:p w:rsidR="00B141CF" w:rsidRDefault="009F45E6">
      <w:pPr>
        <w:pStyle w:val="BodyText"/>
        <w:ind w:left="1151" w:firstLine="0"/>
      </w:pPr>
      <w:r>
        <w:rPr>
          <w:w w:val="105"/>
        </w:rPr>
        <w:t>1. TL Floyd “Electronics Devices” 8</w:t>
      </w:r>
      <w:r>
        <w:rPr>
          <w:w w:val="105"/>
          <w:vertAlign w:val="superscript"/>
        </w:rPr>
        <w:t>th</w:t>
      </w:r>
      <w:r>
        <w:rPr>
          <w:w w:val="105"/>
        </w:rPr>
        <w:t xml:space="preserve"> ed. Prentice Hall, ISBN 0131140809</w:t>
      </w:r>
    </w:p>
    <w:p w:rsidR="00B141CF" w:rsidRDefault="00B141CF">
      <w:pPr>
        <w:sectPr w:rsidR="00B141CF">
          <w:pgSz w:w="12240" w:h="16340"/>
          <w:pgMar w:top="700" w:right="640" w:bottom="1480" w:left="1240" w:header="0" w:footer="1294" w:gutter="0"/>
          <w:cols w:space="720"/>
        </w:sectPr>
      </w:pPr>
    </w:p>
    <w:p w:rsidR="00B141CF" w:rsidRDefault="009F45E6">
      <w:pPr>
        <w:pStyle w:val="Heading1"/>
        <w:tabs>
          <w:tab w:val="left" w:pos="2592"/>
        </w:tabs>
        <w:spacing w:before="78" w:line="496" w:lineRule="auto"/>
        <w:ind w:left="431" w:right="5004" w:firstLine="0"/>
      </w:pPr>
      <w:r w:rsidRPr="009D630E">
        <w:rPr>
          <w:w w:val="105"/>
        </w:rPr>
        <w:lastRenderedPageBreak/>
        <w:t>El.TR</w:t>
      </w:r>
      <w:r w:rsidR="009D630E" w:rsidRPr="009D630E">
        <w:rPr>
          <w:spacing w:val="-9"/>
          <w:w w:val="105"/>
        </w:rPr>
        <w:t>-</w:t>
      </w:r>
      <w:r w:rsidR="009D630E" w:rsidRPr="009D630E">
        <w:rPr>
          <w:w w:val="105"/>
        </w:rPr>
        <w:t>123</w:t>
      </w:r>
      <w:r w:rsidR="009D630E" w:rsidRPr="009D630E">
        <w:rPr>
          <w:w w:val="105"/>
        </w:rPr>
        <w:tab/>
      </w:r>
      <w:r w:rsidRPr="009D630E">
        <w:t xml:space="preserve">ELECTRONICS </w:t>
      </w:r>
      <w:r w:rsidRPr="009D630E">
        <w:rPr>
          <w:spacing w:val="-6"/>
        </w:rPr>
        <w:t xml:space="preserve">DEVICES </w:t>
      </w:r>
      <w:r>
        <w:rPr>
          <w:w w:val="105"/>
        </w:rPr>
        <w:t>INSTRUCTIONAL</w:t>
      </w:r>
      <w:r>
        <w:rPr>
          <w:spacing w:val="-10"/>
          <w:w w:val="105"/>
        </w:rPr>
        <w:t xml:space="preserve"> </w:t>
      </w:r>
      <w:r>
        <w:rPr>
          <w:w w:val="105"/>
        </w:rPr>
        <w:t>OBJECTIVES.</w:t>
      </w:r>
    </w:p>
    <w:p w:rsidR="00B141CF" w:rsidRDefault="009F45E6">
      <w:pPr>
        <w:pStyle w:val="ListParagraph"/>
        <w:numPr>
          <w:ilvl w:val="0"/>
          <w:numId w:val="51"/>
        </w:numPr>
        <w:tabs>
          <w:tab w:val="left" w:pos="1151"/>
          <w:tab w:val="left" w:pos="1152"/>
        </w:tabs>
        <w:spacing w:before="0" w:line="257" w:lineRule="exact"/>
        <w:rPr>
          <w:b/>
          <w:sz w:val="23"/>
        </w:rPr>
      </w:pPr>
      <w:r>
        <w:rPr>
          <w:b/>
          <w:w w:val="105"/>
          <w:sz w:val="23"/>
        </w:rPr>
        <w:t>VACUMM</w:t>
      </w:r>
      <w:r>
        <w:rPr>
          <w:b/>
          <w:spacing w:val="-4"/>
          <w:w w:val="105"/>
          <w:sz w:val="23"/>
        </w:rPr>
        <w:t xml:space="preserve"> </w:t>
      </w:r>
      <w:r>
        <w:rPr>
          <w:b/>
          <w:w w:val="105"/>
          <w:sz w:val="23"/>
        </w:rPr>
        <w:t>TUBE.</w:t>
      </w:r>
    </w:p>
    <w:p w:rsidR="00B141CF" w:rsidRDefault="009F45E6">
      <w:pPr>
        <w:pStyle w:val="ListParagraph"/>
        <w:numPr>
          <w:ilvl w:val="1"/>
          <w:numId w:val="51"/>
        </w:numPr>
        <w:tabs>
          <w:tab w:val="left" w:pos="1872"/>
          <w:tab w:val="left" w:pos="1873"/>
        </w:tabs>
        <w:spacing w:before="10"/>
        <w:ind w:hanging="722"/>
        <w:rPr>
          <w:sz w:val="23"/>
        </w:rPr>
      </w:pPr>
      <w:r>
        <w:rPr>
          <w:w w:val="105"/>
          <w:sz w:val="23"/>
        </w:rPr>
        <w:t xml:space="preserve">Describe various types of </w:t>
      </w:r>
      <w:r>
        <w:rPr>
          <w:spacing w:val="-3"/>
          <w:w w:val="105"/>
          <w:sz w:val="23"/>
        </w:rPr>
        <w:t xml:space="preserve">electron </w:t>
      </w:r>
      <w:r>
        <w:rPr>
          <w:spacing w:val="-4"/>
          <w:w w:val="105"/>
          <w:sz w:val="23"/>
        </w:rPr>
        <w:t xml:space="preserve">emission </w:t>
      </w:r>
      <w:r>
        <w:rPr>
          <w:w w:val="105"/>
          <w:sz w:val="23"/>
        </w:rPr>
        <w:t>with</w:t>
      </w:r>
      <w:r>
        <w:rPr>
          <w:spacing w:val="-22"/>
          <w:w w:val="105"/>
          <w:sz w:val="23"/>
        </w:rPr>
        <w:t xml:space="preserve"> </w:t>
      </w:r>
      <w:r>
        <w:rPr>
          <w:spacing w:val="-3"/>
          <w:w w:val="105"/>
          <w:sz w:val="23"/>
        </w:rPr>
        <w:t>application.</w:t>
      </w:r>
    </w:p>
    <w:p w:rsidR="00B141CF" w:rsidRDefault="009F45E6">
      <w:pPr>
        <w:pStyle w:val="ListParagraph"/>
        <w:numPr>
          <w:ilvl w:val="1"/>
          <w:numId w:val="51"/>
        </w:numPr>
        <w:tabs>
          <w:tab w:val="left" w:pos="1872"/>
          <w:tab w:val="left" w:pos="1873"/>
        </w:tabs>
        <w:spacing w:before="16"/>
        <w:ind w:hanging="722"/>
        <w:rPr>
          <w:sz w:val="23"/>
        </w:rPr>
      </w:pPr>
      <w:r>
        <w:rPr>
          <w:spacing w:val="-3"/>
          <w:w w:val="105"/>
          <w:sz w:val="23"/>
        </w:rPr>
        <w:t>Understand construction,</w:t>
      </w:r>
      <w:r>
        <w:rPr>
          <w:spacing w:val="-15"/>
          <w:w w:val="105"/>
          <w:sz w:val="23"/>
        </w:rPr>
        <w:t xml:space="preserve"> </w:t>
      </w:r>
      <w:r>
        <w:rPr>
          <w:spacing w:val="-3"/>
          <w:w w:val="105"/>
          <w:sz w:val="23"/>
        </w:rPr>
        <w:t>operation</w:t>
      </w:r>
      <w:r>
        <w:rPr>
          <w:spacing w:val="-9"/>
          <w:w w:val="105"/>
          <w:sz w:val="23"/>
        </w:rPr>
        <w:t xml:space="preserve"> </w:t>
      </w:r>
      <w:r>
        <w:rPr>
          <w:w w:val="105"/>
          <w:sz w:val="23"/>
        </w:rPr>
        <w:t>and</w:t>
      </w:r>
      <w:r>
        <w:rPr>
          <w:spacing w:val="4"/>
          <w:w w:val="105"/>
          <w:sz w:val="23"/>
        </w:rPr>
        <w:t xml:space="preserve"> </w:t>
      </w:r>
      <w:r>
        <w:rPr>
          <w:w w:val="105"/>
          <w:sz w:val="23"/>
        </w:rPr>
        <w:t>applications</w:t>
      </w:r>
      <w:r>
        <w:rPr>
          <w:spacing w:val="-5"/>
          <w:w w:val="105"/>
          <w:sz w:val="23"/>
        </w:rPr>
        <w:t xml:space="preserve"> </w:t>
      </w:r>
      <w:r>
        <w:rPr>
          <w:w w:val="105"/>
          <w:sz w:val="23"/>
        </w:rPr>
        <w:t>of</w:t>
      </w:r>
      <w:r>
        <w:rPr>
          <w:spacing w:val="-6"/>
          <w:w w:val="105"/>
          <w:sz w:val="23"/>
        </w:rPr>
        <w:t xml:space="preserve"> </w:t>
      </w:r>
      <w:r>
        <w:rPr>
          <w:w w:val="105"/>
          <w:sz w:val="23"/>
        </w:rPr>
        <w:t>basic</w:t>
      </w:r>
      <w:r>
        <w:rPr>
          <w:spacing w:val="-6"/>
          <w:w w:val="105"/>
          <w:sz w:val="23"/>
        </w:rPr>
        <w:t xml:space="preserve"> </w:t>
      </w:r>
      <w:r>
        <w:rPr>
          <w:spacing w:val="-3"/>
          <w:w w:val="105"/>
          <w:sz w:val="23"/>
        </w:rPr>
        <w:t>electron</w:t>
      </w:r>
      <w:r>
        <w:rPr>
          <w:spacing w:val="-22"/>
          <w:w w:val="105"/>
          <w:sz w:val="23"/>
        </w:rPr>
        <w:t xml:space="preserve"> </w:t>
      </w:r>
      <w:r>
        <w:rPr>
          <w:w w:val="105"/>
          <w:sz w:val="23"/>
        </w:rPr>
        <w:t>tubes.</w:t>
      </w:r>
    </w:p>
    <w:p w:rsidR="00B141CF" w:rsidRDefault="009F45E6">
      <w:pPr>
        <w:pStyle w:val="ListParagraph"/>
        <w:numPr>
          <w:ilvl w:val="2"/>
          <w:numId w:val="51"/>
        </w:numPr>
        <w:tabs>
          <w:tab w:val="left" w:pos="2592"/>
          <w:tab w:val="left" w:pos="2593"/>
        </w:tabs>
        <w:spacing w:before="16"/>
        <w:rPr>
          <w:sz w:val="23"/>
        </w:rPr>
      </w:pPr>
      <w:r>
        <w:rPr>
          <w:w w:val="105"/>
          <w:sz w:val="23"/>
        </w:rPr>
        <w:t xml:space="preserve">Discuss </w:t>
      </w:r>
      <w:r>
        <w:rPr>
          <w:spacing w:val="-3"/>
          <w:w w:val="105"/>
          <w:sz w:val="23"/>
        </w:rPr>
        <w:t xml:space="preserve">construction </w:t>
      </w:r>
      <w:r>
        <w:rPr>
          <w:w w:val="105"/>
          <w:sz w:val="23"/>
        </w:rPr>
        <w:t>of diode</w:t>
      </w:r>
      <w:r>
        <w:rPr>
          <w:spacing w:val="-23"/>
          <w:w w:val="105"/>
          <w:sz w:val="23"/>
        </w:rPr>
        <w:t xml:space="preserve"> </w:t>
      </w:r>
      <w:r>
        <w:rPr>
          <w:w w:val="105"/>
          <w:sz w:val="23"/>
        </w:rPr>
        <w:t>tube.</w:t>
      </w:r>
    </w:p>
    <w:p w:rsidR="00B141CF" w:rsidRDefault="009F45E6">
      <w:pPr>
        <w:pStyle w:val="ListParagraph"/>
        <w:numPr>
          <w:ilvl w:val="2"/>
          <w:numId w:val="51"/>
        </w:numPr>
        <w:tabs>
          <w:tab w:val="left" w:pos="2592"/>
          <w:tab w:val="left" w:pos="2593"/>
        </w:tabs>
        <w:rPr>
          <w:sz w:val="23"/>
        </w:rPr>
      </w:pPr>
      <w:r>
        <w:rPr>
          <w:w w:val="105"/>
          <w:sz w:val="23"/>
        </w:rPr>
        <w:t xml:space="preserve">Explain </w:t>
      </w:r>
      <w:r>
        <w:rPr>
          <w:spacing w:val="-3"/>
          <w:w w:val="105"/>
          <w:sz w:val="23"/>
        </w:rPr>
        <w:t xml:space="preserve">operation </w:t>
      </w:r>
      <w:r>
        <w:rPr>
          <w:w w:val="105"/>
          <w:sz w:val="23"/>
        </w:rPr>
        <w:t>of diode</w:t>
      </w:r>
      <w:r>
        <w:rPr>
          <w:spacing w:val="-20"/>
          <w:w w:val="105"/>
          <w:sz w:val="23"/>
        </w:rPr>
        <w:t xml:space="preserve"> </w:t>
      </w:r>
      <w:r>
        <w:rPr>
          <w:w w:val="105"/>
          <w:sz w:val="23"/>
        </w:rPr>
        <w:t>tube.</w:t>
      </w:r>
    </w:p>
    <w:p w:rsidR="00B141CF" w:rsidRDefault="009F45E6">
      <w:pPr>
        <w:pStyle w:val="ListParagraph"/>
        <w:numPr>
          <w:ilvl w:val="2"/>
          <w:numId w:val="51"/>
        </w:numPr>
        <w:tabs>
          <w:tab w:val="left" w:pos="2592"/>
          <w:tab w:val="left" w:pos="2593"/>
        </w:tabs>
        <w:spacing w:before="10"/>
        <w:rPr>
          <w:sz w:val="23"/>
        </w:rPr>
      </w:pPr>
      <w:r>
        <w:rPr>
          <w:w w:val="105"/>
          <w:sz w:val="23"/>
        </w:rPr>
        <w:t>Describe</w:t>
      </w:r>
      <w:r>
        <w:rPr>
          <w:spacing w:val="-28"/>
          <w:w w:val="105"/>
          <w:sz w:val="23"/>
        </w:rPr>
        <w:t xml:space="preserve"> </w:t>
      </w:r>
      <w:r>
        <w:rPr>
          <w:w w:val="105"/>
          <w:sz w:val="23"/>
        </w:rPr>
        <w:t>application</w:t>
      </w:r>
      <w:r>
        <w:rPr>
          <w:spacing w:val="-25"/>
          <w:w w:val="105"/>
          <w:sz w:val="23"/>
        </w:rPr>
        <w:t xml:space="preserve"> </w:t>
      </w:r>
      <w:r>
        <w:rPr>
          <w:w w:val="105"/>
          <w:sz w:val="23"/>
        </w:rPr>
        <w:t>of</w:t>
      </w:r>
      <w:r>
        <w:rPr>
          <w:spacing w:val="-24"/>
          <w:w w:val="105"/>
          <w:sz w:val="23"/>
        </w:rPr>
        <w:t xml:space="preserve"> </w:t>
      </w:r>
      <w:r>
        <w:rPr>
          <w:w w:val="105"/>
          <w:sz w:val="23"/>
        </w:rPr>
        <w:t>diode</w:t>
      </w:r>
      <w:r>
        <w:rPr>
          <w:spacing w:val="-31"/>
          <w:w w:val="105"/>
          <w:sz w:val="23"/>
        </w:rPr>
        <w:t xml:space="preserve"> </w:t>
      </w:r>
      <w:r>
        <w:rPr>
          <w:w w:val="105"/>
          <w:sz w:val="23"/>
        </w:rPr>
        <w:t>tube.</w:t>
      </w:r>
    </w:p>
    <w:p w:rsidR="00B141CF" w:rsidRDefault="009F45E6">
      <w:pPr>
        <w:pStyle w:val="ListParagraph"/>
        <w:numPr>
          <w:ilvl w:val="2"/>
          <w:numId w:val="51"/>
        </w:numPr>
        <w:tabs>
          <w:tab w:val="left" w:pos="2592"/>
          <w:tab w:val="left" w:pos="2593"/>
        </w:tabs>
        <w:spacing w:before="17"/>
        <w:rPr>
          <w:sz w:val="23"/>
        </w:rPr>
      </w:pPr>
      <w:r>
        <w:rPr>
          <w:w w:val="105"/>
          <w:sz w:val="23"/>
        </w:rPr>
        <w:t>Discuss</w:t>
      </w:r>
      <w:r>
        <w:rPr>
          <w:spacing w:val="-22"/>
          <w:w w:val="105"/>
          <w:sz w:val="23"/>
        </w:rPr>
        <w:t xml:space="preserve"> </w:t>
      </w:r>
      <w:r>
        <w:rPr>
          <w:spacing w:val="-3"/>
          <w:w w:val="105"/>
          <w:sz w:val="23"/>
        </w:rPr>
        <w:t>construction</w:t>
      </w:r>
      <w:r>
        <w:rPr>
          <w:spacing w:val="-11"/>
          <w:w w:val="105"/>
          <w:sz w:val="23"/>
        </w:rPr>
        <w:t xml:space="preserve"> </w:t>
      </w:r>
      <w:r>
        <w:rPr>
          <w:w w:val="105"/>
          <w:sz w:val="23"/>
        </w:rPr>
        <w:t>of</w:t>
      </w:r>
      <w:r>
        <w:rPr>
          <w:spacing w:val="-16"/>
          <w:w w:val="105"/>
          <w:sz w:val="23"/>
        </w:rPr>
        <w:t xml:space="preserve"> </w:t>
      </w:r>
      <w:r>
        <w:rPr>
          <w:w w:val="105"/>
          <w:sz w:val="23"/>
        </w:rPr>
        <w:t>triode</w:t>
      </w:r>
      <w:r>
        <w:rPr>
          <w:spacing w:val="-30"/>
          <w:w w:val="105"/>
          <w:sz w:val="23"/>
        </w:rPr>
        <w:t xml:space="preserve"> </w:t>
      </w:r>
      <w:r>
        <w:rPr>
          <w:w w:val="105"/>
          <w:sz w:val="23"/>
        </w:rPr>
        <w:t>tube.</w:t>
      </w:r>
    </w:p>
    <w:p w:rsidR="00B141CF" w:rsidRDefault="009F45E6">
      <w:pPr>
        <w:pStyle w:val="ListParagraph"/>
        <w:numPr>
          <w:ilvl w:val="2"/>
          <w:numId w:val="51"/>
        </w:numPr>
        <w:tabs>
          <w:tab w:val="left" w:pos="2592"/>
          <w:tab w:val="left" w:pos="2593"/>
        </w:tabs>
        <w:rPr>
          <w:sz w:val="23"/>
        </w:rPr>
      </w:pPr>
      <w:r>
        <w:rPr>
          <w:w w:val="105"/>
          <w:sz w:val="23"/>
        </w:rPr>
        <w:t xml:space="preserve">Explain </w:t>
      </w:r>
      <w:r>
        <w:rPr>
          <w:spacing w:val="-3"/>
          <w:w w:val="105"/>
          <w:sz w:val="23"/>
        </w:rPr>
        <w:t xml:space="preserve">operation </w:t>
      </w:r>
      <w:r>
        <w:rPr>
          <w:w w:val="105"/>
          <w:sz w:val="23"/>
        </w:rPr>
        <w:t>of triode</w:t>
      </w:r>
      <w:r>
        <w:rPr>
          <w:spacing w:val="-20"/>
          <w:w w:val="105"/>
          <w:sz w:val="23"/>
        </w:rPr>
        <w:t xml:space="preserve"> </w:t>
      </w:r>
      <w:r>
        <w:rPr>
          <w:w w:val="105"/>
          <w:sz w:val="23"/>
        </w:rPr>
        <w:t>tube.</w:t>
      </w:r>
    </w:p>
    <w:p w:rsidR="00B141CF" w:rsidRDefault="009F45E6">
      <w:pPr>
        <w:pStyle w:val="ListParagraph"/>
        <w:numPr>
          <w:ilvl w:val="2"/>
          <w:numId w:val="51"/>
        </w:numPr>
        <w:tabs>
          <w:tab w:val="left" w:pos="2592"/>
          <w:tab w:val="left" w:pos="2593"/>
        </w:tabs>
        <w:rPr>
          <w:sz w:val="23"/>
        </w:rPr>
      </w:pPr>
      <w:r>
        <w:rPr>
          <w:w w:val="105"/>
          <w:sz w:val="23"/>
        </w:rPr>
        <w:t>Describe application of triode</w:t>
      </w:r>
      <w:r>
        <w:rPr>
          <w:spacing w:val="-39"/>
          <w:w w:val="105"/>
          <w:sz w:val="23"/>
        </w:rPr>
        <w:t xml:space="preserve"> </w:t>
      </w:r>
      <w:r>
        <w:rPr>
          <w:w w:val="105"/>
          <w:sz w:val="23"/>
        </w:rPr>
        <w:t>tube.</w:t>
      </w:r>
    </w:p>
    <w:p w:rsidR="00B141CF" w:rsidRDefault="009F45E6">
      <w:pPr>
        <w:pStyle w:val="ListParagraph"/>
        <w:numPr>
          <w:ilvl w:val="2"/>
          <w:numId w:val="51"/>
        </w:numPr>
        <w:tabs>
          <w:tab w:val="left" w:pos="2592"/>
          <w:tab w:val="left" w:pos="2593"/>
        </w:tabs>
        <w:spacing w:before="16"/>
        <w:ind w:hanging="714"/>
        <w:rPr>
          <w:sz w:val="23"/>
        </w:rPr>
      </w:pPr>
      <w:r>
        <w:rPr>
          <w:w w:val="105"/>
          <w:sz w:val="23"/>
        </w:rPr>
        <w:t xml:space="preserve">Discuss </w:t>
      </w:r>
      <w:r>
        <w:rPr>
          <w:spacing w:val="-3"/>
          <w:w w:val="105"/>
          <w:sz w:val="23"/>
        </w:rPr>
        <w:t xml:space="preserve">Function </w:t>
      </w:r>
      <w:r>
        <w:rPr>
          <w:w w:val="105"/>
          <w:sz w:val="23"/>
        </w:rPr>
        <w:t>of multigrid in electron tubes. (tetrode</w:t>
      </w:r>
      <w:r>
        <w:rPr>
          <w:spacing w:val="-41"/>
          <w:w w:val="105"/>
          <w:sz w:val="23"/>
        </w:rPr>
        <w:t xml:space="preserve"> </w:t>
      </w:r>
      <w:r>
        <w:rPr>
          <w:w w:val="105"/>
          <w:sz w:val="23"/>
        </w:rPr>
        <w:t>and</w:t>
      </w:r>
      <w:r w:rsidR="007B6B1F">
        <w:rPr>
          <w:w w:val="105"/>
          <w:sz w:val="23"/>
        </w:rPr>
        <w:t xml:space="preserve"> </w:t>
      </w:r>
      <w:r>
        <w:rPr>
          <w:w w:val="105"/>
          <w:sz w:val="23"/>
        </w:rPr>
        <w:t>pentode)</w:t>
      </w:r>
    </w:p>
    <w:p w:rsidR="00B141CF" w:rsidRDefault="00B141CF">
      <w:pPr>
        <w:pStyle w:val="BodyText"/>
        <w:spacing w:before="7"/>
        <w:ind w:left="0" w:firstLine="0"/>
        <w:rPr>
          <w:sz w:val="24"/>
        </w:rPr>
      </w:pPr>
    </w:p>
    <w:p w:rsidR="00B141CF" w:rsidRDefault="009F45E6">
      <w:pPr>
        <w:pStyle w:val="Heading1"/>
        <w:numPr>
          <w:ilvl w:val="0"/>
          <w:numId w:val="51"/>
        </w:numPr>
        <w:tabs>
          <w:tab w:val="left" w:pos="1151"/>
          <w:tab w:val="left" w:pos="1152"/>
        </w:tabs>
      </w:pPr>
      <w:r>
        <w:rPr>
          <w:w w:val="105"/>
        </w:rPr>
        <w:t>SEMICONDUCTOR</w:t>
      </w:r>
      <w:r>
        <w:rPr>
          <w:spacing w:val="-7"/>
          <w:w w:val="105"/>
        </w:rPr>
        <w:t xml:space="preserve"> </w:t>
      </w:r>
      <w:r>
        <w:rPr>
          <w:w w:val="105"/>
        </w:rPr>
        <w:t>DIODES.</w:t>
      </w:r>
    </w:p>
    <w:p w:rsidR="00B141CF" w:rsidRDefault="009F45E6">
      <w:pPr>
        <w:pStyle w:val="ListParagraph"/>
        <w:numPr>
          <w:ilvl w:val="1"/>
          <w:numId w:val="51"/>
        </w:numPr>
        <w:tabs>
          <w:tab w:val="left" w:pos="1872"/>
          <w:tab w:val="left" w:pos="1873"/>
          <w:tab w:val="left" w:pos="3190"/>
          <w:tab w:val="left" w:pos="4408"/>
          <w:tab w:val="left" w:pos="5978"/>
          <w:tab w:val="left" w:pos="6555"/>
          <w:tab w:val="left" w:pos="7829"/>
          <w:tab w:val="left" w:pos="8255"/>
          <w:tab w:val="left" w:pos="9177"/>
          <w:tab w:val="left" w:pos="9905"/>
        </w:tabs>
        <w:spacing w:before="17" w:line="249" w:lineRule="auto"/>
        <w:ind w:right="258"/>
        <w:rPr>
          <w:sz w:val="23"/>
        </w:rPr>
      </w:pPr>
      <w:r>
        <w:rPr>
          <w:spacing w:val="-3"/>
          <w:w w:val="105"/>
          <w:sz w:val="23"/>
        </w:rPr>
        <w:t>Understand</w:t>
      </w:r>
      <w:r>
        <w:rPr>
          <w:spacing w:val="-3"/>
          <w:w w:val="105"/>
          <w:sz w:val="23"/>
        </w:rPr>
        <w:tab/>
      </w:r>
      <w:r>
        <w:rPr>
          <w:w w:val="105"/>
          <w:sz w:val="23"/>
        </w:rPr>
        <w:t>principles,</w:t>
      </w:r>
      <w:r>
        <w:rPr>
          <w:w w:val="105"/>
          <w:sz w:val="23"/>
        </w:rPr>
        <w:tab/>
      </w:r>
      <w:r>
        <w:rPr>
          <w:spacing w:val="-3"/>
          <w:w w:val="105"/>
          <w:sz w:val="23"/>
        </w:rPr>
        <w:t>characteristics</w:t>
      </w:r>
      <w:r>
        <w:rPr>
          <w:spacing w:val="-3"/>
          <w:w w:val="105"/>
          <w:sz w:val="23"/>
        </w:rPr>
        <w:tab/>
      </w:r>
      <w:r>
        <w:rPr>
          <w:w w:val="105"/>
          <w:sz w:val="23"/>
        </w:rPr>
        <w:t>and</w:t>
      </w:r>
      <w:r>
        <w:rPr>
          <w:w w:val="105"/>
          <w:sz w:val="23"/>
        </w:rPr>
        <w:tab/>
      </w:r>
      <w:r>
        <w:rPr>
          <w:spacing w:val="-3"/>
          <w:w w:val="105"/>
          <w:sz w:val="23"/>
        </w:rPr>
        <w:t>application</w:t>
      </w:r>
      <w:r>
        <w:rPr>
          <w:spacing w:val="-3"/>
          <w:w w:val="105"/>
          <w:sz w:val="23"/>
        </w:rPr>
        <w:tab/>
      </w:r>
      <w:r>
        <w:rPr>
          <w:w w:val="105"/>
          <w:sz w:val="23"/>
        </w:rPr>
        <w:t>of</w:t>
      </w:r>
      <w:r>
        <w:rPr>
          <w:w w:val="105"/>
          <w:sz w:val="23"/>
        </w:rPr>
        <w:tab/>
        <w:t>various</w:t>
      </w:r>
      <w:r>
        <w:rPr>
          <w:w w:val="105"/>
          <w:sz w:val="23"/>
        </w:rPr>
        <w:tab/>
        <w:t>types</w:t>
      </w:r>
      <w:r>
        <w:rPr>
          <w:w w:val="105"/>
          <w:sz w:val="23"/>
        </w:rPr>
        <w:tab/>
      </w:r>
      <w:r>
        <w:rPr>
          <w:spacing w:val="-11"/>
          <w:w w:val="105"/>
          <w:sz w:val="23"/>
        </w:rPr>
        <w:t xml:space="preserve">of </w:t>
      </w:r>
      <w:r>
        <w:rPr>
          <w:w w:val="105"/>
          <w:sz w:val="23"/>
        </w:rPr>
        <w:t>semiconductor</w:t>
      </w:r>
      <w:r>
        <w:rPr>
          <w:spacing w:val="-9"/>
          <w:w w:val="105"/>
          <w:sz w:val="23"/>
        </w:rPr>
        <w:t xml:space="preserve"> </w:t>
      </w:r>
      <w:r>
        <w:rPr>
          <w:w w:val="105"/>
          <w:sz w:val="23"/>
        </w:rPr>
        <w:t>diodes.</w:t>
      </w:r>
    </w:p>
    <w:p w:rsidR="00B141CF" w:rsidRDefault="009F45E6">
      <w:pPr>
        <w:pStyle w:val="ListParagraph"/>
        <w:numPr>
          <w:ilvl w:val="2"/>
          <w:numId w:val="52"/>
        </w:numPr>
        <w:tabs>
          <w:tab w:val="left" w:pos="2592"/>
          <w:tab w:val="left" w:pos="2593"/>
        </w:tabs>
        <w:spacing w:before="4"/>
        <w:rPr>
          <w:sz w:val="23"/>
        </w:rPr>
      </w:pPr>
      <w:r>
        <w:rPr>
          <w:w w:val="105"/>
          <w:sz w:val="23"/>
        </w:rPr>
        <w:t>Explain semiconductor</w:t>
      </w:r>
      <w:r>
        <w:rPr>
          <w:spacing w:val="-16"/>
          <w:w w:val="105"/>
          <w:sz w:val="23"/>
        </w:rPr>
        <w:t xml:space="preserve"> </w:t>
      </w:r>
      <w:r>
        <w:rPr>
          <w:w w:val="105"/>
          <w:sz w:val="23"/>
        </w:rPr>
        <w:t>doping</w:t>
      </w:r>
    </w:p>
    <w:p w:rsidR="00B141CF" w:rsidRDefault="009F45E6">
      <w:pPr>
        <w:pStyle w:val="ListParagraph"/>
        <w:numPr>
          <w:ilvl w:val="2"/>
          <w:numId w:val="52"/>
        </w:numPr>
        <w:tabs>
          <w:tab w:val="left" w:pos="2592"/>
          <w:tab w:val="left" w:pos="2593"/>
        </w:tabs>
        <w:rPr>
          <w:sz w:val="23"/>
        </w:rPr>
      </w:pPr>
      <w:r>
        <w:rPr>
          <w:w w:val="105"/>
          <w:sz w:val="23"/>
        </w:rPr>
        <w:t>List</w:t>
      </w:r>
      <w:r>
        <w:rPr>
          <w:spacing w:val="-6"/>
          <w:w w:val="105"/>
          <w:sz w:val="23"/>
        </w:rPr>
        <w:t xml:space="preserve"> </w:t>
      </w:r>
      <w:r>
        <w:rPr>
          <w:w w:val="105"/>
          <w:sz w:val="23"/>
        </w:rPr>
        <w:t>donor</w:t>
      </w:r>
      <w:r>
        <w:rPr>
          <w:spacing w:val="-5"/>
          <w:w w:val="105"/>
          <w:sz w:val="23"/>
        </w:rPr>
        <w:t xml:space="preserve"> </w:t>
      </w:r>
      <w:r>
        <w:rPr>
          <w:w w:val="105"/>
          <w:sz w:val="23"/>
        </w:rPr>
        <w:t>and</w:t>
      </w:r>
      <w:r>
        <w:rPr>
          <w:spacing w:val="-2"/>
          <w:w w:val="105"/>
          <w:sz w:val="23"/>
        </w:rPr>
        <w:t xml:space="preserve"> </w:t>
      </w:r>
      <w:r>
        <w:rPr>
          <w:w w:val="105"/>
          <w:sz w:val="23"/>
        </w:rPr>
        <w:t>acceptor</w:t>
      </w:r>
      <w:r>
        <w:rPr>
          <w:spacing w:val="-2"/>
          <w:w w:val="105"/>
          <w:sz w:val="23"/>
        </w:rPr>
        <w:t xml:space="preserve"> </w:t>
      </w:r>
      <w:r>
        <w:rPr>
          <w:spacing w:val="-3"/>
          <w:w w:val="105"/>
          <w:sz w:val="23"/>
        </w:rPr>
        <w:t>materials</w:t>
      </w:r>
      <w:r>
        <w:rPr>
          <w:spacing w:val="-4"/>
          <w:w w:val="105"/>
          <w:sz w:val="23"/>
        </w:rPr>
        <w:t xml:space="preserve"> </w:t>
      </w:r>
      <w:r>
        <w:rPr>
          <w:w w:val="105"/>
          <w:sz w:val="23"/>
        </w:rPr>
        <w:t>for</w:t>
      </w:r>
      <w:r>
        <w:rPr>
          <w:spacing w:val="-13"/>
          <w:w w:val="105"/>
          <w:sz w:val="23"/>
        </w:rPr>
        <w:t xml:space="preserve"> </w:t>
      </w:r>
      <w:r>
        <w:rPr>
          <w:spacing w:val="-3"/>
          <w:w w:val="105"/>
          <w:sz w:val="23"/>
        </w:rPr>
        <w:t>silicon</w:t>
      </w:r>
      <w:r>
        <w:rPr>
          <w:spacing w:val="-5"/>
          <w:w w:val="105"/>
          <w:sz w:val="23"/>
        </w:rPr>
        <w:t xml:space="preserve"> </w:t>
      </w:r>
      <w:r>
        <w:rPr>
          <w:w w:val="105"/>
          <w:sz w:val="23"/>
        </w:rPr>
        <w:t>&amp;</w:t>
      </w:r>
      <w:r>
        <w:rPr>
          <w:spacing w:val="-25"/>
          <w:w w:val="105"/>
          <w:sz w:val="23"/>
        </w:rPr>
        <w:t xml:space="preserve"> </w:t>
      </w:r>
      <w:r>
        <w:rPr>
          <w:w w:val="105"/>
          <w:sz w:val="23"/>
        </w:rPr>
        <w:t>germanium</w:t>
      </w:r>
    </w:p>
    <w:p w:rsidR="00B141CF" w:rsidRDefault="009F45E6">
      <w:pPr>
        <w:pStyle w:val="ListParagraph"/>
        <w:numPr>
          <w:ilvl w:val="2"/>
          <w:numId w:val="52"/>
        </w:numPr>
        <w:tabs>
          <w:tab w:val="left" w:pos="2592"/>
          <w:tab w:val="left" w:pos="2593"/>
        </w:tabs>
        <w:rPr>
          <w:sz w:val="23"/>
        </w:rPr>
      </w:pPr>
      <w:r>
        <w:rPr>
          <w:w w:val="105"/>
          <w:sz w:val="23"/>
        </w:rPr>
        <w:t xml:space="preserve">Define majority </w:t>
      </w:r>
      <w:r>
        <w:rPr>
          <w:spacing w:val="-3"/>
          <w:w w:val="105"/>
          <w:sz w:val="23"/>
        </w:rPr>
        <w:t xml:space="preserve">carries </w:t>
      </w:r>
      <w:r>
        <w:rPr>
          <w:w w:val="105"/>
          <w:sz w:val="23"/>
        </w:rPr>
        <w:t>and minority</w:t>
      </w:r>
      <w:r>
        <w:rPr>
          <w:spacing w:val="-2"/>
          <w:w w:val="105"/>
          <w:sz w:val="23"/>
        </w:rPr>
        <w:t xml:space="preserve"> </w:t>
      </w:r>
      <w:r>
        <w:rPr>
          <w:w w:val="105"/>
          <w:sz w:val="23"/>
        </w:rPr>
        <w:t>charge</w:t>
      </w:r>
      <w:r w:rsidR="007B6B1F">
        <w:rPr>
          <w:w w:val="105"/>
          <w:sz w:val="23"/>
        </w:rPr>
        <w:t xml:space="preserve"> </w:t>
      </w:r>
      <w:r>
        <w:rPr>
          <w:w w:val="105"/>
          <w:sz w:val="23"/>
        </w:rPr>
        <w:t>carriers.</w:t>
      </w:r>
    </w:p>
    <w:p w:rsidR="00B141CF" w:rsidRDefault="009F45E6">
      <w:pPr>
        <w:pStyle w:val="ListParagraph"/>
        <w:numPr>
          <w:ilvl w:val="2"/>
          <w:numId w:val="52"/>
        </w:numPr>
        <w:tabs>
          <w:tab w:val="left" w:pos="2592"/>
          <w:tab w:val="left" w:pos="2593"/>
        </w:tabs>
        <w:spacing w:before="17"/>
        <w:rPr>
          <w:sz w:val="23"/>
        </w:rPr>
      </w:pPr>
      <w:r>
        <w:rPr>
          <w:w w:val="105"/>
          <w:sz w:val="23"/>
        </w:rPr>
        <w:t>Explain</w:t>
      </w:r>
      <w:r>
        <w:rPr>
          <w:spacing w:val="-8"/>
          <w:w w:val="105"/>
          <w:sz w:val="23"/>
        </w:rPr>
        <w:t xml:space="preserve"> </w:t>
      </w:r>
      <w:r>
        <w:rPr>
          <w:w w:val="105"/>
          <w:sz w:val="23"/>
        </w:rPr>
        <w:t>the</w:t>
      </w:r>
      <w:r>
        <w:rPr>
          <w:spacing w:val="-9"/>
          <w:w w:val="105"/>
          <w:sz w:val="23"/>
        </w:rPr>
        <w:t xml:space="preserve"> </w:t>
      </w:r>
      <w:r>
        <w:rPr>
          <w:w w:val="105"/>
          <w:sz w:val="23"/>
        </w:rPr>
        <w:t>effect</w:t>
      </w:r>
      <w:r>
        <w:rPr>
          <w:spacing w:val="-12"/>
          <w:w w:val="105"/>
          <w:sz w:val="23"/>
        </w:rPr>
        <w:t xml:space="preserve"> </w:t>
      </w:r>
      <w:r>
        <w:rPr>
          <w:w w:val="105"/>
          <w:sz w:val="23"/>
        </w:rPr>
        <w:t>of</w:t>
      </w:r>
      <w:r>
        <w:rPr>
          <w:spacing w:val="-12"/>
          <w:w w:val="105"/>
          <w:sz w:val="23"/>
        </w:rPr>
        <w:t xml:space="preserve"> </w:t>
      </w:r>
      <w:r>
        <w:rPr>
          <w:w w:val="105"/>
          <w:sz w:val="23"/>
        </w:rPr>
        <w:t>temperature</w:t>
      </w:r>
      <w:r>
        <w:rPr>
          <w:spacing w:val="-8"/>
          <w:w w:val="105"/>
          <w:sz w:val="23"/>
        </w:rPr>
        <w:t xml:space="preserve"> </w:t>
      </w:r>
      <w:r>
        <w:rPr>
          <w:w w:val="105"/>
          <w:sz w:val="23"/>
        </w:rPr>
        <w:t>&amp;</w:t>
      </w:r>
      <w:r>
        <w:rPr>
          <w:spacing w:val="-9"/>
          <w:w w:val="105"/>
          <w:sz w:val="23"/>
        </w:rPr>
        <w:t xml:space="preserve"> </w:t>
      </w:r>
      <w:r>
        <w:rPr>
          <w:w w:val="105"/>
          <w:sz w:val="23"/>
        </w:rPr>
        <w:t>light</w:t>
      </w:r>
      <w:r>
        <w:rPr>
          <w:spacing w:val="-5"/>
          <w:w w:val="105"/>
          <w:sz w:val="23"/>
        </w:rPr>
        <w:t xml:space="preserve"> </w:t>
      </w:r>
      <w:r>
        <w:rPr>
          <w:w w:val="105"/>
          <w:sz w:val="23"/>
        </w:rPr>
        <w:t>on</w:t>
      </w:r>
      <w:r>
        <w:rPr>
          <w:spacing w:val="-9"/>
          <w:w w:val="105"/>
          <w:sz w:val="23"/>
        </w:rPr>
        <w:t xml:space="preserve"> </w:t>
      </w:r>
      <w:r>
        <w:rPr>
          <w:w w:val="105"/>
          <w:sz w:val="23"/>
        </w:rPr>
        <w:t>the</w:t>
      </w:r>
      <w:r>
        <w:rPr>
          <w:spacing w:val="-9"/>
          <w:w w:val="105"/>
          <w:sz w:val="23"/>
        </w:rPr>
        <w:t xml:space="preserve"> </w:t>
      </w:r>
      <w:r>
        <w:rPr>
          <w:w w:val="105"/>
          <w:sz w:val="23"/>
        </w:rPr>
        <w:t>resistance</w:t>
      </w:r>
      <w:r>
        <w:rPr>
          <w:spacing w:val="-7"/>
          <w:w w:val="105"/>
          <w:sz w:val="23"/>
        </w:rPr>
        <w:t xml:space="preserve"> </w:t>
      </w:r>
      <w:r>
        <w:rPr>
          <w:spacing w:val="3"/>
          <w:w w:val="105"/>
          <w:sz w:val="23"/>
        </w:rPr>
        <w:t>of</w:t>
      </w:r>
    </w:p>
    <w:p w:rsidR="00B141CF" w:rsidRDefault="009F45E6">
      <w:pPr>
        <w:pStyle w:val="ListParagraph"/>
        <w:numPr>
          <w:ilvl w:val="3"/>
          <w:numId w:val="52"/>
        </w:numPr>
        <w:tabs>
          <w:tab w:val="left" w:pos="2910"/>
        </w:tabs>
        <w:spacing w:before="10"/>
        <w:ind w:hanging="318"/>
        <w:rPr>
          <w:sz w:val="23"/>
        </w:rPr>
      </w:pPr>
      <w:r>
        <w:rPr>
          <w:spacing w:val="-3"/>
          <w:w w:val="105"/>
          <w:sz w:val="23"/>
        </w:rPr>
        <w:t xml:space="preserve">intrinsic </w:t>
      </w:r>
      <w:r>
        <w:rPr>
          <w:w w:val="105"/>
          <w:sz w:val="23"/>
        </w:rPr>
        <w:t>semiconductor</w:t>
      </w:r>
      <w:r>
        <w:rPr>
          <w:spacing w:val="-13"/>
          <w:w w:val="105"/>
          <w:sz w:val="23"/>
        </w:rPr>
        <w:t xml:space="preserve"> </w:t>
      </w:r>
      <w:r>
        <w:rPr>
          <w:w w:val="105"/>
          <w:sz w:val="23"/>
        </w:rPr>
        <w:t>and</w:t>
      </w:r>
    </w:p>
    <w:p w:rsidR="00B141CF" w:rsidRDefault="009F45E6">
      <w:pPr>
        <w:pStyle w:val="ListParagraph"/>
        <w:numPr>
          <w:ilvl w:val="3"/>
          <w:numId w:val="52"/>
        </w:numPr>
        <w:tabs>
          <w:tab w:val="left" w:pos="2924"/>
        </w:tabs>
        <w:ind w:left="2924" w:hanging="332"/>
        <w:rPr>
          <w:sz w:val="23"/>
        </w:rPr>
      </w:pPr>
      <w:r>
        <w:rPr>
          <w:w w:val="105"/>
          <w:sz w:val="23"/>
        </w:rPr>
        <w:t>Extrinsic</w:t>
      </w:r>
      <w:r>
        <w:rPr>
          <w:spacing w:val="-8"/>
          <w:w w:val="105"/>
          <w:sz w:val="23"/>
        </w:rPr>
        <w:t xml:space="preserve"> </w:t>
      </w:r>
      <w:r>
        <w:rPr>
          <w:spacing w:val="-3"/>
          <w:w w:val="105"/>
          <w:sz w:val="23"/>
        </w:rPr>
        <w:t>semiconductor</w:t>
      </w:r>
    </w:p>
    <w:p w:rsidR="00B141CF" w:rsidRDefault="009F45E6">
      <w:pPr>
        <w:pStyle w:val="ListParagraph"/>
        <w:numPr>
          <w:ilvl w:val="1"/>
          <w:numId w:val="51"/>
        </w:numPr>
        <w:tabs>
          <w:tab w:val="left" w:pos="1872"/>
          <w:tab w:val="left" w:pos="1873"/>
        </w:tabs>
        <w:spacing w:before="16"/>
        <w:ind w:hanging="722"/>
        <w:rPr>
          <w:sz w:val="23"/>
        </w:rPr>
      </w:pPr>
      <w:r>
        <w:rPr>
          <w:w w:val="105"/>
          <w:sz w:val="23"/>
        </w:rPr>
        <w:t>PN Junction</w:t>
      </w:r>
      <w:r>
        <w:rPr>
          <w:spacing w:val="-17"/>
          <w:w w:val="105"/>
          <w:sz w:val="23"/>
        </w:rPr>
        <w:t xml:space="preserve"> </w:t>
      </w:r>
      <w:r>
        <w:rPr>
          <w:w w:val="105"/>
          <w:sz w:val="23"/>
        </w:rPr>
        <w:t>Theory:</w:t>
      </w:r>
    </w:p>
    <w:p w:rsidR="00B141CF" w:rsidRDefault="009F45E6">
      <w:pPr>
        <w:pStyle w:val="ListParagraph"/>
        <w:numPr>
          <w:ilvl w:val="2"/>
          <w:numId w:val="51"/>
        </w:numPr>
        <w:tabs>
          <w:tab w:val="left" w:pos="2592"/>
          <w:tab w:val="left" w:pos="2593"/>
        </w:tabs>
        <w:rPr>
          <w:sz w:val="23"/>
        </w:rPr>
      </w:pPr>
      <w:r>
        <w:rPr>
          <w:w w:val="105"/>
          <w:sz w:val="23"/>
        </w:rPr>
        <w:t>Draw a PN</w:t>
      </w:r>
      <w:r>
        <w:rPr>
          <w:spacing w:val="-20"/>
          <w:w w:val="105"/>
          <w:sz w:val="23"/>
        </w:rPr>
        <w:t xml:space="preserve"> </w:t>
      </w:r>
      <w:r>
        <w:rPr>
          <w:w w:val="105"/>
          <w:sz w:val="23"/>
        </w:rPr>
        <w:t>Junction</w:t>
      </w:r>
    </w:p>
    <w:p w:rsidR="00B141CF" w:rsidRDefault="009F45E6">
      <w:pPr>
        <w:pStyle w:val="ListParagraph"/>
        <w:numPr>
          <w:ilvl w:val="2"/>
          <w:numId w:val="51"/>
        </w:numPr>
        <w:tabs>
          <w:tab w:val="left" w:pos="2592"/>
          <w:tab w:val="left" w:pos="2593"/>
        </w:tabs>
        <w:spacing w:before="10"/>
        <w:rPr>
          <w:sz w:val="23"/>
        </w:rPr>
      </w:pPr>
      <w:r>
        <w:rPr>
          <w:w w:val="105"/>
          <w:sz w:val="23"/>
        </w:rPr>
        <w:t>Define the terms depletion layer capacitance &amp;</w:t>
      </w:r>
      <w:r>
        <w:rPr>
          <w:spacing w:val="-42"/>
          <w:w w:val="105"/>
          <w:sz w:val="23"/>
        </w:rPr>
        <w:t xml:space="preserve"> </w:t>
      </w:r>
      <w:r w:rsidR="007B6B1F">
        <w:rPr>
          <w:w w:val="105"/>
          <w:sz w:val="23"/>
        </w:rPr>
        <w:t>diffusion capacitance</w:t>
      </w:r>
      <w:r>
        <w:rPr>
          <w:w w:val="105"/>
          <w:sz w:val="23"/>
        </w:rPr>
        <w:t>.</w:t>
      </w:r>
    </w:p>
    <w:p w:rsidR="00B141CF" w:rsidRDefault="009F45E6">
      <w:pPr>
        <w:pStyle w:val="ListParagraph"/>
        <w:numPr>
          <w:ilvl w:val="2"/>
          <w:numId w:val="51"/>
        </w:numPr>
        <w:tabs>
          <w:tab w:val="left" w:pos="2592"/>
          <w:tab w:val="left" w:pos="2593"/>
        </w:tabs>
        <w:spacing w:before="16"/>
        <w:rPr>
          <w:sz w:val="23"/>
        </w:rPr>
      </w:pPr>
      <w:r>
        <w:rPr>
          <w:w w:val="105"/>
          <w:sz w:val="23"/>
        </w:rPr>
        <w:t xml:space="preserve">Sketch the voltage-current </w:t>
      </w:r>
      <w:r>
        <w:rPr>
          <w:spacing w:val="-3"/>
          <w:w w:val="105"/>
          <w:sz w:val="23"/>
        </w:rPr>
        <w:t xml:space="preserve">characteristics </w:t>
      </w:r>
      <w:r>
        <w:rPr>
          <w:w w:val="105"/>
          <w:sz w:val="23"/>
        </w:rPr>
        <w:t>curve for a</w:t>
      </w:r>
      <w:r>
        <w:rPr>
          <w:spacing w:val="-21"/>
          <w:w w:val="105"/>
          <w:sz w:val="23"/>
        </w:rPr>
        <w:t xml:space="preserve"> </w:t>
      </w:r>
      <w:r>
        <w:rPr>
          <w:w w:val="105"/>
          <w:sz w:val="23"/>
        </w:rPr>
        <w:t>PN</w:t>
      </w:r>
      <w:r w:rsidR="007B6B1F">
        <w:rPr>
          <w:w w:val="105"/>
          <w:sz w:val="23"/>
        </w:rPr>
        <w:t xml:space="preserve"> </w:t>
      </w:r>
      <w:r>
        <w:rPr>
          <w:w w:val="105"/>
          <w:sz w:val="23"/>
        </w:rPr>
        <w:t>junction.</w:t>
      </w:r>
    </w:p>
    <w:p w:rsidR="00B141CF" w:rsidRDefault="009F45E6">
      <w:pPr>
        <w:pStyle w:val="ListParagraph"/>
        <w:numPr>
          <w:ilvl w:val="2"/>
          <w:numId w:val="51"/>
        </w:numPr>
        <w:tabs>
          <w:tab w:val="left" w:pos="2592"/>
          <w:tab w:val="left" w:pos="2593"/>
        </w:tabs>
        <w:spacing w:before="10"/>
        <w:rPr>
          <w:sz w:val="23"/>
        </w:rPr>
      </w:pPr>
      <w:r>
        <w:rPr>
          <w:w w:val="105"/>
          <w:sz w:val="23"/>
        </w:rPr>
        <w:t>Describe R</w:t>
      </w:r>
      <w:r>
        <w:rPr>
          <w:w w:val="105"/>
          <w:sz w:val="23"/>
          <w:vertAlign w:val="subscript"/>
        </w:rPr>
        <w:t>F</w:t>
      </w:r>
      <w:r>
        <w:rPr>
          <w:w w:val="105"/>
          <w:sz w:val="23"/>
        </w:rPr>
        <w:t>, R</w:t>
      </w:r>
      <w:r>
        <w:rPr>
          <w:w w:val="105"/>
          <w:sz w:val="23"/>
          <w:vertAlign w:val="subscript"/>
        </w:rPr>
        <w:t>R</w:t>
      </w:r>
      <w:r>
        <w:rPr>
          <w:w w:val="105"/>
          <w:sz w:val="23"/>
        </w:rPr>
        <w:t xml:space="preserve"> and </w:t>
      </w:r>
      <w:r>
        <w:rPr>
          <w:spacing w:val="-4"/>
          <w:w w:val="105"/>
          <w:sz w:val="23"/>
        </w:rPr>
        <w:t>I</w:t>
      </w:r>
      <w:r>
        <w:rPr>
          <w:spacing w:val="-4"/>
          <w:w w:val="105"/>
          <w:sz w:val="23"/>
          <w:vertAlign w:val="subscript"/>
        </w:rPr>
        <w:t>s</w:t>
      </w:r>
      <w:r>
        <w:rPr>
          <w:spacing w:val="-4"/>
          <w:w w:val="105"/>
          <w:sz w:val="23"/>
        </w:rPr>
        <w:t xml:space="preserve"> </w:t>
      </w:r>
      <w:r>
        <w:rPr>
          <w:w w:val="105"/>
          <w:sz w:val="23"/>
        </w:rPr>
        <w:t>from the diode</w:t>
      </w:r>
      <w:r>
        <w:rPr>
          <w:spacing w:val="-26"/>
          <w:w w:val="105"/>
          <w:sz w:val="23"/>
        </w:rPr>
        <w:t xml:space="preserve"> </w:t>
      </w:r>
      <w:r>
        <w:rPr>
          <w:w w:val="105"/>
          <w:sz w:val="23"/>
        </w:rPr>
        <w:t>characteristics</w:t>
      </w:r>
      <w:r w:rsidR="007B6B1F">
        <w:rPr>
          <w:w w:val="105"/>
          <w:sz w:val="23"/>
        </w:rPr>
        <w:t xml:space="preserve"> </w:t>
      </w:r>
      <w:r>
        <w:rPr>
          <w:w w:val="105"/>
          <w:sz w:val="23"/>
        </w:rPr>
        <w:t>curve.</w:t>
      </w:r>
    </w:p>
    <w:p w:rsidR="00B141CF" w:rsidRDefault="009F45E6">
      <w:pPr>
        <w:pStyle w:val="ListParagraph"/>
        <w:numPr>
          <w:ilvl w:val="2"/>
          <w:numId w:val="51"/>
        </w:numPr>
        <w:tabs>
          <w:tab w:val="left" w:pos="2592"/>
          <w:tab w:val="left" w:pos="2593"/>
        </w:tabs>
        <w:rPr>
          <w:sz w:val="23"/>
        </w:rPr>
      </w:pPr>
      <w:r>
        <w:rPr>
          <w:w w:val="105"/>
          <w:sz w:val="23"/>
        </w:rPr>
        <w:t>List</w:t>
      </w:r>
      <w:r>
        <w:rPr>
          <w:spacing w:val="-16"/>
          <w:w w:val="105"/>
          <w:sz w:val="23"/>
        </w:rPr>
        <w:t xml:space="preserve"> </w:t>
      </w:r>
      <w:r>
        <w:rPr>
          <w:w w:val="105"/>
          <w:sz w:val="23"/>
        </w:rPr>
        <w:t>the</w:t>
      </w:r>
      <w:r>
        <w:rPr>
          <w:spacing w:val="-12"/>
          <w:w w:val="105"/>
          <w:sz w:val="23"/>
        </w:rPr>
        <w:t xml:space="preserve"> </w:t>
      </w:r>
      <w:r>
        <w:rPr>
          <w:w w:val="105"/>
          <w:sz w:val="23"/>
        </w:rPr>
        <w:t>typical</w:t>
      </w:r>
      <w:r>
        <w:rPr>
          <w:spacing w:val="-14"/>
          <w:w w:val="105"/>
          <w:sz w:val="23"/>
        </w:rPr>
        <w:t xml:space="preserve"> </w:t>
      </w:r>
      <w:r>
        <w:rPr>
          <w:spacing w:val="-3"/>
          <w:w w:val="105"/>
          <w:sz w:val="23"/>
        </w:rPr>
        <w:t>values</w:t>
      </w:r>
      <w:r>
        <w:rPr>
          <w:spacing w:val="-13"/>
          <w:w w:val="105"/>
          <w:sz w:val="23"/>
        </w:rPr>
        <w:t xml:space="preserve"> </w:t>
      </w:r>
      <w:r>
        <w:rPr>
          <w:w w:val="105"/>
          <w:sz w:val="23"/>
        </w:rPr>
        <w:t>of</w:t>
      </w:r>
      <w:r>
        <w:rPr>
          <w:spacing w:val="-14"/>
          <w:w w:val="105"/>
          <w:sz w:val="23"/>
        </w:rPr>
        <w:t xml:space="preserve"> </w:t>
      </w:r>
      <w:r>
        <w:rPr>
          <w:w w:val="105"/>
          <w:sz w:val="23"/>
        </w:rPr>
        <w:t>barrier</w:t>
      </w:r>
      <w:r>
        <w:rPr>
          <w:spacing w:val="-14"/>
          <w:w w:val="105"/>
          <w:sz w:val="23"/>
        </w:rPr>
        <w:t xml:space="preserve"> </w:t>
      </w:r>
      <w:r>
        <w:rPr>
          <w:w w:val="105"/>
          <w:sz w:val="23"/>
        </w:rPr>
        <w:t>potentials</w:t>
      </w:r>
      <w:r>
        <w:rPr>
          <w:spacing w:val="-12"/>
          <w:w w:val="105"/>
          <w:sz w:val="23"/>
        </w:rPr>
        <w:t xml:space="preserve"> </w:t>
      </w:r>
      <w:r>
        <w:rPr>
          <w:w w:val="105"/>
          <w:sz w:val="23"/>
        </w:rPr>
        <w:t>for</w:t>
      </w:r>
      <w:r>
        <w:rPr>
          <w:spacing w:val="-14"/>
          <w:w w:val="105"/>
          <w:sz w:val="23"/>
        </w:rPr>
        <w:t xml:space="preserve"> </w:t>
      </w:r>
      <w:r>
        <w:rPr>
          <w:w w:val="105"/>
          <w:sz w:val="23"/>
        </w:rPr>
        <w:t>silicon</w:t>
      </w:r>
      <w:r>
        <w:rPr>
          <w:spacing w:val="-10"/>
          <w:w w:val="105"/>
          <w:sz w:val="23"/>
        </w:rPr>
        <w:t xml:space="preserve"> </w:t>
      </w:r>
      <w:r>
        <w:rPr>
          <w:w w:val="105"/>
          <w:sz w:val="23"/>
        </w:rPr>
        <w:t>and</w:t>
      </w:r>
      <w:r>
        <w:rPr>
          <w:spacing w:val="-5"/>
          <w:w w:val="105"/>
          <w:sz w:val="23"/>
        </w:rPr>
        <w:t xml:space="preserve"> </w:t>
      </w:r>
      <w:r>
        <w:rPr>
          <w:spacing w:val="-3"/>
          <w:w w:val="105"/>
          <w:sz w:val="23"/>
        </w:rPr>
        <w:t>germanium</w:t>
      </w:r>
      <w:r>
        <w:rPr>
          <w:spacing w:val="-11"/>
          <w:w w:val="105"/>
          <w:sz w:val="23"/>
        </w:rPr>
        <w:t xml:space="preserve"> </w:t>
      </w:r>
      <w:r>
        <w:rPr>
          <w:w w:val="105"/>
          <w:sz w:val="23"/>
        </w:rPr>
        <w:t>diode.</w:t>
      </w:r>
    </w:p>
    <w:p w:rsidR="00B141CF" w:rsidRDefault="009F45E6">
      <w:pPr>
        <w:pStyle w:val="ListParagraph"/>
        <w:numPr>
          <w:ilvl w:val="0"/>
          <w:numId w:val="53"/>
        </w:numPr>
        <w:tabs>
          <w:tab w:val="left" w:pos="1390"/>
          <w:tab w:val="left" w:pos="1872"/>
        </w:tabs>
        <w:spacing w:before="16"/>
        <w:ind w:hanging="239"/>
        <w:jc w:val="left"/>
        <w:rPr>
          <w:sz w:val="23"/>
        </w:rPr>
      </w:pPr>
      <w:r>
        <w:rPr>
          <w:w w:val="105"/>
          <w:sz w:val="23"/>
        </w:rPr>
        <w:t>3</w:t>
      </w:r>
      <w:r>
        <w:rPr>
          <w:w w:val="105"/>
          <w:sz w:val="23"/>
        </w:rPr>
        <w:tab/>
      </w:r>
      <w:r>
        <w:rPr>
          <w:spacing w:val="-3"/>
          <w:w w:val="105"/>
          <w:sz w:val="23"/>
        </w:rPr>
        <w:t xml:space="preserve">Understand </w:t>
      </w:r>
      <w:r>
        <w:rPr>
          <w:w w:val="105"/>
          <w:sz w:val="23"/>
        </w:rPr>
        <w:t>PN Diode</w:t>
      </w:r>
      <w:r>
        <w:rPr>
          <w:spacing w:val="45"/>
          <w:w w:val="105"/>
          <w:sz w:val="23"/>
        </w:rPr>
        <w:t xml:space="preserve"> </w:t>
      </w:r>
      <w:r>
        <w:rPr>
          <w:spacing w:val="-3"/>
          <w:w w:val="105"/>
          <w:sz w:val="23"/>
        </w:rPr>
        <w:t>Applications</w:t>
      </w:r>
    </w:p>
    <w:p w:rsidR="00B141CF" w:rsidRDefault="009F45E6">
      <w:pPr>
        <w:pStyle w:val="ListParagraph"/>
        <w:numPr>
          <w:ilvl w:val="2"/>
          <w:numId w:val="54"/>
        </w:numPr>
        <w:tabs>
          <w:tab w:val="left" w:pos="2592"/>
          <w:tab w:val="left" w:pos="2593"/>
        </w:tabs>
        <w:rPr>
          <w:sz w:val="23"/>
        </w:rPr>
      </w:pPr>
      <w:r>
        <w:rPr>
          <w:w w:val="105"/>
          <w:sz w:val="23"/>
        </w:rPr>
        <w:t>List the uses of PN</w:t>
      </w:r>
      <w:r>
        <w:rPr>
          <w:spacing w:val="-34"/>
          <w:w w:val="105"/>
          <w:sz w:val="23"/>
        </w:rPr>
        <w:t xml:space="preserve"> </w:t>
      </w:r>
      <w:r>
        <w:rPr>
          <w:w w:val="105"/>
          <w:sz w:val="23"/>
        </w:rPr>
        <w:t>diode.</w:t>
      </w:r>
    </w:p>
    <w:p w:rsidR="00B141CF" w:rsidRDefault="009F45E6">
      <w:pPr>
        <w:pStyle w:val="ListParagraph"/>
        <w:numPr>
          <w:ilvl w:val="2"/>
          <w:numId w:val="54"/>
        </w:numPr>
        <w:tabs>
          <w:tab w:val="left" w:pos="2592"/>
          <w:tab w:val="left" w:pos="2593"/>
        </w:tabs>
        <w:spacing w:before="10"/>
        <w:rPr>
          <w:sz w:val="23"/>
        </w:rPr>
      </w:pPr>
      <w:r>
        <w:rPr>
          <w:w w:val="105"/>
          <w:sz w:val="23"/>
        </w:rPr>
        <w:t>Explain half and full wave rectifier using circuit</w:t>
      </w:r>
      <w:r>
        <w:rPr>
          <w:spacing w:val="-11"/>
          <w:w w:val="105"/>
          <w:sz w:val="23"/>
        </w:rPr>
        <w:t xml:space="preserve"> </w:t>
      </w:r>
      <w:r>
        <w:rPr>
          <w:w w:val="105"/>
          <w:sz w:val="23"/>
        </w:rPr>
        <w:t>diagram.</w:t>
      </w:r>
    </w:p>
    <w:p w:rsidR="00B141CF" w:rsidRDefault="009F45E6">
      <w:pPr>
        <w:pStyle w:val="ListParagraph"/>
        <w:numPr>
          <w:ilvl w:val="2"/>
          <w:numId w:val="54"/>
        </w:numPr>
        <w:tabs>
          <w:tab w:val="left" w:pos="2592"/>
          <w:tab w:val="left" w:pos="2593"/>
        </w:tabs>
        <w:spacing w:before="16"/>
        <w:rPr>
          <w:sz w:val="23"/>
        </w:rPr>
      </w:pPr>
      <w:r>
        <w:rPr>
          <w:w w:val="105"/>
          <w:sz w:val="23"/>
        </w:rPr>
        <w:t xml:space="preserve">Define Ripple </w:t>
      </w:r>
      <w:r>
        <w:rPr>
          <w:spacing w:val="-3"/>
          <w:w w:val="105"/>
          <w:sz w:val="23"/>
        </w:rPr>
        <w:t xml:space="preserve">factor, </w:t>
      </w:r>
      <w:r>
        <w:rPr>
          <w:w w:val="105"/>
          <w:sz w:val="23"/>
        </w:rPr>
        <w:t>surge</w:t>
      </w:r>
      <w:r>
        <w:rPr>
          <w:spacing w:val="-25"/>
          <w:w w:val="105"/>
          <w:sz w:val="23"/>
        </w:rPr>
        <w:t xml:space="preserve"> </w:t>
      </w:r>
      <w:r>
        <w:rPr>
          <w:w w:val="105"/>
          <w:sz w:val="23"/>
        </w:rPr>
        <w:t>current.</w:t>
      </w:r>
    </w:p>
    <w:p w:rsidR="00B141CF" w:rsidRDefault="009F45E6">
      <w:pPr>
        <w:pStyle w:val="ListParagraph"/>
        <w:numPr>
          <w:ilvl w:val="2"/>
          <w:numId w:val="54"/>
        </w:numPr>
        <w:tabs>
          <w:tab w:val="left" w:pos="2592"/>
          <w:tab w:val="left" w:pos="2593"/>
        </w:tabs>
        <w:rPr>
          <w:sz w:val="23"/>
        </w:rPr>
      </w:pPr>
      <w:r>
        <w:rPr>
          <w:w w:val="105"/>
          <w:sz w:val="23"/>
        </w:rPr>
        <w:t>Explain function of rectifier (L, PI, T)</w:t>
      </w:r>
      <w:r>
        <w:rPr>
          <w:spacing w:val="-52"/>
          <w:w w:val="105"/>
          <w:sz w:val="23"/>
        </w:rPr>
        <w:t xml:space="preserve"> </w:t>
      </w:r>
      <w:r>
        <w:rPr>
          <w:w w:val="105"/>
          <w:sz w:val="23"/>
        </w:rPr>
        <w:t>filters</w:t>
      </w:r>
    </w:p>
    <w:p w:rsidR="00B141CF" w:rsidRDefault="009F45E6">
      <w:pPr>
        <w:pStyle w:val="ListParagraph"/>
        <w:numPr>
          <w:ilvl w:val="2"/>
          <w:numId w:val="54"/>
        </w:numPr>
        <w:tabs>
          <w:tab w:val="left" w:pos="2592"/>
          <w:tab w:val="left" w:pos="2593"/>
        </w:tabs>
        <w:rPr>
          <w:sz w:val="23"/>
        </w:rPr>
      </w:pPr>
      <w:r>
        <w:rPr>
          <w:w w:val="105"/>
          <w:sz w:val="23"/>
        </w:rPr>
        <w:t>Explain</w:t>
      </w:r>
      <w:r>
        <w:rPr>
          <w:spacing w:val="-12"/>
          <w:w w:val="105"/>
          <w:sz w:val="23"/>
        </w:rPr>
        <w:t xml:space="preserve"> </w:t>
      </w:r>
      <w:r>
        <w:rPr>
          <w:w w:val="105"/>
          <w:sz w:val="23"/>
        </w:rPr>
        <w:t>its</w:t>
      </w:r>
      <w:r>
        <w:rPr>
          <w:spacing w:val="-12"/>
          <w:w w:val="105"/>
          <w:sz w:val="23"/>
        </w:rPr>
        <w:t xml:space="preserve"> </w:t>
      </w:r>
      <w:r>
        <w:rPr>
          <w:w w:val="105"/>
          <w:sz w:val="23"/>
        </w:rPr>
        <w:t>uses</w:t>
      </w:r>
      <w:r>
        <w:rPr>
          <w:spacing w:val="-18"/>
          <w:w w:val="105"/>
          <w:sz w:val="23"/>
        </w:rPr>
        <w:t xml:space="preserve"> </w:t>
      </w:r>
      <w:r>
        <w:rPr>
          <w:w w:val="105"/>
          <w:sz w:val="23"/>
        </w:rPr>
        <w:t>as</w:t>
      </w:r>
      <w:r>
        <w:rPr>
          <w:spacing w:val="-14"/>
          <w:w w:val="105"/>
          <w:sz w:val="23"/>
        </w:rPr>
        <w:t xml:space="preserve"> </w:t>
      </w:r>
      <w:r>
        <w:rPr>
          <w:w w:val="105"/>
          <w:sz w:val="23"/>
        </w:rPr>
        <w:t>voltage</w:t>
      </w:r>
      <w:r>
        <w:rPr>
          <w:spacing w:val="-12"/>
          <w:w w:val="105"/>
          <w:sz w:val="23"/>
        </w:rPr>
        <w:t xml:space="preserve"> </w:t>
      </w:r>
      <w:r>
        <w:rPr>
          <w:w w:val="105"/>
          <w:sz w:val="23"/>
        </w:rPr>
        <w:t>multiplier</w:t>
      </w:r>
      <w:r>
        <w:rPr>
          <w:spacing w:val="11"/>
          <w:w w:val="105"/>
          <w:sz w:val="23"/>
        </w:rPr>
        <w:t xml:space="preserve"> </w:t>
      </w:r>
      <w:r>
        <w:rPr>
          <w:w w:val="105"/>
          <w:sz w:val="23"/>
        </w:rPr>
        <w:t>(doubler).</w:t>
      </w:r>
    </w:p>
    <w:p w:rsidR="00B141CF" w:rsidRDefault="009F45E6">
      <w:pPr>
        <w:pStyle w:val="ListParagraph"/>
        <w:numPr>
          <w:ilvl w:val="2"/>
          <w:numId w:val="54"/>
        </w:numPr>
        <w:tabs>
          <w:tab w:val="left" w:pos="2592"/>
          <w:tab w:val="left" w:pos="2593"/>
        </w:tabs>
        <w:spacing w:before="17"/>
        <w:rPr>
          <w:sz w:val="23"/>
        </w:rPr>
      </w:pPr>
      <w:r>
        <w:rPr>
          <w:w w:val="105"/>
          <w:sz w:val="23"/>
        </w:rPr>
        <w:t>Explain</w:t>
      </w:r>
      <w:r>
        <w:rPr>
          <w:spacing w:val="-19"/>
          <w:w w:val="105"/>
          <w:sz w:val="23"/>
        </w:rPr>
        <w:t xml:space="preserve"> </w:t>
      </w:r>
      <w:r>
        <w:rPr>
          <w:w w:val="105"/>
          <w:sz w:val="23"/>
        </w:rPr>
        <w:t>the</w:t>
      </w:r>
      <w:r>
        <w:rPr>
          <w:spacing w:val="-20"/>
          <w:w w:val="105"/>
          <w:sz w:val="23"/>
        </w:rPr>
        <w:t xml:space="preserve"> </w:t>
      </w:r>
      <w:r>
        <w:rPr>
          <w:w w:val="105"/>
          <w:sz w:val="23"/>
        </w:rPr>
        <w:t>working</w:t>
      </w:r>
      <w:r>
        <w:rPr>
          <w:spacing w:val="-23"/>
          <w:w w:val="105"/>
          <w:sz w:val="23"/>
        </w:rPr>
        <w:t xml:space="preserve"> </w:t>
      </w:r>
      <w:r>
        <w:rPr>
          <w:w w:val="105"/>
          <w:sz w:val="23"/>
        </w:rPr>
        <w:t>of</w:t>
      </w:r>
      <w:r>
        <w:rPr>
          <w:spacing w:val="-22"/>
          <w:w w:val="105"/>
          <w:sz w:val="23"/>
        </w:rPr>
        <w:t xml:space="preserve"> </w:t>
      </w:r>
      <w:r>
        <w:rPr>
          <w:w w:val="105"/>
          <w:sz w:val="23"/>
        </w:rPr>
        <w:t>a</w:t>
      </w:r>
      <w:r>
        <w:rPr>
          <w:spacing w:val="-20"/>
          <w:w w:val="105"/>
          <w:sz w:val="23"/>
        </w:rPr>
        <w:t xml:space="preserve"> </w:t>
      </w:r>
      <w:r>
        <w:rPr>
          <w:w w:val="105"/>
          <w:sz w:val="23"/>
        </w:rPr>
        <w:t>voltage</w:t>
      </w:r>
      <w:r>
        <w:rPr>
          <w:spacing w:val="-24"/>
          <w:w w:val="105"/>
          <w:sz w:val="23"/>
        </w:rPr>
        <w:t xml:space="preserve"> </w:t>
      </w:r>
      <w:r>
        <w:rPr>
          <w:w w:val="105"/>
          <w:sz w:val="23"/>
        </w:rPr>
        <w:t>doubler</w:t>
      </w:r>
      <w:r>
        <w:rPr>
          <w:spacing w:val="-27"/>
          <w:w w:val="105"/>
          <w:sz w:val="23"/>
        </w:rPr>
        <w:t xml:space="preserve"> </w:t>
      </w:r>
      <w:r>
        <w:rPr>
          <w:w w:val="105"/>
          <w:sz w:val="23"/>
        </w:rPr>
        <w:t>circuit.</w:t>
      </w:r>
    </w:p>
    <w:p w:rsidR="00B141CF" w:rsidRDefault="009F45E6">
      <w:pPr>
        <w:pStyle w:val="ListParagraph"/>
        <w:numPr>
          <w:ilvl w:val="2"/>
          <w:numId w:val="54"/>
        </w:numPr>
        <w:tabs>
          <w:tab w:val="left" w:pos="2592"/>
          <w:tab w:val="left" w:pos="2593"/>
        </w:tabs>
        <w:rPr>
          <w:sz w:val="23"/>
        </w:rPr>
      </w:pPr>
      <w:r>
        <w:rPr>
          <w:w w:val="105"/>
          <w:sz w:val="23"/>
        </w:rPr>
        <w:t>List</w:t>
      </w:r>
      <w:r>
        <w:rPr>
          <w:spacing w:val="-15"/>
          <w:w w:val="105"/>
          <w:sz w:val="23"/>
        </w:rPr>
        <w:t xml:space="preserve"> </w:t>
      </w:r>
      <w:r>
        <w:rPr>
          <w:w w:val="105"/>
          <w:sz w:val="23"/>
        </w:rPr>
        <w:t>the</w:t>
      </w:r>
      <w:r>
        <w:rPr>
          <w:spacing w:val="-11"/>
          <w:w w:val="105"/>
          <w:sz w:val="23"/>
        </w:rPr>
        <w:t xml:space="preserve"> </w:t>
      </w:r>
      <w:r>
        <w:rPr>
          <w:spacing w:val="-3"/>
          <w:w w:val="105"/>
          <w:sz w:val="23"/>
        </w:rPr>
        <w:t>applications</w:t>
      </w:r>
      <w:r>
        <w:rPr>
          <w:spacing w:val="-13"/>
          <w:w w:val="105"/>
          <w:sz w:val="23"/>
        </w:rPr>
        <w:t xml:space="preserve"> </w:t>
      </w:r>
      <w:r>
        <w:rPr>
          <w:w w:val="105"/>
          <w:sz w:val="23"/>
        </w:rPr>
        <w:t>of</w:t>
      </w:r>
      <w:r>
        <w:rPr>
          <w:spacing w:val="-13"/>
          <w:w w:val="105"/>
          <w:sz w:val="23"/>
        </w:rPr>
        <w:t xml:space="preserve"> </w:t>
      </w:r>
      <w:r>
        <w:rPr>
          <w:w w:val="105"/>
          <w:sz w:val="23"/>
        </w:rPr>
        <w:t>voltage</w:t>
      </w:r>
      <w:r>
        <w:rPr>
          <w:spacing w:val="-13"/>
          <w:w w:val="105"/>
          <w:sz w:val="23"/>
        </w:rPr>
        <w:t xml:space="preserve"> </w:t>
      </w:r>
      <w:r>
        <w:rPr>
          <w:w w:val="105"/>
          <w:sz w:val="23"/>
        </w:rPr>
        <w:t>multiplier</w:t>
      </w:r>
      <w:r w:rsidR="007B6B1F">
        <w:rPr>
          <w:w w:val="105"/>
          <w:sz w:val="23"/>
        </w:rPr>
        <w:t xml:space="preserve"> </w:t>
      </w:r>
      <w:r>
        <w:rPr>
          <w:w w:val="105"/>
          <w:sz w:val="23"/>
        </w:rPr>
        <w:t>circuit.</w:t>
      </w:r>
    </w:p>
    <w:p w:rsidR="00B141CF" w:rsidRDefault="009F45E6">
      <w:pPr>
        <w:pStyle w:val="ListParagraph"/>
        <w:numPr>
          <w:ilvl w:val="2"/>
          <w:numId w:val="54"/>
        </w:numPr>
        <w:tabs>
          <w:tab w:val="left" w:pos="2592"/>
          <w:tab w:val="left" w:pos="2593"/>
        </w:tabs>
        <w:rPr>
          <w:sz w:val="23"/>
        </w:rPr>
      </w:pPr>
      <w:r>
        <w:rPr>
          <w:w w:val="105"/>
          <w:sz w:val="23"/>
        </w:rPr>
        <w:t xml:space="preserve">Explain the </w:t>
      </w:r>
      <w:r>
        <w:rPr>
          <w:spacing w:val="-3"/>
          <w:w w:val="105"/>
          <w:sz w:val="23"/>
        </w:rPr>
        <w:t xml:space="preserve">operation </w:t>
      </w:r>
      <w:r>
        <w:rPr>
          <w:w w:val="105"/>
          <w:sz w:val="23"/>
        </w:rPr>
        <w:t xml:space="preserve">of a </w:t>
      </w:r>
      <w:r>
        <w:rPr>
          <w:spacing w:val="-3"/>
          <w:w w:val="105"/>
          <w:sz w:val="23"/>
        </w:rPr>
        <w:t xml:space="preserve">diode </w:t>
      </w:r>
      <w:r>
        <w:rPr>
          <w:w w:val="105"/>
          <w:sz w:val="23"/>
        </w:rPr>
        <w:t>as a</w:t>
      </w:r>
      <w:r>
        <w:rPr>
          <w:spacing w:val="-31"/>
          <w:w w:val="105"/>
          <w:sz w:val="23"/>
        </w:rPr>
        <w:t xml:space="preserve"> </w:t>
      </w:r>
      <w:r>
        <w:rPr>
          <w:w w:val="105"/>
          <w:sz w:val="23"/>
        </w:rPr>
        <w:t>switch.</w:t>
      </w:r>
    </w:p>
    <w:p w:rsidR="00B141CF" w:rsidRDefault="009F45E6">
      <w:pPr>
        <w:pStyle w:val="ListParagraph"/>
        <w:numPr>
          <w:ilvl w:val="2"/>
          <w:numId w:val="54"/>
        </w:numPr>
        <w:tabs>
          <w:tab w:val="left" w:pos="2592"/>
          <w:tab w:val="left" w:pos="2593"/>
        </w:tabs>
        <w:spacing w:before="17"/>
        <w:rPr>
          <w:sz w:val="23"/>
        </w:rPr>
      </w:pPr>
      <w:r>
        <w:rPr>
          <w:w w:val="105"/>
          <w:sz w:val="23"/>
        </w:rPr>
        <w:t xml:space="preserve">Describe the </w:t>
      </w:r>
      <w:r>
        <w:rPr>
          <w:spacing w:val="-3"/>
          <w:w w:val="105"/>
          <w:sz w:val="23"/>
        </w:rPr>
        <w:t xml:space="preserve">operation </w:t>
      </w:r>
      <w:r>
        <w:rPr>
          <w:w w:val="105"/>
          <w:sz w:val="23"/>
        </w:rPr>
        <w:t>of Diode</w:t>
      </w:r>
      <w:r>
        <w:rPr>
          <w:spacing w:val="-32"/>
          <w:w w:val="105"/>
          <w:sz w:val="23"/>
        </w:rPr>
        <w:t xml:space="preserve"> </w:t>
      </w:r>
      <w:r>
        <w:rPr>
          <w:w w:val="105"/>
          <w:sz w:val="23"/>
        </w:rPr>
        <w:t>Clipper</w:t>
      </w:r>
    </w:p>
    <w:p w:rsidR="00B141CF" w:rsidRDefault="009F45E6">
      <w:pPr>
        <w:pStyle w:val="ListParagraph"/>
        <w:numPr>
          <w:ilvl w:val="2"/>
          <w:numId w:val="54"/>
        </w:numPr>
        <w:tabs>
          <w:tab w:val="left" w:pos="2651"/>
        </w:tabs>
        <w:ind w:left="2650" w:hanging="779"/>
        <w:rPr>
          <w:sz w:val="23"/>
        </w:rPr>
      </w:pPr>
      <w:r>
        <w:rPr>
          <w:w w:val="105"/>
          <w:sz w:val="23"/>
        </w:rPr>
        <w:t xml:space="preserve">Describe the </w:t>
      </w:r>
      <w:r>
        <w:rPr>
          <w:spacing w:val="-3"/>
          <w:w w:val="105"/>
          <w:sz w:val="23"/>
        </w:rPr>
        <w:t xml:space="preserve">operation </w:t>
      </w:r>
      <w:r>
        <w:rPr>
          <w:w w:val="105"/>
          <w:sz w:val="23"/>
        </w:rPr>
        <w:t>of Diode</w:t>
      </w:r>
      <w:r>
        <w:rPr>
          <w:spacing w:val="-33"/>
          <w:w w:val="105"/>
          <w:sz w:val="23"/>
        </w:rPr>
        <w:t xml:space="preserve"> </w:t>
      </w:r>
      <w:r>
        <w:rPr>
          <w:w w:val="105"/>
          <w:sz w:val="23"/>
        </w:rPr>
        <w:t>Clamper.</w:t>
      </w:r>
    </w:p>
    <w:p w:rsidR="00B141CF" w:rsidRDefault="00B141CF">
      <w:pPr>
        <w:pStyle w:val="BodyText"/>
        <w:spacing w:before="0"/>
        <w:ind w:left="0" w:firstLine="0"/>
        <w:rPr>
          <w:sz w:val="26"/>
        </w:rPr>
      </w:pPr>
    </w:p>
    <w:p w:rsidR="00B141CF" w:rsidRDefault="00B141CF">
      <w:pPr>
        <w:pStyle w:val="BodyText"/>
        <w:spacing w:before="0"/>
        <w:ind w:left="0" w:firstLine="0"/>
      </w:pPr>
    </w:p>
    <w:p w:rsidR="00B141CF" w:rsidRDefault="009F45E6">
      <w:pPr>
        <w:pStyle w:val="Heading1"/>
        <w:numPr>
          <w:ilvl w:val="0"/>
          <w:numId w:val="53"/>
        </w:numPr>
        <w:tabs>
          <w:tab w:val="left" w:pos="1151"/>
          <w:tab w:val="left" w:pos="1152"/>
        </w:tabs>
        <w:ind w:left="1151" w:hanging="721"/>
        <w:jc w:val="left"/>
      </w:pPr>
      <w:r>
        <w:rPr>
          <w:w w:val="105"/>
        </w:rPr>
        <w:t>BIPOLAR JUNCTION</w:t>
      </w:r>
      <w:r>
        <w:rPr>
          <w:spacing w:val="-9"/>
          <w:w w:val="105"/>
        </w:rPr>
        <w:t xml:space="preserve"> </w:t>
      </w:r>
      <w:r>
        <w:rPr>
          <w:w w:val="105"/>
        </w:rPr>
        <w:t>(BJTs).</w:t>
      </w:r>
    </w:p>
    <w:p w:rsidR="00B141CF" w:rsidRDefault="009F45E6">
      <w:pPr>
        <w:pStyle w:val="ListParagraph"/>
        <w:numPr>
          <w:ilvl w:val="1"/>
          <w:numId w:val="53"/>
        </w:numPr>
        <w:tabs>
          <w:tab w:val="left" w:pos="1872"/>
          <w:tab w:val="left" w:pos="1873"/>
        </w:tabs>
        <w:spacing w:before="10"/>
        <w:ind w:hanging="722"/>
        <w:rPr>
          <w:sz w:val="23"/>
        </w:rPr>
      </w:pPr>
      <w:r>
        <w:rPr>
          <w:spacing w:val="-3"/>
          <w:w w:val="105"/>
          <w:sz w:val="23"/>
        </w:rPr>
        <w:t xml:space="preserve">Understand </w:t>
      </w:r>
      <w:r>
        <w:rPr>
          <w:w w:val="105"/>
          <w:sz w:val="23"/>
        </w:rPr>
        <w:t>bipolar junction, its biasing and basic</w:t>
      </w:r>
      <w:r>
        <w:rPr>
          <w:spacing w:val="-12"/>
          <w:w w:val="105"/>
          <w:sz w:val="23"/>
        </w:rPr>
        <w:t xml:space="preserve"> </w:t>
      </w:r>
      <w:r>
        <w:rPr>
          <w:w w:val="105"/>
          <w:sz w:val="23"/>
        </w:rPr>
        <w:t>BJT</w:t>
      </w:r>
      <w:r w:rsidR="007B6B1F">
        <w:rPr>
          <w:w w:val="105"/>
          <w:sz w:val="23"/>
        </w:rPr>
        <w:t xml:space="preserve"> </w:t>
      </w:r>
      <w:r>
        <w:rPr>
          <w:w w:val="105"/>
          <w:sz w:val="23"/>
        </w:rPr>
        <w:t>circuits.</w:t>
      </w:r>
    </w:p>
    <w:p w:rsidR="00B141CF" w:rsidRDefault="009F45E6">
      <w:pPr>
        <w:pStyle w:val="ListParagraph"/>
        <w:numPr>
          <w:ilvl w:val="2"/>
          <w:numId w:val="53"/>
        </w:numPr>
        <w:tabs>
          <w:tab w:val="left" w:pos="2592"/>
          <w:tab w:val="left" w:pos="2593"/>
        </w:tabs>
        <w:spacing w:before="16"/>
        <w:rPr>
          <w:sz w:val="23"/>
        </w:rPr>
      </w:pPr>
      <w:r>
        <w:rPr>
          <w:w w:val="105"/>
          <w:sz w:val="23"/>
        </w:rPr>
        <w:t>Draw</w:t>
      </w:r>
      <w:r>
        <w:rPr>
          <w:spacing w:val="-11"/>
          <w:w w:val="105"/>
          <w:sz w:val="23"/>
        </w:rPr>
        <w:t xml:space="preserve"> </w:t>
      </w:r>
      <w:r>
        <w:rPr>
          <w:w w:val="105"/>
          <w:sz w:val="23"/>
        </w:rPr>
        <w:t>and</w:t>
      </w:r>
      <w:r>
        <w:rPr>
          <w:spacing w:val="-8"/>
          <w:w w:val="105"/>
          <w:sz w:val="23"/>
        </w:rPr>
        <w:t xml:space="preserve"> </w:t>
      </w:r>
      <w:r>
        <w:rPr>
          <w:w w:val="105"/>
          <w:sz w:val="23"/>
        </w:rPr>
        <w:t>label</w:t>
      </w:r>
      <w:r>
        <w:rPr>
          <w:spacing w:val="-19"/>
          <w:w w:val="105"/>
          <w:sz w:val="23"/>
        </w:rPr>
        <w:t xml:space="preserve"> </w:t>
      </w:r>
      <w:r>
        <w:rPr>
          <w:w w:val="105"/>
          <w:sz w:val="23"/>
        </w:rPr>
        <w:t>physical</w:t>
      </w:r>
      <w:r>
        <w:rPr>
          <w:spacing w:val="-19"/>
          <w:w w:val="105"/>
          <w:sz w:val="23"/>
        </w:rPr>
        <w:t xml:space="preserve"> </w:t>
      </w:r>
      <w:r>
        <w:rPr>
          <w:w w:val="105"/>
          <w:sz w:val="23"/>
        </w:rPr>
        <w:t>structure</w:t>
      </w:r>
      <w:r>
        <w:rPr>
          <w:spacing w:val="-16"/>
          <w:w w:val="105"/>
          <w:sz w:val="23"/>
        </w:rPr>
        <w:t xml:space="preserve"> </w:t>
      </w:r>
      <w:r>
        <w:rPr>
          <w:w w:val="105"/>
          <w:sz w:val="23"/>
        </w:rPr>
        <w:t>and</w:t>
      </w:r>
      <w:r>
        <w:rPr>
          <w:spacing w:val="-14"/>
          <w:w w:val="105"/>
          <w:sz w:val="23"/>
        </w:rPr>
        <w:t xml:space="preserve"> </w:t>
      </w:r>
      <w:r>
        <w:rPr>
          <w:w w:val="105"/>
          <w:sz w:val="23"/>
        </w:rPr>
        <w:t>symbols</w:t>
      </w:r>
      <w:r>
        <w:rPr>
          <w:spacing w:val="-18"/>
          <w:w w:val="105"/>
          <w:sz w:val="23"/>
        </w:rPr>
        <w:t xml:space="preserve"> </w:t>
      </w:r>
      <w:r>
        <w:rPr>
          <w:w w:val="105"/>
          <w:sz w:val="23"/>
        </w:rPr>
        <w:t>for</w:t>
      </w:r>
      <w:r>
        <w:rPr>
          <w:spacing w:val="-8"/>
          <w:w w:val="105"/>
          <w:sz w:val="23"/>
        </w:rPr>
        <w:t xml:space="preserve"> </w:t>
      </w:r>
      <w:r>
        <w:rPr>
          <w:w w:val="105"/>
          <w:sz w:val="23"/>
        </w:rPr>
        <w:t>NPN</w:t>
      </w:r>
      <w:r>
        <w:rPr>
          <w:spacing w:val="-11"/>
          <w:w w:val="105"/>
          <w:sz w:val="23"/>
        </w:rPr>
        <w:t xml:space="preserve"> </w:t>
      </w:r>
      <w:r>
        <w:rPr>
          <w:w w:val="105"/>
          <w:sz w:val="23"/>
        </w:rPr>
        <w:t>and</w:t>
      </w:r>
      <w:r>
        <w:rPr>
          <w:spacing w:val="-9"/>
          <w:w w:val="105"/>
          <w:sz w:val="23"/>
        </w:rPr>
        <w:t xml:space="preserve"> </w:t>
      </w:r>
      <w:r>
        <w:rPr>
          <w:w w:val="105"/>
          <w:sz w:val="23"/>
        </w:rPr>
        <w:t>PNP</w:t>
      </w:r>
      <w:r>
        <w:rPr>
          <w:spacing w:val="-25"/>
          <w:w w:val="105"/>
          <w:sz w:val="23"/>
        </w:rPr>
        <w:t xml:space="preserve"> </w:t>
      </w:r>
      <w:r>
        <w:rPr>
          <w:w w:val="105"/>
          <w:sz w:val="23"/>
        </w:rPr>
        <w:t>transistors.</w:t>
      </w:r>
    </w:p>
    <w:p w:rsidR="00B141CF" w:rsidRDefault="009F45E6">
      <w:pPr>
        <w:pStyle w:val="ListParagraph"/>
        <w:numPr>
          <w:ilvl w:val="2"/>
          <w:numId w:val="53"/>
        </w:numPr>
        <w:tabs>
          <w:tab w:val="left" w:pos="2592"/>
          <w:tab w:val="left" w:pos="2593"/>
        </w:tabs>
        <w:spacing w:line="247" w:lineRule="auto"/>
        <w:ind w:right="475"/>
        <w:rPr>
          <w:sz w:val="23"/>
        </w:rPr>
      </w:pPr>
      <w:r>
        <w:rPr>
          <w:w w:val="105"/>
          <w:sz w:val="23"/>
        </w:rPr>
        <w:t>Show</w:t>
      </w:r>
      <w:r>
        <w:rPr>
          <w:spacing w:val="-7"/>
          <w:w w:val="105"/>
          <w:sz w:val="23"/>
        </w:rPr>
        <w:t xml:space="preserve"> </w:t>
      </w:r>
      <w:r>
        <w:rPr>
          <w:w w:val="105"/>
          <w:sz w:val="23"/>
        </w:rPr>
        <w:t>the</w:t>
      </w:r>
      <w:r>
        <w:rPr>
          <w:spacing w:val="-5"/>
          <w:w w:val="105"/>
          <w:sz w:val="23"/>
        </w:rPr>
        <w:t xml:space="preserve"> </w:t>
      </w:r>
      <w:r>
        <w:rPr>
          <w:w w:val="105"/>
          <w:sz w:val="23"/>
        </w:rPr>
        <w:t>four</w:t>
      </w:r>
      <w:r>
        <w:rPr>
          <w:spacing w:val="-7"/>
          <w:w w:val="105"/>
          <w:sz w:val="23"/>
        </w:rPr>
        <w:t xml:space="preserve"> </w:t>
      </w:r>
      <w:r>
        <w:rPr>
          <w:w w:val="105"/>
          <w:sz w:val="23"/>
        </w:rPr>
        <w:t>operation</w:t>
      </w:r>
      <w:r>
        <w:rPr>
          <w:spacing w:val="1"/>
          <w:w w:val="105"/>
          <w:sz w:val="23"/>
        </w:rPr>
        <w:t xml:space="preserve"> </w:t>
      </w:r>
      <w:r>
        <w:rPr>
          <w:w w:val="105"/>
          <w:sz w:val="23"/>
        </w:rPr>
        <w:t>mode</w:t>
      </w:r>
      <w:r>
        <w:rPr>
          <w:spacing w:val="-5"/>
          <w:w w:val="105"/>
          <w:sz w:val="23"/>
        </w:rPr>
        <w:t xml:space="preserve"> </w:t>
      </w:r>
      <w:r>
        <w:rPr>
          <w:w w:val="105"/>
          <w:sz w:val="23"/>
        </w:rPr>
        <w:t>of</w:t>
      </w:r>
      <w:r>
        <w:rPr>
          <w:spacing w:val="-7"/>
          <w:w w:val="105"/>
          <w:sz w:val="23"/>
        </w:rPr>
        <w:t xml:space="preserve"> </w:t>
      </w:r>
      <w:r>
        <w:rPr>
          <w:w w:val="105"/>
          <w:sz w:val="23"/>
        </w:rPr>
        <w:t>BJT</w:t>
      </w:r>
      <w:r>
        <w:rPr>
          <w:spacing w:val="-8"/>
          <w:w w:val="105"/>
          <w:sz w:val="23"/>
        </w:rPr>
        <w:t xml:space="preserve"> </w:t>
      </w:r>
      <w:r>
        <w:rPr>
          <w:w w:val="105"/>
          <w:sz w:val="23"/>
        </w:rPr>
        <w:t>and</w:t>
      </w:r>
      <w:r>
        <w:rPr>
          <w:spacing w:val="-4"/>
          <w:w w:val="105"/>
          <w:sz w:val="23"/>
        </w:rPr>
        <w:t xml:space="preserve"> </w:t>
      </w:r>
      <w:r>
        <w:rPr>
          <w:w w:val="105"/>
          <w:sz w:val="23"/>
        </w:rPr>
        <w:t>application</w:t>
      </w:r>
      <w:r>
        <w:rPr>
          <w:spacing w:val="-4"/>
          <w:w w:val="105"/>
          <w:sz w:val="23"/>
        </w:rPr>
        <w:t xml:space="preserve"> </w:t>
      </w:r>
      <w:r>
        <w:rPr>
          <w:w w:val="105"/>
          <w:sz w:val="23"/>
        </w:rPr>
        <w:t>of</w:t>
      </w:r>
      <w:r>
        <w:rPr>
          <w:spacing w:val="-7"/>
          <w:w w:val="105"/>
          <w:sz w:val="23"/>
        </w:rPr>
        <w:t xml:space="preserve"> </w:t>
      </w:r>
      <w:r>
        <w:rPr>
          <w:w w:val="105"/>
          <w:sz w:val="23"/>
        </w:rPr>
        <w:t>each</w:t>
      </w:r>
      <w:r>
        <w:rPr>
          <w:spacing w:val="-4"/>
          <w:w w:val="105"/>
          <w:sz w:val="23"/>
        </w:rPr>
        <w:t xml:space="preserve"> </w:t>
      </w:r>
      <w:r>
        <w:rPr>
          <w:w w:val="105"/>
          <w:sz w:val="23"/>
        </w:rPr>
        <w:t>mode</w:t>
      </w:r>
      <w:r>
        <w:rPr>
          <w:spacing w:val="-5"/>
          <w:w w:val="105"/>
          <w:sz w:val="23"/>
        </w:rPr>
        <w:t xml:space="preserve"> </w:t>
      </w:r>
      <w:r>
        <w:rPr>
          <w:w w:val="105"/>
          <w:sz w:val="23"/>
        </w:rPr>
        <w:t>(cut</w:t>
      </w:r>
      <w:r>
        <w:rPr>
          <w:spacing w:val="-14"/>
          <w:w w:val="105"/>
          <w:sz w:val="23"/>
        </w:rPr>
        <w:t xml:space="preserve"> </w:t>
      </w:r>
      <w:r>
        <w:rPr>
          <w:w w:val="105"/>
          <w:sz w:val="23"/>
        </w:rPr>
        <w:t>off active, active and</w:t>
      </w:r>
      <w:r>
        <w:rPr>
          <w:spacing w:val="-4"/>
          <w:w w:val="105"/>
          <w:sz w:val="23"/>
        </w:rPr>
        <w:t xml:space="preserve"> </w:t>
      </w:r>
      <w:r>
        <w:rPr>
          <w:w w:val="105"/>
          <w:sz w:val="23"/>
        </w:rPr>
        <w:t>inverse).</w:t>
      </w:r>
    </w:p>
    <w:p w:rsidR="00B141CF" w:rsidRDefault="00B141CF">
      <w:pPr>
        <w:spacing w:line="247" w:lineRule="auto"/>
        <w:rPr>
          <w:sz w:val="23"/>
        </w:rPr>
        <w:sectPr w:rsidR="00B141CF">
          <w:pgSz w:w="12240" w:h="16340"/>
          <w:pgMar w:top="1260" w:right="640" w:bottom="1480" w:left="1240" w:header="0" w:footer="1294" w:gutter="0"/>
          <w:cols w:space="720"/>
        </w:sectPr>
      </w:pPr>
    </w:p>
    <w:p w:rsidR="00B141CF" w:rsidRDefault="009F45E6">
      <w:pPr>
        <w:pStyle w:val="ListParagraph"/>
        <w:numPr>
          <w:ilvl w:val="2"/>
          <w:numId w:val="53"/>
        </w:numPr>
        <w:tabs>
          <w:tab w:val="left" w:pos="2592"/>
          <w:tab w:val="left" w:pos="2593"/>
          <w:tab w:val="left" w:pos="9062"/>
        </w:tabs>
        <w:spacing w:before="69"/>
        <w:ind w:hanging="714"/>
        <w:rPr>
          <w:sz w:val="23"/>
        </w:rPr>
      </w:pPr>
      <w:r>
        <w:rPr>
          <w:w w:val="105"/>
          <w:sz w:val="23"/>
        </w:rPr>
        <w:lastRenderedPageBreak/>
        <w:t>Compute</w:t>
      </w:r>
      <w:r>
        <w:rPr>
          <w:spacing w:val="-7"/>
          <w:w w:val="105"/>
          <w:sz w:val="23"/>
        </w:rPr>
        <w:t xml:space="preserve"> </w:t>
      </w:r>
      <w:r>
        <w:rPr>
          <w:w w:val="105"/>
          <w:sz w:val="23"/>
        </w:rPr>
        <w:t>the</w:t>
      </w:r>
      <w:r>
        <w:rPr>
          <w:spacing w:val="-14"/>
          <w:w w:val="105"/>
          <w:sz w:val="23"/>
        </w:rPr>
        <w:t xml:space="preserve"> </w:t>
      </w:r>
      <w:r>
        <w:rPr>
          <w:w w:val="105"/>
          <w:sz w:val="23"/>
        </w:rPr>
        <w:t>values</w:t>
      </w:r>
      <w:r>
        <w:rPr>
          <w:spacing w:val="-14"/>
          <w:w w:val="105"/>
          <w:sz w:val="23"/>
        </w:rPr>
        <w:t xml:space="preserve"> </w:t>
      </w:r>
      <w:r>
        <w:rPr>
          <w:w w:val="105"/>
          <w:sz w:val="23"/>
        </w:rPr>
        <w:t>of</w:t>
      </w:r>
      <w:r>
        <w:rPr>
          <w:spacing w:val="42"/>
          <w:w w:val="105"/>
          <w:sz w:val="23"/>
        </w:rPr>
        <w:t xml:space="preserve"> </w:t>
      </w:r>
      <w:r>
        <w:rPr>
          <w:w w:val="105"/>
          <w:sz w:val="23"/>
        </w:rPr>
        <w:t>I</w:t>
      </w:r>
      <w:r>
        <w:rPr>
          <w:w w:val="105"/>
          <w:sz w:val="23"/>
          <w:vertAlign w:val="subscript"/>
        </w:rPr>
        <w:t>E</w:t>
      </w:r>
      <w:r>
        <w:rPr>
          <w:w w:val="105"/>
          <w:sz w:val="23"/>
        </w:rPr>
        <w:t>,</w:t>
      </w:r>
      <w:r>
        <w:rPr>
          <w:spacing w:val="-5"/>
          <w:w w:val="105"/>
          <w:sz w:val="23"/>
        </w:rPr>
        <w:t xml:space="preserve"> </w:t>
      </w:r>
      <w:r>
        <w:rPr>
          <w:w w:val="105"/>
          <w:sz w:val="23"/>
        </w:rPr>
        <w:t>and</w:t>
      </w:r>
      <w:r>
        <w:rPr>
          <w:spacing w:val="-7"/>
          <w:w w:val="105"/>
          <w:sz w:val="23"/>
        </w:rPr>
        <w:t xml:space="preserve"> </w:t>
      </w:r>
      <w:r>
        <w:rPr>
          <w:w w:val="105"/>
          <w:sz w:val="23"/>
        </w:rPr>
        <w:t>Beta</w:t>
      </w:r>
      <w:r>
        <w:rPr>
          <w:spacing w:val="-7"/>
          <w:w w:val="105"/>
          <w:sz w:val="23"/>
        </w:rPr>
        <w:t xml:space="preserve"> </w:t>
      </w:r>
      <w:r>
        <w:rPr>
          <w:w w:val="105"/>
          <w:sz w:val="23"/>
        </w:rPr>
        <w:t>(dc)</w:t>
      </w:r>
      <w:r>
        <w:rPr>
          <w:spacing w:val="-10"/>
          <w:w w:val="105"/>
          <w:sz w:val="23"/>
        </w:rPr>
        <w:t xml:space="preserve"> </w:t>
      </w:r>
      <w:r>
        <w:rPr>
          <w:w w:val="105"/>
          <w:sz w:val="23"/>
        </w:rPr>
        <w:t>for</w:t>
      </w:r>
      <w:r>
        <w:rPr>
          <w:spacing w:val="-7"/>
          <w:w w:val="105"/>
          <w:sz w:val="23"/>
        </w:rPr>
        <w:t xml:space="preserve"> </w:t>
      </w:r>
      <w:r>
        <w:rPr>
          <w:w w:val="105"/>
          <w:sz w:val="23"/>
        </w:rPr>
        <w:t>given</w:t>
      </w:r>
      <w:r>
        <w:rPr>
          <w:spacing w:val="-13"/>
          <w:w w:val="105"/>
          <w:sz w:val="23"/>
        </w:rPr>
        <w:t xml:space="preserve"> </w:t>
      </w:r>
      <w:r>
        <w:rPr>
          <w:w w:val="105"/>
          <w:sz w:val="23"/>
        </w:rPr>
        <w:t>value</w:t>
      </w:r>
      <w:r>
        <w:rPr>
          <w:spacing w:val="-13"/>
          <w:w w:val="105"/>
          <w:sz w:val="23"/>
        </w:rPr>
        <w:t xml:space="preserve"> </w:t>
      </w:r>
      <w:r>
        <w:rPr>
          <w:w w:val="105"/>
          <w:sz w:val="23"/>
        </w:rPr>
        <w:t>of</w:t>
      </w:r>
      <w:r>
        <w:rPr>
          <w:spacing w:val="4"/>
          <w:w w:val="105"/>
          <w:sz w:val="23"/>
        </w:rPr>
        <w:t xml:space="preserve"> </w:t>
      </w:r>
      <w:r>
        <w:rPr>
          <w:spacing w:val="-4"/>
          <w:w w:val="105"/>
          <w:sz w:val="23"/>
        </w:rPr>
        <w:t>I</w:t>
      </w:r>
      <w:r>
        <w:rPr>
          <w:spacing w:val="-4"/>
          <w:w w:val="105"/>
          <w:sz w:val="23"/>
          <w:vertAlign w:val="subscript"/>
        </w:rPr>
        <w:t>B</w:t>
      </w:r>
      <w:r>
        <w:rPr>
          <w:spacing w:val="-14"/>
          <w:w w:val="105"/>
          <w:sz w:val="23"/>
        </w:rPr>
        <w:t xml:space="preserve"> </w:t>
      </w:r>
      <w:r>
        <w:rPr>
          <w:w w:val="105"/>
          <w:sz w:val="23"/>
        </w:rPr>
        <w:t>and</w:t>
      </w:r>
      <w:r>
        <w:rPr>
          <w:w w:val="105"/>
          <w:sz w:val="23"/>
        </w:rPr>
        <w:tab/>
      </w:r>
      <w:r>
        <w:rPr>
          <w:spacing w:val="-2"/>
          <w:w w:val="105"/>
          <w:sz w:val="23"/>
        </w:rPr>
        <w:t>I</w:t>
      </w:r>
      <w:r>
        <w:rPr>
          <w:spacing w:val="-2"/>
          <w:w w:val="105"/>
          <w:sz w:val="23"/>
          <w:vertAlign w:val="subscript"/>
        </w:rPr>
        <w:t>C</w:t>
      </w:r>
      <w:r>
        <w:rPr>
          <w:spacing w:val="-2"/>
          <w:w w:val="105"/>
          <w:sz w:val="23"/>
        </w:rPr>
        <w:t>.</w:t>
      </w:r>
    </w:p>
    <w:p w:rsidR="00B141CF" w:rsidRDefault="009F45E6">
      <w:pPr>
        <w:pStyle w:val="ListParagraph"/>
        <w:numPr>
          <w:ilvl w:val="2"/>
          <w:numId w:val="53"/>
        </w:numPr>
        <w:tabs>
          <w:tab w:val="left" w:pos="2592"/>
          <w:tab w:val="left" w:pos="2593"/>
        </w:tabs>
        <w:spacing w:before="17" w:line="247" w:lineRule="auto"/>
        <w:ind w:right="618"/>
        <w:rPr>
          <w:sz w:val="23"/>
        </w:rPr>
      </w:pPr>
      <w:r>
        <w:rPr>
          <w:w w:val="105"/>
          <w:sz w:val="23"/>
        </w:rPr>
        <w:t>Explain</w:t>
      </w:r>
      <w:r>
        <w:rPr>
          <w:spacing w:val="-10"/>
          <w:w w:val="105"/>
          <w:sz w:val="23"/>
        </w:rPr>
        <w:t xml:space="preserve"> </w:t>
      </w:r>
      <w:r>
        <w:rPr>
          <w:w w:val="105"/>
          <w:sz w:val="23"/>
        </w:rPr>
        <w:t>the</w:t>
      </w:r>
      <w:r>
        <w:rPr>
          <w:spacing w:val="-10"/>
          <w:w w:val="105"/>
          <w:sz w:val="23"/>
        </w:rPr>
        <w:t xml:space="preserve"> </w:t>
      </w:r>
      <w:r>
        <w:rPr>
          <w:w w:val="105"/>
          <w:sz w:val="23"/>
        </w:rPr>
        <w:t>working</w:t>
      </w:r>
      <w:r>
        <w:rPr>
          <w:spacing w:val="-9"/>
          <w:w w:val="105"/>
          <w:sz w:val="23"/>
        </w:rPr>
        <w:t xml:space="preserve"> </w:t>
      </w:r>
      <w:r>
        <w:rPr>
          <w:w w:val="105"/>
          <w:sz w:val="23"/>
        </w:rPr>
        <w:t>of</w:t>
      </w:r>
      <w:r>
        <w:rPr>
          <w:spacing w:val="-9"/>
          <w:w w:val="105"/>
          <w:sz w:val="23"/>
        </w:rPr>
        <w:t xml:space="preserve"> </w:t>
      </w:r>
      <w:r>
        <w:rPr>
          <w:spacing w:val="-3"/>
          <w:w w:val="105"/>
          <w:sz w:val="23"/>
        </w:rPr>
        <w:t>basic</w:t>
      </w:r>
      <w:r>
        <w:rPr>
          <w:spacing w:val="-9"/>
          <w:w w:val="105"/>
          <w:sz w:val="23"/>
        </w:rPr>
        <w:t xml:space="preserve"> </w:t>
      </w:r>
      <w:r>
        <w:rPr>
          <w:w w:val="105"/>
          <w:sz w:val="23"/>
        </w:rPr>
        <w:t>BJT</w:t>
      </w:r>
      <w:r>
        <w:rPr>
          <w:spacing w:val="-13"/>
          <w:w w:val="105"/>
          <w:sz w:val="23"/>
        </w:rPr>
        <w:t xml:space="preserve"> </w:t>
      </w:r>
      <w:r>
        <w:rPr>
          <w:w w:val="105"/>
          <w:sz w:val="23"/>
        </w:rPr>
        <w:t>voltage</w:t>
      </w:r>
      <w:r>
        <w:rPr>
          <w:spacing w:val="-9"/>
          <w:w w:val="105"/>
          <w:sz w:val="23"/>
        </w:rPr>
        <w:t xml:space="preserve"> </w:t>
      </w:r>
      <w:r>
        <w:rPr>
          <w:w w:val="105"/>
          <w:sz w:val="23"/>
        </w:rPr>
        <w:t>amplifier</w:t>
      </w:r>
      <w:r>
        <w:rPr>
          <w:spacing w:val="-12"/>
          <w:w w:val="105"/>
          <w:sz w:val="23"/>
        </w:rPr>
        <w:t xml:space="preserve"> </w:t>
      </w:r>
      <w:r>
        <w:rPr>
          <w:w w:val="105"/>
          <w:sz w:val="23"/>
        </w:rPr>
        <w:t>w.r.t.</w:t>
      </w:r>
      <w:r>
        <w:rPr>
          <w:spacing w:val="-12"/>
          <w:w w:val="105"/>
          <w:sz w:val="23"/>
        </w:rPr>
        <w:t xml:space="preserve"> </w:t>
      </w:r>
      <w:r>
        <w:rPr>
          <w:w w:val="105"/>
          <w:sz w:val="23"/>
        </w:rPr>
        <w:t>bias</w:t>
      </w:r>
      <w:r>
        <w:rPr>
          <w:spacing w:val="-11"/>
          <w:w w:val="105"/>
          <w:sz w:val="23"/>
        </w:rPr>
        <w:t xml:space="preserve"> </w:t>
      </w:r>
      <w:r>
        <w:rPr>
          <w:w w:val="105"/>
          <w:sz w:val="23"/>
        </w:rPr>
        <w:t>of</w:t>
      </w:r>
      <w:r>
        <w:rPr>
          <w:spacing w:val="-12"/>
          <w:w w:val="105"/>
          <w:sz w:val="23"/>
        </w:rPr>
        <w:t xml:space="preserve"> </w:t>
      </w:r>
      <w:r>
        <w:rPr>
          <w:w w:val="105"/>
          <w:sz w:val="23"/>
        </w:rPr>
        <w:t xml:space="preserve">junctions, flow of charge carriers and </w:t>
      </w:r>
      <w:r>
        <w:rPr>
          <w:spacing w:val="-3"/>
          <w:w w:val="105"/>
          <w:sz w:val="23"/>
        </w:rPr>
        <w:t>transistor</w:t>
      </w:r>
      <w:r>
        <w:rPr>
          <w:spacing w:val="-43"/>
          <w:w w:val="105"/>
          <w:sz w:val="23"/>
        </w:rPr>
        <w:t xml:space="preserve"> </w:t>
      </w:r>
      <w:r>
        <w:rPr>
          <w:spacing w:val="-3"/>
          <w:w w:val="105"/>
          <w:sz w:val="23"/>
        </w:rPr>
        <w:t>currents.</w:t>
      </w:r>
    </w:p>
    <w:p w:rsidR="00B141CF" w:rsidRDefault="009F45E6">
      <w:pPr>
        <w:pStyle w:val="ListParagraph"/>
        <w:numPr>
          <w:ilvl w:val="2"/>
          <w:numId w:val="53"/>
        </w:numPr>
        <w:tabs>
          <w:tab w:val="left" w:pos="2592"/>
          <w:tab w:val="left" w:pos="2593"/>
        </w:tabs>
        <w:spacing w:before="10"/>
        <w:rPr>
          <w:sz w:val="23"/>
        </w:rPr>
      </w:pPr>
      <w:r>
        <w:rPr>
          <w:w w:val="105"/>
          <w:sz w:val="23"/>
        </w:rPr>
        <w:t>Define</w:t>
      </w:r>
      <w:r>
        <w:rPr>
          <w:spacing w:val="-10"/>
          <w:w w:val="105"/>
          <w:sz w:val="23"/>
        </w:rPr>
        <w:t xml:space="preserve"> </w:t>
      </w:r>
      <w:r>
        <w:rPr>
          <w:w w:val="105"/>
          <w:sz w:val="23"/>
        </w:rPr>
        <w:t>cut</w:t>
      </w:r>
      <w:r>
        <w:rPr>
          <w:spacing w:val="-11"/>
          <w:w w:val="105"/>
          <w:sz w:val="23"/>
        </w:rPr>
        <w:t xml:space="preserve"> </w:t>
      </w:r>
      <w:r>
        <w:rPr>
          <w:w w:val="105"/>
          <w:sz w:val="23"/>
        </w:rPr>
        <w:t>off</w:t>
      </w:r>
      <w:r>
        <w:rPr>
          <w:spacing w:val="-5"/>
          <w:w w:val="105"/>
          <w:sz w:val="23"/>
        </w:rPr>
        <w:t xml:space="preserve"> </w:t>
      </w:r>
      <w:r>
        <w:rPr>
          <w:w w:val="105"/>
          <w:sz w:val="23"/>
        </w:rPr>
        <w:t>and</w:t>
      </w:r>
      <w:r>
        <w:rPr>
          <w:spacing w:val="-8"/>
          <w:w w:val="105"/>
          <w:sz w:val="23"/>
        </w:rPr>
        <w:t xml:space="preserve"> </w:t>
      </w:r>
      <w:r>
        <w:rPr>
          <w:w w:val="105"/>
          <w:sz w:val="23"/>
        </w:rPr>
        <w:t>breakdown</w:t>
      </w:r>
      <w:r>
        <w:rPr>
          <w:spacing w:val="-7"/>
          <w:w w:val="105"/>
          <w:sz w:val="23"/>
        </w:rPr>
        <w:t xml:space="preserve"> </w:t>
      </w:r>
      <w:r>
        <w:rPr>
          <w:w w:val="105"/>
          <w:sz w:val="23"/>
        </w:rPr>
        <w:t>voltages</w:t>
      </w:r>
      <w:r>
        <w:rPr>
          <w:spacing w:val="-10"/>
          <w:w w:val="105"/>
          <w:sz w:val="23"/>
        </w:rPr>
        <w:t xml:space="preserve"> </w:t>
      </w:r>
      <w:r>
        <w:rPr>
          <w:w w:val="105"/>
          <w:sz w:val="23"/>
        </w:rPr>
        <w:t>of</w:t>
      </w:r>
      <w:r>
        <w:rPr>
          <w:spacing w:val="-25"/>
          <w:w w:val="105"/>
          <w:sz w:val="23"/>
        </w:rPr>
        <w:t xml:space="preserve"> </w:t>
      </w:r>
      <w:r>
        <w:rPr>
          <w:w w:val="105"/>
          <w:sz w:val="23"/>
        </w:rPr>
        <w:t>transistor.</w:t>
      </w:r>
    </w:p>
    <w:p w:rsidR="00B141CF" w:rsidRDefault="009F45E6">
      <w:pPr>
        <w:pStyle w:val="ListParagraph"/>
        <w:numPr>
          <w:ilvl w:val="2"/>
          <w:numId w:val="53"/>
        </w:numPr>
        <w:tabs>
          <w:tab w:val="left" w:pos="2592"/>
          <w:tab w:val="left" w:pos="2593"/>
        </w:tabs>
        <w:spacing w:line="247" w:lineRule="auto"/>
        <w:ind w:right="1233"/>
        <w:rPr>
          <w:sz w:val="23"/>
        </w:rPr>
      </w:pPr>
      <w:r>
        <w:rPr>
          <w:w w:val="105"/>
          <w:sz w:val="23"/>
        </w:rPr>
        <w:t>List</w:t>
      </w:r>
      <w:r>
        <w:rPr>
          <w:spacing w:val="-16"/>
          <w:w w:val="105"/>
          <w:sz w:val="23"/>
        </w:rPr>
        <w:t xml:space="preserve"> </w:t>
      </w:r>
      <w:r>
        <w:rPr>
          <w:w w:val="105"/>
          <w:sz w:val="23"/>
        </w:rPr>
        <w:t>four</w:t>
      </w:r>
      <w:r>
        <w:rPr>
          <w:spacing w:val="-15"/>
          <w:w w:val="105"/>
          <w:sz w:val="23"/>
        </w:rPr>
        <w:t xml:space="preserve"> </w:t>
      </w:r>
      <w:r>
        <w:rPr>
          <w:w w:val="105"/>
          <w:sz w:val="23"/>
        </w:rPr>
        <w:t>maximum</w:t>
      </w:r>
      <w:r>
        <w:rPr>
          <w:spacing w:val="-13"/>
          <w:w w:val="105"/>
          <w:sz w:val="23"/>
        </w:rPr>
        <w:t xml:space="preserve"> </w:t>
      </w:r>
      <w:r>
        <w:rPr>
          <w:w w:val="105"/>
          <w:sz w:val="23"/>
        </w:rPr>
        <w:t>ratings</w:t>
      </w:r>
      <w:r>
        <w:rPr>
          <w:spacing w:val="-11"/>
          <w:w w:val="105"/>
          <w:sz w:val="23"/>
        </w:rPr>
        <w:t xml:space="preserve"> </w:t>
      </w:r>
      <w:r>
        <w:rPr>
          <w:spacing w:val="-3"/>
          <w:w w:val="105"/>
          <w:sz w:val="23"/>
        </w:rPr>
        <w:t>specified</w:t>
      </w:r>
      <w:r>
        <w:rPr>
          <w:spacing w:val="-12"/>
          <w:w w:val="105"/>
          <w:sz w:val="23"/>
        </w:rPr>
        <w:t xml:space="preserve"> </w:t>
      </w:r>
      <w:r>
        <w:rPr>
          <w:w w:val="105"/>
          <w:sz w:val="23"/>
        </w:rPr>
        <w:t>by</w:t>
      </w:r>
      <w:r>
        <w:rPr>
          <w:spacing w:val="-12"/>
          <w:w w:val="105"/>
          <w:sz w:val="23"/>
        </w:rPr>
        <w:t xml:space="preserve"> </w:t>
      </w:r>
      <w:r>
        <w:rPr>
          <w:w w:val="105"/>
          <w:sz w:val="23"/>
        </w:rPr>
        <w:t>manufacturers</w:t>
      </w:r>
      <w:r>
        <w:rPr>
          <w:spacing w:val="-19"/>
          <w:w w:val="105"/>
          <w:sz w:val="23"/>
        </w:rPr>
        <w:t xml:space="preserve"> </w:t>
      </w:r>
      <w:r>
        <w:rPr>
          <w:w w:val="105"/>
          <w:sz w:val="23"/>
        </w:rPr>
        <w:t>parameters</w:t>
      </w:r>
      <w:r>
        <w:rPr>
          <w:spacing w:val="-15"/>
          <w:w w:val="105"/>
          <w:sz w:val="23"/>
        </w:rPr>
        <w:t xml:space="preserve"> </w:t>
      </w:r>
      <w:r>
        <w:rPr>
          <w:w w:val="105"/>
          <w:sz w:val="23"/>
        </w:rPr>
        <w:t xml:space="preserve">of </w:t>
      </w:r>
      <w:r>
        <w:rPr>
          <w:spacing w:val="-3"/>
          <w:w w:val="105"/>
          <w:sz w:val="23"/>
        </w:rPr>
        <w:t>transistors.</w:t>
      </w:r>
    </w:p>
    <w:p w:rsidR="00B141CF" w:rsidRDefault="009F45E6">
      <w:pPr>
        <w:pStyle w:val="ListParagraph"/>
        <w:numPr>
          <w:ilvl w:val="2"/>
          <w:numId w:val="53"/>
        </w:numPr>
        <w:tabs>
          <w:tab w:val="left" w:pos="2592"/>
          <w:tab w:val="left" w:pos="2593"/>
        </w:tabs>
        <w:spacing w:before="10"/>
        <w:rPr>
          <w:sz w:val="23"/>
        </w:rPr>
      </w:pPr>
      <w:r>
        <w:rPr>
          <w:w w:val="105"/>
          <w:sz w:val="23"/>
        </w:rPr>
        <w:t>Drive</w:t>
      </w:r>
      <w:r>
        <w:rPr>
          <w:spacing w:val="-9"/>
          <w:w w:val="105"/>
          <w:sz w:val="23"/>
        </w:rPr>
        <w:t xml:space="preserve"> </w:t>
      </w:r>
      <w:r>
        <w:rPr>
          <w:w w:val="105"/>
          <w:sz w:val="23"/>
        </w:rPr>
        <w:t>the</w:t>
      </w:r>
      <w:r>
        <w:rPr>
          <w:spacing w:val="-6"/>
          <w:w w:val="105"/>
          <w:sz w:val="23"/>
        </w:rPr>
        <w:t xml:space="preserve"> </w:t>
      </w:r>
      <w:r>
        <w:rPr>
          <w:w w:val="105"/>
          <w:sz w:val="23"/>
        </w:rPr>
        <w:t>expression</w:t>
      </w:r>
      <w:r>
        <w:rPr>
          <w:spacing w:val="-14"/>
          <w:w w:val="105"/>
          <w:sz w:val="23"/>
        </w:rPr>
        <w:t xml:space="preserve"> </w:t>
      </w:r>
      <w:r>
        <w:rPr>
          <w:w w:val="105"/>
          <w:sz w:val="23"/>
        </w:rPr>
        <w:t>for</w:t>
      </w:r>
      <w:r>
        <w:rPr>
          <w:spacing w:val="-8"/>
          <w:w w:val="105"/>
          <w:sz w:val="23"/>
        </w:rPr>
        <w:t xml:space="preserve"> </w:t>
      </w:r>
      <w:r>
        <w:rPr>
          <w:w w:val="105"/>
          <w:sz w:val="23"/>
        </w:rPr>
        <w:t>I</w:t>
      </w:r>
      <w:r>
        <w:rPr>
          <w:w w:val="105"/>
          <w:sz w:val="23"/>
          <w:vertAlign w:val="subscript"/>
        </w:rPr>
        <w:t>C</w:t>
      </w:r>
      <w:r>
        <w:rPr>
          <w:spacing w:val="-8"/>
          <w:w w:val="105"/>
          <w:sz w:val="23"/>
        </w:rPr>
        <w:t xml:space="preserve"> </w:t>
      </w:r>
      <w:r>
        <w:rPr>
          <w:spacing w:val="-3"/>
          <w:w w:val="105"/>
          <w:sz w:val="23"/>
        </w:rPr>
        <w:t>versus</w:t>
      </w:r>
      <w:r>
        <w:rPr>
          <w:spacing w:val="-16"/>
          <w:w w:val="105"/>
          <w:sz w:val="23"/>
        </w:rPr>
        <w:t xml:space="preserve"> </w:t>
      </w:r>
      <w:r>
        <w:rPr>
          <w:w w:val="105"/>
          <w:sz w:val="23"/>
        </w:rPr>
        <w:t>I</w:t>
      </w:r>
      <w:r>
        <w:rPr>
          <w:w w:val="105"/>
          <w:sz w:val="23"/>
          <w:vertAlign w:val="subscript"/>
        </w:rPr>
        <w:t>B</w:t>
      </w:r>
      <w:r>
        <w:rPr>
          <w:spacing w:val="-14"/>
          <w:w w:val="105"/>
          <w:sz w:val="23"/>
        </w:rPr>
        <w:t xml:space="preserve"> </w:t>
      </w:r>
      <w:r>
        <w:rPr>
          <w:w w:val="105"/>
          <w:sz w:val="23"/>
        </w:rPr>
        <w:t>for</w:t>
      </w:r>
      <w:r>
        <w:rPr>
          <w:spacing w:val="-10"/>
          <w:w w:val="105"/>
          <w:sz w:val="23"/>
        </w:rPr>
        <w:t xml:space="preserve"> </w:t>
      </w:r>
      <w:r>
        <w:rPr>
          <w:w w:val="105"/>
          <w:sz w:val="23"/>
        </w:rPr>
        <w:t>CE.</w:t>
      </w:r>
      <w:r>
        <w:rPr>
          <w:spacing w:val="-12"/>
          <w:w w:val="105"/>
          <w:sz w:val="23"/>
        </w:rPr>
        <w:t xml:space="preserve"> </w:t>
      </w:r>
      <w:r>
        <w:rPr>
          <w:w w:val="105"/>
          <w:sz w:val="23"/>
        </w:rPr>
        <w:t>configuration</w:t>
      </w:r>
      <w:r>
        <w:rPr>
          <w:spacing w:val="-5"/>
          <w:w w:val="105"/>
          <w:sz w:val="23"/>
        </w:rPr>
        <w:t xml:space="preserve"> </w:t>
      </w:r>
      <w:r>
        <w:rPr>
          <w:w w:val="105"/>
          <w:sz w:val="23"/>
        </w:rPr>
        <w:t>in</w:t>
      </w:r>
      <w:r>
        <w:rPr>
          <w:spacing w:val="-8"/>
          <w:w w:val="105"/>
          <w:sz w:val="23"/>
        </w:rPr>
        <w:t xml:space="preserve"> </w:t>
      </w:r>
      <w:r>
        <w:rPr>
          <w:w w:val="105"/>
          <w:sz w:val="23"/>
        </w:rPr>
        <w:t>the</w:t>
      </w:r>
      <w:r>
        <w:rPr>
          <w:spacing w:val="-8"/>
          <w:w w:val="105"/>
          <w:sz w:val="23"/>
        </w:rPr>
        <w:t xml:space="preserve"> </w:t>
      </w:r>
      <w:r>
        <w:rPr>
          <w:w w:val="105"/>
          <w:sz w:val="23"/>
        </w:rPr>
        <w:t>active</w:t>
      </w:r>
      <w:r>
        <w:rPr>
          <w:spacing w:val="-8"/>
          <w:w w:val="105"/>
          <w:sz w:val="23"/>
        </w:rPr>
        <w:t xml:space="preserve"> </w:t>
      </w:r>
      <w:r>
        <w:rPr>
          <w:w w:val="105"/>
          <w:sz w:val="23"/>
        </w:rPr>
        <w:t>region</w:t>
      </w:r>
    </w:p>
    <w:p w:rsidR="00B141CF" w:rsidRDefault="009F45E6">
      <w:pPr>
        <w:pStyle w:val="ListParagraph"/>
        <w:numPr>
          <w:ilvl w:val="2"/>
          <w:numId w:val="53"/>
        </w:numPr>
        <w:tabs>
          <w:tab w:val="left" w:pos="2592"/>
          <w:tab w:val="left" w:pos="2593"/>
        </w:tabs>
        <w:spacing w:line="247" w:lineRule="auto"/>
        <w:ind w:right="352"/>
        <w:rPr>
          <w:sz w:val="23"/>
        </w:rPr>
      </w:pPr>
      <w:r>
        <w:rPr>
          <w:w w:val="105"/>
          <w:sz w:val="23"/>
        </w:rPr>
        <w:t>Sketch</w:t>
      </w:r>
      <w:r>
        <w:rPr>
          <w:spacing w:val="-14"/>
          <w:w w:val="105"/>
          <w:sz w:val="23"/>
        </w:rPr>
        <w:t xml:space="preserve"> </w:t>
      </w:r>
      <w:r>
        <w:rPr>
          <w:w w:val="105"/>
          <w:sz w:val="23"/>
        </w:rPr>
        <w:t>the</w:t>
      </w:r>
      <w:r>
        <w:rPr>
          <w:spacing w:val="-15"/>
          <w:w w:val="105"/>
          <w:sz w:val="23"/>
        </w:rPr>
        <w:t xml:space="preserve"> </w:t>
      </w:r>
      <w:r>
        <w:rPr>
          <w:w w:val="105"/>
          <w:sz w:val="23"/>
        </w:rPr>
        <w:t>input</w:t>
      </w:r>
      <w:r>
        <w:rPr>
          <w:spacing w:val="-24"/>
          <w:w w:val="105"/>
          <w:sz w:val="23"/>
        </w:rPr>
        <w:t xml:space="preserve"> </w:t>
      </w:r>
      <w:r>
        <w:rPr>
          <w:spacing w:val="-3"/>
          <w:w w:val="105"/>
          <w:sz w:val="23"/>
        </w:rPr>
        <w:t>and</w:t>
      </w:r>
      <w:r>
        <w:rPr>
          <w:spacing w:val="-14"/>
          <w:w w:val="105"/>
          <w:sz w:val="23"/>
        </w:rPr>
        <w:t xml:space="preserve"> </w:t>
      </w:r>
      <w:r>
        <w:rPr>
          <w:w w:val="105"/>
          <w:sz w:val="23"/>
        </w:rPr>
        <w:t>output</w:t>
      </w:r>
      <w:r>
        <w:rPr>
          <w:spacing w:val="-17"/>
          <w:w w:val="105"/>
          <w:sz w:val="23"/>
        </w:rPr>
        <w:t xml:space="preserve"> </w:t>
      </w:r>
      <w:r>
        <w:rPr>
          <w:w w:val="105"/>
          <w:sz w:val="23"/>
        </w:rPr>
        <w:t>static</w:t>
      </w:r>
      <w:r>
        <w:rPr>
          <w:spacing w:val="-20"/>
          <w:w w:val="105"/>
          <w:sz w:val="23"/>
        </w:rPr>
        <w:t xml:space="preserve"> </w:t>
      </w:r>
      <w:r>
        <w:rPr>
          <w:spacing w:val="-3"/>
          <w:w w:val="105"/>
          <w:sz w:val="23"/>
        </w:rPr>
        <w:t>characteristics</w:t>
      </w:r>
      <w:r>
        <w:rPr>
          <w:spacing w:val="-22"/>
          <w:w w:val="105"/>
          <w:sz w:val="23"/>
        </w:rPr>
        <w:t xml:space="preserve"> </w:t>
      </w:r>
      <w:r>
        <w:rPr>
          <w:w w:val="105"/>
          <w:sz w:val="23"/>
        </w:rPr>
        <w:t>curves</w:t>
      </w:r>
      <w:r>
        <w:rPr>
          <w:spacing w:val="-17"/>
          <w:w w:val="105"/>
          <w:sz w:val="23"/>
        </w:rPr>
        <w:t xml:space="preserve"> </w:t>
      </w:r>
      <w:r>
        <w:rPr>
          <w:w w:val="105"/>
          <w:sz w:val="23"/>
        </w:rPr>
        <w:t>for</w:t>
      </w:r>
      <w:r>
        <w:rPr>
          <w:spacing w:val="-23"/>
          <w:w w:val="105"/>
          <w:sz w:val="23"/>
        </w:rPr>
        <w:t xml:space="preserve"> </w:t>
      </w:r>
      <w:r>
        <w:rPr>
          <w:w w:val="105"/>
          <w:sz w:val="23"/>
        </w:rPr>
        <w:t>common</w:t>
      </w:r>
      <w:r>
        <w:rPr>
          <w:spacing w:val="-15"/>
          <w:w w:val="105"/>
          <w:sz w:val="23"/>
        </w:rPr>
        <w:t xml:space="preserve"> </w:t>
      </w:r>
      <w:r>
        <w:rPr>
          <w:w w:val="105"/>
          <w:sz w:val="23"/>
        </w:rPr>
        <w:t>base</w:t>
      </w:r>
      <w:r>
        <w:rPr>
          <w:spacing w:val="-15"/>
          <w:w w:val="105"/>
          <w:sz w:val="23"/>
        </w:rPr>
        <w:t xml:space="preserve"> </w:t>
      </w:r>
      <w:r>
        <w:rPr>
          <w:w w:val="105"/>
          <w:sz w:val="23"/>
        </w:rPr>
        <w:t>(CB) amplifier.</w:t>
      </w:r>
    </w:p>
    <w:p w:rsidR="00B141CF" w:rsidRDefault="009F45E6">
      <w:pPr>
        <w:pStyle w:val="ListParagraph"/>
        <w:numPr>
          <w:ilvl w:val="2"/>
          <w:numId w:val="53"/>
        </w:numPr>
        <w:tabs>
          <w:tab w:val="left" w:pos="2592"/>
          <w:tab w:val="left" w:pos="2593"/>
        </w:tabs>
        <w:spacing w:before="10"/>
        <w:rPr>
          <w:sz w:val="23"/>
        </w:rPr>
      </w:pPr>
      <w:r>
        <w:rPr>
          <w:w w:val="105"/>
          <w:sz w:val="23"/>
        </w:rPr>
        <w:t>Repeat</w:t>
      </w:r>
      <w:r>
        <w:rPr>
          <w:spacing w:val="-19"/>
          <w:w w:val="105"/>
          <w:sz w:val="23"/>
        </w:rPr>
        <w:t xml:space="preserve"> </w:t>
      </w:r>
      <w:r>
        <w:rPr>
          <w:w w:val="105"/>
          <w:sz w:val="23"/>
        </w:rPr>
        <w:t>3.1.8</w:t>
      </w:r>
      <w:r>
        <w:rPr>
          <w:spacing w:val="-15"/>
          <w:w w:val="105"/>
          <w:sz w:val="23"/>
        </w:rPr>
        <w:t xml:space="preserve"> </w:t>
      </w:r>
      <w:r>
        <w:rPr>
          <w:w w:val="105"/>
          <w:sz w:val="23"/>
        </w:rPr>
        <w:t>for</w:t>
      </w:r>
      <w:r>
        <w:rPr>
          <w:spacing w:val="-18"/>
          <w:w w:val="105"/>
          <w:sz w:val="23"/>
        </w:rPr>
        <w:t xml:space="preserve"> </w:t>
      </w:r>
      <w:r>
        <w:rPr>
          <w:w w:val="105"/>
          <w:sz w:val="23"/>
        </w:rPr>
        <w:t>CE</w:t>
      </w:r>
      <w:r>
        <w:rPr>
          <w:spacing w:val="-33"/>
          <w:w w:val="105"/>
          <w:sz w:val="23"/>
        </w:rPr>
        <w:t xml:space="preserve"> </w:t>
      </w:r>
      <w:r>
        <w:rPr>
          <w:w w:val="105"/>
          <w:sz w:val="23"/>
        </w:rPr>
        <w:t>amplifier.</w:t>
      </w:r>
    </w:p>
    <w:p w:rsidR="00B141CF" w:rsidRDefault="009F45E6">
      <w:pPr>
        <w:pStyle w:val="ListParagraph"/>
        <w:numPr>
          <w:ilvl w:val="2"/>
          <w:numId w:val="53"/>
        </w:numPr>
        <w:tabs>
          <w:tab w:val="left" w:pos="2593"/>
        </w:tabs>
        <w:rPr>
          <w:sz w:val="23"/>
        </w:rPr>
      </w:pPr>
      <w:r>
        <w:rPr>
          <w:w w:val="105"/>
          <w:sz w:val="23"/>
        </w:rPr>
        <w:t>Repeat</w:t>
      </w:r>
      <w:r>
        <w:rPr>
          <w:spacing w:val="-20"/>
          <w:w w:val="105"/>
          <w:sz w:val="23"/>
        </w:rPr>
        <w:t xml:space="preserve"> </w:t>
      </w:r>
      <w:r>
        <w:rPr>
          <w:w w:val="105"/>
          <w:sz w:val="23"/>
        </w:rPr>
        <w:t>3.1.8</w:t>
      </w:r>
      <w:r>
        <w:rPr>
          <w:spacing w:val="-17"/>
          <w:w w:val="105"/>
          <w:sz w:val="23"/>
        </w:rPr>
        <w:t xml:space="preserve"> </w:t>
      </w:r>
      <w:r>
        <w:rPr>
          <w:w w:val="105"/>
          <w:sz w:val="23"/>
        </w:rPr>
        <w:t>for</w:t>
      </w:r>
      <w:r>
        <w:rPr>
          <w:spacing w:val="-19"/>
          <w:w w:val="105"/>
          <w:sz w:val="23"/>
        </w:rPr>
        <w:t xml:space="preserve"> </w:t>
      </w:r>
      <w:r>
        <w:rPr>
          <w:w w:val="105"/>
          <w:sz w:val="23"/>
        </w:rPr>
        <w:t>CC</w:t>
      </w:r>
      <w:r>
        <w:rPr>
          <w:spacing w:val="-29"/>
          <w:w w:val="105"/>
          <w:sz w:val="23"/>
        </w:rPr>
        <w:t xml:space="preserve"> </w:t>
      </w:r>
      <w:r>
        <w:rPr>
          <w:w w:val="105"/>
          <w:sz w:val="23"/>
        </w:rPr>
        <w:t>amplifier.</w:t>
      </w:r>
    </w:p>
    <w:p w:rsidR="00B141CF" w:rsidRDefault="009F45E6">
      <w:pPr>
        <w:pStyle w:val="ListParagraph"/>
        <w:numPr>
          <w:ilvl w:val="2"/>
          <w:numId w:val="53"/>
        </w:numPr>
        <w:tabs>
          <w:tab w:val="left" w:pos="2593"/>
        </w:tabs>
        <w:spacing w:before="10"/>
        <w:rPr>
          <w:sz w:val="23"/>
        </w:rPr>
      </w:pPr>
      <w:r>
        <w:rPr>
          <w:w w:val="105"/>
          <w:sz w:val="23"/>
        </w:rPr>
        <w:t>List the types of transistor</w:t>
      </w:r>
      <w:r>
        <w:rPr>
          <w:spacing w:val="-34"/>
          <w:w w:val="105"/>
          <w:sz w:val="23"/>
        </w:rPr>
        <w:t xml:space="preserve"> </w:t>
      </w:r>
      <w:r>
        <w:rPr>
          <w:spacing w:val="-3"/>
          <w:w w:val="105"/>
          <w:sz w:val="23"/>
        </w:rPr>
        <w:t>structures.</w:t>
      </w:r>
    </w:p>
    <w:p w:rsidR="00B141CF" w:rsidRDefault="009F45E6">
      <w:pPr>
        <w:pStyle w:val="ListParagraph"/>
        <w:numPr>
          <w:ilvl w:val="2"/>
          <w:numId w:val="53"/>
        </w:numPr>
        <w:tabs>
          <w:tab w:val="left" w:pos="2593"/>
        </w:tabs>
        <w:spacing w:before="16"/>
        <w:rPr>
          <w:sz w:val="23"/>
        </w:rPr>
      </w:pPr>
      <w:r>
        <w:rPr>
          <w:w w:val="105"/>
          <w:sz w:val="23"/>
        </w:rPr>
        <w:t xml:space="preserve">Draw and label the </w:t>
      </w:r>
      <w:r>
        <w:rPr>
          <w:spacing w:val="-3"/>
          <w:w w:val="105"/>
          <w:sz w:val="23"/>
        </w:rPr>
        <w:t xml:space="preserve">structure </w:t>
      </w:r>
      <w:r>
        <w:rPr>
          <w:w w:val="105"/>
          <w:sz w:val="23"/>
        </w:rPr>
        <w:t xml:space="preserve">of </w:t>
      </w:r>
      <w:r>
        <w:rPr>
          <w:spacing w:val="-3"/>
          <w:w w:val="105"/>
          <w:sz w:val="23"/>
        </w:rPr>
        <w:t>epitaxial</w:t>
      </w:r>
      <w:r>
        <w:rPr>
          <w:spacing w:val="-45"/>
          <w:w w:val="105"/>
          <w:sz w:val="23"/>
        </w:rPr>
        <w:t xml:space="preserve"> </w:t>
      </w:r>
      <w:r>
        <w:rPr>
          <w:w w:val="105"/>
          <w:sz w:val="23"/>
        </w:rPr>
        <w:t>transistor.</w:t>
      </w:r>
    </w:p>
    <w:p w:rsidR="00B141CF" w:rsidRDefault="009F45E6">
      <w:pPr>
        <w:pStyle w:val="ListParagraph"/>
        <w:numPr>
          <w:ilvl w:val="2"/>
          <w:numId w:val="55"/>
        </w:numPr>
        <w:tabs>
          <w:tab w:val="left" w:pos="2593"/>
        </w:tabs>
        <w:rPr>
          <w:sz w:val="23"/>
        </w:rPr>
      </w:pPr>
      <w:r>
        <w:rPr>
          <w:w w:val="105"/>
          <w:sz w:val="23"/>
        </w:rPr>
        <w:t>Enlist</w:t>
      </w:r>
      <w:r>
        <w:rPr>
          <w:spacing w:val="-6"/>
          <w:w w:val="105"/>
          <w:sz w:val="23"/>
        </w:rPr>
        <w:t xml:space="preserve"> </w:t>
      </w:r>
      <w:r>
        <w:rPr>
          <w:w w:val="105"/>
          <w:sz w:val="23"/>
        </w:rPr>
        <w:t>the</w:t>
      </w:r>
      <w:r>
        <w:rPr>
          <w:spacing w:val="-1"/>
          <w:w w:val="105"/>
          <w:sz w:val="23"/>
        </w:rPr>
        <w:t xml:space="preserve"> </w:t>
      </w:r>
      <w:r>
        <w:rPr>
          <w:spacing w:val="-3"/>
          <w:w w:val="105"/>
          <w:sz w:val="23"/>
        </w:rPr>
        <w:t xml:space="preserve">advantages </w:t>
      </w:r>
      <w:r>
        <w:rPr>
          <w:w w:val="105"/>
          <w:sz w:val="23"/>
        </w:rPr>
        <w:t>of</w:t>
      </w:r>
      <w:r>
        <w:rPr>
          <w:spacing w:val="-4"/>
          <w:w w:val="105"/>
          <w:sz w:val="23"/>
        </w:rPr>
        <w:t xml:space="preserve"> </w:t>
      </w:r>
      <w:r>
        <w:rPr>
          <w:spacing w:val="-3"/>
          <w:w w:val="105"/>
          <w:sz w:val="23"/>
        </w:rPr>
        <w:t>I.C.</w:t>
      </w:r>
      <w:r>
        <w:rPr>
          <w:spacing w:val="-7"/>
          <w:w w:val="105"/>
          <w:sz w:val="23"/>
        </w:rPr>
        <w:t xml:space="preserve"> </w:t>
      </w:r>
      <w:r>
        <w:rPr>
          <w:w w:val="105"/>
          <w:sz w:val="23"/>
        </w:rPr>
        <w:t>over</w:t>
      </w:r>
      <w:r>
        <w:rPr>
          <w:spacing w:val="-10"/>
          <w:w w:val="105"/>
          <w:sz w:val="23"/>
        </w:rPr>
        <w:t xml:space="preserve"> </w:t>
      </w:r>
      <w:r>
        <w:rPr>
          <w:w w:val="105"/>
          <w:sz w:val="23"/>
        </w:rPr>
        <w:t>conventional</w:t>
      </w:r>
      <w:r>
        <w:rPr>
          <w:spacing w:val="-26"/>
          <w:w w:val="105"/>
          <w:sz w:val="23"/>
        </w:rPr>
        <w:t xml:space="preserve"> </w:t>
      </w:r>
      <w:r>
        <w:rPr>
          <w:w w:val="105"/>
          <w:sz w:val="23"/>
        </w:rPr>
        <w:t>circuit</w:t>
      </w:r>
    </w:p>
    <w:p w:rsidR="00B141CF" w:rsidRDefault="009F45E6">
      <w:pPr>
        <w:pStyle w:val="ListParagraph"/>
        <w:numPr>
          <w:ilvl w:val="2"/>
          <w:numId w:val="55"/>
        </w:numPr>
        <w:tabs>
          <w:tab w:val="left" w:pos="2593"/>
        </w:tabs>
        <w:rPr>
          <w:sz w:val="23"/>
        </w:rPr>
      </w:pPr>
      <w:r>
        <w:rPr>
          <w:w w:val="105"/>
          <w:sz w:val="23"/>
        </w:rPr>
        <w:t>List</w:t>
      </w:r>
      <w:r>
        <w:rPr>
          <w:spacing w:val="-15"/>
          <w:w w:val="105"/>
          <w:sz w:val="23"/>
        </w:rPr>
        <w:t xml:space="preserve"> </w:t>
      </w:r>
      <w:r>
        <w:rPr>
          <w:w w:val="105"/>
          <w:sz w:val="23"/>
        </w:rPr>
        <w:t>the</w:t>
      </w:r>
      <w:r>
        <w:rPr>
          <w:spacing w:val="-10"/>
          <w:w w:val="105"/>
          <w:sz w:val="23"/>
        </w:rPr>
        <w:t xml:space="preserve"> </w:t>
      </w:r>
      <w:r>
        <w:rPr>
          <w:w w:val="105"/>
          <w:sz w:val="23"/>
        </w:rPr>
        <w:t>three</w:t>
      </w:r>
      <w:r>
        <w:rPr>
          <w:spacing w:val="-11"/>
          <w:w w:val="105"/>
          <w:sz w:val="23"/>
        </w:rPr>
        <w:t xml:space="preserve"> </w:t>
      </w:r>
      <w:r>
        <w:rPr>
          <w:w w:val="105"/>
          <w:sz w:val="23"/>
        </w:rPr>
        <w:t>broad</w:t>
      </w:r>
      <w:r>
        <w:rPr>
          <w:spacing w:val="-9"/>
          <w:w w:val="105"/>
          <w:sz w:val="23"/>
        </w:rPr>
        <w:t xml:space="preserve"> </w:t>
      </w:r>
      <w:r>
        <w:rPr>
          <w:spacing w:val="-3"/>
          <w:w w:val="105"/>
          <w:sz w:val="23"/>
        </w:rPr>
        <w:t>categories</w:t>
      </w:r>
      <w:r>
        <w:rPr>
          <w:spacing w:val="-11"/>
          <w:w w:val="105"/>
          <w:sz w:val="23"/>
        </w:rPr>
        <w:t xml:space="preserve"> </w:t>
      </w:r>
      <w:r>
        <w:rPr>
          <w:w w:val="105"/>
          <w:sz w:val="23"/>
        </w:rPr>
        <w:t>of</w:t>
      </w:r>
      <w:r>
        <w:rPr>
          <w:spacing w:val="-12"/>
          <w:w w:val="105"/>
          <w:sz w:val="23"/>
        </w:rPr>
        <w:t xml:space="preserve"> </w:t>
      </w:r>
      <w:r>
        <w:rPr>
          <w:w w:val="105"/>
          <w:sz w:val="23"/>
        </w:rPr>
        <w:t>BJTs</w:t>
      </w:r>
      <w:r>
        <w:rPr>
          <w:spacing w:val="-12"/>
          <w:w w:val="105"/>
          <w:sz w:val="23"/>
        </w:rPr>
        <w:t xml:space="preserve"> </w:t>
      </w:r>
      <w:r>
        <w:rPr>
          <w:w w:val="105"/>
          <w:sz w:val="23"/>
        </w:rPr>
        <w:t>with</w:t>
      </w:r>
      <w:r>
        <w:rPr>
          <w:spacing w:val="-10"/>
          <w:w w:val="105"/>
          <w:sz w:val="23"/>
        </w:rPr>
        <w:t xml:space="preserve"> </w:t>
      </w:r>
      <w:r>
        <w:rPr>
          <w:spacing w:val="2"/>
          <w:w w:val="105"/>
          <w:sz w:val="23"/>
        </w:rPr>
        <w:t>package</w:t>
      </w:r>
      <w:r>
        <w:rPr>
          <w:spacing w:val="-9"/>
          <w:w w:val="105"/>
          <w:sz w:val="23"/>
        </w:rPr>
        <w:t xml:space="preserve"> </w:t>
      </w:r>
      <w:r>
        <w:rPr>
          <w:w w:val="105"/>
          <w:sz w:val="23"/>
        </w:rPr>
        <w:t>types</w:t>
      </w:r>
      <w:r>
        <w:rPr>
          <w:spacing w:val="-11"/>
          <w:w w:val="105"/>
          <w:sz w:val="23"/>
        </w:rPr>
        <w:t xml:space="preserve"> </w:t>
      </w:r>
      <w:r>
        <w:rPr>
          <w:w w:val="105"/>
          <w:sz w:val="23"/>
        </w:rPr>
        <w:t>used</w:t>
      </w:r>
      <w:r>
        <w:rPr>
          <w:spacing w:val="-9"/>
          <w:w w:val="105"/>
          <w:sz w:val="23"/>
        </w:rPr>
        <w:t xml:space="preserve"> </w:t>
      </w:r>
      <w:r>
        <w:rPr>
          <w:w w:val="105"/>
          <w:sz w:val="23"/>
        </w:rPr>
        <w:t>for</w:t>
      </w:r>
      <w:r>
        <w:rPr>
          <w:spacing w:val="-13"/>
          <w:w w:val="105"/>
          <w:sz w:val="23"/>
        </w:rPr>
        <w:t xml:space="preserve"> </w:t>
      </w:r>
      <w:r>
        <w:rPr>
          <w:w w:val="105"/>
          <w:sz w:val="23"/>
        </w:rPr>
        <w:t>each</w:t>
      </w:r>
    </w:p>
    <w:p w:rsidR="00B141CF" w:rsidRDefault="009F45E6">
      <w:pPr>
        <w:pStyle w:val="ListParagraph"/>
        <w:numPr>
          <w:ilvl w:val="2"/>
          <w:numId w:val="55"/>
        </w:numPr>
        <w:tabs>
          <w:tab w:val="left" w:pos="2593"/>
        </w:tabs>
        <w:spacing w:before="17"/>
        <w:rPr>
          <w:sz w:val="23"/>
        </w:rPr>
      </w:pPr>
      <w:r>
        <w:rPr>
          <w:w w:val="105"/>
          <w:sz w:val="23"/>
        </w:rPr>
        <w:t>Identify the high frequency limitations of</w:t>
      </w:r>
      <w:r>
        <w:rPr>
          <w:spacing w:val="-47"/>
          <w:w w:val="105"/>
          <w:sz w:val="23"/>
        </w:rPr>
        <w:t xml:space="preserve"> </w:t>
      </w:r>
      <w:r>
        <w:rPr>
          <w:w w:val="105"/>
          <w:sz w:val="23"/>
        </w:rPr>
        <w:t>BJT.</w:t>
      </w:r>
    </w:p>
    <w:p w:rsidR="00B141CF" w:rsidRDefault="009F45E6">
      <w:pPr>
        <w:pStyle w:val="ListParagraph"/>
        <w:numPr>
          <w:ilvl w:val="1"/>
          <w:numId w:val="53"/>
        </w:numPr>
        <w:tabs>
          <w:tab w:val="left" w:pos="1872"/>
          <w:tab w:val="left" w:pos="1873"/>
        </w:tabs>
        <w:ind w:hanging="722"/>
        <w:rPr>
          <w:sz w:val="23"/>
        </w:rPr>
      </w:pPr>
      <w:r>
        <w:rPr>
          <w:w w:val="105"/>
          <w:sz w:val="23"/>
        </w:rPr>
        <w:t xml:space="preserve">Discuss </w:t>
      </w:r>
      <w:r>
        <w:rPr>
          <w:spacing w:val="-2"/>
          <w:w w:val="105"/>
          <w:sz w:val="23"/>
        </w:rPr>
        <w:t xml:space="preserve">the </w:t>
      </w:r>
      <w:r>
        <w:rPr>
          <w:spacing w:val="-3"/>
          <w:w w:val="105"/>
          <w:sz w:val="23"/>
        </w:rPr>
        <w:t xml:space="preserve">operation </w:t>
      </w:r>
      <w:r>
        <w:rPr>
          <w:w w:val="105"/>
          <w:sz w:val="23"/>
        </w:rPr>
        <w:t>of Transistor as a</w:t>
      </w:r>
      <w:r>
        <w:rPr>
          <w:spacing w:val="-39"/>
          <w:w w:val="105"/>
          <w:sz w:val="23"/>
        </w:rPr>
        <w:t xml:space="preserve"> </w:t>
      </w:r>
      <w:r>
        <w:rPr>
          <w:w w:val="105"/>
          <w:sz w:val="23"/>
        </w:rPr>
        <w:t>switch.</w:t>
      </w:r>
    </w:p>
    <w:p w:rsidR="00B141CF" w:rsidRDefault="009F45E6">
      <w:pPr>
        <w:pStyle w:val="ListParagraph"/>
        <w:numPr>
          <w:ilvl w:val="1"/>
          <w:numId w:val="53"/>
        </w:numPr>
        <w:tabs>
          <w:tab w:val="left" w:pos="1872"/>
          <w:tab w:val="left" w:pos="1873"/>
        </w:tabs>
        <w:ind w:hanging="722"/>
        <w:rPr>
          <w:sz w:val="23"/>
        </w:rPr>
      </w:pPr>
      <w:r>
        <w:rPr>
          <w:w w:val="105"/>
          <w:sz w:val="23"/>
        </w:rPr>
        <w:t xml:space="preserve">Discuss </w:t>
      </w:r>
      <w:r>
        <w:rPr>
          <w:spacing w:val="-2"/>
          <w:w w:val="105"/>
          <w:sz w:val="23"/>
        </w:rPr>
        <w:t xml:space="preserve">the </w:t>
      </w:r>
      <w:r>
        <w:rPr>
          <w:spacing w:val="-3"/>
          <w:w w:val="105"/>
          <w:sz w:val="23"/>
        </w:rPr>
        <w:t xml:space="preserve">operation </w:t>
      </w:r>
      <w:r>
        <w:rPr>
          <w:w w:val="105"/>
          <w:sz w:val="23"/>
        </w:rPr>
        <w:t>of Transistor</w:t>
      </w:r>
      <w:r>
        <w:rPr>
          <w:spacing w:val="-32"/>
          <w:w w:val="105"/>
          <w:sz w:val="23"/>
        </w:rPr>
        <w:t xml:space="preserve"> </w:t>
      </w:r>
      <w:r>
        <w:rPr>
          <w:w w:val="105"/>
          <w:sz w:val="23"/>
        </w:rPr>
        <w:t>Clipper.</w:t>
      </w:r>
    </w:p>
    <w:p w:rsidR="00B141CF" w:rsidRDefault="00B141CF">
      <w:pPr>
        <w:pStyle w:val="BodyText"/>
        <w:spacing w:before="3"/>
        <w:ind w:left="0" w:firstLine="0"/>
        <w:rPr>
          <w:sz w:val="25"/>
        </w:rPr>
      </w:pPr>
    </w:p>
    <w:p w:rsidR="00B141CF" w:rsidRDefault="009F45E6">
      <w:pPr>
        <w:pStyle w:val="Heading1"/>
        <w:numPr>
          <w:ilvl w:val="0"/>
          <w:numId w:val="53"/>
        </w:numPr>
        <w:tabs>
          <w:tab w:val="left" w:pos="1151"/>
          <w:tab w:val="left" w:pos="1152"/>
        </w:tabs>
        <w:ind w:left="1151" w:hanging="721"/>
        <w:jc w:val="left"/>
      </w:pPr>
      <w:r>
        <w:rPr>
          <w:w w:val="105"/>
        </w:rPr>
        <w:t>FIELD EFFECT</w:t>
      </w:r>
      <w:r>
        <w:rPr>
          <w:spacing w:val="-14"/>
          <w:w w:val="105"/>
        </w:rPr>
        <w:t xml:space="preserve"> </w:t>
      </w:r>
      <w:r>
        <w:rPr>
          <w:w w:val="105"/>
        </w:rPr>
        <w:t>TRANSISTOR</w:t>
      </w:r>
    </w:p>
    <w:p w:rsidR="00B141CF" w:rsidRDefault="009F45E6">
      <w:pPr>
        <w:pStyle w:val="ListParagraph"/>
        <w:numPr>
          <w:ilvl w:val="1"/>
          <w:numId w:val="53"/>
        </w:numPr>
        <w:tabs>
          <w:tab w:val="left" w:pos="1872"/>
          <w:tab w:val="left" w:pos="1873"/>
        </w:tabs>
        <w:ind w:hanging="722"/>
        <w:rPr>
          <w:sz w:val="23"/>
        </w:rPr>
      </w:pPr>
      <w:r>
        <w:rPr>
          <w:spacing w:val="-3"/>
          <w:w w:val="105"/>
          <w:sz w:val="23"/>
        </w:rPr>
        <w:t xml:space="preserve">Understand Field </w:t>
      </w:r>
      <w:r>
        <w:rPr>
          <w:w w:val="105"/>
          <w:sz w:val="23"/>
        </w:rPr>
        <w:t>Effect</w:t>
      </w:r>
      <w:r>
        <w:rPr>
          <w:spacing w:val="5"/>
          <w:w w:val="105"/>
          <w:sz w:val="23"/>
        </w:rPr>
        <w:t xml:space="preserve"> </w:t>
      </w:r>
      <w:r>
        <w:rPr>
          <w:spacing w:val="-3"/>
          <w:w w:val="105"/>
          <w:sz w:val="23"/>
        </w:rPr>
        <w:t>Transistors.</w:t>
      </w:r>
    </w:p>
    <w:p w:rsidR="00B141CF" w:rsidRDefault="009F45E6">
      <w:pPr>
        <w:pStyle w:val="ListParagraph"/>
        <w:numPr>
          <w:ilvl w:val="2"/>
          <w:numId w:val="53"/>
        </w:numPr>
        <w:tabs>
          <w:tab w:val="left" w:pos="2592"/>
          <w:tab w:val="left" w:pos="2593"/>
        </w:tabs>
        <w:spacing w:before="16"/>
        <w:rPr>
          <w:sz w:val="23"/>
        </w:rPr>
      </w:pPr>
      <w:r>
        <w:rPr>
          <w:w w:val="105"/>
          <w:sz w:val="23"/>
        </w:rPr>
        <w:t>Explain</w:t>
      </w:r>
      <w:r>
        <w:rPr>
          <w:spacing w:val="-8"/>
          <w:w w:val="105"/>
          <w:sz w:val="23"/>
        </w:rPr>
        <w:t xml:space="preserve"> </w:t>
      </w:r>
      <w:r>
        <w:rPr>
          <w:w w:val="105"/>
          <w:sz w:val="23"/>
        </w:rPr>
        <w:t>the</w:t>
      </w:r>
      <w:r>
        <w:rPr>
          <w:spacing w:val="-10"/>
          <w:w w:val="105"/>
          <w:sz w:val="23"/>
        </w:rPr>
        <w:t xml:space="preserve"> </w:t>
      </w:r>
      <w:r>
        <w:rPr>
          <w:w w:val="105"/>
          <w:sz w:val="23"/>
        </w:rPr>
        <w:t>principle</w:t>
      </w:r>
      <w:r>
        <w:rPr>
          <w:spacing w:val="-8"/>
          <w:w w:val="105"/>
          <w:sz w:val="23"/>
        </w:rPr>
        <w:t xml:space="preserve"> </w:t>
      </w:r>
      <w:r>
        <w:rPr>
          <w:w w:val="105"/>
          <w:sz w:val="23"/>
        </w:rPr>
        <w:t>of</w:t>
      </w:r>
      <w:r>
        <w:rPr>
          <w:spacing w:val="-12"/>
          <w:w w:val="105"/>
          <w:sz w:val="23"/>
        </w:rPr>
        <w:t xml:space="preserve"> </w:t>
      </w:r>
      <w:r>
        <w:rPr>
          <w:w w:val="105"/>
          <w:sz w:val="23"/>
        </w:rPr>
        <w:t>the</w:t>
      </w:r>
      <w:r>
        <w:rPr>
          <w:spacing w:val="-10"/>
          <w:w w:val="105"/>
          <w:sz w:val="23"/>
        </w:rPr>
        <w:t xml:space="preserve"> </w:t>
      </w:r>
      <w:r>
        <w:rPr>
          <w:w w:val="105"/>
          <w:sz w:val="23"/>
        </w:rPr>
        <w:t>n-channel</w:t>
      </w:r>
      <w:r>
        <w:rPr>
          <w:spacing w:val="-12"/>
          <w:w w:val="105"/>
          <w:sz w:val="23"/>
        </w:rPr>
        <w:t xml:space="preserve"> </w:t>
      </w:r>
      <w:r>
        <w:rPr>
          <w:w w:val="105"/>
          <w:sz w:val="23"/>
        </w:rPr>
        <w:t>JFET</w:t>
      </w:r>
      <w:r>
        <w:rPr>
          <w:spacing w:val="-6"/>
          <w:w w:val="105"/>
          <w:sz w:val="23"/>
        </w:rPr>
        <w:t xml:space="preserve"> </w:t>
      </w:r>
      <w:r>
        <w:rPr>
          <w:w w:val="105"/>
          <w:sz w:val="23"/>
        </w:rPr>
        <w:t>using</w:t>
      </w:r>
      <w:r>
        <w:rPr>
          <w:spacing w:val="-8"/>
          <w:w w:val="105"/>
          <w:sz w:val="23"/>
        </w:rPr>
        <w:t xml:space="preserve"> </w:t>
      </w:r>
      <w:r>
        <w:rPr>
          <w:spacing w:val="-3"/>
          <w:w w:val="105"/>
          <w:sz w:val="23"/>
        </w:rPr>
        <w:t>illustrations.</w:t>
      </w:r>
    </w:p>
    <w:p w:rsidR="00B141CF" w:rsidRDefault="009F45E6">
      <w:pPr>
        <w:pStyle w:val="ListParagraph"/>
        <w:numPr>
          <w:ilvl w:val="2"/>
          <w:numId w:val="56"/>
        </w:numPr>
        <w:tabs>
          <w:tab w:val="left" w:pos="2592"/>
          <w:tab w:val="left" w:pos="2593"/>
        </w:tabs>
        <w:rPr>
          <w:sz w:val="23"/>
        </w:rPr>
      </w:pPr>
      <w:r>
        <w:rPr>
          <w:w w:val="105"/>
          <w:sz w:val="23"/>
        </w:rPr>
        <w:t>Sketch</w:t>
      </w:r>
      <w:r>
        <w:rPr>
          <w:spacing w:val="-1"/>
          <w:w w:val="105"/>
          <w:sz w:val="23"/>
        </w:rPr>
        <w:t xml:space="preserve"> </w:t>
      </w:r>
      <w:r>
        <w:rPr>
          <w:w w:val="105"/>
          <w:sz w:val="23"/>
        </w:rPr>
        <w:t>the</w:t>
      </w:r>
      <w:r>
        <w:rPr>
          <w:spacing w:val="-3"/>
          <w:w w:val="105"/>
          <w:sz w:val="23"/>
        </w:rPr>
        <w:t xml:space="preserve"> construction</w:t>
      </w:r>
      <w:r>
        <w:rPr>
          <w:w w:val="105"/>
          <w:sz w:val="23"/>
        </w:rPr>
        <w:t xml:space="preserve"> of</w:t>
      </w:r>
      <w:r>
        <w:rPr>
          <w:spacing w:val="-12"/>
          <w:w w:val="105"/>
          <w:sz w:val="23"/>
        </w:rPr>
        <w:t xml:space="preserve"> </w:t>
      </w:r>
      <w:r>
        <w:rPr>
          <w:w w:val="105"/>
          <w:sz w:val="23"/>
        </w:rPr>
        <w:t>n-channel</w:t>
      </w:r>
      <w:r>
        <w:rPr>
          <w:spacing w:val="-11"/>
          <w:w w:val="105"/>
          <w:sz w:val="23"/>
        </w:rPr>
        <w:t xml:space="preserve"> </w:t>
      </w:r>
      <w:r>
        <w:rPr>
          <w:w w:val="105"/>
          <w:sz w:val="23"/>
        </w:rPr>
        <w:t>JFET</w:t>
      </w:r>
      <w:r>
        <w:rPr>
          <w:spacing w:val="-7"/>
          <w:w w:val="105"/>
          <w:sz w:val="23"/>
        </w:rPr>
        <w:t xml:space="preserve"> </w:t>
      </w:r>
      <w:r>
        <w:rPr>
          <w:w w:val="105"/>
          <w:sz w:val="23"/>
        </w:rPr>
        <w:t>&amp;</w:t>
      </w:r>
      <w:r>
        <w:rPr>
          <w:spacing w:val="4"/>
          <w:w w:val="105"/>
          <w:sz w:val="23"/>
        </w:rPr>
        <w:t xml:space="preserve"> </w:t>
      </w:r>
      <w:r>
        <w:rPr>
          <w:w w:val="105"/>
          <w:sz w:val="23"/>
        </w:rPr>
        <w:t>its</w:t>
      </w:r>
      <w:r>
        <w:rPr>
          <w:spacing w:val="-31"/>
          <w:w w:val="105"/>
          <w:sz w:val="23"/>
        </w:rPr>
        <w:t xml:space="preserve"> </w:t>
      </w:r>
      <w:r>
        <w:rPr>
          <w:w w:val="105"/>
          <w:sz w:val="23"/>
        </w:rPr>
        <w:t>symbol.</w:t>
      </w:r>
    </w:p>
    <w:p w:rsidR="00B141CF" w:rsidRDefault="009F45E6">
      <w:pPr>
        <w:pStyle w:val="ListParagraph"/>
        <w:numPr>
          <w:ilvl w:val="2"/>
          <w:numId w:val="56"/>
        </w:numPr>
        <w:tabs>
          <w:tab w:val="left" w:pos="2592"/>
          <w:tab w:val="left" w:pos="2593"/>
        </w:tabs>
        <w:spacing w:before="10"/>
        <w:ind w:hanging="714"/>
        <w:rPr>
          <w:sz w:val="23"/>
        </w:rPr>
      </w:pPr>
      <w:r>
        <w:rPr>
          <w:w w:val="105"/>
          <w:sz w:val="23"/>
        </w:rPr>
        <w:t>Sketch</w:t>
      </w:r>
      <w:r>
        <w:rPr>
          <w:spacing w:val="-3"/>
          <w:w w:val="105"/>
          <w:sz w:val="23"/>
        </w:rPr>
        <w:t xml:space="preserve"> </w:t>
      </w:r>
      <w:r>
        <w:rPr>
          <w:w w:val="105"/>
          <w:sz w:val="23"/>
        </w:rPr>
        <w:t>&amp;</w:t>
      </w:r>
      <w:r>
        <w:rPr>
          <w:spacing w:val="-4"/>
          <w:w w:val="105"/>
          <w:sz w:val="23"/>
        </w:rPr>
        <w:t xml:space="preserve"> </w:t>
      </w:r>
      <w:r>
        <w:rPr>
          <w:w w:val="105"/>
          <w:sz w:val="23"/>
        </w:rPr>
        <w:t>label</w:t>
      </w:r>
      <w:r>
        <w:rPr>
          <w:spacing w:val="-8"/>
          <w:w w:val="105"/>
          <w:sz w:val="23"/>
        </w:rPr>
        <w:t xml:space="preserve"> </w:t>
      </w:r>
      <w:r>
        <w:rPr>
          <w:w w:val="105"/>
          <w:sz w:val="23"/>
        </w:rPr>
        <w:t>a</w:t>
      </w:r>
      <w:r>
        <w:rPr>
          <w:spacing w:val="-4"/>
          <w:w w:val="105"/>
          <w:sz w:val="23"/>
        </w:rPr>
        <w:t xml:space="preserve"> </w:t>
      </w:r>
      <w:r>
        <w:rPr>
          <w:w w:val="105"/>
          <w:sz w:val="23"/>
        </w:rPr>
        <w:t>family</w:t>
      </w:r>
      <w:r>
        <w:rPr>
          <w:spacing w:val="-3"/>
          <w:w w:val="105"/>
          <w:sz w:val="23"/>
        </w:rPr>
        <w:t xml:space="preserve"> </w:t>
      </w:r>
      <w:r>
        <w:rPr>
          <w:w w:val="105"/>
          <w:sz w:val="23"/>
        </w:rPr>
        <w:t>of</w:t>
      </w:r>
      <w:r>
        <w:rPr>
          <w:spacing w:val="-6"/>
          <w:w w:val="105"/>
          <w:sz w:val="23"/>
        </w:rPr>
        <w:t xml:space="preserve"> </w:t>
      </w:r>
      <w:r>
        <w:rPr>
          <w:w w:val="105"/>
          <w:sz w:val="23"/>
        </w:rPr>
        <w:t xml:space="preserve">drain </w:t>
      </w:r>
      <w:r>
        <w:rPr>
          <w:spacing w:val="-3"/>
          <w:w w:val="105"/>
          <w:sz w:val="23"/>
        </w:rPr>
        <w:t>characteristics</w:t>
      </w:r>
      <w:r>
        <w:rPr>
          <w:spacing w:val="-5"/>
          <w:w w:val="105"/>
          <w:sz w:val="23"/>
        </w:rPr>
        <w:t xml:space="preserve"> </w:t>
      </w:r>
      <w:r>
        <w:rPr>
          <w:w w:val="105"/>
          <w:sz w:val="23"/>
        </w:rPr>
        <w:t>of</w:t>
      </w:r>
      <w:r>
        <w:rPr>
          <w:spacing w:val="-6"/>
          <w:w w:val="105"/>
          <w:sz w:val="23"/>
        </w:rPr>
        <w:t xml:space="preserve"> </w:t>
      </w:r>
      <w:r>
        <w:rPr>
          <w:w w:val="105"/>
          <w:sz w:val="23"/>
        </w:rPr>
        <w:t>a</w:t>
      </w:r>
      <w:r>
        <w:rPr>
          <w:spacing w:val="-3"/>
          <w:w w:val="105"/>
          <w:sz w:val="23"/>
        </w:rPr>
        <w:t xml:space="preserve"> </w:t>
      </w:r>
      <w:r>
        <w:rPr>
          <w:w w:val="105"/>
          <w:sz w:val="23"/>
        </w:rPr>
        <w:t>n-channel</w:t>
      </w:r>
      <w:r>
        <w:rPr>
          <w:spacing w:val="-7"/>
          <w:w w:val="105"/>
          <w:sz w:val="23"/>
        </w:rPr>
        <w:t xml:space="preserve"> </w:t>
      </w:r>
      <w:r>
        <w:rPr>
          <w:w w:val="105"/>
          <w:sz w:val="23"/>
        </w:rPr>
        <w:t>JFET.</w:t>
      </w:r>
    </w:p>
    <w:p w:rsidR="00B141CF" w:rsidRDefault="009F45E6">
      <w:pPr>
        <w:pStyle w:val="ListParagraph"/>
        <w:numPr>
          <w:ilvl w:val="2"/>
          <w:numId w:val="56"/>
        </w:numPr>
        <w:tabs>
          <w:tab w:val="left" w:pos="2592"/>
          <w:tab w:val="left" w:pos="2593"/>
        </w:tabs>
        <w:spacing w:before="17"/>
        <w:rPr>
          <w:sz w:val="23"/>
        </w:rPr>
      </w:pPr>
      <w:r>
        <w:rPr>
          <w:w w:val="105"/>
          <w:sz w:val="23"/>
        </w:rPr>
        <w:t>Define the terms I Dss and</w:t>
      </w:r>
      <w:r>
        <w:rPr>
          <w:spacing w:val="-37"/>
          <w:w w:val="105"/>
          <w:sz w:val="23"/>
        </w:rPr>
        <w:t xml:space="preserve"> </w:t>
      </w:r>
      <w:r>
        <w:rPr>
          <w:w w:val="105"/>
          <w:sz w:val="23"/>
        </w:rPr>
        <w:t>Vp.</w:t>
      </w:r>
    </w:p>
    <w:p w:rsidR="00B141CF" w:rsidRDefault="009F45E6">
      <w:pPr>
        <w:pStyle w:val="ListParagraph"/>
        <w:numPr>
          <w:ilvl w:val="2"/>
          <w:numId w:val="56"/>
        </w:numPr>
        <w:tabs>
          <w:tab w:val="left" w:pos="2592"/>
          <w:tab w:val="left" w:pos="2593"/>
        </w:tabs>
        <w:rPr>
          <w:sz w:val="23"/>
        </w:rPr>
      </w:pPr>
      <w:r>
        <w:rPr>
          <w:w w:val="105"/>
          <w:sz w:val="23"/>
        </w:rPr>
        <w:t>Explain</w:t>
      </w:r>
      <w:r>
        <w:rPr>
          <w:spacing w:val="-9"/>
          <w:w w:val="105"/>
          <w:sz w:val="23"/>
        </w:rPr>
        <w:t xml:space="preserve"> </w:t>
      </w:r>
      <w:r>
        <w:rPr>
          <w:w w:val="105"/>
          <w:sz w:val="23"/>
        </w:rPr>
        <w:t>the</w:t>
      </w:r>
      <w:r>
        <w:rPr>
          <w:spacing w:val="-10"/>
          <w:w w:val="105"/>
          <w:sz w:val="23"/>
        </w:rPr>
        <w:t xml:space="preserve"> </w:t>
      </w:r>
      <w:r>
        <w:rPr>
          <w:w w:val="105"/>
          <w:sz w:val="23"/>
        </w:rPr>
        <w:t>effect</w:t>
      </w:r>
      <w:r>
        <w:rPr>
          <w:spacing w:val="-13"/>
          <w:w w:val="105"/>
          <w:sz w:val="23"/>
        </w:rPr>
        <w:t xml:space="preserve"> </w:t>
      </w:r>
      <w:r>
        <w:rPr>
          <w:w w:val="105"/>
          <w:sz w:val="23"/>
        </w:rPr>
        <w:t>of</w:t>
      </w:r>
      <w:r>
        <w:rPr>
          <w:spacing w:val="-13"/>
          <w:w w:val="105"/>
          <w:sz w:val="23"/>
        </w:rPr>
        <w:t xml:space="preserve"> </w:t>
      </w:r>
      <w:r>
        <w:rPr>
          <w:w w:val="105"/>
          <w:sz w:val="23"/>
        </w:rPr>
        <w:t>change</w:t>
      </w:r>
      <w:r>
        <w:rPr>
          <w:spacing w:val="-9"/>
          <w:w w:val="105"/>
          <w:sz w:val="23"/>
        </w:rPr>
        <w:t xml:space="preserve"> </w:t>
      </w:r>
      <w:r>
        <w:rPr>
          <w:w w:val="105"/>
          <w:sz w:val="23"/>
        </w:rPr>
        <w:t>in</w:t>
      </w:r>
      <w:r>
        <w:rPr>
          <w:spacing w:val="-9"/>
          <w:w w:val="105"/>
          <w:sz w:val="23"/>
        </w:rPr>
        <w:t xml:space="preserve"> </w:t>
      </w:r>
      <w:r>
        <w:rPr>
          <w:w w:val="105"/>
          <w:sz w:val="23"/>
        </w:rPr>
        <w:t>VGS</w:t>
      </w:r>
      <w:r>
        <w:rPr>
          <w:spacing w:val="-7"/>
          <w:w w:val="105"/>
          <w:sz w:val="23"/>
        </w:rPr>
        <w:t xml:space="preserve"> </w:t>
      </w:r>
      <w:r>
        <w:rPr>
          <w:w w:val="105"/>
          <w:sz w:val="23"/>
        </w:rPr>
        <w:t>the</w:t>
      </w:r>
      <w:r>
        <w:rPr>
          <w:spacing w:val="-10"/>
          <w:w w:val="105"/>
          <w:sz w:val="23"/>
        </w:rPr>
        <w:t xml:space="preserve"> </w:t>
      </w:r>
      <w:r>
        <w:rPr>
          <w:w w:val="105"/>
          <w:sz w:val="23"/>
        </w:rPr>
        <w:t>JFET</w:t>
      </w:r>
      <w:r>
        <w:rPr>
          <w:spacing w:val="-5"/>
          <w:w w:val="105"/>
          <w:sz w:val="23"/>
        </w:rPr>
        <w:t xml:space="preserve"> </w:t>
      </w:r>
      <w:r>
        <w:rPr>
          <w:w w:val="105"/>
          <w:sz w:val="23"/>
        </w:rPr>
        <w:t>characteristics.</w:t>
      </w:r>
    </w:p>
    <w:p w:rsidR="00B141CF" w:rsidRDefault="00282443">
      <w:pPr>
        <w:pStyle w:val="ListParagraph"/>
        <w:numPr>
          <w:ilvl w:val="2"/>
          <w:numId w:val="56"/>
        </w:numPr>
        <w:tabs>
          <w:tab w:val="left" w:pos="2592"/>
          <w:tab w:val="left" w:pos="2593"/>
        </w:tabs>
        <w:rPr>
          <w:sz w:val="23"/>
        </w:rPr>
      </w:pPr>
      <w:r>
        <w:rPr>
          <w:w w:val="105"/>
          <w:sz w:val="23"/>
        </w:rPr>
        <w:t>Explain</w:t>
      </w:r>
      <w:r w:rsidR="009F45E6">
        <w:rPr>
          <w:spacing w:val="-2"/>
          <w:w w:val="105"/>
          <w:sz w:val="23"/>
        </w:rPr>
        <w:t xml:space="preserve"> </w:t>
      </w:r>
      <w:r w:rsidR="009F45E6">
        <w:rPr>
          <w:spacing w:val="2"/>
          <w:w w:val="105"/>
          <w:sz w:val="23"/>
        </w:rPr>
        <w:t>above</w:t>
      </w:r>
      <w:r w:rsidR="009F45E6">
        <w:rPr>
          <w:w w:val="105"/>
          <w:sz w:val="23"/>
        </w:rPr>
        <w:t xml:space="preserve"> </w:t>
      </w:r>
      <w:r w:rsidR="009F45E6">
        <w:rPr>
          <w:spacing w:val="-3"/>
          <w:w w:val="105"/>
          <w:sz w:val="23"/>
        </w:rPr>
        <w:t>from</w:t>
      </w:r>
      <w:r w:rsidR="009F45E6">
        <w:rPr>
          <w:spacing w:val="-10"/>
          <w:w w:val="105"/>
          <w:sz w:val="23"/>
        </w:rPr>
        <w:t xml:space="preserve"> </w:t>
      </w:r>
      <w:r w:rsidR="009F45E6">
        <w:rPr>
          <w:w w:val="105"/>
          <w:sz w:val="23"/>
        </w:rPr>
        <w:t>4.4.1</w:t>
      </w:r>
      <w:r w:rsidR="009F45E6">
        <w:rPr>
          <w:spacing w:val="-8"/>
          <w:w w:val="105"/>
          <w:sz w:val="23"/>
        </w:rPr>
        <w:t xml:space="preserve"> </w:t>
      </w:r>
      <w:r w:rsidR="009F45E6">
        <w:rPr>
          <w:w w:val="105"/>
          <w:sz w:val="23"/>
        </w:rPr>
        <w:t>thu.</w:t>
      </w:r>
      <w:r w:rsidR="009F45E6">
        <w:rPr>
          <w:spacing w:val="-7"/>
          <w:w w:val="105"/>
          <w:sz w:val="23"/>
        </w:rPr>
        <w:t xml:space="preserve"> </w:t>
      </w:r>
      <w:r w:rsidR="009F45E6">
        <w:rPr>
          <w:spacing w:val="-3"/>
          <w:w w:val="105"/>
          <w:sz w:val="23"/>
        </w:rPr>
        <w:t>4.4.3</w:t>
      </w:r>
      <w:r w:rsidR="009F45E6">
        <w:rPr>
          <w:w w:val="105"/>
          <w:sz w:val="23"/>
        </w:rPr>
        <w:t xml:space="preserve"> for</w:t>
      </w:r>
      <w:r w:rsidR="009F45E6">
        <w:rPr>
          <w:spacing w:val="-5"/>
          <w:w w:val="105"/>
          <w:sz w:val="23"/>
        </w:rPr>
        <w:t xml:space="preserve"> </w:t>
      </w:r>
      <w:r w:rsidR="009F45E6">
        <w:rPr>
          <w:w w:val="105"/>
          <w:sz w:val="23"/>
        </w:rPr>
        <w:t>p-channel</w:t>
      </w:r>
      <w:r w:rsidR="009F45E6">
        <w:rPr>
          <w:spacing w:val="-34"/>
          <w:w w:val="105"/>
          <w:sz w:val="23"/>
        </w:rPr>
        <w:t xml:space="preserve"> </w:t>
      </w:r>
      <w:r w:rsidR="009F45E6">
        <w:rPr>
          <w:w w:val="105"/>
          <w:sz w:val="23"/>
        </w:rPr>
        <w:t>JFET.</w:t>
      </w:r>
    </w:p>
    <w:p w:rsidR="00B141CF" w:rsidRDefault="009F45E6">
      <w:pPr>
        <w:pStyle w:val="ListParagraph"/>
        <w:numPr>
          <w:ilvl w:val="2"/>
          <w:numId w:val="56"/>
        </w:numPr>
        <w:tabs>
          <w:tab w:val="left" w:pos="2592"/>
          <w:tab w:val="left" w:pos="2593"/>
        </w:tabs>
        <w:spacing w:before="16"/>
        <w:rPr>
          <w:sz w:val="23"/>
        </w:rPr>
      </w:pPr>
      <w:r>
        <w:rPr>
          <w:w w:val="105"/>
          <w:sz w:val="23"/>
        </w:rPr>
        <w:t>Define</w:t>
      </w:r>
      <w:r>
        <w:rPr>
          <w:spacing w:val="-2"/>
          <w:w w:val="105"/>
          <w:sz w:val="23"/>
        </w:rPr>
        <w:t xml:space="preserve"> </w:t>
      </w:r>
      <w:r>
        <w:rPr>
          <w:w w:val="105"/>
          <w:sz w:val="23"/>
        </w:rPr>
        <w:t>the</w:t>
      </w:r>
      <w:r>
        <w:rPr>
          <w:spacing w:val="-3"/>
          <w:w w:val="105"/>
          <w:sz w:val="23"/>
        </w:rPr>
        <w:t xml:space="preserve"> </w:t>
      </w:r>
      <w:r>
        <w:rPr>
          <w:w w:val="105"/>
          <w:sz w:val="23"/>
        </w:rPr>
        <w:t>major</w:t>
      </w:r>
      <w:r>
        <w:rPr>
          <w:spacing w:val="-10"/>
          <w:w w:val="105"/>
          <w:sz w:val="23"/>
        </w:rPr>
        <w:t xml:space="preserve"> </w:t>
      </w:r>
      <w:r>
        <w:rPr>
          <w:w w:val="105"/>
          <w:sz w:val="23"/>
        </w:rPr>
        <w:t>data-sheet</w:t>
      </w:r>
      <w:r>
        <w:rPr>
          <w:spacing w:val="-12"/>
          <w:w w:val="105"/>
          <w:sz w:val="23"/>
        </w:rPr>
        <w:t xml:space="preserve"> </w:t>
      </w:r>
      <w:r>
        <w:rPr>
          <w:w w:val="105"/>
          <w:sz w:val="23"/>
        </w:rPr>
        <w:t>parameter</w:t>
      </w:r>
      <w:r>
        <w:rPr>
          <w:spacing w:val="-11"/>
          <w:w w:val="105"/>
          <w:sz w:val="23"/>
        </w:rPr>
        <w:t xml:space="preserve"> </w:t>
      </w:r>
      <w:r>
        <w:rPr>
          <w:w w:val="105"/>
          <w:sz w:val="23"/>
        </w:rPr>
        <w:t>of</w:t>
      </w:r>
      <w:r>
        <w:rPr>
          <w:spacing w:val="-4"/>
          <w:w w:val="105"/>
          <w:sz w:val="23"/>
        </w:rPr>
        <w:t xml:space="preserve"> </w:t>
      </w:r>
      <w:r>
        <w:rPr>
          <w:w w:val="105"/>
          <w:sz w:val="23"/>
        </w:rPr>
        <w:t>a</w:t>
      </w:r>
      <w:r>
        <w:rPr>
          <w:spacing w:val="-30"/>
          <w:w w:val="105"/>
          <w:sz w:val="23"/>
        </w:rPr>
        <w:t xml:space="preserve"> </w:t>
      </w:r>
      <w:r>
        <w:rPr>
          <w:w w:val="105"/>
          <w:sz w:val="23"/>
        </w:rPr>
        <w:t>JFET.</w:t>
      </w:r>
    </w:p>
    <w:p w:rsidR="00B141CF" w:rsidRDefault="009F45E6">
      <w:pPr>
        <w:pStyle w:val="ListParagraph"/>
        <w:numPr>
          <w:ilvl w:val="2"/>
          <w:numId w:val="56"/>
        </w:numPr>
        <w:tabs>
          <w:tab w:val="left" w:pos="2592"/>
          <w:tab w:val="left" w:pos="2593"/>
        </w:tabs>
        <w:spacing w:before="10"/>
        <w:rPr>
          <w:sz w:val="23"/>
        </w:rPr>
      </w:pPr>
      <w:r>
        <w:rPr>
          <w:w w:val="105"/>
          <w:sz w:val="23"/>
        </w:rPr>
        <w:t>Explain</w:t>
      </w:r>
      <w:r>
        <w:rPr>
          <w:spacing w:val="-3"/>
          <w:w w:val="105"/>
          <w:sz w:val="23"/>
        </w:rPr>
        <w:t xml:space="preserve"> </w:t>
      </w:r>
      <w:r>
        <w:rPr>
          <w:w w:val="105"/>
          <w:sz w:val="23"/>
        </w:rPr>
        <w:t>the</w:t>
      </w:r>
      <w:r>
        <w:rPr>
          <w:spacing w:val="-3"/>
          <w:w w:val="105"/>
          <w:sz w:val="23"/>
        </w:rPr>
        <w:t xml:space="preserve"> </w:t>
      </w:r>
      <w:r>
        <w:rPr>
          <w:w w:val="105"/>
          <w:sz w:val="23"/>
        </w:rPr>
        <w:t>principle</w:t>
      </w:r>
      <w:r>
        <w:rPr>
          <w:spacing w:val="-4"/>
          <w:w w:val="105"/>
          <w:sz w:val="23"/>
        </w:rPr>
        <w:t xml:space="preserve"> </w:t>
      </w:r>
      <w:r>
        <w:rPr>
          <w:w w:val="105"/>
          <w:sz w:val="23"/>
        </w:rPr>
        <w:t>of</w:t>
      </w:r>
      <w:r>
        <w:rPr>
          <w:spacing w:val="-1"/>
          <w:w w:val="105"/>
          <w:sz w:val="23"/>
        </w:rPr>
        <w:t xml:space="preserve"> </w:t>
      </w:r>
      <w:r>
        <w:rPr>
          <w:w w:val="105"/>
          <w:sz w:val="23"/>
        </w:rPr>
        <w:t>n-channel</w:t>
      </w:r>
      <w:r>
        <w:rPr>
          <w:spacing w:val="-14"/>
          <w:w w:val="105"/>
          <w:sz w:val="23"/>
        </w:rPr>
        <w:t xml:space="preserve"> </w:t>
      </w:r>
      <w:r>
        <w:rPr>
          <w:w w:val="105"/>
          <w:sz w:val="23"/>
        </w:rPr>
        <w:t>enhancement</w:t>
      </w:r>
      <w:r>
        <w:rPr>
          <w:spacing w:val="-38"/>
          <w:w w:val="105"/>
          <w:sz w:val="23"/>
        </w:rPr>
        <w:t xml:space="preserve"> </w:t>
      </w:r>
      <w:r>
        <w:rPr>
          <w:w w:val="105"/>
          <w:sz w:val="23"/>
        </w:rPr>
        <w:t>MOSFET.</w:t>
      </w:r>
    </w:p>
    <w:p w:rsidR="00B141CF" w:rsidRDefault="009F45E6">
      <w:pPr>
        <w:pStyle w:val="ListParagraph"/>
        <w:numPr>
          <w:ilvl w:val="2"/>
          <w:numId w:val="56"/>
        </w:numPr>
        <w:tabs>
          <w:tab w:val="left" w:pos="2592"/>
          <w:tab w:val="left" w:pos="2593"/>
        </w:tabs>
        <w:spacing w:line="254" w:lineRule="auto"/>
        <w:ind w:right="584"/>
        <w:rPr>
          <w:sz w:val="23"/>
        </w:rPr>
      </w:pPr>
      <w:r>
        <w:rPr>
          <w:w w:val="105"/>
          <w:sz w:val="23"/>
        </w:rPr>
        <w:t>Sketch</w:t>
      </w:r>
      <w:r>
        <w:rPr>
          <w:spacing w:val="-12"/>
          <w:w w:val="105"/>
          <w:sz w:val="23"/>
        </w:rPr>
        <w:t xml:space="preserve"> </w:t>
      </w:r>
      <w:r>
        <w:rPr>
          <w:w w:val="105"/>
          <w:sz w:val="23"/>
        </w:rPr>
        <w:t>&amp;</w:t>
      </w:r>
      <w:r>
        <w:rPr>
          <w:spacing w:val="-13"/>
          <w:w w:val="105"/>
          <w:sz w:val="23"/>
        </w:rPr>
        <w:t xml:space="preserve"> </w:t>
      </w:r>
      <w:r>
        <w:rPr>
          <w:w w:val="105"/>
          <w:sz w:val="23"/>
        </w:rPr>
        <w:t>label</w:t>
      </w:r>
      <w:r>
        <w:rPr>
          <w:spacing w:val="-16"/>
          <w:w w:val="105"/>
          <w:sz w:val="23"/>
        </w:rPr>
        <w:t xml:space="preserve"> </w:t>
      </w:r>
      <w:r>
        <w:rPr>
          <w:w w:val="105"/>
          <w:sz w:val="23"/>
        </w:rPr>
        <w:t>the</w:t>
      </w:r>
      <w:r>
        <w:rPr>
          <w:spacing w:val="-13"/>
          <w:w w:val="105"/>
          <w:sz w:val="23"/>
        </w:rPr>
        <w:t xml:space="preserve"> </w:t>
      </w:r>
      <w:r>
        <w:rPr>
          <w:w w:val="105"/>
          <w:sz w:val="23"/>
        </w:rPr>
        <w:t>family</w:t>
      </w:r>
      <w:r>
        <w:rPr>
          <w:spacing w:val="-12"/>
          <w:w w:val="105"/>
          <w:sz w:val="23"/>
        </w:rPr>
        <w:t xml:space="preserve"> </w:t>
      </w:r>
      <w:r>
        <w:rPr>
          <w:w w:val="105"/>
          <w:sz w:val="23"/>
        </w:rPr>
        <w:t>of</w:t>
      </w:r>
      <w:r>
        <w:rPr>
          <w:spacing w:val="-15"/>
          <w:w w:val="105"/>
          <w:sz w:val="23"/>
        </w:rPr>
        <w:t xml:space="preserve"> </w:t>
      </w:r>
      <w:r>
        <w:rPr>
          <w:w w:val="105"/>
          <w:sz w:val="23"/>
        </w:rPr>
        <w:t>drain</w:t>
      </w:r>
      <w:r>
        <w:rPr>
          <w:spacing w:val="-8"/>
          <w:w w:val="105"/>
          <w:sz w:val="23"/>
        </w:rPr>
        <w:t xml:space="preserve"> </w:t>
      </w:r>
      <w:r>
        <w:rPr>
          <w:spacing w:val="-3"/>
          <w:w w:val="105"/>
          <w:sz w:val="23"/>
        </w:rPr>
        <w:t>characteristics</w:t>
      </w:r>
      <w:r>
        <w:rPr>
          <w:spacing w:val="-13"/>
          <w:w w:val="105"/>
          <w:sz w:val="23"/>
        </w:rPr>
        <w:t xml:space="preserve"> </w:t>
      </w:r>
      <w:r>
        <w:rPr>
          <w:w w:val="105"/>
          <w:sz w:val="23"/>
        </w:rPr>
        <w:t>of</w:t>
      </w:r>
      <w:r>
        <w:rPr>
          <w:spacing w:val="-20"/>
          <w:w w:val="105"/>
          <w:sz w:val="23"/>
        </w:rPr>
        <w:t xml:space="preserve"> </w:t>
      </w:r>
      <w:r>
        <w:rPr>
          <w:w w:val="105"/>
          <w:sz w:val="23"/>
        </w:rPr>
        <w:t>n-channel</w:t>
      </w:r>
      <w:r>
        <w:rPr>
          <w:spacing w:val="-22"/>
          <w:w w:val="105"/>
          <w:sz w:val="23"/>
        </w:rPr>
        <w:t xml:space="preserve"> </w:t>
      </w:r>
      <w:r>
        <w:rPr>
          <w:w w:val="105"/>
          <w:sz w:val="23"/>
        </w:rPr>
        <w:t>enhancement MOSFET</w:t>
      </w:r>
    </w:p>
    <w:p w:rsidR="00B141CF" w:rsidRDefault="009F45E6">
      <w:pPr>
        <w:pStyle w:val="ListParagraph"/>
        <w:numPr>
          <w:ilvl w:val="2"/>
          <w:numId w:val="56"/>
        </w:numPr>
        <w:tabs>
          <w:tab w:val="left" w:pos="2593"/>
        </w:tabs>
        <w:spacing w:before="0" w:line="259" w:lineRule="exact"/>
        <w:rPr>
          <w:sz w:val="23"/>
        </w:rPr>
      </w:pPr>
      <w:r>
        <w:rPr>
          <w:w w:val="105"/>
          <w:sz w:val="23"/>
        </w:rPr>
        <w:t xml:space="preserve">Repeat 4.4.9 for n-channel </w:t>
      </w:r>
      <w:r>
        <w:rPr>
          <w:spacing w:val="-3"/>
          <w:w w:val="105"/>
          <w:sz w:val="23"/>
        </w:rPr>
        <w:t>depletion-enhancement</w:t>
      </w:r>
      <w:r>
        <w:rPr>
          <w:spacing w:val="-50"/>
          <w:w w:val="105"/>
          <w:sz w:val="23"/>
        </w:rPr>
        <w:t xml:space="preserve"> </w:t>
      </w:r>
      <w:r>
        <w:rPr>
          <w:w w:val="105"/>
          <w:sz w:val="23"/>
        </w:rPr>
        <w:t>MOSFET.</w:t>
      </w:r>
    </w:p>
    <w:p w:rsidR="00B141CF" w:rsidRDefault="009F45E6">
      <w:pPr>
        <w:pStyle w:val="ListParagraph"/>
        <w:numPr>
          <w:ilvl w:val="2"/>
          <w:numId w:val="56"/>
        </w:numPr>
        <w:tabs>
          <w:tab w:val="left" w:pos="2593"/>
        </w:tabs>
        <w:spacing w:line="254" w:lineRule="auto"/>
        <w:ind w:right="495"/>
        <w:rPr>
          <w:sz w:val="23"/>
        </w:rPr>
      </w:pPr>
      <w:r>
        <w:rPr>
          <w:w w:val="105"/>
          <w:sz w:val="23"/>
        </w:rPr>
        <w:t>Sketch</w:t>
      </w:r>
      <w:r>
        <w:rPr>
          <w:spacing w:val="-16"/>
          <w:w w:val="105"/>
          <w:sz w:val="23"/>
        </w:rPr>
        <w:t xml:space="preserve"> </w:t>
      </w:r>
      <w:r>
        <w:rPr>
          <w:w w:val="105"/>
          <w:sz w:val="23"/>
        </w:rPr>
        <w:t>symbols</w:t>
      </w:r>
      <w:r>
        <w:rPr>
          <w:spacing w:val="-18"/>
          <w:w w:val="105"/>
          <w:sz w:val="23"/>
        </w:rPr>
        <w:t xml:space="preserve"> </w:t>
      </w:r>
      <w:r>
        <w:rPr>
          <w:w w:val="105"/>
          <w:sz w:val="23"/>
        </w:rPr>
        <w:t>for</w:t>
      </w:r>
      <w:r>
        <w:rPr>
          <w:spacing w:val="-18"/>
          <w:w w:val="105"/>
          <w:sz w:val="23"/>
        </w:rPr>
        <w:t xml:space="preserve"> </w:t>
      </w:r>
      <w:r>
        <w:rPr>
          <w:w w:val="105"/>
          <w:sz w:val="23"/>
        </w:rPr>
        <w:t>p</w:t>
      </w:r>
      <w:r>
        <w:rPr>
          <w:spacing w:val="-16"/>
          <w:w w:val="105"/>
          <w:sz w:val="23"/>
        </w:rPr>
        <w:t xml:space="preserve"> </w:t>
      </w:r>
      <w:r>
        <w:rPr>
          <w:w w:val="105"/>
          <w:sz w:val="23"/>
        </w:rPr>
        <w:t>&amp;</w:t>
      </w:r>
      <w:r>
        <w:rPr>
          <w:spacing w:val="-15"/>
          <w:w w:val="105"/>
          <w:sz w:val="23"/>
        </w:rPr>
        <w:t xml:space="preserve"> </w:t>
      </w:r>
      <w:r>
        <w:rPr>
          <w:w w:val="105"/>
          <w:sz w:val="23"/>
        </w:rPr>
        <w:t>n-channel</w:t>
      </w:r>
      <w:r>
        <w:rPr>
          <w:spacing w:val="-18"/>
          <w:w w:val="105"/>
          <w:sz w:val="23"/>
        </w:rPr>
        <w:t xml:space="preserve"> </w:t>
      </w:r>
      <w:r>
        <w:rPr>
          <w:w w:val="105"/>
          <w:sz w:val="23"/>
        </w:rPr>
        <w:t>JFET,</w:t>
      </w:r>
      <w:r>
        <w:rPr>
          <w:spacing w:val="-19"/>
          <w:w w:val="105"/>
          <w:sz w:val="23"/>
        </w:rPr>
        <w:t xml:space="preserve"> </w:t>
      </w:r>
      <w:r>
        <w:rPr>
          <w:w w:val="105"/>
          <w:sz w:val="23"/>
        </w:rPr>
        <w:t>n-channel</w:t>
      </w:r>
      <w:r>
        <w:rPr>
          <w:spacing w:val="-19"/>
          <w:w w:val="105"/>
          <w:sz w:val="23"/>
        </w:rPr>
        <w:t xml:space="preserve"> </w:t>
      </w:r>
      <w:r>
        <w:rPr>
          <w:w w:val="105"/>
          <w:sz w:val="23"/>
        </w:rPr>
        <w:t>enhancement</w:t>
      </w:r>
      <w:r>
        <w:rPr>
          <w:spacing w:val="19"/>
          <w:w w:val="105"/>
          <w:sz w:val="23"/>
        </w:rPr>
        <w:t xml:space="preserve"> </w:t>
      </w:r>
      <w:r>
        <w:rPr>
          <w:w w:val="105"/>
          <w:sz w:val="23"/>
        </w:rPr>
        <w:t>MOSFET, p-</w:t>
      </w:r>
      <w:r>
        <w:rPr>
          <w:spacing w:val="-6"/>
          <w:w w:val="105"/>
          <w:sz w:val="23"/>
        </w:rPr>
        <w:t xml:space="preserve"> </w:t>
      </w:r>
      <w:r>
        <w:rPr>
          <w:w w:val="105"/>
          <w:sz w:val="23"/>
        </w:rPr>
        <w:t>and</w:t>
      </w:r>
      <w:r>
        <w:rPr>
          <w:spacing w:val="-2"/>
          <w:w w:val="105"/>
          <w:sz w:val="23"/>
        </w:rPr>
        <w:t xml:space="preserve"> </w:t>
      </w:r>
      <w:r>
        <w:rPr>
          <w:w w:val="105"/>
          <w:sz w:val="23"/>
        </w:rPr>
        <w:t>n-</w:t>
      </w:r>
      <w:r>
        <w:rPr>
          <w:spacing w:val="-5"/>
          <w:w w:val="105"/>
          <w:sz w:val="23"/>
        </w:rPr>
        <w:t xml:space="preserve"> </w:t>
      </w:r>
      <w:r>
        <w:rPr>
          <w:w w:val="105"/>
          <w:sz w:val="23"/>
        </w:rPr>
        <w:t>channel</w:t>
      </w:r>
      <w:r>
        <w:rPr>
          <w:spacing w:val="-5"/>
          <w:w w:val="105"/>
          <w:sz w:val="23"/>
        </w:rPr>
        <w:t xml:space="preserve"> </w:t>
      </w:r>
      <w:r>
        <w:rPr>
          <w:w w:val="105"/>
          <w:sz w:val="23"/>
        </w:rPr>
        <w:t>depletion-</w:t>
      </w:r>
      <w:r>
        <w:rPr>
          <w:spacing w:val="-5"/>
          <w:w w:val="105"/>
          <w:sz w:val="23"/>
        </w:rPr>
        <w:t xml:space="preserve"> </w:t>
      </w:r>
      <w:r>
        <w:rPr>
          <w:w w:val="105"/>
          <w:sz w:val="23"/>
        </w:rPr>
        <w:t>enhancement</w:t>
      </w:r>
      <w:r>
        <w:rPr>
          <w:spacing w:val="-32"/>
          <w:w w:val="105"/>
          <w:sz w:val="23"/>
        </w:rPr>
        <w:t xml:space="preserve"> </w:t>
      </w:r>
      <w:r>
        <w:rPr>
          <w:w w:val="105"/>
          <w:sz w:val="23"/>
        </w:rPr>
        <w:t>MOSFET.</w:t>
      </w:r>
    </w:p>
    <w:p w:rsidR="00B141CF" w:rsidRDefault="009F45E6">
      <w:pPr>
        <w:pStyle w:val="ListParagraph"/>
        <w:numPr>
          <w:ilvl w:val="2"/>
          <w:numId w:val="56"/>
        </w:numPr>
        <w:tabs>
          <w:tab w:val="left" w:pos="2593"/>
        </w:tabs>
        <w:spacing w:before="0" w:line="259" w:lineRule="exact"/>
        <w:rPr>
          <w:sz w:val="23"/>
        </w:rPr>
      </w:pPr>
      <w:r>
        <w:rPr>
          <w:w w:val="105"/>
          <w:sz w:val="23"/>
        </w:rPr>
        <w:t>List</w:t>
      </w:r>
      <w:r>
        <w:rPr>
          <w:spacing w:val="-7"/>
          <w:w w:val="105"/>
          <w:sz w:val="23"/>
        </w:rPr>
        <w:t xml:space="preserve"> </w:t>
      </w:r>
      <w:r>
        <w:rPr>
          <w:w w:val="105"/>
          <w:sz w:val="23"/>
        </w:rPr>
        <w:t>three</w:t>
      </w:r>
      <w:r>
        <w:rPr>
          <w:spacing w:val="-10"/>
          <w:w w:val="105"/>
          <w:sz w:val="23"/>
        </w:rPr>
        <w:t xml:space="preserve"> </w:t>
      </w:r>
      <w:r>
        <w:rPr>
          <w:w w:val="105"/>
          <w:sz w:val="23"/>
        </w:rPr>
        <w:t>advantages</w:t>
      </w:r>
      <w:r>
        <w:rPr>
          <w:spacing w:val="-4"/>
          <w:w w:val="105"/>
          <w:sz w:val="23"/>
        </w:rPr>
        <w:t xml:space="preserve"> </w:t>
      </w:r>
      <w:r>
        <w:rPr>
          <w:w w:val="105"/>
          <w:sz w:val="23"/>
        </w:rPr>
        <w:t>of</w:t>
      </w:r>
      <w:r>
        <w:rPr>
          <w:spacing w:val="-13"/>
          <w:w w:val="105"/>
          <w:sz w:val="23"/>
        </w:rPr>
        <w:t xml:space="preserve"> </w:t>
      </w:r>
      <w:r>
        <w:rPr>
          <w:w w:val="105"/>
          <w:sz w:val="23"/>
        </w:rPr>
        <w:t>n-channel</w:t>
      </w:r>
      <w:r>
        <w:rPr>
          <w:spacing w:val="-12"/>
          <w:w w:val="105"/>
          <w:sz w:val="23"/>
        </w:rPr>
        <w:t xml:space="preserve"> </w:t>
      </w:r>
      <w:r>
        <w:rPr>
          <w:w w:val="105"/>
          <w:sz w:val="23"/>
        </w:rPr>
        <w:t>over</w:t>
      </w:r>
      <w:r>
        <w:rPr>
          <w:spacing w:val="-13"/>
          <w:w w:val="105"/>
          <w:sz w:val="23"/>
        </w:rPr>
        <w:t xml:space="preserve"> </w:t>
      </w:r>
      <w:r>
        <w:rPr>
          <w:w w:val="105"/>
          <w:sz w:val="23"/>
        </w:rPr>
        <w:t>p-channel</w:t>
      </w:r>
      <w:r>
        <w:rPr>
          <w:spacing w:val="-27"/>
          <w:w w:val="105"/>
          <w:sz w:val="23"/>
        </w:rPr>
        <w:t xml:space="preserve"> </w:t>
      </w:r>
      <w:r>
        <w:rPr>
          <w:w w:val="105"/>
          <w:sz w:val="23"/>
        </w:rPr>
        <w:t>MOSFET.</w:t>
      </w:r>
    </w:p>
    <w:p w:rsidR="00B141CF" w:rsidRDefault="009F45E6">
      <w:pPr>
        <w:pStyle w:val="ListParagraph"/>
        <w:numPr>
          <w:ilvl w:val="2"/>
          <w:numId w:val="56"/>
        </w:numPr>
        <w:tabs>
          <w:tab w:val="left" w:pos="2593"/>
        </w:tabs>
        <w:rPr>
          <w:sz w:val="23"/>
        </w:rPr>
      </w:pPr>
      <w:r>
        <w:rPr>
          <w:w w:val="105"/>
          <w:sz w:val="23"/>
        </w:rPr>
        <w:t xml:space="preserve">Sketch the </w:t>
      </w:r>
      <w:r>
        <w:rPr>
          <w:spacing w:val="-3"/>
          <w:w w:val="105"/>
          <w:sz w:val="23"/>
        </w:rPr>
        <w:t xml:space="preserve">cross- </w:t>
      </w:r>
      <w:r>
        <w:rPr>
          <w:w w:val="105"/>
          <w:sz w:val="23"/>
        </w:rPr>
        <w:t>section of</w:t>
      </w:r>
      <w:r>
        <w:rPr>
          <w:spacing w:val="29"/>
          <w:w w:val="105"/>
          <w:sz w:val="23"/>
        </w:rPr>
        <w:t xml:space="preserve"> </w:t>
      </w:r>
      <w:r>
        <w:rPr>
          <w:w w:val="105"/>
          <w:sz w:val="23"/>
        </w:rPr>
        <w:t>V-MOSFET.</w:t>
      </w:r>
    </w:p>
    <w:p w:rsidR="00B141CF" w:rsidRDefault="009F45E6">
      <w:pPr>
        <w:pStyle w:val="ListParagraph"/>
        <w:numPr>
          <w:ilvl w:val="2"/>
          <w:numId w:val="56"/>
        </w:numPr>
        <w:tabs>
          <w:tab w:val="left" w:pos="2593"/>
        </w:tabs>
        <w:spacing w:before="16"/>
        <w:rPr>
          <w:sz w:val="23"/>
        </w:rPr>
      </w:pPr>
      <w:r>
        <w:rPr>
          <w:w w:val="105"/>
          <w:sz w:val="23"/>
        </w:rPr>
        <w:t>Explain the working of</w:t>
      </w:r>
      <w:r>
        <w:rPr>
          <w:spacing w:val="-23"/>
          <w:w w:val="105"/>
          <w:sz w:val="23"/>
        </w:rPr>
        <w:t xml:space="preserve"> </w:t>
      </w:r>
      <w:r>
        <w:rPr>
          <w:spacing w:val="-3"/>
          <w:w w:val="105"/>
          <w:sz w:val="23"/>
        </w:rPr>
        <w:t>V-MOSFET.</w:t>
      </w:r>
    </w:p>
    <w:p w:rsidR="00B141CF" w:rsidRDefault="009F45E6">
      <w:pPr>
        <w:pStyle w:val="ListParagraph"/>
        <w:numPr>
          <w:ilvl w:val="2"/>
          <w:numId w:val="56"/>
        </w:numPr>
        <w:tabs>
          <w:tab w:val="left" w:pos="2593"/>
        </w:tabs>
        <w:rPr>
          <w:sz w:val="23"/>
        </w:rPr>
      </w:pPr>
      <w:r>
        <w:rPr>
          <w:w w:val="105"/>
          <w:sz w:val="23"/>
        </w:rPr>
        <w:t>Compare the V-MOSFET with</w:t>
      </w:r>
      <w:r>
        <w:rPr>
          <w:spacing w:val="-3"/>
          <w:w w:val="105"/>
          <w:sz w:val="23"/>
        </w:rPr>
        <w:t xml:space="preserve"> </w:t>
      </w:r>
      <w:r>
        <w:rPr>
          <w:w w:val="105"/>
          <w:sz w:val="23"/>
        </w:rPr>
        <w:t>other</w:t>
      </w:r>
      <w:r w:rsidR="00282443">
        <w:rPr>
          <w:w w:val="105"/>
          <w:sz w:val="23"/>
        </w:rPr>
        <w:t xml:space="preserve"> </w:t>
      </w:r>
      <w:r>
        <w:rPr>
          <w:w w:val="105"/>
          <w:sz w:val="23"/>
        </w:rPr>
        <w:t>FETs.</w:t>
      </w:r>
    </w:p>
    <w:p w:rsidR="00B141CF" w:rsidRDefault="009F45E6">
      <w:pPr>
        <w:pStyle w:val="ListParagraph"/>
        <w:numPr>
          <w:ilvl w:val="2"/>
          <w:numId w:val="56"/>
        </w:numPr>
        <w:tabs>
          <w:tab w:val="left" w:pos="2593"/>
        </w:tabs>
        <w:spacing w:before="10"/>
        <w:rPr>
          <w:sz w:val="23"/>
        </w:rPr>
      </w:pPr>
      <w:r>
        <w:rPr>
          <w:w w:val="105"/>
          <w:sz w:val="23"/>
        </w:rPr>
        <w:t xml:space="preserve">List the </w:t>
      </w:r>
      <w:r>
        <w:rPr>
          <w:spacing w:val="-3"/>
          <w:w w:val="105"/>
          <w:sz w:val="23"/>
        </w:rPr>
        <w:t xml:space="preserve">applications </w:t>
      </w:r>
      <w:r>
        <w:rPr>
          <w:w w:val="105"/>
          <w:sz w:val="23"/>
        </w:rPr>
        <w:t>of</w:t>
      </w:r>
      <w:r>
        <w:rPr>
          <w:spacing w:val="-22"/>
          <w:w w:val="105"/>
          <w:sz w:val="23"/>
        </w:rPr>
        <w:t xml:space="preserve"> </w:t>
      </w:r>
      <w:r>
        <w:rPr>
          <w:w w:val="105"/>
          <w:sz w:val="23"/>
        </w:rPr>
        <w:t>MOSFET.</w:t>
      </w:r>
    </w:p>
    <w:p w:rsidR="00B141CF" w:rsidRDefault="009F45E6">
      <w:pPr>
        <w:pStyle w:val="ListParagraph"/>
        <w:numPr>
          <w:ilvl w:val="2"/>
          <w:numId w:val="56"/>
        </w:numPr>
        <w:tabs>
          <w:tab w:val="left" w:pos="2593"/>
        </w:tabs>
        <w:spacing w:before="16"/>
        <w:rPr>
          <w:sz w:val="23"/>
        </w:rPr>
      </w:pPr>
      <w:r>
        <w:rPr>
          <w:w w:val="105"/>
          <w:sz w:val="23"/>
        </w:rPr>
        <w:t xml:space="preserve">Sketch the cross </w:t>
      </w:r>
      <w:r>
        <w:rPr>
          <w:spacing w:val="-3"/>
          <w:w w:val="105"/>
          <w:sz w:val="23"/>
        </w:rPr>
        <w:t xml:space="preserve">section </w:t>
      </w:r>
      <w:r>
        <w:rPr>
          <w:w w:val="105"/>
          <w:sz w:val="23"/>
        </w:rPr>
        <w:t>of complementary</w:t>
      </w:r>
      <w:r>
        <w:rPr>
          <w:spacing w:val="-24"/>
          <w:w w:val="105"/>
          <w:sz w:val="23"/>
        </w:rPr>
        <w:t xml:space="preserve"> </w:t>
      </w:r>
      <w:r>
        <w:rPr>
          <w:spacing w:val="2"/>
          <w:w w:val="105"/>
          <w:sz w:val="23"/>
        </w:rPr>
        <w:t>MOSFET(CMOS).</w:t>
      </w:r>
    </w:p>
    <w:p w:rsidR="00B141CF" w:rsidRDefault="009F45E6">
      <w:pPr>
        <w:pStyle w:val="ListParagraph"/>
        <w:numPr>
          <w:ilvl w:val="2"/>
          <w:numId w:val="56"/>
        </w:numPr>
        <w:tabs>
          <w:tab w:val="left" w:pos="2593"/>
        </w:tabs>
        <w:rPr>
          <w:sz w:val="23"/>
        </w:rPr>
      </w:pPr>
      <w:r>
        <w:rPr>
          <w:w w:val="105"/>
          <w:sz w:val="23"/>
        </w:rPr>
        <w:t xml:space="preserve">List the </w:t>
      </w:r>
      <w:r>
        <w:rPr>
          <w:spacing w:val="-3"/>
          <w:w w:val="105"/>
          <w:sz w:val="23"/>
        </w:rPr>
        <w:t xml:space="preserve">applications </w:t>
      </w:r>
      <w:r>
        <w:rPr>
          <w:w w:val="105"/>
          <w:sz w:val="23"/>
        </w:rPr>
        <w:t>of</w:t>
      </w:r>
      <w:r>
        <w:rPr>
          <w:spacing w:val="43"/>
          <w:w w:val="105"/>
          <w:sz w:val="23"/>
        </w:rPr>
        <w:t xml:space="preserve"> </w:t>
      </w:r>
      <w:r>
        <w:rPr>
          <w:w w:val="105"/>
          <w:sz w:val="23"/>
        </w:rPr>
        <w:t>CMOS.</w:t>
      </w:r>
    </w:p>
    <w:p w:rsidR="00B141CF" w:rsidRDefault="009F45E6">
      <w:pPr>
        <w:pStyle w:val="ListParagraph"/>
        <w:numPr>
          <w:ilvl w:val="1"/>
          <w:numId w:val="57"/>
        </w:numPr>
        <w:tabs>
          <w:tab w:val="left" w:pos="1872"/>
          <w:tab w:val="left" w:pos="1873"/>
        </w:tabs>
        <w:spacing w:before="17"/>
        <w:ind w:hanging="722"/>
        <w:rPr>
          <w:sz w:val="23"/>
        </w:rPr>
      </w:pPr>
      <w:r>
        <w:rPr>
          <w:spacing w:val="-3"/>
          <w:w w:val="105"/>
          <w:sz w:val="23"/>
        </w:rPr>
        <w:t xml:space="preserve">Understand </w:t>
      </w:r>
      <w:r>
        <w:rPr>
          <w:w w:val="105"/>
          <w:sz w:val="23"/>
        </w:rPr>
        <w:t>FET</w:t>
      </w:r>
      <w:r>
        <w:rPr>
          <w:spacing w:val="-7"/>
          <w:w w:val="105"/>
          <w:sz w:val="23"/>
        </w:rPr>
        <w:t xml:space="preserve"> </w:t>
      </w:r>
      <w:r>
        <w:rPr>
          <w:w w:val="105"/>
          <w:sz w:val="23"/>
        </w:rPr>
        <w:t>Biasing</w:t>
      </w:r>
    </w:p>
    <w:p w:rsidR="00B141CF" w:rsidRDefault="009F45E6">
      <w:pPr>
        <w:pStyle w:val="ListParagraph"/>
        <w:numPr>
          <w:ilvl w:val="2"/>
          <w:numId w:val="57"/>
        </w:numPr>
        <w:tabs>
          <w:tab w:val="left" w:pos="2592"/>
          <w:tab w:val="left" w:pos="2593"/>
        </w:tabs>
        <w:rPr>
          <w:sz w:val="23"/>
        </w:rPr>
      </w:pPr>
      <w:r>
        <w:rPr>
          <w:w w:val="105"/>
          <w:sz w:val="23"/>
        </w:rPr>
        <w:t>Explain to FET</w:t>
      </w:r>
      <w:r>
        <w:rPr>
          <w:spacing w:val="-24"/>
          <w:w w:val="105"/>
          <w:sz w:val="23"/>
        </w:rPr>
        <w:t xml:space="preserve"> </w:t>
      </w:r>
      <w:r>
        <w:rPr>
          <w:w w:val="105"/>
          <w:sz w:val="23"/>
        </w:rPr>
        <w:t>biasing.</w:t>
      </w:r>
    </w:p>
    <w:p w:rsidR="00B141CF" w:rsidRDefault="009F45E6">
      <w:pPr>
        <w:pStyle w:val="ListParagraph"/>
        <w:numPr>
          <w:ilvl w:val="2"/>
          <w:numId w:val="57"/>
        </w:numPr>
        <w:tabs>
          <w:tab w:val="left" w:pos="2592"/>
          <w:tab w:val="left" w:pos="2593"/>
        </w:tabs>
        <w:spacing w:before="10" w:line="254" w:lineRule="auto"/>
        <w:ind w:right="446"/>
        <w:rPr>
          <w:sz w:val="23"/>
        </w:rPr>
      </w:pPr>
      <w:r>
        <w:rPr>
          <w:w w:val="105"/>
          <w:sz w:val="23"/>
        </w:rPr>
        <w:t>Draw</w:t>
      </w:r>
      <w:r>
        <w:rPr>
          <w:spacing w:val="-10"/>
          <w:w w:val="105"/>
          <w:sz w:val="23"/>
        </w:rPr>
        <w:t xml:space="preserve"> </w:t>
      </w:r>
      <w:r>
        <w:rPr>
          <w:w w:val="105"/>
          <w:sz w:val="23"/>
        </w:rPr>
        <w:t>DC</w:t>
      </w:r>
      <w:r>
        <w:rPr>
          <w:spacing w:val="-10"/>
          <w:w w:val="105"/>
          <w:sz w:val="23"/>
        </w:rPr>
        <w:t xml:space="preserve"> </w:t>
      </w:r>
      <w:r>
        <w:rPr>
          <w:w w:val="105"/>
          <w:sz w:val="23"/>
        </w:rPr>
        <w:t>load</w:t>
      </w:r>
      <w:r>
        <w:rPr>
          <w:spacing w:val="-7"/>
          <w:w w:val="105"/>
          <w:sz w:val="23"/>
        </w:rPr>
        <w:t xml:space="preserve"> </w:t>
      </w:r>
      <w:r>
        <w:rPr>
          <w:w w:val="105"/>
          <w:sz w:val="23"/>
        </w:rPr>
        <w:t>line</w:t>
      </w:r>
      <w:r>
        <w:rPr>
          <w:spacing w:val="-6"/>
          <w:w w:val="105"/>
          <w:sz w:val="23"/>
        </w:rPr>
        <w:t xml:space="preserve"> </w:t>
      </w:r>
      <w:r>
        <w:rPr>
          <w:w w:val="105"/>
          <w:sz w:val="23"/>
        </w:rPr>
        <w:t>and</w:t>
      </w:r>
      <w:r>
        <w:rPr>
          <w:spacing w:val="-6"/>
          <w:w w:val="105"/>
          <w:sz w:val="23"/>
        </w:rPr>
        <w:t xml:space="preserve"> </w:t>
      </w:r>
      <w:r>
        <w:rPr>
          <w:w w:val="105"/>
          <w:sz w:val="23"/>
        </w:rPr>
        <w:t>locate</w:t>
      </w:r>
      <w:r>
        <w:rPr>
          <w:spacing w:val="-8"/>
          <w:w w:val="105"/>
          <w:sz w:val="23"/>
        </w:rPr>
        <w:t xml:space="preserve"> </w:t>
      </w:r>
      <w:r>
        <w:rPr>
          <w:w w:val="105"/>
          <w:sz w:val="23"/>
        </w:rPr>
        <w:t>bias</w:t>
      </w:r>
      <w:r>
        <w:rPr>
          <w:spacing w:val="-8"/>
          <w:w w:val="105"/>
          <w:sz w:val="23"/>
        </w:rPr>
        <w:t xml:space="preserve"> </w:t>
      </w:r>
      <w:r>
        <w:rPr>
          <w:w w:val="105"/>
          <w:sz w:val="23"/>
        </w:rPr>
        <w:t>point</w:t>
      </w:r>
      <w:r>
        <w:rPr>
          <w:spacing w:val="-11"/>
          <w:w w:val="105"/>
          <w:sz w:val="23"/>
        </w:rPr>
        <w:t xml:space="preserve"> </w:t>
      </w:r>
      <w:r>
        <w:rPr>
          <w:w w:val="105"/>
          <w:sz w:val="23"/>
        </w:rPr>
        <w:t>on</w:t>
      </w:r>
      <w:r>
        <w:rPr>
          <w:spacing w:val="-7"/>
          <w:w w:val="105"/>
          <w:sz w:val="23"/>
        </w:rPr>
        <w:t xml:space="preserve"> </w:t>
      </w:r>
      <w:r>
        <w:rPr>
          <w:w w:val="105"/>
          <w:sz w:val="23"/>
        </w:rPr>
        <w:t>the</w:t>
      </w:r>
      <w:r>
        <w:rPr>
          <w:spacing w:val="-8"/>
          <w:w w:val="105"/>
          <w:sz w:val="23"/>
        </w:rPr>
        <w:t xml:space="preserve"> </w:t>
      </w:r>
      <w:r>
        <w:rPr>
          <w:w w:val="105"/>
          <w:sz w:val="23"/>
        </w:rPr>
        <w:t>family</w:t>
      </w:r>
      <w:r>
        <w:rPr>
          <w:spacing w:val="-8"/>
          <w:w w:val="105"/>
          <w:sz w:val="23"/>
        </w:rPr>
        <w:t xml:space="preserve"> </w:t>
      </w:r>
      <w:r>
        <w:rPr>
          <w:w w:val="105"/>
          <w:sz w:val="23"/>
        </w:rPr>
        <w:t>of</w:t>
      </w:r>
      <w:r>
        <w:rPr>
          <w:spacing w:val="-9"/>
          <w:w w:val="105"/>
          <w:sz w:val="23"/>
        </w:rPr>
        <w:t xml:space="preserve"> </w:t>
      </w:r>
      <w:r>
        <w:rPr>
          <w:w w:val="105"/>
          <w:sz w:val="23"/>
        </w:rPr>
        <w:t>drain</w:t>
      </w:r>
      <w:r>
        <w:rPr>
          <w:spacing w:val="-8"/>
          <w:w w:val="105"/>
          <w:sz w:val="23"/>
        </w:rPr>
        <w:t xml:space="preserve"> </w:t>
      </w:r>
      <w:r>
        <w:rPr>
          <w:w w:val="105"/>
          <w:sz w:val="23"/>
        </w:rPr>
        <w:t>characteristic curves of</w:t>
      </w:r>
      <w:r>
        <w:rPr>
          <w:spacing w:val="-14"/>
          <w:w w:val="105"/>
          <w:sz w:val="23"/>
        </w:rPr>
        <w:t xml:space="preserve"> </w:t>
      </w:r>
      <w:r>
        <w:rPr>
          <w:w w:val="105"/>
          <w:sz w:val="23"/>
        </w:rPr>
        <w:t>JFET.</w:t>
      </w:r>
    </w:p>
    <w:p w:rsidR="00B141CF" w:rsidRDefault="009F45E6">
      <w:pPr>
        <w:pStyle w:val="ListParagraph"/>
        <w:numPr>
          <w:ilvl w:val="2"/>
          <w:numId w:val="57"/>
        </w:numPr>
        <w:tabs>
          <w:tab w:val="left" w:pos="2592"/>
          <w:tab w:val="left" w:pos="2593"/>
        </w:tabs>
        <w:spacing w:before="0" w:line="258" w:lineRule="exact"/>
        <w:rPr>
          <w:sz w:val="23"/>
        </w:rPr>
      </w:pPr>
      <w:r>
        <w:rPr>
          <w:w w:val="105"/>
          <w:sz w:val="23"/>
        </w:rPr>
        <w:t>Draw</w:t>
      </w:r>
      <w:r>
        <w:rPr>
          <w:spacing w:val="-7"/>
          <w:w w:val="105"/>
          <w:sz w:val="23"/>
        </w:rPr>
        <w:t xml:space="preserve"> </w:t>
      </w:r>
      <w:r>
        <w:rPr>
          <w:w w:val="105"/>
          <w:sz w:val="23"/>
        </w:rPr>
        <w:t>a</w:t>
      </w:r>
      <w:r>
        <w:rPr>
          <w:spacing w:val="-3"/>
          <w:w w:val="105"/>
          <w:sz w:val="23"/>
        </w:rPr>
        <w:t xml:space="preserve"> </w:t>
      </w:r>
      <w:r>
        <w:rPr>
          <w:w w:val="105"/>
          <w:sz w:val="23"/>
        </w:rPr>
        <w:t>self-bias</w:t>
      </w:r>
      <w:r>
        <w:rPr>
          <w:spacing w:val="-13"/>
          <w:w w:val="105"/>
          <w:sz w:val="23"/>
        </w:rPr>
        <w:t xml:space="preserve"> </w:t>
      </w:r>
      <w:r>
        <w:rPr>
          <w:w w:val="105"/>
          <w:sz w:val="23"/>
        </w:rPr>
        <w:t>arrangement</w:t>
      </w:r>
      <w:r>
        <w:rPr>
          <w:spacing w:val="-12"/>
          <w:w w:val="105"/>
          <w:sz w:val="23"/>
        </w:rPr>
        <w:t xml:space="preserve"> </w:t>
      </w:r>
      <w:r>
        <w:rPr>
          <w:w w:val="105"/>
          <w:sz w:val="23"/>
        </w:rPr>
        <w:t>p-channel</w:t>
      </w:r>
      <w:r>
        <w:rPr>
          <w:spacing w:val="-6"/>
          <w:w w:val="105"/>
          <w:sz w:val="23"/>
        </w:rPr>
        <w:t xml:space="preserve"> </w:t>
      </w:r>
      <w:r>
        <w:rPr>
          <w:w w:val="105"/>
          <w:sz w:val="23"/>
        </w:rPr>
        <w:t>&amp;</w:t>
      </w:r>
      <w:r>
        <w:rPr>
          <w:spacing w:val="-4"/>
          <w:w w:val="105"/>
          <w:sz w:val="23"/>
        </w:rPr>
        <w:t xml:space="preserve"> </w:t>
      </w:r>
      <w:r>
        <w:rPr>
          <w:w w:val="105"/>
          <w:sz w:val="23"/>
        </w:rPr>
        <w:t>n-channel</w:t>
      </w:r>
      <w:r>
        <w:rPr>
          <w:spacing w:val="-27"/>
          <w:w w:val="105"/>
          <w:sz w:val="23"/>
        </w:rPr>
        <w:t xml:space="preserve"> </w:t>
      </w:r>
      <w:r>
        <w:rPr>
          <w:w w:val="105"/>
          <w:sz w:val="23"/>
        </w:rPr>
        <w:t>JFET.</w:t>
      </w:r>
    </w:p>
    <w:p w:rsidR="00B141CF" w:rsidRDefault="009F45E6">
      <w:pPr>
        <w:pStyle w:val="ListParagraph"/>
        <w:numPr>
          <w:ilvl w:val="2"/>
          <w:numId w:val="57"/>
        </w:numPr>
        <w:tabs>
          <w:tab w:val="left" w:pos="2592"/>
          <w:tab w:val="left" w:pos="2593"/>
        </w:tabs>
        <w:rPr>
          <w:sz w:val="23"/>
        </w:rPr>
      </w:pPr>
      <w:r>
        <w:rPr>
          <w:w w:val="105"/>
          <w:sz w:val="23"/>
        </w:rPr>
        <w:t xml:space="preserve">Set the Q-point for a </w:t>
      </w:r>
      <w:r>
        <w:rPr>
          <w:spacing w:val="-3"/>
          <w:w w:val="105"/>
          <w:sz w:val="23"/>
        </w:rPr>
        <w:t>self-biased</w:t>
      </w:r>
      <w:r>
        <w:rPr>
          <w:spacing w:val="-35"/>
          <w:w w:val="105"/>
          <w:sz w:val="23"/>
        </w:rPr>
        <w:t xml:space="preserve"> </w:t>
      </w:r>
      <w:r>
        <w:rPr>
          <w:w w:val="105"/>
          <w:sz w:val="23"/>
        </w:rPr>
        <w:t>JFET.</w:t>
      </w:r>
    </w:p>
    <w:p w:rsidR="00B141CF" w:rsidRDefault="009F45E6">
      <w:pPr>
        <w:pStyle w:val="ListParagraph"/>
        <w:numPr>
          <w:ilvl w:val="2"/>
          <w:numId w:val="57"/>
        </w:numPr>
        <w:tabs>
          <w:tab w:val="left" w:pos="2592"/>
          <w:tab w:val="left" w:pos="2593"/>
        </w:tabs>
        <w:spacing w:before="16"/>
        <w:rPr>
          <w:sz w:val="23"/>
        </w:rPr>
      </w:pPr>
      <w:r>
        <w:rPr>
          <w:w w:val="105"/>
          <w:sz w:val="23"/>
        </w:rPr>
        <w:t>Explain the Q-point stability of a</w:t>
      </w:r>
      <w:r>
        <w:rPr>
          <w:spacing w:val="-45"/>
          <w:w w:val="105"/>
          <w:sz w:val="23"/>
        </w:rPr>
        <w:t xml:space="preserve"> </w:t>
      </w:r>
      <w:r>
        <w:rPr>
          <w:w w:val="105"/>
          <w:sz w:val="23"/>
        </w:rPr>
        <w:t>JFET.</w:t>
      </w:r>
    </w:p>
    <w:p w:rsidR="00B141CF" w:rsidRDefault="009F45E6">
      <w:pPr>
        <w:pStyle w:val="ListParagraph"/>
        <w:numPr>
          <w:ilvl w:val="2"/>
          <w:numId w:val="57"/>
        </w:numPr>
        <w:tabs>
          <w:tab w:val="left" w:pos="2592"/>
          <w:tab w:val="left" w:pos="2593"/>
        </w:tabs>
        <w:spacing w:before="10"/>
        <w:rPr>
          <w:sz w:val="23"/>
        </w:rPr>
      </w:pPr>
      <w:r>
        <w:rPr>
          <w:w w:val="105"/>
          <w:sz w:val="23"/>
        </w:rPr>
        <w:t>Show zero bias of</w:t>
      </w:r>
      <w:r>
        <w:rPr>
          <w:spacing w:val="-29"/>
          <w:w w:val="105"/>
          <w:sz w:val="23"/>
        </w:rPr>
        <w:t xml:space="preserve"> </w:t>
      </w:r>
      <w:r>
        <w:rPr>
          <w:w w:val="105"/>
          <w:sz w:val="23"/>
        </w:rPr>
        <w:t>D-MOSFET.</w:t>
      </w:r>
    </w:p>
    <w:p w:rsidR="00B141CF" w:rsidRDefault="009F45E6">
      <w:pPr>
        <w:pStyle w:val="ListParagraph"/>
        <w:numPr>
          <w:ilvl w:val="1"/>
          <w:numId w:val="57"/>
        </w:numPr>
        <w:tabs>
          <w:tab w:val="left" w:pos="1872"/>
          <w:tab w:val="left" w:pos="1873"/>
        </w:tabs>
        <w:ind w:hanging="722"/>
        <w:rPr>
          <w:sz w:val="23"/>
        </w:rPr>
      </w:pPr>
      <w:r>
        <w:rPr>
          <w:spacing w:val="-3"/>
          <w:w w:val="105"/>
          <w:sz w:val="23"/>
        </w:rPr>
        <w:t xml:space="preserve">Understand Basic </w:t>
      </w:r>
      <w:r>
        <w:rPr>
          <w:w w:val="105"/>
          <w:sz w:val="23"/>
        </w:rPr>
        <w:t>FET</w:t>
      </w:r>
      <w:r>
        <w:rPr>
          <w:spacing w:val="-4"/>
          <w:w w:val="105"/>
          <w:sz w:val="23"/>
        </w:rPr>
        <w:t xml:space="preserve"> </w:t>
      </w:r>
      <w:r>
        <w:rPr>
          <w:w w:val="105"/>
          <w:sz w:val="23"/>
        </w:rPr>
        <w:t>Circuits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2"/>
          <w:numId w:val="57"/>
        </w:numPr>
        <w:tabs>
          <w:tab w:val="left" w:pos="2592"/>
          <w:tab w:val="left" w:pos="2593"/>
        </w:tabs>
        <w:spacing w:before="69"/>
        <w:rPr>
          <w:sz w:val="23"/>
        </w:rPr>
      </w:pPr>
      <w:r>
        <w:rPr>
          <w:w w:val="105"/>
          <w:sz w:val="23"/>
        </w:rPr>
        <w:lastRenderedPageBreak/>
        <w:t>List the three of configuration of</w:t>
      </w:r>
      <w:r>
        <w:rPr>
          <w:spacing w:val="-16"/>
          <w:w w:val="105"/>
          <w:sz w:val="23"/>
        </w:rPr>
        <w:t xml:space="preserve"> </w:t>
      </w:r>
      <w:r>
        <w:rPr>
          <w:w w:val="105"/>
          <w:sz w:val="23"/>
        </w:rPr>
        <w:t>FET</w:t>
      </w:r>
      <w:r w:rsidR="00282443">
        <w:rPr>
          <w:w w:val="105"/>
          <w:sz w:val="23"/>
        </w:rPr>
        <w:t xml:space="preserve"> </w:t>
      </w:r>
      <w:r>
        <w:rPr>
          <w:w w:val="105"/>
          <w:sz w:val="23"/>
        </w:rPr>
        <w:t>amplifier.</w:t>
      </w:r>
    </w:p>
    <w:p w:rsidR="00B141CF" w:rsidRDefault="009F45E6">
      <w:pPr>
        <w:pStyle w:val="ListParagraph"/>
        <w:numPr>
          <w:ilvl w:val="2"/>
          <w:numId w:val="57"/>
        </w:numPr>
        <w:tabs>
          <w:tab w:val="left" w:pos="2592"/>
          <w:tab w:val="left" w:pos="2593"/>
        </w:tabs>
        <w:rPr>
          <w:sz w:val="23"/>
        </w:rPr>
      </w:pPr>
      <w:r>
        <w:rPr>
          <w:w w:val="105"/>
          <w:sz w:val="23"/>
        </w:rPr>
        <w:t>Sketch &amp; label the circuit for CS-JFET</w:t>
      </w:r>
      <w:r>
        <w:rPr>
          <w:spacing w:val="-49"/>
          <w:w w:val="105"/>
          <w:sz w:val="23"/>
        </w:rPr>
        <w:t xml:space="preserve"> </w:t>
      </w:r>
      <w:r>
        <w:rPr>
          <w:w w:val="105"/>
          <w:sz w:val="23"/>
        </w:rPr>
        <w:t>amplifier.</w:t>
      </w:r>
    </w:p>
    <w:p w:rsidR="00B141CF" w:rsidRDefault="009F45E6">
      <w:pPr>
        <w:pStyle w:val="ListParagraph"/>
        <w:numPr>
          <w:ilvl w:val="2"/>
          <w:numId w:val="57"/>
        </w:numPr>
        <w:tabs>
          <w:tab w:val="left" w:pos="2592"/>
          <w:tab w:val="left" w:pos="2593"/>
        </w:tabs>
        <w:spacing w:before="17"/>
        <w:rPr>
          <w:sz w:val="23"/>
        </w:rPr>
      </w:pPr>
      <w:r>
        <w:rPr>
          <w:w w:val="105"/>
          <w:sz w:val="23"/>
        </w:rPr>
        <w:t>Write</w:t>
      </w:r>
      <w:r>
        <w:rPr>
          <w:spacing w:val="-13"/>
          <w:w w:val="105"/>
          <w:sz w:val="23"/>
        </w:rPr>
        <w:t xml:space="preserve"> </w:t>
      </w:r>
      <w:r>
        <w:rPr>
          <w:w w:val="105"/>
          <w:sz w:val="23"/>
        </w:rPr>
        <w:t>down</w:t>
      </w:r>
      <w:r>
        <w:rPr>
          <w:spacing w:val="-4"/>
          <w:w w:val="105"/>
          <w:sz w:val="23"/>
        </w:rPr>
        <w:t xml:space="preserve"> </w:t>
      </w:r>
      <w:r>
        <w:rPr>
          <w:spacing w:val="-5"/>
          <w:w w:val="105"/>
          <w:sz w:val="23"/>
        </w:rPr>
        <w:t>expressions</w:t>
      </w:r>
      <w:r>
        <w:rPr>
          <w:spacing w:val="-12"/>
          <w:w w:val="105"/>
          <w:sz w:val="23"/>
        </w:rPr>
        <w:t xml:space="preserve"> </w:t>
      </w:r>
      <w:r>
        <w:rPr>
          <w:w w:val="105"/>
          <w:sz w:val="23"/>
        </w:rPr>
        <w:t>for</w:t>
      </w:r>
      <w:r>
        <w:rPr>
          <w:spacing w:val="-8"/>
          <w:w w:val="105"/>
          <w:sz w:val="23"/>
        </w:rPr>
        <w:t xml:space="preserve"> </w:t>
      </w:r>
      <w:r>
        <w:rPr>
          <w:w w:val="105"/>
          <w:sz w:val="23"/>
        </w:rPr>
        <w:t>Av</w:t>
      </w:r>
      <w:r>
        <w:rPr>
          <w:spacing w:val="-4"/>
          <w:w w:val="105"/>
          <w:sz w:val="23"/>
        </w:rPr>
        <w:t xml:space="preserve"> </w:t>
      </w:r>
      <w:r>
        <w:rPr>
          <w:w w:val="105"/>
          <w:sz w:val="23"/>
        </w:rPr>
        <w:t>and</w:t>
      </w:r>
      <w:r>
        <w:rPr>
          <w:spacing w:val="-5"/>
          <w:w w:val="105"/>
          <w:sz w:val="23"/>
        </w:rPr>
        <w:t xml:space="preserve"> Zi</w:t>
      </w:r>
      <w:r>
        <w:rPr>
          <w:spacing w:val="-10"/>
          <w:w w:val="105"/>
          <w:sz w:val="23"/>
        </w:rPr>
        <w:t xml:space="preserve"> </w:t>
      </w:r>
      <w:r>
        <w:rPr>
          <w:spacing w:val="-3"/>
          <w:w w:val="105"/>
          <w:sz w:val="23"/>
        </w:rPr>
        <w:t>and</w:t>
      </w:r>
      <w:r>
        <w:rPr>
          <w:spacing w:val="-5"/>
          <w:w w:val="105"/>
          <w:sz w:val="23"/>
        </w:rPr>
        <w:t xml:space="preserve"> Zo </w:t>
      </w:r>
      <w:r>
        <w:rPr>
          <w:w w:val="105"/>
          <w:sz w:val="23"/>
        </w:rPr>
        <w:t>for</w:t>
      </w:r>
      <w:r>
        <w:rPr>
          <w:spacing w:val="-5"/>
          <w:w w:val="105"/>
          <w:sz w:val="23"/>
        </w:rPr>
        <w:t xml:space="preserve"> CS,CD,CG,JFET</w:t>
      </w:r>
      <w:r>
        <w:rPr>
          <w:spacing w:val="-27"/>
          <w:w w:val="105"/>
          <w:sz w:val="23"/>
        </w:rPr>
        <w:t xml:space="preserve"> </w:t>
      </w:r>
      <w:r>
        <w:rPr>
          <w:spacing w:val="-3"/>
          <w:w w:val="105"/>
          <w:sz w:val="23"/>
        </w:rPr>
        <w:t>amplifier</w:t>
      </w:r>
    </w:p>
    <w:p w:rsidR="00B141CF" w:rsidRDefault="009F45E6">
      <w:pPr>
        <w:pStyle w:val="ListParagraph"/>
        <w:numPr>
          <w:ilvl w:val="2"/>
          <w:numId w:val="57"/>
        </w:numPr>
        <w:tabs>
          <w:tab w:val="left" w:pos="2592"/>
          <w:tab w:val="left" w:pos="2593"/>
        </w:tabs>
        <w:spacing w:before="17"/>
        <w:rPr>
          <w:sz w:val="23"/>
        </w:rPr>
      </w:pPr>
      <w:r>
        <w:rPr>
          <w:w w:val="105"/>
          <w:sz w:val="23"/>
        </w:rPr>
        <w:t>Draw MOSFET amplifier configuration</w:t>
      </w:r>
      <w:r>
        <w:rPr>
          <w:spacing w:val="-24"/>
          <w:w w:val="105"/>
          <w:sz w:val="23"/>
        </w:rPr>
        <w:t xml:space="preserve"> </w:t>
      </w:r>
      <w:r>
        <w:rPr>
          <w:w w:val="105"/>
          <w:sz w:val="23"/>
        </w:rPr>
        <w:t>.</w:t>
      </w:r>
    </w:p>
    <w:p w:rsidR="00B141CF" w:rsidRDefault="009F45E6">
      <w:pPr>
        <w:pStyle w:val="ListParagraph"/>
        <w:numPr>
          <w:ilvl w:val="2"/>
          <w:numId w:val="57"/>
        </w:numPr>
        <w:tabs>
          <w:tab w:val="left" w:pos="2592"/>
          <w:tab w:val="left" w:pos="2593"/>
        </w:tabs>
        <w:spacing w:line="247" w:lineRule="auto"/>
        <w:ind w:right="436"/>
        <w:rPr>
          <w:sz w:val="23"/>
        </w:rPr>
      </w:pPr>
      <w:r>
        <w:rPr>
          <w:w w:val="105"/>
          <w:sz w:val="23"/>
        </w:rPr>
        <w:t>Define</w:t>
      </w:r>
      <w:r>
        <w:rPr>
          <w:spacing w:val="-17"/>
          <w:w w:val="105"/>
          <w:sz w:val="23"/>
        </w:rPr>
        <w:t xml:space="preserve"> </w:t>
      </w:r>
      <w:r>
        <w:rPr>
          <w:w w:val="105"/>
          <w:sz w:val="23"/>
        </w:rPr>
        <w:t>(i)</w:t>
      </w:r>
      <w:r>
        <w:rPr>
          <w:spacing w:val="-19"/>
          <w:w w:val="105"/>
          <w:sz w:val="23"/>
        </w:rPr>
        <w:t xml:space="preserve"> </w:t>
      </w:r>
      <w:r w:rsidR="00282443">
        <w:rPr>
          <w:spacing w:val="-3"/>
          <w:w w:val="105"/>
          <w:sz w:val="23"/>
        </w:rPr>
        <w:t>trans conductance</w:t>
      </w:r>
      <w:r>
        <w:rPr>
          <w:spacing w:val="-3"/>
          <w:w w:val="105"/>
          <w:sz w:val="23"/>
        </w:rPr>
        <w:t>,</w:t>
      </w:r>
      <w:r>
        <w:rPr>
          <w:spacing w:val="-21"/>
          <w:w w:val="105"/>
          <w:sz w:val="23"/>
        </w:rPr>
        <w:t xml:space="preserve"> </w:t>
      </w:r>
      <w:r>
        <w:rPr>
          <w:w w:val="105"/>
          <w:sz w:val="23"/>
        </w:rPr>
        <w:t>gm</w:t>
      </w:r>
      <w:r>
        <w:rPr>
          <w:spacing w:val="-15"/>
          <w:w w:val="105"/>
          <w:sz w:val="23"/>
        </w:rPr>
        <w:t xml:space="preserve"> </w:t>
      </w:r>
      <w:r>
        <w:rPr>
          <w:w w:val="105"/>
          <w:sz w:val="23"/>
        </w:rPr>
        <w:t>(ii)</w:t>
      </w:r>
      <w:r>
        <w:rPr>
          <w:spacing w:val="-19"/>
          <w:w w:val="105"/>
          <w:sz w:val="23"/>
        </w:rPr>
        <w:t xml:space="preserve"> </w:t>
      </w:r>
      <w:r>
        <w:rPr>
          <w:w w:val="105"/>
          <w:sz w:val="23"/>
        </w:rPr>
        <w:t>drain</w:t>
      </w:r>
      <w:r>
        <w:rPr>
          <w:spacing w:val="-17"/>
          <w:w w:val="105"/>
          <w:sz w:val="23"/>
        </w:rPr>
        <w:t xml:space="preserve"> </w:t>
      </w:r>
      <w:r>
        <w:rPr>
          <w:w w:val="105"/>
          <w:sz w:val="23"/>
        </w:rPr>
        <w:t>resistance,</w:t>
      </w:r>
      <w:r>
        <w:rPr>
          <w:spacing w:val="-19"/>
          <w:w w:val="105"/>
          <w:sz w:val="23"/>
        </w:rPr>
        <w:t xml:space="preserve"> </w:t>
      </w:r>
      <w:r>
        <w:rPr>
          <w:w w:val="105"/>
          <w:sz w:val="23"/>
        </w:rPr>
        <w:t>rd</w:t>
      </w:r>
      <w:r>
        <w:rPr>
          <w:spacing w:val="-17"/>
          <w:w w:val="105"/>
          <w:sz w:val="23"/>
        </w:rPr>
        <w:t xml:space="preserve"> </w:t>
      </w:r>
      <w:r>
        <w:rPr>
          <w:w w:val="105"/>
          <w:sz w:val="23"/>
        </w:rPr>
        <w:t>and</w:t>
      </w:r>
      <w:r>
        <w:rPr>
          <w:spacing w:val="-17"/>
          <w:w w:val="105"/>
          <w:sz w:val="23"/>
        </w:rPr>
        <w:t xml:space="preserve"> </w:t>
      </w:r>
      <w:r>
        <w:rPr>
          <w:w w:val="105"/>
          <w:sz w:val="23"/>
        </w:rPr>
        <w:t>(iii)</w:t>
      </w:r>
      <w:r>
        <w:rPr>
          <w:spacing w:val="-19"/>
          <w:w w:val="105"/>
          <w:sz w:val="23"/>
        </w:rPr>
        <w:t xml:space="preserve"> </w:t>
      </w:r>
      <w:r>
        <w:rPr>
          <w:w w:val="105"/>
          <w:sz w:val="23"/>
        </w:rPr>
        <w:t>amplification factor of an</w:t>
      </w:r>
      <w:r>
        <w:rPr>
          <w:spacing w:val="-13"/>
          <w:w w:val="105"/>
          <w:sz w:val="23"/>
        </w:rPr>
        <w:t xml:space="preserve"> </w:t>
      </w:r>
      <w:r>
        <w:rPr>
          <w:w w:val="105"/>
          <w:sz w:val="23"/>
        </w:rPr>
        <w:t>FET.</w:t>
      </w:r>
    </w:p>
    <w:p w:rsidR="00B141CF" w:rsidRDefault="009F45E6">
      <w:pPr>
        <w:pStyle w:val="ListParagraph"/>
        <w:numPr>
          <w:ilvl w:val="1"/>
          <w:numId w:val="57"/>
        </w:numPr>
        <w:tabs>
          <w:tab w:val="left" w:pos="1872"/>
          <w:tab w:val="left" w:pos="1873"/>
        </w:tabs>
        <w:ind w:hanging="722"/>
        <w:rPr>
          <w:sz w:val="23"/>
        </w:rPr>
      </w:pPr>
      <w:r>
        <w:rPr>
          <w:spacing w:val="-3"/>
          <w:w w:val="105"/>
          <w:sz w:val="23"/>
        </w:rPr>
        <w:t xml:space="preserve">Understand </w:t>
      </w:r>
      <w:r>
        <w:rPr>
          <w:w w:val="105"/>
          <w:sz w:val="23"/>
        </w:rPr>
        <w:t>chopper</w:t>
      </w:r>
      <w:r>
        <w:rPr>
          <w:spacing w:val="-12"/>
          <w:w w:val="105"/>
          <w:sz w:val="23"/>
        </w:rPr>
        <w:t xml:space="preserve"> </w:t>
      </w:r>
      <w:r>
        <w:rPr>
          <w:spacing w:val="-3"/>
          <w:w w:val="105"/>
          <w:sz w:val="23"/>
        </w:rPr>
        <w:t>amplifier</w:t>
      </w:r>
    </w:p>
    <w:p w:rsidR="00B141CF" w:rsidRDefault="009F45E6">
      <w:pPr>
        <w:pStyle w:val="ListParagraph"/>
        <w:numPr>
          <w:ilvl w:val="2"/>
          <w:numId w:val="57"/>
        </w:numPr>
        <w:tabs>
          <w:tab w:val="left" w:pos="2592"/>
          <w:tab w:val="left" w:pos="2593"/>
        </w:tabs>
        <w:spacing w:before="10"/>
        <w:rPr>
          <w:sz w:val="23"/>
        </w:rPr>
      </w:pPr>
      <w:r>
        <w:rPr>
          <w:w w:val="105"/>
          <w:sz w:val="23"/>
        </w:rPr>
        <w:t>Explain the principle of chopper</w:t>
      </w:r>
      <w:r>
        <w:rPr>
          <w:spacing w:val="-33"/>
          <w:w w:val="105"/>
          <w:sz w:val="23"/>
        </w:rPr>
        <w:t xml:space="preserve"> </w:t>
      </w:r>
      <w:r>
        <w:rPr>
          <w:w w:val="105"/>
          <w:sz w:val="23"/>
        </w:rPr>
        <w:t>amplifier</w:t>
      </w:r>
    </w:p>
    <w:p w:rsidR="00B141CF" w:rsidRDefault="009F45E6">
      <w:pPr>
        <w:pStyle w:val="ListParagraph"/>
        <w:numPr>
          <w:ilvl w:val="2"/>
          <w:numId w:val="57"/>
        </w:numPr>
        <w:tabs>
          <w:tab w:val="left" w:pos="2592"/>
          <w:tab w:val="left" w:pos="2593"/>
        </w:tabs>
        <w:rPr>
          <w:sz w:val="23"/>
        </w:rPr>
      </w:pPr>
      <w:r>
        <w:rPr>
          <w:w w:val="105"/>
          <w:sz w:val="23"/>
        </w:rPr>
        <w:t>Draw the block diagram of a</w:t>
      </w:r>
      <w:r>
        <w:rPr>
          <w:spacing w:val="-12"/>
          <w:w w:val="105"/>
          <w:sz w:val="23"/>
        </w:rPr>
        <w:t xml:space="preserve"> </w:t>
      </w:r>
      <w:r w:rsidR="00282443">
        <w:rPr>
          <w:w w:val="105"/>
          <w:sz w:val="23"/>
        </w:rPr>
        <w:t>chopper amplifier</w:t>
      </w:r>
    </w:p>
    <w:p w:rsidR="00B141CF" w:rsidRDefault="009F45E6">
      <w:pPr>
        <w:pStyle w:val="ListParagraph"/>
        <w:numPr>
          <w:ilvl w:val="2"/>
          <w:numId w:val="57"/>
        </w:numPr>
        <w:tabs>
          <w:tab w:val="left" w:pos="2592"/>
          <w:tab w:val="left" w:pos="2593"/>
        </w:tabs>
        <w:spacing w:before="16"/>
        <w:rPr>
          <w:sz w:val="23"/>
        </w:rPr>
      </w:pPr>
      <w:r>
        <w:rPr>
          <w:w w:val="105"/>
          <w:sz w:val="23"/>
        </w:rPr>
        <w:t>Explain the function of each block of</w:t>
      </w:r>
      <w:r>
        <w:rPr>
          <w:spacing w:val="-21"/>
          <w:w w:val="105"/>
          <w:sz w:val="23"/>
        </w:rPr>
        <w:t xml:space="preserve"> </w:t>
      </w:r>
      <w:r w:rsidR="00282443">
        <w:rPr>
          <w:w w:val="105"/>
          <w:sz w:val="23"/>
        </w:rPr>
        <w:t>chopper amplifier</w:t>
      </w:r>
      <w:r>
        <w:rPr>
          <w:w w:val="105"/>
          <w:sz w:val="23"/>
        </w:rPr>
        <w:t>.</w:t>
      </w:r>
    </w:p>
    <w:p w:rsidR="00B141CF" w:rsidRDefault="009F45E6">
      <w:pPr>
        <w:pStyle w:val="ListParagraph"/>
        <w:numPr>
          <w:ilvl w:val="2"/>
          <w:numId w:val="57"/>
        </w:numPr>
        <w:tabs>
          <w:tab w:val="left" w:pos="2592"/>
          <w:tab w:val="left" w:pos="2593"/>
        </w:tabs>
        <w:spacing w:before="10"/>
        <w:rPr>
          <w:sz w:val="23"/>
        </w:rPr>
      </w:pPr>
      <w:r>
        <w:rPr>
          <w:w w:val="105"/>
          <w:sz w:val="23"/>
        </w:rPr>
        <w:t xml:space="preserve">Explain the </w:t>
      </w:r>
      <w:r>
        <w:rPr>
          <w:spacing w:val="-3"/>
          <w:w w:val="105"/>
          <w:sz w:val="23"/>
        </w:rPr>
        <w:t xml:space="preserve">operation </w:t>
      </w:r>
      <w:r>
        <w:rPr>
          <w:w w:val="105"/>
          <w:sz w:val="23"/>
        </w:rPr>
        <w:t>of FET chopper</w:t>
      </w:r>
      <w:r>
        <w:rPr>
          <w:spacing w:val="-33"/>
          <w:w w:val="105"/>
          <w:sz w:val="23"/>
        </w:rPr>
        <w:t xml:space="preserve"> </w:t>
      </w:r>
      <w:r>
        <w:rPr>
          <w:w w:val="105"/>
          <w:sz w:val="23"/>
        </w:rPr>
        <w:t>amplifier.</w:t>
      </w:r>
    </w:p>
    <w:p w:rsidR="00B141CF" w:rsidRDefault="00B141CF">
      <w:pPr>
        <w:pStyle w:val="BodyText"/>
        <w:spacing w:before="0"/>
        <w:ind w:left="0" w:firstLine="0"/>
        <w:rPr>
          <w:sz w:val="26"/>
        </w:rPr>
      </w:pPr>
    </w:p>
    <w:p w:rsidR="00B141CF" w:rsidRDefault="00B141CF">
      <w:pPr>
        <w:pStyle w:val="BodyText"/>
        <w:spacing w:before="0"/>
        <w:ind w:left="0" w:firstLine="0"/>
      </w:pPr>
    </w:p>
    <w:p w:rsidR="00B141CF" w:rsidRDefault="009F45E6">
      <w:pPr>
        <w:pStyle w:val="Heading1"/>
        <w:numPr>
          <w:ilvl w:val="0"/>
          <w:numId w:val="53"/>
        </w:numPr>
        <w:tabs>
          <w:tab w:val="left" w:pos="1151"/>
          <w:tab w:val="left" w:pos="1152"/>
        </w:tabs>
        <w:ind w:left="1151" w:hanging="721"/>
        <w:jc w:val="left"/>
      </w:pPr>
      <w:r>
        <w:rPr>
          <w:w w:val="105"/>
        </w:rPr>
        <w:t>SPECIAL</w:t>
      </w:r>
      <w:r>
        <w:rPr>
          <w:spacing w:val="-10"/>
          <w:w w:val="105"/>
        </w:rPr>
        <w:t xml:space="preserve"> </w:t>
      </w:r>
      <w:r>
        <w:rPr>
          <w:w w:val="105"/>
        </w:rPr>
        <w:t>DIODES.</w:t>
      </w:r>
    </w:p>
    <w:p w:rsidR="00B141CF" w:rsidRDefault="009F45E6">
      <w:pPr>
        <w:pStyle w:val="ListParagraph"/>
        <w:numPr>
          <w:ilvl w:val="1"/>
          <w:numId w:val="53"/>
        </w:numPr>
        <w:tabs>
          <w:tab w:val="left" w:pos="1872"/>
          <w:tab w:val="left" w:pos="1873"/>
        </w:tabs>
        <w:spacing w:before="17" w:line="249" w:lineRule="auto"/>
        <w:ind w:right="635"/>
        <w:rPr>
          <w:sz w:val="23"/>
        </w:rPr>
      </w:pPr>
      <w:r>
        <w:rPr>
          <w:spacing w:val="-3"/>
          <w:w w:val="105"/>
          <w:sz w:val="23"/>
        </w:rPr>
        <w:t>Understand</w:t>
      </w:r>
      <w:r>
        <w:rPr>
          <w:spacing w:val="-8"/>
          <w:w w:val="105"/>
          <w:sz w:val="23"/>
        </w:rPr>
        <w:t xml:space="preserve"> </w:t>
      </w:r>
      <w:r>
        <w:rPr>
          <w:w w:val="105"/>
          <w:sz w:val="23"/>
        </w:rPr>
        <w:t>the</w:t>
      </w:r>
      <w:r>
        <w:rPr>
          <w:spacing w:val="-10"/>
          <w:w w:val="105"/>
          <w:sz w:val="23"/>
        </w:rPr>
        <w:t xml:space="preserve"> </w:t>
      </w:r>
      <w:r>
        <w:rPr>
          <w:spacing w:val="-3"/>
          <w:w w:val="105"/>
          <w:sz w:val="23"/>
        </w:rPr>
        <w:t>characteristics</w:t>
      </w:r>
      <w:r>
        <w:rPr>
          <w:spacing w:val="-17"/>
          <w:w w:val="105"/>
          <w:sz w:val="23"/>
        </w:rPr>
        <w:t xml:space="preserve"> </w:t>
      </w:r>
      <w:r>
        <w:rPr>
          <w:w w:val="105"/>
          <w:sz w:val="23"/>
        </w:rPr>
        <w:t>and</w:t>
      </w:r>
      <w:r>
        <w:rPr>
          <w:spacing w:val="-16"/>
          <w:w w:val="105"/>
          <w:sz w:val="23"/>
        </w:rPr>
        <w:t xml:space="preserve"> </w:t>
      </w:r>
      <w:r>
        <w:rPr>
          <w:spacing w:val="-3"/>
          <w:w w:val="105"/>
          <w:sz w:val="23"/>
        </w:rPr>
        <w:t>applications</w:t>
      </w:r>
      <w:r>
        <w:rPr>
          <w:spacing w:val="-13"/>
          <w:w w:val="105"/>
          <w:sz w:val="23"/>
        </w:rPr>
        <w:t xml:space="preserve"> </w:t>
      </w:r>
      <w:r>
        <w:rPr>
          <w:w w:val="105"/>
          <w:sz w:val="23"/>
        </w:rPr>
        <w:t>of</w:t>
      </w:r>
      <w:r>
        <w:rPr>
          <w:spacing w:val="-12"/>
          <w:w w:val="105"/>
          <w:sz w:val="23"/>
        </w:rPr>
        <w:t xml:space="preserve"> </w:t>
      </w:r>
      <w:r>
        <w:rPr>
          <w:w w:val="105"/>
          <w:sz w:val="23"/>
        </w:rPr>
        <w:t>diode</w:t>
      </w:r>
      <w:r>
        <w:rPr>
          <w:spacing w:val="-16"/>
          <w:w w:val="105"/>
          <w:sz w:val="23"/>
        </w:rPr>
        <w:t xml:space="preserve"> </w:t>
      </w:r>
      <w:r>
        <w:rPr>
          <w:w w:val="105"/>
          <w:sz w:val="23"/>
        </w:rPr>
        <w:t>used</w:t>
      </w:r>
      <w:r>
        <w:rPr>
          <w:spacing w:val="-9"/>
          <w:w w:val="105"/>
          <w:sz w:val="23"/>
        </w:rPr>
        <w:t xml:space="preserve"> </w:t>
      </w:r>
      <w:r>
        <w:rPr>
          <w:w w:val="105"/>
          <w:sz w:val="23"/>
        </w:rPr>
        <w:t>for</w:t>
      </w:r>
      <w:r>
        <w:rPr>
          <w:spacing w:val="-12"/>
          <w:w w:val="105"/>
          <w:sz w:val="23"/>
        </w:rPr>
        <w:t xml:space="preserve"> </w:t>
      </w:r>
      <w:r>
        <w:rPr>
          <w:w w:val="105"/>
          <w:sz w:val="23"/>
        </w:rPr>
        <w:t>a</w:t>
      </w:r>
      <w:r>
        <w:rPr>
          <w:spacing w:val="-10"/>
          <w:w w:val="105"/>
          <w:sz w:val="23"/>
        </w:rPr>
        <w:t xml:space="preserve"> </w:t>
      </w:r>
      <w:r>
        <w:rPr>
          <w:w w:val="105"/>
          <w:sz w:val="23"/>
        </w:rPr>
        <w:t>special</w:t>
      </w:r>
      <w:r>
        <w:rPr>
          <w:spacing w:val="-10"/>
          <w:w w:val="105"/>
          <w:sz w:val="23"/>
        </w:rPr>
        <w:t xml:space="preserve"> </w:t>
      </w:r>
      <w:r>
        <w:rPr>
          <w:w w:val="105"/>
          <w:sz w:val="23"/>
        </w:rPr>
        <w:t>purposes Zener</w:t>
      </w:r>
      <w:r>
        <w:rPr>
          <w:spacing w:val="-11"/>
          <w:w w:val="105"/>
          <w:sz w:val="23"/>
        </w:rPr>
        <w:t xml:space="preserve"> </w:t>
      </w:r>
      <w:r>
        <w:rPr>
          <w:w w:val="105"/>
          <w:sz w:val="23"/>
        </w:rPr>
        <w:t>Diode.</w:t>
      </w:r>
    </w:p>
    <w:p w:rsidR="00B141CF" w:rsidRDefault="009F45E6">
      <w:pPr>
        <w:pStyle w:val="ListParagraph"/>
        <w:numPr>
          <w:ilvl w:val="2"/>
          <w:numId w:val="53"/>
        </w:numPr>
        <w:tabs>
          <w:tab w:val="left" w:pos="2592"/>
          <w:tab w:val="left" w:pos="2593"/>
        </w:tabs>
        <w:spacing w:before="0" w:line="262" w:lineRule="exact"/>
        <w:rPr>
          <w:sz w:val="23"/>
        </w:rPr>
      </w:pPr>
      <w:r>
        <w:rPr>
          <w:w w:val="105"/>
          <w:sz w:val="23"/>
        </w:rPr>
        <w:t xml:space="preserve">Explain the </w:t>
      </w:r>
      <w:r>
        <w:rPr>
          <w:spacing w:val="-3"/>
          <w:w w:val="105"/>
          <w:sz w:val="23"/>
        </w:rPr>
        <w:t xml:space="preserve">construction </w:t>
      </w:r>
      <w:r>
        <w:rPr>
          <w:w w:val="105"/>
          <w:sz w:val="23"/>
        </w:rPr>
        <w:t xml:space="preserve">of Zener </w:t>
      </w:r>
      <w:r>
        <w:rPr>
          <w:spacing w:val="-3"/>
          <w:w w:val="105"/>
          <w:sz w:val="23"/>
        </w:rPr>
        <w:t xml:space="preserve">and </w:t>
      </w:r>
      <w:r>
        <w:rPr>
          <w:w w:val="105"/>
          <w:sz w:val="23"/>
        </w:rPr>
        <w:t>draw its</w:t>
      </w:r>
      <w:r>
        <w:rPr>
          <w:spacing w:val="-46"/>
          <w:w w:val="105"/>
          <w:sz w:val="23"/>
        </w:rPr>
        <w:t xml:space="preserve"> </w:t>
      </w:r>
      <w:r>
        <w:rPr>
          <w:w w:val="105"/>
          <w:sz w:val="23"/>
        </w:rPr>
        <w:t>symbol</w:t>
      </w:r>
    </w:p>
    <w:p w:rsidR="00B141CF" w:rsidRDefault="009F45E6">
      <w:pPr>
        <w:pStyle w:val="ListParagraph"/>
        <w:numPr>
          <w:ilvl w:val="2"/>
          <w:numId w:val="53"/>
        </w:numPr>
        <w:tabs>
          <w:tab w:val="left" w:pos="2592"/>
          <w:tab w:val="left" w:pos="2593"/>
        </w:tabs>
        <w:spacing w:before="16"/>
        <w:rPr>
          <w:sz w:val="23"/>
        </w:rPr>
      </w:pPr>
      <w:r>
        <w:rPr>
          <w:w w:val="105"/>
          <w:sz w:val="23"/>
        </w:rPr>
        <w:t>Draw the V-I characteristic of a</w:t>
      </w:r>
      <w:r>
        <w:rPr>
          <w:spacing w:val="-21"/>
          <w:w w:val="105"/>
          <w:sz w:val="23"/>
        </w:rPr>
        <w:t xml:space="preserve"> </w:t>
      </w:r>
      <w:r w:rsidR="00282443">
        <w:rPr>
          <w:w w:val="105"/>
          <w:sz w:val="23"/>
        </w:rPr>
        <w:t>Zener diode</w:t>
      </w:r>
      <w:r>
        <w:rPr>
          <w:w w:val="105"/>
          <w:sz w:val="23"/>
        </w:rPr>
        <w:t>.</w:t>
      </w:r>
    </w:p>
    <w:p w:rsidR="00B141CF" w:rsidRDefault="009F45E6">
      <w:pPr>
        <w:pStyle w:val="ListParagraph"/>
        <w:numPr>
          <w:ilvl w:val="2"/>
          <w:numId w:val="53"/>
        </w:numPr>
        <w:tabs>
          <w:tab w:val="left" w:pos="2592"/>
          <w:tab w:val="left" w:pos="2593"/>
        </w:tabs>
        <w:rPr>
          <w:sz w:val="23"/>
        </w:rPr>
      </w:pPr>
      <w:r>
        <w:rPr>
          <w:w w:val="105"/>
          <w:sz w:val="23"/>
        </w:rPr>
        <w:t xml:space="preserve">Identify the </w:t>
      </w:r>
      <w:r>
        <w:rPr>
          <w:spacing w:val="-3"/>
          <w:w w:val="105"/>
          <w:sz w:val="23"/>
        </w:rPr>
        <w:t xml:space="preserve">characteristic </w:t>
      </w:r>
      <w:r>
        <w:rPr>
          <w:w w:val="105"/>
          <w:sz w:val="23"/>
        </w:rPr>
        <w:t>features of Zener</w:t>
      </w:r>
      <w:r>
        <w:rPr>
          <w:spacing w:val="-52"/>
          <w:w w:val="105"/>
          <w:sz w:val="23"/>
        </w:rPr>
        <w:t xml:space="preserve"> </w:t>
      </w:r>
      <w:r>
        <w:rPr>
          <w:w w:val="105"/>
          <w:sz w:val="23"/>
        </w:rPr>
        <w:t>diode.</w:t>
      </w:r>
    </w:p>
    <w:p w:rsidR="00B141CF" w:rsidRDefault="009F45E6">
      <w:pPr>
        <w:pStyle w:val="ListParagraph"/>
        <w:numPr>
          <w:ilvl w:val="2"/>
          <w:numId w:val="53"/>
        </w:numPr>
        <w:tabs>
          <w:tab w:val="left" w:pos="2592"/>
          <w:tab w:val="left" w:pos="2593"/>
        </w:tabs>
        <w:rPr>
          <w:sz w:val="23"/>
        </w:rPr>
      </w:pPr>
      <w:r>
        <w:rPr>
          <w:w w:val="105"/>
          <w:sz w:val="23"/>
        </w:rPr>
        <w:t>Explain the working of Zener diode as</w:t>
      </w:r>
      <w:r>
        <w:rPr>
          <w:spacing w:val="-18"/>
          <w:w w:val="105"/>
          <w:sz w:val="23"/>
        </w:rPr>
        <w:t xml:space="preserve"> </w:t>
      </w:r>
      <w:r w:rsidR="00282443">
        <w:rPr>
          <w:w w:val="105"/>
          <w:sz w:val="23"/>
        </w:rPr>
        <w:t>voltage regulator</w:t>
      </w:r>
      <w:r>
        <w:rPr>
          <w:w w:val="105"/>
          <w:sz w:val="23"/>
        </w:rPr>
        <w:t>.</w:t>
      </w:r>
    </w:p>
    <w:p w:rsidR="00B141CF" w:rsidRDefault="009F45E6">
      <w:pPr>
        <w:pStyle w:val="ListParagraph"/>
        <w:numPr>
          <w:ilvl w:val="2"/>
          <w:numId w:val="53"/>
        </w:numPr>
        <w:tabs>
          <w:tab w:val="left" w:pos="2592"/>
          <w:tab w:val="left" w:pos="2593"/>
        </w:tabs>
        <w:spacing w:before="17"/>
        <w:ind w:hanging="714"/>
        <w:rPr>
          <w:sz w:val="23"/>
        </w:rPr>
      </w:pPr>
      <w:r>
        <w:rPr>
          <w:w w:val="105"/>
          <w:sz w:val="23"/>
        </w:rPr>
        <w:t>Define</w:t>
      </w:r>
      <w:r>
        <w:rPr>
          <w:spacing w:val="-5"/>
          <w:w w:val="105"/>
          <w:sz w:val="23"/>
        </w:rPr>
        <w:t xml:space="preserve"> </w:t>
      </w:r>
      <w:r>
        <w:rPr>
          <w:w w:val="105"/>
          <w:sz w:val="23"/>
        </w:rPr>
        <w:t>the</w:t>
      </w:r>
      <w:r>
        <w:rPr>
          <w:spacing w:val="-5"/>
          <w:w w:val="105"/>
          <w:sz w:val="23"/>
        </w:rPr>
        <w:t xml:space="preserve"> </w:t>
      </w:r>
      <w:r>
        <w:rPr>
          <w:w w:val="105"/>
          <w:sz w:val="23"/>
        </w:rPr>
        <w:t>terms</w:t>
      </w:r>
      <w:r>
        <w:rPr>
          <w:spacing w:val="-7"/>
          <w:w w:val="105"/>
          <w:sz w:val="23"/>
        </w:rPr>
        <w:t xml:space="preserve"> </w:t>
      </w:r>
      <w:r>
        <w:rPr>
          <w:w w:val="105"/>
          <w:sz w:val="23"/>
        </w:rPr>
        <w:t>line</w:t>
      </w:r>
      <w:r>
        <w:rPr>
          <w:spacing w:val="-3"/>
          <w:w w:val="105"/>
          <w:sz w:val="23"/>
        </w:rPr>
        <w:t xml:space="preserve"> </w:t>
      </w:r>
      <w:r>
        <w:rPr>
          <w:w w:val="105"/>
          <w:sz w:val="23"/>
        </w:rPr>
        <w:t>regulation,</w:t>
      </w:r>
      <w:r>
        <w:rPr>
          <w:spacing w:val="-16"/>
          <w:w w:val="105"/>
          <w:sz w:val="23"/>
        </w:rPr>
        <w:t xml:space="preserve"> </w:t>
      </w:r>
      <w:r>
        <w:rPr>
          <w:spacing w:val="-3"/>
          <w:w w:val="105"/>
          <w:sz w:val="23"/>
        </w:rPr>
        <w:t xml:space="preserve">and </w:t>
      </w:r>
      <w:r>
        <w:rPr>
          <w:w w:val="105"/>
          <w:sz w:val="23"/>
        </w:rPr>
        <w:t>load</w:t>
      </w:r>
      <w:r>
        <w:rPr>
          <w:spacing w:val="-3"/>
          <w:w w:val="105"/>
          <w:sz w:val="23"/>
        </w:rPr>
        <w:t xml:space="preserve"> regulation</w:t>
      </w:r>
      <w:r>
        <w:rPr>
          <w:spacing w:val="-4"/>
          <w:w w:val="105"/>
          <w:sz w:val="23"/>
        </w:rPr>
        <w:t xml:space="preserve"> </w:t>
      </w:r>
      <w:r>
        <w:rPr>
          <w:w w:val="105"/>
          <w:sz w:val="23"/>
        </w:rPr>
        <w:t>for</w:t>
      </w:r>
      <w:r>
        <w:rPr>
          <w:spacing w:val="-15"/>
          <w:w w:val="105"/>
          <w:sz w:val="23"/>
        </w:rPr>
        <w:t xml:space="preserve"> </w:t>
      </w:r>
      <w:r>
        <w:rPr>
          <w:w w:val="105"/>
          <w:sz w:val="23"/>
        </w:rPr>
        <w:t>Zener</w:t>
      </w:r>
      <w:r>
        <w:rPr>
          <w:spacing w:val="-31"/>
          <w:w w:val="105"/>
          <w:sz w:val="23"/>
        </w:rPr>
        <w:t xml:space="preserve"> </w:t>
      </w:r>
      <w:r>
        <w:rPr>
          <w:w w:val="105"/>
          <w:sz w:val="23"/>
        </w:rPr>
        <w:t>diode.</w:t>
      </w:r>
    </w:p>
    <w:p w:rsidR="00B141CF" w:rsidRDefault="009F45E6">
      <w:pPr>
        <w:pStyle w:val="ListParagraph"/>
        <w:numPr>
          <w:ilvl w:val="2"/>
          <w:numId w:val="53"/>
        </w:numPr>
        <w:tabs>
          <w:tab w:val="left" w:pos="2592"/>
          <w:tab w:val="left" w:pos="2593"/>
        </w:tabs>
        <w:spacing w:line="247" w:lineRule="auto"/>
        <w:ind w:right="344"/>
        <w:rPr>
          <w:sz w:val="23"/>
        </w:rPr>
      </w:pPr>
      <w:r>
        <w:rPr>
          <w:w w:val="105"/>
          <w:sz w:val="23"/>
        </w:rPr>
        <w:t>Compare</w:t>
      </w:r>
      <w:r>
        <w:rPr>
          <w:spacing w:val="-8"/>
          <w:w w:val="105"/>
          <w:sz w:val="23"/>
        </w:rPr>
        <w:t xml:space="preserve"> </w:t>
      </w:r>
      <w:r>
        <w:rPr>
          <w:spacing w:val="-3"/>
          <w:w w:val="105"/>
          <w:sz w:val="23"/>
        </w:rPr>
        <w:t>formulae</w:t>
      </w:r>
      <w:r>
        <w:rPr>
          <w:spacing w:val="-7"/>
          <w:w w:val="105"/>
          <w:sz w:val="23"/>
        </w:rPr>
        <w:t xml:space="preserve"> </w:t>
      </w:r>
      <w:r>
        <w:rPr>
          <w:spacing w:val="-5"/>
          <w:w w:val="105"/>
          <w:sz w:val="23"/>
        </w:rPr>
        <w:t>to</w:t>
      </w:r>
      <w:r>
        <w:rPr>
          <w:spacing w:val="-6"/>
          <w:w w:val="105"/>
          <w:sz w:val="23"/>
        </w:rPr>
        <w:t xml:space="preserve"> </w:t>
      </w:r>
      <w:r>
        <w:rPr>
          <w:spacing w:val="-4"/>
          <w:w w:val="105"/>
          <w:sz w:val="23"/>
        </w:rPr>
        <w:t>find</w:t>
      </w:r>
      <w:r>
        <w:rPr>
          <w:spacing w:val="-3"/>
          <w:w w:val="105"/>
          <w:sz w:val="23"/>
        </w:rPr>
        <w:t xml:space="preserve"> </w:t>
      </w:r>
      <w:r>
        <w:rPr>
          <w:w w:val="105"/>
          <w:sz w:val="23"/>
        </w:rPr>
        <w:t>the</w:t>
      </w:r>
      <w:r>
        <w:rPr>
          <w:spacing w:val="-7"/>
          <w:w w:val="105"/>
          <w:sz w:val="23"/>
        </w:rPr>
        <w:t xml:space="preserve"> </w:t>
      </w:r>
      <w:r>
        <w:rPr>
          <w:spacing w:val="-5"/>
          <w:w w:val="105"/>
          <w:sz w:val="23"/>
        </w:rPr>
        <w:t>range</w:t>
      </w:r>
      <w:r>
        <w:rPr>
          <w:spacing w:val="-20"/>
          <w:w w:val="105"/>
          <w:sz w:val="23"/>
        </w:rPr>
        <w:t xml:space="preserve"> </w:t>
      </w:r>
      <w:r>
        <w:rPr>
          <w:w w:val="105"/>
          <w:sz w:val="23"/>
        </w:rPr>
        <w:t>of</w:t>
      </w:r>
      <w:r>
        <w:rPr>
          <w:spacing w:val="-8"/>
          <w:w w:val="105"/>
          <w:sz w:val="23"/>
        </w:rPr>
        <w:t xml:space="preserve"> </w:t>
      </w:r>
      <w:r>
        <w:rPr>
          <w:w w:val="105"/>
          <w:sz w:val="23"/>
        </w:rPr>
        <w:t>series</w:t>
      </w:r>
      <w:r>
        <w:rPr>
          <w:spacing w:val="-14"/>
          <w:w w:val="105"/>
          <w:sz w:val="23"/>
        </w:rPr>
        <w:t xml:space="preserve"> </w:t>
      </w:r>
      <w:r>
        <w:rPr>
          <w:spacing w:val="-5"/>
          <w:w w:val="105"/>
          <w:sz w:val="23"/>
        </w:rPr>
        <w:t>resistor</w:t>
      </w:r>
      <w:r>
        <w:rPr>
          <w:spacing w:val="-15"/>
          <w:w w:val="105"/>
          <w:sz w:val="23"/>
        </w:rPr>
        <w:t xml:space="preserve"> </w:t>
      </w:r>
      <w:r>
        <w:rPr>
          <w:w w:val="105"/>
          <w:sz w:val="23"/>
        </w:rPr>
        <w:t>(R</w:t>
      </w:r>
      <w:r>
        <w:rPr>
          <w:w w:val="105"/>
          <w:sz w:val="23"/>
          <w:vertAlign w:val="subscript"/>
        </w:rPr>
        <w:t>s</w:t>
      </w:r>
      <w:r>
        <w:rPr>
          <w:w w:val="105"/>
          <w:sz w:val="23"/>
        </w:rPr>
        <w:t>)</w:t>
      </w:r>
      <w:r>
        <w:rPr>
          <w:spacing w:val="-9"/>
          <w:w w:val="105"/>
          <w:sz w:val="23"/>
        </w:rPr>
        <w:t xml:space="preserve"> </w:t>
      </w:r>
      <w:r>
        <w:rPr>
          <w:w w:val="105"/>
          <w:sz w:val="23"/>
        </w:rPr>
        <w:t>and</w:t>
      </w:r>
      <w:r>
        <w:rPr>
          <w:spacing w:val="-6"/>
          <w:w w:val="105"/>
          <w:sz w:val="23"/>
        </w:rPr>
        <w:t xml:space="preserve"> </w:t>
      </w:r>
      <w:r>
        <w:rPr>
          <w:spacing w:val="-3"/>
          <w:w w:val="105"/>
          <w:sz w:val="23"/>
        </w:rPr>
        <w:t>load</w:t>
      </w:r>
      <w:r>
        <w:rPr>
          <w:spacing w:val="-4"/>
          <w:w w:val="105"/>
          <w:sz w:val="23"/>
        </w:rPr>
        <w:t xml:space="preserve"> </w:t>
      </w:r>
      <w:r>
        <w:rPr>
          <w:spacing w:val="-6"/>
          <w:w w:val="105"/>
          <w:sz w:val="23"/>
        </w:rPr>
        <w:t>resistor</w:t>
      </w:r>
      <w:r>
        <w:rPr>
          <w:spacing w:val="-15"/>
          <w:w w:val="105"/>
          <w:sz w:val="23"/>
        </w:rPr>
        <w:t xml:space="preserve"> </w:t>
      </w:r>
      <w:r>
        <w:rPr>
          <w:w w:val="105"/>
          <w:sz w:val="23"/>
        </w:rPr>
        <w:t>(R</w:t>
      </w:r>
      <w:r>
        <w:rPr>
          <w:w w:val="105"/>
          <w:sz w:val="23"/>
          <w:vertAlign w:val="subscript"/>
        </w:rPr>
        <w:t>L</w:t>
      </w:r>
      <w:r>
        <w:rPr>
          <w:w w:val="105"/>
          <w:sz w:val="23"/>
        </w:rPr>
        <w:t>) for</w:t>
      </w:r>
      <w:r>
        <w:rPr>
          <w:spacing w:val="-13"/>
          <w:w w:val="105"/>
          <w:sz w:val="23"/>
        </w:rPr>
        <w:t xml:space="preserve"> </w:t>
      </w:r>
      <w:r>
        <w:rPr>
          <w:w w:val="105"/>
          <w:sz w:val="23"/>
        </w:rPr>
        <w:t>a</w:t>
      </w:r>
      <w:r>
        <w:rPr>
          <w:spacing w:val="-3"/>
          <w:w w:val="105"/>
          <w:sz w:val="23"/>
        </w:rPr>
        <w:t xml:space="preserve"> </w:t>
      </w:r>
      <w:r>
        <w:rPr>
          <w:spacing w:val="-4"/>
          <w:w w:val="105"/>
          <w:sz w:val="23"/>
        </w:rPr>
        <w:t>Zener</w:t>
      </w:r>
      <w:r>
        <w:rPr>
          <w:spacing w:val="-19"/>
          <w:w w:val="105"/>
          <w:sz w:val="23"/>
        </w:rPr>
        <w:t xml:space="preserve"> </w:t>
      </w:r>
      <w:r>
        <w:rPr>
          <w:w w:val="105"/>
          <w:sz w:val="23"/>
        </w:rPr>
        <w:t>regulator</w:t>
      </w:r>
      <w:r>
        <w:rPr>
          <w:spacing w:val="-5"/>
          <w:w w:val="105"/>
          <w:sz w:val="23"/>
        </w:rPr>
        <w:t xml:space="preserve"> </w:t>
      </w:r>
      <w:r>
        <w:rPr>
          <w:spacing w:val="-4"/>
          <w:w w:val="105"/>
          <w:sz w:val="23"/>
        </w:rPr>
        <w:t>for</w:t>
      </w:r>
      <w:r>
        <w:rPr>
          <w:spacing w:val="-6"/>
          <w:w w:val="105"/>
          <w:sz w:val="23"/>
        </w:rPr>
        <w:t xml:space="preserve"> </w:t>
      </w:r>
      <w:r>
        <w:rPr>
          <w:spacing w:val="-3"/>
          <w:w w:val="105"/>
          <w:sz w:val="23"/>
        </w:rPr>
        <w:t>given</w:t>
      </w:r>
      <w:r>
        <w:rPr>
          <w:w w:val="105"/>
          <w:sz w:val="23"/>
        </w:rPr>
        <w:t xml:space="preserve"> </w:t>
      </w:r>
      <w:r>
        <w:rPr>
          <w:spacing w:val="-5"/>
          <w:w w:val="105"/>
          <w:sz w:val="23"/>
        </w:rPr>
        <w:t>variations</w:t>
      </w:r>
      <w:r>
        <w:rPr>
          <w:spacing w:val="-10"/>
          <w:w w:val="105"/>
          <w:sz w:val="23"/>
        </w:rPr>
        <w:t xml:space="preserve"> </w:t>
      </w:r>
      <w:r>
        <w:rPr>
          <w:w w:val="105"/>
          <w:sz w:val="23"/>
        </w:rPr>
        <w:t>in</w:t>
      </w:r>
      <w:r>
        <w:rPr>
          <w:spacing w:val="-2"/>
          <w:w w:val="105"/>
          <w:sz w:val="23"/>
        </w:rPr>
        <w:t xml:space="preserve"> </w:t>
      </w:r>
      <w:r>
        <w:rPr>
          <w:w w:val="105"/>
          <w:sz w:val="23"/>
        </w:rPr>
        <w:t>line</w:t>
      </w:r>
      <w:r>
        <w:rPr>
          <w:spacing w:val="-3"/>
          <w:w w:val="105"/>
          <w:sz w:val="23"/>
        </w:rPr>
        <w:t xml:space="preserve"> </w:t>
      </w:r>
      <w:r>
        <w:rPr>
          <w:spacing w:val="-4"/>
          <w:w w:val="105"/>
          <w:sz w:val="23"/>
        </w:rPr>
        <w:t>voltage</w:t>
      </w:r>
      <w:r>
        <w:rPr>
          <w:spacing w:val="-16"/>
          <w:w w:val="105"/>
          <w:sz w:val="23"/>
        </w:rPr>
        <w:t xml:space="preserve"> </w:t>
      </w:r>
      <w:r w:rsidR="00282443">
        <w:rPr>
          <w:w w:val="105"/>
          <w:sz w:val="23"/>
        </w:rPr>
        <w:t>and current</w:t>
      </w:r>
      <w:r>
        <w:rPr>
          <w:w w:val="105"/>
          <w:sz w:val="23"/>
        </w:rPr>
        <w:t>.</w:t>
      </w:r>
    </w:p>
    <w:p w:rsidR="00B141CF" w:rsidRDefault="009F45E6">
      <w:pPr>
        <w:pStyle w:val="ListParagraph"/>
        <w:numPr>
          <w:ilvl w:val="2"/>
          <w:numId w:val="53"/>
        </w:numPr>
        <w:tabs>
          <w:tab w:val="left" w:pos="2592"/>
          <w:tab w:val="left" w:pos="2593"/>
        </w:tabs>
        <w:spacing w:before="10"/>
        <w:rPr>
          <w:sz w:val="23"/>
        </w:rPr>
      </w:pPr>
      <w:r>
        <w:rPr>
          <w:w w:val="105"/>
          <w:sz w:val="23"/>
        </w:rPr>
        <w:t xml:space="preserve">List the </w:t>
      </w:r>
      <w:r>
        <w:rPr>
          <w:spacing w:val="-3"/>
          <w:w w:val="105"/>
          <w:sz w:val="23"/>
        </w:rPr>
        <w:t xml:space="preserve">applications </w:t>
      </w:r>
      <w:r>
        <w:rPr>
          <w:w w:val="105"/>
          <w:sz w:val="23"/>
        </w:rPr>
        <w:t>of Zener</w:t>
      </w:r>
      <w:r>
        <w:rPr>
          <w:spacing w:val="-31"/>
          <w:w w:val="105"/>
          <w:sz w:val="23"/>
        </w:rPr>
        <w:t xml:space="preserve"> </w:t>
      </w:r>
      <w:r>
        <w:rPr>
          <w:w w:val="105"/>
          <w:sz w:val="23"/>
        </w:rPr>
        <w:t>diode.</w:t>
      </w:r>
    </w:p>
    <w:p w:rsidR="00B141CF" w:rsidRDefault="00B141CF">
      <w:pPr>
        <w:pStyle w:val="BodyText"/>
        <w:spacing w:before="7"/>
        <w:ind w:left="0" w:firstLine="0"/>
        <w:rPr>
          <w:sz w:val="24"/>
        </w:rPr>
      </w:pPr>
    </w:p>
    <w:p w:rsidR="00B141CF" w:rsidRDefault="009F45E6">
      <w:pPr>
        <w:pStyle w:val="ListParagraph"/>
        <w:numPr>
          <w:ilvl w:val="1"/>
          <w:numId w:val="53"/>
        </w:numPr>
        <w:tabs>
          <w:tab w:val="left" w:pos="1872"/>
          <w:tab w:val="left" w:pos="1873"/>
        </w:tabs>
        <w:spacing w:before="0"/>
        <w:ind w:hanging="750"/>
        <w:rPr>
          <w:sz w:val="23"/>
        </w:rPr>
      </w:pPr>
      <w:r>
        <w:rPr>
          <w:spacing w:val="-3"/>
          <w:w w:val="105"/>
          <w:sz w:val="23"/>
        </w:rPr>
        <w:t>Understand</w:t>
      </w:r>
      <w:r>
        <w:rPr>
          <w:spacing w:val="-2"/>
          <w:w w:val="105"/>
          <w:sz w:val="23"/>
        </w:rPr>
        <w:t xml:space="preserve"> </w:t>
      </w:r>
      <w:r>
        <w:rPr>
          <w:w w:val="105"/>
          <w:sz w:val="23"/>
        </w:rPr>
        <w:t>the</w:t>
      </w:r>
      <w:r>
        <w:rPr>
          <w:spacing w:val="-4"/>
          <w:w w:val="105"/>
          <w:sz w:val="23"/>
        </w:rPr>
        <w:t xml:space="preserve"> </w:t>
      </w:r>
      <w:r>
        <w:rPr>
          <w:spacing w:val="-3"/>
          <w:w w:val="105"/>
          <w:sz w:val="23"/>
        </w:rPr>
        <w:t>characteristics</w:t>
      </w:r>
      <w:r>
        <w:rPr>
          <w:spacing w:val="-12"/>
          <w:w w:val="105"/>
          <w:sz w:val="23"/>
        </w:rPr>
        <w:t xml:space="preserve"> </w:t>
      </w:r>
      <w:r>
        <w:rPr>
          <w:w w:val="105"/>
          <w:sz w:val="23"/>
        </w:rPr>
        <w:t>of</w:t>
      </w:r>
      <w:r>
        <w:rPr>
          <w:spacing w:val="-6"/>
          <w:w w:val="105"/>
          <w:sz w:val="23"/>
        </w:rPr>
        <w:t xml:space="preserve"> </w:t>
      </w:r>
      <w:r>
        <w:rPr>
          <w:w w:val="105"/>
          <w:sz w:val="23"/>
        </w:rPr>
        <w:t>Optical</w:t>
      </w:r>
      <w:r>
        <w:rPr>
          <w:spacing w:val="-7"/>
          <w:w w:val="105"/>
          <w:sz w:val="23"/>
        </w:rPr>
        <w:t xml:space="preserve"> </w:t>
      </w:r>
      <w:r>
        <w:rPr>
          <w:w w:val="105"/>
          <w:sz w:val="23"/>
        </w:rPr>
        <w:t>Diodes</w:t>
      </w:r>
      <w:r>
        <w:rPr>
          <w:spacing w:val="-5"/>
          <w:w w:val="105"/>
          <w:sz w:val="23"/>
        </w:rPr>
        <w:t xml:space="preserve"> </w:t>
      </w:r>
      <w:r>
        <w:rPr>
          <w:w w:val="105"/>
          <w:sz w:val="23"/>
        </w:rPr>
        <w:t>(LED,</w:t>
      </w:r>
      <w:r>
        <w:rPr>
          <w:spacing w:val="-8"/>
          <w:w w:val="105"/>
          <w:sz w:val="23"/>
        </w:rPr>
        <w:t xml:space="preserve"> </w:t>
      </w:r>
      <w:r>
        <w:rPr>
          <w:w w:val="105"/>
          <w:sz w:val="23"/>
        </w:rPr>
        <w:t>LCD</w:t>
      </w:r>
      <w:r>
        <w:rPr>
          <w:spacing w:val="-6"/>
          <w:w w:val="105"/>
          <w:sz w:val="23"/>
        </w:rPr>
        <w:t xml:space="preserve"> </w:t>
      </w:r>
      <w:r>
        <w:rPr>
          <w:w w:val="105"/>
          <w:sz w:val="23"/>
        </w:rPr>
        <w:t>and</w:t>
      </w:r>
      <w:r>
        <w:rPr>
          <w:spacing w:val="-30"/>
          <w:w w:val="105"/>
          <w:sz w:val="23"/>
        </w:rPr>
        <w:t xml:space="preserve"> </w:t>
      </w:r>
      <w:r>
        <w:rPr>
          <w:w w:val="105"/>
          <w:sz w:val="23"/>
        </w:rPr>
        <w:t>Photodiode)</w:t>
      </w:r>
    </w:p>
    <w:p w:rsidR="00B141CF" w:rsidRDefault="009F45E6">
      <w:pPr>
        <w:pStyle w:val="ListParagraph"/>
        <w:numPr>
          <w:ilvl w:val="2"/>
          <w:numId w:val="53"/>
        </w:numPr>
        <w:tabs>
          <w:tab w:val="left" w:pos="2592"/>
          <w:tab w:val="left" w:pos="2593"/>
        </w:tabs>
        <w:rPr>
          <w:sz w:val="23"/>
        </w:rPr>
      </w:pPr>
      <w:r>
        <w:rPr>
          <w:w w:val="105"/>
          <w:sz w:val="23"/>
        </w:rPr>
        <w:t>Define the term optical</w:t>
      </w:r>
      <w:r>
        <w:rPr>
          <w:spacing w:val="-28"/>
          <w:w w:val="105"/>
          <w:sz w:val="23"/>
        </w:rPr>
        <w:t xml:space="preserve"> </w:t>
      </w:r>
      <w:r>
        <w:rPr>
          <w:w w:val="105"/>
          <w:sz w:val="23"/>
        </w:rPr>
        <w:t>devices.</w:t>
      </w:r>
    </w:p>
    <w:p w:rsidR="00B141CF" w:rsidRDefault="009F45E6">
      <w:pPr>
        <w:pStyle w:val="ListParagraph"/>
        <w:numPr>
          <w:ilvl w:val="2"/>
          <w:numId w:val="53"/>
        </w:numPr>
        <w:tabs>
          <w:tab w:val="left" w:pos="2592"/>
          <w:tab w:val="left" w:pos="2593"/>
        </w:tabs>
        <w:spacing w:before="17"/>
        <w:rPr>
          <w:sz w:val="23"/>
        </w:rPr>
      </w:pPr>
      <w:r>
        <w:rPr>
          <w:w w:val="105"/>
          <w:sz w:val="23"/>
        </w:rPr>
        <w:t xml:space="preserve">List the name of opto </w:t>
      </w:r>
      <w:r>
        <w:rPr>
          <w:spacing w:val="-3"/>
          <w:w w:val="105"/>
          <w:sz w:val="23"/>
        </w:rPr>
        <w:t>electronic</w:t>
      </w:r>
      <w:r>
        <w:rPr>
          <w:spacing w:val="-37"/>
          <w:w w:val="105"/>
          <w:sz w:val="23"/>
        </w:rPr>
        <w:t xml:space="preserve"> </w:t>
      </w:r>
      <w:r>
        <w:rPr>
          <w:w w:val="105"/>
          <w:sz w:val="23"/>
        </w:rPr>
        <w:t>devices.</w:t>
      </w:r>
    </w:p>
    <w:p w:rsidR="00B141CF" w:rsidRDefault="009F45E6">
      <w:pPr>
        <w:pStyle w:val="ListParagraph"/>
        <w:numPr>
          <w:ilvl w:val="2"/>
          <w:numId w:val="53"/>
        </w:numPr>
        <w:tabs>
          <w:tab w:val="left" w:pos="2592"/>
          <w:tab w:val="left" w:pos="2593"/>
        </w:tabs>
        <w:rPr>
          <w:sz w:val="23"/>
        </w:rPr>
      </w:pPr>
      <w:r>
        <w:rPr>
          <w:w w:val="105"/>
          <w:sz w:val="23"/>
        </w:rPr>
        <w:t xml:space="preserve">Explain the </w:t>
      </w:r>
      <w:r>
        <w:rPr>
          <w:spacing w:val="-3"/>
          <w:w w:val="105"/>
          <w:sz w:val="23"/>
        </w:rPr>
        <w:t xml:space="preserve">electroluminescence </w:t>
      </w:r>
      <w:r>
        <w:rPr>
          <w:w w:val="105"/>
          <w:sz w:val="23"/>
        </w:rPr>
        <w:t>process in</w:t>
      </w:r>
      <w:r>
        <w:rPr>
          <w:spacing w:val="-21"/>
          <w:w w:val="105"/>
          <w:sz w:val="23"/>
        </w:rPr>
        <w:t xml:space="preserve"> </w:t>
      </w:r>
      <w:r>
        <w:rPr>
          <w:w w:val="105"/>
          <w:sz w:val="23"/>
        </w:rPr>
        <w:t>LED.</w:t>
      </w:r>
    </w:p>
    <w:p w:rsidR="00B141CF" w:rsidRDefault="009F45E6">
      <w:pPr>
        <w:pStyle w:val="ListParagraph"/>
        <w:numPr>
          <w:ilvl w:val="2"/>
          <w:numId w:val="53"/>
        </w:numPr>
        <w:tabs>
          <w:tab w:val="left" w:pos="2592"/>
          <w:tab w:val="left" w:pos="2593"/>
        </w:tabs>
        <w:rPr>
          <w:sz w:val="23"/>
        </w:rPr>
      </w:pPr>
      <w:r>
        <w:rPr>
          <w:w w:val="105"/>
          <w:sz w:val="23"/>
        </w:rPr>
        <w:t>List</w:t>
      </w:r>
      <w:r>
        <w:rPr>
          <w:spacing w:val="-13"/>
          <w:w w:val="105"/>
          <w:sz w:val="23"/>
        </w:rPr>
        <w:t xml:space="preserve"> </w:t>
      </w:r>
      <w:r>
        <w:rPr>
          <w:w w:val="105"/>
          <w:sz w:val="23"/>
        </w:rPr>
        <w:t>the</w:t>
      </w:r>
      <w:r>
        <w:rPr>
          <w:spacing w:val="-8"/>
          <w:w w:val="105"/>
          <w:sz w:val="23"/>
        </w:rPr>
        <w:t xml:space="preserve"> </w:t>
      </w:r>
      <w:r>
        <w:rPr>
          <w:w w:val="105"/>
          <w:sz w:val="23"/>
        </w:rPr>
        <w:t>materials</w:t>
      </w:r>
      <w:r>
        <w:rPr>
          <w:spacing w:val="-9"/>
          <w:w w:val="105"/>
          <w:sz w:val="23"/>
        </w:rPr>
        <w:t xml:space="preserve"> </w:t>
      </w:r>
      <w:r>
        <w:rPr>
          <w:w w:val="105"/>
          <w:sz w:val="23"/>
        </w:rPr>
        <w:t>with</w:t>
      </w:r>
      <w:r>
        <w:rPr>
          <w:spacing w:val="-8"/>
          <w:w w:val="105"/>
          <w:sz w:val="23"/>
        </w:rPr>
        <w:t xml:space="preserve"> </w:t>
      </w:r>
      <w:r w:rsidR="00282443">
        <w:rPr>
          <w:w w:val="105"/>
          <w:sz w:val="23"/>
        </w:rPr>
        <w:t>color</w:t>
      </w:r>
      <w:r>
        <w:rPr>
          <w:spacing w:val="-10"/>
          <w:w w:val="105"/>
          <w:sz w:val="23"/>
        </w:rPr>
        <w:t xml:space="preserve"> </w:t>
      </w:r>
      <w:r>
        <w:rPr>
          <w:w w:val="105"/>
          <w:sz w:val="23"/>
        </w:rPr>
        <w:t>of</w:t>
      </w:r>
      <w:r>
        <w:rPr>
          <w:spacing w:val="-11"/>
          <w:w w:val="105"/>
          <w:sz w:val="23"/>
        </w:rPr>
        <w:t xml:space="preserve"> </w:t>
      </w:r>
      <w:r>
        <w:rPr>
          <w:w w:val="105"/>
          <w:sz w:val="23"/>
        </w:rPr>
        <w:t>emission</w:t>
      </w:r>
      <w:r>
        <w:rPr>
          <w:spacing w:val="-7"/>
          <w:w w:val="105"/>
          <w:sz w:val="23"/>
        </w:rPr>
        <w:t xml:space="preserve"> </w:t>
      </w:r>
      <w:r>
        <w:rPr>
          <w:w w:val="105"/>
          <w:sz w:val="23"/>
        </w:rPr>
        <w:t>used</w:t>
      </w:r>
      <w:r>
        <w:rPr>
          <w:spacing w:val="-7"/>
          <w:w w:val="105"/>
          <w:sz w:val="23"/>
        </w:rPr>
        <w:t xml:space="preserve"> </w:t>
      </w:r>
      <w:r>
        <w:rPr>
          <w:w w:val="105"/>
          <w:sz w:val="23"/>
        </w:rPr>
        <w:t>for</w:t>
      </w:r>
      <w:r>
        <w:rPr>
          <w:spacing w:val="-10"/>
          <w:w w:val="105"/>
          <w:sz w:val="23"/>
        </w:rPr>
        <w:t xml:space="preserve"> </w:t>
      </w:r>
      <w:r>
        <w:rPr>
          <w:w w:val="105"/>
          <w:sz w:val="23"/>
        </w:rPr>
        <w:t>LED</w:t>
      </w:r>
    </w:p>
    <w:p w:rsidR="00B141CF" w:rsidRDefault="009F45E6">
      <w:pPr>
        <w:pStyle w:val="ListParagraph"/>
        <w:numPr>
          <w:ilvl w:val="2"/>
          <w:numId w:val="53"/>
        </w:numPr>
        <w:tabs>
          <w:tab w:val="left" w:pos="2592"/>
          <w:tab w:val="left" w:pos="2593"/>
        </w:tabs>
        <w:spacing w:before="17"/>
        <w:rPr>
          <w:sz w:val="23"/>
        </w:rPr>
      </w:pPr>
      <w:r>
        <w:rPr>
          <w:w w:val="105"/>
          <w:sz w:val="23"/>
        </w:rPr>
        <w:t>Explain</w:t>
      </w:r>
      <w:r>
        <w:rPr>
          <w:spacing w:val="-11"/>
          <w:w w:val="105"/>
          <w:sz w:val="23"/>
        </w:rPr>
        <w:t xml:space="preserve"> </w:t>
      </w:r>
      <w:r>
        <w:rPr>
          <w:w w:val="105"/>
          <w:sz w:val="23"/>
        </w:rPr>
        <w:t>the</w:t>
      </w:r>
      <w:r>
        <w:rPr>
          <w:spacing w:val="-13"/>
          <w:w w:val="105"/>
          <w:sz w:val="23"/>
        </w:rPr>
        <w:t xml:space="preserve"> </w:t>
      </w:r>
      <w:r>
        <w:rPr>
          <w:w w:val="105"/>
          <w:sz w:val="23"/>
        </w:rPr>
        <w:t>effect</w:t>
      </w:r>
      <w:r>
        <w:rPr>
          <w:spacing w:val="-15"/>
          <w:w w:val="105"/>
          <w:sz w:val="23"/>
        </w:rPr>
        <w:t xml:space="preserve"> </w:t>
      </w:r>
      <w:r>
        <w:rPr>
          <w:w w:val="105"/>
          <w:sz w:val="23"/>
        </w:rPr>
        <w:t>of</w:t>
      </w:r>
      <w:r>
        <w:rPr>
          <w:spacing w:val="-16"/>
          <w:w w:val="105"/>
          <w:sz w:val="23"/>
        </w:rPr>
        <w:t xml:space="preserve"> </w:t>
      </w:r>
      <w:r>
        <w:rPr>
          <w:w w:val="105"/>
          <w:sz w:val="23"/>
        </w:rPr>
        <w:t>bias</w:t>
      </w:r>
      <w:r>
        <w:rPr>
          <w:spacing w:val="-13"/>
          <w:w w:val="105"/>
          <w:sz w:val="23"/>
        </w:rPr>
        <w:t xml:space="preserve"> </w:t>
      </w:r>
      <w:r>
        <w:rPr>
          <w:w w:val="105"/>
          <w:sz w:val="23"/>
        </w:rPr>
        <w:t>on</w:t>
      </w:r>
      <w:r>
        <w:rPr>
          <w:spacing w:val="-12"/>
          <w:w w:val="105"/>
          <w:sz w:val="23"/>
        </w:rPr>
        <w:t xml:space="preserve"> </w:t>
      </w:r>
      <w:r>
        <w:rPr>
          <w:w w:val="105"/>
          <w:sz w:val="23"/>
        </w:rPr>
        <w:t>the</w:t>
      </w:r>
      <w:r>
        <w:rPr>
          <w:spacing w:val="-18"/>
          <w:w w:val="105"/>
          <w:sz w:val="23"/>
        </w:rPr>
        <w:t xml:space="preserve"> </w:t>
      </w:r>
      <w:r>
        <w:rPr>
          <w:spacing w:val="-3"/>
          <w:w w:val="105"/>
          <w:sz w:val="23"/>
        </w:rPr>
        <w:t>operation</w:t>
      </w:r>
      <w:r>
        <w:rPr>
          <w:spacing w:val="-11"/>
          <w:w w:val="105"/>
          <w:sz w:val="23"/>
        </w:rPr>
        <w:t xml:space="preserve"> </w:t>
      </w:r>
      <w:r>
        <w:rPr>
          <w:w w:val="105"/>
          <w:sz w:val="23"/>
        </w:rPr>
        <w:t>of</w:t>
      </w:r>
      <w:r>
        <w:rPr>
          <w:spacing w:val="-16"/>
          <w:w w:val="105"/>
          <w:sz w:val="23"/>
        </w:rPr>
        <w:t xml:space="preserve"> </w:t>
      </w:r>
      <w:r>
        <w:rPr>
          <w:w w:val="105"/>
          <w:sz w:val="23"/>
        </w:rPr>
        <w:t>normal</w:t>
      </w:r>
      <w:r>
        <w:rPr>
          <w:spacing w:val="-15"/>
          <w:w w:val="105"/>
          <w:sz w:val="23"/>
        </w:rPr>
        <w:t xml:space="preserve"> </w:t>
      </w:r>
      <w:r>
        <w:rPr>
          <w:w w:val="105"/>
          <w:sz w:val="23"/>
        </w:rPr>
        <w:t>and</w:t>
      </w:r>
      <w:r>
        <w:rPr>
          <w:spacing w:val="-12"/>
          <w:w w:val="105"/>
          <w:sz w:val="23"/>
        </w:rPr>
        <w:t xml:space="preserve"> </w:t>
      </w:r>
      <w:r w:rsidR="00282443">
        <w:rPr>
          <w:w w:val="105"/>
          <w:sz w:val="23"/>
        </w:rPr>
        <w:t>color</w:t>
      </w:r>
      <w:r>
        <w:rPr>
          <w:spacing w:val="-13"/>
          <w:w w:val="105"/>
          <w:sz w:val="23"/>
        </w:rPr>
        <w:t xml:space="preserve"> </w:t>
      </w:r>
      <w:r>
        <w:rPr>
          <w:w w:val="105"/>
          <w:sz w:val="23"/>
        </w:rPr>
        <w:t>emissive</w:t>
      </w:r>
      <w:r>
        <w:rPr>
          <w:spacing w:val="-12"/>
          <w:w w:val="105"/>
          <w:sz w:val="23"/>
        </w:rPr>
        <w:t xml:space="preserve"> </w:t>
      </w:r>
      <w:r>
        <w:rPr>
          <w:w w:val="105"/>
          <w:sz w:val="23"/>
        </w:rPr>
        <w:t>LED.</w:t>
      </w:r>
    </w:p>
    <w:p w:rsidR="00B141CF" w:rsidRDefault="009F45E6">
      <w:pPr>
        <w:pStyle w:val="ListParagraph"/>
        <w:numPr>
          <w:ilvl w:val="2"/>
          <w:numId w:val="53"/>
        </w:numPr>
        <w:tabs>
          <w:tab w:val="left" w:pos="2592"/>
          <w:tab w:val="left" w:pos="2593"/>
        </w:tabs>
        <w:rPr>
          <w:sz w:val="23"/>
        </w:rPr>
      </w:pPr>
      <w:r>
        <w:rPr>
          <w:w w:val="105"/>
          <w:sz w:val="23"/>
        </w:rPr>
        <w:t xml:space="preserve">List the </w:t>
      </w:r>
      <w:r>
        <w:rPr>
          <w:spacing w:val="-3"/>
          <w:w w:val="105"/>
          <w:sz w:val="23"/>
        </w:rPr>
        <w:t xml:space="preserve">applications </w:t>
      </w:r>
      <w:r>
        <w:rPr>
          <w:w w:val="105"/>
          <w:sz w:val="23"/>
        </w:rPr>
        <w:t>of</w:t>
      </w:r>
      <w:r>
        <w:rPr>
          <w:spacing w:val="-15"/>
          <w:w w:val="105"/>
          <w:sz w:val="23"/>
        </w:rPr>
        <w:t xml:space="preserve"> </w:t>
      </w:r>
      <w:r>
        <w:rPr>
          <w:w w:val="105"/>
          <w:sz w:val="23"/>
        </w:rPr>
        <w:t>LEDs.</w:t>
      </w:r>
    </w:p>
    <w:p w:rsidR="00B141CF" w:rsidRDefault="009F45E6">
      <w:pPr>
        <w:pStyle w:val="ListParagraph"/>
        <w:numPr>
          <w:ilvl w:val="2"/>
          <w:numId w:val="53"/>
        </w:numPr>
        <w:tabs>
          <w:tab w:val="left" w:pos="2592"/>
          <w:tab w:val="left" w:pos="2593"/>
        </w:tabs>
        <w:rPr>
          <w:sz w:val="23"/>
        </w:rPr>
      </w:pPr>
      <w:r>
        <w:rPr>
          <w:w w:val="105"/>
          <w:sz w:val="23"/>
        </w:rPr>
        <w:t xml:space="preserve">Describe the term </w:t>
      </w:r>
      <w:r>
        <w:rPr>
          <w:spacing w:val="-3"/>
          <w:w w:val="105"/>
          <w:sz w:val="23"/>
        </w:rPr>
        <w:t>Liquid</w:t>
      </w:r>
      <w:r>
        <w:rPr>
          <w:spacing w:val="-16"/>
          <w:w w:val="105"/>
          <w:sz w:val="23"/>
        </w:rPr>
        <w:t xml:space="preserve"> </w:t>
      </w:r>
      <w:r>
        <w:rPr>
          <w:spacing w:val="-3"/>
          <w:w w:val="105"/>
          <w:sz w:val="23"/>
        </w:rPr>
        <w:t>crystal.</w:t>
      </w:r>
    </w:p>
    <w:p w:rsidR="00B141CF" w:rsidRDefault="009F45E6">
      <w:pPr>
        <w:pStyle w:val="ListParagraph"/>
        <w:numPr>
          <w:ilvl w:val="2"/>
          <w:numId w:val="53"/>
        </w:numPr>
        <w:tabs>
          <w:tab w:val="left" w:pos="2592"/>
          <w:tab w:val="left" w:pos="2593"/>
        </w:tabs>
        <w:spacing w:before="16"/>
        <w:rPr>
          <w:sz w:val="23"/>
        </w:rPr>
      </w:pPr>
      <w:r>
        <w:rPr>
          <w:w w:val="105"/>
          <w:sz w:val="23"/>
        </w:rPr>
        <w:t>Explain</w:t>
      </w:r>
      <w:r>
        <w:rPr>
          <w:spacing w:val="-7"/>
          <w:w w:val="105"/>
          <w:sz w:val="23"/>
        </w:rPr>
        <w:t xml:space="preserve"> </w:t>
      </w:r>
      <w:r>
        <w:rPr>
          <w:w w:val="105"/>
          <w:sz w:val="23"/>
        </w:rPr>
        <w:t>the</w:t>
      </w:r>
      <w:r>
        <w:rPr>
          <w:spacing w:val="-9"/>
          <w:w w:val="105"/>
          <w:sz w:val="23"/>
        </w:rPr>
        <w:t xml:space="preserve"> </w:t>
      </w:r>
      <w:r>
        <w:rPr>
          <w:w w:val="105"/>
          <w:sz w:val="23"/>
        </w:rPr>
        <w:t>working</w:t>
      </w:r>
      <w:r>
        <w:rPr>
          <w:spacing w:val="-5"/>
          <w:w w:val="105"/>
          <w:sz w:val="23"/>
        </w:rPr>
        <w:t xml:space="preserve"> </w:t>
      </w:r>
      <w:r>
        <w:rPr>
          <w:w w:val="105"/>
          <w:sz w:val="23"/>
        </w:rPr>
        <w:t>principle</w:t>
      </w:r>
      <w:r>
        <w:rPr>
          <w:spacing w:val="-8"/>
          <w:w w:val="105"/>
          <w:sz w:val="23"/>
        </w:rPr>
        <w:t xml:space="preserve"> </w:t>
      </w:r>
      <w:r>
        <w:rPr>
          <w:w w:val="105"/>
          <w:sz w:val="23"/>
        </w:rPr>
        <w:t>of</w:t>
      </w:r>
      <w:r>
        <w:rPr>
          <w:spacing w:val="-11"/>
          <w:w w:val="105"/>
          <w:sz w:val="23"/>
        </w:rPr>
        <w:t xml:space="preserve"> </w:t>
      </w:r>
      <w:r>
        <w:rPr>
          <w:w w:val="105"/>
          <w:sz w:val="23"/>
        </w:rPr>
        <w:t>both</w:t>
      </w:r>
      <w:r>
        <w:rPr>
          <w:spacing w:val="-6"/>
          <w:w w:val="105"/>
          <w:sz w:val="23"/>
        </w:rPr>
        <w:t xml:space="preserve"> </w:t>
      </w:r>
      <w:r>
        <w:rPr>
          <w:w w:val="105"/>
          <w:sz w:val="23"/>
        </w:rPr>
        <w:t>types</w:t>
      </w:r>
      <w:r>
        <w:rPr>
          <w:spacing w:val="-9"/>
          <w:w w:val="105"/>
          <w:sz w:val="23"/>
        </w:rPr>
        <w:t xml:space="preserve"> </w:t>
      </w:r>
      <w:r>
        <w:rPr>
          <w:w w:val="105"/>
          <w:sz w:val="23"/>
        </w:rPr>
        <w:t>of</w:t>
      </w:r>
      <w:r>
        <w:rPr>
          <w:spacing w:val="-11"/>
          <w:w w:val="105"/>
          <w:sz w:val="23"/>
        </w:rPr>
        <w:t xml:space="preserve"> </w:t>
      </w:r>
      <w:r>
        <w:rPr>
          <w:w w:val="105"/>
          <w:sz w:val="23"/>
        </w:rPr>
        <w:t>LCD.</w:t>
      </w:r>
    </w:p>
    <w:p w:rsidR="00B141CF" w:rsidRDefault="009F45E6">
      <w:pPr>
        <w:pStyle w:val="ListParagraph"/>
        <w:numPr>
          <w:ilvl w:val="2"/>
          <w:numId w:val="53"/>
        </w:numPr>
        <w:tabs>
          <w:tab w:val="left" w:pos="720"/>
          <w:tab w:val="left" w:pos="2593"/>
        </w:tabs>
        <w:spacing w:before="10"/>
        <w:ind w:right="5235" w:hanging="2593"/>
        <w:jc w:val="right"/>
        <w:rPr>
          <w:sz w:val="23"/>
        </w:rPr>
      </w:pPr>
      <w:r>
        <w:rPr>
          <w:w w:val="105"/>
          <w:sz w:val="23"/>
        </w:rPr>
        <w:t>Compare LCD with</w:t>
      </w:r>
      <w:r>
        <w:rPr>
          <w:spacing w:val="13"/>
          <w:w w:val="105"/>
          <w:sz w:val="23"/>
        </w:rPr>
        <w:t xml:space="preserve"> </w:t>
      </w:r>
      <w:r>
        <w:rPr>
          <w:w w:val="105"/>
          <w:sz w:val="23"/>
        </w:rPr>
        <w:t>LED.</w:t>
      </w:r>
    </w:p>
    <w:p w:rsidR="00B141CF" w:rsidRDefault="009F45E6">
      <w:pPr>
        <w:pStyle w:val="ListParagraph"/>
        <w:numPr>
          <w:ilvl w:val="2"/>
          <w:numId w:val="53"/>
        </w:numPr>
        <w:tabs>
          <w:tab w:val="left" w:pos="2593"/>
        </w:tabs>
        <w:rPr>
          <w:sz w:val="23"/>
        </w:rPr>
      </w:pPr>
      <w:r>
        <w:rPr>
          <w:w w:val="105"/>
          <w:sz w:val="23"/>
        </w:rPr>
        <w:t xml:space="preserve">List the </w:t>
      </w:r>
      <w:r>
        <w:rPr>
          <w:spacing w:val="-3"/>
          <w:w w:val="105"/>
          <w:sz w:val="23"/>
        </w:rPr>
        <w:t xml:space="preserve">applications </w:t>
      </w:r>
      <w:r>
        <w:rPr>
          <w:w w:val="105"/>
          <w:sz w:val="23"/>
        </w:rPr>
        <w:t>of</w:t>
      </w:r>
      <w:r>
        <w:rPr>
          <w:spacing w:val="-15"/>
          <w:w w:val="105"/>
          <w:sz w:val="23"/>
        </w:rPr>
        <w:t xml:space="preserve"> </w:t>
      </w:r>
      <w:r>
        <w:rPr>
          <w:w w:val="105"/>
          <w:sz w:val="23"/>
        </w:rPr>
        <w:t>LCDs.</w:t>
      </w:r>
    </w:p>
    <w:p w:rsidR="00B141CF" w:rsidRDefault="009F45E6">
      <w:pPr>
        <w:pStyle w:val="ListParagraph"/>
        <w:numPr>
          <w:ilvl w:val="2"/>
          <w:numId w:val="53"/>
        </w:numPr>
        <w:tabs>
          <w:tab w:val="left" w:pos="2593"/>
        </w:tabs>
        <w:spacing w:before="16"/>
        <w:rPr>
          <w:sz w:val="23"/>
        </w:rPr>
      </w:pPr>
      <w:r>
        <w:rPr>
          <w:w w:val="105"/>
          <w:sz w:val="23"/>
        </w:rPr>
        <w:t xml:space="preserve">Explain the </w:t>
      </w:r>
      <w:r>
        <w:rPr>
          <w:spacing w:val="-3"/>
          <w:w w:val="105"/>
          <w:sz w:val="23"/>
        </w:rPr>
        <w:t xml:space="preserve">operation </w:t>
      </w:r>
      <w:r>
        <w:rPr>
          <w:w w:val="105"/>
          <w:sz w:val="23"/>
        </w:rPr>
        <w:t xml:space="preserve">of a </w:t>
      </w:r>
      <w:r>
        <w:rPr>
          <w:spacing w:val="-3"/>
          <w:w w:val="105"/>
          <w:sz w:val="23"/>
        </w:rPr>
        <w:t>photo</w:t>
      </w:r>
      <w:r>
        <w:rPr>
          <w:spacing w:val="-29"/>
          <w:w w:val="105"/>
          <w:sz w:val="23"/>
        </w:rPr>
        <w:t xml:space="preserve"> </w:t>
      </w:r>
      <w:r>
        <w:rPr>
          <w:w w:val="105"/>
          <w:sz w:val="23"/>
        </w:rPr>
        <w:t>diode.</w:t>
      </w:r>
    </w:p>
    <w:p w:rsidR="00B141CF" w:rsidRDefault="009F45E6">
      <w:pPr>
        <w:pStyle w:val="ListParagraph"/>
        <w:numPr>
          <w:ilvl w:val="2"/>
          <w:numId w:val="53"/>
        </w:numPr>
        <w:tabs>
          <w:tab w:val="left" w:pos="2593"/>
        </w:tabs>
        <w:spacing w:before="10" w:line="249" w:lineRule="auto"/>
        <w:ind w:right="1090"/>
        <w:rPr>
          <w:sz w:val="23"/>
        </w:rPr>
      </w:pPr>
      <w:r>
        <w:rPr>
          <w:w w:val="105"/>
          <w:sz w:val="23"/>
        </w:rPr>
        <w:t>List</w:t>
      </w:r>
      <w:r>
        <w:rPr>
          <w:spacing w:val="-17"/>
          <w:w w:val="105"/>
          <w:sz w:val="23"/>
        </w:rPr>
        <w:t xml:space="preserve"> </w:t>
      </w:r>
      <w:r>
        <w:rPr>
          <w:w w:val="105"/>
          <w:sz w:val="23"/>
        </w:rPr>
        <w:t>the</w:t>
      </w:r>
      <w:r>
        <w:rPr>
          <w:spacing w:val="-14"/>
          <w:w w:val="105"/>
          <w:sz w:val="23"/>
        </w:rPr>
        <w:t xml:space="preserve"> </w:t>
      </w:r>
      <w:r>
        <w:rPr>
          <w:w w:val="105"/>
          <w:sz w:val="23"/>
        </w:rPr>
        <w:t>materials</w:t>
      </w:r>
      <w:r>
        <w:rPr>
          <w:spacing w:val="-15"/>
          <w:w w:val="105"/>
          <w:sz w:val="23"/>
        </w:rPr>
        <w:t xml:space="preserve"> </w:t>
      </w:r>
      <w:r>
        <w:rPr>
          <w:w w:val="105"/>
          <w:sz w:val="23"/>
        </w:rPr>
        <w:t>used</w:t>
      </w:r>
      <w:r>
        <w:rPr>
          <w:spacing w:val="-13"/>
          <w:w w:val="105"/>
          <w:sz w:val="23"/>
        </w:rPr>
        <w:t xml:space="preserve"> </w:t>
      </w:r>
      <w:r>
        <w:rPr>
          <w:w w:val="105"/>
          <w:sz w:val="23"/>
        </w:rPr>
        <w:t>for</w:t>
      </w:r>
      <w:r>
        <w:rPr>
          <w:spacing w:val="-23"/>
          <w:w w:val="105"/>
          <w:sz w:val="23"/>
        </w:rPr>
        <w:t xml:space="preserve"> </w:t>
      </w:r>
      <w:r>
        <w:rPr>
          <w:w w:val="105"/>
          <w:sz w:val="23"/>
        </w:rPr>
        <w:t>photodiode</w:t>
      </w:r>
      <w:r>
        <w:rPr>
          <w:spacing w:val="-13"/>
          <w:w w:val="105"/>
          <w:sz w:val="23"/>
        </w:rPr>
        <w:t xml:space="preserve"> </w:t>
      </w:r>
      <w:r>
        <w:rPr>
          <w:w w:val="105"/>
          <w:sz w:val="23"/>
        </w:rPr>
        <w:t>with</w:t>
      </w:r>
      <w:r>
        <w:rPr>
          <w:spacing w:val="-14"/>
          <w:w w:val="105"/>
          <w:sz w:val="23"/>
        </w:rPr>
        <w:t xml:space="preserve"> </w:t>
      </w:r>
      <w:r>
        <w:rPr>
          <w:w w:val="105"/>
          <w:sz w:val="23"/>
        </w:rPr>
        <w:t>their</w:t>
      </w:r>
      <w:r>
        <w:rPr>
          <w:spacing w:val="-16"/>
          <w:w w:val="105"/>
          <w:sz w:val="23"/>
        </w:rPr>
        <w:t xml:space="preserve"> </w:t>
      </w:r>
      <w:r w:rsidR="00282443">
        <w:rPr>
          <w:w w:val="105"/>
          <w:sz w:val="23"/>
        </w:rPr>
        <w:t>color</w:t>
      </w:r>
      <w:r>
        <w:rPr>
          <w:spacing w:val="-16"/>
          <w:w w:val="105"/>
          <w:sz w:val="23"/>
        </w:rPr>
        <w:t xml:space="preserve"> </w:t>
      </w:r>
      <w:r>
        <w:rPr>
          <w:w w:val="105"/>
          <w:sz w:val="23"/>
        </w:rPr>
        <w:t>sensitivity</w:t>
      </w:r>
      <w:r>
        <w:rPr>
          <w:spacing w:val="-10"/>
          <w:w w:val="105"/>
          <w:sz w:val="23"/>
        </w:rPr>
        <w:t xml:space="preserve"> </w:t>
      </w:r>
      <w:r>
        <w:rPr>
          <w:w w:val="105"/>
          <w:sz w:val="23"/>
        </w:rPr>
        <w:t xml:space="preserve">and </w:t>
      </w:r>
      <w:r>
        <w:rPr>
          <w:spacing w:val="-3"/>
          <w:w w:val="105"/>
          <w:sz w:val="23"/>
        </w:rPr>
        <w:t>characteristics</w:t>
      </w:r>
    </w:p>
    <w:p w:rsidR="00B141CF" w:rsidRDefault="009F45E6">
      <w:pPr>
        <w:pStyle w:val="ListParagraph"/>
        <w:numPr>
          <w:ilvl w:val="2"/>
          <w:numId w:val="53"/>
        </w:numPr>
        <w:tabs>
          <w:tab w:val="left" w:pos="2593"/>
        </w:tabs>
        <w:spacing w:before="4"/>
        <w:rPr>
          <w:sz w:val="23"/>
        </w:rPr>
      </w:pPr>
      <w:r>
        <w:rPr>
          <w:w w:val="105"/>
          <w:sz w:val="23"/>
        </w:rPr>
        <w:t xml:space="preserve">List the </w:t>
      </w:r>
      <w:r>
        <w:rPr>
          <w:spacing w:val="-3"/>
          <w:w w:val="105"/>
          <w:sz w:val="23"/>
        </w:rPr>
        <w:t xml:space="preserve">applications </w:t>
      </w:r>
      <w:r>
        <w:rPr>
          <w:w w:val="105"/>
          <w:sz w:val="23"/>
        </w:rPr>
        <w:t>of</w:t>
      </w:r>
      <w:r>
        <w:rPr>
          <w:spacing w:val="-23"/>
          <w:w w:val="105"/>
          <w:sz w:val="23"/>
        </w:rPr>
        <w:t xml:space="preserve"> </w:t>
      </w:r>
      <w:r>
        <w:rPr>
          <w:w w:val="105"/>
          <w:sz w:val="23"/>
        </w:rPr>
        <w:t>photodiodes.</w:t>
      </w:r>
    </w:p>
    <w:p w:rsidR="00B141CF" w:rsidRDefault="009F45E6">
      <w:pPr>
        <w:pStyle w:val="ListParagraph"/>
        <w:numPr>
          <w:ilvl w:val="2"/>
          <w:numId w:val="53"/>
        </w:numPr>
        <w:tabs>
          <w:tab w:val="left" w:pos="2593"/>
        </w:tabs>
        <w:rPr>
          <w:sz w:val="23"/>
        </w:rPr>
      </w:pPr>
      <w:r>
        <w:rPr>
          <w:w w:val="105"/>
          <w:sz w:val="23"/>
        </w:rPr>
        <w:t xml:space="preserve">Draw a circuit of </w:t>
      </w:r>
      <w:r>
        <w:rPr>
          <w:spacing w:val="-3"/>
          <w:w w:val="105"/>
          <w:sz w:val="23"/>
        </w:rPr>
        <w:t xml:space="preserve">photoelectric </w:t>
      </w:r>
      <w:r>
        <w:rPr>
          <w:w w:val="105"/>
          <w:sz w:val="23"/>
        </w:rPr>
        <w:t>relay using</w:t>
      </w:r>
      <w:r>
        <w:rPr>
          <w:spacing w:val="-22"/>
          <w:w w:val="105"/>
          <w:sz w:val="23"/>
        </w:rPr>
        <w:t xml:space="preserve"> </w:t>
      </w:r>
      <w:r>
        <w:rPr>
          <w:w w:val="105"/>
          <w:sz w:val="23"/>
        </w:rPr>
        <w:t>a</w:t>
      </w:r>
      <w:r w:rsidR="00282443">
        <w:rPr>
          <w:w w:val="105"/>
          <w:sz w:val="23"/>
        </w:rPr>
        <w:t xml:space="preserve"> </w:t>
      </w:r>
      <w:r>
        <w:rPr>
          <w:w w:val="105"/>
          <w:sz w:val="23"/>
        </w:rPr>
        <w:t>photodiode.</w:t>
      </w:r>
    </w:p>
    <w:p w:rsidR="00B141CF" w:rsidRDefault="00B141CF">
      <w:pPr>
        <w:pStyle w:val="BodyText"/>
        <w:spacing w:before="3"/>
        <w:ind w:left="0" w:firstLine="0"/>
        <w:rPr>
          <w:sz w:val="25"/>
        </w:rPr>
      </w:pPr>
    </w:p>
    <w:p w:rsidR="00B141CF" w:rsidRDefault="009F45E6">
      <w:pPr>
        <w:pStyle w:val="Heading1"/>
        <w:numPr>
          <w:ilvl w:val="0"/>
          <w:numId w:val="53"/>
        </w:numPr>
        <w:tabs>
          <w:tab w:val="left" w:pos="720"/>
          <w:tab w:val="left" w:pos="721"/>
        </w:tabs>
        <w:ind w:left="1151" w:right="5157" w:hanging="1152"/>
      </w:pPr>
      <w:r>
        <w:rPr>
          <w:w w:val="105"/>
        </w:rPr>
        <w:t>THYRISTORS</w:t>
      </w:r>
      <w:r>
        <w:rPr>
          <w:spacing w:val="-33"/>
          <w:w w:val="105"/>
        </w:rPr>
        <w:t xml:space="preserve"> </w:t>
      </w:r>
      <w:r>
        <w:rPr>
          <w:w w:val="105"/>
        </w:rPr>
        <w:t>&amp;</w:t>
      </w:r>
      <w:r>
        <w:rPr>
          <w:spacing w:val="-31"/>
          <w:w w:val="105"/>
        </w:rPr>
        <w:t xml:space="preserve"> </w:t>
      </w:r>
      <w:r>
        <w:rPr>
          <w:w w:val="105"/>
        </w:rPr>
        <w:t>SPECIAL</w:t>
      </w:r>
      <w:r>
        <w:rPr>
          <w:spacing w:val="-39"/>
          <w:w w:val="105"/>
        </w:rPr>
        <w:t xml:space="preserve"> </w:t>
      </w:r>
      <w:r>
        <w:rPr>
          <w:w w:val="105"/>
        </w:rPr>
        <w:t>DEVICES.</w:t>
      </w:r>
    </w:p>
    <w:p w:rsidR="00B141CF" w:rsidRDefault="009F45E6">
      <w:pPr>
        <w:pStyle w:val="ListParagraph"/>
        <w:numPr>
          <w:ilvl w:val="1"/>
          <w:numId w:val="53"/>
        </w:numPr>
        <w:tabs>
          <w:tab w:val="left" w:pos="1872"/>
          <w:tab w:val="left" w:pos="1873"/>
        </w:tabs>
        <w:spacing w:before="10"/>
        <w:ind w:hanging="722"/>
        <w:rPr>
          <w:sz w:val="23"/>
        </w:rPr>
      </w:pPr>
      <w:r>
        <w:rPr>
          <w:spacing w:val="-3"/>
          <w:w w:val="105"/>
          <w:sz w:val="23"/>
        </w:rPr>
        <w:t xml:space="preserve">Understand thyristors </w:t>
      </w:r>
      <w:r>
        <w:rPr>
          <w:w w:val="105"/>
          <w:sz w:val="23"/>
        </w:rPr>
        <w:t>UJT with their</w:t>
      </w:r>
      <w:r>
        <w:rPr>
          <w:spacing w:val="-19"/>
          <w:w w:val="105"/>
          <w:sz w:val="23"/>
        </w:rPr>
        <w:t xml:space="preserve"> </w:t>
      </w:r>
      <w:r>
        <w:rPr>
          <w:w w:val="105"/>
          <w:sz w:val="23"/>
        </w:rPr>
        <w:t>applications.</w:t>
      </w:r>
    </w:p>
    <w:p w:rsidR="00B141CF" w:rsidRDefault="009F45E6">
      <w:pPr>
        <w:pStyle w:val="ListParagraph"/>
        <w:numPr>
          <w:ilvl w:val="2"/>
          <w:numId w:val="53"/>
        </w:numPr>
        <w:tabs>
          <w:tab w:val="left" w:pos="2592"/>
          <w:tab w:val="left" w:pos="2593"/>
        </w:tabs>
        <w:spacing w:before="16"/>
        <w:rPr>
          <w:sz w:val="23"/>
        </w:rPr>
      </w:pPr>
      <w:r>
        <w:rPr>
          <w:w w:val="105"/>
          <w:sz w:val="23"/>
        </w:rPr>
        <w:t>Explain the term</w:t>
      </w:r>
      <w:r>
        <w:rPr>
          <w:spacing w:val="-22"/>
          <w:w w:val="105"/>
          <w:sz w:val="23"/>
        </w:rPr>
        <w:t xml:space="preserve"> </w:t>
      </w:r>
      <w:r>
        <w:rPr>
          <w:w w:val="105"/>
          <w:sz w:val="23"/>
        </w:rPr>
        <w:t>thyristor</w:t>
      </w:r>
    </w:p>
    <w:p w:rsidR="00B141CF" w:rsidRDefault="009F45E6">
      <w:pPr>
        <w:pStyle w:val="ListParagraph"/>
        <w:numPr>
          <w:ilvl w:val="2"/>
          <w:numId w:val="53"/>
        </w:numPr>
        <w:tabs>
          <w:tab w:val="left" w:pos="2592"/>
          <w:tab w:val="left" w:pos="2593"/>
        </w:tabs>
        <w:rPr>
          <w:sz w:val="23"/>
        </w:rPr>
      </w:pPr>
      <w:r>
        <w:rPr>
          <w:w w:val="105"/>
          <w:sz w:val="23"/>
        </w:rPr>
        <w:t>Name the important thyristor family</w:t>
      </w:r>
      <w:r>
        <w:rPr>
          <w:spacing w:val="-36"/>
          <w:w w:val="105"/>
          <w:sz w:val="23"/>
        </w:rPr>
        <w:t xml:space="preserve"> </w:t>
      </w:r>
      <w:r>
        <w:rPr>
          <w:w w:val="105"/>
          <w:sz w:val="23"/>
        </w:rPr>
        <w:t>devices</w:t>
      </w:r>
    </w:p>
    <w:p w:rsidR="00B141CF" w:rsidRDefault="009F45E6">
      <w:pPr>
        <w:pStyle w:val="ListParagraph"/>
        <w:numPr>
          <w:ilvl w:val="2"/>
          <w:numId w:val="53"/>
        </w:numPr>
        <w:tabs>
          <w:tab w:val="left" w:pos="2592"/>
          <w:tab w:val="left" w:pos="2593"/>
        </w:tabs>
        <w:rPr>
          <w:sz w:val="23"/>
        </w:rPr>
      </w:pPr>
      <w:r>
        <w:rPr>
          <w:w w:val="105"/>
          <w:sz w:val="23"/>
        </w:rPr>
        <w:t xml:space="preserve">Sketch the </w:t>
      </w:r>
      <w:r>
        <w:rPr>
          <w:spacing w:val="-3"/>
          <w:w w:val="105"/>
          <w:sz w:val="23"/>
        </w:rPr>
        <w:t xml:space="preserve">construction </w:t>
      </w:r>
      <w:r>
        <w:rPr>
          <w:w w:val="105"/>
          <w:sz w:val="23"/>
        </w:rPr>
        <w:t>of shockley</w:t>
      </w:r>
      <w:r>
        <w:rPr>
          <w:spacing w:val="-23"/>
          <w:w w:val="105"/>
          <w:sz w:val="23"/>
        </w:rPr>
        <w:t xml:space="preserve"> </w:t>
      </w:r>
      <w:r>
        <w:rPr>
          <w:w w:val="105"/>
          <w:sz w:val="23"/>
        </w:rPr>
        <w:t>diode</w:t>
      </w:r>
    </w:p>
    <w:p w:rsidR="00B141CF" w:rsidRDefault="009F45E6">
      <w:pPr>
        <w:pStyle w:val="ListParagraph"/>
        <w:numPr>
          <w:ilvl w:val="2"/>
          <w:numId w:val="53"/>
        </w:numPr>
        <w:tabs>
          <w:tab w:val="left" w:pos="2592"/>
          <w:tab w:val="left" w:pos="2593"/>
        </w:tabs>
        <w:spacing w:before="17"/>
        <w:rPr>
          <w:sz w:val="23"/>
        </w:rPr>
      </w:pPr>
      <w:r>
        <w:rPr>
          <w:w w:val="105"/>
          <w:sz w:val="23"/>
        </w:rPr>
        <w:t xml:space="preserve">Draw and label the </w:t>
      </w:r>
      <w:r>
        <w:rPr>
          <w:spacing w:val="-3"/>
          <w:w w:val="105"/>
          <w:sz w:val="23"/>
        </w:rPr>
        <w:t xml:space="preserve">forward </w:t>
      </w:r>
      <w:r>
        <w:rPr>
          <w:w w:val="105"/>
          <w:sz w:val="23"/>
        </w:rPr>
        <w:t xml:space="preserve">v-i </w:t>
      </w:r>
      <w:r>
        <w:rPr>
          <w:spacing w:val="-3"/>
          <w:w w:val="105"/>
          <w:sz w:val="23"/>
        </w:rPr>
        <w:t xml:space="preserve">characteristics </w:t>
      </w:r>
      <w:r>
        <w:rPr>
          <w:w w:val="105"/>
          <w:sz w:val="23"/>
        </w:rPr>
        <w:t>for a</w:t>
      </w:r>
      <w:r>
        <w:rPr>
          <w:spacing w:val="-39"/>
          <w:w w:val="105"/>
          <w:sz w:val="23"/>
        </w:rPr>
        <w:t xml:space="preserve"> </w:t>
      </w:r>
      <w:r w:rsidR="002C3BB3">
        <w:rPr>
          <w:spacing w:val="2"/>
          <w:w w:val="105"/>
          <w:sz w:val="23"/>
        </w:rPr>
        <w:t xml:space="preserve">Shockley </w:t>
      </w:r>
      <w:r>
        <w:rPr>
          <w:spacing w:val="2"/>
          <w:w w:val="105"/>
          <w:sz w:val="23"/>
        </w:rPr>
        <w:t>diode</w:t>
      </w:r>
    </w:p>
    <w:p w:rsidR="00B141CF" w:rsidRDefault="009F45E6">
      <w:pPr>
        <w:pStyle w:val="ListParagraph"/>
        <w:numPr>
          <w:ilvl w:val="2"/>
          <w:numId w:val="53"/>
        </w:numPr>
        <w:tabs>
          <w:tab w:val="left" w:pos="2592"/>
          <w:tab w:val="left" w:pos="2593"/>
        </w:tabs>
        <w:rPr>
          <w:sz w:val="23"/>
        </w:rPr>
      </w:pPr>
      <w:r>
        <w:rPr>
          <w:w w:val="105"/>
          <w:sz w:val="23"/>
        </w:rPr>
        <w:t xml:space="preserve">List the </w:t>
      </w:r>
      <w:r>
        <w:rPr>
          <w:spacing w:val="-3"/>
          <w:w w:val="105"/>
          <w:sz w:val="23"/>
        </w:rPr>
        <w:t xml:space="preserve">methods </w:t>
      </w:r>
      <w:r>
        <w:rPr>
          <w:w w:val="105"/>
          <w:sz w:val="23"/>
        </w:rPr>
        <w:t xml:space="preserve">to turn off </w:t>
      </w:r>
      <w:r>
        <w:rPr>
          <w:spacing w:val="-3"/>
          <w:w w:val="105"/>
          <w:sz w:val="23"/>
        </w:rPr>
        <w:t xml:space="preserve">and </w:t>
      </w:r>
      <w:r>
        <w:rPr>
          <w:w w:val="105"/>
          <w:sz w:val="23"/>
        </w:rPr>
        <w:t xml:space="preserve">turn on </w:t>
      </w:r>
      <w:r w:rsidR="002C3BB3">
        <w:rPr>
          <w:w w:val="105"/>
          <w:sz w:val="23"/>
        </w:rPr>
        <w:t>Shockley</w:t>
      </w:r>
      <w:r>
        <w:rPr>
          <w:spacing w:val="-2"/>
          <w:w w:val="105"/>
          <w:sz w:val="23"/>
        </w:rPr>
        <w:t xml:space="preserve"> </w:t>
      </w:r>
      <w:r>
        <w:rPr>
          <w:w w:val="105"/>
          <w:sz w:val="23"/>
        </w:rPr>
        <w:t>diode</w:t>
      </w:r>
    </w:p>
    <w:p w:rsidR="00B141CF" w:rsidRDefault="009F45E6">
      <w:pPr>
        <w:pStyle w:val="ListParagraph"/>
        <w:numPr>
          <w:ilvl w:val="2"/>
          <w:numId w:val="53"/>
        </w:numPr>
        <w:tabs>
          <w:tab w:val="left" w:pos="2592"/>
          <w:tab w:val="left" w:pos="2593"/>
        </w:tabs>
        <w:rPr>
          <w:sz w:val="23"/>
        </w:rPr>
      </w:pPr>
      <w:r>
        <w:rPr>
          <w:w w:val="105"/>
          <w:sz w:val="23"/>
        </w:rPr>
        <w:t>Explain</w:t>
      </w:r>
      <w:r>
        <w:rPr>
          <w:spacing w:val="-8"/>
          <w:w w:val="105"/>
          <w:sz w:val="23"/>
        </w:rPr>
        <w:t xml:space="preserve"> </w:t>
      </w:r>
      <w:r>
        <w:rPr>
          <w:w w:val="105"/>
          <w:sz w:val="23"/>
        </w:rPr>
        <w:t>the</w:t>
      </w:r>
      <w:r>
        <w:rPr>
          <w:spacing w:val="-10"/>
          <w:w w:val="105"/>
          <w:sz w:val="23"/>
        </w:rPr>
        <w:t xml:space="preserve"> </w:t>
      </w:r>
      <w:r>
        <w:rPr>
          <w:w w:val="105"/>
          <w:sz w:val="23"/>
        </w:rPr>
        <w:t>working</w:t>
      </w:r>
      <w:r>
        <w:rPr>
          <w:spacing w:val="-6"/>
          <w:w w:val="105"/>
          <w:sz w:val="23"/>
        </w:rPr>
        <w:t xml:space="preserve"> </w:t>
      </w:r>
      <w:r>
        <w:rPr>
          <w:w w:val="105"/>
          <w:sz w:val="23"/>
        </w:rPr>
        <w:t>of</w:t>
      </w:r>
      <w:r>
        <w:rPr>
          <w:spacing w:val="-12"/>
          <w:w w:val="105"/>
          <w:sz w:val="23"/>
        </w:rPr>
        <w:t xml:space="preserve"> </w:t>
      </w:r>
      <w:r>
        <w:rPr>
          <w:w w:val="105"/>
          <w:sz w:val="23"/>
        </w:rPr>
        <w:t>a</w:t>
      </w:r>
      <w:r>
        <w:rPr>
          <w:spacing w:val="-9"/>
          <w:w w:val="105"/>
          <w:sz w:val="23"/>
        </w:rPr>
        <w:t xml:space="preserve"> </w:t>
      </w:r>
      <w:r w:rsidR="002C3BB3">
        <w:rPr>
          <w:w w:val="105"/>
          <w:sz w:val="23"/>
        </w:rPr>
        <w:t>Shockley</w:t>
      </w:r>
      <w:r>
        <w:rPr>
          <w:spacing w:val="-14"/>
          <w:w w:val="105"/>
          <w:sz w:val="23"/>
        </w:rPr>
        <w:t xml:space="preserve"> </w:t>
      </w:r>
      <w:r>
        <w:rPr>
          <w:w w:val="105"/>
          <w:sz w:val="23"/>
        </w:rPr>
        <w:t>diode</w:t>
      </w:r>
      <w:r>
        <w:rPr>
          <w:spacing w:val="-8"/>
          <w:w w:val="105"/>
          <w:sz w:val="23"/>
        </w:rPr>
        <w:t xml:space="preserve"> </w:t>
      </w:r>
      <w:r>
        <w:rPr>
          <w:spacing w:val="-3"/>
          <w:w w:val="105"/>
          <w:sz w:val="23"/>
        </w:rPr>
        <w:t>relaxation</w:t>
      </w:r>
      <w:r>
        <w:rPr>
          <w:spacing w:val="-8"/>
          <w:w w:val="105"/>
          <w:sz w:val="23"/>
        </w:rPr>
        <w:t xml:space="preserve"> </w:t>
      </w:r>
      <w:r>
        <w:rPr>
          <w:w w:val="105"/>
          <w:sz w:val="23"/>
        </w:rPr>
        <w:t>oscillator.</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2"/>
          <w:numId w:val="53"/>
        </w:numPr>
        <w:tabs>
          <w:tab w:val="left" w:pos="2592"/>
          <w:tab w:val="left" w:pos="2593"/>
        </w:tabs>
        <w:spacing w:before="69"/>
        <w:rPr>
          <w:sz w:val="23"/>
        </w:rPr>
      </w:pPr>
      <w:r>
        <w:rPr>
          <w:w w:val="105"/>
          <w:sz w:val="23"/>
        </w:rPr>
        <w:lastRenderedPageBreak/>
        <w:t xml:space="preserve">Compare an SCR with a </w:t>
      </w:r>
      <w:r w:rsidR="002C3BB3">
        <w:rPr>
          <w:w w:val="105"/>
          <w:sz w:val="23"/>
        </w:rPr>
        <w:t>Shockley</w:t>
      </w:r>
      <w:r>
        <w:rPr>
          <w:spacing w:val="-38"/>
          <w:w w:val="105"/>
          <w:sz w:val="23"/>
        </w:rPr>
        <w:t xml:space="preserve"> </w:t>
      </w:r>
      <w:r>
        <w:rPr>
          <w:w w:val="105"/>
          <w:sz w:val="23"/>
        </w:rPr>
        <w:t>diode.</w:t>
      </w:r>
    </w:p>
    <w:p w:rsidR="00B141CF" w:rsidRDefault="009F45E6">
      <w:pPr>
        <w:pStyle w:val="ListParagraph"/>
        <w:numPr>
          <w:ilvl w:val="2"/>
          <w:numId w:val="53"/>
        </w:numPr>
        <w:tabs>
          <w:tab w:val="left" w:pos="2592"/>
          <w:tab w:val="left" w:pos="2593"/>
        </w:tabs>
        <w:rPr>
          <w:sz w:val="23"/>
        </w:rPr>
      </w:pPr>
      <w:r>
        <w:rPr>
          <w:w w:val="105"/>
          <w:sz w:val="23"/>
        </w:rPr>
        <w:t>Draw</w:t>
      </w:r>
      <w:r>
        <w:rPr>
          <w:spacing w:val="-3"/>
          <w:w w:val="105"/>
          <w:sz w:val="23"/>
        </w:rPr>
        <w:t xml:space="preserve"> </w:t>
      </w:r>
      <w:r>
        <w:rPr>
          <w:w w:val="105"/>
          <w:sz w:val="23"/>
        </w:rPr>
        <w:t>and label</w:t>
      </w:r>
      <w:r>
        <w:rPr>
          <w:spacing w:val="-6"/>
          <w:w w:val="105"/>
          <w:sz w:val="23"/>
        </w:rPr>
        <w:t xml:space="preserve"> </w:t>
      </w:r>
      <w:r>
        <w:rPr>
          <w:w w:val="105"/>
          <w:sz w:val="23"/>
        </w:rPr>
        <w:t>the</w:t>
      </w:r>
      <w:r>
        <w:rPr>
          <w:spacing w:val="-1"/>
          <w:w w:val="105"/>
          <w:sz w:val="23"/>
        </w:rPr>
        <w:t xml:space="preserve"> </w:t>
      </w:r>
      <w:r>
        <w:rPr>
          <w:w w:val="105"/>
          <w:sz w:val="23"/>
        </w:rPr>
        <w:t>schematic</w:t>
      </w:r>
      <w:r>
        <w:rPr>
          <w:spacing w:val="-2"/>
          <w:w w:val="105"/>
          <w:sz w:val="23"/>
        </w:rPr>
        <w:t xml:space="preserve"> </w:t>
      </w:r>
      <w:r>
        <w:rPr>
          <w:w w:val="105"/>
          <w:sz w:val="23"/>
        </w:rPr>
        <w:t>symbol</w:t>
      </w:r>
      <w:r>
        <w:rPr>
          <w:spacing w:val="-6"/>
          <w:w w:val="105"/>
          <w:sz w:val="23"/>
        </w:rPr>
        <w:t xml:space="preserve"> </w:t>
      </w:r>
      <w:r>
        <w:rPr>
          <w:w w:val="105"/>
          <w:sz w:val="23"/>
        </w:rPr>
        <w:t>for</w:t>
      </w:r>
      <w:r>
        <w:rPr>
          <w:spacing w:val="-3"/>
          <w:w w:val="105"/>
          <w:sz w:val="23"/>
        </w:rPr>
        <w:t xml:space="preserve"> </w:t>
      </w:r>
      <w:r>
        <w:rPr>
          <w:w w:val="105"/>
          <w:sz w:val="23"/>
        </w:rPr>
        <w:t>an</w:t>
      </w:r>
      <w:r>
        <w:rPr>
          <w:spacing w:val="-38"/>
          <w:w w:val="105"/>
          <w:sz w:val="23"/>
        </w:rPr>
        <w:t xml:space="preserve"> </w:t>
      </w:r>
      <w:r>
        <w:rPr>
          <w:w w:val="105"/>
          <w:sz w:val="23"/>
        </w:rPr>
        <w:t>SCR</w:t>
      </w:r>
    </w:p>
    <w:p w:rsidR="00B141CF" w:rsidRDefault="009F45E6">
      <w:pPr>
        <w:pStyle w:val="ListParagraph"/>
        <w:numPr>
          <w:ilvl w:val="2"/>
          <w:numId w:val="53"/>
        </w:numPr>
        <w:tabs>
          <w:tab w:val="left" w:pos="2592"/>
          <w:tab w:val="left" w:pos="2593"/>
        </w:tabs>
        <w:spacing w:before="17"/>
        <w:ind w:hanging="714"/>
        <w:rPr>
          <w:sz w:val="23"/>
        </w:rPr>
      </w:pPr>
      <w:r>
        <w:rPr>
          <w:w w:val="105"/>
          <w:sz w:val="23"/>
        </w:rPr>
        <w:t>Explain</w:t>
      </w:r>
      <w:r>
        <w:rPr>
          <w:spacing w:val="-9"/>
          <w:w w:val="105"/>
          <w:sz w:val="23"/>
        </w:rPr>
        <w:t xml:space="preserve"> </w:t>
      </w:r>
      <w:r>
        <w:rPr>
          <w:w w:val="105"/>
          <w:sz w:val="23"/>
        </w:rPr>
        <w:t>the</w:t>
      </w:r>
      <w:r>
        <w:rPr>
          <w:spacing w:val="-11"/>
          <w:w w:val="105"/>
          <w:sz w:val="23"/>
        </w:rPr>
        <w:t xml:space="preserve"> </w:t>
      </w:r>
      <w:r>
        <w:rPr>
          <w:w w:val="105"/>
          <w:sz w:val="23"/>
        </w:rPr>
        <w:t>turn-on</w:t>
      </w:r>
      <w:r>
        <w:rPr>
          <w:spacing w:val="-9"/>
          <w:w w:val="105"/>
          <w:sz w:val="23"/>
        </w:rPr>
        <w:t xml:space="preserve"> </w:t>
      </w:r>
      <w:r>
        <w:rPr>
          <w:w w:val="105"/>
          <w:sz w:val="23"/>
        </w:rPr>
        <w:t>process</w:t>
      </w:r>
      <w:r>
        <w:rPr>
          <w:spacing w:val="-11"/>
          <w:w w:val="105"/>
          <w:sz w:val="23"/>
        </w:rPr>
        <w:t xml:space="preserve"> </w:t>
      </w:r>
      <w:r>
        <w:rPr>
          <w:w w:val="105"/>
          <w:sz w:val="23"/>
        </w:rPr>
        <w:t>of</w:t>
      </w:r>
      <w:r>
        <w:rPr>
          <w:spacing w:val="-13"/>
          <w:w w:val="105"/>
          <w:sz w:val="23"/>
        </w:rPr>
        <w:t xml:space="preserve"> </w:t>
      </w:r>
      <w:r>
        <w:rPr>
          <w:w w:val="105"/>
          <w:sz w:val="23"/>
        </w:rPr>
        <w:t>SCR</w:t>
      </w:r>
      <w:r>
        <w:rPr>
          <w:spacing w:val="-12"/>
          <w:w w:val="105"/>
          <w:sz w:val="23"/>
        </w:rPr>
        <w:t xml:space="preserve"> </w:t>
      </w:r>
      <w:r>
        <w:rPr>
          <w:w w:val="105"/>
          <w:sz w:val="23"/>
        </w:rPr>
        <w:t>using</w:t>
      </w:r>
      <w:r>
        <w:rPr>
          <w:spacing w:val="-9"/>
          <w:w w:val="105"/>
          <w:sz w:val="23"/>
        </w:rPr>
        <w:t xml:space="preserve"> </w:t>
      </w:r>
      <w:r>
        <w:rPr>
          <w:w w:val="105"/>
          <w:sz w:val="23"/>
        </w:rPr>
        <w:t>transistor</w:t>
      </w:r>
      <w:r>
        <w:rPr>
          <w:spacing w:val="-11"/>
          <w:w w:val="105"/>
          <w:sz w:val="23"/>
        </w:rPr>
        <w:t xml:space="preserve"> </w:t>
      </w:r>
      <w:r>
        <w:rPr>
          <w:spacing w:val="-3"/>
          <w:w w:val="105"/>
          <w:sz w:val="23"/>
        </w:rPr>
        <w:t>equivalent</w:t>
      </w:r>
      <w:r>
        <w:rPr>
          <w:spacing w:val="-8"/>
          <w:w w:val="105"/>
          <w:sz w:val="23"/>
        </w:rPr>
        <w:t xml:space="preserve"> </w:t>
      </w:r>
      <w:r>
        <w:rPr>
          <w:spacing w:val="-3"/>
          <w:w w:val="105"/>
          <w:sz w:val="23"/>
        </w:rPr>
        <w:t>circuit.</w:t>
      </w:r>
    </w:p>
    <w:p w:rsidR="00B141CF" w:rsidRDefault="009F45E6">
      <w:pPr>
        <w:pStyle w:val="ListParagraph"/>
        <w:numPr>
          <w:ilvl w:val="2"/>
          <w:numId w:val="53"/>
        </w:numPr>
        <w:tabs>
          <w:tab w:val="left" w:pos="2593"/>
        </w:tabs>
        <w:spacing w:before="17"/>
        <w:rPr>
          <w:sz w:val="23"/>
        </w:rPr>
      </w:pPr>
      <w:r>
        <w:rPr>
          <w:w w:val="105"/>
          <w:sz w:val="23"/>
        </w:rPr>
        <w:t xml:space="preserve">Sketch </w:t>
      </w:r>
      <w:r>
        <w:rPr>
          <w:spacing w:val="-3"/>
          <w:w w:val="105"/>
          <w:sz w:val="23"/>
        </w:rPr>
        <w:t xml:space="preserve">and </w:t>
      </w:r>
      <w:r>
        <w:rPr>
          <w:w w:val="105"/>
          <w:sz w:val="23"/>
        </w:rPr>
        <w:t>label the V-I characteristics for an</w:t>
      </w:r>
      <w:r>
        <w:rPr>
          <w:spacing w:val="-49"/>
          <w:w w:val="105"/>
          <w:sz w:val="23"/>
        </w:rPr>
        <w:t xml:space="preserve"> </w:t>
      </w:r>
      <w:r>
        <w:rPr>
          <w:w w:val="105"/>
          <w:sz w:val="23"/>
        </w:rPr>
        <w:t>SCR.</w:t>
      </w:r>
    </w:p>
    <w:p w:rsidR="00B141CF" w:rsidRDefault="009F45E6">
      <w:pPr>
        <w:pStyle w:val="ListParagraph"/>
        <w:numPr>
          <w:ilvl w:val="2"/>
          <w:numId w:val="53"/>
        </w:numPr>
        <w:tabs>
          <w:tab w:val="left" w:pos="2593"/>
        </w:tabs>
        <w:rPr>
          <w:sz w:val="23"/>
        </w:rPr>
      </w:pPr>
      <w:r>
        <w:rPr>
          <w:w w:val="105"/>
          <w:sz w:val="23"/>
        </w:rPr>
        <w:t>Interpret the SCR data</w:t>
      </w:r>
      <w:r>
        <w:rPr>
          <w:spacing w:val="-8"/>
          <w:w w:val="105"/>
          <w:sz w:val="23"/>
        </w:rPr>
        <w:t xml:space="preserve"> </w:t>
      </w:r>
      <w:r w:rsidR="002C3BB3">
        <w:rPr>
          <w:w w:val="105"/>
          <w:sz w:val="23"/>
        </w:rPr>
        <w:t>sheet parameters</w:t>
      </w:r>
      <w:r>
        <w:rPr>
          <w:w w:val="105"/>
          <w:sz w:val="23"/>
        </w:rPr>
        <w:t>.</w:t>
      </w:r>
    </w:p>
    <w:p w:rsidR="00B141CF" w:rsidRDefault="009F45E6">
      <w:pPr>
        <w:pStyle w:val="ListParagraph"/>
        <w:numPr>
          <w:ilvl w:val="2"/>
          <w:numId w:val="53"/>
        </w:numPr>
        <w:tabs>
          <w:tab w:val="left" w:pos="2593"/>
        </w:tabs>
        <w:rPr>
          <w:sz w:val="23"/>
        </w:rPr>
      </w:pPr>
      <w:r>
        <w:rPr>
          <w:w w:val="105"/>
          <w:sz w:val="23"/>
        </w:rPr>
        <w:t xml:space="preserve">Explain the phase-control of </w:t>
      </w:r>
      <w:r>
        <w:rPr>
          <w:spacing w:val="-3"/>
          <w:w w:val="105"/>
          <w:sz w:val="23"/>
        </w:rPr>
        <w:t xml:space="preserve">an </w:t>
      </w:r>
      <w:r>
        <w:rPr>
          <w:w w:val="105"/>
          <w:sz w:val="23"/>
        </w:rPr>
        <w:t>SCR</w:t>
      </w:r>
      <w:r>
        <w:rPr>
          <w:spacing w:val="-33"/>
          <w:w w:val="105"/>
          <w:sz w:val="23"/>
        </w:rPr>
        <w:t xml:space="preserve"> </w:t>
      </w:r>
      <w:r>
        <w:rPr>
          <w:w w:val="105"/>
          <w:sz w:val="23"/>
        </w:rPr>
        <w:t>.</w:t>
      </w:r>
    </w:p>
    <w:p w:rsidR="00B141CF" w:rsidRDefault="009F45E6">
      <w:pPr>
        <w:pStyle w:val="ListParagraph"/>
        <w:numPr>
          <w:ilvl w:val="2"/>
          <w:numId w:val="53"/>
        </w:numPr>
        <w:tabs>
          <w:tab w:val="left" w:pos="2593"/>
        </w:tabs>
        <w:spacing w:before="16"/>
        <w:rPr>
          <w:sz w:val="23"/>
        </w:rPr>
      </w:pPr>
      <w:r>
        <w:rPr>
          <w:w w:val="105"/>
          <w:sz w:val="23"/>
        </w:rPr>
        <w:t xml:space="preserve">Draw basic circuits </w:t>
      </w:r>
      <w:r>
        <w:rPr>
          <w:spacing w:val="-4"/>
          <w:w w:val="105"/>
          <w:sz w:val="23"/>
        </w:rPr>
        <w:t xml:space="preserve">for </w:t>
      </w:r>
      <w:r>
        <w:rPr>
          <w:w w:val="105"/>
          <w:sz w:val="23"/>
        </w:rPr>
        <w:t>SCR used in the</w:t>
      </w:r>
      <w:r>
        <w:rPr>
          <w:spacing w:val="-15"/>
          <w:w w:val="105"/>
          <w:sz w:val="23"/>
        </w:rPr>
        <w:t xml:space="preserve"> </w:t>
      </w:r>
      <w:r w:rsidR="008C5352">
        <w:rPr>
          <w:spacing w:val="3"/>
          <w:w w:val="105"/>
          <w:sz w:val="23"/>
        </w:rPr>
        <w:t>areas of</w:t>
      </w:r>
    </w:p>
    <w:p w:rsidR="00B141CF" w:rsidRDefault="009F45E6">
      <w:pPr>
        <w:pStyle w:val="ListParagraph"/>
        <w:numPr>
          <w:ilvl w:val="3"/>
          <w:numId w:val="53"/>
        </w:numPr>
        <w:tabs>
          <w:tab w:val="left" w:pos="3313"/>
          <w:tab w:val="left" w:pos="3314"/>
        </w:tabs>
        <w:spacing w:before="10"/>
        <w:ind w:hanging="722"/>
        <w:rPr>
          <w:sz w:val="23"/>
        </w:rPr>
      </w:pPr>
      <w:r>
        <w:rPr>
          <w:w w:val="105"/>
          <w:sz w:val="23"/>
        </w:rPr>
        <w:t>power</w:t>
      </w:r>
      <w:r>
        <w:rPr>
          <w:spacing w:val="-35"/>
          <w:w w:val="105"/>
          <w:sz w:val="23"/>
        </w:rPr>
        <w:t xml:space="preserve"> </w:t>
      </w:r>
      <w:r>
        <w:rPr>
          <w:w w:val="105"/>
          <w:sz w:val="23"/>
        </w:rPr>
        <w:t>control</w:t>
      </w:r>
    </w:p>
    <w:p w:rsidR="00B141CF" w:rsidRDefault="009F45E6">
      <w:pPr>
        <w:pStyle w:val="ListParagraph"/>
        <w:numPr>
          <w:ilvl w:val="3"/>
          <w:numId w:val="53"/>
        </w:numPr>
        <w:tabs>
          <w:tab w:val="left" w:pos="3313"/>
          <w:tab w:val="left" w:pos="3314"/>
        </w:tabs>
        <w:ind w:hanging="722"/>
        <w:rPr>
          <w:sz w:val="23"/>
        </w:rPr>
      </w:pPr>
      <w:r>
        <w:rPr>
          <w:spacing w:val="-3"/>
          <w:w w:val="105"/>
          <w:sz w:val="23"/>
        </w:rPr>
        <w:t>switching</w:t>
      </w:r>
      <w:r>
        <w:rPr>
          <w:spacing w:val="-14"/>
          <w:w w:val="105"/>
          <w:sz w:val="23"/>
        </w:rPr>
        <w:t xml:space="preserve"> </w:t>
      </w:r>
      <w:r>
        <w:rPr>
          <w:w w:val="105"/>
          <w:sz w:val="23"/>
        </w:rPr>
        <w:t>and</w:t>
      </w:r>
    </w:p>
    <w:p w:rsidR="00B141CF" w:rsidRDefault="009F45E6">
      <w:pPr>
        <w:pStyle w:val="ListParagraph"/>
        <w:numPr>
          <w:ilvl w:val="3"/>
          <w:numId w:val="53"/>
        </w:numPr>
        <w:tabs>
          <w:tab w:val="left" w:pos="3313"/>
          <w:tab w:val="left" w:pos="3314"/>
        </w:tabs>
        <w:spacing w:before="16"/>
        <w:ind w:hanging="722"/>
        <w:rPr>
          <w:sz w:val="23"/>
        </w:rPr>
      </w:pPr>
      <w:r>
        <w:rPr>
          <w:spacing w:val="-3"/>
          <w:w w:val="105"/>
          <w:sz w:val="23"/>
        </w:rPr>
        <w:t>protection</w:t>
      </w:r>
    </w:p>
    <w:p w:rsidR="00B141CF" w:rsidRDefault="009F45E6">
      <w:pPr>
        <w:pStyle w:val="ListParagraph"/>
        <w:numPr>
          <w:ilvl w:val="2"/>
          <w:numId w:val="53"/>
        </w:numPr>
        <w:tabs>
          <w:tab w:val="left" w:pos="2593"/>
        </w:tabs>
        <w:rPr>
          <w:sz w:val="23"/>
        </w:rPr>
      </w:pPr>
      <w:r>
        <w:rPr>
          <w:w w:val="105"/>
          <w:sz w:val="23"/>
        </w:rPr>
        <w:t>Explain briefly the circuits drawn</w:t>
      </w:r>
      <w:r>
        <w:rPr>
          <w:spacing w:val="-9"/>
          <w:w w:val="105"/>
          <w:sz w:val="23"/>
        </w:rPr>
        <w:t xml:space="preserve"> </w:t>
      </w:r>
      <w:r>
        <w:rPr>
          <w:spacing w:val="2"/>
          <w:w w:val="105"/>
          <w:sz w:val="23"/>
        </w:rPr>
        <w:t>under6.1.13.</w:t>
      </w:r>
    </w:p>
    <w:p w:rsidR="00B141CF" w:rsidRDefault="009F45E6">
      <w:pPr>
        <w:pStyle w:val="ListParagraph"/>
        <w:numPr>
          <w:ilvl w:val="2"/>
          <w:numId w:val="53"/>
        </w:numPr>
        <w:tabs>
          <w:tab w:val="left" w:pos="2593"/>
        </w:tabs>
        <w:spacing w:before="10"/>
        <w:rPr>
          <w:sz w:val="23"/>
        </w:rPr>
      </w:pPr>
      <w:r>
        <w:rPr>
          <w:w w:val="105"/>
          <w:sz w:val="23"/>
        </w:rPr>
        <w:t>Compare</w:t>
      </w:r>
      <w:r>
        <w:rPr>
          <w:spacing w:val="-8"/>
          <w:w w:val="105"/>
          <w:sz w:val="23"/>
        </w:rPr>
        <w:t xml:space="preserve"> </w:t>
      </w:r>
      <w:r>
        <w:rPr>
          <w:w w:val="105"/>
          <w:sz w:val="23"/>
        </w:rPr>
        <w:t>a</w:t>
      </w:r>
      <w:r>
        <w:rPr>
          <w:spacing w:val="-9"/>
          <w:w w:val="105"/>
          <w:sz w:val="23"/>
        </w:rPr>
        <w:t xml:space="preserve"> </w:t>
      </w:r>
      <w:r>
        <w:rPr>
          <w:w w:val="105"/>
          <w:sz w:val="23"/>
        </w:rPr>
        <w:t>Diac</w:t>
      </w:r>
      <w:r>
        <w:rPr>
          <w:spacing w:val="-7"/>
          <w:w w:val="105"/>
          <w:sz w:val="23"/>
        </w:rPr>
        <w:t xml:space="preserve"> </w:t>
      </w:r>
      <w:r>
        <w:rPr>
          <w:w w:val="105"/>
          <w:sz w:val="23"/>
        </w:rPr>
        <w:t>with</w:t>
      </w:r>
      <w:r>
        <w:rPr>
          <w:spacing w:val="-8"/>
          <w:w w:val="105"/>
          <w:sz w:val="23"/>
        </w:rPr>
        <w:t xml:space="preserve"> </w:t>
      </w:r>
      <w:r>
        <w:rPr>
          <w:w w:val="105"/>
          <w:sz w:val="23"/>
        </w:rPr>
        <w:t>a</w:t>
      </w:r>
      <w:r>
        <w:rPr>
          <w:spacing w:val="-8"/>
          <w:w w:val="105"/>
          <w:sz w:val="23"/>
        </w:rPr>
        <w:t xml:space="preserve"> </w:t>
      </w:r>
      <w:r w:rsidR="002C3BB3">
        <w:rPr>
          <w:w w:val="105"/>
          <w:sz w:val="23"/>
        </w:rPr>
        <w:t>Shockley</w:t>
      </w:r>
      <w:r>
        <w:rPr>
          <w:spacing w:val="-6"/>
          <w:w w:val="105"/>
          <w:sz w:val="23"/>
        </w:rPr>
        <w:t xml:space="preserve"> </w:t>
      </w:r>
      <w:r>
        <w:rPr>
          <w:w w:val="105"/>
          <w:sz w:val="23"/>
        </w:rPr>
        <w:t>diode</w:t>
      </w:r>
      <w:r>
        <w:rPr>
          <w:spacing w:val="-8"/>
          <w:w w:val="105"/>
          <w:sz w:val="23"/>
        </w:rPr>
        <w:t xml:space="preserve"> </w:t>
      </w:r>
      <w:r>
        <w:rPr>
          <w:w w:val="105"/>
          <w:sz w:val="23"/>
        </w:rPr>
        <w:t>in</w:t>
      </w:r>
      <w:r>
        <w:rPr>
          <w:spacing w:val="-7"/>
          <w:w w:val="105"/>
          <w:sz w:val="23"/>
        </w:rPr>
        <w:t xml:space="preserve"> </w:t>
      </w:r>
      <w:r>
        <w:rPr>
          <w:w w:val="105"/>
          <w:sz w:val="23"/>
        </w:rPr>
        <w:t>terms</w:t>
      </w:r>
      <w:r>
        <w:rPr>
          <w:spacing w:val="-10"/>
          <w:w w:val="105"/>
          <w:sz w:val="23"/>
        </w:rPr>
        <w:t xml:space="preserve"> </w:t>
      </w:r>
      <w:r>
        <w:rPr>
          <w:spacing w:val="3"/>
          <w:w w:val="105"/>
          <w:sz w:val="23"/>
        </w:rPr>
        <w:t>of</w:t>
      </w:r>
    </w:p>
    <w:p w:rsidR="00B141CF" w:rsidRDefault="009F45E6">
      <w:pPr>
        <w:pStyle w:val="ListParagraph"/>
        <w:numPr>
          <w:ilvl w:val="3"/>
          <w:numId w:val="53"/>
        </w:numPr>
        <w:tabs>
          <w:tab w:val="left" w:pos="3313"/>
          <w:tab w:val="left" w:pos="3314"/>
        </w:tabs>
        <w:spacing w:before="16"/>
        <w:ind w:hanging="722"/>
        <w:rPr>
          <w:sz w:val="23"/>
        </w:rPr>
      </w:pPr>
      <w:r>
        <w:rPr>
          <w:spacing w:val="-3"/>
          <w:w w:val="105"/>
          <w:sz w:val="23"/>
        </w:rPr>
        <w:t>basic</w:t>
      </w:r>
      <w:r>
        <w:rPr>
          <w:spacing w:val="-7"/>
          <w:w w:val="105"/>
          <w:sz w:val="23"/>
        </w:rPr>
        <w:t xml:space="preserve"> </w:t>
      </w:r>
      <w:r>
        <w:rPr>
          <w:w w:val="105"/>
          <w:sz w:val="23"/>
        </w:rPr>
        <w:t>structure</w:t>
      </w:r>
    </w:p>
    <w:p w:rsidR="00B141CF" w:rsidRDefault="009F45E6">
      <w:pPr>
        <w:pStyle w:val="ListParagraph"/>
        <w:numPr>
          <w:ilvl w:val="3"/>
          <w:numId w:val="53"/>
        </w:numPr>
        <w:tabs>
          <w:tab w:val="left" w:pos="3313"/>
          <w:tab w:val="left" w:pos="3314"/>
        </w:tabs>
        <w:spacing w:before="10"/>
        <w:ind w:hanging="722"/>
        <w:rPr>
          <w:sz w:val="23"/>
        </w:rPr>
      </w:pPr>
      <w:r>
        <w:rPr>
          <w:w w:val="105"/>
          <w:sz w:val="23"/>
        </w:rPr>
        <w:t>symbol</w:t>
      </w:r>
    </w:p>
    <w:p w:rsidR="00B141CF" w:rsidRDefault="009F45E6">
      <w:pPr>
        <w:pStyle w:val="ListParagraph"/>
        <w:numPr>
          <w:ilvl w:val="3"/>
          <w:numId w:val="53"/>
        </w:numPr>
        <w:tabs>
          <w:tab w:val="left" w:pos="3313"/>
          <w:tab w:val="left" w:pos="3314"/>
        </w:tabs>
        <w:ind w:hanging="722"/>
        <w:rPr>
          <w:sz w:val="23"/>
        </w:rPr>
      </w:pPr>
      <w:r>
        <w:rPr>
          <w:spacing w:val="-3"/>
          <w:w w:val="105"/>
          <w:sz w:val="23"/>
        </w:rPr>
        <w:t>operation</w:t>
      </w:r>
    </w:p>
    <w:p w:rsidR="00B141CF" w:rsidRDefault="009F45E6">
      <w:pPr>
        <w:pStyle w:val="ListParagraph"/>
        <w:numPr>
          <w:ilvl w:val="2"/>
          <w:numId w:val="53"/>
        </w:numPr>
        <w:tabs>
          <w:tab w:val="left" w:pos="2593"/>
        </w:tabs>
        <w:spacing w:before="16"/>
        <w:rPr>
          <w:sz w:val="23"/>
        </w:rPr>
      </w:pPr>
      <w:r>
        <w:rPr>
          <w:w w:val="105"/>
          <w:sz w:val="23"/>
        </w:rPr>
        <w:t>Compare a triac with an SCR in</w:t>
      </w:r>
      <w:r>
        <w:rPr>
          <w:spacing w:val="-5"/>
          <w:w w:val="105"/>
          <w:sz w:val="23"/>
        </w:rPr>
        <w:t xml:space="preserve"> </w:t>
      </w:r>
      <w:r>
        <w:rPr>
          <w:spacing w:val="3"/>
          <w:w w:val="105"/>
          <w:sz w:val="23"/>
        </w:rPr>
        <w:t>terms</w:t>
      </w:r>
      <w:r w:rsidR="002C3BB3">
        <w:rPr>
          <w:spacing w:val="3"/>
          <w:w w:val="105"/>
          <w:sz w:val="23"/>
        </w:rPr>
        <w:t xml:space="preserve"> </w:t>
      </w:r>
      <w:r>
        <w:rPr>
          <w:spacing w:val="3"/>
          <w:w w:val="105"/>
          <w:sz w:val="23"/>
        </w:rPr>
        <w:t>of</w:t>
      </w:r>
    </w:p>
    <w:p w:rsidR="00B141CF" w:rsidRDefault="009F45E6">
      <w:pPr>
        <w:pStyle w:val="ListParagraph"/>
        <w:numPr>
          <w:ilvl w:val="3"/>
          <w:numId w:val="53"/>
        </w:numPr>
        <w:tabs>
          <w:tab w:val="left" w:pos="3313"/>
          <w:tab w:val="left" w:pos="3314"/>
        </w:tabs>
        <w:spacing w:before="10"/>
        <w:ind w:hanging="722"/>
        <w:rPr>
          <w:sz w:val="23"/>
        </w:rPr>
      </w:pPr>
      <w:r>
        <w:rPr>
          <w:spacing w:val="-3"/>
          <w:w w:val="105"/>
          <w:sz w:val="23"/>
        </w:rPr>
        <w:t>basic</w:t>
      </w:r>
      <w:r>
        <w:rPr>
          <w:spacing w:val="-7"/>
          <w:w w:val="105"/>
          <w:sz w:val="23"/>
        </w:rPr>
        <w:t xml:space="preserve"> </w:t>
      </w:r>
      <w:r>
        <w:rPr>
          <w:w w:val="105"/>
          <w:sz w:val="23"/>
        </w:rPr>
        <w:t>structure</w:t>
      </w:r>
    </w:p>
    <w:p w:rsidR="00B141CF" w:rsidRDefault="009F45E6">
      <w:pPr>
        <w:pStyle w:val="ListParagraph"/>
        <w:numPr>
          <w:ilvl w:val="3"/>
          <w:numId w:val="53"/>
        </w:numPr>
        <w:tabs>
          <w:tab w:val="left" w:pos="3313"/>
          <w:tab w:val="left" w:pos="3314"/>
        </w:tabs>
        <w:ind w:hanging="722"/>
        <w:rPr>
          <w:sz w:val="23"/>
        </w:rPr>
      </w:pPr>
      <w:r>
        <w:rPr>
          <w:w w:val="105"/>
          <w:sz w:val="23"/>
        </w:rPr>
        <w:t>symbol</w:t>
      </w:r>
      <w:r>
        <w:rPr>
          <w:spacing w:val="-10"/>
          <w:w w:val="105"/>
          <w:sz w:val="23"/>
        </w:rPr>
        <w:t xml:space="preserve"> </w:t>
      </w:r>
      <w:r>
        <w:rPr>
          <w:spacing w:val="-3"/>
          <w:w w:val="105"/>
          <w:sz w:val="23"/>
        </w:rPr>
        <w:t>operation</w:t>
      </w:r>
    </w:p>
    <w:p w:rsidR="00B141CF" w:rsidRDefault="009F45E6">
      <w:pPr>
        <w:pStyle w:val="ListParagraph"/>
        <w:numPr>
          <w:ilvl w:val="2"/>
          <w:numId w:val="53"/>
        </w:numPr>
        <w:tabs>
          <w:tab w:val="left" w:pos="2593"/>
        </w:tabs>
        <w:spacing w:before="16"/>
        <w:rPr>
          <w:sz w:val="23"/>
        </w:rPr>
      </w:pPr>
      <w:r>
        <w:rPr>
          <w:w w:val="105"/>
          <w:sz w:val="23"/>
        </w:rPr>
        <w:t xml:space="preserve">Sketch </w:t>
      </w:r>
      <w:r>
        <w:rPr>
          <w:spacing w:val="-3"/>
          <w:w w:val="105"/>
          <w:sz w:val="23"/>
        </w:rPr>
        <w:t xml:space="preserve">and </w:t>
      </w:r>
      <w:r>
        <w:rPr>
          <w:w w:val="105"/>
          <w:sz w:val="23"/>
        </w:rPr>
        <w:t>label the transistor equivalent circuit for</w:t>
      </w:r>
      <w:r>
        <w:rPr>
          <w:spacing w:val="-36"/>
          <w:w w:val="105"/>
          <w:sz w:val="23"/>
        </w:rPr>
        <w:t xml:space="preserve"> </w:t>
      </w:r>
      <w:r>
        <w:rPr>
          <w:spacing w:val="3"/>
          <w:w w:val="105"/>
          <w:sz w:val="23"/>
        </w:rPr>
        <w:t>atriac</w:t>
      </w:r>
    </w:p>
    <w:p w:rsidR="00B141CF" w:rsidRDefault="009F45E6">
      <w:pPr>
        <w:pStyle w:val="ListParagraph"/>
        <w:numPr>
          <w:ilvl w:val="2"/>
          <w:numId w:val="53"/>
        </w:numPr>
        <w:tabs>
          <w:tab w:val="left" w:pos="2593"/>
        </w:tabs>
        <w:spacing w:before="10" w:line="247" w:lineRule="auto"/>
        <w:ind w:right="677"/>
        <w:rPr>
          <w:sz w:val="23"/>
        </w:rPr>
      </w:pPr>
      <w:r>
        <w:rPr>
          <w:w w:val="105"/>
          <w:sz w:val="23"/>
        </w:rPr>
        <w:t>Explain</w:t>
      </w:r>
      <w:r>
        <w:rPr>
          <w:spacing w:val="-10"/>
          <w:w w:val="105"/>
          <w:sz w:val="23"/>
        </w:rPr>
        <w:t xml:space="preserve"> </w:t>
      </w:r>
      <w:r>
        <w:rPr>
          <w:w w:val="105"/>
          <w:sz w:val="23"/>
        </w:rPr>
        <w:t>the</w:t>
      </w:r>
      <w:r>
        <w:rPr>
          <w:spacing w:val="-9"/>
          <w:w w:val="105"/>
          <w:sz w:val="23"/>
        </w:rPr>
        <w:t xml:space="preserve"> </w:t>
      </w:r>
      <w:r>
        <w:rPr>
          <w:w w:val="105"/>
          <w:sz w:val="23"/>
        </w:rPr>
        <w:t>phase-shift</w:t>
      </w:r>
      <w:r>
        <w:rPr>
          <w:spacing w:val="-19"/>
          <w:w w:val="105"/>
          <w:sz w:val="23"/>
        </w:rPr>
        <w:t xml:space="preserve"> </w:t>
      </w:r>
      <w:r>
        <w:rPr>
          <w:w w:val="105"/>
          <w:sz w:val="23"/>
        </w:rPr>
        <w:t>control</w:t>
      </w:r>
      <w:r>
        <w:rPr>
          <w:spacing w:val="-12"/>
          <w:w w:val="105"/>
          <w:sz w:val="23"/>
        </w:rPr>
        <w:t xml:space="preserve"> </w:t>
      </w:r>
      <w:r>
        <w:rPr>
          <w:w w:val="105"/>
          <w:sz w:val="23"/>
        </w:rPr>
        <w:t>of</w:t>
      </w:r>
      <w:r>
        <w:rPr>
          <w:spacing w:val="-12"/>
          <w:w w:val="105"/>
          <w:sz w:val="23"/>
        </w:rPr>
        <w:t xml:space="preserve"> </w:t>
      </w:r>
      <w:r>
        <w:rPr>
          <w:w w:val="105"/>
          <w:sz w:val="23"/>
        </w:rPr>
        <w:t>triac</w:t>
      </w:r>
      <w:r>
        <w:rPr>
          <w:spacing w:val="-10"/>
          <w:w w:val="105"/>
          <w:sz w:val="23"/>
        </w:rPr>
        <w:t xml:space="preserve"> </w:t>
      </w:r>
      <w:r>
        <w:rPr>
          <w:w w:val="105"/>
          <w:sz w:val="23"/>
        </w:rPr>
        <w:t>with</w:t>
      </w:r>
      <w:r>
        <w:rPr>
          <w:spacing w:val="-10"/>
          <w:w w:val="105"/>
          <w:sz w:val="23"/>
        </w:rPr>
        <w:t xml:space="preserve"> </w:t>
      </w:r>
      <w:r>
        <w:rPr>
          <w:w w:val="105"/>
          <w:sz w:val="23"/>
        </w:rPr>
        <w:t>a</w:t>
      </w:r>
      <w:r>
        <w:rPr>
          <w:spacing w:val="-8"/>
          <w:w w:val="105"/>
          <w:sz w:val="23"/>
        </w:rPr>
        <w:t xml:space="preserve"> </w:t>
      </w:r>
      <w:r>
        <w:rPr>
          <w:w w:val="105"/>
          <w:sz w:val="23"/>
        </w:rPr>
        <w:t>diac</w:t>
      </w:r>
      <w:r>
        <w:rPr>
          <w:spacing w:val="-10"/>
          <w:w w:val="105"/>
          <w:sz w:val="23"/>
        </w:rPr>
        <w:t xml:space="preserve"> </w:t>
      </w:r>
      <w:r>
        <w:rPr>
          <w:w w:val="105"/>
          <w:sz w:val="23"/>
        </w:rPr>
        <w:t>as</w:t>
      </w:r>
      <w:r>
        <w:rPr>
          <w:spacing w:val="-12"/>
          <w:w w:val="105"/>
          <w:sz w:val="23"/>
        </w:rPr>
        <w:t xml:space="preserve"> </w:t>
      </w:r>
      <w:r>
        <w:rPr>
          <w:w w:val="105"/>
          <w:sz w:val="23"/>
        </w:rPr>
        <w:t>a</w:t>
      </w:r>
      <w:r>
        <w:rPr>
          <w:spacing w:val="-10"/>
          <w:w w:val="105"/>
          <w:sz w:val="23"/>
        </w:rPr>
        <w:t xml:space="preserve"> </w:t>
      </w:r>
      <w:r>
        <w:rPr>
          <w:w w:val="105"/>
          <w:sz w:val="23"/>
        </w:rPr>
        <w:t>switching</w:t>
      </w:r>
      <w:r>
        <w:rPr>
          <w:spacing w:val="-7"/>
          <w:w w:val="105"/>
          <w:sz w:val="23"/>
        </w:rPr>
        <w:t xml:space="preserve"> </w:t>
      </w:r>
      <w:r>
        <w:rPr>
          <w:spacing w:val="-3"/>
          <w:w w:val="105"/>
          <w:sz w:val="23"/>
        </w:rPr>
        <w:t>device</w:t>
      </w:r>
      <w:r>
        <w:rPr>
          <w:spacing w:val="-15"/>
          <w:w w:val="105"/>
          <w:sz w:val="23"/>
        </w:rPr>
        <w:t xml:space="preserve"> </w:t>
      </w:r>
      <w:r>
        <w:rPr>
          <w:w w:val="105"/>
          <w:sz w:val="23"/>
        </w:rPr>
        <w:t>as used in light for</w:t>
      </w:r>
      <w:r>
        <w:rPr>
          <w:spacing w:val="-29"/>
          <w:w w:val="105"/>
          <w:sz w:val="23"/>
        </w:rPr>
        <w:t xml:space="preserve"> </w:t>
      </w:r>
      <w:r>
        <w:rPr>
          <w:w w:val="105"/>
          <w:sz w:val="23"/>
        </w:rPr>
        <w:t>UJT.</w:t>
      </w:r>
    </w:p>
    <w:p w:rsidR="00B141CF" w:rsidRDefault="009F45E6">
      <w:pPr>
        <w:pStyle w:val="ListParagraph"/>
        <w:numPr>
          <w:ilvl w:val="1"/>
          <w:numId w:val="53"/>
        </w:numPr>
        <w:tabs>
          <w:tab w:val="left" w:pos="1872"/>
          <w:tab w:val="left" w:pos="1873"/>
        </w:tabs>
        <w:ind w:hanging="722"/>
        <w:rPr>
          <w:sz w:val="23"/>
        </w:rPr>
      </w:pPr>
      <w:r>
        <w:rPr>
          <w:spacing w:val="-3"/>
          <w:w w:val="105"/>
          <w:sz w:val="23"/>
        </w:rPr>
        <w:t>Understand Unijunction Transistor</w:t>
      </w:r>
      <w:r>
        <w:rPr>
          <w:spacing w:val="-1"/>
          <w:w w:val="105"/>
          <w:sz w:val="23"/>
        </w:rPr>
        <w:t xml:space="preserve"> </w:t>
      </w:r>
      <w:r>
        <w:rPr>
          <w:spacing w:val="-3"/>
          <w:w w:val="105"/>
          <w:sz w:val="23"/>
        </w:rPr>
        <w:t>characteristics.</w:t>
      </w:r>
    </w:p>
    <w:p w:rsidR="00B141CF" w:rsidRDefault="009F45E6">
      <w:pPr>
        <w:pStyle w:val="ListParagraph"/>
        <w:numPr>
          <w:ilvl w:val="2"/>
          <w:numId w:val="53"/>
        </w:numPr>
        <w:tabs>
          <w:tab w:val="left" w:pos="2592"/>
          <w:tab w:val="left" w:pos="2593"/>
        </w:tabs>
        <w:rPr>
          <w:sz w:val="23"/>
        </w:rPr>
      </w:pPr>
      <w:r>
        <w:rPr>
          <w:w w:val="105"/>
          <w:sz w:val="23"/>
        </w:rPr>
        <w:t xml:space="preserve">Sketch the structure of a </w:t>
      </w:r>
      <w:r>
        <w:rPr>
          <w:spacing w:val="-3"/>
          <w:w w:val="105"/>
          <w:sz w:val="23"/>
        </w:rPr>
        <w:t>unijunction transistor</w:t>
      </w:r>
      <w:r>
        <w:rPr>
          <w:spacing w:val="-44"/>
          <w:w w:val="105"/>
          <w:sz w:val="23"/>
        </w:rPr>
        <w:t xml:space="preserve"> </w:t>
      </w:r>
      <w:r>
        <w:rPr>
          <w:w w:val="105"/>
          <w:sz w:val="23"/>
        </w:rPr>
        <w:t>(UJT).</w:t>
      </w:r>
    </w:p>
    <w:p w:rsidR="00B141CF" w:rsidRDefault="009F45E6">
      <w:pPr>
        <w:pStyle w:val="ListParagraph"/>
        <w:numPr>
          <w:ilvl w:val="2"/>
          <w:numId w:val="53"/>
        </w:numPr>
        <w:tabs>
          <w:tab w:val="left" w:pos="2592"/>
          <w:tab w:val="left" w:pos="2593"/>
        </w:tabs>
        <w:spacing w:before="10"/>
        <w:rPr>
          <w:sz w:val="23"/>
        </w:rPr>
      </w:pPr>
      <w:r>
        <w:rPr>
          <w:w w:val="105"/>
          <w:sz w:val="23"/>
        </w:rPr>
        <w:t xml:space="preserve">Sketch the </w:t>
      </w:r>
      <w:r>
        <w:rPr>
          <w:spacing w:val="-3"/>
          <w:w w:val="105"/>
          <w:sz w:val="23"/>
        </w:rPr>
        <w:t xml:space="preserve">equivalent </w:t>
      </w:r>
      <w:r>
        <w:rPr>
          <w:w w:val="105"/>
          <w:sz w:val="23"/>
        </w:rPr>
        <w:t>circuit and symbol for</w:t>
      </w:r>
      <w:r>
        <w:rPr>
          <w:spacing w:val="-39"/>
          <w:w w:val="105"/>
          <w:sz w:val="23"/>
        </w:rPr>
        <w:t xml:space="preserve"> </w:t>
      </w:r>
      <w:r>
        <w:rPr>
          <w:w w:val="105"/>
          <w:sz w:val="23"/>
        </w:rPr>
        <w:t>UJT.</w:t>
      </w:r>
    </w:p>
    <w:p w:rsidR="00B141CF" w:rsidRDefault="009F45E6">
      <w:pPr>
        <w:pStyle w:val="ListParagraph"/>
        <w:numPr>
          <w:ilvl w:val="2"/>
          <w:numId w:val="53"/>
        </w:numPr>
        <w:tabs>
          <w:tab w:val="left" w:pos="2592"/>
          <w:tab w:val="left" w:pos="2593"/>
        </w:tabs>
        <w:spacing w:before="16"/>
        <w:rPr>
          <w:sz w:val="23"/>
        </w:rPr>
      </w:pPr>
      <w:r>
        <w:rPr>
          <w:w w:val="105"/>
          <w:sz w:val="23"/>
        </w:rPr>
        <w:t>Explain the working of UJT circuit</w:t>
      </w:r>
      <w:r>
        <w:rPr>
          <w:spacing w:val="-11"/>
          <w:w w:val="105"/>
          <w:sz w:val="23"/>
        </w:rPr>
        <w:t xml:space="preserve"> </w:t>
      </w:r>
      <w:r>
        <w:rPr>
          <w:w w:val="105"/>
          <w:sz w:val="23"/>
        </w:rPr>
        <w:t>of6.2.2.</w:t>
      </w:r>
    </w:p>
    <w:p w:rsidR="00B141CF" w:rsidRDefault="009F45E6">
      <w:pPr>
        <w:pStyle w:val="ListParagraph"/>
        <w:numPr>
          <w:ilvl w:val="2"/>
          <w:numId w:val="53"/>
        </w:numPr>
        <w:tabs>
          <w:tab w:val="left" w:pos="2592"/>
          <w:tab w:val="left" w:pos="2593"/>
        </w:tabs>
        <w:rPr>
          <w:sz w:val="23"/>
        </w:rPr>
      </w:pPr>
      <w:r>
        <w:rPr>
          <w:w w:val="105"/>
          <w:sz w:val="23"/>
        </w:rPr>
        <w:t>Draw the V-I characteristic curve for</w:t>
      </w:r>
      <w:r>
        <w:rPr>
          <w:spacing w:val="-50"/>
          <w:w w:val="105"/>
          <w:sz w:val="23"/>
        </w:rPr>
        <w:t xml:space="preserve"> </w:t>
      </w:r>
      <w:r>
        <w:rPr>
          <w:w w:val="105"/>
          <w:sz w:val="23"/>
        </w:rPr>
        <w:t>UJT.</w:t>
      </w:r>
    </w:p>
    <w:p w:rsidR="00B141CF" w:rsidRDefault="009F45E6">
      <w:pPr>
        <w:pStyle w:val="ListParagraph"/>
        <w:numPr>
          <w:ilvl w:val="2"/>
          <w:numId w:val="53"/>
        </w:numPr>
        <w:tabs>
          <w:tab w:val="left" w:pos="2592"/>
          <w:tab w:val="left" w:pos="2593"/>
        </w:tabs>
        <w:spacing w:before="10"/>
        <w:rPr>
          <w:sz w:val="23"/>
        </w:rPr>
      </w:pPr>
      <w:r>
        <w:rPr>
          <w:w w:val="105"/>
          <w:sz w:val="23"/>
        </w:rPr>
        <w:t>Draw a circuit for UJT relaxation</w:t>
      </w:r>
      <w:r>
        <w:rPr>
          <w:spacing w:val="-44"/>
          <w:w w:val="105"/>
          <w:sz w:val="23"/>
        </w:rPr>
        <w:t xml:space="preserve"> </w:t>
      </w:r>
      <w:r>
        <w:rPr>
          <w:w w:val="105"/>
          <w:sz w:val="23"/>
        </w:rPr>
        <w:t>oscillator.</w:t>
      </w:r>
    </w:p>
    <w:p w:rsidR="00B141CF" w:rsidRDefault="009F45E6">
      <w:pPr>
        <w:pStyle w:val="ListParagraph"/>
        <w:numPr>
          <w:ilvl w:val="2"/>
          <w:numId w:val="53"/>
        </w:numPr>
        <w:tabs>
          <w:tab w:val="left" w:pos="2592"/>
          <w:tab w:val="left" w:pos="2593"/>
        </w:tabs>
        <w:spacing w:before="16" w:line="247" w:lineRule="auto"/>
        <w:ind w:right="854"/>
        <w:rPr>
          <w:sz w:val="23"/>
        </w:rPr>
      </w:pPr>
      <w:r>
        <w:rPr>
          <w:w w:val="105"/>
          <w:sz w:val="23"/>
        </w:rPr>
        <w:t>List</w:t>
      </w:r>
      <w:r>
        <w:rPr>
          <w:spacing w:val="-11"/>
          <w:w w:val="105"/>
          <w:sz w:val="23"/>
        </w:rPr>
        <w:t xml:space="preserve"> </w:t>
      </w:r>
      <w:r>
        <w:rPr>
          <w:w w:val="105"/>
          <w:sz w:val="23"/>
        </w:rPr>
        <w:t>the</w:t>
      </w:r>
      <w:r>
        <w:rPr>
          <w:spacing w:val="-8"/>
          <w:w w:val="105"/>
          <w:sz w:val="23"/>
        </w:rPr>
        <w:t xml:space="preserve"> </w:t>
      </w:r>
      <w:r>
        <w:rPr>
          <w:w w:val="105"/>
          <w:sz w:val="23"/>
        </w:rPr>
        <w:t>three</w:t>
      </w:r>
      <w:r>
        <w:rPr>
          <w:spacing w:val="-6"/>
          <w:w w:val="105"/>
          <w:sz w:val="23"/>
        </w:rPr>
        <w:t xml:space="preserve"> </w:t>
      </w:r>
      <w:r>
        <w:rPr>
          <w:spacing w:val="-3"/>
          <w:w w:val="105"/>
          <w:sz w:val="23"/>
        </w:rPr>
        <w:t>factors</w:t>
      </w:r>
      <w:r>
        <w:rPr>
          <w:spacing w:val="-8"/>
          <w:w w:val="105"/>
          <w:sz w:val="23"/>
        </w:rPr>
        <w:t xml:space="preserve"> </w:t>
      </w:r>
      <w:r>
        <w:rPr>
          <w:w w:val="105"/>
          <w:sz w:val="23"/>
        </w:rPr>
        <w:t>controlling</w:t>
      </w:r>
      <w:r>
        <w:rPr>
          <w:spacing w:val="-7"/>
          <w:w w:val="105"/>
          <w:sz w:val="23"/>
        </w:rPr>
        <w:t xml:space="preserve"> </w:t>
      </w:r>
      <w:r>
        <w:rPr>
          <w:w w:val="105"/>
          <w:sz w:val="23"/>
        </w:rPr>
        <w:t>the</w:t>
      </w:r>
      <w:r>
        <w:rPr>
          <w:spacing w:val="-5"/>
          <w:w w:val="105"/>
          <w:sz w:val="23"/>
        </w:rPr>
        <w:t xml:space="preserve"> </w:t>
      </w:r>
      <w:r>
        <w:rPr>
          <w:spacing w:val="-3"/>
          <w:w w:val="105"/>
          <w:sz w:val="23"/>
        </w:rPr>
        <w:t>period</w:t>
      </w:r>
      <w:r>
        <w:rPr>
          <w:spacing w:val="-6"/>
          <w:w w:val="105"/>
          <w:sz w:val="23"/>
        </w:rPr>
        <w:t xml:space="preserve"> </w:t>
      </w:r>
      <w:r>
        <w:rPr>
          <w:w w:val="105"/>
          <w:sz w:val="23"/>
        </w:rPr>
        <w:t>of</w:t>
      </w:r>
      <w:r>
        <w:rPr>
          <w:spacing w:val="-16"/>
          <w:w w:val="105"/>
          <w:sz w:val="23"/>
        </w:rPr>
        <w:t xml:space="preserve"> </w:t>
      </w:r>
      <w:r>
        <w:rPr>
          <w:spacing w:val="-3"/>
          <w:w w:val="105"/>
          <w:sz w:val="23"/>
        </w:rPr>
        <w:t>oscillation</w:t>
      </w:r>
      <w:r>
        <w:rPr>
          <w:spacing w:val="-6"/>
          <w:w w:val="105"/>
          <w:sz w:val="23"/>
        </w:rPr>
        <w:t xml:space="preserve"> </w:t>
      </w:r>
      <w:r w:rsidR="002C3BB3">
        <w:rPr>
          <w:w w:val="105"/>
          <w:sz w:val="23"/>
        </w:rPr>
        <w:t>frequency</w:t>
      </w:r>
      <w:r>
        <w:rPr>
          <w:spacing w:val="-7"/>
          <w:w w:val="105"/>
          <w:sz w:val="23"/>
        </w:rPr>
        <w:t xml:space="preserve"> </w:t>
      </w:r>
      <w:r>
        <w:rPr>
          <w:w w:val="105"/>
          <w:sz w:val="23"/>
        </w:rPr>
        <w:t>of</w:t>
      </w:r>
      <w:r>
        <w:rPr>
          <w:spacing w:val="-10"/>
          <w:w w:val="105"/>
          <w:sz w:val="23"/>
        </w:rPr>
        <w:t xml:space="preserve"> </w:t>
      </w:r>
      <w:r>
        <w:rPr>
          <w:w w:val="105"/>
          <w:sz w:val="23"/>
        </w:rPr>
        <w:t xml:space="preserve">a </w:t>
      </w:r>
      <w:r>
        <w:rPr>
          <w:spacing w:val="-3"/>
          <w:w w:val="105"/>
          <w:sz w:val="23"/>
        </w:rPr>
        <w:t>relaxation</w:t>
      </w:r>
      <w:r>
        <w:rPr>
          <w:spacing w:val="-7"/>
          <w:w w:val="105"/>
          <w:sz w:val="23"/>
        </w:rPr>
        <w:t xml:space="preserve"> </w:t>
      </w:r>
      <w:r>
        <w:rPr>
          <w:w w:val="105"/>
          <w:sz w:val="23"/>
        </w:rPr>
        <w:t>oscillator</w:t>
      </w:r>
    </w:p>
    <w:p w:rsidR="00B141CF" w:rsidRDefault="009F45E6">
      <w:pPr>
        <w:pStyle w:val="ListParagraph"/>
        <w:numPr>
          <w:ilvl w:val="2"/>
          <w:numId w:val="53"/>
        </w:numPr>
        <w:tabs>
          <w:tab w:val="left" w:pos="2592"/>
          <w:tab w:val="left" w:pos="2593"/>
        </w:tabs>
        <w:spacing w:before="3"/>
        <w:rPr>
          <w:sz w:val="23"/>
        </w:rPr>
      </w:pPr>
      <w:r>
        <w:rPr>
          <w:w w:val="105"/>
          <w:sz w:val="23"/>
        </w:rPr>
        <w:t>Sketch a UJT time delay</w:t>
      </w:r>
      <w:r>
        <w:rPr>
          <w:spacing w:val="-29"/>
          <w:w w:val="105"/>
          <w:sz w:val="23"/>
        </w:rPr>
        <w:t xml:space="preserve"> </w:t>
      </w:r>
      <w:r>
        <w:rPr>
          <w:w w:val="105"/>
          <w:sz w:val="23"/>
        </w:rPr>
        <w:t>circuit.</w:t>
      </w:r>
    </w:p>
    <w:p w:rsidR="00B141CF" w:rsidRDefault="00B141CF">
      <w:pPr>
        <w:pStyle w:val="BodyText"/>
        <w:spacing w:before="2"/>
        <w:ind w:left="0" w:firstLine="0"/>
        <w:rPr>
          <w:sz w:val="25"/>
        </w:rPr>
      </w:pPr>
    </w:p>
    <w:p w:rsidR="00B141CF" w:rsidRDefault="009F45E6">
      <w:pPr>
        <w:pStyle w:val="ListParagraph"/>
        <w:numPr>
          <w:ilvl w:val="1"/>
          <w:numId w:val="53"/>
        </w:numPr>
        <w:tabs>
          <w:tab w:val="left" w:pos="1872"/>
          <w:tab w:val="left" w:pos="1873"/>
        </w:tabs>
        <w:spacing w:before="1"/>
        <w:ind w:hanging="722"/>
        <w:rPr>
          <w:sz w:val="23"/>
        </w:rPr>
      </w:pPr>
      <w:r>
        <w:rPr>
          <w:spacing w:val="-3"/>
          <w:w w:val="105"/>
          <w:sz w:val="23"/>
        </w:rPr>
        <w:t xml:space="preserve">Understand properties </w:t>
      </w:r>
      <w:r>
        <w:rPr>
          <w:w w:val="105"/>
          <w:sz w:val="23"/>
        </w:rPr>
        <w:t xml:space="preserve">of </w:t>
      </w:r>
      <w:r>
        <w:rPr>
          <w:spacing w:val="-3"/>
          <w:w w:val="105"/>
          <w:sz w:val="23"/>
        </w:rPr>
        <w:t>Photo-sensitive</w:t>
      </w:r>
      <w:r>
        <w:rPr>
          <w:spacing w:val="-7"/>
          <w:w w:val="105"/>
          <w:sz w:val="23"/>
        </w:rPr>
        <w:t xml:space="preserve"> </w:t>
      </w:r>
      <w:r>
        <w:rPr>
          <w:w w:val="105"/>
          <w:sz w:val="23"/>
        </w:rPr>
        <w:t>BJT&amp;LASCR.</w:t>
      </w:r>
    </w:p>
    <w:p w:rsidR="00B141CF" w:rsidRDefault="009F45E6">
      <w:pPr>
        <w:pStyle w:val="ListParagraph"/>
        <w:numPr>
          <w:ilvl w:val="2"/>
          <w:numId w:val="53"/>
        </w:numPr>
        <w:tabs>
          <w:tab w:val="left" w:pos="2592"/>
          <w:tab w:val="left" w:pos="2593"/>
        </w:tabs>
        <w:rPr>
          <w:sz w:val="23"/>
        </w:rPr>
      </w:pPr>
      <w:r>
        <w:rPr>
          <w:w w:val="105"/>
          <w:sz w:val="23"/>
        </w:rPr>
        <w:t xml:space="preserve">compare a </w:t>
      </w:r>
      <w:r>
        <w:rPr>
          <w:spacing w:val="-3"/>
          <w:w w:val="105"/>
          <w:sz w:val="23"/>
        </w:rPr>
        <w:t xml:space="preserve">photo-transistor </w:t>
      </w:r>
      <w:r>
        <w:rPr>
          <w:w w:val="105"/>
          <w:sz w:val="23"/>
        </w:rPr>
        <w:t>with a conventional</w:t>
      </w:r>
      <w:r>
        <w:rPr>
          <w:spacing w:val="-43"/>
          <w:w w:val="105"/>
          <w:sz w:val="23"/>
        </w:rPr>
        <w:t xml:space="preserve"> </w:t>
      </w:r>
      <w:r>
        <w:rPr>
          <w:w w:val="105"/>
          <w:sz w:val="23"/>
        </w:rPr>
        <w:t>BJT.</w:t>
      </w:r>
    </w:p>
    <w:p w:rsidR="00B141CF" w:rsidRDefault="009F45E6">
      <w:pPr>
        <w:pStyle w:val="ListParagraph"/>
        <w:numPr>
          <w:ilvl w:val="2"/>
          <w:numId w:val="53"/>
        </w:numPr>
        <w:tabs>
          <w:tab w:val="left" w:pos="2592"/>
          <w:tab w:val="left" w:pos="2593"/>
        </w:tabs>
        <w:spacing w:before="16"/>
        <w:rPr>
          <w:sz w:val="23"/>
        </w:rPr>
      </w:pPr>
      <w:r>
        <w:rPr>
          <w:w w:val="105"/>
          <w:sz w:val="23"/>
        </w:rPr>
        <w:t>List</w:t>
      </w:r>
      <w:r>
        <w:rPr>
          <w:spacing w:val="-14"/>
          <w:w w:val="105"/>
          <w:sz w:val="23"/>
        </w:rPr>
        <w:t xml:space="preserve"> </w:t>
      </w:r>
      <w:r>
        <w:rPr>
          <w:w w:val="105"/>
          <w:sz w:val="23"/>
        </w:rPr>
        <w:t>the</w:t>
      </w:r>
      <w:r>
        <w:rPr>
          <w:spacing w:val="-9"/>
          <w:w w:val="105"/>
          <w:sz w:val="23"/>
        </w:rPr>
        <w:t xml:space="preserve"> </w:t>
      </w:r>
      <w:r>
        <w:rPr>
          <w:w w:val="105"/>
          <w:sz w:val="23"/>
        </w:rPr>
        <w:t>factors</w:t>
      </w:r>
      <w:r>
        <w:rPr>
          <w:spacing w:val="-9"/>
          <w:w w:val="105"/>
          <w:sz w:val="23"/>
        </w:rPr>
        <w:t xml:space="preserve"> </w:t>
      </w:r>
      <w:r>
        <w:rPr>
          <w:w w:val="105"/>
          <w:sz w:val="23"/>
        </w:rPr>
        <w:t>controlling</w:t>
      </w:r>
      <w:r>
        <w:rPr>
          <w:spacing w:val="-7"/>
          <w:w w:val="105"/>
          <w:sz w:val="23"/>
        </w:rPr>
        <w:t xml:space="preserve"> </w:t>
      </w:r>
      <w:r>
        <w:rPr>
          <w:w w:val="105"/>
          <w:sz w:val="23"/>
        </w:rPr>
        <w:t>collector</w:t>
      </w:r>
      <w:r>
        <w:rPr>
          <w:spacing w:val="-11"/>
          <w:w w:val="105"/>
          <w:sz w:val="23"/>
        </w:rPr>
        <w:t xml:space="preserve"> </w:t>
      </w:r>
      <w:r>
        <w:rPr>
          <w:w w:val="105"/>
          <w:sz w:val="23"/>
        </w:rPr>
        <w:t>current</w:t>
      </w:r>
      <w:r>
        <w:rPr>
          <w:spacing w:val="-12"/>
          <w:w w:val="105"/>
          <w:sz w:val="23"/>
        </w:rPr>
        <w:t xml:space="preserve"> </w:t>
      </w:r>
      <w:r>
        <w:rPr>
          <w:w w:val="105"/>
          <w:sz w:val="23"/>
        </w:rPr>
        <w:t>of</w:t>
      </w:r>
      <w:r>
        <w:rPr>
          <w:spacing w:val="-13"/>
          <w:w w:val="105"/>
          <w:sz w:val="23"/>
        </w:rPr>
        <w:t xml:space="preserve"> </w:t>
      </w:r>
      <w:r>
        <w:rPr>
          <w:w w:val="105"/>
          <w:sz w:val="23"/>
        </w:rPr>
        <w:t>a</w:t>
      </w:r>
      <w:r>
        <w:rPr>
          <w:spacing w:val="-10"/>
          <w:w w:val="105"/>
          <w:sz w:val="23"/>
        </w:rPr>
        <w:t xml:space="preserve"> </w:t>
      </w:r>
      <w:r>
        <w:rPr>
          <w:w w:val="105"/>
          <w:sz w:val="23"/>
        </w:rPr>
        <w:t>photo</w:t>
      </w:r>
      <w:r>
        <w:rPr>
          <w:spacing w:val="-7"/>
          <w:w w:val="105"/>
          <w:sz w:val="23"/>
        </w:rPr>
        <w:t xml:space="preserve"> </w:t>
      </w:r>
      <w:r>
        <w:rPr>
          <w:spacing w:val="-3"/>
          <w:w w:val="105"/>
          <w:sz w:val="23"/>
        </w:rPr>
        <w:t>transistor.</w:t>
      </w:r>
    </w:p>
    <w:p w:rsidR="00B141CF" w:rsidRDefault="009F45E6">
      <w:pPr>
        <w:pStyle w:val="ListParagraph"/>
        <w:numPr>
          <w:ilvl w:val="2"/>
          <w:numId w:val="53"/>
        </w:numPr>
        <w:tabs>
          <w:tab w:val="left" w:pos="2592"/>
          <w:tab w:val="left" w:pos="2593"/>
        </w:tabs>
        <w:spacing w:before="10" w:line="247" w:lineRule="auto"/>
        <w:ind w:right="630"/>
        <w:rPr>
          <w:sz w:val="23"/>
        </w:rPr>
      </w:pPr>
      <w:r>
        <w:rPr>
          <w:w w:val="105"/>
          <w:sz w:val="23"/>
        </w:rPr>
        <w:t>Draw</w:t>
      </w:r>
      <w:r>
        <w:rPr>
          <w:spacing w:val="-11"/>
          <w:w w:val="105"/>
          <w:sz w:val="23"/>
        </w:rPr>
        <w:t xml:space="preserve"> </w:t>
      </w:r>
      <w:r>
        <w:rPr>
          <w:w w:val="105"/>
          <w:sz w:val="23"/>
        </w:rPr>
        <w:t>the</w:t>
      </w:r>
      <w:r>
        <w:rPr>
          <w:spacing w:val="-9"/>
          <w:w w:val="105"/>
          <w:sz w:val="23"/>
        </w:rPr>
        <w:t xml:space="preserve"> </w:t>
      </w:r>
      <w:r>
        <w:rPr>
          <w:w w:val="105"/>
          <w:sz w:val="23"/>
        </w:rPr>
        <w:t>circuit</w:t>
      </w:r>
      <w:r>
        <w:rPr>
          <w:spacing w:val="-13"/>
          <w:w w:val="105"/>
          <w:sz w:val="23"/>
        </w:rPr>
        <w:t xml:space="preserve"> </w:t>
      </w:r>
      <w:r>
        <w:rPr>
          <w:w w:val="105"/>
          <w:sz w:val="23"/>
        </w:rPr>
        <w:t>for</w:t>
      </w:r>
      <w:r>
        <w:rPr>
          <w:spacing w:val="-8"/>
          <w:w w:val="105"/>
          <w:sz w:val="23"/>
        </w:rPr>
        <w:t xml:space="preserve"> </w:t>
      </w:r>
      <w:r>
        <w:rPr>
          <w:w w:val="105"/>
          <w:sz w:val="23"/>
        </w:rPr>
        <w:t>forward</w:t>
      </w:r>
      <w:r>
        <w:rPr>
          <w:spacing w:val="-13"/>
          <w:w w:val="105"/>
          <w:sz w:val="23"/>
        </w:rPr>
        <w:t xml:space="preserve"> </w:t>
      </w:r>
      <w:r>
        <w:rPr>
          <w:w w:val="105"/>
          <w:sz w:val="23"/>
        </w:rPr>
        <w:t>and</w:t>
      </w:r>
      <w:r>
        <w:rPr>
          <w:spacing w:val="-8"/>
          <w:w w:val="105"/>
          <w:sz w:val="23"/>
        </w:rPr>
        <w:t xml:space="preserve"> </w:t>
      </w:r>
      <w:r>
        <w:rPr>
          <w:w w:val="105"/>
          <w:sz w:val="23"/>
        </w:rPr>
        <w:t>reverse</w:t>
      </w:r>
      <w:r>
        <w:rPr>
          <w:spacing w:val="-9"/>
          <w:w w:val="105"/>
          <w:sz w:val="23"/>
        </w:rPr>
        <w:t xml:space="preserve"> </w:t>
      </w:r>
      <w:r>
        <w:rPr>
          <w:w w:val="105"/>
          <w:sz w:val="23"/>
        </w:rPr>
        <w:t>acting</w:t>
      </w:r>
      <w:r>
        <w:rPr>
          <w:spacing w:val="-6"/>
          <w:w w:val="105"/>
          <w:sz w:val="23"/>
        </w:rPr>
        <w:t xml:space="preserve"> </w:t>
      </w:r>
      <w:r>
        <w:rPr>
          <w:spacing w:val="-3"/>
          <w:w w:val="105"/>
          <w:sz w:val="23"/>
        </w:rPr>
        <w:t>light</w:t>
      </w:r>
      <w:r>
        <w:rPr>
          <w:spacing w:val="-18"/>
          <w:w w:val="105"/>
          <w:sz w:val="23"/>
        </w:rPr>
        <w:t xml:space="preserve"> </w:t>
      </w:r>
      <w:r>
        <w:rPr>
          <w:w w:val="105"/>
          <w:sz w:val="23"/>
        </w:rPr>
        <w:t>operated</w:t>
      </w:r>
      <w:r>
        <w:rPr>
          <w:spacing w:val="-7"/>
          <w:w w:val="105"/>
          <w:sz w:val="23"/>
        </w:rPr>
        <w:t xml:space="preserve"> </w:t>
      </w:r>
      <w:r>
        <w:rPr>
          <w:w w:val="105"/>
          <w:sz w:val="23"/>
        </w:rPr>
        <w:t>relay</w:t>
      </w:r>
      <w:r>
        <w:rPr>
          <w:spacing w:val="-8"/>
          <w:w w:val="105"/>
          <w:sz w:val="23"/>
        </w:rPr>
        <w:t xml:space="preserve"> </w:t>
      </w:r>
      <w:r>
        <w:rPr>
          <w:w w:val="105"/>
          <w:sz w:val="23"/>
        </w:rPr>
        <w:t>using</w:t>
      </w:r>
      <w:r>
        <w:rPr>
          <w:spacing w:val="-8"/>
          <w:w w:val="105"/>
          <w:sz w:val="23"/>
        </w:rPr>
        <w:t xml:space="preserve"> </w:t>
      </w:r>
      <w:r>
        <w:rPr>
          <w:w w:val="105"/>
          <w:sz w:val="23"/>
        </w:rPr>
        <w:t>a phototransistor.</w:t>
      </w:r>
    </w:p>
    <w:p w:rsidR="00B141CF" w:rsidRDefault="009F45E6">
      <w:pPr>
        <w:pStyle w:val="ListParagraph"/>
        <w:numPr>
          <w:ilvl w:val="2"/>
          <w:numId w:val="53"/>
        </w:numPr>
        <w:tabs>
          <w:tab w:val="left" w:pos="2592"/>
          <w:tab w:val="left" w:pos="2593"/>
        </w:tabs>
        <w:rPr>
          <w:sz w:val="23"/>
        </w:rPr>
      </w:pPr>
      <w:r>
        <w:rPr>
          <w:w w:val="105"/>
          <w:sz w:val="23"/>
        </w:rPr>
        <w:t xml:space="preserve">Sketch the </w:t>
      </w:r>
      <w:r>
        <w:rPr>
          <w:spacing w:val="-3"/>
          <w:w w:val="105"/>
          <w:sz w:val="23"/>
        </w:rPr>
        <w:t xml:space="preserve">circuit </w:t>
      </w:r>
      <w:r>
        <w:rPr>
          <w:w w:val="105"/>
          <w:sz w:val="23"/>
        </w:rPr>
        <w:t xml:space="preserve">of a photo </w:t>
      </w:r>
      <w:r w:rsidR="002C3BB3">
        <w:rPr>
          <w:spacing w:val="-2"/>
          <w:w w:val="105"/>
          <w:sz w:val="23"/>
        </w:rPr>
        <w:t>Darlington</w:t>
      </w:r>
      <w:r>
        <w:rPr>
          <w:spacing w:val="-35"/>
          <w:w w:val="105"/>
          <w:sz w:val="23"/>
        </w:rPr>
        <w:t xml:space="preserve"> </w:t>
      </w:r>
      <w:r>
        <w:rPr>
          <w:spacing w:val="-3"/>
          <w:w w:val="105"/>
          <w:sz w:val="23"/>
        </w:rPr>
        <w:t>pair</w:t>
      </w:r>
    </w:p>
    <w:p w:rsidR="00B141CF" w:rsidRDefault="009F45E6">
      <w:pPr>
        <w:pStyle w:val="ListParagraph"/>
        <w:numPr>
          <w:ilvl w:val="2"/>
          <w:numId w:val="53"/>
        </w:numPr>
        <w:tabs>
          <w:tab w:val="left" w:pos="2592"/>
          <w:tab w:val="left" w:pos="2593"/>
        </w:tabs>
        <w:rPr>
          <w:sz w:val="23"/>
        </w:rPr>
      </w:pPr>
      <w:r>
        <w:rPr>
          <w:w w:val="105"/>
          <w:sz w:val="23"/>
        </w:rPr>
        <w:t>List</w:t>
      </w:r>
      <w:r>
        <w:rPr>
          <w:spacing w:val="-10"/>
          <w:w w:val="105"/>
          <w:sz w:val="23"/>
        </w:rPr>
        <w:t xml:space="preserve"> </w:t>
      </w:r>
      <w:r>
        <w:rPr>
          <w:w w:val="105"/>
          <w:sz w:val="23"/>
        </w:rPr>
        <w:t>the</w:t>
      </w:r>
      <w:r>
        <w:rPr>
          <w:spacing w:val="-6"/>
          <w:w w:val="105"/>
          <w:sz w:val="23"/>
        </w:rPr>
        <w:t xml:space="preserve"> </w:t>
      </w:r>
      <w:r>
        <w:rPr>
          <w:spacing w:val="-3"/>
          <w:w w:val="105"/>
          <w:sz w:val="23"/>
        </w:rPr>
        <w:t>requirements</w:t>
      </w:r>
      <w:r>
        <w:rPr>
          <w:spacing w:val="-6"/>
          <w:w w:val="105"/>
          <w:sz w:val="23"/>
        </w:rPr>
        <w:t xml:space="preserve"> </w:t>
      </w:r>
      <w:r>
        <w:rPr>
          <w:w w:val="105"/>
          <w:sz w:val="23"/>
        </w:rPr>
        <w:t>to</w:t>
      </w:r>
      <w:r>
        <w:rPr>
          <w:spacing w:val="-6"/>
          <w:w w:val="105"/>
          <w:sz w:val="23"/>
        </w:rPr>
        <w:t xml:space="preserve"> </w:t>
      </w:r>
      <w:r>
        <w:rPr>
          <w:w w:val="105"/>
          <w:sz w:val="23"/>
        </w:rPr>
        <w:t>turn-on</w:t>
      </w:r>
      <w:r>
        <w:rPr>
          <w:spacing w:val="-6"/>
          <w:w w:val="105"/>
          <w:sz w:val="23"/>
        </w:rPr>
        <w:t xml:space="preserve"> </w:t>
      </w:r>
      <w:r>
        <w:rPr>
          <w:w w:val="105"/>
          <w:sz w:val="23"/>
        </w:rPr>
        <w:t>and</w:t>
      </w:r>
      <w:r>
        <w:rPr>
          <w:spacing w:val="-4"/>
          <w:w w:val="105"/>
          <w:sz w:val="23"/>
        </w:rPr>
        <w:t xml:space="preserve"> </w:t>
      </w:r>
      <w:r>
        <w:rPr>
          <w:w w:val="105"/>
          <w:sz w:val="23"/>
        </w:rPr>
        <w:t>turn-off</w:t>
      </w:r>
      <w:r>
        <w:rPr>
          <w:spacing w:val="-15"/>
          <w:w w:val="105"/>
          <w:sz w:val="23"/>
        </w:rPr>
        <w:t xml:space="preserve"> </w:t>
      </w:r>
      <w:r>
        <w:rPr>
          <w:w w:val="105"/>
          <w:sz w:val="23"/>
        </w:rPr>
        <w:t>of</w:t>
      </w:r>
      <w:r>
        <w:rPr>
          <w:spacing w:val="-9"/>
          <w:w w:val="105"/>
          <w:sz w:val="23"/>
        </w:rPr>
        <w:t xml:space="preserve"> </w:t>
      </w:r>
      <w:r>
        <w:rPr>
          <w:w w:val="105"/>
          <w:sz w:val="23"/>
        </w:rPr>
        <w:t>light</w:t>
      </w:r>
      <w:r>
        <w:rPr>
          <w:spacing w:val="-10"/>
          <w:w w:val="105"/>
          <w:sz w:val="23"/>
        </w:rPr>
        <w:t xml:space="preserve"> </w:t>
      </w:r>
      <w:r>
        <w:rPr>
          <w:spacing w:val="-3"/>
          <w:w w:val="105"/>
          <w:sz w:val="23"/>
        </w:rPr>
        <w:t>activated</w:t>
      </w:r>
      <w:r>
        <w:rPr>
          <w:spacing w:val="-5"/>
          <w:w w:val="105"/>
          <w:sz w:val="23"/>
        </w:rPr>
        <w:t xml:space="preserve"> </w:t>
      </w:r>
      <w:r>
        <w:rPr>
          <w:w w:val="105"/>
          <w:sz w:val="23"/>
        </w:rPr>
        <w:t>SCR</w:t>
      </w:r>
      <w:r>
        <w:rPr>
          <w:spacing w:val="-8"/>
          <w:w w:val="105"/>
          <w:sz w:val="23"/>
        </w:rPr>
        <w:t xml:space="preserve"> </w:t>
      </w:r>
      <w:r>
        <w:rPr>
          <w:w w:val="105"/>
          <w:sz w:val="23"/>
        </w:rPr>
        <w:t>(LASCR).</w:t>
      </w:r>
    </w:p>
    <w:p w:rsidR="00B141CF" w:rsidRDefault="009F45E6">
      <w:pPr>
        <w:pStyle w:val="ListParagraph"/>
        <w:numPr>
          <w:ilvl w:val="2"/>
          <w:numId w:val="53"/>
        </w:numPr>
        <w:tabs>
          <w:tab w:val="left" w:pos="2592"/>
          <w:tab w:val="left" w:pos="2593"/>
        </w:tabs>
        <w:spacing w:before="10"/>
        <w:rPr>
          <w:sz w:val="23"/>
        </w:rPr>
      </w:pPr>
      <w:r>
        <w:rPr>
          <w:w w:val="105"/>
          <w:sz w:val="23"/>
        </w:rPr>
        <w:t>List</w:t>
      </w:r>
      <w:r>
        <w:rPr>
          <w:spacing w:val="-14"/>
          <w:w w:val="105"/>
          <w:sz w:val="23"/>
        </w:rPr>
        <w:t xml:space="preserve"> </w:t>
      </w:r>
      <w:r>
        <w:rPr>
          <w:w w:val="105"/>
          <w:sz w:val="23"/>
        </w:rPr>
        <w:t>the</w:t>
      </w:r>
      <w:r>
        <w:rPr>
          <w:spacing w:val="-8"/>
          <w:w w:val="105"/>
          <w:sz w:val="23"/>
        </w:rPr>
        <w:t xml:space="preserve"> </w:t>
      </w:r>
      <w:r>
        <w:rPr>
          <w:w w:val="105"/>
          <w:sz w:val="23"/>
        </w:rPr>
        <w:t>types</w:t>
      </w:r>
      <w:r>
        <w:rPr>
          <w:spacing w:val="-10"/>
          <w:w w:val="105"/>
          <w:sz w:val="23"/>
        </w:rPr>
        <w:t xml:space="preserve"> </w:t>
      </w:r>
      <w:r>
        <w:rPr>
          <w:w w:val="105"/>
          <w:sz w:val="23"/>
        </w:rPr>
        <w:t>of</w:t>
      </w:r>
      <w:r>
        <w:rPr>
          <w:spacing w:val="-12"/>
          <w:w w:val="105"/>
          <w:sz w:val="23"/>
        </w:rPr>
        <w:t xml:space="preserve"> </w:t>
      </w:r>
      <w:r>
        <w:rPr>
          <w:w w:val="105"/>
          <w:sz w:val="23"/>
        </w:rPr>
        <w:t>input</w:t>
      </w:r>
      <w:r>
        <w:rPr>
          <w:spacing w:val="-12"/>
          <w:w w:val="105"/>
          <w:sz w:val="23"/>
        </w:rPr>
        <w:t xml:space="preserve"> </w:t>
      </w:r>
      <w:r>
        <w:rPr>
          <w:w w:val="105"/>
          <w:sz w:val="23"/>
        </w:rPr>
        <w:t>devices</w:t>
      </w:r>
      <w:r>
        <w:rPr>
          <w:spacing w:val="-9"/>
          <w:w w:val="105"/>
          <w:sz w:val="23"/>
        </w:rPr>
        <w:t xml:space="preserve"> </w:t>
      </w:r>
      <w:r>
        <w:rPr>
          <w:w w:val="105"/>
          <w:sz w:val="23"/>
        </w:rPr>
        <w:t>normally</w:t>
      </w:r>
      <w:r>
        <w:rPr>
          <w:spacing w:val="-14"/>
          <w:w w:val="105"/>
          <w:sz w:val="23"/>
        </w:rPr>
        <w:t xml:space="preserve"> </w:t>
      </w:r>
      <w:r>
        <w:rPr>
          <w:w w:val="105"/>
          <w:sz w:val="23"/>
        </w:rPr>
        <w:t>used</w:t>
      </w:r>
      <w:r>
        <w:rPr>
          <w:spacing w:val="-8"/>
          <w:w w:val="105"/>
          <w:sz w:val="23"/>
        </w:rPr>
        <w:t xml:space="preserve"> </w:t>
      </w:r>
      <w:r>
        <w:rPr>
          <w:w w:val="105"/>
          <w:sz w:val="23"/>
        </w:rPr>
        <w:t>in</w:t>
      </w:r>
      <w:r>
        <w:rPr>
          <w:spacing w:val="-8"/>
          <w:w w:val="105"/>
          <w:sz w:val="23"/>
        </w:rPr>
        <w:t xml:space="preserve"> </w:t>
      </w:r>
      <w:r>
        <w:rPr>
          <w:w w:val="105"/>
          <w:sz w:val="23"/>
        </w:rPr>
        <w:t>a</w:t>
      </w:r>
      <w:r>
        <w:rPr>
          <w:spacing w:val="-9"/>
          <w:w w:val="105"/>
          <w:sz w:val="23"/>
        </w:rPr>
        <w:t xml:space="preserve"> </w:t>
      </w:r>
      <w:r>
        <w:rPr>
          <w:w w:val="105"/>
          <w:sz w:val="23"/>
        </w:rPr>
        <w:t>opt</w:t>
      </w:r>
      <w:r>
        <w:rPr>
          <w:spacing w:val="-13"/>
          <w:w w:val="105"/>
          <w:sz w:val="23"/>
        </w:rPr>
        <w:t xml:space="preserve"> </w:t>
      </w:r>
      <w:r>
        <w:rPr>
          <w:w w:val="105"/>
          <w:sz w:val="23"/>
        </w:rPr>
        <w:t>coupler</w:t>
      </w:r>
    </w:p>
    <w:p w:rsidR="00B141CF" w:rsidRDefault="009F45E6">
      <w:pPr>
        <w:pStyle w:val="ListParagraph"/>
        <w:numPr>
          <w:ilvl w:val="2"/>
          <w:numId w:val="53"/>
        </w:numPr>
        <w:tabs>
          <w:tab w:val="left" w:pos="2592"/>
          <w:tab w:val="left" w:pos="2593"/>
        </w:tabs>
        <w:spacing w:before="16"/>
        <w:rPr>
          <w:sz w:val="23"/>
        </w:rPr>
      </w:pPr>
      <w:r>
        <w:rPr>
          <w:w w:val="105"/>
          <w:sz w:val="23"/>
        </w:rPr>
        <w:t>List</w:t>
      </w:r>
      <w:r>
        <w:rPr>
          <w:spacing w:val="-5"/>
          <w:w w:val="105"/>
          <w:sz w:val="23"/>
        </w:rPr>
        <w:t xml:space="preserve"> </w:t>
      </w:r>
      <w:r>
        <w:rPr>
          <w:w w:val="105"/>
          <w:sz w:val="23"/>
        </w:rPr>
        <w:t>five</w:t>
      </w:r>
      <w:r>
        <w:rPr>
          <w:spacing w:val="-2"/>
          <w:w w:val="105"/>
          <w:sz w:val="23"/>
        </w:rPr>
        <w:t xml:space="preserve"> </w:t>
      </w:r>
      <w:r>
        <w:rPr>
          <w:w w:val="105"/>
          <w:sz w:val="23"/>
        </w:rPr>
        <w:t>types</w:t>
      </w:r>
      <w:r>
        <w:rPr>
          <w:spacing w:val="-4"/>
          <w:w w:val="105"/>
          <w:sz w:val="23"/>
        </w:rPr>
        <w:t xml:space="preserve"> </w:t>
      </w:r>
      <w:r>
        <w:rPr>
          <w:w w:val="105"/>
          <w:sz w:val="23"/>
        </w:rPr>
        <w:t>of</w:t>
      </w:r>
      <w:r>
        <w:rPr>
          <w:spacing w:val="-9"/>
          <w:w w:val="105"/>
          <w:sz w:val="23"/>
        </w:rPr>
        <w:t xml:space="preserve"> </w:t>
      </w:r>
      <w:r>
        <w:rPr>
          <w:w w:val="105"/>
          <w:sz w:val="23"/>
        </w:rPr>
        <w:t>output</w:t>
      </w:r>
      <w:r>
        <w:rPr>
          <w:spacing w:val="-12"/>
          <w:w w:val="105"/>
          <w:sz w:val="23"/>
        </w:rPr>
        <w:t xml:space="preserve"> </w:t>
      </w:r>
      <w:r>
        <w:rPr>
          <w:w w:val="105"/>
          <w:sz w:val="23"/>
        </w:rPr>
        <w:t>devices</w:t>
      </w:r>
      <w:r>
        <w:rPr>
          <w:spacing w:val="-4"/>
          <w:w w:val="105"/>
          <w:sz w:val="23"/>
        </w:rPr>
        <w:t xml:space="preserve"> </w:t>
      </w:r>
      <w:r>
        <w:rPr>
          <w:w w:val="105"/>
          <w:sz w:val="23"/>
        </w:rPr>
        <w:t>used</w:t>
      </w:r>
      <w:r>
        <w:rPr>
          <w:spacing w:val="-1"/>
          <w:w w:val="105"/>
          <w:sz w:val="23"/>
        </w:rPr>
        <w:t xml:space="preserve"> </w:t>
      </w:r>
      <w:r>
        <w:rPr>
          <w:w w:val="105"/>
          <w:sz w:val="23"/>
        </w:rPr>
        <w:t>in</w:t>
      </w:r>
      <w:r>
        <w:rPr>
          <w:spacing w:val="-27"/>
          <w:w w:val="105"/>
          <w:sz w:val="23"/>
        </w:rPr>
        <w:t xml:space="preserve"> </w:t>
      </w:r>
      <w:r>
        <w:rPr>
          <w:spacing w:val="-3"/>
          <w:w w:val="105"/>
          <w:sz w:val="23"/>
        </w:rPr>
        <w:t>opto-coupler.</w:t>
      </w:r>
    </w:p>
    <w:p w:rsidR="00B141CF" w:rsidRDefault="009F45E6">
      <w:pPr>
        <w:pStyle w:val="ListParagraph"/>
        <w:numPr>
          <w:ilvl w:val="2"/>
          <w:numId w:val="53"/>
        </w:numPr>
        <w:tabs>
          <w:tab w:val="left" w:pos="2592"/>
          <w:tab w:val="left" w:pos="2593"/>
        </w:tabs>
        <w:rPr>
          <w:sz w:val="23"/>
        </w:rPr>
      </w:pPr>
      <w:r>
        <w:rPr>
          <w:w w:val="105"/>
          <w:sz w:val="23"/>
        </w:rPr>
        <w:t xml:space="preserve">List the </w:t>
      </w:r>
      <w:r>
        <w:rPr>
          <w:spacing w:val="-3"/>
          <w:w w:val="105"/>
          <w:sz w:val="23"/>
        </w:rPr>
        <w:t xml:space="preserve">applications </w:t>
      </w:r>
      <w:r>
        <w:rPr>
          <w:w w:val="105"/>
          <w:sz w:val="23"/>
        </w:rPr>
        <w:t>of</w:t>
      </w:r>
      <w:r>
        <w:rPr>
          <w:spacing w:val="-24"/>
          <w:w w:val="105"/>
          <w:sz w:val="23"/>
        </w:rPr>
        <w:t xml:space="preserve"> </w:t>
      </w:r>
      <w:r>
        <w:rPr>
          <w:w w:val="105"/>
          <w:sz w:val="23"/>
        </w:rPr>
        <w:t>opto-coupler.</w:t>
      </w:r>
    </w:p>
    <w:p w:rsidR="00B141CF" w:rsidRDefault="00B141CF">
      <w:pPr>
        <w:rPr>
          <w:sz w:val="23"/>
        </w:rPr>
        <w:sectPr w:rsidR="00B141CF">
          <w:pgSz w:w="12240" w:h="16340"/>
          <w:pgMar w:top="700" w:right="640" w:bottom="1480" w:left="1240" w:header="0" w:footer="1294" w:gutter="0"/>
          <w:cols w:space="720"/>
        </w:sectPr>
      </w:pPr>
    </w:p>
    <w:p w:rsidR="00B141CF" w:rsidRDefault="00621254">
      <w:pPr>
        <w:pStyle w:val="Heading1"/>
        <w:tabs>
          <w:tab w:val="left" w:pos="2592"/>
        </w:tabs>
        <w:spacing w:before="77"/>
        <w:ind w:left="431" w:firstLine="0"/>
      </w:pPr>
      <w:r>
        <w:rPr>
          <w:w w:val="105"/>
        </w:rPr>
        <w:lastRenderedPageBreak/>
        <w:t>El.TR-</w:t>
      </w:r>
      <w:r w:rsidR="009F45E6">
        <w:rPr>
          <w:w w:val="105"/>
        </w:rPr>
        <w:t>123</w:t>
      </w:r>
      <w:r w:rsidR="009F45E6">
        <w:rPr>
          <w:w w:val="105"/>
        </w:rPr>
        <w:tab/>
        <w:t>ELECTRONICS</w:t>
      </w:r>
      <w:r w:rsidR="009F45E6">
        <w:rPr>
          <w:spacing w:val="-5"/>
          <w:w w:val="105"/>
        </w:rPr>
        <w:t xml:space="preserve"> </w:t>
      </w:r>
      <w:r w:rsidR="009F45E6">
        <w:rPr>
          <w:w w:val="105"/>
        </w:rPr>
        <w:t>DEVICES</w:t>
      </w:r>
    </w:p>
    <w:p w:rsidR="00B141CF" w:rsidRDefault="00B141CF">
      <w:pPr>
        <w:pStyle w:val="BodyText"/>
        <w:spacing w:before="0"/>
        <w:ind w:left="0" w:firstLine="0"/>
        <w:rPr>
          <w:b/>
          <w:sz w:val="24"/>
        </w:rPr>
      </w:pPr>
    </w:p>
    <w:p w:rsidR="00B141CF" w:rsidRDefault="009F45E6">
      <w:pPr>
        <w:spacing w:before="1"/>
        <w:ind w:left="431"/>
        <w:rPr>
          <w:b/>
          <w:sz w:val="23"/>
        </w:rPr>
      </w:pPr>
      <w:r>
        <w:rPr>
          <w:b/>
          <w:w w:val="105"/>
          <w:sz w:val="23"/>
        </w:rPr>
        <w:t>Total Contact Hours:</w:t>
      </w:r>
    </w:p>
    <w:p w:rsidR="00B141CF" w:rsidRDefault="009F45E6">
      <w:pPr>
        <w:pStyle w:val="BodyText"/>
        <w:ind w:left="1151" w:firstLine="0"/>
      </w:pPr>
      <w:r>
        <w:rPr>
          <w:w w:val="105"/>
        </w:rPr>
        <w:t>Practical: 96 Hours.</w:t>
      </w:r>
    </w:p>
    <w:p w:rsidR="00B141CF" w:rsidRDefault="00B141CF">
      <w:pPr>
        <w:pStyle w:val="BodyText"/>
        <w:ind w:left="0" w:firstLine="0"/>
        <w:rPr>
          <w:sz w:val="25"/>
        </w:rPr>
      </w:pPr>
    </w:p>
    <w:p w:rsidR="00B141CF" w:rsidRDefault="009F45E6">
      <w:pPr>
        <w:pStyle w:val="Heading1"/>
        <w:ind w:left="431" w:firstLine="0"/>
      </w:pPr>
      <w:r>
        <w:rPr>
          <w:w w:val="105"/>
        </w:rPr>
        <w:t>LIST OF PRACTICAL</w:t>
      </w:r>
    </w:p>
    <w:p w:rsidR="00B141CF" w:rsidRDefault="00B141CF">
      <w:pPr>
        <w:pStyle w:val="BodyText"/>
        <w:spacing w:before="7"/>
        <w:ind w:left="0" w:firstLine="0"/>
        <w:rPr>
          <w:b/>
          <w:sz w:val="24"/>
        </w:rPr>
      </w:pPr>
    </w:p>
    <w:p w:rsidR="00B141CF" w:rsidRDefault="009F45E6">
      <w:pPr>
        <w:pStyle w:val="ListParagraph"/>
        <w:numPr>
          <w:ilvl w:val="0"/>
          <w:numId w:val="58"/>
        </w:numPr>
        <w:tabs>
          <w:tab w:val="left" w:pos="1151"/>
          <w:tab w:val="left" w:pos="1152"/>
        </w:tabs>
        <w:spacing w:before="0"/>
        <w:rPr>
          <w:sz w:val="23"/>
        </w:rPr>
      </w:pPr>
      <w:r>
        <w:rPr>
          <w:w w:val="105"/>
          <w:sz w:val="23"/>
        </w:rPr>
        <w:t>Identify</w:t>
      </w:r>
      <w:r>
        <w:rPr>
          <w:spacing w:val="-16"/>
          <w:w w:val="105"/>
          <w:sz w:val="23"/>
        </w:rPr>
        <w:t xml:space="preserve"> </w:t>
      </w:r>
      <w:r>
        <w:rPr>
          <w:w w:val="105"/>
          <w:sz w:val="23"/>
        </w:rPr>
        <w:t>the</w:t>
      </w:r>
      <w:r>
        <w:rPr>
          <w:spacing w:val="-11"/>
          <w:w w:val="105"/>
          <w:sz w:val="23"/>
        </w:rPr>
        <w:t xml:space="preserve"> </w:t>
      </w:r>
      <w:r>
        <w:rPr>
          <w:w w:val="105"/>
          <w:sz w:val="23"/>
        </w:rPr>
        <w:t>various</w:t>
      </w:r>
      <w:r>
        <w:rPr>
          <w:spacing w:val="-12"/>
          <w:w w:val="105"/>
          <w:sz w:val="23"/>
        </w:rPr>
        <w:t xml:space="preserve"> </w:t>
      </w:r>
      <w:r>
        <w:rPr>
          <w:w w:val="105"/>
          <w:sz w:val="23"/>
        </w:rPr>
        <w:t>diodes,</w:t>
      </w:r>
      <w:r>
        <w:rPr>
          <w:spacing w:val="-14"/>
          <w:w w:val="105"/>
          <w:sz w:val="23"/>
        </w:rPr>
        <w:t xml:space="preserve"> </w:t>
      </w:r>
      <w:r>
        <w:rPr>
          <w:spacing w:val="-3"/>
          <w:w w:val="105"/>
          <w:sz w:val="23"/>
        </w:rPr>
        <w:t>transistors</w:t>
      </w:r>
      <w:r>
        <w:rPr>
          <w:spacing w:val="-11"/>
          <w:w w:val="105"/>
          <w:sz w:val="23"/>
        </w:rPr>
        <w:t xml:space="preserve"> </w:t>
      </w:r>
      <w:r>
        <w:rPr>
          <w:w w:val="105"/>
          <w:sz w:val="23"/>
        </w:rPr>
        <w:t>&amp;</w:t>
      </w:r>
      <w:r>
        <w:rPr>
          <w:spacing w:val="-4"/>
          <w:w w:val="105"/>
          <w:sz w:val="23"/>
        </w:rPr>
        <w:t xml:space="preserve"> </w:t>
      </w:r>
      <w:r>
        <w:rPr>
          <w:w w:val="105"/>
          <w:sz w:val="23"/>
        </w:rPr>
        <w:t>IC</w:t>
      </w:r>
      <w:r>
        <w:rPr>
          <w:spacing w:val="-14"/>
          <w:w w:val="105"/>
          <w:sz w:val="23"/>
        </w:rPr>
        <w:t xml:space="preserve"> </w:t>
      </w:r>
      <w:r>
        <w:rPr>
          <w:w w:val="105"/>
          <w:sz w:val="23"/>
        </w:rPr>
        <w:t>package,</w:t>
      </w:r>
      <w:r>
        <w:rPr>
          <w:spacing w:val="-13"/>
          <w:w w:val="105"/>
          <w:sz w:val="23"/>
        </w:rPr>
        <w:t xml:space="preserve"> </w:t>
      </w:r>
      <w:r>
        <w:rPr>
          <w:w w:val="105"/>
          <w:sz w:val="23"/>
        </w:rPr>
        <w:t>number</w:t>
      </w:r>
      <w:r>
        <w:rPr>
          <w:spacing w:val="-13"/>
          <w:w w:val="105"/>
          <w:sz w:val="23"/>
        </w:rPr>
        <w:t xml:space="preserve"> </w:t>
      </w:r>
      <w:r>
        <w:rPr>
          <w:w w:val="105"/>
          <w:sz w:val="23"/>
        </w:rPr>
        <w:t>system</w:t>
      </w:r>
      <w:r>
        <w:rPr>
          <w:spacing w:val="-10"/>
          <w:w w:val="105"/>
          <w:sz w:val="23"/>
        </w:rPr>
        <w:t xml:space="preserve"> </w:t>
      </w:r>
      <w:r>
        <w:rPr>
          <w:spacing w:val="-3"/>
          <w:w w:val="105"/>
          <w:sz w:val="23"/>
        </w:rPr>
        <w:t>and</w:t>
      </w:r>
      <w:r>
        <w:rPr>
          <w:spacing w:val="-9"/>
          <w:w w:val="105"/>
          <w:sz w:val="23"/>
        </w:rPr>
        <w:t xml:space="preserve"> </w:t>
      </w:r>
      <w:r>
        <w:rPr>
          <w:w w:val="105"/>
          <w:sz w:val="23"/>
        </w:rPr>
        <w:t>terminals.</w:t>
      </w:r>
    </w:p>
    <w:p w:rsidR="00B141CF" w:rsidRDefault="009F45E6">
      <w:pPr>
        <w:pStyle w:val="ListParagraph"/>
        <w:numPr>
          <w:ilvl w:val="0"/>
          <w:numId w:val="58"/>
        </w:numPr>
        <w:tabs>
          <w:tab w:val="left" w:pos="1151"/>
          <w:tab w:val="left" w:pos="1152"/>
        </w:tabs>
        <w:spacing w:before="17"/>
        <w:rPr>
          <w:sz w:val="23"/>
        </w:rPr>
      </w:pPr>
      <w:r>
        <w:rPr>
          <w:w w:val="105"/>
          <w:sz w:val="23"/>
        </w:rPr>
        <w:t>Draw</w:t>
      </w:r>
      <w:r>
        <w:rPr>
          <w:spacing w:val="-10"/>
          <w:w w:val="105"/>
          <w:sz w:val="23"/>
        </w:rPr>
        <w:t xml:space="preserve"> </w:t>
      </w:r>
      <w:r>
        <w:rPr>
          <w:w w:val="105"/>
          <w:sz w:val="23"/>
        </w:rPr>
        <w:t>the</w:t>
      </w:r>
      <w:r>
        <w:rPr>
          <w:spacing w:val="-9"/>
          <w:w w:val="105"/>
          <w:sz w:val="23"/>
        </w:rPr>
        <w:t xml:space="preserve"> </w:t>
      </w:r>
      <w:r>
        <w:rPr>
          <w:w w:val="105"/>
          <w:sz w:val="23"/>
        </w:rPr>
        <w:t>forward &amp;</w:t>
      </w:r>
      <w:r>
        <w:rPr>
          <w:spacing w:val="-9"/>
          <w:w w:val="105"/>
          <w:sz w:val="23"/>
        </w:rPr>
        <w:t xml:space="preserve"> </w:t>
      </w:r>
      <w:r>
        <w:rPr>
          <w:w w:val="105"/>
          <w:sz w:val="23"/>
        </w:rPr>
        <w:t>reverse</w:t>
      </w:r>
      <w:r>
        <w:rPr>
          <w:spacing w:val="-8"/>
          <w:w w:val="105"/>
          <w:sz w:val="23"/>
        </w:rPr>
        <w:t xml:space="preserve"> </w:t>
      </w:r>
      <w:r>
        <w:rPr>
          <w:spacing w:val="-3"/>
          <w:w w:val="105"/>
          <w:sz w:val="23"/>
        </w:rPr>
        <w:t>characteristics</w:t>
      </w:r>
      <w:r>
        <w:rPr>
          <w:spacing w:val="-9"/>
          <w:w w:val="105"/>
          <w:sz w:val="23"/>
        </w:rPr>
        <w:t xml:space="preserve"> </w:t>
      </w:r>
      <w:r>
        <w:rPr>
          <w:w w:val="105"/>
          <w:sz w:val="23"/>
        </w:rPr>
        <w:t>of</w:t>
      </w:r>
      <w:r>
        <w:rPr>
          <w:spacing w:val="-12"/>
          <w:w w:val="105"/>
          <w:sz w:val="23"/>
        </w:rPr>
        <w:t xml:space="preserve"> </w:t>
      </w:r>
      <w:r>
        <w:rPr>
          <w:w w:val="105"/>
          <w:sz w:val="23"/>
        </w:rPr>
        <w:t>a</w:t>
      </w:r>
      <w:r>
        <w:rPr>
          <w:spacing w:val="-8"/>
          <w:w w:val="105"/>
          <w:sz w:val="23"/>
        </w:rPr>
        <w:t xml:space="preserve"> </w:t>
      </w:r>
      <w:r>
        <w:rPr>
          <w:w w:val="105"/>
          <w:sz w:val="23"/>
        </w:rPr>
        <w:t>P.N.</w:t>
      </w:r>
      <w:r>
        <w:rPr>
          <w:spacing w:val="-6"/>
          <w:w w:val="105"/>
          <w:sz w:val="23"/>
        </w:rPr>
        <w:t xml:space="preserve"> </w:t>
      </w:r>
      <w:r>
        <w:rPr>
          <w:w w:val="105"/>
          <w:sz w:val="23"/>
        </w:rPr>
        <w:t>junction</w:t>
      </w:r>
      <w:r>
        <w:rPr>
          <w:spacing w:val="-7"/>
          <w:w w:val="105"/>
          <w:sz w:val="23"/>
        </w:rPr>
        <w:t xml:space="preserve"> </w:t>
      </w:r>
      <w:r>
        <w:rPr>
          <w:w w:val="105"/>
          <w:sz w:val="23"/>
        </w:rPr>
        <w:t>diode.</w:t>
      </w:r>
    </w:p>
    <w:p w:rsidR="00B141CF" w:rsidRDefault="009F45E6">
      <w:pPr>
        <w:pStyle w:val="ListParagraph"/>
        <w:numPr>
          <w:ilvl w:val="0"/>
          <w:numId w:val="58"/>
        </w:numPr>
        <w:tabs>
          <w:tab w:val="left" w:pos="1151"/>
          <w:tab w:val="left" w:pos="1152"/>
        </w:tabs>
        <w:rPr>
          <w:sz w:val="23"/>
        </w:rPr>
      </w:pPr>
      <w:r>
        <w:rPr>
          <w:w w:val="105"/>
          <w:sz w:val="23"/>
        </w:rPr>
        <w:t>Assemble</w:t>
      </w:r>
      <w:r>
        <w:rPr>
          <w:spacing w:val="-12"/>
          <w:w w:val="105"/>
          <w:sz w:val="23"/>
        </w:rPr>
        <w:t xml:space="preserve"> </w:t>
      </w:r>
      <w:r>
        <w:rPr>
          <w:w w:val="105"/>
          <w:sz w:val="23"/>
        </w:rPr>
        <w:t>a</w:t>
      </w:r>
      <w:r>
        <w:rPr>
          <w:spacing w:val="-13"/>
          <w:w w:val="105"/>
          <w:sz w:val="23"/>
        </w:rPr>
        <w:t xml:space="preserve"> </w:t>
      </w:r>
      <w:r>
        <w:rPr>
          <w:w w:val="105"/>
          <w:sz w:val="23"/>
        </w:rPr>
        <w:t>half</w:t>
      </w:r>
      <w:r>
        <w:rPr>
          <w:spacing w:val="-14"/>
          <w:w w:val="105"/>
          <w:sz w:val="23"/>
        </w:rPr>
        <w:t xml:space="preserve"> </w:t>
      </w:r>
      <w:r>
        <w:rPr>
          <w:w w:val="105"/>
          <w:sz w:val="23"/>
        </w:rPr>
        <w:t>wave</w:t>
      </w:r>
      <w:r>
        <w:rPr>
          <w:spacing w:val="-12"/>
          <w:w w:val="105"/>
          <w:sz w:val="23"/>
        </w:rPr>
        <w:t xml:space="preserve"> </w:t>
      </w:r>
      <w:r>
        <w:rPr>
          <w:w w:val="105"/>
          <w:sz w:val="23"/>
        </w:rPr>
        <w:t>diode</w:t>
      </w:r>
      <w:r>
        <w:rPr>
          <w:spacing w:val="-12"/>
          <w:w w:val="105"/>
          <w:sz w:val="23"/>
        </w:rPr>
        <w:t xml:space="preserve"> </w:t>
      </w:r>
      <w:r>
        <w:rPr>
          <w:w w:val="105"/>
          <w:sz w:val="23"/>
        </w:rPr>
        <w:t>rectifier</w:t>
      </w:r>
      <w:r>
        <w:rPr>
          <w:spacing w:val="-14"/>
          <w:w w:val="105"/>
          <w:sz w:val="23"/>
        </w:rPr>
        <w:t xml:space="preserve"> </w:t>
      </w:r>
      <w:r>
        <w:rPr>
          <w:w w:val="105"/>
          <w:sz w:val="23"/>
        </w:rPr>
        <w:t>circuit</w:t>
      </w:r>
      <w:r>
        <w:rPr>
          <w:spacing w:val="-15"/>
          <w:w w:val="105"/>
          <w:sz w:val="23"/>
        </w:rPr>
        <w:t xml:space="preserve"> </w:t>
      </w:r>
      <w:r>
        <w:rPr>
          <w:w w:val="105"/>
          <w:sz w:val="23"/>
        </w:rPr>
        <w:t>and</w:t>
      </w:r>
      <w:r>
        <w:rPr>
          <w:spacing w:val="-10"/>
          <w:w w:val="105"/>
          <w:sz w:val="23"/>
        </w:rPr>
        <w:t xml:space="preserve"> </w:t>
      </w:r>
      <w:r>
        <w:rPr>
          <w:w w:val="105"/>
          <w:sz w:val="23"/>
        </w:rPr>
        <w:t>observe</w:t>
      </w:r>
      <w:r>
        <w:rPr>
          <w:spacing w:val="-12"/>
          <w:w w:val="105"/>
          <w:sz w:val="23"/>
        </w:rPr>
        <w:t xml:space="preserve"> </w:t>
      </w:r>
      <w:r>
        <w:rPr>
          <w:w w:val="105"/>
          <w:sz w:val="23"/>
        </w:rPr>
        <w:t>its</w:t>
      </w:r>
      <w:r>
        <w:rPr>
          <w:spacing w:val="-13"/>
          <w:w w:val="105"/>
          <w:sz w:val="23"/>
        </w:rPr>
        <w:t xml:space="preserve"> </w:t>
      </w:r>
      <w:r>
        <w:rPr>
          <w:w w:val="105"/>
          <w:sz w:val="23"/>
        </w:rPr>
        <w:t>input</w:t>
      </w:r>
      <w:r>
        <w:rPr>
          <w:spacing w:val="-16"/>
          <w:w w:val="105"/>
          <w:sz w:val="23"/>
        </w:rPr>
        <w:t xml:space="preserve"> </w:t>
      </w:r>
      <w:r>
        <w:rPr>
          <w:w w:val="105"/>
          <w:sz w:val="23"/>
        </w:rPr>
        <w:t>and</w:t>
      </w:r>
      <w:r>
        <w:rPr>
          <w:spacing w:val="-11"/>
          <w:w w:val="105"/>
          <w:sz w:val="23"/>
        </w:rPr>
        <w:t xml:space="preserve"> </w:t>
      </w:r>
      <w:r w:rsidR="00323834">
        <w:rPr>
          <w:w w:val="105"/>
          <w:sz w:val="23"/>
        </w:rPr>
        <w:t>out</w:t>
      </w:r>
      <w:r w:rsidR="00323834">
        <w:rPr>
          <w:spacing w:val="-16"/>
          <w:w w:val="105"/>
          <w:sz w:val="23"/>
        </w:rPr>
        <w:t>p</w:t>
      </w:r>
      <w:r w:rsidR="00323834">
        <w:rPr>
          <w:w w:val="105"/>
          <w:sz w:val="23"/>
        </w:rPr>
        <w:t>ut</w:t>
      </w:r>
      <w:r>
        <w:rPr>
          <w:spacing w:val="-16"/>
          <w:w w:val="105"/>
          <w:sz w:val="23"/>
        </w:rPr>
        <w:t xml:space="preserve"> </w:t>
      </w:r>
      <w:r>
        <w:rPr>
          <w:w w:val="105"/>
          <w:sz w:val="23"/>
        </w:rPr>
        <w:t>waveforms.</w:t>
      </w:r>
    </w:p>
    <w:p w:rsidR="00B141CF" w:rsidRDefault="009F45E6">
      <w:pPr>
        <w:pStyle w:val="ListParagraph"/>
        <w:numPr>
          <w:ilvl w:val="0"/>
          <w:numId w:val="58"/>
        </w:numPr>
        <w:tabs>
          <w:tab w:val="left" w:pos="1151"/>
          <w:tab w:val="left" w:pos="1152"/>
        </w:tabs>
        <w:spacing w:before="10" w:line="254" w:lineRule="auto"/>
        <w:ind w:right="459"/>
        <w:rPr>
          <w:sz w:val="23"/>
        </w:rPr>
      </w:pPr>
      <w:r>
        <w:rPr>
          <w:w w:val="105"/>
          <w:sz w:val="23"/>
        </w:rPr>
        <w:t>Assemble</w:t>
      </w:r>
      <w:r>
        <w:rPr>
          <w:spacing w:val="-9"/>
          <w:w w:val="105"/>
          <w:sz w:val="23"/>
        </w:rPr>
        <w:t xml:space="preserve"> </w:t>
      </w:r>
      <w:r>
        <w:rPr>
          <w:w w:val="105"/>
          <w:sz w:val="23"/>
        </w:rPr>
        <w:t>a</w:t>
      </w:r>
      <w:r>
        <w:rPr>
          <w:spacing w:val="-11"/>
          <w:w w:val="105"/>
          <w:sz w:val="23"/>
        </w:rPr>
        <w:t xml:space="preserve"> </w:t>
      </w:r>
      <w:r>
        <w:rPr>
          <w:w w:val="105"/>
          <w:sz w:val="23"/>
        </w:rPr>
        <w:t>full</w:t>
      </w:r>
      <w:r>
        <w:rPr>
          <w:spacing w:val="-13"/>
          <w:w w:val="105"/>
          <w:sz w:val="23"/>
        </w:rPr>
        <w:t xml:space="preserve"> </w:t>
      </w:r>
      <w:r>
        <w:rPr>
          <w:w w:val="105"/>
          <w:sz w:val="23"/>
        </w:rPr>
        <w:t>wave</w:t>
      </w:r>
      <w:r>
        <w:rPr>
          <w:spacing w:val="-11"/>
          <w:w w:val="105"/>
          <w:sz w:val="23"/>
        </w:rPr>
        <w:t xml:space="preserve"> </w:t>
      </w:r>
      <w:r>
        <w:rPr>
          <w:w w:val="105"/>
          <w:sz w:val="23"/>
        </w:rPr>
        <w:t>diode</w:t>
      </w:r>
      <w:r>
        <w:rPr>
          <w:spacing w:val="-10"/>
          <w:w w:val="105"/>
          <w:sz w:val="23"/>
        </w:rPr>
        <w:t xml:space="preserve"> </w:t>
      </w:r>
      <w:r>
        <w:rPr>
          <w:w w:val="105"/>
          <w:sz w:val="23"/>
        </w:rPr>
        <w:t>rectifier</w:t>
      </w:r>
      <w:r>
        <w:rPr>
          <w:spacing w:val="-9"/>
          <w:w w:val="105"/>
          <w:sz w:val="23"/>
        </w:rPr>
        <w:t xml:space="preserve"> </w:t>
      </w:r>
      <w:r>
        <w:rPr>
          <w:w w:val="105"/>
          <w:sz w:val="23"/>
        </w:rPr>
        <w:t>circuit</w:t>
      </w:r>
      <w:r>
        <w:rPr>
          <w:spacing w:val="-13"/>
          <w:w w:val="105"/>
          <w:sz w:val="23"/>
        </w:rPr>
        <w:t xml:space="preserve"> </w:t>
      </w:r>
      <w:r>
        <w:rPr>
          <w:w w:val="105"/>
          <w:sz w:val="23"/>
        </w:rPr>
        <w:t>with</w:t>
      </w:r>
      <w:r>
        <w:rPr>
          <w:spacing w:val="-8"/>
          <w:w w:val="105"/>
          <w:sz w:val="23"/>
        </w:rPr>
        <w:t xml:space="preserve"> </w:t>
      </w:r>
      <w:r>
        <w:rPr>
          <w:spacing w:val="-3"/>
          <w:w w:val="105"/>
          <w:sz w:val="23"/>
        </w:rPr>
        <w:t>center</w:t>
      </w:r>
      <w:r>
        <w:rPr>
          <w:spacing w:val="-13"/>
          <w:w w:val="105"/>
          <w:sz w:val="23"/>
        </w:rPr>
        <w:t xml:space="preserve"> </w:t>
      </w:r>
      <w:r>
        <w:rPr>
          <w:w w:val="105"/>
          <w:sz w:val="23"/>
        </w:rPr>
        <w:t>tab</w:t>
      </w:r>
      <w:r>
        <w:rPr>
          <w:spacing w:val="-8"/>
          <w:w w:val="105"/>
          <w:sz w:val="23"/>
        </w:rPr>
        <w:t xml:space="preserve"> </w:t>
      </w:r>
      <w:r>
        <w:rPr>
          <w:spacing w:val="-3"/>
          <w:w w:val="105"/>
          <w:sz w:val="23"/>
        </w:rPr>
        <w:t>transformer</w:t>
      </w:r>
      <w:r>
        <w:rPr>
          <w:spacing w:val="-11"/>
          <w:w w:val="105"/>
          <w:sz w:val="23"/>
        </w:rPr>
        <w:t xml:space="preserve"> </w:t>
      </w:r>
      <w:r>
        <w:rPr>
          <w:w w:val="105"/>
          <w:sz w:val="23"/>
        </w:rPr>
        <w:t>and</w:t>
      </w:r>
      <w:r>
        <w:rPr>
          <w:spacing w:val="-9"/>
          <w:w w:val="105"/>
          <w:sz w:val="23"/>
        </w:rPr>
        <w:t xml:space="preserve"> </w:t>
      </w:r>
      <w:r>
        <w:rPr>
          <w:spacing w:val="-3"/>
          <w:w w:val="105"/>
          <w:sz w:val="23"/>
        </w:rPr>
        <w:t>observe</w:t>
      </w:r>
      <w:r>
        <w:rPr>
          <w:spacing w:val="-10"/>
          <w:w w:val="105"/>
          <w:sz w:val="23"/>
        </w:rPr>
        <w:t xml:space="preserve"> </w:t>
      </w:r>
      <w:r>
        <w:rPr>
          <w:w w:val="105"/>
          <w:sz w:val="23"/>
        </w:rPr>
        <w:t>its</w:t>
      </w:r>
      <w:r>
        <w:rPr>
          <w:spacing w:val="-11"/>
          <w:w w:val="105"/>
          <w:sz w:val="23"/>
        </w:rPr>
        <w:t xml:space="preserve"> </w:t>
      </w:r>
      <w:r>
        <w:rPr>
          <w:w w:val="105"/>
          <w:sz w:val="23"/>
        </w:rPr>
        <w:t xml:space="preserve">input and </w:t>
      </w:r>
      <w:r w:rsidR="00323834">
        <w:rPr>
          <w:w w:val="105"/>
          <w:sz w:val="23"/>
        </w:rPr>
        <w:t>output</w:t>
      </w:r>
      <w:r>
        <w:rPr>
          <w:spacing w:val="-23"/>
          <w:w w:val="105"/>
          <w:sz w:val="23"/>
        </w:rPr>
        <w:t xml:space="preserve"> </w:t>
      </w:r>
      <w:r>
        <w:rPr>
          <w:spacing w:val="-3"/>
          <w:w w:val="105"/>
          <w:sz w:val="23"/>
        </w:rPr>
        <w:t>waveforms.</w:t>
      </w:r>
    </w:p>
    <w:p w:rsidR="00B141CF" w:rsidRDefault="009F45E6">
      <w:pPr>
        <w:pStyle w:val="ListParagraph"/>
        <w:numPr>
          <w:ilvl w:val="0"/>
          <w:numId w:val="58"/>
        </w:numPr>
        <w:tabs>
          <w:tab w:val="left" w:pos="1151"/>
          <w:tab w:val="left" w:pos="1152"/>
        </w:tabs>
        <w:spacing w:before="0" w:line="258" w:lineRule="exact"/>
        <w:rPr>
          <w:sz w:val="23"/>
        </w:rPr>
      </w:pPr>
      <w:r>
        <w:rPr>
          <w:w w:val="105"/>
          <w:sz w:val="23"/>
        </w:rPr>
        <w:t>Assemble</w:t>
      </w:r>
      <w:r>
        <w:rPr>
          <w:spacing w:val="-12"/>
          <w:w w:val="105"/>
          <w:sz w:val="23"/>
        </w:rPr>
        <w:t xml:space="preserve"> </w:t>
      </w:r>
      <w:r>
        <w:rPr>
          <w:w w:val="105"/>
          <w:sz w:val="23"/>
        </w:rPr>
        <w:t>a</w:t>
      </w:r>
      <w:r>
        <w:rPr>
          <w:spacing w:val="-13"/>
          <w:w w:val="105"/>
          <w:sz w:val="23"/>
        </w:rPr>
        <w:t xml:space="preserve"> </w:t>
      </w:r>
      <w:r>
        <w:rPr>
          <w:w w:val="105"/>
          <w:sz w:val="23"/>
        </w:rPr>
        <w:t>full</w:t>
      </w:r>
      <w:r>
        <w:rPr>
          <w:spacing w:val="-9"/>
          <w:w w:val="105"/>
          <w:sz w:val="23"/>
        </w:rPr>
        <w:t xml:space="preserve"> </w:t>
      </w:r>
      <w:r>
        <w:rPr>
          <w:w w:val="105"/>
          <w:sz w:val="23"/>
        </w:rPr>
        <w:t>wave</w:t>
      </w:r>
      <w:r>
        <w:rPr>
          <w:spacing w:val="-11"/>
          <w:w w:val="105"/>
          <w:sz w:val="23"/>
        </w:rPr>
        <w:t xml:space="preserve"> </w:t>
      </w:r>
      <w:r>
        <w:rPr>
          <w:w w:val="105"/>
          <w:sz w:val="23"/>
        </w:rPr>
        <w:t>bridge</w:t>
      </w:r>
      <w:r>
        <w:rPr>
          <w:spacing w:val="-12"/>
          <w:w w:val="105"/>
          <w:sz w:val="23"/>
        </w:rPr>
        <w:t xml:space="preserve"> </w:t>
      </w:r>
      <w:r>
        <w:rPr>
          <w:spacing w:val="-3"/>
          <w:w w:val="105"/>
          <w:sz w:val="23"/>
        </w:rPr>
        <w:t>rectifier</w:t>
      </w:r>
      <w:r>
        <w:rPr>
          <w:spacing w:val="-14"/>
          <w:w w:val="105"/>
          <w:sz w:val="23"/>
        </w:rPr>
        <w:t xml:space="preserve"> </w:t>
      </w:r>
      <w:r>
        <w:rPr>
          <w:w w:val="105"/>
          <w:sz w:val="23"/>
        </w:rPr>
        <w:t>circuit</w:t>
      </w:r>
      <w:r>
        <w:rPr>
          <w:spacing w:val="-15"/>
          <w:w w:val="105"/>
          <w:sz w:val="23"/>
        </w:rPr>
        <w:t xml:space="preserve"> </w:t>
      </w:r>
      <w:r>
        <w:rPr>
          <w:w w:val="105"/>
          <w:sz w:val="23"/>
        </w:rPr>
        <w:t>and</w:t>
      </w:r>
      <w:r>
        <w:rPr>
          <w:spacing w:val="-11"/>
          <w:w w:val="105"/>
          <w:sz w:val="23"/>
        </w:rPr>
        <w:t xml:space="preserve"> </w:t>
      </w:r>
      <w:r>
        <w:rPr>
          <w:w w:val="105"/>
          <w:sz w:val="23"/>
        </w:rPr>
        <w:t>observe</w:t>
      </w:r>
      <w:r>
        <w:rPr>
          <w:spacing w:val="-11"/>
          <w:w w:val="105"/>
          <w:sz w:val="23"/>
        </w:rPr>
        <w:t xml:space="preserve"> </w:t>
      </w:r>
      <w:r>
        <w:rPr>
          <w:w w:val="105"/>
          <w:sz w:val="23"/>
        </w:rPr>
        <w:t>its</w:t>
      </w:r>
      <w:r>
        <w:rPr>
          <w:spacing w:val="-13"/>
          <w:w w:val="105"/>
          <w:sz w:val="23"/>
        </w:rPr>
        <w:t xml:space="preserve"> </w:t>
      </w:r>
      <w:r>
        <w:rPr>
          <w:w w:val="105"/>
          <w:sz w:val="23"/>
        </w:rPr>
        <w:t>input</w:t>
      </w:r>
      <w:r>
        <w:rPr>
          <w:spacing w:val="-16"/>
          <w:w w:val="105"/>
          <w:sz w:val="23"/>
        </w:rPr>
        <w:t xml:space="preserve"> </w:t>
      </w:r>
      <w:r>
        <w:rPr>
          <w:w w:val="105"/>
          <w:sz w:val="23"/>
        </w:rPr>
        <w:t>and</w:t>
      </w:r>
      <w:r>
        <w:rPr>
          <w:spacing w:val="-11"/>
          <w:w w:val="105"/>
          <w:sz w:val="23"/>
        </w:rPr>
        <w:t xml:space="preserve"> </w:t>
      </w:r>
      <w:r w:rsidR="00323834">
        <w:rPr>
          <w:w w:val="105"/>
          <w:sz w:val="23"/>
        </w:rPr>
        <w:t>out</w:t>
      </w:r>
      <w:r w:rsidR="00323834">
        <w:rPr>
          <w:spacing w:val="-9"/>
          <w:w w:val="105"/>
          <w:sz w:val="23"/>
        </w:rPr>
        <w:t>p</w:t>
      </w:r>
      <w:r w:rsidR="00323834">
        <w:rPr>
          <w:w w:val="105"/>
          <w:sz w:val="23"/>
        </w:rPr>
        <w:t>ut</w:t>
      </w:r>
      <w:r>
        <w:rPr>
          <w:spacing w:val="-16"/>
          <w:w w:val="105"/>
          <w:sz w:val="23"/>
        </w:rPr>
        <w:t xml:space="preserve"> </w:t>
      </w:r>
      <w:r>
        <w:rPr>
          <w:w w:val="105"/>
          <w:sz w:val="23"/>
        </w:rPr>
        <w:t>waveforms.</w:t>
      </w:r>
    </w:p>
    <w:p w:rsidR="00B141CF" w:rsidRDefault="009F45E6">
      <w:pPr>
        <w:pStyle w:val="ListParagraph"/>
        <w:numPr>
          <w:ilvl w:val="0"/>
          <w:numId w:val="58"/>
        </w:numPr>
        <w:tabs>
          <w:tab w:val="left" w:pos="1151"/>
          <w:tab w:val="left" w:pos="1152"/>
        </w:tabs>
        <w:rPr>
          <w:sz w:val="23"/>
        </w:rPr>
      </w:pPr>
      <w:r>
        <w:rPr>
          <w:w w:val="105"/>
          <w:sz w:val="23"/>
        </w:rPr>
        <w:t>Demonstrate</w:t>
      </w:r>
      <w:r>
        <w:rPr>
          <w:spacing w:val="-8"/>
          <w:w w:val="105"/>
          <w:sz w:val="23"/>
        </w:rPr>
        <w:t xml:space="preserve"> </w:t>
      </w:r>
      <w:r>
        <w:rPr>
          <w:w w:val="105"/>
          <w:sz w:val="23"/>
        </w:rPr>
        <w:t>the</w:t>
      </w:r>
      <w:r>
        <w:rPr>
          <w:spacing w:val="-9"/>
          <w:w w:val="105"/>
          <w:sz w:val="23"/>
        </w:rPr>
        <w:t xml:space="preserve"> </w:t>
      </w:r>
      <w:r>
        <w:rPr>
          <w:w w:val="105"/>
          <w:sz w:val="23"/>
        </w:rPr>
        <w:t>working</w:t>
      </w:r>
      <w:r>
        <w:rPr>
          <w:spacing w:val="-7"/>
          <w:w w:val="105"/>
          <w:sz w:val="23"/>
        </w:rPr>
        <w:t xml:space="preserve"> </w:t>
      </w:r>
      <w:r>
        <w:rPr>
          <w:w w:val="105"/>
          <w:sz w:val="23"/>
        </w:rPr>
        <w:t>of</w:t>
      </w:r>
      <w:r>
        <w:rPr>
          <w:spacing w:val="-13"/>
          <w:w w:val="105"/>
          <w:sz w:val="23"/>
        </w:rPr>
        <w:t xml:space="preserve"> </w:t>
      </w:r>
      <w:r>
        <w:rPr>
          <w:w w:val="105"/>
          <w:sz w:val="23"/>
        </w:rPr>
        <w:t>diode</w:t>
      </w:r>
      <w:r>
        <w:rPr>
          <w:spacing w:val="-8"/>
          <w:w w:val="105"/>
          <w:sz w:val="23"/>
        </w:rPr>
        <w:t xml:space="preserve"> </w:t>
      </w:r>
      <w:r>
        <w:rPr>
          <w:w w:val="105"/>
          <w:sz w:val="23"/>
        </w:rPr>
        <w:t>as</w:t>
      </w:r>
      <w:r>
        <w:rPr>
          <w:spacing w:val="-10"/>
          <w:w w:val="105"/>
          <w:sz w:val="23"/>
        </w:rPr>
        <w:t xml:space="preserve"> </w:t>
      </w:r>
      <w:r>
        <w:rPr>
          <w:w w:val="105"/>
          <w:sz w:val="23"/>
        </w:rPr>
        <w:t>a</w:t>
      </w:r>
      <w:r>
        <w:rPr>
          <w:spacing w:val="-9"/>
          <w:w w:val="105"/>
          <w:sz w:val="23"/>
        </w:rPr>
        <w:t xml:space="preserve"> </w:t>
      </w:r>
      <w:r>
        <w:rPr>
          <w:w w:val="105"/>
          <w:sz w:val="23"/>
        </w:rPr>
        <w:t>switch</w:t>
      </w:r>
      <w:r>
        <w:rPr>
          <w:spacing w:val="-8"/>
          <w:w w:val="105"/>
          <w:sz w:val="23"/>
        </w:rPr>
        <w:t xml:space="preserve"> </w:t>
      </w:r>
      <w:r>
        <w:rPr>
          <w:w w:val="105"/>
          <w:sz w:val="23"/>
        </w:rPr>
        <w:t>with LED</w:t>
      </w:r>
      <w:r>
        <w:rPr>
          <w:spacing w:val="-10"/>
          <w:w w:val="105"/>
          <w:sz w:val="23"/>
        </w:rPr>
        <w:t xml:space="preserve"> </w:t>
      </w:r>
      <w:r>
        <w:rPr>
          <w:w w:val="105"/>
          <w:sz w:val="23"/>
        </w:rPr>
        <w:t>as</w:t>
      </w:r>
      <w:r>
        <w:rPr>
          <w:spacing w:val="-4"/>
          <w:w w:val="105"/>
          <w:sz w:val="23"/>
        </w:rPr>
        <w:t xml:space="preserve"> </w:t>
      </w:r>
      <w:r>
        <w:rPr>
          <w:w w:val="105"/>
          <w:sz w:val="23"/>
        </w:rPr>
        <w:t>a</w:t>
      </w:r>
      <w:r>
        <w:rPr>
          <w:spacing w:val="-9"/>
          <w:w w:val="105"/>
          <w:sz w:val="23"/>
        </w:rPr>
        <w:t xml:space="preserve"> </w:t>
      </w:r>
      <w:r>
        <w:rPr>
          <w:w w:val="105"/>
          <w:sz w:val="23"/>
        </w:rPr>
        <w:t>load.</w:t>
      </w:r>
    </w:p>
    <w:p w:rsidR="00B141CF" w:rsidRDefault="009F45E6">
      <w:pPr>
        <w:pStyle w:val="ListParagraph"/>
        <w:numPr>
          <w:ilvl w:val="0"/>
          <w:numId w:val="58"/>
        </w:numPr>
        <w:tabs>
          <w:tab w:val="left" w:pos="1151"/>
          <w:tab w:val="left" w:pos="1152"/>
        </w:tabs>
        <w:spacing w:before="16"/>
        <w:rPr>
          <w:sz w:val="23"/>
        </w:rPr>
      </w:pPr>
      <w:r>
        <w:rPr>
          <w:w w:val="105"/>
          <w:sz w:val="23"/>
        </w:rPr>
        <w:t>Assemble</w:t>
      </w:r>
      <w:r>
        <w:rPr>
          <w:spacing w:val="-9"/>
          <w:w w:val="105"/>
          <w:sz w:val="23"/>
        </w:rPr>
        <w:t xml:space="preserve"> </w:t>
      </w:r>
      <w:r>
        <w:rPr>
          <w:w w:val="105"/>
          <w:sz w:val="23"/>
        </w:rPr>
        <w:t>L</w:t>
      </w:r>
      <w:r>
        <w:rPr>
          <w:spacing w:val="-13"/>
          <w:w w:val="105"/>
          <w:sz w:val="23"/>
        </w:rPr>
        <w:t xml:space="preserve"> </w:t>
      </w:r>
      <w:r>
        <w:rPr>
          <w:w w:val="105"/>
          <w:sz w:val="23"/>
        </w:rPr>
        <w:t>type</w:t>
      </w:r>
      <w:r>
        <w:rPr>
          <w:spacing w:val="-8"/>
          <w:w w:val="105"/>
          <w:sz w:val="23"/>
        </w:rPr>
        <w:t xml:space="preserve"> </w:t>
      </w:r>
      <w:r>
        <w:rPr>
          <w:w w:val="105"/>
          <w:sz w:val="23"/>
        </w:rPr>
        <w:t>filter</w:t>
      </w:r>
      <w:r>
        <w:rPr>
          <w:spacing w:val="-4"/>
          <w:w w:val="105"/>
          <w:sz w:val="23"/>
        </w:rPr>
        <w:t xml:space="preserve"> </w:t>
      </w:r>
      <w:r>
        <w:rPr>
          <w:w w:val="105"/>
          <w:sz w:val="23"/>
        </w:rPr>
        <w:t>circuit</w:t>
      </w:r>
      <w:r>
        <w:rPr>
          <w:spacing w:val="-12"/>
          <w:w w:val="105"/>
          <w:sz w:val="23"/>
        </w:rPr>
        <w:t xml:space="preserve"> </w:t>
      </w:r>
      <w:r>
        <w:rPr>
          <w:w w:val="105"/>
          <w:sz w:val="23"/>
        </w:rPr>
        <w:t>and</w:t>
      </w:r>
      <w:r>
        <w:rPr>
          <w:spacing w:val="-7"/>
          <w:w w:val="105"/>
          <w:sz w:val="23"/>
        </w:rPr>
        <w:t xml:space="preserve"> </w:t>
      </w:r>
      <w:r>
        <w:rPr>
          <w:w w:val="105"/>
          <w:sz w:val="23"/>
        </w:rPr>
        <w:t>calculate</w:t>
      </w:r>
      <w:r>
        <w:rPr>
          <w:spacing w:val="-8"/>
          <w:w w:val="105"/>
          <w:sz w:val="23"/>
        </w:rPr>
        <w:t xml:space="preserve"> </w:t>
      </w:r>
      <w:r>
        <w:rPr>
          <w:w w:val="105"/>
          <w:sz w:val="23"/>
        </w:rPr>
        <w:t>its</w:t>
      </w:r>
      <w:r>
        <w:rPr>
          <w:spacing w:val="-3"/>
          <w:w w:val="105"/>
          <w:sz w:val="23"/>
        </w:rPr>
        <w:t xml:space="preserve"> </w:t>
      </w:r>
      <w:r>
        <w:rPr>
          <w:w w:val="105"/>
          <w:sz w:val="23"/>
        </w:rPr>
        <w:t>ripple</w:t>
      </w:r>
      <w:r>
        <w:rPr>
          <w:spacing w:val="-8"/>
          <w:w w:val="105"/>
          <w:sz w:val="23"/>
        </w:rPr>
        <w:t xml:space="preserve"> </w:t>
      </w:r>
      <w:r>
        <w:rPr>
          <w:w w:val="105"/>
          <w:sz w:val="23"/>
        </w:rPr>
        <w:t>factor.</w:t>
      </w:r>
    </w:p>
    <w:p w:rsidR="00B141CF" w:rsidRDefault="009F45E6">
      <w:pPr>
        <w:pStyle w:val="ListParagraph"/>
        <w:numPr>
          <w:ilvl w:val="0"/>
          <w:numId w:val="58"/>
        </w:numPr>
        <w:tabs>
          <w:tab w:val="left" w:pos="1151"/>
          <w:tab w:val="left" w:pos="1152"/>
        </w:tabs>
        <w:spacing w:before="10"/>
        <w:rPr>
          <w:sz w:val="23"/>
        </w:rPr>
      </w:pPr>
      <w:r>
        <w:rPr>
          <w:w w:val="105"/>
          <w:sz w:val="23"/>
        </w:rPr>
        <w:t xml:space="preserve">Assemble π and T type filter </w:t>
      </w:r>
      <w:r>
        <w:rPr>
          <w:spacing w:val="-3"/>
          <w:w w:val="105"/>
          <w:sz w:val="23"/>
        </w:rPr>
        <w:t xml:space="preserve">circuits </w:t>
      </w:r>
      <w:r>
        <w:rPr>
          <w:w w:val="105"/>
          <w:sz w:val="23"/>
        </w:rPr>
        <w:t xml:space="preserve">and </w:t>
      </w:r>
      <w:r>
        <w:rPr>
          <w:spacing w:val="-3"/>
          <w:w w:val="105"/>
          <w:sz w:val="23"/>
        </w:rPr>
        <w:t xml:space="preserve">calculate </w:t>
      </w:r>
      <w:r>
        <w:rPr>
          <w:w w:val="105"/>
          <w:sz w:val="23"/>
        </w:rPr>
        <w:t>their</w:t>
      </w:r>
      <w:r>
        <w:rPr>
          <w:spacing w:val="-36"/>
          <w:w w:val="105"/>
          <w:sz w:val="23"/>
        </w:rPr>
        <w:t xml:space="preserve"> </w:t>
      </w:r>
      <w:r w:rsidR="002C3BB3">
        <w:rPr>
          <w:w w:val="105"/>
          <w:sz w:val="23"/>
        </w:rPr>
        <w:t>ripple factors</w:t>
      </w:r>
      <w:r>
        <w:rPr>
          <w:w w:val="105"/>
          <w:sz w:val="23"/>
        </w:rPr>
        <w:t>.</w:t>
      </w:r>
    </w:p>
    <w:p w:rsidR="00B141CF" w:rsidRDefault="009F45E6">
      <w:pPr>
        <w:pStyle w:val="ListParagraph"/>
        <w:numPr>
          <w:ilvl w:val="0"/>
          <w:numId w:val="58"/>
        </w:numPr>
        <w:tabs>
          <w:tab w:val="left" w:pos="1151"/>
          <w:tab w:val="left" w:pos="1152"/>
        </w:tabs>
        <w:rPr>
          <w:sz w:val="23"/>
        </w:rPr>
      </w:pPr>
      <w:r>
        <w:rPr>
          <w:w w:val="105"/>
          <w:sz w:val="23"/>
        </w:rPr>
        <w:t>Troubleshoot a faulty diode rectifier</w:t>
      </w:r>
      <w:r>
        <w:rPr>
          <w:spacing w:val="-37"/>
          <w:w w:val="105"/>
          <w:sz w:val="23"/>
        </w:rPr>
        <w:t xml:space="preserve"> </w:t>
      </w:r>
      <w:r>
        <w:rPr>
          <w:w w:val="105"/>
          <w:sz w:val="23"/>
        </w:rPr>
        <w:t>circuit.</w:t>
      </w:r>
    </w:p>
    <w:p w:rsidR="00B141CF" w:rsidRDefault="009F45E6">
      <w:pPr>
        <w:pStyle w:val="ListParagraph"/>
        <w:numPr>
          <w:ilvl w:val="0"/>
          <w:numId w:val="58"/>
        </w:numPr>
        <w:tabs>
          <w:tab w:val="left" w:pos="1151"/>
          <w:tab w:val="left" w:pos="1152"/>
        </w:tabs>
        <w:spacing w:before="16"/>
        <w:rPr>
          <w:sz w:val="23"/>
        </w:rPr>
      </w:pPr>
      <w:r>
        <w:rPr>
          <w:w w:val="105"/>
          <w:sz w:val="23"/>
        </w:rPr>
        <w:t>Assemble</w:t>
      </w:r>
      <w:r>
        <w:rPr>
          <w:spacing w:val="-9"/>
          <w:w w:val="105"/>
          <w:sz w:val="23"/>
        </w:rPr>
        <w:t xml:space="preserve"> </w:t>
      </w:r>
      <w:r>
        <w:rPr>
          <w:w w:val="105"/>
          <w:sz w:val="23"/>
        </w:rPr>
        <w:t>a</w:t>
      </w:r>
      <w:r>
        <w:rPr>
          <w:spacing w:val="-9"/>
          <w:w w:val="105"/>
          <w:sz w:val="23"/>
        </w:rPr>
        <w:t xml:space="preserve"> </w:t>
      </w:r>
      <w:r>
        <w:rPr>
          <w:w w:val="105"/>
          <w:sz w:val="23"/>
        </w:rPr>
        <w:t>voltage</w:t>
      </w:r>
      <w:r>
        <w:rPr>
          <w:spacing w:val="-8"/>
          <w:w w:val="105"/>
          <w:sz w:val="23"/>
        </w:rPr>
        <w:t xml:space="preserve"> </w:t>
      </w:r>
      <w:r>
        <w:rPr>
          <w:w w:val="105"/>
          <w:sz w:val="23"/>
        </w:rPr>
        <w:t>doubler</w:t>
      </w:r>
      <w:r>
        <w:rPr>
          <w:spacing w:val="-10"/>
          <w:w w:val="105"/>
          <w:sz w:val="23"/>
        </w:rPr>
        <w:t xml:space="preserve"> </w:t>
      </w:r>
      <w:r>
        <w:rPr>
          <w:w w:val="105"/>
          <w:sz w:val="23"/>
        </w:rPr>
        <w:t>circuit</w:t>
      </w:r>
      <w:r>
        <w:rPr>
          <w:spacing w:val="-12"/>
          <w:w w:val="105"/>
          <w:sz w:val="23"/>
        </w:rPr>
        <w:t xml:space="preserve"> </w:t>
      </w:r>
      <w:r>
        <w:rPr>
          <w:w w:val="105"/>
          <w:sz w:val="23"/>
        </w:rPr>
        <w:t>observe</w:t>
      </w:r>
      <w:r>
        <w:rPr>
          <w:spacing w:val="-9"/>
          <w:w w:val="105"/>
          <w:sz w:val="23"/>
        </w:rPr>
        <w:t xml:space="preserve"> </w:t>
      </w:r>
      <w:r>
        <w:rPr>
          <w:w w:val="105"/>
          <w:sz w:val="23"/>
        </w:rPr>
        <w:t>its</w:t>
      </w:r>
      <w:r>
        <w:rPr>
          <w:spacing w:val="-10"/>
          <w:w w:val="105"/>
          <w:sz w:val="23"/>
        </w:rPr>
        <w:t xml:space="preserve"> </w:t>
      </w:r>
      <w:r>
        <w:rPr>
          <w:w w:val="105"/>
          <w:sz w:val="23"/>
        </w:rPr>
        <w:t>input</w:t>
      </w:r>
      <w:r>
        <w:rPr>
          <w:spacing w:val="-4"/>
          <w:w w:val="105"/>
          <w:sz w:val="23"/>
        </w:rPr>
        <w:t xml:space="preserve"> </w:t>
      </w:r>
      <w:r>
        <w:rPr>
          <w:w w:val="105"/>
          <w:sz w:val="23"/>
        </w:rPr>
        <w:t>and</w:t>
      </w:r>
      <w:r>
        <w:rPr>
          <w:spacing w:val="-7"/>
          <w:w w:val="105"/>
          <w:sz w:val="23"/>
        </w:rPr>
        <w:t xml:space="preserve"> </w:t>
      </w:r>
      <w:r w:rsidR="00323834">
        <w:rPr>
          <w:w w:val="105"/>
          <w:sz w:val="23"/>
        </w:rPr>
        <w:t>out</w:t>
      </w:r>
      <w:r w:rsidR="00323834">
        <w:rPr>
          <w:spacing w:val="-13"/>
          <w:w w:val="105"/>
          <w:sz w:val="23"/>
        </w:rPr>
        <w:t>p</w:t>
      </w:r>
      <w:r w:rsidR="00323834">
        <w:rPr>
          <w:w w:val="105"/>
          <w:sz w:val="23"/>
        </w:rPr>
        <w:t>ut</w:t>
      </w:r>
      <w:r>
        <w:rPr>
          <w:w w:val="105"/>
          <w:sz w:val="23"/>
        </w:rPr>
        <w:t>.</w:t>
      </w:r>
    </w:p>
    <w:p w:rsidR="00B141CF" w:rsidRDefault="009F45E6">
      <w:pPr>
        <w:pStyle w:val="ListParagraph"/>
        <w:numPr>
          <w:ilvl w:val="0"/>
          <w:numId w:val="58"/>
        </w:numPr>
        <w:tabs>
          <w:tab w:val="left" w:pos="1151"/>
          <w:tab w:val="left" w:pos="1152"/>
        </w:tabs>
        <w:spacing w:before="10"/>
        <w:rPr>
          <w:sz w:val="23"/>
        </w:rPr>
      </w:pPr>
      <w:r>
        <w:rPr>
          <w:w w:val="105"/>
          <w:sz w:val="23"/>
        </w:rPr>
        <w:t xml:space="preserve">Assemble a voltage </w:t>
      </w:r>
      <w:r w:rsidR="00323834">
        <w:rPr>
          <w:w w:val="105"/>
          <w:sz w:val="23"/>
        </w:rPr>
        <w:t>Tripler</w:t>
      </w:r>
      <w:r>
        <w:rPr>
          <w:w w:val="105"/>
          <w:sz w:val="23"/>
        </w:rPr>
        <w:t xml:space="preserve"> circuit observe its input </w:t>
      </w:r>
      <w:r>
        <w:rPr>
          <w:spacing w:val="-3"/>
          <w:w w:val="105"/>
          <w:sz w:val="23"/>
        </w:rPr>
        <w:t>and</w:t>
      </w:r>
      <w:r>
        <w:rPr>
          <w:spacing w:val="-39"/>
          <w:w w:val="105"/>
          <w:sz w:val="23"/>
        </w:rPr>
        <w:t xml:space="preserve"> </w:t>
      </w:r>
      <w:r>
        <w:rPr>
          <w:spacing w:val="4"/>
          <w:w w:val="105"/>
          <w:sz w:val="23"/>
        </w:rPr>
        <w:t>output.</w:t>
      </w:r>
    </w:p>
    <w:p w:rsidR="00B141CF" w:rsidRDefault="009F45E6">
      <w:pPr>
        <w:pStyle w:val="ListParagraph"/>
        <w:numPr>
          <w:ilvl w:val="0"/>
          <w:numId w:val="58"/>
        </w:numPr>
        <w:tabs>
          <w:tab w:val="left" w:pos="1151"/>
          <w:tab w:val="left" w:pos="1152"/>
        </w:tabs>
        <w:rPr>
          <w:sz w:val="23"/>
        </w:rPr>
      </w:pPr>
      <w:r>
        <w:rPr>
          <w:w w:val="105"/>
          <w:sz w:val="23"/>
        </w:rPr>
        <w:t>Assemble</w:t>
      </w:r>
      <w:r>
        <w:rPr>
          <w:spacing w:val="-8"/>
          <w:w w:val="105"/>
          <w:sz w:val="23"/>
        </w:rPr>
        <w:t xml:space="preserve"> </w:t>
      </w:r>
      <w:r>
        <w:rPr>
          <w:w w:val="105"/>
          <w:sz w:val="23"/>
        </w:rPr>
        <w:t>a</w:t>
      </w:r>
      <w:r>
        <w:rPr>
          <w:spacing w:val="-9"/>
          <w:w w:val="105"/>
          <w:sz w:val="23"/>
        </w:rPr>
        <w:t xml:space="preserve"> </w:t>
      </w:r>
      <w:r>
        <w:rPr>
          <w:w w:val="105"/>
          <w:sz w:val="23"/>
        </w:rPr>
        <w:t>voltage</w:t>
      </w:r>
      <w:r>
        <w:rPr>
          <w:spacing w:val="-8"/>
          <w:w w:val="105"/>
          <w:sz w:val="23"/>
        </w:rPr>
        <w:t xml:space="preserve"> </w:t>
      </w:r>
      <w:r>
        <w:rPr>
          <w:w w:val="105"/>
          <w:sz w:val="23"/>
        </w:rPr>
        <w:t>quadrupler</w:t>
      </w:r>
      <w:r>
        <w:rPr>
          <w:spacing w:val="-9"/>
          <w:w w:val="105"/>
          <w:sz w:val="23"/>
        </w:rPr>
        <w:t xml:space="preserve"> </w:t>
      </w:r>
      <w:r>
        <w:rPr>
          <w:spacing w:val="-3"/>
          <w:w w:val="105"/>
          <w:sz w:val="23"/>
        </w:rPr>
        <w:t>circuit</w:t>
      </w:r>
      <w:r>
        <w:rPr>
          <w:spacing w:val="-12"/>
          <w:w w:val="105"/>
          <w:sz w:val="23"/>
        </w:rPr>
        <w:t xml:space="preserve"> </w:t>
      </w:r>
      <w:r>
        <w:rPr>
          <w:w w:val="105"/>
          <w:sz w:val="23"/>
        </w:rPr>
        <w:t>observe</w:t>
      </w:r>
      <w:r>
        <w:rPr>
          <w:spacing w:val="-7"/>
          <w:w w:val="105"/>
          <w:sz w:val="23"/>
        </w:rPr>
        <w:t xml:space="preserve"> </w:t>
      </w:r>
      <w:r>
        <w:rPr>
          <w:w w:val="105"/>
          <w:sz w:val="23"/>
        </w:rPr>
        <w:t>its</w:t>
      </w:r>
      <w:r>
        <w:rPr>
          <w:spacing w:val="-10"/>
          <w:w w:val="105"/>
          <w:sz w:val="23"/>
        </w:rPr>
        <w:t xml:space="preserve"> </w:t>
      </w:r>
      <w:r>
        <w:rPr>
          <w:w w:val="105"/>
          <w:sz w:val="23"/>
        </w:rPr>
        <w:t>input</w:t>
      </w:r>
      <w:r>
        <w:rPr>
          <w:spacing w:val="-12"/>
          <w:w w:val="105"/>
          <w:sz w:val="23"/>
        </w:rPr>
        <w:t xml:space="preserve"> </w:t>
      </w:r>
      <w:r>
        <w:rPr>
          <w:w w:val="105"/>
          <w:sz w:val="23"/>
        </w:rPr>
        <w:t>and</w:t>
      </w:r>
      <w:r>
        <w:rPr>
          <w:spacing w:val="-7"/>
          <w:w w:val="105"/>
          <w:sz w:val="23"/>
        </w:rPr>
        <w:t xml:space="preserve"> </w:t>
      </w:r>
      <w:r w:rsidR="00323834">
        <w:rPr>
          <w:w w:val="105"/>
          <w:sz w:val="23"/>
        </w:rPr>
        <w:t>out</w:t>
      </w:r>
      <w:r w:rsidR="00323834">
        <w:rPr>
          <w:spacing w:val="-13"/>
          <w:w w:val="105"/>
          <w:sz w:val="23"/>
        </w:rPr>
        <w:t>p</w:t>
      </w:r>
      <w:r w:rsidR="00323834">
        <w:rPr>
          <w:w w:val="105"/>
          <w:sz w:val="23"/>
        </w:rPr>
        <w:t>ut</w:t>
      </w:r>
      <w:r>
        <w:rPr>
          <w:w w:val="105"/>
          <w:sz w:val="23"/>
        </w:rPr>
        <w:t>.</w:t>
      </w:r>
    </w:p>
    <w:p w:rsidR="00B141CF" w:rsidRDefault="009F45E6">
      <w:pPr>
        <w:pStyle w:val="ListParagraph"/>
        <w:numPr>
          <w:ilvl w:val="0"/>
          <w:numId w:val="58"/>
        </w:numPr>
        <w:tabs>
          <w:tab w:val="left" w:pos="1151"/>
          <w:tab w:val="left" w:pos="1152"/>
        </w:tabs>
        <w:spacing w:before="16"/>
        <w:rPr>
          <w:sz w:val="23"/>
        </w:rPr>
      </w:pPr>
      <w:r>
        <w:rPr>
          <w:w w:val="105"/>
          <w:sz w:val="23"/>
        </w:rPr>
        <w:t>Consult</w:t>
      </w:r>
      <w:r>
        <w:rPr>
          <w:spacing w:val="-13"/>
          <w:w w:val="105"/>
          <w:sz w:val="23"/>
        </w:rPr>
        <w:t xml:space="preserve"> </w:t>
      </w:r>
      <w:r>
        <w:rPr>
          <w:w w:val="105"/>
          <w:sz w:val="23"/>
        </w:rPr>
        <w:t>data</w:t>
      </w:r>
      <w:r>
        <w:rPr>
          <w:spacing w:val="-8"/>
          <w:w w:val="105"/>
          <w:sz w:val="23"/>
        </w:rPr>
        <w:t xml:space="preserve"> </w:t>
      </w:r>
      <w:r>
        <w:rPr>
          <w:w w:val="105"/>
          <w:sz w:val="23"/>
        </w:rPr>
        <w:t>sheet</w:t>
      </w:r>
      <w:r>
        <w:rPr>
          <w:spacing w:val="-14"/>
          <w:w w:val="105"/>
          <w:sz w:val="23"/>
        </w:rPr>
        <w:t xml:space="preserve"> </w:t>
      </w:r>
      <w:r>
        <w:rPr>
          <w:w w:val="105"/>
          <w:sz w:val="23"/>
        </w:rPr>
        <w:t>for</w:t>
      </w:r>
      <w:r>
        <w:rPr>
          <w:spacing w:val="-11"/>
          <w:w w:val="105"/>
          <w:sz w:val="23"/>
        </w:rPr>
        <w:t xml:space="preserve"> </w:t>
      </w:r>
      <w:r>
        <w:rPr>
          <w:w w:val="105"/>
          <w:sz w:val="23"/>
        </w:rPr>
        <w:t>a</w:t>
      </w:r>
      <w:r>
        <w:rPr>
          <w:spacing w:val="-9"/>
          <w:w w:val="105"/>
          <w:sz w:val="23"/>
        </w:rPr>
        <w:t xml:space="preserve"> </w:t>
      </w:r>
      <w:r>
        <w:rPr>
          <w:w w:val="105"/>
          <w:sz w:val="23"/>
        </w:rPr>
        <w:t>transistor</w:t>
      </w:r>
      <w:r>
        <w:rPr>
          <w:spacing w:val="-11"/>
          <w:w w:val="105"/>
          <w:sz w:val="23"/>
        </w:rPr>
        <w:t xml:space="preserve"> </w:t>
      </w:r>
      <w:r>
        <w:rPr>
          <w:w w:val="105"/>
          <w:sz w:val="23"/>
        </w:rPr>
        <w:t>to</w:t>
      </w:r>
      <w:r>
        <w:rPr>
          <w:spacing w:val="-8"/>
          <w:w w:val="105"/>
          <w:sz w:val="23"/>
        </w:rPr>
        <w:t xml:space="preserve"> </w:t>
      </w:r>
      <w:r>
        <w:rPr>
          <w:w w:val="105"/>
          <w:sz w:val="23"/>
        </w:rPr>
        <w:t>study</w:t>
      </w:r>
      <w:r>
        <w:rPr>
          <w:spacing w:val="-8"/>
          <w:w w:val="105"/>
          <w:sz w:val="23"/>
        </w:rPr>
        <w:t xml:space="preserve"> </w:t>
      </w:r>
      <w:r>
        <w:rPr>
          <w:w w:val="105"/>
          <w:sz w:val="23"/>
        </w:rPr>
        <w:t>its</w:t>
      </w:r>
      <w:r>
        <w:rPr>
          <w:spacing w:val="-10"/>
          <w:w w:val="105"/>
          <w:sz w:val="23"/>
        </w:rPr>
        <w:t xml:space="preserve"> </w:t>
      </w:r>
      <w:r>
        <w:rPr>
          <w:w w:val="105"/>
          <w:sz w:val="23"/>
        </w:rPr>
        <w:t>parameters</w:t>
      </w:r>
      <w:r>
        <w:rPr>
          <w:spacing w:val="-9"/>
          <w:w w:val="105"/>
          <w:sz w:val="23"/>
        </w:rPr>
        <w:t xml:space="preserve"> </w:t>
      </w:r>
      <w:r>
        <w:rPr>
          <w:w w:val="105"/>
          <w:sz w:val="23"/>
        </w:rPr>
        <w:t>and</w:t>
      </w:r>
      <w:r>
        <w:rPr>
          <w:spacing w:val="-8"/>
          <w:w w:val="105"/>
          <w:sz w:val="23"/>
        </w:rPr>
        <w:t xml:space="preserve"> </w:t>
      </w:r>
      <w:r>
        <w:rPr>
          <w:w w:val="105"/>
          <w:sz w:val="23"/>
        </w:rPr>
        <w:t>ratings.</w:t>
      </w:r>
    </w:p>
    <w:p w:rsidR="00B141CF" w:rsidRDefault="009F45E6">
      <w:pPr>
        <w:pStyle w:val="ListParagraph"/>
        <w:numPr>
          <w:ilvl w:val="0"/>
          <w:numId w:val="58"/>
        </w:numPr>
        <w:tabs>
          <w:tab w:val="left" w:pos="1151"/>
          <w:tab w:val="left" w:pos="1152"/>
        </w:tabs>
        <w:rPr>
          <w:sz w:val="23"/>
        </w:rPr>
      </w:pPr>
      <w:r>
        <w:rPr>
          <w:w w:val="105"/>
          <w:sz w:val="23"/>
        </w:rPr>
        <w:t>Plot</w:t>
      </w:r>
      <w:r>
        <w:rPr>
          <w:spacing w:val="-14"/>
          <w:w w:val="105"/>
          <w:sz w:val="23"/>
        </w:rPr>
        <w:t xml:space="preserve"> </w:t>
      </w:r>
      <w:r>
        <w:rPr>
          <w:w w:val="105"/>
          <w:sz w:val="23"/>
        </w:rPr>
        <w:t>the</w:t>
      </w:r>
      <w:r>
        <w:rPr>
          <w:spacing w:val="-11"/>
          <w:w w:val="105"/>
          <w:sz w:val="23"/>
        </w:rPr>
        <w:t xml:space="preserve"> </w:t>
      </w:r>
      <w:r>
        <w:rPr>
          <w:w w:val="105"/>
          <w:sz w:val="23"/>
        </w:rPr>
        <w:t>input</w:t>
      </w:r>
      <w:r>
        <w:rPr>
          <w:spacing w:val="-6"/>
          <w:w w:val="105"/>
          <w:sz w:val="23"/>
        </w:rPr>
        <w:t xml:space="preserve"> </w:t>
      </w:r>
      <w:r>
        <w:rPr>
          <w:w w:val="105"/>
          <w:sz w:val="23"/>
        </w:rPr>
        <w:t>&amp;</w:t>
      </w:r>
      <w:r>
        <w:rPr>
          <w:spacing w:val="-18"/>
          <w:w w:val="105"/>
          <w:sz w:val="23"/>
        </w:rPr>
        <w:t xml:space="preserve"> </w:t>
      </w:r>
      <w:r>
        <w:rPr>
          <w:w w:val="105"/>
          <w:sz w:val="23"/>
        </w:rPr>
        <w:t>output</w:t>
      </w:r>
      <w:r>
        <w:rPr>
          <w:spacing w:val="-14"/>
          <w:w w:val="105"/>
          <w:sz w:val="23"/>
        </w:rPr>
        <w:t xml:space="preserve"> </w:t>
      </w:r>
      <w:r>
        <w:rPr>
          <w:spacing w:val="-3"/>
          <w:w w:val="105"/>
          <w:sz w:val="23"/>
        </w:rPr>
        <w:t>characteristics</w:t>
      </w:r>
      <w:r>
        <w:rPr>
          <w:spacing w:val="-10"/>
          <w:w w:val="105"/>
          <w:sz w:val="23"/>
        </w:rPr>
        <w:t xml:space="preserve"> </w:t>
      </w:r>
      <w:r>
        <w:rPr>
          <w:w w:val="105"/>
          <w:sz w:val="23"/>
        </w:rPr>
        <w:t>of</w:t>
      </w:r>
      <w:r>
        <w:rPr>
          <w:spacing w:val="-13"/>
          <w:w w:val="105"/>
          <w:sz w:val="23"/>
        </w:rPr>
        <w:t xml:space="preserve"> </w:t>
      </w:r>
      <w:r>
        <w:rPr>
          <w:w w:val="105"/>
          <w:sz w:val="23"/>
        </w:rPr>
        <w:t>a</w:t>
      </w:r>
      <w:r>
        <w:rPr>
          <w:spacing w:val="-11"/>
          <w:w w:val="105"/>
          <w:sz w:val="23"/>
        </w:rPr>
        <w:t xml:space="preserve"> </w:t>
      </w:r>
      <w:r>
        <w:rPr>
          <w:w w:val="105"/>
          <w:sz w:val="23"/>
        </w:rPr>
        <w:t>transistor</w:t>
      </w:r>
      <w:r>
        <w:rPr>
          <w:spacing w:val="-12"/>
          <w:w w:val="105"/>
          <w:sz w:val="23"/>
        </w:rPr>
        <w:t xml:space="preserve"> </w:t>
      </w:r>
      <w:r>
        <w:rPr>
          <w:w w:val="105"/>
          <w:sz w:val="23"/>
        </w:rPr>
        <w:t>in</w:t>
      </w:r>
      <w:r>
        <w:rPr>
          <w:spacing w:val="-10"/>
          <w:w w:val="105"/>
          <w:sz w:val="23"/>
        </w:rPr>
        <w:t xml:space="preserve"> </w:t>
      </w:r>
      <w:r>
        <w:rPr>
          <w:w w:val="105"/>
          <w:sz w:val="23"/>
        </w:rPr>
        <w:t>common</w:t>
      </w:r>
      <w:r>
        <w:rPr>
          <w:spacing w:val="-8"/>
          <w:w w:val="105"/>
          <w:sz w:val="23"/>
        </w:rPr>
        <w:t xml:space="preserve"> </w:t>
      </w:r>
      <w:r>
        <w:rPr>
          <w:w w:val="105"/>
          <w:sz w:val="23"/>
        </w:rPr>
        <w:t>base</w:t>
      </w:r>
      <w:r>
        <w:rPr>
          <w:spacing w:val="-10"/>
          <w:w w:val="105"/>
          <w:sz w:val="23"/>
        </w:rPr>
        <w:t xml:space="preserve"> </w:t>
      </w:r>
      <w:r>
        <w:rPr>
          <w:w w:val="105"/>
          <w:sz w:val="23"/>
        </w:rPr>
        <w:t>configuration.</w:t>
      </w:r>
    </w:p>
    <w:p w:rsidR="00B141CF" w:rsidRDefault="009F45E6">
      <w:pPr>
        <w:pStyle w:val="ListParagraph"/>
        <w:numPr>
          <w:ilvl w:val="0"/>
          <w:numId w:val="58"/>
        </w:numPr>
        <w:tabs>
          <w:tab w:val="left" w:pos="1151"/>
          <w:tab w:val="left" w:pos="1152"/>
        </w:tabs>
        <w:spacing w:before="10"/>
        <w:rPr>
          <w:sz w:val="23"/>
        </w:rPr>
      </w:pPr>
      <w:r>
        <w:rPr>
          <w:w w:val="105"/>
          <w:sz w:val="23"/>
        </w:rPr>
        <w:t>Plot</w:t>
      </w:r>
      <w:r>
        <w:rPr>
          <w:spacing w:val="-15"/>
          <w:w w:val="105"/>
          <w:sz w:val="23"/>
        </w:rPr>
        <w:t xml:space="preserve"> </w:t>
      </w:r>
      <w:r>
        <w:rPr>
          <w:w w:val="105"/>
          <w:sz w:val="23"/>
        </w:rPr>
        <w:t>the</w:t>
      </w:r>
      <w:r>
        <w:rPr>
          <w:spacing w:val="-13"/>
          <w:w w:val="105"/>
          <w:sz w:val="23"/>
        </w:rPr>
        <w:t xml:space="preserve"> </w:t>
      </w:r>
      <w:r>
        <w:rPr>
          <w:w w:val="105"/>
          <w:sz w:val="23"/>
        </w:rPr>
        <w:t>input</w:t>
      </w:r>
      <w:r>
        <w:rPr>
          <w:spacing w:val="-7"/>
          <w:w w:val="105"/>
          <w:sz w:val="23"/>
        </w:rPr>
        <w:t xml:space="preserve"> </w:t>
      </w:r>
      <w:r>
        <w:rPr>
          <w:w w:val="105"/>
          <w:sz w:val="23"/>
        </w:rPr>
        <w:t>&amp;</w:t>
      </w:r>
      <w:r>
        <w:rPr>
          <w:spacing w:val="-13"/>
          <w:w w:val="105"/>
          <w:sz w:val="23"/>
        </w:rPr>
        <w:t xml:space="preserve"> </w:t>
      </w:r>
      <w:r>
        <w:rPr>
          <w:w w:val="105"/>
          <w:sz w:val="23"/>
        </w:rPr>
        <w:t>output</w:t>
      </w:r>
      <w:r>
        <w:rPr>
          <w:spacing w:val="-15"/>
          <w:w w:val="105"/>
          <w:sz w:val="23"/>
        </w:rPr>
        <w:t xml:space="preserve"> </w:t>
      </w:r>
      <w:r>
        <w:rPr>
          <w:spacing w:val="-3"/>
          <w:w w:val="105"/>
          <w:sz w:val="23"/>
        </w:rPr>
        <w:t>characteristics</w:t>
      </w:r>
      <w:r>
        <w:rPr>
          <w:spacing w:val="-12"/>
          <w:w w:val="105"/>
          <w:sz w:val="23"/>
        </w:rPr>
        <w:t xml:space="preserve"> </w:t>
      </w:r>
      <w:r>
        <w:rPr>
          <w:w w:val="105"/>
          <w:sz w:val="23"/>
        </w:rPr>
        <w:t>of</w:t>
      </w:r>
      <w:r>
        <w:rPr>
          <w:spacing w:val="-14"/>
          <w:w w:val="105"/>
          <w:sz w:val="23"/>
        </w:rPr>
        <w:t xml:space="preserve"> </w:t>
      </w:r>
      <w:r>
        <w:rPr>
          <w:w w:val="105"/>
          <w:sz w:val="23"/>
        </w:rPr>
        <w:t>a</w:t>
      </w:r>
      <w:r>
        <w:rPr>
          <w:spacing w:val="-12"/>
          <w:w w:val="105"/>
          <w:sz w:val="23"/>
        </w:rPr>
        <w:t xml:space="preserve"> </w:t>
      </w:r>
      <w:r>
        <w:rPr>
          <w:w w:val="105"/>
          <w:sz w:val="23"/>
        </w:rPr>
        <w:t>transistor</w:t>
      </w:r>
      <w:r>
        <w:rPr>
          <w:spacing w:val="-7"/>
          <w:w w:val="105"/>
          <w:sz w:val="23"/>
        </w:rPr>
        <w:t xml:space="preserve"> </w:t>
      </w:r>
      <w:r>
        <w:rPr>
          <w:w w:val="105"/>
          <w:sz w:val="23"/>
        </w:rPr>
        <w:t>in</w:t>
      </w:r>
      <w:r>
        <w:rPr>
          <w:spacing w:val="-11"/>
          <w:w w:val="105"/>
          <w:sz w:val="23"/>
        </w:rPr>
        <w:t xml:space="preserve"> </w:t>
      </w:r>
      <w:r>
        <w:rPr>
          <w:w w:val="105"/>
          <w:sz w:val="23"/>
        </w:rPr>
        <w:t>common</w:t>
      </w:r>
      <w:r>
        <w:rPr>
          <w:spacing w:val="-3"/>
          <w:w w:val="105"/>
          <w:sz w:val="23"/>
        </w:rPr>
        <w:t xml:space="preserve"> </w:t>
      </w:r>
      <w:r>
        <w:rPr>
          <w:w w:val="105"/>
          <w:sz w:val="23"/>
        </w:rPr>
        <w:t>emitter</w:t>
      </w:r>
      <w:r>
        <w:rPr>
          <w:spacing w:val="-14"/>
          <w:w w:val="105"/>
          <w:sz w:val="23"/>
        </w:rPr>
        <w:t xml:space="preserve"> </w:t>
      </w:r>
      <w:r>
        <w:rPr>
          <w:w w:val="105"/>
          <w:sz w:val="23"/>
        </w:rPr>
        <w:t>configuration.</w:t>
      </w:r>
    </w:p>
    <w:p w:rsidR="00B141CF" w:rsidRDefault="009F45E6">
      <w:pPr>
        <w:pStyle w:val="ListParagraph"/>
        <w:numPr>
          <w:ilvl w:val="0"/>
          <w:numId w:val="58"/>
        </w:numPr>
        <w:tabs>
          <w:tab w:val="left" w:pos="1151"/>
          <w:tab w:val="left" w:pos="1152"/>
        </w:tabs>
        <w:spacing w:before="16"/>
        <w:rPr>
          <w:sz w:val="23"/>
        </w:rPr>
      </w:pPr>
      <w:r>
        <w:rPr>
          <w:w w:val="105"/>
          <w:sz w:val="23"/>
        </w:rPr>
        <w:t>Plot</w:t>
      </w:r>
      <w:r>
        <w:rPr>
          <w:spacing w:val="-10"/>
          <w:w w:val="105"/>
          <w:sz w:val="23"/>
        </w:rPr>
        <w:t xml:space="preserve"> </w:t>
      </w:r>
      <w:r>
        <w:rPr>
          <w:w w:val="105"/>
          <w:sz w:val="23"/>
        </w:rPr>
        <w:t>the</w:t>
      </w:r>
      <w:r>
        <w:rPr>
          <w:spacing w:val="-6"/>
          <w:w w:val="105"/>
          <w:sz w:val="23"/>
        </w:rPr>
        <w:t xml:space="preserve"> </w:t>
      </w:r>
      <w:r>
        <w:rPr>
          <w:w w:val="105"/>
          <w:sz w:val="23"/>
        </w:rPr>
        <w:t>input</w:t>
      </w:r>
      <w:r>
        <w:rPr>
          <w:spacing w:val="-16"/>
          <w:w w:val="105"/>
          <w:sz w:val="23"/>
        </w:rPr>
        <w:t xml:space="preserve"> </w:t>
      </w:r>
      <w:r>
        <w:rPr>
          <w:spacing w:val="-3"/>
          <w:w w:val="105"/>
          <w:sz w:val="23"/>
        </w:rPr>
        <w:t>and</w:t>
      </w:r>
      <w:r>
        <w:rPr>
          <w:spacing w:val="-12"/>
          <w:w w:val="105"/>
          <w:sz w:val="23"/>
        </w:rPr>
        <w:t xml:space="preserve"> </w:t>
      </w:r>
      <w:r>
        <w:rPr>
          <w:w w:val="105"/>
          <w:sz w:val="23"/>
        </w:rPr>
        <w:t>output</w:t>
      </w:r>
      <w:r>
        <w:rPr>
          <w:spacing w:val="-16"/>
          <w:w w:val="105"/>
          <w:sz w:val="23"/>
        </w:rPr>
        <w:t xml:space="preserve"> </w:t>
      </w:r>
      <w:r>
        <w:rPr>
          <w:spacing w:val="-3"/>
          <w:w w:val="105"/>
          <w:sz w:val="23"/>
        </w:rPr>
        <w:t xml:space="preserve">characteristics </w:t>
      </w:r>
      <w:r>
        <w:rPr>
          <w:w w:val="105"/>
          <w:sz w:val="23"/>
        </w:rPr>
        <w:t>of</w:t>
      </w:r>
      <w:r>
        <w:rPr>
          <w:spacing w:val="-8"/>
          <w:w w:val="105"/>
          <w:sz w:val="23"/>
        </w:rPr>
        <w:t xml:space="preserve"> </w:t>
      </w:r>
      <w:r>
        <w:rPr>
          <w:w w:val="105"/>
          <w:sz w:val="23"/>
        </w:rPr>
        <w:t>transistor</w:t>
      </w:r>
      <w:r>
        <w:rPr>
          <w:spacing w:val="-8"/>
          <w:w w:val="105"/>
          <w:sz w:val="23"/>
        </w:rPr>
        <w:t xml:space="preserve"> </w:t>
      </w:r>
      <w:r>
        <w:rPr>
          <w:w w:val="105"/>
          <w:sz w:val="23"/>
        </w:rPr>
        <w:t>in</w:t>
      </w:r>
      <w:r>
        <w:rPr>
          <w:spacing w:val="-6"/>
          <w:w w:val="105"/>
          <w:sz w:val="23"/>
        </w:rPr>
        <w:t xml:space="preserve"> </w:t>
      </w:r>
      <w:r>
        <w:rPr>
          <w:w w:val="105"/>
          <w:sz w:val="23"/>
        </w:rPr>
        <w:t>common</w:t>
      </w:r>
      <w:r>
        <w:rPr>
          <w:spacing w:val="-1"/>
          <w:w w:val="105"/>
          <w:sz w:val="23"/>
        </w:rPr>
        <w:t xml:space="preserve"> </w:t>
      </w:r>
      <w:r w:rsidR="002C3BB3">
        <w:rPr>
          <w:w w:val="105"/>
          <w:sz w:val="23"/>
        </w:rPr>
        <w:t>collector configuration</w:t>
      </w:r>
      <w:r>
        <w:rPr>
          <w:w w:val="105"/>
          <w:sz w:val="23"/>
        </w:rPr>
        <w:t>.</w:t>
      </w:r>
    </w:p>
    <w:p w:rsidR="00B141CF" w:rsidRDefault="009F45E6">
      <w:pPr>
        <w:pStyle w:val="ListParagraph"/>
        <w:numPr>
          <w:ilvl w:val="0"/>
          <w:numId w:val="58"/>
        </w:numPr>
        <w:tabs>
          <w:tab w:val="left" w:pos="1151"/>
          <w:tab w:val="left" w:pos="1152"/>
        </w:tabs>
        <w:rPr>
          <w:sz w:val="23"/>
        </w:rPr>
      </w:pPr>
      <w:r>
        <w:rPr>
          <w:w w:val="105"/>
          <w:sz w:val="23"/>
        </w:rPr>
        <w:t xml:space="preserve">Assemble a </w:t>
      </w:r>
      <w:r>
        <w:rPr>
          <w:spacing w:val="-3"/>
          <w:w w:val="105"/>
          <w:sz w:val="23"/>
        </w:rPr>
        <w:t xml:space="preserve">BJT </w:t>
      </w:r>
      <w:r>
        <w:rPr>
          <w:spacing w:val="-4"/>
          <w:w w:val="105"/>
          <w:sz w:val="23"/>
        </w:rPr>
        <w:t xml:space="preserve">Switch </w:t>
      </w:r>
      <w:r>
        <w:rPr>
          <w:w w:val="105"/>
          <w:sz w:val="23"/>
        </w:rPr>
        <w:t xml:space="preserve">circuit </w:t>
      </w:r>
      <w:r>
        <w:rPr>
          <w:spacing w:val="-3"/>
          <w:w w:val="105"/>
          <w:sz w:val="23"/>
        </w:rPr>
        <w:t xml:space="preserve">and check it’s </w:t>
      </w:r>
      <w:r>
        <w:rPr>
          <w:w w:val="105"/>
          <w:sz w:val="23"/>
        </w:rPr>
        <w:t xml:space="preserve">input </w:t>
      </w:r>
      <w:r>
        <w:rPr>
          <w:spacing w:val="-3"/>
          <w:w w:val="105"/>
          <w:sz w:val="23"/>
        </w:rPr>
        <w:t xml:space="preserve">and </w:t>
      </w:r>
      <w:r w:rsidR="00323834">
        <w:rPr>
          <w:w w:val="105"/>
          <w:sz w:val="23"/>
        </w:rPr>
        <w:t>out</w:t>
      </w:r>
      <w:r w:rsidR="00323834">
        <w:rPr>
          <w:spacing w:val="-28"/>
          <w:w w:val="105"/>
          <w:sz w:val="23"/>
        </w:rPr>
        <w:t>p</w:t>
      </w:r>
      <w:r w:rsidR="00323834">
        <w:rPr>
          <w:w w:val="105"/>
          <w:sz w:val="23"/>
        </w:rPr>
        <w:t>ut</w:t>
      </w:r>
      <w:r>
        <w:rPr>
          <w:w w:val="105"/>
          <w:sz w:val="23"/>
        </w:rPr>
        <w:t>.</w:t>
      </w:r>
    </w:p>
    <w:p w:rsidR="00B141CF" w:rsidRDefault="009F45E6">
      <w:pPr>
        <w:pStyle w:val="ListParagraph"/>
        <w:numPr>
          <w:ilvl w:val="0"/>
          <w:numId w:val="58"/>
        </w:numPr>
        <w:tabs>
          <w:tab w:val="left" w:pos="1151"/>
          <w:tab w:val="left" w:pos="1152"/>
        </w:tabs>
        <w:spacing w:before="10"/>
        <w:rPr>
          <w:sz w:val="23"/>
        </w:rPr>
      </w:pPr>
      <w:r>
        <w:rPr>
          <w:w w:val="105"/>
          <w:sz w:val="23"/>
        </w:rPr>
        <w:t>Plot the transfer characteristics curve of transistor in</w:t>
      </w:r>
      <w:r>
        <w:rPr>
          <w:spacing w:val="-40"/>
          <w:w w:val="105"/>
          <w:sz w:val="23"/>
        </w:rPr>
        <w:t xml:space="preserve"> </w:t>
      </w:r>
      <w:r>
        <w:rPr>
          <w:w w:val="105"/>
          <w:sz w:val="23"/>
        </w:rPr>
        <w:t>CE</w:t>
      </w:r>
      <w:r w:rsidR="002C3BB3">
        <w:rPr>
          <w:w w:val="105"/>
          <w:sz w:val="23"/>
        </w:rPr>
        <w:t xml:space="preserve"> </w:t>
      </w:r>
      <w:r>
        <w:rPr>
          <w:w w:val="105"/>
          <w:sz w:val="23"/>
        </w:rPr>
        <w:t>configuration.</w:t>
      </w:r>
    </w:p>
    <w:p w:rsidR="00B141CF" w:rsidRDefault="009F45E6">
      <w:pPr>
        <w:pStyle w:val="ListParagraph"/>
        <w:numPr>
          <w:ilvl w:val="0"/>
          <w:numId w:val="58"/>
        </w:numPr>
        <w:tabs>
          <w:tab w:val="left" w:pos="1151"/>
          <w:tab w:val="left" w:pos="1152"/>
        </w:tabs>
        <w:spacing w:before="16"/>
        <w:rPr>
          <w:sz w:val="23"/>
        </w:rPr>
      </w:pPr>
      <w:r>
        <w:rPr>
          <w:w w:val="105"/>
          <w:sz w:val="23"/>
        </w:rPr>
        <w:t xml:space="preserve">Assemble a </w:t>
      </w:r>
      <w:r>
        <w:rPr>
          <w:spacing w:val="-3"/>
          <w:w w:val="105"/>
          <w:sz w:val="23"/>
        </w:rPr>
        <w:t xml:space="preserve">transistor </w:t>
      </w:r>
      <w:r>
        <w:rPr>
          <w:w w:val="105"/>
          <w:sz w:val="23"/>
        </w:rPr>
        <w:t xml:space="preserve">voltage amplifier and </w:t>
      </w:r>
      <w:r>
        <w:rPr>
          <w:spacing w:val="-4"/>
          <w:w w:val="105"/>
          <w:sz w:val="23"/>
        </w:rPr>
        <w:t xml:space="preserve">find </w:t>
      </w:r>
      <w:r>
        <w:rPr>
          <w:w w:val="105"/>
          <w:sz w:val="23"/>
        </w:rPr>
        <w:t>its voltage</w:t>
      </w:r>
      <w:r>
        <w:rPr>
          <w:spacing w:val="-48"/>
          <w:w w:val="105"/>
          <w:sz w:val="23"/>
        </w:rPr>
        <w:t xml:space="preserve"> </w:t>
      </w:r>
      <w:r>
        <w:rPr>
          <w:w w:val="105"/>
          <w:sz w:val="23"/>
        </w:rPr>
        <w:t>gain.</w:t>
      </w:r>
    </w:p>
    <w:p w:rsidR="00B141CF" w:rsidRDefault="009F45E6">
      <w:pPr>
        <w:pStyle w:val="ListParagraph"/>
        <w:numPr>
          <w:ilvl w:val="0"/>
          <w:numId w:val="58"/>
        </w:numPr>
        <w:tabs>
          <w:tab w:val="left" w:pos="1151"/>
          <w:tab w:val="left" w:pos="1152"/>
        </w:tabs>
        <w:rPr>
          <w:sz w:val="23"/>
        </w:rPr>
      </w:pPr>
      <w:r>
        <w:rPr>
          <w:w w:val="105"/>
          <w:sz w:val="23"/>
        </w:rPr>
        <w:t>Demonstrate</w:t>
      </w:r>
      <w:r>
        <w:rPr>
          <w:spacing w:val="-3"/>
          <w:w w:val="105"/>
          <w:sz w:val="23"/>
        </w:rPr>
        <w:t xml:space="preserve"> </w:t>
      </w:r>
      <w:r>
        <w:rPr>
          <w:spacing w:val="-2"/>
          <w:w w:val="105"/>
          <w:sz w:val="23"/>
        </w:rPr>
        <w:t>the</w:t>
      </w:r>
      <w:r>
        <w:rPr>
          <w:spacing w:val="-4"/>
          <w:w w:val="105"/>
          <w:sz w:val="23"/>
        </w:rPr>
        <w:t xml:space="preserve"> </w:t>
      </w:r>
      <w:r>
        <w:rPr>
          <w:spacing w:val="-3"/>
          <w:w w:val="105"/>
          <w:sz w:val="23"/>
        </w:rPr>
        <w:t xml:space="preserve">characteristics </w:t>
      </w:r>
      <w:r>
        <w:rPr>
          <w:spacing w:val="3"/>
          <w:w w:val="105"/>
          <w:sz w:val="23"/>
        </w:rPr>
        <w:t>of</w:t>
      </w:r>
      <w:r w:rsidR="002C3BB3">
        <w:rPr>
          <w:spacing w:val="3"/>
          <w:w w:val="105"/>
          <w:sz w:val="23"/>
        </w:rPr>
        <w:t xml:space="preserve"> </w:t>
      </w:r>
      <w:r>
        <w:rPr>
          <w:spacing w:val="3"/>
          <w:w w:val="105"/>
          <w:sz w:val="23"/>
        </w:rPr>
        <w:t>CB,</w:t>
      </w:r>
      <w:r>
        <w:rPr>
          <w:spacing w:val="-8"/>
          <w:w w:val="105"/>
          <w:sz w:val="23"/>
        </w:rPr>
        <w:t xml:space="preserve"> </w:t>
      </w:r>
      <w:r>
        <w:rPr>
          <w:w w:val="105"/>
          <w:sz w:val="23"/>
        </w:rPr>
        <w:t>CE</w:t>
      </w:r>
      <w:r>
        <w:rPr>
          <w:spacing w:val="-8"/>
          <w:w w:val="105"/>
          <w:sz w:val="23"/>
        </w:rPr>
        <w:t xml:space="preserve"> </w:t>
      </w:r>
      <w:r>
        <w:rPr>
          <w:w w:val="105"/>
          <w:sz w:val="23"/>
        </w:rPr>
        <w:t>&amp;</w:t>
      </w:r>
      <w:r>
        <w:rPr>
          <w:spacing w:val="-4"/>
          <w:w w:val="105"/>
          <w:sz w:val="23"/>
        </w:rPr>
        <w:t xml:space="preserve"> </w:t>
      </w:r>
      <w:r>
        <w:rPr>
          <w:spacing w:val="3"/>
          <w:w w:val="105"/>
          <w:sz w:val="23"/>
        </w:rPr>
        <w:t>CC</w:t>
      </w:r>
      <w:r>
        <w:rPr>
          <w:spacing w:val="-5"/>
          <w:w w:val="105"/>
          <w:sz w:val="23"/>
        </w:rPr>
        <w:t xml:space="preserve"> </w:t>
      </w:r>
      <w:r>
        <w:rPr>
          <w:w w:val="105"/>
          <w:sz w:val="23"/>
        </w:rPr>
        <w:t>amplifier</w:t>
      </w:r>
      <w:r>
        <w:rPr>
          <w:spacing w:val="-5"/>
          <w:w w:val="105"/>
          <w:sz w:val="23"/>
        </w:rPr>
        <w:t xml:space="preserve"> </w:t>
      </w:r>
      <w:r>
        <w:rPr>
          <w:w w:val="105"/>
          <w:sz w:val="23"/>
        </w:rPr>
        <w:t>using</w:t>
      </w:r>
      <w:r>
        <w:rPr>
          <w:spacing w:val="-9"/>
          <w:w w:val="105"/>
          <w:sz w:val="23"/>
        </w:rPr>
        <w:t xml:space="preserve"> </w:t>
      </w:r>
      <w:r>
        <w:rPr>
          <w:w w:val="105"/>
          <w:sz w:val="23"/>
        </w:rPr>
        <w:t>curve</w:t>
      </w:r>
      <w:r>
        <w:rPr>
          <w:spacing w:val="-3"/>
          <w:w w:val="105"/>
          <w:sz w:val="23"/>
        </w:rPr>
        <w:t xml:space="preserve"> </w:t>
      </w:r>
      <w:r>
        <w:rPr>
          <w:w w:val="105"/>
          <w:sz w:val="23"/>
        </w:rPr>
        <w:t>tracer.</w:t>
      </w:r>
    </w:p>
    <w:p w:rsidR="00B141CF" w:rsidRDefault="009F45E6">
      <w:pPr>
        <w:pStyle w:val="ListParagraph"/>
        <w:numPr>
          <w:ilvl w:val="0"/>
          <w:numId w:val="58"/>
        </w:numPr>
        <w:tabs>
          <w:tab w:val="left" w:pos="1151"/>
          <w:tab w:val="left" w:pos="1152"/>
        </w:tabs>
        <w:spacing w:before="17"/>
        <w:rPr>
          <w:sz w:val="23"/>
        </w:rPr>
      </w:pPr>
      <w:r>
        <w:rPr>
          <w:w w:val="105"/>
          <w:sz w:val="23"/>
        </w:rPr>
        <w:t>Consult</w:t>
      </w:r>
      <w:r>
        <w:rPr>
          <w:spacing w:val="-19"/>
          <w:w w:val="105"/>
          <w:sz w:val="23"/>
        </w:rPr>
        <w:t xml:space="preserve"> </w:t>
      </w:r>
      <w:r>
        <w:rPr>
          <w:w w:val="105"/>
          <w:sz w:val="23"/>
        </w:rPr>
        <w:t>data</w:t>
      </w:r>
      <w:r>
        <w:rPr>
          <w:spacing w:val="-17"/>
          <w:w w:val="105"/>
          <w:sz w:val="23"/>
        </w:rPr>
        <w:t xml:space="preserve"> </w:t>
      </w:r>
      <w:r>
        <w:rPr>
          <w:w w:val="105"/>
          <w:sz w:val="23"/>
        </w:rPr>
        <w:t>sheet</w:t>
      </w:r>
      <w:r>
        <w:rPr>
          <w:spacing w:val="-19"/>
          <w:w w:val="105"/>
          <w:sz w:val="23"/>
        </w:rPr>
        <w:t xml:space="preserve"> </w:t>
      </w:r>
      <w:r>
        <w:rPr>
          <w:w w:val="105"/>
          <w:sz w:val="23"/>
        </w:rPr>
        <w:t>for</w:t>
      </w:r>
      <w:r>
        <w:rPr>
          <w:spacing w:val="-18"/>
          <w:w w:val="105"/>
          <w:sz w:val="23"/>
        </w:rPr>
        <w:t xml:space="preserve"> </w:t>
      </w:r>
      <w:r>
        <w:rPr>
          <w:w w:val="105"/>
          <w:sz w:val="23"/>
        </w:rPr>
        <w:t>a</w:t>
      </w:r>
      <w:r>
        <w:rPr>
          <w:spacing w:val="-17"/>
          <w:w w:val="105"/>
          <w:sz w:val="23"/>
        </w:rPr>
        <w:t xml:space="preserve"> </w:t>
      </w:r>
      <w:r>
        <w:rPr>
          <w:w w:val="105"/>
          <w:sz w:val="23"/>
        </w:rPr>
        <w:t>FET</w:t>
      </w:r>
      <w:r>
        <w:rPr>
          <w:spacing w:val="-13"/>
          <w:w w:val="105"/>
          <w:sz w:val="23"/>
        </w:rPr>
        <w:t xml:space="preserve"> </w:t>
      </w:r>
      <w:r>
        <w:rPr>
          <w:w w:val="105"/>
          <w:sz w:val="23"/>
        </w:rPr>
        <w:t>to</w:t>
      </w:r>
      <w:r>
        <w:rPr>
          <w:spacing w:val="-14"/>
          <w:w w:val="105"/>
          <w:sz w:val="23"/>
        </w:rPr>
        <w:t xml:space="preserve"> </w:t>
      </w:r>
      <w:r>
        <w:rPr>
          <w:w w:val="105"/>
          <w:sz w:val="23"/>
        </w:rPr>
        <w:t>study</w:t>
      </w:r>
      <w:r>
        <w:rPr>
          <w:spacing w:val="-15"/>
          <w:w w:val="105"/>
          <w:sz w:val="23"/>
        </w:rPr>
        <w:t xml:space="preserve"> </w:t>
      </w:r>
      <w:r>
        <w:rPr>
          <w:w w:val="105"/>
          <w:sz w:val="23"/>
        </w:rPr>
        <w:t>its</w:t>
      </w:r>
      <w:r>
        <w:rPr>
          <w:spacing w:val="-18"/>
          <w:w w:val="105"/>
          <w:sz w:val="23"/>
        </w:rPr>
        <w:t xml:space="preserve"> </w:t>
      </w:r>
      <w:r>
        <w:rPr>
          <w:w w:val="105"/>
          <w:sz w:val="23"/>
        </w:rPr>
        <w:t>parameters</w:t>
      </w:r>
      <w:r>
        <w:rPr>
          <w:spacing w:val="-16"/>
          <w:w w:val="105"/>
          <w:sz w:val="23"/>
        </w:rPr>
        <w:t xml:space="preserve"> </w:t>
      </w:r>
      <w:r>
        <w:rPr>
          <w:w w:val="105"/>
          <w:sz w:val="23"/>
        </w:rPr>
        <w:t>and</w:t>
      </w:r>
      <w:r>
        <w:rPr>
          <w:spacing w:val="-15"/>
          <w:w w:val="105"/>
          <w:sz w:val="23"/>
        </w:rPr>
        <w:t xml:space="preserve"> </w:t>
      </w:r>
      <w:r>
        <w:rPr>
          <w:spacing w:val="-3"/>
          <w:w w:val="105"/>
          <w:sz w:val="23"/>
        </w:rPr>
        <w:t>ratings.</w:t>
      </w:r>
    </w:p>
    <w:p w:rsidR="00B141CF" w:rsidRDefault="009F45E6">
      <w:pPr>
        <w:pStyle w:val="ListParagraph"/>
        <w:numPr>
          <w:ilvl w:val="0"/>
          <w:numId w:val="58"/>
        </w:numPr>
        <w:tabs>
          <w:tab w:val="left" w:pos="1151"/>
          <w:tab w:val="left" w:pos="1152"/>
        </w:tabs>
        <w:rPr>
          <w:sz w:val="23"/>
        </w:rPr>
      </w:pPr>
      <w:r>
        <w:rPr>
          <w:w w:val="105"/>
          <w:sz w:val="23"/>
        </w:rPr>
        <w:t>Plot</w:t>
      </w:r>
      <w:r>
        <w:rPr>
          <w:spacing w:val="-24"/>
          <w:w w:val="105"/>
          <w:sz w:val="23"/>
        </w:rPr>
        <w:t xml:space="preserve"> </w:t>
      </w:r>
      <w:r>
        <w:rPr>
          <w:w w:val="105"/>
          <w:sz w:val="23"/>
        </w:rPr>
        <w:t>a</w:t>
      </w:r>
      <w:r>
        <w:rPr>
          <w:spacing w:val="-21"/>
          <w:w w:val="105"/>
          <w:sz w:val="23"/>
        </w:rPr>
        <w:t xml:space="preserve"> </w:t>
      </w:r>
      <w:r>
        <w:rPr>
          <w:w w:val="105"/>
          <w:sz w:val="23"/>
        </w:rPr>
        <w:t>characteristics</w:t>
      </w:r>
      <w:r>
        <w:rPr>
          <w:spacing w:val="-21"/>
          <w:w w:val="105"/>
          <w:sz w:val="23"/>
        </w:rPr>
        <w:t xml:space="preserve"> </w:t>
      </w:r>
      <w:r>
        <w:rPr>
          <w:w w:val="105"/>
          <w:sz w:val="23"/>
        </w:rPr>
        <w:t>curve</w:t>
      </w:r>
      <w:r>
        <w:rPr>
          <w:spacing w:val="-21"/>
          <w:w w:val="105"/>
          <w:sz w:val="23"/>
        </w:rPr>
        <w:t xml:space="preserve"> </w:t>
      </w:r>
      <w:r>
        <w:rPr>
          <w:w w:val="105"/>
          <w:sz w:val="23"/>
        </w:rPr>
        <w:t>for</w:t>
      </w:r>
      <w:r>
        <w:rPr>
          <w:spacing w:val="-22"/>
          <w:w w:val="105"/>
          <w:sz w:val="23"/>
        </w:rPr>
        <w:t xml:space="preserve"> </w:t>
      </w:r>
      <w:r>
        <w:rPr>
          <w:w w:val="105"/>
          <w:sz w:val="23"/>
        </w:rPr>
        <w:t>a</w:t>
      </w:r>
      <w:r>
        <w:rPr>
          <w:spacing w:val="-22"/>
          <w:w w:val="105"/>
          <w:sz w:val="23"/>
        </w:rPr>
        <w:t xml:space="preserve"> </w:t>
      </w:r>
      <w:r>
        <w:rPr>
          <w:w w:val="105"/>
          <w:sz w:val="23"/>
        </w:rPr>
        <w:t>common</w:t>
      </w:r>
      <w:r>
        <w:rPr>
          <w:spacing w:val="-19"/>
          <w:w w:val="105"/>
          <w:sz w:val="23"/>
        </w:rPr>
        <w:t xml:space="preserve"> </w:t>
      </w:r>
      <w:r>
        <w:rPr>
          <w:w w:val="105"/>
          <w:sz w:val="23"/>
        </w:rPr>
        <w:t>source</w:t>
      </w:r>
      <w:r>
        <w:rPr>
          <w:spacing w:val="-21"/>
          <w:w w:val="105"/>
          <w:sz w:val="23"/>
        </w:rPr>
        <w:t xml:space="preserve"> </w:t>
      </w:r>
      <w:r>
        <w:rPr>
          <w:w w:val="105"/>
          <w:sz w:val="23"/>
        </w:rPr>
        <w:t>FET</w:t>
      </w:r>
      <w:r>
        <w:rPr>
          <w:spacing w:val="-24"/>
          <w:w w:val="105"/>
          <w:sz w:val="23"/>
        </w:rPr>
        <w:t xml:space="preserve"> </w:t>
      </w:r>
      <w:r>
        <w:rPr>
          <w:w w:val="105"/>
          <w:sz w:val="23"/>
        </w:rPr>
        <w:t>amplifier.</w:t>
      </w:r>
    </w:p>
    <w:p w:rsidR="00B141CF" w:rsidRDefault="009F45E6">
      <w:pPr>
        <w:pStyle w:val="ListParagraph"/>
        <w:numPr>
          <w:ilvl w:val="0"/>
          <w:numId w:val="58"/>
        </w:numPr>
        <w:tabs>
          <w:tab w:val="left" w:pos="1151"/>
          <w:tab w:val="left" w:pos="1152"/>
        </w:tabs>
        <w:rPr>
          <w:sz w:val="23"/>
        </w:rPr>
      </w:pPr>
      <w:r>
        <w:rPr>
          <w:w w:val="105"/>
          <w:sz w:val="23"/>
        </w:rPr>
        <w:t>Demonstrate</w:t>
      </w:r>
      <w:r>
        <w:rPr>
          <w:spacing w:val="-23"/>
          <w:w w:val="105"/>
          <w:sz w:val="23"/>
        </w:rPr>
        <w:t xml:space="preserve"> </w:t>
      </w:r>
      <w:r>
        <w:rPr>
          <w:w w:val="105"/>
          <w:sz w:val="23"/>
        </w:rPr>
        <w:t>MOSFET</w:t>
      </w:r>
      <w:r>
        <w:rPr>
          <w:spacing w:val="-20"/>
          <w:w w:val="105"/>
          <w:sz w:val="23"/>
        </w:rPr>
        <w:t xml:space="preserve"> </w:t>
      </w:r>
      <w:r>
        <w:rPr>
          <w:w w:val="105"/>
          <w:sz w:val="23"/>
        </w:rPr>
        <w:t>as</w:t>
      </w:r>
      <w:r>
        <w:rPr>
          <w:spacing w:val="-24"/>
          <w:w w:val="105"/>
          <w:sz w:val="23"/>
        </w:rPr>
        <w:t xml:space="preserve"> </w:t>
      </w:r>
      <w:r>
        <w:rPr>
          <w:w w:val="105"/>
          <w:sz w:val="23"/>
        </w:rPr>
        <w:t>a</w:t>
      </w:r>
      <w:r>
        <w:rPr>
          <w:spacing w:val="-24"/>
          <w:w w:val="105"/>
          <w:sz w:val="23"/>
        </w:rPr>
        <w:t xml:space="preserve"> </w:t>
      </w:r>
      <w:r>
        <w:rPr>
          <w:w w:val="105"/>
          <w:sz w:val="23"/>
        </w:rPr>
        <w:t>switch</w:t>
      </w:r>
      <w:r>
        <w:rPr>
          <w:spacing w:val="-22"/>
          <w:w w:val="105"/>
          <w:sz w:val="23"/>
        </w:rPr>
        <w:t xml:space="preserve"> </w:t>
      </w:r>
      <w:r>
        <w:rPr>
          <w:w w:val="105"/>
          <w:sz w:val="23"/>
        </w:rPr>
        <w:t>and</w:t>
      </w:r>
      <w:r>
        <w:rPr>
          <w:spacing w:val="-22"/>
          <w:w w:val="105"/>
          <w:sz w:val="23"/>
        </w:rPr>
        <w:t xml:space="preserve"> </w:t>
      </w:r>
      <w:r>
        <w:rPr>
          <w:w w:val="105"/>
          <w:sz w:val="23"/>
        </w:rPr>
        <w:t>study</w:t>
      </w:r>
      <w:r>
        <w:rPr>
          <w:spacing w:val="-27"/>
          <w:w w:val="105"/>
          <w:sz w:val="23"/>
        </w:rPr>
        <w:t xml:space="preserve"> </w:t>
      </w:r>
      <w:r>
        <w:rPr>
          <w:w w:val="105"/>
          <w:sz w:val="23"/>
        </w:rPr>
        <w:t>its</w:t>
      </w:r>
      <w:r>
        <w:rPr>
          <w:spacing w:val="-24"/>
          <w:w w:val="105"/>
          <w:sz w:val="23"/>
        </w:rPr>
        <w:t xml:space="preserve"> </w:t>
      </w:r>
      <w:r>
        <w:rPr>
          <w:w w:val="105"/>
          <w:sz w:val="23"/>
        </w:rPr>
        <w:t>performance.</w:t>
      </w:r>
    </w:p>
    <w:p w:rsidR="00B141CF" w:rsidRDefault="009F45E6">
      <w:pPr>
        <w:pStyle w:val="ListParagraph"/>
        <w:numPr>
          <w:ilvl w:val="0"/>
          <w:numId w:val="58"/>
        </w:numPr>
        <w:tabs>
          <w:tab w:val="left" w:pos="1151"/>
          <w:tab w:val="left" w:pos="1152"/>
        </w:tabs>
        <w:spacing w:before="17"/>
        <w:rPr>
          <w:sz w:val="23"/>
        </w:rPr>
      </w:pPr>
      <w:r>
        <w:rPr>
          <w:w w:val="105"/>
          <w:sz w:val="23"/>
        </w:rPr>
        <w:t>Draw</w:t>
      </w:r>
      <w:r>
        <w:rPr>
          <w:spacing w:val="-12"/>
          <w:w w:val="105"/>
          <w:sz w:val="23"/>
        </w:rPr>
        <w:t xml:space="preserve"> </w:t>
      </w:r>
      <w:r>
        <w:rPr>
          <w:w w:val="105"/>
          <w:sz w:val="23"/>
        </w:rPr>
        <w:t>the</w:t>
      </w:r>
      <w:r>
        <w:rPr>
          <w:spacing w:val="-9"/>
          <w:w w:val="105"/>
          <w:sz w:val="23"/>
        </w:rPr>
        <w:t xml:space="preserve"> </w:t>
      </w:r>
      <w:r>
        <w:rPr>
          <w:w w:val="105"/>
          <w:sz w:val="23"/>
        </w:rPr>
        <w:t>forward</w:t>
      </w:r>
      <w:r>
        <w:rPr>
          <w:spacing w:val="-8"/>
          <w:w w:val="105"/>
          <w:sz w:val="23"/>
        </w:rPr>
        <w:t xml:space="preserve"> </w:t>
      </w:r>
      <w:r>
        <w:rPr>
          <w:w w:val="105"/>
          <w:sz w:val="23"/>
        </w:rPr>
        <w:t>and</w:t>
      </w:r>
      <w:r>
        <w:rPr>
          <w:spacing w:val="-10"/>
          <w:w w:val="105"/>
          <w:sz w:val="23"/>
        </w:rPr>
        <w:t xml:space="preserve"> </w:t>
      </w:r>
      <w:r>
        <w:rPr>
          <w:w w:val="105"/>
          <w:sz w:val="23"/>
        </w:rPr>
        <w:t>reveres</w:t>
      </w:r>
      <w:r>
        <w:rPr>
          <w:spacing w:val="-15"/>
          <w:w w:val="105"/>
          <w:sz w:val="23"/>
        </w:rPr>
        <w:t xml:space="preserve"> </w:t>
      </w:r>
      <w:r>
        <w:rPr>
          <w:spacing w:val="-3"/>
          <w:w w:val="105"/>
          <w:sz w:val="23"/>
        </w:rPr>
        <w:t>characteristics</w:t>
      </w:r>
      <w:r>
        <w:rPr>
          <w:spacing w:val="-10"/>
          <w:w w:val="105"/>
          <w:sz w:val="23"/>
        </w:rPr>
        <w:t xml:space="preserve"> </w:t>
      </w:r>
      <w:r>
        <w:rPr>
          <w:w w:val="105"/>
          <w:sz w:val="23"/>
        </w:rPr>
        <w:t>of</w:t>
      </w:r>
      <w:r>
        <w:rPr>
          <w:spacing w:val="-12"/>
          <w:w w:val="105"/>
          <w:sz w:val="23"/>
        </w:rPr>
        <w:t xml:space="preserve"> </w:t>
      </w:r>
      <w:r>
        <w:rPr>
          <w:w w:val="105"/>
          <w:sz w:val="23"/>
        </w:rPr>
        <w:t>a</w:t>
      </w:r>
      <w:r w:rsidR="002C3BB3">
        <w:rPr>
          <w:w w:val="105"/>
          <w:sz w:val="23"/>
        </w:rPr>
        <w:t xml:space="preserve"> </w:t>
      </w:r>
      <w:r>
        <w:rPr>
          <w:w w:val="105"/>
          <w:sz w:val="23"/>
        </w:rPr>
        <w:t>Zener</w:t>
      </w:r>
      <w:r>
        <w:rPr>
          <w:spacing w:val="-17"/>
          <w:w w:val="105"/>
          <w:sz w:val="23"/>
        </w:rPr>
        <w:t xml:space="preserve"> </w:t>
      </w:r>
      <w:r>
        <w:rPr>
          <w:w w:val="105"/>
          <w:sz w:val="23"/>
        </w:rPr>
        <w:t>diode.</w:t>
      </w:r>
    </w:p>
    <w:p w:rsidR="00B141CF" w:rsidRDefault="009F45E6">
      <w:pPr>
        <w:pStyle w:val="ListParagraph"/>
        <w:numPr>
          <w:ilvl w:val="0"/>
          <w:numId w:val="58"/>
        </w:numPr>
        <w:tabs>
          <w:tab w:val="left" w:pos="1151"/>
          <w:tab w:val="left" w:pos="1152"/>
        </w:tabs>
        <w:rPr>
          <w:sz w:val="23"/>
        </w:rPr>
      </w:pPr>
      <w:r>
        <w:rPr>
          <w:w w:val="105"/>
          <w:sz w:val="23"/>
        </w:rPr>
        <w:t>Use</w:t>
      </w:r>
      <w:r>
        <w:rPr>
          <w:spacing w:val="-9"/>
          <w:w w:val="105"/>
          <w:sz w:val="23"/>
        </w:rPr>
        <w:t xml:space="preserve"> </w:t>
      </w:r>
      <w:r>
        <w:rPr>
          <w:w w:val="105"/>
          <w:sz w:val="23"/>
        </w:rPr>
        <w:t>a</w:t>
      </w:r>
      <w:r>
        <w:rPr>
          <w:spacing w:val="-9"/>
          <w:w w:val="105"/>
          <w:sz w:val="23"/>
        </w:rPr>
        <w:t xml:space="preserve"> </w:t>
      </w:r>
      <w:r>
        <w:rPr>
          <w:w w:val="105"/>
          <w:sz w:val="23"/>
        </w:rPr>
        <w:t>Zener</w:t>
      </w:r>
      <w:r>
        <w:rPr>
          <w:spacing w:val="-10"/>
          <w:w w:val="105"/>
          <w:sz w:val="23"/>
        </w:rPr>
        <w:t xml:space="preserve"> </w:t>
      </w:r>
      <w:r>
        <w:rPr>
          <w:w w:val="105"/>
          <w:sz w:val="23"/>
        </w:rPr>
        <w:t>diode</w:t>
      </w:r>
      <w:r>
        <w:rPr>
          <w:spacing w:val="-8"/>
          <w:w w:val="105"/>
          <w:sz w:val="23"/>
        </w:rPr>
        <w:t xml:space="preserve"> </w:t>
      </w:r>
      <w:r>
        <w:rPr>
          <w:w w:val="105"/>
          <w:sz w:val="23"/>
        </w:rPr>
        <w:t>as</w:t>
      </w:r>
      <w:r>
        <w:rPr>
          <w:spacing w:val="-9"/>
          <w:w w:val="105"/>
          <w:sz w:val="23"/>
        </w:rPr>
        <w:t xml:space="preserve"> </w:t>
      </w:r>
      <w:r>
        <w:rPr>
          <w:w w:val="105"/>
          <w:sz w:val="23"/>
        </w:rPr>
        <w:t>voltage</w:t>
      </w:r>
      <w:r>
        <w:rPr>
          <w:spacing w:val="-8"/>
          <w:w w:val="105"/>
          <w:sz w:val="23"/>
        </w:rPr>
        <w:t xml:space="preserve"> </w:t>
      </w:r>
      <w:r>
        <w:rPr>
          <w:spacing w:val="-3"/>
          <w:w w:val="105"/>
          <w:sz w:val="23"/>
        </w:rPr>
        <w:t>regulator</w:t>
      </w:r>
      <w:r>
        <w:rPr>
          <w:spacing w:val="-10"/>
          <w:w w:val="105"/>
          <w:sz w:val="23"/>
        </w:rPr>
        <w:t xml:space="preserve"> </w:t>
      </w:r>
      <w:r>
        <w:rPr>
          <w:w w:val="105"/>
          <w:sz w:val="23"/>
        </w:rPr>
        <w:t>with</w:t>
      </w:r>
      <w:r>
        <w:rPr>
          <w:spacing w:val="-7"/>
          <w:w w:val="105"/>
          <w:sz w:val="23"/>
        </w:rPr>
        <w:t xml:space="preserve"> </w:t>
      </w:r>
      <w:r>
        <w:rPr>
          <w:w w:val="105"/>
          <w:sz w:val="23"/>
        </w:rPr>
        <w:t>diode</w:t>
      </w:r>
      <w:r>
        <w:rPr>
          <w:spacing w:val="-8"/>
          <w:w w:val="105"/>
          <w:sz w:val="23"/>
        </w:rPr>
        <w:t xml:space="preserve"> </w:t>
      </w:r>
      <w:r>
        <w:rPr>
          <w:w w:val="105"/>
          <w:sz w:val="23"/>
        </w:rPr>
        <w:t>rectifier.</w:t>
      </w:r>
    </w:p>
    <w:p w:rsidR="00B141CF" w:rsidRDefault="009F45E6">
      <w:pPr>
        <w:pStyle w:val="ListParagraph"/>
        <w:numPr>
          <w:ilvl w:val="0"/>
          <w:numId w:val="58"/>
        </w:numPr>
        <w:tabs>
          <w:tab w:val="left" w:pos="1151"/>
          <w:tab w:val="left" w:pos="1152"/>
        </w:tabs>
        <w:rPr>
          <w:sz w:val="23"/>
        </w:rPr>
      </w:pPr>
      <w:r>
        <w:rPr>
          <w:w w:val="105"/>
          <w:sz w:val="23"/>
        </w:rPr>
        <w:t>Assemble</w:t>
      </w:r>
      <w:r>
        <w:rPr>
          <w:spacing w:val="-16"/>
          <w:w w:val="105"/>
          <w:sz w:val="23"/>
        </w:rPr>
        <w:t xml:space="preserve"> </w:t>
      </w:r>
      <w:r>
        <w:rPr>
          <w:w w:val="105"/>
          <w:sz w:val="23"/>
        </w:rPr>
        <w:t>a</w:t>
      </w:r>
      <w:r>
        <w:rPr>
          <w:spacing w:val="-10"/>
          <w:w w:val="105"/>
          <w:sz w:val="23"/>
        </w:rPr>
        <w:t xml:space="preserve"> </w:t>
      </w:r>
      <w:r>
        <w:rPr>
          <w:w w:val="105"/>
          <w:sz w:val="23"/>
        </w:rPr>
        <w:t>Zener</w:t>
      </w:r>
      <w:r>
        <w:rPr>
          <w:spacing w:val="-17"/>
          <w:w w:val="105"/>
          <w:sz w:val="23"/>
        </w:rPr>
        <w:t xml:space="preserve"> </w:t>
      </w:r>
      <w:r>
        <w:rPr>
          <w:w w:val="105"/>
          <w:sz w:val="23"/>
        </w:rPr>
        <w:t>diode</w:t>
      </w:r>
      <w:r>
        <w:rPr>
          <w:spacing w:val="-15"/>
          <w:w w:val="105"/>
          <w:sz w:val="23"/>
        </w:rPr>
        <w:t xml:space="preserve"> </w:t>
      </w:r>
      <w:r>
        <w:rPr>
          <w:w w:val="105"/>
          <w:sz w:val="23"/>
        </w:rPr>
        <w:t>Limiter</w:t>
      </w:r>
      <w:r>
        <w:rPr>
          <w:spacing w:val="-18"/>
          <w:w w:val="105"/>
          <w:sz w:val="23"/>
        </w:rPr>
        <w:t xml:space="preserve"> </w:t>
      </w:r>
      <w:r>
        <w:rPr>
          <w:w w:val="105"/>
          <w:sz w:val="23"/>
        </w:rPr>
        <w:t>circuit</w:t>
      </w:r>
      <w:r>
        <w:rPr>
          <w:spacing w:val="-18"/>
          <w:w w:val="105"/>
          <w:sz w:val="23"/>
        </w:rPr>
        <w:t xml:space="preserve"> </w:t>
      </w:r>
      <w:r>
        <w:rPr>
          <w:w w:val="105"/>
          <w:sz w:val="23"/>
        </w:rPr>
        <w:t>and</w:t>
      </w:r>
      <w:r>
        <w:rPr>
          <w:spacing w:val="-16"/>
          <w:w w:val="105"/>
          <w:sz w:val="23"/>
        </w:rPr>
        <w:t xml:space="preserve"> </w:t>
      </w:r>
      <w:r>
        <w:rPr>
          <w:w w:val="105"/>
          <w:sz w:val="23"/>
        </w:rPr>
        <w:t>observe</w:t>
      </w:r>
      <w:r>
        <w:rPr>
          <w:spacing w:val="-14"/>
          <w:w w:val="105"/>
          <w:sz w:val="23"/>
        </w:rPr>
        <w:t xml:space="preserve"> </w:t>
      </w:r>
      <w:r>
        <w:rPr>
          <w:w w:val="105"/>
          <w:sz w:val="23"/>
        </w:rPr>
        <w:t>it’s</w:t>
      </w:r>
      <w:r>
        <w:rPr>
          <w:spacing w:val="-17"/>
          <w:w w:val="105"/>
          <w:sz w:val="23"/>
        </w:rPr>
        <w:t xml:space="preserve"> </w:t>
      </w:r>
      <w:r>
        <w:rPr>
          <w:w w:val="105"/>
          <w:sz w:val="23"/>
        </w:rPr>
        <w:t>in</w:t>
      </w:r>
      <w:r>
        <w:rPr>
          <w:spacing w:val="-15"/>
          <w:w w:val="105"/>
          <w:sz w:val="23"/>
        </w:rPr>
        <w:t xml:space="preserve"> </w:t>
      </w:r>
      <w:r>
        <w:rPr>
          <w:w w:val="105"/>
          <w:sz w:val="23"/>
        </w:rPr>
        <w:t>put</w:t>
      </w:r>
      <w:r>
        <w:rPr>
          <w:spacing w:val="-19"/>
          <w:w w:val="105"/>
          <w:sz w:val="23"/>
        </w:rPr>
        <w:t xml:space="preserve"> </w:t>
      </w:r>
      <w:r>
        <w:rPr>
          <w:w w:val="105"/>
          <w:sz w:val="23"/>
        </w:rPr>
        <w:t>and</w:t>
      </w:r>
      <w:r>
        <w:rPr>
          <w:spacing w:val="-14"/>
          <w:w w:val="105"/>
          <w:sz w:val="23"/>
        </w:rPr>
        <w:t xml:space="preserve"> </w:t>
      </w:r>
      <w:r w:rsidR="00137D8D">
        <w:rPr>
          <w:w w:val="105"/>
          <w:sz w:val="23"/>
        </w:rPr>
        <w:t>out</w:t>
      </w:r>
      <w:r w:rsidR="00137D8D">
        <w:rPr>
          <w:spacing w:val="-14"/>
          <w:w w:val="105"/>
          <w:sz w:val="23"/>
        </w:rPr>
        <w:t>p</w:t>
      </w:r>
      <w:r w:rsidR="00137D8D">
        <w:rPr>
          <w:w w:val="105"/>
          <w:sz w:val="23"/>
        </w:rPr>
        <w:t>ut</w:t>
      </w:r>
      <w:r>
        <w:rPr>
          <w:spacing w:val="-18"/>
          <w:w w:val="105"/>
          <w:sz w:val="23"/>
        </w:rPr>
        <w:t xml:space="preserve"> </w:t>
      </w:r>
      <w:r>
        <w:rPr>
          <w:spacing w:val="-3"/>
          <w:w w:val="105"/>
          <w:sz w:val="23"/>
        </w:rPr>
        <w:t>waveforms.</w:t>
      </w:r>
    </w:p>
    <w:p w:rsidR="00B141CF" w:rsidRDefault="009F45E6">
      <w:pPr>
        <w:pStyle w:val="ListParagraph"/>
        <w:numPr>
          <w:ilvl w:val="0"/>
          <w:numId w:val="58"/>
        </w:numPr>
        <w:tabs>
          <w:tab w:val="left" w:pos="1151"/>
          <w:tab w:val="left" w:pos="1152"/>
        </w:tabs>
        <w:spacing w:before="17"/>
        <w:rPr>
          <w:sz w:val="23"/>
        </w:rPr>
      </w:pPr>
      <w:r>
        <w:rPr>
          <w:w w:val="105"/>
          <w:sz w:val="23"/>
        </w:rPr>
        <w:t>Assemble</w:t>
      </w:r>
      <w:r>
        <w:rPr>
          <w:spacing w:val="-18"/>
          <w:w w:val="105"/>
          <w:sz w:val="23"/>
        </w:rPr>
        <w:t xml:space="preserve"> </w:t>
      </w:r>
      <w:r>
        <w:rPr>
          <w:w w:val="105"/>
          <w:sz w:val="23"/>
        </w:rPr>
        <w:t>a</w:t>
      </w:r>
      <w:r>
        <w:rPr>
          <w:spacing w:val="-19"/>
          <w:w w:val="105"/>
          <w:sz w:val="23"/>
        </w:rPr>
        <w:t xml:space="preserve"> </w:t>
      </w:r>
      <w:r>
        <w:rPr>
          <w:w w:val="105"/>
          <w:sz w:val="23"/>
        </w:rPr>
        <w:t>double</w:t>
      </w:r>
      <w:r>
        <w:rPr>
          <w:spacing w:val="-17"/>
          <w:w w:val="105"/>
          <w:sz w:val="23"/>
        </w:rPr>
        <w:t xml:space="preserve"> </w:t>
      </w:r>
      <w:r>
        <w:rPr>
          <w:w w:val="105"/>
          <w:sz w:val="23"/>
        </w:rPr>
        <w:t>Zener</w:t>
      </w:r>
      <w:r>
        <w:rPr>
          <w:spacing w:val="-20"/>
          <w:w w:val="105"/>
          <w:sz w:val="23"/>
        </w:rPr>
        <w:t xml:space="preserve"> </w:t>
      </w:r>
      <w:r>
        <w:rPr>
          <w:w w:val="105"/>
          <w:sz w:val="23"/>
        </w:rPr>
        <w:t>diode</w:t>
      </w:r>
      <w:r>
        <w:rPr>
          <w:spacing w:val="-18"/>
          <w:w w:val="105"/>
          <w:sz w:val="23"/>
        </w:rPr>
        <w:t xml:space="preserve"> </w:t>
      </w:r>
      <w:r>
        <w:rPr>
          <w:w w:val="105"/>
          <w:sz w:val="23"/>
        </w:rPr>
        <w:t>limiter</w:t>
      </w:r>
      <w:r>
        <w:rPr>
          <w:spacing w:val="-20"/>
          <w:w w:val="105"/>
          <w:sz w:val="23"/>
        </w:rPr>
        <w:t xml:space="preserve"> </w:t>
      </w:r>
      <w:r>
        <w:rPr>
          <w:w w:val="105"/>
          <w:sz w:val="23"/>
        </w:rPr>
        <w:t>circuit</w:t>
      </w:r>
      <w:r>
        <w:rPr>
          <w:spacing w:val="-21"/>
          <w:w w:val="105"/>
          <w:sz w:val="23"/>
        </w:rPr>
        <w:t xml:space="preserve"> </w:t>
      </w:r>
      <w:r>
        <w:rPr>
          <w:w w:val="105"/>
          <w:sz w:val="23"/>
        </w:rPr>
        <w:t>and</w:t>
      </w:r>
      <w:r>
        <w:rPr>
          <w:spacing w:val="-17"/>
          <w:w w:val="105"/>
          <w:sz w:val="23"/>
        </w:rPr>
        <w:t xml:space="preserve"> </w:t>
      </w:r>
      <w:r>
        <w:rPr>
          <w:spacing w:val="-3"/>
          <w:w w:val="105"/>
          <w:sz w:val="23"/>
        </w:rPr>
        <w:t>observe</w:t>
      </w:r>
      <w:r>
        <w:rPr>
          <w:spacing w:val="-18"/>
          <w:w w:val="105"/>
          <w:sz w:val="23"/>
        </w:rPr>
        <w:t xml:space="preserve"> </w:t>
      </w:r>
      <w:r>
        <w:rPr>
          <w:w w:val="105"/>
          <w:sz w:val="23"/>
        </w:rPr>
        <w:t>it’s</w:t>
      </w:r>
      <w:r>
        <w:rPr>
          <w:spacing w:val="-20"/>
          <w:w w:val="105"/>
          <w:sz w:val="23"/>
        </w:rPr>
        <w:t xml:space="preserve"> </w:t>
      </w:r>
      <w:r>
        <w:rPr>
          <w:w w:val="105"/>
          <w:sz w:val="23"/>
        </w:rPr>
        <w:t>in</w:t>
      </w:r>
      <w:r>
        <w:rPr>
          <w:spacing w:val="-17"/>
          <w:w w:val="105"/>
          <w:sz w:val="23"/>
        </w:rPr>
        <w:t xml:space="preserve"> </w:t>
      </w:r>
      <w:r>
        <w:rPr>
          <w:w w:val="105"/>
          <w:sz w:val="23"/>
        </w:rPr>
        <w:t>put</w:t>
      </w:r>
      <w:r>
        <w:rPr>
          <w:spacing w:val="-22"/>
          <w:w w:val="105"/>
          <w:sz w:val="23"/>
        </w:rPr>
        <w:t xml:space="preserve"> </w:t>
      </w:r>
      <w:r>
        <w:rPr>
          <w:w w:val="105"/>
          <w:sz w:val="23"/>
        </w:rPr>
        <w:t>and</w:t>
      </w:r>
      <w:r>
        <w:rPr>
          <w:spacing w:val="-18"/>
          <w:w w:val="105"/>
          <w:sz w:val="23"/>
        </w:rPr>
        <w:t xml:space="preserve"> </w:t>
      </w:r>
      <w:r w:rsidR="00137D8D">
        <w:rPr>
          <w:w w:val="105"/>
          <w:sz w:val="23"/>
        </w:rPr>
        <w:t>out</w:t>
      </w:r>
      <w:r w:rsidR="00137D8D">
        <w:rPr>
          <w:spacing w:val="-15"/>
          <w:w w:val="105"/>
          <w:sz w:val="23"/>
        </w:rPr>
        <w:t>p</w:t>
      </w:r>
      <w:r w:rsidR="00137D8D">
        <w:rPr>
          <w:w w:val="105"/>
          <w:sz w:val="23"/>
        </w:rPr>
        <w:t>ut</w:t>
      </w:r>
      <w:r>
        <w:rPr>
          <w:spacing w:val="-21"/>
          <w:w w:val="105"/>
          <w:sz w:val="23"/>
        </w:rPr>
        <w:t xml:space="preserve"> </w:t>
      </w:r>
      <w:r>
        <w:rPr>
          <w:w w:val="105"/>
          <w:sz w:val="23"/>
        </w:rPr>
        <w:t>waveforms.</w:t>
      </w:r>
    </w:p>
    <w:p w:rsidR="00B141CF" w:rsidRDefault="009F45E6">
      <w:pPr>
        <w:pStyle w:val="ListParagraph"/>
        <w:numPr>
          <w:ilvl w:val="0"/>
          <w:numId w:val="58"/>
        </w:numPr>
        <w:tabs>
          <w:tab w:val="left" w:pos="1151"/>
          <w:tab w:val="left" w:pos="1152"/>
        </w:tabs>
        <w:rPr>
          <w:sz w:val="23"/>
        </w:rPr>
      </w:pPr>
      <w:r>
        <w:rPr>
          <w:w w:val="105"/>
          <w:sz w:val="23"/>
        </w:rPr>
        <w:t>Assemble</w:t>
      </w:r>
      <w:r>
        <w:rPr>
          <w:spacing w:val="-9"/>
          <w:w w:val="105"/>
          <w:sz w:val="23"/>
        </w:rPr>
        <w:t xml:space="preserve"> </w:t>
      </w:r>
      <w:r>
        <w:rPr>
          <w:w w:val="105"/>
          <w:sz w:val="23"/>
        </w:rPr>
        <w:t>a</w:t>
      </w:r>
      <w:r>
        <w:rPr>
          <w:spacing w:val="-9"/>
          <w:w w:val="105"/>
          <w:sz w:val="23"/>
        </w:rPr>
        <w:t xml:space="preserve"> </w:t>
      </w:r>
      <w:r>
        <w:rPr>
          <w:w w:val="105"/>
          <w:sz w:val="23"/>
        </w:rPr>
        <w:t>seven</w:t>
      </w:r>
      <w:r>
        <w:rPr>
          <w:spacing w:val="-7"/>
          <w:w w:val="105"/>
          <w:sz w:val="23"/>
        </w:rPr>
        <w:t xml:space="preserve"> </w:t>
      </w:r>
      <w:r>
        <w:rPr>
          <w:w w:val="105"/>
          <w:sz w:val="23"/>
        </w:rPr>
        <w:t>segment</w:t>
      </w:r>
      <w:r>
        <w:rPr>
          <w:spacing w:val="-11"/>
          <w:w w:val="105"/>
          <w:sz w:val="23"/>
        </w:rPr>
        <w:t xml:space="preserve"> </w:t>
      </w:r>
      <w:r>
        <w:rPr>
          <w:w w:val="105"/>
          <w:sz w:val="23"/>
        </w:rPr>
        <w:t>display</w:t>
      </w:r>
      <w:r>
        <w:rPr>
          <w:spacing w:val="-7"/>
          <w:w w:val="105"/>
          <w:sz w:val="23"/>
        </w:rPr>
        <w:t xml:space="preserve"> </w:t>
      </w:r>
      <w:r>
        <w:rPr>
          <w:w w:val="105"/>
          <w:sz w:val="23"/>
        </w:rPr>
        <w:t>with</w:t>
      </w:r>
      <w:r>
        <w:rPr>
          <w:spacing w:val="-7"/>
          <w:w w:val="105"/>
          <w:sz w:val="23"/>
        </w:rPr>
        <w:t xml:space="preserve"> </w:t>
      </w:r>
      <w:r>
        <w:rPr>
          <w:w w:val="105"/>
          <w:sz w:val="23"/>
        </w:rPr>
        <w:t>the</w:t>
      </w:r>
      <w:r>
        <w:rPr>
          <w:spacing w:val="-9"/>
          <w:w w:val="105"/>
          <w:sz w:val="23"/>
        </w:rPr>
        <w:t xml:space="preserve"> </w:t>
      </w:r>
      <w:r>
        <w:rPr>
          <w:w w:val="105"/>
          <w:sz w:val="23"/>
        </w:rPr>
        <w:t>help</w:t>
      </w:r>
      <w:r>
        <w:rPr>
          <w:spacing w:val="-7"/>
          <w:w w:val="105"/>
          <w:sz w:val="23"/>
        </w:rPr>
        <w:t xml:space="preserve"> </w:t>
      </w:r>
      <w:r>
        <w:rPr>
          <w:w w:val="105"/>
          <w:sz w:val="23"/>
        </w:rPr>
        <w:t>of</w:t>
      </w:r>
      <w:r>
        <w:rPr>
          <w:spacing w:val="-12"/>
          <w:w w:val="105"/>
          <w:sz w:val="23"/>
        </w:rPr>
        <w:t xml:space="preserve"> </w:t>
      </w:r>
      <w:r>
        <w:rPr>
          <w:w w:val="105"/>
          <w:sz w:val="23"/>
        </w:rPr>
        <w:t>LEDs.</w:t>
      </w:r>
    </w:p>
    <w:p w:rsidR="00B141CF" w:rsidRDefault="009F45E6">
      <w:pPr>
        <w:pStyle w:val="ListParagraph"/>
        <w:numPr>
          <w:ilvl w:val="0"/>
          <w:numId w:val="58"/>
        </w:numPr>
        <w:tabs>
          <w:tab w:val="left" w:pos="1151"/>
          <w:tab w:val="left" w:pos="1152"/>
        </w:tabs>
        <w:rPr>
          <w:sz w:val="23"/>
        </w:rPr>
      </w:pPr>
      <w:r>
        <w:rPr>
          <w:w w:val="105"/>
          <w:sz w:val="23"/>
        </w:rPr>
        <w:t xml:space="preserve">Assemble a </w:t>
      </w:r>
      <w:r>
        <w:rPr>
          <w:spacing w:val="-3"/>
          <w:w w:val="105"/>
          <w:sz w:val="23"/>
        </w:rPr>
        <w:t xml:space="preserve">circuit </w:t>
      </w:r>
      <w:r>
        <w:rPr>
          <w:w w:val="105"/>
          <w:sz w:val="23"/>
        </w:rPr>
        <w:t>of photoelectric relay using</w:t>
      </w:r>
      <w:r>
        <w:rPr>
          <w:spacing w:val="-14"/>
          <w:w w:val="105"/>
          <w:sz w:val="23"/>
        </w:rPr>
        <w:t xml:space="preserve"> </w:t>
      </w:r>
      <w:r>
        <w:rPr>
          <w:w w:val="105"/>
          <w:sz w:val="23"/>
        </w:rPr>
        <w:t>a</w:t>
      </w:r>
      <w:r w:rsidR="002C3BB3">
        <w:rPr>
          <w:w w:val="105"/>
          <w:sz w:val="23"/>
        </w:rPr>
        <w:t xml:space="preserve"> </w:t>
      </w:r>
      <w:r>
        <w:rPr>
          <w:w w:val="105"/>
          <w:sz w:val="23"/>
        </w:rPr>
        <w:t>photo</w:t>
      </w:r>
      <w:r w:rsidR="002C3BB3">
        <w:rPr>
          <w:w w:val="105"/>
          <w:sz w:val="23"/>
        </w:rPr>
        <w:t xml:space="preserve"> </w:t>
      </w:r>
      <w:r>
        <w:rPr>
          <w:w w:val="105"/>
          <w:sz w:val="23"/>
        </w:rPr>
        <w:t>diode.</w:t>
      </w:r>
    </w:p>
    <w:p w:rsidR="00B141CF" w:rsidRDefault="009F45E6">
      <w:pPr>
        <w:pStyle w:val="ListParagraph"/>
        <w:numPr>
          <w:ilvl w:val="0"/>
          <w:numId w:val="58"/>
        </w:numPr>
        <w:tabs>
          <w:tab w:val="left" w:pos="1151"/>
          <w:tab w:val="left" w:pos="1152"/>
        </w:tabs>
        <w:spacing w:before="17"/>
        <w:rPr>
          <w:sz w:val="23"/>
        </w:rPr>
      </w:pPr>
      <w:r>
        <w:rPr>
          <w:w w:val="105"/>
          <w:sz w:val="23"/>
        </w:rPr>
        <w:t>Plot the characteristics curves for SCR and</w:t>
      </w:r>
      <w:r>
        <w:rPr>
          <w:spacing w:val="-50"/>
          <w:w w:val="105"/>
          <w:sz w:val="23"/>
        </w:rPr>
        <w:t xml:space="preserve"> </w:t>
      </w:r>
      <w:r>
        <w:rPr>
          <w:w w:val="105"/>
          <w:sz w:val="23"/>
        </w:rPr>
        <w:t>UJT.</w:t>
      </w:r>
    </w:p>
    <w:p w:rsidR="00B141CF" w:rsidRDefault="009F45E6">
      <w:pPr>
        <w:pStyle w:val="ListParagraph"/>
        <w:numPr>
          <w:ilvl w:val="0"/>
          <w:numId w:val="58"/>
        </w:numPr>
        <w:tabs>
          <w:tab w:val="left" w:pos="1151"/>
          <w:tab w:val="left" w:pos="1152"/>
        </w:tabs>
        <w:rPr>
          <w:sz w:val="23"/>
        </w:rPr>
      </w:pPr>
      <w:r>
        <w:rPr>
          <w:w w:val="105"/>
          <w:sz w:val="23"/>
        </w:rPr>
        <w:t xml:space="preserve">Assemble a UJT relaxation </w:t>
      </w:r>
      <w:r>
        <w:rPr>
          <w:spacing w:val="-3"/>
          <w:w w:val="105"/>
          <w:sz w:val="23"/>
        </w:rPr>
        <w:t xml:space="preserve">oscillator and </w:t>
      </w:r>
      <w:r>
        <w:rPr>
          <w:w w:val="105"/>
          <w:sz w:val="23"/>
        </w:rPr>
        <w:t>observe its</w:t>
      </w:r>
      <w:r>
        <w:rPr>
          <w:spacing w:val="-42"/>
          <w:w w:val="105"/>
          <w:sz w:val="23"/>
        </w:rPr>
        <w:t xml:space="preserve"> </w:t>
      </w:r>
      <w:r>
        <w:rPr>
          <w:w w:val="105"/>
          <w:sz w:val="23"/>
        </w:rPr>
        <w:t>waveform.</w:t>
      </w:r>
    </w:p>
    <w:p w:rsidR="00B141CF" w:rsidRDefault="009F45E6">
      <w:pPr>
        <w:pStyle w:val="ListParagraph"/>
        <w:numPr>
          <w:ilvl w:val="0"/>
          <w:numId w:val="58"/>
        </w:numPr>
        <w:tabs>
          <w:tab w:val="left" w:pos="1151"/>
          <w:tab w:val="left" w:pos="1152"/>
        </w:tabs>
        <w:rPr>
          <w:sz w:val="23"/>
        </w:rPr>
      </w:pPr>
      <w:r>
        <w:rPr>
          <w:w w:val="105"/>
          <w:sz w:val="23"/>
        </w:rPr>
        <w:t>Assemble a light dimmer with the help of Diac</w:t>
      </w:r>
      <w:r>
        <w:rPr>
          <w:spacing w:val="-17"/>
          <w:w w:val="105"/>
          <w:sz w:val="23"/>
        </w:rPr>
        <w:t xml:space="preserve"> </w:t>
      </w:r>
      <w:r>
        <w:rPr>
          <w:w w:val="105"/>
          <w:sz w:val="23"/>
        </w:rPr>
        <w:t>and</w:t>
      </w:r>
      <w:r w:rsidR="002C3BB3">
        <w:rPr>
          <w:w w:val="105"/>
          <w:sz w:val="23"/>
        </w:rPr>
        <w:t xml:space="preserve"> </w:t>
      </w:r>
      <w:r>
        <w:rPr>
          <w:w w:val="105"/>
          <w:sz w:val="23"/>
        </w:rPr>
        <w:t>Triac.</w:t>
      </w:r>
    </w:p>
    <w:p w:rsidR="00B141CF" w:rsidRDefault="00B141CF">
      <w:pPr>
        <w:rPr>
          <w:sz w:val="23"/>
        </w:rPr>
      </w:pPr>
    </w:p>
    <w:p w:rsidR="00B141CF" w:rsidRDefault="00B141CF">
      <w:pPr>
        <w:rPr>
          <w:sz w:val="23"/>
        </w:rPr>
      </w:pPr>
    </w:p>
    <w:p w:rsidR="00B141CF" w:rsidRDefault="00B141CF">
      <w:pPr>
        <w:rPr>
          <w:sz w:val="23"/>
        </w:rPr>
      </w:pPr>
    </w:p>
    <w:p w:rsidR="00B141CF" w:rsidRDefault="00B141CF">
      <w:pPr>
        <w:rPr>
          <w:sz w:val="23"/>
        </w:rPr>
      </w:pPr>
    </w:p>
    <w:p w:rsidR="00B141CF" w:rsidRDefault="00B141CF">
      <w:pPr>
        <w:rPr>
          <w:sz w:val="23"/>
        </w:rPr>
      </w:pPr>
    </w:p>
    <w:p w:rsidR="00B141CF" w:rsidRDefault="00B141CF">
      <w:pPr>
        <w:rPr>
          <w:sz w:val="23"/>
        </w:rPr>
      </w:pPr>
    </w:p>
    <w:p w:rsidR="00B141CF" w:rsidRDefault="00B141CF">
      <w:pPr>
        <w:rPr>
          <w:sz w:val="23"/>
        </w:rPr>
      </w:pPr>
    </w:p>
    <w:p w:rsidR="00B141CF" w:rsidRDefault="00B141CF">
      <w:pPr>
        <w:rPr>
          <w:sz w:val="23"/>
        </w:rPr>
      </w:pPr>
    </w:p>
    <w:p w:rsidR="00B141CF" w:rsidRDefault="00B141CF">
      <w:pPr>
        <w:rPr>
          <w:sz w:val="23"/>
        </w:rPr>
      </w:pPr>
    </w:p>
    <w:p w:rsidR="00B141CF" w:rsidRDefault="00B141CF">
      <w:pPr>
        <w:rPr>
          <w:sz w:val="23"/>
        </w:rPr>
      </w:pPr>
    </w:p>
    <w:p w:rsidR="00B141CF" w:rsidRDefault="00B141CF">
      <w:pPr>
        <w:rPr>
          <w:sz w:val="23"/>
        </w:rPr>
        <w:sectPr w:rsidR="00B141CF">
          <w:pgSz w:w="12240" w:h="16340"/>
          <w:pgMar w:top="980" w:right="640" w:bottom="1480" w:left="1240" w:header="0" w:footer="1294" w:gutter="0"/>
          <w:cols w:space="720"/>
        </w:sectPr>
      </w:pPr>
    </w:p>
    <w:p w:rsidR="00B141CF" w:rsidRDefault="009F45E6">
      <w:pPr>
        <w:pStyle w:val="Heading1"/>
        <w:tabs>
          <w:tab w:val="left" w:pos="1872"/>
        </w:tabs>
        <w:spacing w:before="77"/>
        <w:ind w:left="431" w:firstLine="0"/>
      </w:pPr>
      <w:r>
        <w:rPr>
          <w:w w:val="105"/>
        </w:rPr>
        <w:lastRenderedPageBreak/>
        <w:t>El.TR.</w:t>
      </w:r>
      <w:r>
        <w:rPr>
          <w:spacing w:val="-17"/>
          <w:w w:val="105"/>
        </w:rPr>
        <w:t xml:space="preserve"> </w:t>
      </w:r>
      <w:r>
        <w:rPr>
          <w:w w:val="105"/>
        </w:rPr>
        <w:t>132</w:t>
      </w:r>
      <w:r>
        <w:rPr>
          <w:w w:val="105"/>
        </w:rPr>
        <w:tab/>
        <w:t>ENGINEERING</w:t>
      </w:r>
      <w:r>
        <w:rPr>
          <w:spacing w:val="-5"/>
          <w:w w:val="105"/>
        </w:rPr>
        <w:t xml:space="preserve"> </w:t>
      </w:r>
      <w:r>
        <w:rPr>
          <w:w w:val="105"/>
        </w:rPr>
        <w:t>DRAWING</w:t>
      </w:r>
      <w:r>
        <w:rPr>
          <w:spacing w:val="-7"/>
          <w:w w:val="105"/>
        </w:rPr>
        <w:t xml:space="preserve"> </w:t>
      </w:r>
      <w:r>
        <w:rPr>
          <w:w w:val="105"/>
        </w:rPr>
        <w:t>&amp;</w:t>
      </w:r>
      <w:r>
        <w:rPr>
          <w:spacing w:val="-4"/>
          <w:w w:val="105"/>
        </w:rPr>
        <w:t xml:space="preserve"> </w:t>
      </w:r>
      <w:r>
        <w:rPr>
          <w:w w:val="105"/>
        </w:rPr>
        <w:t>COMPUTER</w:t>
      </w:r>
      <w:r>
        <w:rPr>
          <w:spacing w:val="-13"/>
          <w:w w:val="105"/>
        </w:rPr>
        <w:t xml:space="preserve"> </w:t>
      </w:r>
      <w:r>
        <w:rPr>
          <w:w w:val="105"/>
        </w:rPr>
        <w:t>AIDED</w:t>
      </w:r>
      <w:r>
        <w:rPr>
          <w:spacing w:val="-23"/>
          <w:w w:val="105"/>
        </w:rPr>
        <w:t xml:space="preserve"> </w:t>
      </w:r>
      <w:r>
        <w:rPr>
          <w:spacing w:val="-5"/>
          <w:w w:val="105"/>
        </w:rPr>
        <w:t>DESIGN</w:t>
      </w:r>
    </w:p>
    <w:p w:rsidR="00B141CF" w:rsidRDefault="009F45E6">
      <w:pPr>
        <w:pStyle w:val="Heading1"/>
        <w:tabs>
          <w:tab w:val="left" w:pos="7635"/>
          <w:tab w:val="left" w:pos="8356"/>
        </w:tabs>
        <w:spacing w:before="9"/>
        <w:ind w:left="6915" w:firstLine="0"/>
      </w:pPr>
      <w:bookmarkStart w:id="2" w:name="_TOC_250000"/>
      <w:bookmarkEnd w:id="2"/>
      <w:r>
        <w:rPr>
          <w:w w:val="105"/>
        </w:rPr>
        <w:t>T</w:t>
      </w:r>
      <w:r>
        <w:rPr>
          <w:w w:val="105"/>
        </w:rPr>
        <w:tab/>
        <w:t>P</w:t>
      </w:r>
      <w:r>
        <w:rPr>
          <w:w w:val="105"/>
        </w:rPr>
        <w:tab/>
        <w:t>C</w:t>
      </w:r>
    </w:p>
    <w:p w:rsidR="00B141CF" w:rsidRDefault="009F45E6">
      <w:pPr>
        <w:pStyle w:val="Heading1"/>
        <w:tabs>
          <w:tab w:val="left" w:pos="7635"/>
          <w:tab w:val="left" w:pos="8356"/>
        </w:tabs>
        <w:spacing w:before="10"/>
        <w:ind w:left="6915" w:firstLine="0"/>
      </w:pPr>
      <w:r>
        <w:rPr>
          <w:w w:val="105"/>
        </w:rPr>
        <w:t>0</w:t>
      </w:r>
      <w:r>
        <w:rPr>
          <w:w w:val="105"/>
        </w:rPr>
        <w:tab/>
        <w:t>6</w:t>
      </w:r>
      <w:r>
        <w:rPr>
          <w:w w:val="105"/>
        </w:rPr>
        <w:tab/>
        <w:t>2</w:t>
      </w:r>
    </w:p>
    <w:p w:rsidR="00B141CF" w:rsidRDefault="009F45E6">
      <w:pPr>
        <w:spacing w:before="2"/>
        <w:ind w:left="431"/>
        <w:rPr>
          <w:b/>
          <w:sz w:val="23"/>
        </w:rPr>
      </w:pPr>
      <w:r>
        <w:rPr>
          <w:b/>
          <w:w w:val="105"/>
          <w:sz w:val="23"/>
        </w:rPr>
        <w:t>Total contact Hours</w:t>
      </w:r>
    </w:p>
    <w:p w:rsidR="00B141CF" w:rsidRDefault="009F45E6">
      <w:pPr>
        <w:pStyle w:val="BodyText"/>
        <w:spacing w:before="16"/>
        <w:ind w:left="1151" w:firstLine="0"/>
      </w:pPr>
      <w:r>
        <w:rPr>
          <w:w w:val="105"/>
        </w:rPr>
        <w:t>Practical: 192 Hours.</w:t>
      </w:r>
    </w:p>
    <w:p w:rsidR="00B141CF" w:rsidRDefault="00B141CF">
      <w:pPr>
        <w:pStyle w:val="BodyText"/>
        <w:spacing w:before="3"/>
        <w:ind w:left="0" w:firstLine="0"/>
        <w:rPr>
          <w:sz w:val="25"/>
        </w:rPr>
      </w:pPr>
    </w:p>
    <w:p w:rsidR="00B141CF" w:rsidRDefault="009F45E6">
      <w:pPr>
        <w:pStyle w:val="BodyText"/>
        <w:tabs>
          <w:tab w:val="left" w:pos="1872"/>
        </w:tabs>
        <w:spacing w:before="0" w:line="247" w:lineRule="auto"/>
        <w:ind w:right="1978" w:hanging="1442"/>
      </w:pPr>
      <w:r>
        <w:rPr>
          <w:b/>
          <w:w w:val="105"/>
        </w:rPr>
        <w:t>Description:</w:t>
      </w:r>
      <w:r>
        <w:rPr>
          <w:b/>
          <w:w w:val="105"/>
        </w:rPr>
        <w:tab/>
      </w:r>
      <w:r>
        <w:rPr>
          <w:spacing w:val="-4"/>
          <w:w w:val="105"/>
        </w:rPr>
        <w:t>Lettering,</w:t>
      </w:r>
      <w:r>
        <w:rPr>
          <w:spacing w:val="-26"/>
          <w:w w:val="105"/>
        </w:rPr>
        <w:t xml:space="preserve"> </w:t>
      </w:r>
      <w:r>
        <w:rPr>
          <w:spacing w:val="-3"/>
          <w:w w:val="105"/>
        </w:rPr>
        <w:t>Numbering,</w:t>
      </w:r>
      <w:r>
        <w:rPr>
          <w:spacing w:val="-19"/>
          <w:w w:val="105"/>
        </w:rPr>
        <w:t xml:space="preserve"> </w:t>
      </w:r>
      <w:r>
        <w:rPr>
          <w:spacing w:val="-4"/>
          <w:w w:val="105"/>
        </w:rPr>
        <w:t>Conventional</w:t>
      </w:r>
      <w:r>
        <w:rPr>
          <w:spacing w:val="-22"/>
          <w:w w:val="105"/>
        </w:rPr>
        <w:t xml:space="preserve"> </w:t>
      </w:r>
      <w:r>
        <w:rPr>
          <w:w w:val="105"/>
        </w:rPr>
        <w:t>lines</w:t>
      </w:r>
      <w:r>
        <w:rPr>
          <w:spacing w:val="-23"/>
          <w:w w:val="105"/>
        </w:rPr>
        <w:t xml:space="preserve"> </w:t>
      </w:r>
      <w:r>
        <w:rPr>
          <w:spacing w:val="-3"/>
          <w:w w:val="105"/>
        </w:rPr>
        <w:t>and</w:t>
      </w:r>
      <w:r>
        <w:rPr>
          <w:spacing w:val="-15"/>
          <w:w w:val="105"/>
        </w:rPr>
        <w:t xml:space="preserve"> </w:t>
      </w:r>
      <w:r>
        <w:rPr>
          <w:spacing w:val="-4"/>
          <w:w w:val="105"/>
        </w:rPr>
        <w:t>dimensioning.</w:t>
      </w:r>
      <w:r>
        <w:rPr>
          <w:spacing w:val="-24"/>
          <w:w w:val="105"/>
        </w:rPr>
        <w:t xml:space="preserve"> </w:t>
      </w:r>
      <w:r>
        <w:rPr>
          <w:w w:val="105"/>
        </w:rPr>
        <w:t xml:space="preserve">Drawing symbols, </w:t>
      </w:r>
      <w:r>
        <w:rPr>
          <w:spacing w:val="-4"/>
          <w:w w:val="105"/>
        </w:rPr>
        <w:t xml:space="preserve">simple </w:t>
      </w:r>
      <w:r>
        <w:rPr>
          <w:spacing w:val="-5"/>
          <w:w w:val="105"/>
        </w:rPr>
        <w:t xml:space="preserve">circuits </w:t>
      </w:r>
      <w:r>
        <w:rPr>
          <w:spacing w:val="-4"/>
          <w:w w:val="105"/>
        </w:rPr>
        <w:t xml:space="preserve">(Electrical </w:t>
      </w:r>
      <w:r>
        <w:rPr>
          <w:w w:val="105"/>
        </w:rPr>
        <w:t>and</w:t>
      </w:r>
      <w:r>
        <w:rPr>
          <w:spacing w:val="-32"/>
          <w:w w:val="105"/>
        </w:rPr>
        <w:t xml:space="preserve"> </w:t>
      </w:r>
      <w:r>
        <w:rPr>
          <w:spacing w:val="-4"/>
          <w:w w:val="105"/>
        </w:rPr>
        <w:t>Electronics).</w:t>
      </w:r>
    </w:p>
    <w:p w:rsidR="00B141CF" w:rsidRDefault="00B141CF">
      <w:pPr>
        <w:pStyle w:val="BodyText"/>
        <w:spacing w:before="7"/>
        <w:ind w:left="0" w:firstLine="0"/>
        <w:rPr>
          <w:sz w:val="24"/>
        </w:rPr>
      </w:pPr>
    </w:p>
    <w:p w:rsidR="00B141CF" w:rsidRDefault="009F45E6">
      <w:pPr>
        <w:pStyle w:val="BodyText"/>
        <w:tabs>
          <w:tab w:val="left" w:pos="1872"/>
        </w:tabs>
        <w:spacing w:before="1"/>
        <w:ind w:left="431" w:firstLine="0"/>
      </w:pPr>
      <w:r>
        <w:rPr>
          <w:b/>
          <w:spacing w:val="-4"/>
          <w:w w:val="105"/>
        </w:rPr>
        <w:t>Objectives:</w:t>
      </w:r>
      <w:r>
        <w:rPr>
          <w:b/>
          <w:spacing w:val="-4"/>
          <w:w w:val="105"/>
        </w:rPr>
        <w:tab/>
      </w:r>
      <w:r>
        <w:rPr>
          <w:w w:val="105"/>
        </w:rPr>
        <w:t>To</w:t>
      </w:r>
      <w:r>
        <w:rPr>
          <w:spacing w:val="-9"/>
          <w:w w:val="105"/>
        </w:rPr>
        <w:t xml:space="preserve"> </w:t>
      </w:r>
      <w:r>
        <w:rPr>
          <w:w w:val="105"/>
        </w:rPr>
        <w:t>help</w:t>
      </w:r>
      <w:r>
        <w:rPr>
          <w:spacing w:val="-8"/>
          <w:w w:val="105"/>
        </w:rPr>
        <w:t xml:space="preserve"> </w:t>
      </w:r>
      <w:r>
        <w:rPr>
          <w:w w:val="105"/>
        </w:rPr>
        <w:t>the</w:t>
      </w:r>
      <w:r>
        <w:rPr>
          <w:spacing w:val="-9"/>
          <w:w w:val="105"/>
        </w:rPr>
        <w:t xml:space="preserve"> </w:t>
      </w:r>
      <w:r>
        <w:rPr>
          <w:spacing w:val="-5"/>
          <w:w w:val="105"/>
        </w:rPr>
        <w:t>students</w:t>
      </w:r>
      <w:r>
        <w:rPr>
          <w:spacing w:val="-10"/>
          <w:w w:val="105"/>
        </w:rPr>
        <w:t xml:space="preserve"> </w:t>
      </w:r>
      <w:r>
        <w:rPr>
          <w:w w:val="105"/>
        </w:rPr>
        <w:t>in</w:t>
      </w:r>
      <w:r>
        <w:rPr>
          <w:spacing w:val="-8"/>
          <w:w w:val="105"/>
        </w:rPr>
        <w:t xml:space="preserve"> </w:t>
      </w:r>
      <w:r>
        <w:rPr>
          <w:spacing w:val="-4"/>
          <w:w w:val="105"/>
        </w:rPr>
        <w:t>understanding</w:t>
      </w:r>
      <w:r>
        <w:rPr>
          <w:spacing w:val="-8"/>
          <w:w w:val="105"/>
        </w:rPr>
        <w:t xml:space="preserve"> </w:t>
      </w:r>
      <w:r>
        <w:rPr>
          <w:w w:val="105"/>
        </w:rPr>
        <w:t>the</w:t>
      </w:r>
      <w:r>
        <w:rPr>
          <w:spacing w:val="-8"/>
          <w:w w:val="105"/>
        </w:rPr>
        <w:t xml:space="preserve"> </w:t>
      </w:r>
      <w:r>
        <w:rPr>
          <w:w w:val="105"/>
        </w:rPr>
        <w:t>basic</w:t>
      </w:r>
      <w:r>
        <w:rPr>
          <w:spacing w:val="-9"/>
          <w:w w:val="105"/>
        </w:rPr>
        <w:t xml:space="preserve"> </w:t>
      </w:r>
      <w:r>
        <w:rPr>
          <w:spacing w:val="-3"/>
          <w:w w:val="105"/>
        </w:rPr>
        <w:t>methods</w:t>
      </w:r>
      <w:r>
        <w:rPr>
          <w:spacing w:val="-10"/>
          <w:w w:val="105"/>
        </w:rPr>
        <w:t xml:space="preserve"> </w:t>
      </w:r>
      <w:r>
        <w:rPr>
          <w:w w:val="105"/>
        </w:rPr>
        <w:t>of</w:t>
      </w:r>
      <w:r>
        <w:rPr>
          <w:spacing w:val="-11"/>
          <w:w w:val="105"/>
        </w:rPr>
        <w:t xml:space="preserve"> </w:t>
      </w:r>
      <w:r>
        <w:rPr>
          <w:spacing w:val="-4"/>
          <w:w w:val="105"/>
        </w:rPr>
        <w:t>drawing.</w:t>
      </w:r>
    </w:p>
    <w:p w:rsidR="00B141CF" w:rsidRDefault="009F45E6">
      <w:pPr>
        <w:pStyle w:val="ListParagraph"/>
        <w:numPr>
          <w:ilvl w:val="1"/>
          <w:numId w:val="58"/>
        </w:numPr>
        <w:tabs>
          <w:tab w:val="left" w:pos="2233"/>
        </w:tabs>
        <w:ind w:hanging="361"/>
        <w:rPr>
          <w:sz w:val="23"/>
        </w:rPr>
      </w:pPr>
      <w:r>
        <w:rPr>
          <w:w w:val="105"/>
          <w:sz w:val="23"/>
        </w:rPr>
        <w:t>Pencil</w:t>
      </w:r>
    </w:p>
    <w:p w:rsidR="00B141CF" w:rsidRDefault="009F45E6">
      <w:pPr>
        <w:pStyle w:val="ListParagraph"/>
        <w:numPr>
          <w:ilvl w:val="1"/>
          <w:numId w:val="58"/>
        </w:numPr>
        <w:tabs>
          <w:tab w:val="left" w:pos="2233"/>
        </w:tabs>
        <w:spacing w:before="17" w:line="504" w:lineRule="auto"/>
        <w:ind w:left="431" w:right="7204" w:firstLine="1441"/>
        <w:rPr>
          <w:b/>
          <w:sz w:val="23"/>
        </w:rPr>
      </w:pPr>
      <w:r>
        <w:rPr>
          <w:spacing w:val="-6"/>
          <w:sz w:val="23"/>
        </w:rPr>
        <w:t xml:space="preserve">Computer </w:t>
      </w:r>
      <w:r>
        <w:rPr>
          <w:b/>
          <w:w w:val="105"/>
          <w:sz w:val="23"/>
        </w:rPr>
        <w:t xml:space="preserve">COURSE </w:t>
      </w:r>
      <w:r>
        <w:rPr>
          <w:b/>
          <w:spacing w:val="-3"/>
          <w:w w:val="105"/>
          <w:sz w:val="23"/>
        </w:rPr>
        <w:t xml:space="preserve">CONTENTS. </w:t>
      </w:r>
      <w:r>
        <w:rPr>
          <w:b/>
          <w:w w:val="105"/>
          <w:sz w:val="23"/>
        </w:rPr>
        <w:t>LIST OF</w:t>
      </w:r>
      <w:r>
        <w:rPr>
          <w:b/>
          <w:spacing w:val="-33"/>
          <w:w w:val="105"/>
          <w:sz w:val="23"/>
        </w:rPr>
        <w:t xml:space="preserve"> </w:t>
      </w:r>
      <w:r>
        <w:rPr>
          <w:b/>
          <w:w w:val="105"/>
          <w:sz w:val="23"/>
        </w:rPr>
        <w:t>PRACTICAL</w:t>
      </w:r>
    </w:p>
    <w:p w:rsidR="00B141CF" w:rsidRDefault="009F45E6">
      <w:pPr>
        <w:pStyle w:val="Heading1"/>
        <w:numPr>
          <w:ilvl w:val="0"/>
          <w:numId w:val="59"/>
        </w:numPr>
        <w:tabs>
          <w:tab w:val="left" w:pos="1151"/>
          <w:tab w:val="left" w:pos="1152"/>
          <w:tab w:val="left" w:pos="9357"/>
        </w:tabs>
        <w:spacing w:line="255" w:lineRule="exact"/>
      </w:pPr>
      <w:r>
        <w:rPr>
          <w:w w:val="105"/>
          <w:u w:val="thick"/>
        </w:rPr>
        <w:t>CONVENTIAL</w:t>
      </w:r>
      <w:r>
        <w:rPr>
          <w:spacing w:val="-28"/>
          <w:w w:val="105"/>
          <w:u w:val="thick"/>
        </w:rPr>
        <w:t xml:space="preserve"> </w:t>
      </w:r>
      <w:r>
        <w:rPr>
          <w:w w:val="105"/>
          <w:u w:val="thick"/>
        </w:rPr>
        <w:t>DRAWING</w:t>
      </w:r>
      <w:r>
        <w:rPr>
          <w:w w:val="105"/>
        </w:rPr>
        <w:tab/>
        <w:t>128</w:t>
      </w:r>
      <w:r>
        <w:rPr>
          <w:spacing w:val="16"/>
          <w:w w:val="105"/>
        </w:rPr>
        <w:t xml:space="preserve"> </w:t>
      </w:r>
      <w:r>
        <w:rPr>
          <w:w w:val="105"/>
        </w:rPr>
        <w:t>Hrs.</w:t>
      </w:r>
    </w:p>
    <w:p w:rsidR="00B141CF" w:rsidRDefault="00B141CF">
      <w:pPr>
        <w:pStyle w:val="BodyText"/>
        <w:spacing w:before="2"/>
        <w:ind w:left="0" w:firstLine="0"/>
        <w:rPr>
          <w:b/>
          <w:sz w:val="16"/>
        </w:rPr>
      </w:pPr>
    </w:p>
    <w:p w:rsidR="00B141CF" w:rsidRDefault="009F45E6">
      <w:pPr>
        <w:pStyle w:val="ListParagraph"/>
        <w:numPr>
          <w:ilvl w:val="0"/>
          <w:numId w:val="60"/>
        </w:numPr>
        <w:tabs>
          <w:tab w:val="left" w:pos="1151"/>
          <w:tab w:val="left" w:pos="1152"/>
        </w:tabs>
        <w:spacing w:before="97"/>
        <w:rPr>
          <w:sz w:val="23"/>
        </w:rPr>
      </w:pPr>
      <w:r>
        <w:rPr>
          <w:w w:val="105"/>
          <w:sz w:val="23"/>
        </w:rPr>
        <w:t xml:space="preserve">Use and care of </w:t>
      </w:r>
      <w:r>
        <w:rPr>
          <w:spacing w:val="-3"/>
          <w:w w:val="105"/>
          <w:sz w:val="23"/>
        </w:rPr>
        <w:t>drawing</w:t>
      </w:r>
      <w:r>
        <w:rPr>
          <w:spacing w:val="-46"/>
          <w:w w:val="105"/>
          <w:sz w:val="23"/>
        </w:rPr>
        <w:t xml:space="preserve"> </w:t>
      </w:r>
      <w:r>
        <w:rPr>
          <w:spacing w:val="-4"/>
          <w:w w:val="105"/>
          <w:sz w:val="23"/>
        </w:rPr>
        <w:t>instruments.</w:t>
      </w:r>
    </w:p>
    <w:p w:rsidR="00B141CF" w:rsidRDefault="009F45E6">
      <w:pPr>
        <w:pStyle w:val="ListParagraph"/>
        <w:numPr>
          <w:ilvl w:val="0"/>
          <w:numId w:val="60"/>
        </w:numPr>
        <w:tabs>
          <w:tab w:val="left" w:pos="1151"/>
          <w:tab w:val="left" w:pos="1152"/>
        </w:tabs>
        <w:rPr>
          <w:sz w:val="23"/>
        </w:rPr>
      </w:pPr>
      <w:r>
        <w:rPr>
          <w:w w:val="105"/>
          <w:sz w:val="23"/>
        </w:rPr>
        <w:t xml:space="preserve">Use of </w:t>
      </w:r>
      <w:r>
        <w:rPr>
          <w:spacing w:val="-4"/>
          <w:w w:val="105"/>
          <w:sz w:val="23"/>
        </w:rPr>
        <w:t xml:space="preserve">various </w:t>
      </w:r>
      <w:r>
        <w:rPr>
          <w:w w:val="105"/>
          <w:sz w:val="23"/>
        </w:rPr>
        <w:t>grades of</w:t>
      </w:r>
      <w:r>
        <w:rPr>
          <w:spacing w:val="-44"/>
          <w:w w:val="105"/>
          <w:sz w:val="23"/>
        </w:rPr>
        <w:t xml:space="preserve"> </w:t>
      </w:r>
      <w:r>
        <w:rPr>
          <w:w w:val="105"/>
          <w:sz w:val="23"/>
        </w:rPr>
        <w:t>pencils.</w:t>
      </w:r>
    </w:p>
    <w:p w:rsidR="00B141CF" w:rsidRDefault="009F45E6">
      <w:pPr>
        <w:pStyle w:val="ListParagraph"/>
        <w:numPr>
          <w:ilvl w:val="0"/>
          <w:numId w:val="60"/>
        </w:numPr>
        <w:tabs>
          <w:tab w:val="left" w:pos="1151"/>
          <w:tab w:val="left" w:pos="1152"/>
        </w:tabs>
        <w:spacing w:before="16"/>
        <w:rPr>
          <w:sz w:val="23"/>
        </w:rPr>
      </w:pPr>
      <w:r>
        <w:rPr>
          <w:w w:val="105"/>
          <w:sz w:val="23"/>
        </w:rPr>
        <w:t xml:space="preserve">Single stroke </w:t>
      </w:r>
      <w:r>
        <w:rPr>
          <w:spacing w:val="-3"/>
          <w:w w:val="105"/>
          <w:sz w:val="23"/>
        </w:rPr>
        <w:t xml:space="preserve">and inclined </w:t>
      </w:r>
      <w:r>
        <w:rPr>
          <w:w w:val="105"/>
          <w:sz w:val="23"/>
        </w:rPr>
        <w:t xml:space="preserve">&amp; </w:t>
      </w:r>
      <w:r>
        <w:rPr>
          <w:spacing w:val="-3"/>
          <w:w w:val="105"/>
          <w:sz w:val="23"/>
        </w:rPr>
        <w:t>gothic</w:t>
      </w:r>
      <w:r>
        <w:rPr>
          <w:spacing w:val="-39"/>
          <w:w w:val="105"/>
          <w:sz w:val="23"/>
        </w:rPr>
        <w:t xml:space="preserve"> </w:t>
      </w:r>
      <w:r>
        <w:rPr>
          <w:spacing w:val="-3"/>
          <w:w w:val="105"/>
          <w:sz w:val="23"/>
        </w:rPr>
        <w:t>letters.</w:t>
      </w:r>
    </w:p>
    <w:p w:rsidR="00B141CF" w:rsidRDefault="009F45E6">
      <w:pPr>
        <w:pStyle w:val="ListParagraph"/>
        <w:numPr>
          <w:ilvl w:val="0"/>
          <w:numId w:val="60"/>
        </w:numPr>
        <w:tabs>
          <w:tab w:val="left" w:pos="1151"/>
          <w:tab w:val="left" w:pos="1152"/>
        </w:tabs>
        <w:spacing w:before="10"/>
        <w:rPr>
          <w:sz w:val="23"/>
        </w:rPr>
      </w:pPr>
      <w:r>
        <w:rPr>
          <w:w w:val="105"/>
          <w:sz w:val="23"/>
        </w:rPr>
        <w:t xml:space="preserve">Practice in </w:t>
      </w:r>
      <w:r>
        <w:rPr>
          <w:spacing w:val="-3"/>
          <w:w w:val="105"/>
          <w:sz w:val="23"/>
        </w:rPr>
        <w:t xml:space="preserve">lettering, </w:t>
      </w:r>
      <w:r>
        <w:rPr>
          <w:spacing w:val="-4"/>
          <w:w w:val="105"/>
          <w:sz w:val="23"/>
        </w:rPr>
        <w:t xml:space="preserve">vertical </w:t>
      </w:r>
      <w:r>
        <w:rPr>
          <w:w w:val="105"/>
          <w:sz w:val="23"/>
        </w:rPr>
        <w:t>and</w:t>
      </w:r>
      <w:r>
        <w:rPr>
          <w:spacing w:val="-33"/>
          <w:w w:val="105"/>
          <w:sz w:val="23"/>
        </w:rPr>
        <w:t xml:space="preserve"> </w:t>
      </w:r>
      <w:r>
        <w:rPr>
          <w:spacing w:val="-4"/>
          <w:w w:val="105"/>
          <w:sz w:val="23"/>
        </w:rPr>
        <w:t>inclined.</w:t>
      </w:r>
    </w:p>
    <w:p w:rsidR="00B141CF" w:rsidRDefault="009F45E6">
      <w:pPr>
        <w:pStyle w:val="ListParagraph"/>
        <w:numPr>
          <w:ilvl w:val="0"/>
          <w:numId w:val="60"/>
        </w:numPr>
        <w:tabs>
          <w:tab w:val="left" w:pos="1151"/>
          <w:tab w:val="left" w:pos="1152"/>
        </w:tabs>
        <w:rPr>
          <w:sz w:val="23"/>
        </w:rPr>
      </w:pPr>
      <w:r>
        <w:rPr>
          <w:w w:val="105"/>
          <w:sz w:val="23"/>
        </w:rPr>
        <w:t xml:space="preserve">Practice in </w:t>
      </w:r>
      <w:r>
        <w:rPr>
          <w:spacing w:val="-4"/>
          <w:w w:val="105"/>
          <w:sz w:val="23"/>
        </w:rPr>
        <w:t xml:space="preserve">numbering, </w:t>
      </w:r>
      <w:r>
        <w:rPr>
          <w:w w:val="105"/>
          <w:sz w:val="23"/>
        </w:rPr>
        <w:t>vertical and</w:t>
      </w:r>
      <w:r>
        <w:rPr>
          <w:spacing w:val="-44"/>
          <w:w w:val="105"/>
          <w:sz w:val="23"/>
        </w:rPr>
        <w:t xml:space="preserve"> </w:t>
      </w:r>
      <w:r>
        <w:rPr>
          <w:spacing w:val="-4"/>
          <w:w w:val="105"/>
          <w:sz w:val="23"/>
        </w:rPr>
        <w:t>inclined.</w:t>
      </w:r>
    </w:p>
    <w:p w:rsidR="00B141CF" w:rsidRDefault="009F45E6">
      <w:pPr>
        <w:pStyle w:val="ListParagraph"/>
        <w:numPr>
          <w:ilvl w:val="0"/>
          <w:numId w:val="60"/>
        </w:numPr>
        <w:tabs>
          <w:tab w:val="left" w:pos="1151"/>
          <w:tab w:val="left" w:pos="1152"/>
        </w:tabs>
        <w:spacing w:before="16"/>
        <w:rPr>
          <w:sz w:val="23"/>
        </w:rPr>
      </w:pPr>
      <w:r>
        <w:rPr>
          <w:spacing w:val="-3"/>
          <w:w w:val="105"/>
          <w:sz w:val="23"/>
        </w:rPr>
        <w:t xml:space="preserve">Alphabets </w:t>
      </w:r>
      <w:r>
        <w:rPr>
          <w:w w:val="105"/>
          <w:sz w:val="23"/>
        </w:rPr>
        <w:t>of</w:t>
      </w:r>
      <w:r>
        <w:rPr>
          <w:spacing w:val="-16"/>
          <w:w w:val="105"/>
          <w:sz w:val="23"/>
        </w:rPr>
        <w:t xml:space="preserve"> </w:t>
      </w:r>
      <w:r>
        <w:rPr>
          <w:w w:val="105"/>
          <w:sz w:val="23"/>
        </w:rPr>
        <w:t>line.</w:t>
      </w:r>
    </w:p>
    <w:p w:rsidR="00B141CF" w:rsidRDefault="009F45E6">
      <w:pPr>
        <w:pStyle w:val="ListParagraph"/>
        <w:numPr>
          <w:ilvl w:val="0"/>
          <w:numId w:val="60"/>
        </w:numPr>
        <w:tabs>
          <w:tab w:val="left" w:pos="1151"/>
          <w:tab w:val="left" w:pos="1152"/>
        </w:tabs>
        <w:spacing w:before="10"/>
        <w:rPr>
          <w:sz w:val="23"/>
        </w:rPr>
      </w:pPr>
      <w:r>
        <w:rPr>
          <w:spacing w:val="-4"/>
          <w:w w:val="105"/>
          <w:sz w:val="23"/>
        </w:rPr>
        <w:t>Line</w:t>
      </w:r>
      <w:r>
        <w:rPr>
          <w:spacing w:val="-15"/>
          <w:w w:val="105"/>
          <w:sz w:val="23"/>
        </w:rPr>
        <w:t xml:space="preserve"> </w:t>
      </w:r>
      <w:r>
        <w:rPr>
          <w:w w:val="105"/>
          <w:sz w:val="23"/>
        </w:rPr>
        <w:t>values.</w:t>
      </w:r>
    </w:p>
    <w:p w:rsidR="00B141CF" w:rsidRDefault="009F45E6">
      <w:pPr>
        <w:pStyle w:val="ListParagraph"/>
        <w:numPr>
          <w:ilvl w:val="0"/>
          <w:numId w:val="60"/>
        </w:numPr>
        <w:tabs>
          <w:tab w:val="left" w:pos="1151"/>
          <w:tab w:val="left" w:pos="1152"/>
        </w:tabs>
        <w:spacing w:before="16"/>
        <w:rPr>
          <w:sz w:val="23"/>
        </w:rPr>
      </w:pPr>
      <w:r>
        <w:rPr>
          <w:w w:val="105"/>
          <w:sz w:val="23"/>
        </w:rPr>
        <w:t>Tangency</w:t>
      </w:r>
      <w:r>
        <w:rPr>
          <w:spacing w:val="-14"/>
          <w:w w:val="105"/>
          <w:sz w:val="23"/>
        </w:rPr>
        <w:t xml:space="preserve"> </w:t>
      </w:r>
      <w:r>
        <w:rPr>
          <w:w w:val="105"/>
          <w:sz w:val="23"/>
        </w:rPr>
        <w:t>exercises.</w:t>
      </w:r>
    </w:p>
    <w:p w:rsidR="00B141CF" w:rsidRDefault="009F45E6">
      <w:pPr>
        <w:pStyle w:val="ListParagraph"/>
        <w:numPr>
          <w:ilvl w:val="0"/>
          <w:numId w:val="60"/>
        </w:numPr>
        <w:tabs>
          <w:tab w:val="left" w:pos="1151"/>
          <w:tab w:val="left" w:pos="1152"/>
        </w:tabs>
        <w:rPr>
          <w:sz w:val="23"/>
        </w:rPr>
      </w:pPr>
      <w:r>
        <w:rPr>
          <w:w w:val="105"/>
          <w:sz w:val="23"/>
        </w:rPr>
        <w:t>One view</w:t>
      </w:r>
      <w:r>
        <w:rPr>
          <w:spacing w:val="-17"/>
          <w:w w:val="105"/>
          <w:sz w:val="23"/>
        </w:rPr>
        <w:t xml:space="preserve"> </w:t>
      </w:r>
      <w:r>
        <w:rPr>
          <w:spacing w:val="-4"/>
          <w:w w:val="105"/>
          <w:sz w:val="23"/>
        </w:rPr>
        <w:t>drawing.</w:t>
      </w:r>
    </w:p>
    <w:p w:rsidR="00B141CF" w:rsidRDefault="009F45E6">
      <w:pPr>
        <w:pStyle w:val="ListParagraph"/>
        <w:numPr>
          <w:ilvl w:val="0"/>
          <w:numId w:val="60"/>
        </w:numPr>
        <w:tabs>
          <w:tab w:val="left" w:pos="1151"/>
          <w:tab w:val="left" w:pos="1152"/>
        </w:tabs>
        <w:rPr>
          <w:sz w:val="23"/>
        </w:rPr>
      </w:pPr>
      <w:r>
        <w:rPr>
          <w:spacing w:val="-3"/>
          <w:w w:val="105"/>
          <w:sz w:val="23"/>
        </w:rPr>
        <w:t>Dimensioning</w:t>
      </w:r>
      <w:r>
        <w:rPr>
          <w:spacing w:val="-6"/>
          <w:w w:val="105"/>
          <w:sz w:val="23"/>
        </w:rPr>
        <w:t xml:space="preserve"> </w:t>
      </w:r>
      <w:r>
        <w:rPr>
          <w:spacing w:val="-4"/>
          <w:w w:val="105"/>
          <w:sz w:val="23"/>
        </w:rPr>
        <w:t>techniques.</w:t>
      </w:r>
    </w:p>
    <w:p w:rsidR="00B141CF" w:rsidRDefault="009F45E6">
      <w:pPr>
        <w:pStyle w:val="ListParagraph"/>
        <w:numPr>
          <w:ilvl w:val="0"/>
          <w:numId w:val="60"/>
        </w:numPr>
        <w:tabs>
          <w:tab w:val="left" w:pos="1151"/>
          <w:tab w:val="left" w:pos="1152"/>
        </w:tabs>
        <w:spacing w:before="17"/>
        <w:rPr>
          <w:sz w:val="23"/>
        </w:rPr>
      </w:pPr>
      <w:r>
        <w:rPr>
          <w:spacing w:val="-4"/>
          <w:w w:val="105"/>
          <w:sz w:val="23"/>
        </w:rPr>
        <w:t xml:space="preserve">System </w:t>
      </w:r>
      <w:r>
        <w:rPr>
          <w:w w:val="105"/>
          <w:sz w:val="23"/>
        </w:rPr>
        <w:t>of</w:t>
      </w:r>
      <w:r>
        <w:rPr>
          <w:spacing w:val="-15"/>
          <w:w w:val="105"/>
          <w:sz w:val="23"/>
        </w:rPr>
        <w:t xml:space="preserve"> </w:t>
      </w:r>
      <w:r>
        <w:rPr>
          <w:spacing w:val="-3"/>
          <w:w w:val="105"/>
          <w:sz w:val="23"/>
        </w:rPr>
        <w:t>dimensioning.</w:t>
      </w:r>
    </w:p>
    <w:p w:rsidR="00B141CF" w:rsidRDefault="009F45E6">
      <w:pPr>
        <w:pStyle w:val="ListParagraph"/>
        <w:numPr>
          <w:ilvl w:val="0"/>
          <w:numId w:val="60"/>
        </w:numPr>
        <w:tabs>
          <w:tab w:val="left" w:pos="1151"/>
          <w:tab w:val="left" w:pos="1152"/>
        </w:tabs>
        <w:rPr>
          <w:sz w:val="23"/>
        </w:rPr>
      </w:pPr>
      <w:r>
        <w:rPr>
          <w:w w:val="105"/>
          <w:sz w:val="23"/>
        </w:rPr>
        <w:t>Kinds of</w:t>
      </w:r>
      <w:r>
        <w:rPr>
          <w:spacing w:val="-20"/>
          <w:w w:val="105"/>
          <w:sz w:val="23"/>
        </w:rPr>
        <w:t xml:space="preserve"> </w:t>
      </w:r>
      <w:r>
        <w:rPr>
          <w:spacing w:val="-4"/>
          <w:w w:val="105"/>
          <w:sz w:val="23"/>
        </w:rPr>
        <w:t>dimensioning.</w:t>
      </w:r>
    </w:p>
    <w:p w:rsidR="00B141CF" w:rsidRDefault="009F45E6">
      <w:pPr>
        <w:pStyle w:val="ListParagraph"/>
        <w:numPr>
          <w:ilvl w:val="0"/>
          <w:numId w:val="60"/>
        </w:numPr>
        <w:tabs>
          <w:tab w:val="left" w:pos="1151"/>
          <w:tab w:val="left" w:pos="1152"/>
        </w:tabs>
        <w:spacing w:before="10" w:line="254" w:lineRule="auto"/>
        <w:ind w:right="633"/>
        <w:rPr>
          <w:sz w:val="23"/>
        </w:rPr>
      </w:pPr>
      <w:r>
        <w:rPr>
          <w:spacing w:val="-4"/>
          <w:w w:val="105"/>
          <w:sz w:val="23"/>
        </w:rPr>
        <w:t>Preparation</w:t>
      </w:r>
      <w:r>
        <w:rPr>
          <w:spacing w:val="-23"/>
          <w:w w:val="105"/>
          <w:sz w:val="23"/>
        </w:rPr>
        <w:t xml:space="preserve"> </w:t>
      </w:r>
      <w:r>
        <w:rPr>
          <w:w w:val="105"/>
          <w:sz w:val="23"/>
        </w:rPr>
        <w:t>of</w:t>
      </w:r>
      <w:r>
        <w:rPr>
          <w:spacing w:val="-14"/>
          <w:w w:val="105"/>
          <w:sz w:val="23"/>
        </w:rPr>
        <w:t xml:space="preserve"> </w:t>
      </w:r>
      <w:r>
        <w:rPr>
          <w:w w:val="105"/>
          <w:sz w:val="23"/>
        </w:rPr>
        <w:t>multi-view</w:t>
      </w:r>
      <w:r>
        <w:rPr>
          <w:spacing w:val="-14"/>
          <w:w w:val="105"/>
          <w:sz w:val="23"/>
        </w:rPr>
        <w:t xml:space="preserve"> </w:t>
      </w:r>
      <w:r>
        <w:rPr>
          <w:spacing w:val="-3"/>
          <w:w w:val="105"/>
          <w:sz w:val="23"/>
        </w:rPr>
        <w:t>drawing</w:t>
      </w:r>
      <w:r>
        <w:rPr>
          <w:spacing w:val="-18"/>
          <w:w w:val="105"/>
          <w:sz w:val="23"/>
        </w:rPr>
        <w:t xml:space="preserve"> </w:t>
      </w:r>
      <w:r>
        <w:rPr>
          <w:w w:val="105"/>
          <w:sz w:val="23"/>
        </w:rPr>
        <w:t>for</w:t>
      </w:r>
      <w:r>
        <w:rPr>
          <w:spacing w:val="-13"/>
          <w:w w:val="105"/>
          <w:sz w:val="23"/>
        </w:rPr>
        <w:t xml:space="preserve"> </w:t>
      </w:r>
      <w:r>
        <w:rPr>
          <w:w w:val="105"/>
          <w:sz w:val="23"/>
        </w:rPr>
        <w:t>the</w:t>
      </w:r>
      <w:r>
        <w:rPr>
          <w:spacing w:val="-17"/>
          <w:w w:val="105"/>
          <w:sz w:val="23"/>
        </w:rPr>
        <w:t xml:space="preserve"> </w:t>
      </w:r>
      <w:r>
        <w:rPr>
          <w:w w:val="105"/>
          <w:sz w:val="23"/>
        </w:rPr>
        <w:t>given</w:t>
      </w:r>
      <w:r>
        <w:rPr>
          <w:spacing w:val="-12"/>
          <w:w w:val="105"/>
          <w:sz w:val="23"/>
        </w:rPr>
        <w:t xml:space="preserve"> </w:t>
      </w:r>
      <w:r>
        <w:rPr>
          <w:spacing w:val="-3"/>
          <w:w w:val="105"/>
          <w:sz w:val="23"/>
        </w:rPr>
        <w:t>models</w:t>
      </w:r>
      <w:r>
        <w:rPr>
          <w:spacing w:val="-20"/>
          <w:w w:val="105"/>
          <w:sz w:val="23"/>
        </w:rPr>
        <w:t xml:space="preserve"> </w:t>
      </w:r>
      <w:r>
        <w:rPr>
          <w:w w:val="105"/>
          <w:sz w:val="23"/>
        </w:rPr>
        <w:t>showing</w:t>
      </w:r>
      <w:r>
        <w:rPr>
          <w:spacing w:val="-10"/>
          <w:w w:val="105"/>
          <w:sz w:val="23"/>
        </w:rPr>
        <w:t xml:space="preserve"> </w:t>
      </w:r>
      <w:r>
        <w:rPr>
          <w:spacing w:val="-5"/>
          <w:w w:val="105"/>
          <w:sz w:val="23"/>
        </w:rPr>
        <w:t>conventional</w:t>
      </w:r>
      <w:r>
        <w:rPr>
          <w:spacing w:val="-16"/>
          <w:w w:val="105"/>
          <w:sz w:val="23"/>
        </w:rPr>
        <w:t xml:space="preserve"> </w:t>
      </w:r>
      <w:r>
        <w:rPr>
          <w:spacing w:val="-4"/>
          <w:w w:val="105"/>
          <w:sz w:val="23"/>
        </w:rPr>
        <w:t>placement</w:t>
      </w:r>
      <w:r>
        <w:rPr>
          <w:spacing w:val="-20"/>
          <w:w w:val="105"/>
          <w:sz w:val="23"/>
        </w:rPr>
        <w:t xml:space="preserve"> </w:t>
      </w:r>
      <w:r>
        <w:rPr>
          <w:w w:val="105"/>
          <w:sz w:val="23"/>
        </w:rPr>
        <w:t xml:space="preserve">of dimensions </w:t>
      </w:r>
      <w:r>
        <w:rPr>
          <w:spacing w:val="-3"/>
          <w:w w:val="105"/>
          <w:sz w:val="23"/>
        </w:rPr>
        <w:t>there</w:t>
      </w:r>
      <w:r>
        <w:rPr>
          <w:spacing w:val="-24"/>
          <w:w w:val="105"/>
          <w:sz w:val="23"/>
        </w:rPr>
        <w:t xml:space="preserve"> </w:t>
      </w:r>
      <w:r>
        <w:rPr>
          <w:w w:val="105"/>
          <w:sz w:val="23"/>
        </w:rPr>
        <w:t>upon.</w:t>
      </w:r>
    </w:p>
    <w:p w:rsidR="00B141CF" w:rsidRDefault="009F45E6">
      <w:pPr>
        <w:pStyle w:val="ListParagraph"/>
        <w:numPr>
          <w:ilvl w:val="0"/>
          <w:numId w:val="60"/>
        </w:numPr>
        <w:tabs>
          <w:tab w:val="left" w:pos="1151"/>
          <w:tab w:val="left" w:pos="1152"/>
        </w:tabs>
        <w:spacing w:before="0" w:line="259" w:lineRule="exact"/>
        <w:rPr>
          <w:sz w:val="23"/>
        </w:rPr>
      </w:pPr>
      <w:r>
        <w:rPr>
          <w:w w:val="105"/>
          <w:sz w:val="23"/>
        </w:rPr>
        <w:t>Drawing</w:t>
      </w:r>
      <w:r>
        <w:rPr>
          <w:spacing w:val="-6"/>
          <w:w w:val="105"/>
          <w:sz w:val="23"/>
        </w:rPr>
        <w:t xml:space="preserve"> </w:t>
      </w:r>
      <w:r>
        <w:rPr>
          <w:spacing w:val="-3"/>
          <w:w w:val="105"/>
          <w:sz w:val="23"/>
        </w:rPr>
        <w:t>tracing.</w:t>
      </w:r>
    </w:p>
    <w:p w:rsidR="00B141CF" w:rsidRDefault="009F45E6">
      <w:pPr>
        <w:pStyle w:val="ListParagraph"/>
        <w:numPr>
          <w:ilvl w:val="0"/>
          <w:numId w:val="60"/>
        </w:numPr>
        <w:tabs>
          <w:tab w:val="left" w:pos="1151"/>
          <w:tab w:val="left" w:pos="1152"/>
        </w:tabs>
        <w:rPr>
          <w:sz w:val="23"/>
        </w:rPr>
      </w:pPr>
      <w:r>
        <w:rPr>
          <w:w w:val="105"/>
          <w:sz w:val="23"/>
        </w:rPr>
        <w:t>Simple pictorial</w:t>
      </w:r>
      <w:r>
        <w:rPr>
          <w:spacing w:val="-25"/>
          <w:w w:val="105"/>
          <w:sz w:val="23"/>
        </w:rPr>
        <w:t xml:space="preserve"> </w:t>
      </w:r>
      <w:r>
        <w:rPr>
          <w:spacing w:val="-4"/>
          <w:w w:val="105"/>
          <w:sz w:val="23"/>
        </w:rPr>
        <w:t>drawings:</w:t>
      </w:r>
    </w:p>
    <w:p w:rsidR="00B141CF" w:rsidRDefault="009F45E6">
      <w:pPr>
        <w:pStyle w:val="ListParagraph"/>
        <w:numPr>
          <w:ilvl w:val="1"/>
          <w:numId w:val="60"/>
        </w:numPr>
        <w:tabs>
          <w:tab w:val="left" w:pos="1872"/>
          <w:tab w:val="left" w:pos="1873"/>
        </w:tabs>
        <w:spacing w:before="16"/>
        <w:ind w:hanging="722"/>
        <w:rPr>
          <w:sz w:val="23"/>
        </w:rPr>
      </w:pPr>
      <w:r>
        <w:rPr>
          <w:w w:val="105"/>
          <w:sz w:val="23"/>
        </w:rPr>
        <w:t>Isometric</w:t>
      </w:r>
    </w:p>
    <w:p w:rsidR="00B141CF" w:rsidRDefault="009F45E6">
      <w:pPr>
        <w:pStyle w:val="ListParagraph"/>
        <w:numPr>
          <w:ilvl w:val="1"/>
          <w:numId w:val="60"/>
        </w:numPr>
        <w:tabs>
          <w:tab w:val="left" w:pos="1872"/>
          <w:tab w:val="left" w:pos="1873"/>
        </w:tabs>
        <w:ind w:hanging="722"/>
        <w:rPr>
          <w:sz w:val="23"/>
        </w:rPr>
      </w:pPr>
      <w:r>
        <w:rPr>
          <w:w w:val="105"/>
          <w:sz w:val="23"/>
        </w:rPr>
        <w:t>Oblique.</w:t>
      </w:r>
    </w:p>
    <w:p w:rsidR="00B141CF" w:rsidRDefault="009F45E6">
      <w:pPr>
        <w:pStyle w:val="ListParagraph"/>
        <w:numPr>
          <w:ilvl w:val="1"/>
          <w:numId w:val="60"/>
        </w:numPr>
        <w:tabs>
          <w:tab w:val="left" w:pos="1872"/>
          <w:tab w:val="left" w:pos="1873"/>
        </w:tabs>
        <w:spacing w:before="10"/>
        <w:ind w:hanging="722"/>
        <w:rPr>
          <w:sz w:val="23"/>
        </w:rPr>
      </w:pPr>
      <w:r>
        <w:rPr>
          <w:w w:val="105"/>
          <w:sz w:val="23"/>
        </w:rPr>
        <w:t>One point</w:t>
      </w:r>
      <w:r>
        <w:rPr>
          <w:spacing w:val="-19"/>
          <w:w w:val="105"/>
          <w:sz w:val="23"/>
        </w:rPr>
        <w:t xml:space="preserve"> </w:t>
      </w:r>
      <w:r>
        <w:rPr>
          <w:spacing w:val="-4"/>
          <w:w w:val="105"/>
          <w:sz w:val="23"/>
        </w:rPr>
        <w:t>perspective.</w:t>
      </w:r>
    </w:p>
    <w:p w:rsidR="00B141CF" w:rsidRDefault="00B141CF">
      <w:pPr>
        <w:pStyle w:val="BodyText"/>
        <w:spacing w:before="2"/>
        <w:ind w:left="0" w:firstLine="0"/>
        <w:rPr>
          <w:sz w:val="25"/>
        </w:rPr>
      </w:pPr>
    </w:p>
    <w:p w:rsidR="00B141CF" w:rsidRDefault="009F45E6">
      <w:pPr>
        <w:pStyle w:val="ListParagraph"/>
        <w:numPr>
          <w:ilvl w:val="0"/>
          <w:numId w:val="60"/>
        </w:numPr>
        <w:tabs>
          <w:tab w:val="left" w:pos="1151"/>
          <w:tab w:val="left" w:pos="1152"/>
        </w:tabs>
        <w:spacing w:before="0"/>
        <w:rPr>
          <w:sz w:val="23"/>
        </w:rPr>
      </w:pPr>
      <w:r>
        <w:rPr>
          <w:w w:val="105"/>
          <w:sz w:val="23"/>
        </w:rPr>
        <w:t>Comparison</w:t>
      </w:r>
      <w:r>
        <w:rPr>
          <w:spacing w:val="-9"/>
          <w:w w:val="105"/>
          <w:sz w:val="23"/>
        </w:rPr>
        <w:t xml:space="preserve"> </w:t>
      </w:r>
      <w:r>
        <w:rPr>
          <w:w w:val="105"/>
          <w:sz w:val="23"/>
        </w:rPr>
        <w:t>of</w:t>
      </w:r>
      <w:r>
        <w:rPr>
          <w:spacing w:val="-6"/>
          <w:w w:val="105"/>
          <w:sz w:val="23"/>
        </w:rPr>
        <w:t xml:space="preserve"> </w:t>
      </w:r>
      <w:r>
        <w:rPr>
          <w:spacing w:val="-5"/>
          <w:w w:val="105"/>
          <w:sz w:val="23"/>
        </w:rPr>
        <w:t>orthographic</w:t>
      </w:r>
      <w:r>
        <w:rPr>
          <w:spacing w:val="-10"/>
          <w:w w:val="105"/>
          <w:sz w:val="23"/>
        </w:rPr>
        <w:t xml:space="preserve"> </w:t>
      </w:r>
      <w:r>
        <w:rPr>
          <w:w w:val="105"/>
          <w:sz w:val="23"/>
        </w:rPr>
        <w:t>first</w:t>
      </w:r>
      <w:r>
        <w:rPr>
          <w:spacing w:val="-7"/>
          <w:w w:val="105"/>
          <w:sz w:val="23"/>
        </w:rPr>
        <w:t xml:space="preserve"> </w:t>
      </w:r>
      <w:r>
        <w:rPr>
          <w:w w:val="105"/>
          <w:sz w:val="23"/>
        </w:rPr>
        <w:t>angle</w:t>
      </w:r>
      <w:r>
        <w:rPr>
          <w:spacing w:val="-11"/>
          <w:w w:val="105"/>
          <w:sz w:val="23"/>
        </w:rPr>
        <w:t xml:space="preserve"> </w:t>
      </w:r>
      <w:r>
        <w:rPr>
          <w:w w:val="105"/>
          <w:sz w:val="23"/>
        </w:rPr>
        <w:t>and</w:t>
      </w:r>
      <w:r>
        <w:rPr>
          <w:spacing w:val="-10"/>
          <w:w w:val="105"/>
          <w:sz w:val="23"/>
        </w:rPr>
        <w:t xml:space="preserve"> </w:t>
      </w:r>
      <w:r>
        <w:rPr>
          <w:spacing w:val="-4"/>
          <w:w w:val="105"/>
          <w:sz w:val="23"/>
        </w:rPr>
        <w:t>third</w:t>
      </w:r>
      <w:r>
        <w:rPr>
          <w:w w:val="105"/>
          <w:sz w:val="23"/>
        </w:rPr>
        <w:t xml:space="preserve"> </w:t>
      </w:r>
      <w:r>
        <w:rPr>
          <w:spacing w:val="-5"/>
          <w:w w:val="105"/>
          <w:sz w:val="23"/>
        </w:rPr>
        <w:t>angle</w:t>
      </w:r>
      <w:r>
        <w:rPr>
          <w:spacing w:val="-17"/>
          <w:w w:val="105"/>
          <w:sz w:val="23"/>
        </w:rPr>
        <w:t xml:space="preserve"> </w:t>
      </w:r>
      <w:r>
        <w:rPr>
          <w:w w:val="105"/>
          <w:sz w:val="23"/>
        </w:rPr>
        <w:t>methods</w:t>
      </w:r>
      <w:r>
        <w:rPr>
          <w:spacing w:val="-4"/>
          <w:w w:val="105"/>
          <w:sz w:val="23"/>
        </w:rPr>
        <w:t xml:space="preserve"> </w:t>
      </w:r>
      <w:r>
        <w:rPr>
          <w:w w:val="105"/>
          <w:sz w:val="23"/>
        </w:rPr>
        <w:t>of</w:t>
      </w:r>
      <w:r w:rsidR="002C3BB3">
        <w:rPr>
          <w:w w:val="105"/>
          <w:sz w:val="23"/>
        </w:rPr>
        <w:t xml:space="preserve"> </w:t>
      </w:r>
      <w:r>
        <w:rPr>
          <w:w w:val="105"/>
          <w:sz w:val="23"/>
        </w:rPr>
        <w:t>projection.</w:t>
      </w:r>
    </w:p>
    <w:p w:rsidR="00B141CF" w:rsidRDefault="009F45E6">
      <w:pPr>
        <w:pStyle w:val="ListParagraph"/>
        <w:numPr>
          <w:ilvl w:val="0"/>
          <w:numId w:val="60"/>
        </w:numPr>
        <w:tabs>
          <w:tab w:val="left" w:pos="1151"/>
          <w:tab w:val="left" w:pos="1152"/>
        </w:tabs>
        <w:rPr>
          <w:sz w:val="23"/>
        </w:rPr>
      </w:pPr>
      <w:r>
        <w:rPr>
          <w:spacing w:val="-3"/>
          <w:w w:val="105"/>
          <w:sz w:val="23"/>
        </w:rPr>
        <w:t xml:space="preserve">Production </w:t>
      </w:r>
      <w:r>
        <w:rPr>
          <w:w w:val="105"/>
          <w:sz w:val="23"/>
        </w:rPr>
        <w:t xml:space="preserve">and use of </w:t>
      </w:r>
      <w:r>
        <w:rPr>
          <w:spacing w:val="-3"/>
          <w:w w:val="105"/>
          <w:sz w:val="23"/>
        </w:rPr>
        <w:t xml:space="preserve">simple </w:t>
      </w:r>
      <w:r>
        <w:rPr>
          <w:spacing w:val="-6"/>
          <w:w w:val="105"/>
          <w:sz w:val="23"/>
        </w:rPr>
        <w:t>standard</w:t>
      </w:r>
      <w:r>
        <w:rPr>
          <w:spacing w:val="-20"/>
          <w:w w:val="105"/>
          <w:sz w:val="23"/>
        </w:rPr>
        <w:t xml:space="preserve"> </w:t>
      </w:r>
      <w:r>
        <w:rPr>
          <w:w w:val="105"/>
          <w:sz w:val="23"/>
        </w:rPr>
        <w:t>working</w:t>
      </w:r>
      <w:r w:rsidR="002C3BB3">
        <w:rPr>
          <w:w w:val="105"/>
          <w:sz w:val="23"/>
        </w:rPr>
        <w:t xml:space="preserve"> </w:t>
      </w:r>
      <w:r>
        <w:rPr>
          <w:w w:val="105"/>
          <w:sz w:val="23"/>
        </w:rPr>
        <w:t>drawing.</w:t>
      </w:r>
    </w:p>
    <w:p w:rsidR="00B141CF" w:rsidRDefault="009F45E6">
      <w:pPr>
        <w:pStyle w:val="ListParagraph"/>
        <w:numPr>
          <w:ilvl w:val="0"/>
          <w:numId w:val="60"/>
        </w:numPr>
        <w:tabs>
          <w:tab w:val="left" w:pos="1151"/>
          <w:tab w:val="left" w:pos="1152"/>
        </w:tabs>
        <w:spacing w:before="17"/>
        <w:rPr>
          <w:sz w:val="23"/>
        </w:rPr>
      </w:pPr>
      <w:r>
        <w:rPr>
          <w:w w:val="105"/>
          <w:sz w:val="23"/>
        </w:rPr>
        <w:t>Practice in the use of</w:t>
      </w:r>
      <w:r>
        <w:rPr>
          <w:spacing w:val="-16"/>
          <w:w w:val="105"/>
          <w:sz w:val="23"/>
        </w:rPr>
        <w:t xml:space="preserve"> </w:t>
      </w:r>
      <w:r>
        <w:rPr>
          <w:w w:val="105"/>
          <w:sz w:val="23"/>
        </w:rPr>
        <w:t>Electronics</w:t>
      </w:r>
      <w:r w:rsidR="002C3BB3">
        <w:rPr>
          <w:w w:val="105"/>
          <w:sz w:val="23"/>
        </w:rPr>
        <w:t xml:space="preserve"> </w:t>
      </w:r>
      <w:r>
        <w:rPr>
          <w:w w:val="105"/>
          <w:sz w:val="23"/>
        </w:rPr>
        <w:t>symbols.</w:t>
      </w:r>
    </w:p>
    <w:p w:rsidR="00B141CF" w:rsidRDefault="009F45E6">
      <w:pPr>
        <w:pStyle w:val="ListParagraph"/>
        <w:numPr>
          <w:ilvl w:val="0"/>
          <w:numId w:val="60"/>
        </w:numPr>
        <w:tabs>
          <w:tab w:val="left" w:pos="1151"/>
          <w:tab w:val="left" w:pos="1152"/>
        </w:tabs>
        <w:rPr>
          <w:sz w:val="23"/>
        </w:rPr>
      </w:pPr>
      <w:r>
        <w:rPr>
          <w:w w:val="105"/>
          <w:sz w:val="23"/>
        </w:rPr>
        <w:t xml:space="preserve">Schematic </w:t>
      </w:r>
      <w:r>
        <w:rPr>
          <w:spacing w:val="-6"/>
          <w:w w:val="105"/>
          <w:sz w:val="23"/>
        </w:rPr>
        <w:t xml:space="preserve">drawing </w:t>
      </w:r>
      <w:r>
        <w:rPr>
          <w:w w:val="105"/>
          <w:sz w:val="23"/>
        </w:rPr>
        <w:t xml:space="preserve">of simple </w:t>
      </w:r>
      <w:r>
        <w:rPr>
          <w:spacing w:val="-3"/>
          <w:w w:val="105"/>
          <w:sz w:val="23"/>
        </w:rPr>
        <w:t xml:space="preserve">circuits </w:t>
      </w:r>
      <w:r>
        <w:rPr>
          <w:spacing w:val="-5"/>
          <w:w w:val="105"/>
          <w:sz w:val="23"/>
        </w:rPr>
        <w:t>(resonant/filter</w:t>
      </w:r>
      <w:r>
        <w:rPr>
          <w:spacing w:val="-46"/>
          <w:w w:val="105"/>
          <w:sz w:val="23"/>
        </w:rPr>
        <w:t xml:space="preserve"> </w:t>
      </w:r>
      <w:r>
        <w:rPr>
          <w:w w:val="105"/>
          <w:sz w:val="23"/>
        </w:rPr>
        <w:t>circuits)</w:t>
      </w:r>
    </w:p>
    <w:p w:rsidR="00B141CF" w:rsidRDefault="009F45E6">
      <w:pPr>
        <w:pStyle w:val="ListParagraph"/>
        <w:numPr>
          <w:ilvl w:val="0"/>
          <w:numId w:val="60"/>
        </w:numPr>
        <w:tabs>
          <w:tab w:val="left" w:pos="1151"/>
          <w:tab w:val="left" w:pos="1152"/>
        </w:tabs>
        <w:rPr>
          <w:sz w:val="23"/>
        </w:rPr>
      </w:pPr>
      <w:r>
        <w:rPr>
          <w:w w:val="105"/>
          <w:sz w:val="23"/>
        </w:rPr>
        <w:t xml:space="preserve">Practice in </w:t>
      </w:r>
      <w:r>
        <w:rPr>
          <w:spacing w:val="-4"/>
          <w:w w:val="105"/>
          <w:sz w:val="23"/>
        </w:rPr>
        <w:t xml:space="preserve">single </w:t>
      </w:r>
      <w:r>
        <w:rPr>
          <w:w w:val="105"/>
          <w:sz w:val="23"/>
        </w:rPr>
        <w:t xml:space="preserve">line </w:t>
      </w:r>
      <w:r>
        <w:rPr>
          <w:spacing w:val="-4"/>
          <w:w w:val="105"/>
          <w:sz w:val="23"/>
        </w:rPr>
        <w:t>diagram</w:t>
      </w:r>
      <w:r>
        <w:rPr>
          <w:spacing w:val="-16"/>
          <w:w w:val="105"/>
          <w:sz w:val="23"/>
        </w:rPr>
        <w:t xml:space="preserve"> </w:t>
      </w:r>
      <w:r>
        <w:rPr>
          <w:w w:val="105"/>
          <w:sz w:val="23"/>
        </w:rPr>
        <w:t>schematic</w:t>
      </w:r>
      <w:r w:rsidR="002C3BB3">
        <w:rPr>
          <w:w w:val="105"/>
          <w:sz w:val="23"/>
        </w:rPr>
        <w:t xml:space="preserve"> </w:t>
      </w:r>
      <w:r>
        <w:rPr>
          <w:w w:val="105"/>
          <w:sz w:val="23"/>
        </w:rPr>
        <w:t>drawing.</w:t>
      </w:r>
    </w:p>
    <w:p w:rsidR="00B141CF" w:rsidRDefault="009F45E6">
      <w:pPr>
        <w:pStyle w:val="ListParagraph"/>
        <w:numPr>
          <w:ilvl w:val="0"/>
          <w:numId w:val="60"/>
        </w:numPr>
        <w:tabs>
          <w:tab w:val="left" w:pos="1151"/>
          <w:tab w:val="left" w:pos="1152"/>
        </w:tabs>
        <w:spacing w:before="17"/>
        <w:rPr>
          <w:sz w:val="23"/>
        </w:rPr>
      </w:pPr>
      <w:r>
        <w:rPr>
          <w:w w:val="105"/>
          <w:sz w:val="23"/>
        </w:rPr>
        <w:t xml:space="preserve">Practice in line </w:t>
      </w:r>
      <w:r>
        <w:rPr>
          <w:spacing w:val="-3"/>
          <w:w w:val="105"/>
          <w:sz w:val="23"/>
        </w:rPr>
        <w:t>and curve</w:t>
      </w:r>
      <w:r>
        <w:rPr>
          <w:spacing w:val="-29"/>
          <w:w w:val="105"/>
          <w:sz w:val="23"/>
        </w:rPr>
        <w:t xml:space="preserve"> </w:t>
      </w:r>
      <w:r>
        <w:rPr>
          <w:w w:val="105"/>
          <w:sz w:val="23"/>
        </w:rPr>
        <w:t>tracing.</w:t>
      </w:r>
    </w:p>
    <w:p w:rsidR="00B141CF" w:rsidRDefault="009F45E6">
      <w:pPr>
        <w:pStyle w:val="ListParagraph"/>
        <w:numPr>
          <w:ilvl w:val="0"/>
          <w:numId w:val="60"/>
        </w:numPr>
        <w:tabs>
          <w:tab w:val="left" w:pos="1151"/>
          <w:tab w:val="left" w:pos="1152"/>
        </w:tabs>
        <w:rPr>
          <w:sz w:val="23"/>
        </w:rPr>
      </w:pPr>
      <w:r>
        <w:rPr>
          <w:w w:val="105"/>
          <w:sz w:val="23"/>
        </w:rPr>
        <w:t>Drawing</w:t>
      </w:r>
      <w:r>
        <w:rPr>
          <w:spacing w:val="-8"/>
          <w:w w:val="105"/>
          <w:sz w:val="23"/>
        </w:rPr>
        <w:t xml:space="preserve"> </w:t>
      </w:r>
      <w:r>
        <w:rPr>
          <w:w w:val="105"/>
          <w:sz w:val="23"/>
        </w:rPr>
        <w:t>light,</w:t>
      </w:r>
      <w:r>
        <w:rPr>
          <w:spacing w:val="-14"/>
          <w:w w:val="105"/>
          <w:sz w:val="23"/>
        </w:rPr>
        <w:t xml:space="preserve"> </w:t>
      </w:r>
      <w:r>
        <w:rPr>
          <w:w w:val="105"/>
          <w:sz w:val="23"/>
        </w:rPr>
        <w:t>fan</w:t>
      </w:r>
      <w:r>
        <w:rPr>
          <w:spacing w:val="-7"/>
          <w:w w:val="105"/>
          <w:sz w:val="23"/>
        </w:rPr>
        <w:t xml:space="preserve"> </w:t>
      </w:r>
      <w:r>
        <w:rPr>
          <w:w w:val="105"/>
          <w:sz w:val="23"/>
        </w:rPr>
        <w:t>and</w:t>
      </w:r>
      <w:r>
        <w:rPr>
          <w:spacing w:val="-8"/>
          <w:w w:val="105"/>
          <w:sz w:val="23"/>
        </w:rPr>
        <w:t xml:space="preserve"> </w:t>
      </w:r>
      <w:r>
        <w:rPr>
          <w:spacing w:val="-3"/>
          <w:w w:val="105"/>
          <w:sz w:val="23"/>
        </w:rPr>
        <w:t>plug</w:t>
      </w:r>
      <w:r>
        <w:rPr>
          <w:spacing w:val="-25"/>
          <w:w w:val="105"/>
          <w:sz w:val="23"/>
        </w:rPr>
        <w:t xml:space="preserve"> </w:t>
      </w:r>
      <w:r>
        <w:rPr>
          <w:w w:val="105"/>
          <w:sz w:val="23"/>
        </w:rPr>
        <w:t>circuit.</w:t>
      </w:r>
    </w:p>
    <w:p w:rsidR="00B141CF" w:rsidRDefault="009F45E6">
      <w:pPr>
        <w:pStyle w:val="ListParagraph"/>
        <w:numPr>
          <w:ilvl w:val="0"/>
          <w:numId w:val="60"/>
        </w:numPr>
        <w:tabs>
          <w:tab w:val="left" w:pos="1151"/>
          <w:tab w:val="left" w:pos="1152"/>
        </w:tabs>
        <w:rPr>
          <w:sz w:val="23"/>
        </w:rPr>
      </w:pPr>
      <w:r>
        <w:rPr>
          <w:w w:val="105"/>
          <w:sz w:val="23"/>
        </w:rPr>
        <w:t>Drawing</w:t>
      </w:r>
      <w:r>
        <w:rPr>
          <w:spacing w:val="-8"/>
          <w:w w:val="105"/>
          <w:sz w:val="23"/>
        </w:rPr>
        <w:t xml:space="preserve"> </w:t>
      </w:r>
      <w:r>
        <w:rPr>
          <w:spacing w:val="-3"/>
          <w:w w:val="105"/>
          <w:sz w:val="23"/>
        </w:rPr>
        <w:t xml:space="preserve">circuits, </w:t>
      </w:r>
      <w:r>
        <w:rPr>
          <w:spacing w:val="-5"/>
          <w:w w:val="105"/>
          <w:sz w:val="23"/>
        </w:rPr>
        <w:t>Hotel,</w:t>
      </w:r>
      <w:r>
        <w:rPr>
          <w:spacing w:val="-13"/>
          <w:w w:val="105"/>
          <w:sz w:val="23"/>
        </w:rPr>
        <w:t xml:space="preserve"> </w:t>
      </w:r>
      <w:r>
        <w:rPr>
          <w:w w:val="105"/>
          <w:sz w:val="23"/>
        </w:rPr>
        <w:t>Hospital</w:t>
      </w:r>
      <w:r>
        <w:rPr>
          <w:spacing w:val="-13"/>
          <w:w w:val="105"/>
          <w:sz w:val="23"/>
        </w:rPr>
        <w:t xml:space="preserve"> </w:t>
      </w:r>
      <w:r>
        <w:rPr>
          <w:w w:val="105"/>
          <w:sz w:val="23"/>
        </w:rPr>
        <w:t>call</w:t>
      </w:r>
      <w:r>
        <w:rPr>
          <w:spacing w:val="-13"/>
          <w:w w:val="105"/>
          <w:sz w:val="23"/>
        </w:rPr>
        <w:t xml:space="preserve"> </w:t>
      </w:r>
      <w:r>
        <w:rPr>
          <w:w w:val="105"/>
          <w:sz w:val="23"/>
        </w:rPr>
        <w:t>bell</w:t>
      </w:r>
      <w:r>
        <w:rPr>
          <w:spacing w:val="-23"/>
          <w:w w:val="105"/>
          <w:sz w:val="23"/>
        </w:rPr>
        <w:t xml:space="preserve"> </w:t>
      </w:r>
      <w:r>
        <w:rPr>
          <w:w w:val="105"/>
          <w:sz w:val="23"/>
        </w:rPr>
        <w:t>system.</w:t>
      </w:r>
    </w:p>
    <w:p w:rsidR="00B141CF" w:rsidRDefault="009F45E6">
      <w:pPr>
        <w:pStyle w:val="ListParagraph"/>
        <w:numPr>
          <w:ilvl w:val="0"/>
          <w:numId w:val="60"/>
        </w:numPr>
        <w:tabs>
          <w:tab w:val="left" w:pos="1151"/>
          <w:tab w:val="left" w:pos="1152"/>
        </w:tabs>
        <w:spacing w:before="17"/>
        <w:rPr>
          <w:sz w:val="23"/>
        </w:rPr>
      </w:pPr>
      <w:r>
        <w:rPr>
          <w:w w:val="105"/>
          <w:sz w:val="23"/>
        </w:rPr>
        <w:t xml:space="preserve">Draw the circuit </w:t>
      </w:r>
      <w:r>
        <w:rPr>
          <w:spacing w:val="-4"/>
          <w:w w:val="105"/>
          <w:sz w:val="23"/>
        </w:rPr>
        <w:t xml:space="preserve">diagram </w:t>
      </w:r>
      <w:r>
        <w:rPr>
          <w:w w:val="105"/>
          <w:sz w:val="23"/>
        </w:rPr>
        <w:t>of a</w:t>
      </w:r>
      <w:r>
        <w:rPr>
          <w:spacing w:val="-26"/>
          <w:w w:val="105"/>
          <w:sz w:val="23"/>
        </w:rPr>
        <w:t xml:space="preserve"> </w:t>
      </w:r>
      <w:r w:rsidR="002C3BB3">
        <w:rPr>
          <w:w w:val="105"/>
          <w:sz w:val="23"/>
        </w:rPr>
        <w:t>fluorescent tube</w:t>
      </w:r>
      <w:r>
        <w:rPr>
          <w:w w:val="105"/>
          <w:sz w:val="23"/>
        </w:rPr>
        <w:t>.</w:t>
      </w:r>
    </w:p>
    <w:p w:rsidR="00B141CF" w:rsidRDefault="009F45E6">
      <w:pPr>
        <w:pStyle w:val="ListParagraph"/>
        <w:numPr>
          <w:ilvl w:val="0"/>
          <w:numId w:val="60"/>
        </w:numPr>
        <w:tabs>
          <w:tab w:val="left" w:pos="1151"/>
          <w:tab w:val="left" w:pos="1152"/>
        </w:tabs>
        <w:rPr>
          <w:sz w:val="23"/>
        </w:rPr>
      </w:pPr>
      <w:r>
        <w:rPr>
          <w:w w:val="105"/>
          <w:sz w:val="23"/>
        </w:rPr>
        <w:t xml:space="preserve">Circuit </w:t>
      </w:r>
      <w:r>
        <w:rPr>
          <w:spacing w:val="-5"/>
          <w:w w:val="105"/>
          <w:sz w:val="23"/>
        </w:rPr>
        <w:t xml:space="preserve">diagram </w:t>
      </w:r>
      <w:r>
        <w:rPr>
          <w:w w:val="105"/>
          <w:sz w:val="23"/>
        </w:rPr>
        <w:t xml:space="preserve">of half </w:t>
      </w:r>
      <w:r>
        <w:rPr>
          <w:spacing w:val="-4"/>
          <w:w w:val="105"/>
          <w:sz w:val="23"/>
        </w:rPr>
        <w:t>wave</w:t>
      </w:r>
      <w:r>
        <w:rPr>
          <w:spacing w:val="-46"/>
          <w:w w:val="105"/>
          <w:sz w:val="23"/>
        </w:rPr>
        <w:t xml:space="preserve"> </w:t>
      </w:r>
      <w:r>
        <w:rPr>
          <w:w w:val="105"/>
          <w:sz w:val="23"/>
        </w:rPr>
        <w:t>rectifier.</w:t>
      </w:r>
    </w:p>
    <w:p w:rsidR="00B141CF" w:rsidRDefault="00B141CF">
      <w:pPr>
        <w:rPr>
          <w:sz w:val="23"/>
        </w:rPr>
        <w:sectPr w:rsidR="00B141CF">
          <w:pgSz w:w="12240" w:h="16340"/>
          <w:pgMar w:top="980" w:right="640" w:bottom="1480" w:left="1240" w:header="0" w:footer="1294" w:gutter="0"/>
          <w:cols w:space="720"/>
        </w:sectPr>
      </w:pPr>
    </w:p>
    <w:p w:rsidR="00B141CF" w:rsidRDefault="009F45E6">
      <w:pPr>
        <w:pStyle w:val="ListParagraph"/>
        <w:numPr>
          <w:ilvl w:val="0"/>
          <w:numId w:val="60"/>
        </w:numPr>
        <w:tabs>
          <w:tab w:val="left" w:pos="1151"/>
          <w:tab w:val="left" w:pos="1152"/>
        </w:tabs>
        <w:spacing w:before="69"/>
        <w:rPr>
          <w:sz w:val="23"/>
        </w:rPr>
      </w:pPr>
      <w:r>
        <w:rPr>
          <w:w w:val="105"/>
          <w:sz w:val="23"/>
        </w:rPr>
        <w:lastRenderedPageBreak/>
        <w:t xml:space="preserve">Circuit </w:t>
      </w:r>
      <w:r>
        <w:rPr>
          <w:spacing w:val="-5"/>
          <w:w w:val="105"/>
          <w:sz w:val="23"/>
        </w:rPr>
        <w:t xml:space="preserve">diagram </w:t>
      </w:r>
      <w:r>
        <w:rPr>
          <w:w w:val="105"/>
          <w:sz w:val="23"/>
        </w:rPr>
        <w:t>of full wave</w:t>
      </w:r>
      <w:r>
        <w:rPr>
          <w:spacing w:val="-31"/>
          <w:w w:val="105"/>
          <w:sz w:val="23"/>
        </w:rPr>
        <w:t xml:space="preserve"> </w:t>
      </w:r>
      <w:r>
        <w:rPr>
          <w:spacing w:val="-3"/>
          <w:w w:val="105"/>
          <w:sz w:val="23"/>
        </w:rPr>
        <w:t>rectifier.</w:t>
      </w:r>
    </w:p>
    <w:p w:rsidR="00B141CF" w:rsidRDefault="009F45E6">
      <w:pPr>
        <w:pStyle w:val="ListParagraph"/>
        <w:numPr>
          <w:ilvl w:val="0"/>
          <w:numId w:val="60"/>
        </w:numPr>
        <w:tabs>
          <w:tab w:val="left" w:pos="1151"/>
          <w:tab w:val="left" w:pos="1152"/>
        </w:tabs>
        <w:rPr>
          <w:sz w:val="23"/>
        </w:rPr>
      </w:pPr>
      <w:r>
        <w:rPr>
          <w:w w:val="105"/>
          <w:sz w:val="23"/>
        </w:rPr>
        <w:t xml:space="preserve">Circuit </w:t>
      </w:r>
      <w:r>
        <w:rPr>
          <w:spacing w:val="-5"/>
          <w:w w:val="105"/>
          <w:sz w:val="23"/>
        </w:rPr>
        <w:t xml:space="preserve">diagram </w:t>
      </w:r>
      <w:r>
        <w:rPr>
          <w:w w:val="105"/>
          <w:sz w:val="23"/>
        </w:rPr>
        <w:t xml:space="preserve">of </w:t>
      </w:r>
      <w:r>
        <w:rPr>
          <w:spacing w:val="-3"/>
          <w:w w:val="105"/>
          <w:sz w:val="23"/>
        </w:rPr>
        <w:t xml:space="preserve">common </w:t>
      </w:r>
      <w:r>
        <w:rPr>
          <w:w w:val="105"/>
          <w:sz w:val="23"/>
        </w:rPr>
        <w:t>emitter</w:t>
      </w:r>
      <w:r>
        <w:rPr>
          <w:spacing w:val="-42"/>
          <w:w w:val="105"/>
          <w:sz w:val="23"/>
        </w:rPr>
        <w:t xml:space="preserve"> </w:t>
      </w:r>
      <w:r>
        <w:rPr>
          <w:w w:val="105"/>
          <w:sz w:val="23"/>
        </w:rPr>
        <w:t>amplifier.</w:t>
      </w:r>
    </w:p>
    <w:p w:rsidR="00B141CF" w:rsidRDefault="009F45E6">
      <w:pPr>
        <w:pStyle w:val="ListParagraph"/>
        <w:numPr>
          <w:ilvl w:val="0"/>
          <w:numId w:val="60"/>
        </w:numPr>
        <w:tabs>
          <w:tab w:val="left" w:pos="1151"/>
          <w:tab w:val="left" w:pos="1152"/>
        </w:tabs>
        <w:spacing w:before="17"/>
        <w:rPr>
          <w:sz w:val="23"/>
        </w:rPr>
      </w:pPr>
      <w:r>
        <w:rPr>
          <w:w w:val="105"/>
          <w:sz w:val="23"/>
        </w:rPr>
        <w:t xml:space="preserve">Circuit </w:t>
      </w:r>
      <w:r>
        <w:rPr>
          <w:spacing w:val="-5"/>
          <w:w w:val="105"/>
          <w:sz w:val="23"/>
        </w:rPr>
        <w:t xml:space="preserve">diagram </w:t>
      </w:r>
      <w:r>
        <w:rPr>
          <w:w w:val="105"/>
          <w:sz w:val="23"/>
        </w:rPr>
        <w:t xml:space="preserve">of </w:t>
      </w:r>
      <w:r>
        <w:rPr>
          <w:spacing w:val="-3"/>
          <w:w w:val="105"/>
          <w:sz w:val="23"/>
        </w:rPr>
        <w:t xml:space="preserve">common </w:t>
      </w:r>
      <w:r>
        <w:rPr>
          <w:w w:val="105"/>
          <w:sz w:val="23"/>
        </w:rPr>
        <w:t>collector</w:t>
      </w:r>
      <w:r>
        <w:rPr>
          <w:spacing w:val="-41"/>
          <w:w w:val="105"/>
          <w:sz w:val="23"/>
        </w:rPr>
        <w:t xml:space="preserve"> </w:t>
      </w:r>
      <w:r>
        <w:rPr>
          <w:w w:val="105"/>
          <w:sz w:val="23"/>
        </w:rPr>
        <w:t>amplifier</w:t>
      </w:r>
    </w:p>
    <w:p w:rsidR="00B141CF" w:rsidRDefault="009F45E6">
      <w:pPr>
        <w:pStyle w:val="ListParagraph"/>
        <w:numPr>
          <w:ilvl w:val="0"/>
          <w:numId w:val="60"/>
        </w:numPr>
        <w:tabs>
          <w:tab w:val="left" w:pos="1151"/>
          <w:tab w:val="left" w:pos="1152"/>
        </w:tabs>
        <w:spacing w:before="17"/>
        <w:rPr>
          <w:sz w:val="23"/>
        </w:rPr>
      </w:pPr>
      <w:r>
        <w:rPr>
          <w:w w:val="105"/>
          <w:sz w:val="23"/>
        </w:rPr>
        <w:t>Circuit</w:t>
      </w:r>
      <w:r>
        <w:rPr>
          <w:spacing w:val="-16"/>
          <w:w w:val="105"/>
          <w:sz w:val="23"/>
        </w:rPr>
        <w:t xml:space="preserve"> </w:t>
      </w:r>
      <w:r>
        <w:rPr>
          <w:spacing w:val="-5"/>
          <w:w w:val="105"/>
          <w:sz w:val="23"/>
        </w:rPr>
        <w:t>diagram</w:t>
      </w:r>
      <w:r>
        <w:rPr>
          <w:spacing w:val="-19"/>
          <w:w w:val="105"/>
          <w:sz w:val="23"/>
        </w:rPr>
        <w:t xml:space="preserve"> </w:t>
      </w:r>
      <w:r>
        <w:rPr>
          <w:w w:val="105"/>
          <w:sz w:val="23"/>
        </w:rPr>
        <w:t>of</w:t>
      </w:r>
      <w:r>
        <w:rPr>
          <w:spacing w:val="-14"/>
          <w:w w:val="105"/>
          <w:sz w:val="23"/>
        </w:rPr>
        <w:t xml:space="preserve"> </w:t>
      </w:r>
      <w:r>
        <w:rPr>
          <w:spacing w:val="-3"/>
          <w:w w:val="105"/>
          <w:sz w:val="23"/>
        </w:rPr>
        <w:t>common</w:t>
      </w:r>
      <w:r>
        <w:rPr>
          <w:spacing w:val="-17"/>
          <w:w w:val="105"/>
          <w:sz w:val="23"/>
        </w:rPr>
        <w:t xml:space="preserve"> </w:t>
      </w:r>
      <w:r>
        <w:rPr>
          <w:w w:val="105"/>
          <w:sz w:val="23"/>
        </w:rPr>
        <w:t>base</w:t>
      </w:r>
      <w:r>
        <w:rPr>
          <w:spacing w:val="-13"/>
          <w:w w:val="105"/>
          <w:sz w:val="23"/>
        </w:rPr>
        <w:t xml:space="preserve"> </w:t>
      </w:r>
      <w:r>
        <w:rPr>
          <w:spacing w:val="-4"/>
          <w:w w:val="105"/>
          <w:sz w:val="23"/>
        </w:rPr>
        <w:t>amplifier.</w:t>
      </w:r>
    </w:p>
    <w:p w:rsidR="00B141CF" w:rsidRDefault="009F45E6">
      <w:pPr>
        <w:pStyle w:val="ListParagraph"/>
        <w:numPr>
          <w:ilvl w:val="0"/>
          <w:numId w:val="60"/>
        </w:numPr>
        <w:tabs>
          <w:tab w:val="left" w:pos="1151"/>
          <w:tab w:val="left" w:pos="1152"/>
        </w:tabs>
        <w:rPr>
          <w:sz w:val="23"/>
        </w:rPr>
      </w:pPr>
      <w:r>
        <w:rPr>
          <w:w w:val="105"/>
          <w:sz w:val="23"/>
        </w:rPr>
        <w:t>Circuit</w:t>
      </w:r>
      <w:r>
        <w:rPr>
          <w:spacing w:val="-24"/>
          <w:w w:val="105"/>
          <w:sz w:val="23"/>
        </w:rPr>
        <w:t xml:space="preserve"> </w:t>
      </w:r>
      <w:r>
        <w:rPr>
          <w:spacing w:val="-5"/>
          <w:w w:val="105"/>
          <w:sz w:val="23"/>
        </w:rPr>
        <w:t>diagram</w:t>
      </w:r>
      <w:r>
        <w:rPr>
          <w:spacing w:val="-27"/>
          <w:w w:val="105"/>
          <w:sz w:val="23"/>
        </w:rPr>
        <w:t xml:space="preserve"> </w:t>
      </w:r>
      <w:r>
        <w:rPr>
          <w:w w:val="105"/>
          <w:sz w:val="23"/>
        </w:rPr>
        <w:t>Audio</w:t>
      </w:r>
      <w:r>
        <w:rPr>
          <w:spacing w:val="-20"/>
          <w:w w:val="105"/>
          <w:sz w:val="23"/>
        </w:rPr>
        <w:t xml:space="preserve"> </w:t>
      </w:r>
      <w:r>
        <w:rPr>
          <w:spacing w:val="-5"/>
          <w:w w:val="105"/>
          <w:sz w:val="23"/>
        </w:rPr>
        <w:t>frequency</w:t>
      </w:r>
      <w:r>
        <w:rPr>
          <w:spacing w:val="-20"/>
          <w:w w:val="105"/>
          <w:sz w:val="23"/>
        </w:rPr>
        <w:t xml:space="preserve"> </w:t>
      </w:r>
      <w:r>
        <w:rPr>
          <w:w w:val="105"/>
          <w:sz w:val="23"/>
        </w:rPr>
        <w:t>amplifier.</w:t>
      </w:r>
    </w:p>
    <w:p w:rsidR="00B141CF" w:rsidRDefault="009F45E6">
      <w:pPr>
        <w:pStyle w:val="ListParagraph"/>
        <w:numPr>
          <w:ilvl w:val="0"/>
          <w:numId w:val="60"/>
        </w:numPr>
        <w:tabs>
          <w:tab w:val="left" w:pos="1151"/>
          <w:tab w:val="left" w:pos="1152"/>
        </w:tabs>
        <w:rPr>
          <w:sz w:val="23"/>
        </w:rPr>
      </w:pPr>
      <w:r>
        <w:rPr>
          <w:w w:val="105"/>
          <w:sz w:val="23"/>
        </w:rPr>
        <w:t xml:space="preserve">Circuit </w:t>
      </w:r>
      <w:r>
        <w:rPr>
          <w:spacing w:val="-5"/>
          <w:w w:val="105"/>
          <w:sz w:val="23"/>
        </w:rPr>
        <w:t xml:space="preserve">diagram </w:t>
      </w:r>
      <w:r>
        <w:rPr>
          <w:w w:val="105"/>
          <w:sz w:val="23"/>
        </w:rPr>
        <w:t>of Radio</w:t>
      </w:r>
      <w:r>
        <w:rPr>
          <w:spacing w:val="-14"/>
          <w:w w:val="105"/>
          <w:sz w:val="23"/>
        </w:rPr>
        <w:t xml:space="preserve"> </w:t>
      </w:r>
      <w:r w:rsidR="002C3BB3">
        <w:rPr>
          <w:w w:val="105"/>
          <w:sz w:val="23"/>
        </w:rPr>
        <w:t>frequency amplifier</w:t>
      </w:r>
      <w:r>
        <w:rPr>
          <w:w w:val="105"/>
          <w:sz w:val="23"/>
        </w:rPr>
        <w:t>.</w:t>
      </w:r>
    </w:p>
    <w:p w:rsidR="00B141CF" w:rsidRDefault="009F45E6">
      <w:pPr>
        <w:pStyle w:val="ListParagraph"/>
        <w:numPr>
          <w:ilvl w:val="0"/>
          <w:numId w:val="60"/>
        </w:numPr>
        <w:tabs>
          <w:tab w:val="left" w:pos="1151"/>
          <w:tab w:val="left" w:pos="1152"/>
        </w:tabs>
        <w:spacing w:before="16"/>
        <w:rPr>
          <w:sz w:val="23"/>
        </w:rPr>
      </w:pPr>
      <w:r>
        <w:rPr>
          <w:w w:val="105"/>
          <w:sz w:val="23"/>
        </w:rPr>
        <w:t>Circuit</w:t>
      </w:r>
      <w:r>
        <w:rPr>
          <w:spacing w:val="-5"/>
          <w:w w:val="105"/>
          <w:sz w:val="23"/>
        </w:rPr>
        <w:t xml:space="preserve"> diagram</w:t>
      </w:r>
      <w:r>
        <w:rPr>
          <w:spacing w:val="-9"/>
          <w:w w:val="105"/>
          <w:sz w:val="23"/>
        </w:rPr>
        <w:t xml:space="preserve"> </w:t>
      </w:r>
      <w:r>
        <w:rPr>
          <w:w w:val="105"/>
          <w:sz w:val="23"/>
        </w:rPr>
        <w:t>of</w:t>
      </w:r>
      <w:r>
        <w:rPr>
          <w:spacing w:val="-4"/>
          <w:w w:val="105"/>
          <w:sz w:val="23"/>
        </w:rPr>
        <w:t xml:space="preserve"> </w:t>
      </w:r>
      <w:r>
        <w:rPr>
          <w:w w:val="105"/>
          <w:sz w:val="23"/>
        </w:rPr>
        <w:t>push</w:t>
      </w:r>
      <w:r>
        <w:rPr>
          <w:spacing w:val="-7"/>
          <w:w w:val="105"/>
          <w:sz w:val="23"/>
        </w:rPr>
        <w:t xml:space="preserve"> </w:t>
      </w:r>
      <w:r>
        <w:rPr>
          <w:w w:val="105"/>
          <w:sz w:val="23"/>
        </w:rPr>
        <w:t>pull</w:t>
      </w:r>
      <w:r>
        <w:rPr>
          <w:spacing w:val="-11"/>
          <w:w w:val="105"/>
          <w:sz w:val="23"/>
        </w:rPr>
        <w:t xml:space="preserve"> </w:t>
      </w:r>
      <w:r>
        <w:rPr>
          <w:w w:val="105"/>
          <w:sz w:val="23"/>
        </w:rPr>
        <w:t>power</w:t>
      </w:r>
      <w:r>
        <w:rPr>
          <w:spacing w:val="-24"/>
          <w:w w:val="105"/>
          <w:sz w:val="23"/>
        </w:rPr>
        <w:t xml:space="preserve"> </w:t>
      </w:r>
      <w:r>
        <w:rPr>
          <w:spacing w:val="-4"/>
          <w:w w:val="105"/>
          <w:sz w:val="23"/>
        </w:rPr>
        <w:t>amplifier.</w:t>
      </w:r>
    </w:p>
    <w:p w:rsidR="00B141CF" w:rsidRDefault="009F45E6">
      <w:pPr>
        <w:pStyle w:val="ListParagraph"/>
        <w:numPr>
          <w:ilvl w:val="0"/>
          <w:numId w:val="60"/>
        </w:numPr>
        <w:tabs>
          <w:tab w:val="left" w:pos="1151"/>
          <w:tab w:val="left" w:pos="1152"/>
        </w:tabs>
        <w:spacing w:before="10"/>
        <w:rPr>
          <w:sz w:val="23"/>
        </w:rPr>
      </w:pPr>
      <w:r>
        <w:rPr>
          <w:w w:val="105"/>
          <w:sz w:val="23"/>
        </w:rPr>
        <w:t xml:space="preserve">Circuit </w:t>
      </w:r>
      <w:r>
        <w:rPr>
          <w:spacing w:val="-5"/>
          <w:w w:val="105"/>
          <w:sz w:val="23"/>
        </w:rPr>
        <w:t xml:space="preserve">diagram </w:t>
      </w:r>
      <w:r>
        <w:rPr>
          <w:w w:val="105"/>
          <w:sz w:val="23"/>
        </w:rPr>
        <w:t>of</w:t>
      </w:r>
      <w:r>
        <w:rPr>
          <w:spacing w:val="-19"/>
          <w:w w:val="105"/>
          <w:sz w:val="23"/>
        </w:rPr>
        <w:t xml:space="preserve"> </w:t>
      </w:r>
      <w:r>
        <w:rPr>
          <w:spacing w:val="-3"/>
          <w:w w:val="105"/>
          <w:sz w:val="23"/>
        </w:rPr>
        <w:t>intercom</w:t>
      </w:r>
    </w:p>
    <w:p w:rsidR="00B141CF" w:rsidRDefault="009F45E6">
      <w:pPr>
        <w:pStyle w:val="ListParagraph"/>
        <w:numPr>
          <w:ilvl w:val="0"/>
          <w:numId w:val="60"/>
        </w:numPr>
        <w:tabs>
          <w:tab w:val="left" w:pos="1151"/>
          <w:tab w:val="left" w:pos="1152"/>
        </w:tabs>
        <w:rPr>
          <w:sz w:val="23"/>
        </w:rPr>
      </w:pPr>
      <w:r>
        <w:rPr>
          <w:w w:val="105"/>
          <w:sz w:val="23"/>
        </w:rPr>
        <w:t xml:space="preserve">Circuit </w:t>
      </w:r>
      <w:r>
        <w:rPr>
          <w:spacing w:val="-5"/>
          <w:w w:val="105"/>
          <w:sz w:val="23"/>
        </w:rPr>
        <w:t xml:space="preserve">diagram </w:t>
      </w:r>
      <w:r>
        <w:rPr>
          <w:w w:val="105"/>
          <w:sz w:val="23"/>
        </w:rPr>
        <w:t xml:space="preserve">of </w:t>
      </w:r>
      <w:r>
        <w:rPr>
          <w:spacing w:val="-4"/>
          <w:w w:val="105"/>
          <w:sz w:val="23"/>
        </w:rPr>
        <w:t xml:space="preserve">thyristor, </w:t>
      </w:r>
      <w:r>
        <w:rPr>
          <w:w w:val="105"/>
          <w:sz w:val="23"/>
        </w:rPr>
        <w:t>working as</w:t>
      </w:r>
      <w:r>
        <w:rPr>
          <w:spacing w:val="-42"/>
          <w:w w:val="105"/>
          <w:sz w:val="23"/>
        </w:rPr>
        <w:t xml:space="preserve"> </w:t>
      </w:r>
      <w:r>
        <w:rPr>
          <w:spacing w:val="-4"/>
          <w:w w:val="105"/>
          <w:sz w:val="23"/>
        </w:rPr>
        <w:t>rectifier.</w:t>
      </w:r>
    </w:p>
    <w:p w:rsidR="00B141CF" w:rsidRDefault="009F45E6">
      <w:pPr>
        <w:pStyle w:val="ListParagraph"/>
        <w:numPr>
          <w:ilvl w:val="0"/>
          <w:numId w:val="60"/>
        </w:numPr>
        <w:tabs>
          <w:tab w:val="left" w:pos="1151"/>
          <w:tab w:val="left" w:pos="1152"/>
        </w:tabs>
        <w:spacing w:before="16"/>
        <w:rPr>
          <w:sz w:val="23"/>
        </w:rPr>
      </w:pPr>
      <w:r>
        <w:rPr>
          <w:w w:val="105"/>
          <w:sz w:val="23"/>
        </w:rPr>
        <w:t xml:space="preserve">Block </w:t>
      </w:r>
      <w:r>
        <w:rPr>
          <w:spacing w:val="-4"/>
          <w:w w:val="105"/>
          <w:sz w:val="23"/>
        </w:rPr>
        <w:t xml:space="preserve">diagram </w:t>
      </w:r>
      <w:r>
        <w:rPr>
          <w:w w:val="105"/>
          <w:sz w:val="23"/>
        </w:rPr>
        <w:t>of</w:t>
      </w:r>
      <w:r>
        <w:rPr>
          <w:spacing w:val="-22"/>
          <w:w w:val="105"/>
          <w:sz w:val="23"/>
        </w:rPr>
        <w:t xml:space="preserve"> </w:t>
      </w:r>
      <w:r>
        <w:rPr>
          <w:spacing w:val="-3"/>
          <w:w w:val="105"/>
          <w:sz w:val="23"/>
        </w:rPr>
        <w:t>Oscilloscope.</w:t>
      </w:r>
    </w:p>
    <w:p w:rsidR="00B141CF" w:rsidRDefault="009F45E6">
      <w:pPr>
        <w:pStyle w:val="ListParagraph"/>
        <w:numPr>
          <w:ilvl w:val="0"/>
          <w:numId w:val="60"/>
        </w:numPr>
        <w:tabs>
          <w:tab w:val="left" w:pos="1151"/>
          <w:tab w:val="left" w:pos="1152"/>
        </w:tabs>
        <w:rPr>
          <w:sz w:val="23"/>
        </w:rPr>
      </w:pPr>
      <w:r>
        <w:rPr>
          <w:w w:val="105"/>
          <w:sz w:val="23"/>
        </w:rPr>
        <w:t xml:space="preserve">Block </w:t>
      </w:r>
      <w:r>
        <w:rPr>
          <w:spacing w:val="-4"/>
          <w:w w:val="105"/>
          <w:sz w:val="23"/>
        </w:rPr>
        <w:t xml:space="preserve">diagram </w:t>
      </w:r>
      <w:r>
        <w:rPr>
          <w:w w:val="105"/>
          <w:sz w:val="23"/>
        </w:rPr>
        <w:t>of TV</w:t>
      </w:r>
      <w:r>
        <w:rPr>
          <w:spacing w:val="-24"/>
          <w:w w:val="105"/>
          <w:sz w:val="23"/>
        </w:rPr>
        <w:t xml:space="preserve"> </w:t>
      </w:r>
      <w:r>
        <w:rPr>
          <w:spacing w:val="-3"/>
          <w:w w:val="105"/>
          <w:sz w:val="23"/>
        </w:rPr>
        <w:t>receiver.</w:t>
      </w:r>
    </w:p>
    <w:p w:rsidR="00B141CF" w:rsidRDefault="009F45E6">
      <w:pPr>
        <w:pStyle w:val="ListParagraph"/>
        <w:numPr>
          <w:ilvl w:val="0"/>
          <w:numId w:val="60"/>
        </w:numPr>
        <w:tabs>
          <w:tab w:val="left" w:pos="1151"/>
          <w:tab w:val="left" w:pos="1152"/>
        </w:tabs>
        <w:spacing w:before="10"/>
        <w:rPr>
          <w:sz w:val="23"/>
        </w:rPr>
      </w:pPr>
      <w:r>
        <w:rPr>
          <w:w w:val="105"/>
          <w:sz w:val="23"/>
        </w:rPr>
        <w:t xml:space="preserve">Block </w:t>
      </w:r>
      <w:r>
        <w:rPr>
          <w:spacing w:val="-4"/>
          <w:w w:val="105"/>
          <w:sz w:val="23"/>
        </w:rPr>
        <w:t xml:space="preserve">diagram </w:t>
      </w:r>
      <w:r>
        <w:rPr>
          <w:w w:val="105"/>
          <w:sz w:val="23"/>
        </w:rPr>
        <w:t>of a radio</w:t>
      </w:r>
      <w:r>
        <w:rPr>
          <w:spacing w:val="-36"/>
          <w:w w:val="105"/>
          <w:sz w:val="23"/>
        </w:rPr>
        <w:t xml:space="preserve"> </w:t>
      </w:r>
      <w:r>
        <w:rPr>
          <w:spacing w:val="-5"/>
          <w:w w:val="105"/>
          <w:sz w:val="23"/>
        </w:rPr>
        <w:t>transmitter.</w:t>
      </w:r>
    </w:p>
    <w:p w:rsidR="00B141CF" w:rsidRDefault="009F45E6">
      <w:pPr>
        <w:pStyle w:val="ListParagraph"/>
        <w:numPr>
          <w:ilvl w:val="0"/>
          <w:numId w:val="60"/>
        </w:numPr>
        <w:tabs>
          <w:tab w:val="left" w:pos="1151"/>
          <w:tab w:val="left" w:pos="1152"/>
        </w:tabs>
        <w:spacing w:before="16"/>
        <w:rPr>
          <w:sz w:val="23"/>
        </w:rPr>
      </w:pPr>
      <w:r>
        <w:rPr>
          <w:w w:val="105"/>
          <w:sz w:val="23"/>
        </w:rPr>
        <w:t>Flow chart</w:t>
      </w:r>
      <w:r>
        <w:rPr>
          <w:spacing w:val="-21"/>
          <w:w w:val="105"/>
          <w:sz w:val="23"/>
        </w:rPr>
        <w:t xml:space="preserve"> </w:t>
      </w:r>
      <w:r>
        <w:rPr>
          <w:w w:val="105"/>
          <w:sz w:val="23"/>
        </w:rPr>
        <w:t>symbol.</w:t>
      </w:r>
    </w:p>
    <w:p w:rsidR="00B141CF" w:rsidRDefault="009F45E6">
      <w:pPr>
        <w:pStyle w:val="ListParagraph"/>
        <w:numPr>
          <w:ilvl w:val="0"/>
          <w:numId w:val="60"/>
        </w:numPr>
        <w:tabs>
          <w:tab w:val="left" w:pos="1151"/>
          <w:tab w:val="left" w:pos="1152"/>
        </w:tabs>
        <w:spacing w:before="10"/>
        <w:rPr>
          <w:sz w:val="23"/>
        </w:rPr>
      </w:pPr>
      <w:r>
        <w:rPr>
          <w:w w:val="105"/>
          <w:sz w:val="23"/>
        </w:rPr>
        <w:t>Flow</w:t>
      </w:r>
      <w:r>
        <w:rPr>
          <w:spacing w:val="-11"/>
          <w:w w:val="105"/>
          <w:sz w:val="23"/>
        </w:rPr>
        <w:t xml:space="preserve"> </w:t>
      </w:r>
      <w:r>
        <w:rPr>
          <w:w w:val="105"/>
          <w:sz w:val="23"/>
        </w:rPr>
        <w:t>chart</w:t>
      </w:r>
      <w:r>
        <w:rPr>
          <w:spacing w:val="-6"/>
          <w:w w:val="105"/>
          <w:sz w:val="23"/>
        </w:rPr>
        <w:t xml:space="preserve"> </w:t>
      </w:r>
      <w:r>
        <w:rPr>
          <w:w w:val="105"/>
          <w:sz w:val="23"/>
        </w:rPr>
        <w:t>for</w:t>
      </w:r>
      <w:r>
        <w:rPr>
          <w:spacing w:val="-1"/>
          <w:w w:val="105"/>
          <w:sz w:val="23"/>
        </w:rPr>
        <w:t xml:space="preserve"> </w:t>
      </w:r>
      <w:r>
        <w:rPr>
          <w:w w:val="105"/>
          <w:sz w:val="23"/>
        </w:rPr>
        <w:t>a</w:t>
      </w:r>
      <w:r>
        <w:rPr>
          <w:spacing w:val="-2"/>
          <w:w w:val="105"/>
          <w:sz w:val="23"/>
        </w:rPr>
        <w:t xml:space="preserve"> </w:t>
      </w:r>
      <w:r>
        <w:rPr>
          <w:spacing w:val="-5"/>
          <w:w w:val="105"/>
          <w:sz w:val="23"/>
        </w:rPr>
        <w:t>program</w:t>
      </w:r>
      <w:r>
        <w:rPr>
          <w:spacing w:val="-8"/>
          <w:w w:val="105"/>
          <w:sz w:val="23"/>
        </w:rPr>
        <w:t xml:space="preserve"> </w:t>
      </w:r>
      <w:r>
        <w:rPr>
          <w:w w:val="105"/>
          <w:sz w:val="23"/>
        </w:rPr>
        <w:t>in</w:t>
      </w:r>
      <w:r>
        <w:rPr>
          <w:spacing w:val="-1"/>
          <w:w w:val="105"/>
          <w:sz w:val="23"/>
        </w:rPr>
        <w:t xml:space="preserve"> </w:t>
      </w:r>
      <w:r>
        <w:rPr>
          <w:w w:val="105"/>
          <w:sz w:val="23"/>
        </w:rPr>
        <w:t>Basic</w:t>
      </w:r>
      <w:r>
        <w:rPr>
          <w:spacing w:val="-29"/>
          <w:w w:val="105"/>
          <w:sz w:val="23"/>
        </w:rPr>
        <w:t xml:space="preserve"> </w:t>
      </w:r>
      <w:r>
        <w:rPr>
          <w:spacing w:val="-5"/>
          <w:w w:val="105"/>
          <w:sz w:val="23"/>
        </w:rPr>
        <w:t>language.</w:t>
      </w:r>
    </w:p>
    <w:p w:rsidR="00B141CF" w:rsidRDefault="00B141CF">
      <w:pPr>
        <w:pStyle w:val="BodyText"/>
        <w:spacing w:before="2"/>
        <w:ind w:left="0" w:firstLine="0"/>
        <w:rPr>
          <w:sz w:val="25"/>
        </w:rPr>
      </w:pPr>
    </w:p>
    <w:p w:rsidR="00B141CF" w:rsidRDefault="009F45E6">
      <w:pPr>
        <w:pStyle w:val="Heading1"/>
        <w:numPr>
          <w:ilvl w:val="0"/>
          <w:numId w:val="59"/>
        </w:numPr>
        <w:tabs>
          <w:tab w:val="left" w:pos="1151"/>
          <w:tab w:val="left" w:pos="1152"/>
          <w:tab w:val="left" w:pos="9472"/>
        </w:tabs>
      </w:pPr>
      <w:r>
        <w:rPr>
          <w:w w:val="105"/>
          <w:u w:val="thick"/>
        </w:rPr>
        <w:t>USE</w:t>
      </w:r>
      <w:r>
        <w:rPr>
          <w:spacing w:val="-16"/>
          <w:w w:val="105"/>
          <w:u w:val="thick"/>
        </w:rPr>
        <w:t xml:space="preserve"> </w:t>
      </w:r>
      <w:r>
        <w:rPr>
          <w:w w:val="105"/>
          <w:u w:val="thick"/>
        </w:rPr>
        <w:t>OF</w:t>
      </w:r>
      <w:r>
        <w:rPr>
          <w:spacing w:val="-11"/>
          <w:w w:val="105"/>
          <w:u w:val="thick"/>
        </w:rPr>
        <w:t xml:space="preserve"> </w:t>
      </w:r>
      <w:r>
        <w:rPr>
          <w:w w:val="105"/>
          <w:u w:val="thick"/>
        </w:rPr>
        <w:t>COMPUTER</w:t>
      </w:r>
      <w:r>
        <w:rPr>
          <w:spacing w:val="-30"/>
          <w:w w:val="105"/>
          <w:u w:val="thick"/>
        </w:rPr>
        <w:t xml:space="preserve"> </w:t>
      </w:r>
      <w:r>
        <w:rPr>
          <w:spacing w:val="-3"/>
          <w:w w:val="105"/>
          <w:u w:val="thick"/>
        </w:rPr>
        <w:t>FOR</w:t>
      </w:r>
      <w:r>
        <w:rPr>
          <w:spacing w:val="-20"/>
          <w:w w:val="105"/>
          <w:u w:val="thick"/>
        </w:rPr>
        <w:t xml:space="preserve"> </w:t>
      </w:r>
      <w:r>
        <w:rPr>
          <w:w w:val="105"/>
          <w:u w:val="thick"/>
        </w:rPr>
        <w:t>DRAWING</w:t>
      </w:r>
      <w:r>
        <w:rPr>
          <w:w w:val="105"/>
        </w:rPr>
        <w:tab/>
        <w:t>64</w:t>
      </w:r>
      <w:r>
        <w:rPr>
          <w:spacing w:val="17"/>
          <w:w w:val="105"/>
        </w:rPr>
        <w:t xml:space="preserve"> </w:t>
      </w:r>
      <w:r>
        <w:rPr>
          <w:w w:val="105"/>
        </w:rPr>
        <w:t>Hrs.</w:t>
      </w:r>
    </w:p>
    <w:p w:rsidR="00B141CF" w:rsidRDefault="00B141CF">
      <w:pPr>
        <w:pStyle w:val="BodyText"/>
        <w:spacing w:before="2"/>
        <w:ind w:left="0" w:firstLine="0"/>
        <w:rPr>
          <w:b/>
          <w:sz w:val="16"/>
        </w:rPr>
      </w:pPr>
    </w:p>
    <w:p w:rsidR="00B141CF" w:rsidRDefault="009F45E6">
      <w:pPr>
        <w:pStyle w:val="ListParagraph"/>
        <w:numPr>
          <w:ilvl w:val="0"/>
          <w:numId w:val="60"/>
        </w:numPr>
        <w:tabs>
          <w:tab w:val="left" w:pos="1151"/>
          <w:tab w:val="left" w:pos="1152"/>
        </w:tabs>
        <w:spacing w:before="97"/>
        <w:rPr>
          <w:sz w:val="23"/>
        </w:rPr>
      </w:pPr>
      <w:r>
        <w:rPr>
          <w:spacing w:val="-4"/>
          <w:w w:val="105"/>
          <w:sz w:val="23"/>
        </w:rPr>
        <w:t xml:space="preserve">Introduction </w:t>
      </w:r>
      <w:r>
        <w:rPr>
          <w:w w:val="105"/>
          <w:sz w:val="23"/>
        </w:rPr>
        <w:t xml:space="preserve">of </w:t>
      </w:r>
      <w:r>
        <w:rPr>
          <w:spacing w:val="-3"/>
          <w:w w:val="105"/>
          <w:sz w:val="23"/>
        </w:rPr>
        <w:t xml:space="preserve">computer </w:t>
      </w:r>
      <w:r>
        <w:rPr>
          <w:w w:val="105"/>
          <w:sz w:val="23"/>
        </w:rPr>
        <w:t>aided</w:t>
      </w:r>
      <w:r>
        <w:rPr>
          <w:spacing w:val="-26"/>
          <w:w w:val="105"/>
          <w:sz w:val="23"/>
        </w:rPr>
        <w:t xml:space="preserve"> </w:t>
      </w:r>
      <w:r>
        <w:rPr>
          <w:spacing w:val="-5"/>
          <w:w w:val="105"/>
          <w:sz w:val="23"/>
        </w:rPr>
        <w:t>drawing</w:t>
      </w:r>
    </w:p>
    <w:p w:rsidR="00B141CF" w:rsidRDefault="009F45E6">
      <w:pPr>
        <w:pStyle w:val="ListParagraph"/>
        <w:numPr>
          <w:ilvl w:val="0"/>
          <w:numId w:val="60"/>
        </w:numPr>
        <w:tabs>
          <w:tab w:val="left" w:pos="1151"/>
          <w:tab w:val="left" w:pos="1152"/>
        </w:tabs>
        <w:spacing w:before="16"/>
        <w:rPr>
          <w:sz w:val="23"/>
        </w:rPr>
      </w:pPr>
      <w:r>
        <w:rPr>
          <w:spacing w:val="-4"/>
          <w:w w:val="105"/>
          <w:sz w:val="23"/>
        </w:rPr>
        <w:t xml:space="preserve">Introduction </w:t>
      </w:r>
      <w:r>
        <w:rPr>
          <w:w w:val="105"/>
          <w:sz w:val="23"/>
        </w:rPr>
        <w:t>of</w:t>
      </w:r>
      <w:r>
        <w:rPr>
          <w:spacing w:val="-13"/>
          <w:w w:val="105"/>
          <w:sz w:val="23"/>
        </w:rPr>
        <w:t xml:space="preserve"> </w:t>
      </w:r>
      <w:r>
        <w:rPr>
          <w:w w:val="105"/>
          <w:sz w:val="23"/>
        </w:rPr>
        <w:t>AutoCAD</w:t>
      </w:r>
    </w:p>
    <w:p w:rsidR="00B141CF" w:rsidRDefault="009F45E6" w:rsidP="002C3BB3">
      <w:pPr>
        <w:pStyle w:val="ListParagraph"/>
        <w:numPr>
          <w:ilvl w:val="0"/>
          <w:numId w:val="60"/>
        </w:numPr>
        <w:spacing w:before="10"/>
        <w:ind w:left="1134" w:hanging="708"/>
        <w:rPr>
          <w:sz w:val="23"/>
        </w:rPr>
      </w:pPr>
      <w:r>
        <w:rPr>
          <w:spacing w:val="-4"/>
          <w:w w:val="105"/>
          <w:sz w:val="23"/>
        </w:rPr>
        <w:t xml:space="preserve">Introduction </w:t>
      </w:r>
      <w:r>
        <w:rPr>
          <w:w w:val="105"/>
          <w:sz w:val="23"/>
        </w:rPr>
        <w:t>of Work</w:t>
      </w:r>
      <w:r>
        <w:rPr>
          <w:spacing w:val="-20"/>
          <w:w w:val="105"/>
          <w:sz w:val="23"/>
        </w:rPr>
        <w:t xml:space="preserve"> </w:t>
      </w:r>
      <w:r>
        <w:rPr>
          <w:spacing w:val="-4"/>
          <w:w w:val="105"/>
          <w:sz w:val="23"/>
        </w:rPr>
        <w:t>bench</w:t>
      </w:r>
    </w:p>
    <w:p w:rsidR="00B141CF" w:rsidRDefault="009F45E6" w:rsidP="002C3BB3">
      <w:pPr>
        <w:pStyle w:val="ListParagraph"/>
        <w:numPr>
          <w:ilvl w:val="0"/>
          <w:numId w:val="60"/>
        </w:numPr>
        <w:ind w:left="1134" w:hanging="708"/>
        <w:rPr>
          <w:sz w:val="23"/>
        </w:rPr>
      </w:pPr>
      <w:r>
        <w:rPr>
          <w:w w:val="105"/>
          <w:sz w:val="23"/>
        </w:rPr>
        <w:t xml:space="preserve">Drawing of </w:t>
      </w:r>
      <w:r>
        <w:rPr>
          <w:spacing w:val="-3"/>
          <w:w w:val="105"/>
          <w:sz w:val="23"/>
        </w:rPr>
        <w:t xml:space="preserve">circuits given </w:t>
      </w:r>
      <w:r>
        <w:rPr>
          <w:w w:val="105"/>
          <w:sz w:val="23"/>
        </w:rPr>
        <w:t xml:space="preserve">at Sr. </w:t>
      </w:r>
      <w:r>
        <w:rPr>
          <w:spacing w:val="-3"/>
          <w:w w:val="105"/>
          <w:sz w:val="23"/>
        </w:rPr>
        <w:t xml:space="preserve">No.25 </w:t>
      </w:r>
      <w:r>
        <w:rPr>
          <w:spacing w:val="-5"/>
          <w:w w:val="105"/>
          <w:sz w:val="23"/>
        </w:rPr>
        <w:t>to</w:t>
      </w:r>
      <w:r>
        <w:rPr>
          <w:spacing w:val="-13"/>
          <w:w w:val="105"/>
          <w:sz w:val="23"/>
        </w:rPr>
        <w:t xml:space="preserve"> </w:t>
      </w:r>
      <w:r>
        <w:rPr>
          <w:w w:val="105"/>
          <w:sz w:val="23"/>
        </w:rPr>
        <w:t>34above</w:t>
      </w:r>
    </w:p>
    <w:p w:rsidR="00B141CF" w:rsidRDefault="00B141CF">
      <w:pPr>
        <w:pStyle w:val="BodyText"/>
        <w:spacing w:before="0"/>
        <w:ind w:left="0" w:firstLine="0"/>
        <w:rPr>
          <w:sz w:val="26"/>
        </w:rPr>
      </w:pPr>
    </w:p>
    <w:p w:rsidR="00B141CF" w:rsidRDefault="00B141CF">
      <w:pPr>
        <w:pStyle w:val="BodyText"/>
        <w:spacing w:before="5"/>
        <w:ind w:left="0" w:firstLine="0"/>
        <w:rPr>
          <w:sz w:val="22"/>
        </w:rPr>
      </w:pPr>
    </w:p>
    <w:p w:rsidR="00B141CF" w:rsidRDefault="009F45E6">
      <w:pPr>
        <w:pStyle w:val="Heading2"/>
      </w:pPr>
      <w:r>
        <w:t>TEXT /REFERENCE BOOKS:</w:t>
      </w:r>
    </w:p>
    <w:p w:rsidR="00B141CF" w:rsidRDefault="009F45E6">
      <w:pPr>
        <w:pStyle w:val="ListParagraph"/>
        <w:numPr>
          <w:ilvl w:val="0"/>
          <w:numId w:val="61"/>
        </w:numPr>
        <w:tabs>
          <w:tab w:val="left" w:pos="662"/>
        </w:tabs>
        <w:spacing w:before="2"/>
        <w:rPr>
          <w:i/>
          <w:sz w:val="23"/>
        </w:rPr>
      </w:pPr>
      <w:r>
        <w:rPr>
          <w:i/>
          <w:sz w:val="23"/>
        </w:rPr>
        <w:t>Auto CAD 2005,2007 A Problem Solving Approach, Indian</w:t>
      </w:r>
      <w:r>
        <w:rPr>
          <w:i/>
          <w:spacing w:val="-9"/>
          <w:sz w:val="23"/>
        </w:rPr>
        <w:t xml:space="preserve"> </w:t>
      </w:r>
      <w:r>
        <w:rPr>
          <w:i/>
          <w:sz w:val="23"/>
        </w:rPr>
        <w:t>Edition</w:t>
      </w:r>
    </w:p>
    <w:p w:rsidR="00B141CF" w:rsidRDefault="009F45E6">
      <w:pPr>
        <w:pStyle w:val="ListParagraph"/>
        <w:numPr>
          <w:ilvl w:val="0"/>
          <w:numId w:val="61"/>
        </w:numPr>
        <w:tabs>
          <w:tab w:val="left" w:pos="662"/>
        </w:tabs>
        <w:spacing w:before="31"/>
        <w:rPr>
          <w:i/>
          <w:sz w:val="23"/>
        </w:rPr>
      </w:pPr>
      <w:r>
        <w:rPr>
          <w:i/>
          <w:sz w:val="23"/>
        </w:rPr>
        <w:t>Auto CAD 2000 Fundamentals, Indian</w:t>
      </w:r>
      <w:r>
        <w:rPr>
          <w:i/>
          <w:spacing w:val="-4"/>
          <w:sz w:val="23"/>
        </w:rPr>
        <w:t xml:space="preserve"> </w:t>
      </w:r>
      <w:r>
        <w:rPr>
          <w:i/>
          <w:sz w:val="23"/>
        </w:rPr>
        <w:t>Edition</w:t>
      </w:r>
    </w:p>
    <w:p w:rsidR="00B141CF" w:rsidRDefault="009F45E6">
      <w:pPr>
        <w:pStyle w:val="ListParagraph"/>
        <w:numPr>
          <w:ilvl w:val="0"/>
          <w:numId w:val="61"/>
        </w:numPr>
        <w:tabs>
          <w:tab w:val="left" w:pos="662"/>
        </w:tabs>
        <w:spacing w:before="24"/>
        <w:rPr>
          <w:i/>
          <w:sz w:val="23"/>
        </w:rPr>
      </w:pPr>
      <w:r>
        <w:rPr>
          <w:i/>
          <w:sz w:val="23"/>
        </w:rPr>
        <w:t>Understanding 2002 with</w:t>
      </w:r>
      <w:r>
        <w:rPr>
          <w:i/>
          <w:spacing w:val="-6"/>
          <w:sz w:val="23"/>
        </w:rPr>
        <w:t xml:space="preserve"> </w:t>
      </w:r>
      <w:r>
        <w:rPr>
          <w:i/>
          <w:sz w:val="23"/>
        </w:rPr>
        <w:t>Applications.</w:t>
      </w:r>
    </w:p>
    <w:p w:rsidR="00B141CF" w:rsidRDefault="00B141CF">
      <w:pPr>
        <w:rPr>
          <w:sz w:val="23"/>
        </w:rPr>
        <w:sectPr w:rsidR="00B141CF">
          <w:pgSz w:w="12240" w:h="16340"/>
          <w:pgMar w:top="700" w:right="640" w:bottom="1480" w:left="1240" w:header="0" w:footer="1294" w:gutter="0"/>
          <w:cols w:space="720"/>
        </w:sectPr>
      </w:pPr>
    </w:p>
    <w:p w:rsidR="00B141CF" w:rsidRDefault="00115BE9">
      <w:pPr>
        <w:pStyle w:val="Heading1"/>
        <w:tabs>
          <w:tab w:val="left" w:pos="2592"/>
        </w:tabs>
        <w:spacing w:before="84"/>
        <w:ind w:left="431" w:firstLine="0"/>
      </w:pPr>
      <w:r>
        <w:rPr>
          <w:rFonts w:ascii="Times New Roman Regular" w:eastAsia="DengXian" w:hAnsi="Times New Roman Regular" w:cs="Times New Roman Regular"/>
          <w:smallCaps/>
          <w:sz w:val="20"/>
          <w:szCs w:val="20"/>
          <w:lang w:eastAsia="zh-CN"/>
        </w:rPr>
        <w:lastRenderedPageBreak/>
        <w:t>ELECTRIC</w:t>
      </w:r>
      <w:r w:rsidR="009F45E6">
        <w:rPr>
          <w:spacing w:val="-8"/>
          <w:w w:val="105"/>
        </w:rPr>
        <w:t xml:space="preserve"> </w:t>
      </w:r>
      <w:r w:rsidR="009F45E6">
        <w:rPr>
          <w:w w:val="105"/>
        </w:rPr>
        <w:t>WIRING</w:t>
      </w:r>
    </w:p>
    <w:p w:rsidR="00B141CF" w:rsidRDefault="00B141CF">
      <w:pPr>
        <w:rPr>
          <w:sz w:val="15"/>
        </w:rPr>
        <w:sectPr w:rsidR="00B141CF">
          <w:pgSz w:w="12240" w:h="16340"/>
          <w:pgMar w:top="700" w:right="640" w:bottom="1480" w:left="1240" w:header="0" w:footer="1294" w:gutter="0"/>
          <w:cols w:space="720"/>
        </w:sectPr>
      </w:pPr>
    </w:p>
    <w:p w:rsidR="00B141CF" w:rsidRDefault="00B141CF">
      <w:pPr>
        <w:pStyle w:val="BodyText"/>
        <w:spacing w:before="0"/>
        <w:ind w:left="0" w:firstLine="0"/>
        <w:rPr>
          <w:b/>
          <w:sz w:val="26"/>
        </w:rPr>
      </w:pPr>
    </w:p>
    <w:p w:rsidR="00B141CF" w:rsidRDefault="00B141CF">
      <w:pPr>
        <w:pStyle w:val="BodyText"/>
        <w:spacing w:before="8"/>
        <w:ind w:left="0" w:firstLine="0"/>
        <w:rPr>
          <w:b/>
          <w:sz w:val="30"/>
        </w:rPr>
      </w:pPr>
    </w:p>
    <w:p w:rsidR="00B141CF" w:rsidRDefault="009F45E6">
      <w:pPr>
        <w:ind w:left="431"/>
        <w:rPr>
          <w:b/>
          <w:sz w:val="23"/>
        </w:rPr>
      </w:pPr>
      <w:r>
        <w:rPr>
          <w:b/>
          <w:w w:val="105"/>
          <w:sz w:val="23"/>
        </w:rPr>
        <w:t>Total contact Hours.</w:t>
      </w:r>
    </w:p>
    <w:p w:rsidR="00B141CF" w:rsidRDefault="009F45E6">
      <w:pPr>
        <w:pStyle w:val="BodyText"/>
        <w:tabs>
          <w:tab w:val="left" w:pos="2592"/>
        </w:tabs>
        <w:ind w:left="1151" w:firstLine="0"/>
      </w:pPr>
      <w:r>
        <w:rPr>
          <w:spacing w:val="-4"/>
          <w:w w:val="105"/>
        </w:rPr>
        <w:t>Practical:</w:t>
      </w:r>
      <w:r>
        <w:rPr>
          <w:spacing w:val="-4"/>
          <w:w w:val="105"/>
        </w:rPr>
        <w:tab/>
      </w:r>
      <w:r>
        <w:rPr>
          <w:w w:val="105"/>
        </w:rPr>
        <w:t>96</w:t>
      </w:r>
      <w:r>
        <w:rPr>
          <w:spacing w:val="-8"/>
          <w:w w:val="105"/>
        </w:rPr>
        <w:t xml:space="preserve"> </w:t>
      </w:r>
      <w:r>
        <w:rPr>
          <w:w w:val="105"/>
        </w:rPr>
        <w:t>Hours</w:t>
      </w:r>
    </w:p>
    <w:p w:rsidR="00B141CF" w:rsidRDefault="00B141CF">
      <w:pPr>
        <w:pStyle w:val="BodyText"/>
        <w:spacing w:before="0"/>
        <w:ind w:left="0" w:firstLine="0"/>
        <w:rPr>
          <w:sz w:val="26"/>
        </w:rPr>
      </w:pPr>
    </w:p>
    <w:p w:rsidR="00B141CF" w:rsidRDefault="00B141CF">
      <w:pPr>
        <w:pStyle w:val="BodyText"/>
        <w:spacing w:before="3"/>
        <w:ind w:left="0" w:firstLine="0"/>
        <w:rPr>
          <w:sz w:val="24"/>
        </w:rPr>
      </w:pPr>
    </w:p>
    <w:p w:rsidR="00B141CF" w:rsidRDefault="009F45E6">
      <w:pPr>
        <w:pStyle w:val="Heading1"/>
        <w:spacing w:line="504" w:lineRule="auto"/>
        <w:ind w:left="431" w:right="2930" w:firstLine="720"/>
      </w:pPr>
      <w:r>
        <w:rPr>
          <w:w w:val="105"/>
        </w:rPr>
        <w:t>ELECTRIC WIRING LIST OF PRACTICAL:</w:t>
      </w:r>
    </w:p>
    <w:p w:rsidR="00B141CF" w:rsidRDefault="009F45E6" w:rsidP="002C3BB3">
      <w:pPr>
        <w:pStyle w:val="ListParagraph"/>
        <w:numPr>
          <w:ilvl w:val="0"/>
          <w:numId w:val="62"/>
        </w:numPr>
        <w:tabs>
          <w:tab w:val="left" w:pos="1151"/>
          <w:tab w:val="left" w:pos="1152"/>
        </w:tabs>
        <w:spacing w:before="0" w:line="241" w:lineRule="exact"/>
        <w:ind w:right="-755"/>
        <w:rPr>
          <w:sz w:val="23"/>
        </w:rPr>
      </w:pPr>
      <w:r>
        <w:rPr>
          <w:w w:val="105"/>
          <w:sz w:val="23"/>
        </w:rPr>
        <w:t>Study</w:t>
      </w:r>
      <w:r>
        <w:rPr>
          <w:spacing w:val="-9"/>
          <w:w w:val="105"/>
          <w:sz w:val="23"/>
        </w:rPr>
        <w:t xml:space="preserve"> </w:t>
      </w:r>
      <w:r>
        <w:rPr>
          <w:w w:val="105"/>
          <w:sz w:val="23"/>
        </w:rPr>
        <w:t>of</w:t>
      </w:r>
      <w:r>
        <w:rPr>
          <w:spacing w:val="-9"/>
          <w:w w:val="105"/>
          <w:sz w:val="23"/>
        </w:rPr>
        <w:t xml:space="preserve"> </w:t>
      </w:r>
      <w:r>
        <w:rPr>
          <w:w w:val="105"/>
          <w:sz w:val="23"/>
        </w:rPr>
        <w:t>wiring</w:t>
      </w:r>
      <w:r>
        <w:rPr>
          <w:spacing w:val="-14"/>
          <w:w w:val="105"/>
          <w:sz w:val="23"/>
        </w:rPr>
        <w:t xml:space="preserve"> </w:t>
      </w:r>
      <w:r>
        <w:rPr>
          <w:spacing w:val="-2"/>
          <w:w w:val="105"/>
          <w:sz w:val="23"/>
        </w:rPr>
        <w:t>tools,</w:t>
      </w:r>
      <w:r>
        <w:rPr>
          <w:spacing w:val="-11"/>
          <w:w w:val="105"/>
          <w:sz w:val="23"/>
        </w:rPr>
        <w:t xml:space="preserve"> </w:t>
      </w:r>
      <w:r>
        <w:rPr>
          <w:spacing w:val="-4"/>
          <w:w w:val="105"/>
          <w:sz w:val="23"/>
        </w:rPr>
        <w:t>accessories</w:t>
      </w:r>
      <w:r>
        <w:rPr>
          <w:spacing w:val="-15"/>
          <w:w w:val="105"/>
          <w:sz w:val="23"/>
        </w:rPr>
        <w:t xml:space="preserve"> </w:t>
      </w:r>
      <w:r>
        <w:rPr>
          <w:w w:val="105"/>
          <w:sz w:val="23"/>
        </w:rPr>
        <w:t>and</w:t>
      </w:r>
      <w:r>
        <w:rPr>
          <w:spacing w:val="-8"/>
          <w:w w:val="105"/>
          <w:sz w:val="23"/>
        </w:rPr>
        <w:t xml:space="preserve"> </w:t>
      </w:r>
      <w:r>
        <w:rPr>
          <w:spacing w:val="-5"/>
          <w:w w:val="105"/>
          <w:sz w:val="23"/>
        </w:rPr>
        <w:t>cables</w:t>
      </w:r>
      <w:r>
        <w:rPr>
          <w:spacing w:val="-16"/>
          <w:w w:val="105"/>
          <w:sz w:val="23"/>
        </w:rPr>
        <w:t xml:space="preserve"> </w:t>
      </w:r>
      <w:r>
        <w:rPr>
          <w:spacing w:val="-4"/>
          <w:w w:val="105"/>
          <w:sz w:val="23"/>
        </w:rPr>
        <w:t>(types</w:t>
      </w:r>
      <w:r>
        <w:rPr>
          <w:spacing w:val="-15"/>
          <w:w w:val="105"/>
          <w:sz w:val="23"/>
        </w:rPr>
        <w:t xml:space="preserve"> </w:t>
      </w:r>
      <w:r>
        <w:rPr>
          <w:w w:val="105"/>
          <w:sz w:val="23"/>
        </w:rPr>
        <w:t>and</w:t>
      </w:r>
      <w:r w:rsidR="002C3BB3">
        <w:rPr>
          <w:w w:val="105"/>
          <w:sz w:val="23"/>
        </w:rPr>
        <w:t xml:space="preserve"> </w:t>
      </w:r>
      <w:r>
        <w:rPr>
          <w:w w:val="105"/>
          <w:sz w:val="23"/>
        </w:rPr>
        <w:t>sizes)</w:t>
      </w:r>
    </w:p>
    <w:p w:rsidR="00B141CF" w:rsidRDefault="009F45E6">
      <w:pPr>
        <w:pStyle w:val="ListParagraph"/>
        <w:numPr>
          <w:ilvl w:val="0"/>
          <w:numId w:val="62"/>
        </w:numPr>
        <w:tabs>
          <w:tab w:val="left" w:pos="1180"/>
          <w:tab w:val="left" w:pos="1181"/>
        </w:tabs>
        <w:spacing w:before="17"/>
        <w:ind w:left="1180" w:hanging="750"/>
        <w:rPr>
          <w:sz w:val="23"/>
        </w:rPr>
      </w:pPr>
      <w:r>
        <w:rPr>
          <w:w w:val="105"/>
          <w:sz w:val="23"/>
        </w:rPr>
        <w:t>Handling of</w:t>
      </w:r>
      <w:r>
        <w:rPr>
          <w:spacing w:val="-20"/>
          <w:w w:val="105"/>
          <w:sz w:val="23"/>
        </w:rPr>
        <w:t xml:space="preserve"> </w:t>
      </w:r>
      <w:r>
        <w:rPr>
          <w:w w:val="105"/>
          <w:sz w:val="23"/>
        </w:rPr>
        <w:t>Wire</w:t>
      </w:r>
    </w:p>
    <w:p w:rsidR="00B141CF" w:rsidRDefault="009F45E6">
      <w:pPr>
        <w:pStyle w:val="ListParagraph"/>
        <w:numPr>
          <w:ilvl w:val="0"/>
          <w:numId w:val="62"/>
        </w:numPr>
        <w:tabs>
          <w:tab w:val="left" w:pos="1180"/>
          <w:tab w:val="left" w:pos="1181"/>
        </w:tabs>
        <w:ind w:left="1180" w:hanging="750"/>
        <w:rPr>
          <w:sz w:val="23"/>
        </w:rPr>
      </w:pPr>
      <w:r>
        <w:rPr>
          <w:w w:val="105"/>
          <w:sz w:val="23"/>
        </w:rPr>
        <w:t>Handing of</w:t>
      </w:r>
      <w:r>
        <w:rPr>
          <w:spacing w:val="-19"/>
          <w:w w:val="105"/>
          <w:sz w:val="23"/>
        </w:rPr>
        <w:t xml:space="preserve"> </w:t>
      </w:r>
      <w:r>
        <w:rPr>
          <w:w w:val="105"/>
          <w:sz w:val="23"/>
        </w:rPr>
        <w:t>Cable</w:t>
      </w:r>
    </w:p>
    <w:p w:rsidR="002C3BB3" w:rsidRPr="002C3BB3" w:rsidRDefault="009F45E6">
      <w:pPr>
        <w:pStyle w:val="ListParagraph"/>
        <w:numPr>
          <w:ilvl w:val="0"/>
          <w:numId w:val="62"/>
        </w:numPr>
        <w:tabs>
          <w:tab w:val="left" w:pos="1123"/>
        </w:tabs>
        <w:spacing w:before="17" w:line="254" w:lineRule="auto"/>
        <w:ind w:left="402" w:right="2110" w:firstLine="28"/>
        <w:jc w:val="both"/>
        <w:rPr>
          <w:b/>
          <w:i/>
          <w:sz w:val="23"/>
        </w:rPr>
      </w:pPr>
      <w:r>
        <w:rPr>
          <w:w w:val="105"/>
          <w:sz w:val="23"/>
        </w:rPr>
        <w:t>Introduction</w:t>
      </w:r>
      <w:r>
        <w:rPr>
          <w:spacing w:val="-19"/>
          <w:w w:val="105"/>
          <w:sz w:val="23"/>
        </w:rPr>
        <w:t xml:space="preserve"> </w:t>
      </w:r>
      <w:r>
        <w:rPr>
          <w:w w:val="105"/>
          <w:sz w:val="23"/>
        </w:rPr>
        <w:t>to</w:t>
      </w:r>
      <w:r>
        <w:rPr>
          <w:spacing w:val="-18"/>
          <w:w w:val="105"/>
          <w:sz w:val="23"/>
        </w:rPr>
        <w:t xml:space="preserve"> </w:t>
      </w:r>
      <w:r>
        <w:rPr>
          <w:w w:val="105"/>
          <w:sz w:val="23"/>
        </w:rPr>
        <w:t>International</w:t>
      </w:r>
      <w:r>
        <w:rPr>
          <w:spacing w:val="-18"/>
          <w:w w:val="105"/>
          <w:sz w:val="23"/>
        </w:rPr>
        <w:t xml:space="preserve"> </w:t>
      </w:r>
      <w:r>
        <w:rPr>
          <w:w w:val="105"/>
          <w:sz w:val="23"/>
        </w:rPr>
        <w:t xml:space="preserve">standards 5-6 </w:t>
      </w:r>
      <w:r w:rsidR="002C3BB3">
        <w:rPr>
          <w:w w:val="105"/>
          <w:sz w:val="23"/>
        </w:rPr>
        <w:t xml:space="preserve"> </w:t>
      </w:r>
      <w:r w:rsidR="002C3BB3">
        <w:rPr>
          <w:w w:val="105"/>
          <w:sz w:val="23"/>
        </w:rPr>
        <w:tab/>
      </w:r>
      <w:r>
        <w:rPr>
          <w:w w:val="105"/>
          <w:sz w:val="23"/>
        </w:rPr>
        <w:t xml:space="preserve">Making straight, </w:t>
      </w:r>
      <w:r>
        <w:rPr>
          <w:spacing w:val="-5"/>
          <w:w w:val="105"/>
          <w:sz w:val="23"/>
        </w:rPr>
        <w:t xml:space="preserve">Tee </w:t>
      </w:r>
      <w:r>
        <w:rPr>
          <w:spacing w:val="-3"/>
          <w:w w:val="105"/>
          <w:sz w:val="23"/>
        </w:rPr>
        <w:t xml:space="preserve">and Duplex joints </w:t>
      </w:r>
    </w:p>
    <w:p w:rsidR="002C3BB3" w:rsidRDefault="002C3BB3" w:rsidP="002C3BB3">
      <w:pPr>
        <w:pStyle w:val="ListParagraph"/>
        <w:tabs>
          <w:tab w:val="left" w:pos="1123"/>
        </w:tabs>
        <w:spacing w:before="17" w:line="254" w:lineRule="auto"/>
        <w:ind w:left="430" w:right="2110" w:firstLine="0"/>
        <w:jc w:val="both"/>
        <w:rPr>
          <w:b/>
          <w:spacing w:val="-3"/>
          <w:w w:val="105"/>
          <w:sz w:val="23"/>
        </w:rPr>
      </w:pPr>
    </w:p>
    <w:p w:rsidR="00B141CF" w:rsidRPr="002C3BB3" w:rsidRDefault="009F45E6" w:rsidP="002C3BB3">
      <w:pPr>
        <w:pStyle w:val="ListParagraph"/>
        <w:tabs>
          <w:tab w:val="left" w:pos="1123"/>
        </w:tabs>
        <w:spacing w:before="17" w:line="254" w:lineRule="auto"/>
        <w:ind w:left="430" w:right="2110" w:firstLine="0"/>
        <w:jc w:val="both"/>
        <w:rPr>
          <w:b/>
          <w:i/>
          <w:sz w:val="23"/>
        </w:rPr>
      </w:pPr>
      <w:r w:rsidRPr="002C3BB3">
        <w:rPr>
          <w:b/>
          <w:spacing w:val="-3"/>
          <w:w w:val="105"/>
          <w:sz w:val="23"/>
        </w:rPr>
        <w:t xml:space="preserve">7-12 </w:t>
      </w:r>
      <w:r w:rsidRPr="002C3BB3">
        <w:rPr>
          <w:b/>
          <w:i/>
          <w:w w:val="105"/>
          <w:sz w:val="23"/>
        </w:rPr>
        <w:t>Single Phase</w:t>
      </w:r>
      <w:r w:rsidRPr="002C3BB3">
        <w:rPr>
          <w:b/>
          <w:i/>
          <w:spacing w:val="9"/>
          <w:w w:val="105"/>
          <w:sz w:val="23"/>
        </w:rPr>
        <w:t xml:space="preserve"> </w:t>
      </w:r>
      <w:r w:rsidRPr="002C3BB3">
        <w:rPr>
          <w:b/>
          <w:i/>
          <w:w w:val="105"/>
          <w:sz w:val="23"/>
        </w:rPr>
        <w:t>Wiring.</w:t>
      </w:r>
    </w:p>
    <w:p w:rsidR="00B141CF" w:rsidRDefault="009F45E6">
      <w:pPr>
        <w:pStyle w:val="BodyText"/>
        <w:tabs>
          <w:tab w:val="left" w:pos="695"/>
          <w:tab w:val="left" w:pos="1416"/>
        </w:tabs>
        <w:spacing w:before="97"/>
        <w:ind w:left="-25" w:firstLine="0"/>
      </w:pPr>
      <w:r>
        <w:br w:type="column"/>
      </w:r>
      <w:r>
        <w:rPr>
          <w:w w:val="105"/>
        </w:rPr>
        <w:lastRenderedPageBreak/>
        <w:t>T</w:t>
      </w:r>
      <w:r>
        <w:rPr>
          <w:w w:val="105"/>
        </w:rPr>
        <w:tab/>
        <w:t>P</w:t>
      </w:r>
      <w:r>
        <w:rPr>
          <w:w w:val="105"/>
        </w:rPr>
        <w:tab/>
        <w:t>C</w:t>
      </w:r>
    </w:p>
    <w:p w:rsidR="00B141CF" w:rsidRDefault="009F45E6">
      <w:pPr>
        <w:pStyle w:val="BodyText"/>
        <w:tabs>
          <w:tab w:val="left" w:pos="695"/>
          <w:tab w:val="left" w:pos="1416"/>
        </w:tabs>
        <w:spacing w:before="10"/>
        <w:ind w:left="-25" w:firstLine="0"/>
      </w:pPr>
      <w:r>
        <w:rPr>
          <w:w w:val="105"/>
        </w:rPr>
        <w:t>0</w:t>
      </w:r>
      <w:r>
        <w:rPr>
          <w:w w:val="105"/>
        </w:rPr>
        <w:tab/>
        <w:t>3</w:t>
      </w:r>
      <w:r>
        <w:rPr>
          <w:w w:val="105"/>
        </w:rPr>
        <w:tab/>
        <w:t>1</w:t>
      </w:r>
    </w:p>
    <w:p w:rsidR="00B141CF" w:rsidRDefault="00B141CF">
      <w:pPr>
        <w:sectPr w:rsidR="00B141CF">
          <w:type w:val="continuous"/>
          <w:pgSz w:w="12240" w:h="16340"/>
          <w:pgMar w:top="1140" w:right="640" w:bottom="280" w:left="1240" w:header="720" w:footer="720" w:gutter="0"/>
          <w:cols w:num="2" w:space="720" w:equalWidth="0">
            <w:col w:w="6900" w:space="40"/>
            <w:col w:w="3420"/>
          </w:cols>
        </w:sectPr>
      </w:pPr>
    </w:p>
    <w:p w:rsidR="00B141CF" w:rsidRDefault="00B141CF">
      <w:pPr>
        <w:pStyle w:val="BodyText"/>
        <w:spacing w:before="2"/>
        <w:ind w:left="0" w:firstLine="0"/>
        <w:rPr>
          <w:sz w:val="14"/>
        </w:rPr>
      </w:pPr>
    </w:p>
    <w:p w:rsidR="00B141CF" w:rsidRDefault="009F45E6">
      <w:pPr>
        <w:pStyle w:val="ListParagraph"/>
        <w:numPr>
          <w:ilvl w:val="0"/>
          <w:numId w:val="63"/>
        </w:numPr>
        <w:tabs>
          <w:tab w:val="left" w:pos="1152"/>
        </w:tabs>
        <w:spacing w:before="98"/>
        <w:ind w:hanging="361"/>
        <w:rPr>
          <w:sz w:val="23"/>
        </w:rPr>
      </w:pPr>
      <w:r>
        <w:rPr>
          <w:w w:val="105"/>
          <w:sz w:val="23"/>
        </w:rPr>
        <w:t xml:space="preserve">Single lamp </w:t>
      </w:r>
      <w:r>
        <w:rPr>
          <w:spacing w:val="-4"/>
          <w:w w:val="105"/>
          <w:sz w:val="23"/>
        </w:rPr>
        <w:t xml:space="preserve">circuit controlled </w:t>
      </w:r>
      <w:r>
        <w:rPr>
          <w:w w:val="105"/>
          <w:sz w:val="23"/>
        </w:rPr>
        <w:t>by</w:t>
      </w:r>
      <w:r>
        <w:rPr>
          <w:spacing w:val="-12"/>
          <w:w w:val="105"/>
          <w:sz w:val="23"/>
        </w:rPr>
        <w:t xml:space="preserve"> </w:t>
      </w:r>
      <w:r>
        <w:rPr>
          <w:w w:val="105"/>
          <w:sz w:val="23"/>
        </w:rPr>
        <w:t>SPST</w:t>
      </w:r>
      <w:r w:rsidR="002C3BB3">
        <w:rPr>
          <w:w w:val="105"/>
          <w:sz w:val="23"/>
        </w:rPr>
        <w:t xml:space="preserve"> </w:t>
      </w:r>
      <w:r>
        <w:rPr>
          <w:w w:val="105"/>
          <w:sz w:val="23"/>
        </w:rPr>
        <w:t>switch.</w:t>
      </w:r>
    </w:p>
    <w:p w:rsidR="00B141CF" w:rsidRDefault="009F45E6">
      <w:pPr>
        <w:pStyle w:val="ListParagraph"/>
        <w:numPr>
          <w:ilvl w:val="0"/>
          <w:numId w:val="63"/>
        </w:numPr>
        <w:tabs>
          <w:tab w:val="left" w:pos="1152"/>
        </w:tabs>
        <w:ind w:hanging="361"/>
        <w:rPr>
          <w:sz w:val="23"/>
        </w:rPr>
      </w:pPr>
      <w:r>
        <w:rPr>
          <w:w w:val="105"/>
          <w:sz w:val="23"/>
        </w:rPr>
        <w:t xml:space="preserve">Single lamp </w:t>
      </w:r>
      <w:r>
        <w:rPr>
          <w:spacing w:val="-5"/>
          <w:w w:val="105"/>
          <w:sz w:val="23"/>
        </w:rPr>
        <w:t xml:space="preserve">controlled </w:t>
      </w:r>
      <w:r>
        <w:rPr>
          <w:w w:val="105"/>
          <w:sz w:val="23"/>
        </w:rPr>
        <w:t xml:space="preserve">by two </w:t>
      </w:r>
      <w:r>
        <w:rPr>
          <w:spacing w:val="-3"/>
          <w:w w:val="105"/>
          <w:sz w:val="23"/>
        </w:rPr>
        <w:t xml:space="preserve">ways </w:t>
      </w:r>
      <w:r>
        <w:rPr>
          <w:w w:val="105"/>
          <w:sz w:val="23"/>
        </w:rPr>
        <w:t>(SPDT)</w:t>
      </w:r>
      <w:r>
        <w:rPr>
          <w:spacing w:val="-51"/>
          <w:w w:val="105"/>
          <w:sz w:val="23"/>
        </w:rPr>
        <w:t xml:space="preserve"> </w:t>
      </w:r>
      <w:r>
        <w:rPr>
          <w:spacing w:val="-3"/>
          <w:w w:val="105"/>
          <w:sz w:val="23"/>
        </w:rPr>
        <w:t>switches</w:t>
      </w:r>
    </w:p>
    <w:p w:rsidR="00B141CF" w:rsidRDefault="009F45E6">
      <w:pPr>
        <w:pStyle w:val="ListParagraph"/>
        <w:numPr>
          <w:ilvl w:val="0"/>
          <w:numId w:val="63"/>
        </w:numPr>
        <w:tabs>
          <w:tab w:val="left" w:pos="1152"/>
        </w:tabs>
        <w:spacing w:before="16"/>
        <w:ind w:hanging="361"/>
        <w:rPr>
          <w:sz w:val="23"/>
        </w:rPr>
      </w:pPr>
      <w:r>
        <w:rPr>
          <w:w w:val="105"/>
          <w:sz w:val="23"/>
        </w:rPr>
        <w:t xml:space="preserve">Single lamp </w:t>
      </w:r>
      <w:r>
        <w:rPr>
          <w:spacing w:val="-5"/>
          <w:w w:val="105"/>
          <w:sz w:val="23"/>
        </w:rPr>
        <w:t xml:space="preserve">with </w:t>
      </w:r>
      <w:r>
        <w:rPr>
          <w:w w:val="105"/>
          <w:sz w:val="23"/>
        </w:rPr>
        <w:t xml:space="preserve">5A </w:t>
      </w:r>
      <w:r>
        <w:rPr>
          <w:spacing w:val="-3"/>
          <w:w w:val="105"/>
          <w:sz w:val="23"/>
        </w:rPr>
        <w:t xml:space="preserve">socket </w:t>
      </w:r>
      <w:r>
        <w:rPr>
          <w:w w:val="105"/>
          <w:sz w:val="23"/>
        </w:rPr>
        <w:t xml:space="preserve">each </w:t>
      </w:r>
      <w:r>
        <w:rPr>
          <w:spacing w:val="-5"/>
          <w:w w:val="105"/>
          <w:sz w:val="23"/>
        </w:rPr>
        <w:t xml:space="preserve">controlled </w:t>
      </w:r>
      <w:r>
        <w:rPr>
          <w:w w:val="105"/>
          <w:sz w:val="23"/>
        </w:rPr>
        <w:t>by individual</w:t>
      </w:r>
      <w:r>
        <w:rPr>
          <w:spacing w:val="-42"/>
          <w:w w:val="105"/>
          <w:sz w:val="23"/>
        </w:rPr>
        <w:t xml:space="preserve"> </w:t>
      </w:r>
      <w:r>
        <w:rPr>
          <w:w w:val="105"/>
          <w:sz w:val="23"/>
        </w:rPr>
        <w:t>SPST</w:t>
      </w:r>
      <w:r w:rsidR="002C3BB3">
        <w:rPr>
          <w:w w:val="105"/>
          <w:sz w:val="23"/>
        </w:rPr>
        <w:t xml:space="preserve"> </w:t>
      </w:r>
      <w:r>
        <w:rPr>
          <w:w w:val="105"/>
          <w:sz w:val="23"/>
        </w:rPr>
        <w:t>switches.</w:t>
      </w:r>
    </w:p>
    <w:p w:rsidR="00B141CF" w:rsidRDefault="009F45E6">
      <w:pPr>
        <w:pStyle w:val="ListParagraph"/>
        <w:numPr>
          <w:ilvl w:val="0"/>
          <w:numId w:val="63"/>
        </w:numPr>
        <w:tabs>
          <w:tab w:val="left" w:pos="1152"/>
        </w:tabs>
        <w:ind w:hanging="361"/>
        <w:rPr>
          <w:sz w:val="23"/>
        </w:rPr>
      </w:pPr>
      <w:r>
        <w:rPr>
          <w:w w:val="105"/>
          <w:sz w:val="23"/>
        </w:rPr>
        <w:t xml:space="preserve">Wiring bell circuit </w:t>
      </w:r>
      <w:r>
        <w:rPr>
          <w:spacing w:val="-5"/>
          <w:w w:val="105"/>
          <w:sz w:val="23"/>
        </w:rPr>
        <w:t xml:space="preserve">controlled </w:t>
      </w:r>
      <w:r>
        <w:rPr>
          <w:w w:val="105"/>
          <w:sz w:val="23"/>
        </w:rPr>
        <w:t xml:space="preserve">by </w:t>
      </w:r>
      <w:r>
        <w:rPr>
          <w:spacing w:val="-2"/>
          <w:w w:val="105"/>
          <w:sz w:val="23"/>
        </w:rPr>
        <w:t xml:space="preserve">single </w:t>
      </w:r>
      <w:r>
        <w:rPr>
          <w:spacing w:val="-3"/>
          <w:w w:val="105"/>
          <w:sz w:val="23"/>
        </w:rPr>
        <w:t xml:space="preserve">and </w:t>
      </w:r>
      <w:r>
        <w:rPr>
          <w:spacing w:val="-6"/>
          <w:w w:val="105"/>
          <w:sz w:val="23"/>
        </w:rPr>
        <w:t>three</w:t>
      </w:r>
      <w:r>
        <w:rPr>
          <w:spacing w:val="-34"/>
          <w:w w:val="105"/>
          <w:sz w:val="23"/>
        </w:rPr>
        <w:t xml:space="preserve"> </w:t>
      </w:r>
      <w:r>
        <w:rPr>
          <w:w w:val="105"/>
          <w:sz w:val="23"/>
        </w:rPr>
        <w:t>pushbuttons.</w:t>
      </w:r>
    </w:p>
    <w:p w:rsidR="00B141CF" w:rsidRDefault="009F45E6">
      <w:pPr>
        <w:pStyle w:val="ListParagraph"/>
        <w:numPr>
          <w:ilvl w:val="0"/>
          <w:numId w:val="63"/>
        </w:numPr>
        <w:tabs>
          <w:tab w:val="left" w:pos="1152"/>
        </w:tabs>
        <w:spacing w:before="10"/>
        <w:ind w:hanging="361"/>
        <w:rPr>
          <w:sz w:val="23"/>
        </w:rPr>
      </w:pPr>
      <w:r>
        <w:rPr>
          <w:w w:val="105"/>
          <w:sz w:val="23"/>
        </w:rPr>
        <w:t>Fluorescent Lamps</w:t>
      </w:r>
      <w:r>
        <w:rPr>
          <w:spacing w:val="-5"/>
          <w:w w:val="105"/>
          <w:sz w:val="23"/>
        </w:rPr>
        <w:t xml:space="preserve"> </w:t>
      </w:r>
      <w:r>
        <w:rPr>
          <w:w w:val="105"/>
          <w:sz w:val="23"/>
        </w:rPr>
        <w:t>Circuit</w:t>
      </w:r>
    </w:p>
    <w:p w:rsidR="00B141CF" w:rsidRDefault="009F45E6">
      <w:pPr>
        <w:pStyle w:val="ListParagraph"/>
        <w:numPr>
          <w:ilvl w:val="0"/>
          <w:numId w:val="63"/>
        </w:numPr>
        <w:tabs>
          <w:tab w:val="left" w:pos="1151"/>
          <w:tab w:val="left" w:pos="1152"/>
        </w:tabs>
        <w:spacing w:before="16"/>
        <w:ind w:hanging="361"/>
        <w:rPr>
          <w:sz w:val="23"/>
        </w:rPr>
      </w:pPr>
      <w:r>
        <w:rPr>
          <w:w w:val="105"/>
          <w:sz w:val="23"/>
        </w:rPr>
        <w:t>Installation of Test</w:t>
      </w:r>
      <w:r>
        <w:rPr>
          <w:spacing w:val="-6"/>
          <w:w w:val="105"/>
          <w:sz w:val="23"/>
        </w:rPr>
        <w:t xml:space="preserve"> </w:t>
      </w:r>
      <w:r>
        <w:rPr>
          <w:w w:val="105"/>
          <w:sz w:val="23"/>
        </w:rPr>
        <w:t>Board</w:t>
      </w:r>
    </w:p>
    <w:p w:rsidR="00B141CF" w:rsidRDefault="009F45E6">
      <w:pPr>
        <w:pStyle w:val="Heading2"/>
        <w:spacing w:before="16"/>
      </w:pPr>
      <w:r>
        <w:rPr>
          <w:i w:val="0"/>
          <w:w w:val="105"/>
        </w:rPr>
        <w:t xml:space="preserve">13-32 </w:t>
      </w:r>
      <w:r>
        <w:rPr>
          <w:w w:val="105"/>
        </w:rPr>
        <w:t>Three Phase Industrial Wiring.</w:t>
      </w:r>
    </w:p>
    <w:p w:rsidR="00B141CF" w:rsidRDefault="00B141CF">
      <w:pPr>
        <w:pStyle w:val="BodyText"/>
        <w:spacing w:before="7"/>
        <w:ind w:left="0" w:firstLine="0"/>
        <w:rPr>
          <w:b/>
          <w:i/>
          <w:sz w:val="24"/>
        </w:rPr>
      </w:pPr>
    </w:p>
    <w:p w:rsidR="00B141CF" w:rsidRDefault="009F45E6">
      <w:pPr>
        <w:pStyle w:val="BodyText"/>
        <w:spacing w:before="1"/>
        <w:ind w:left="791" w:firstLine="0"/>
        <w:jc w:val="both"/>
      </w:pPr>
      <w:r>
        <w:rPr>
          <w:w w:val="105"/>
        </w:rPr>
        <w:t>Making of Single Phase Motor Connection Reversing by Drum Switch</w:t>
      </w:r>
    </w:p>
    <w:p w:rsidR="00B141CF" w:rsidRDefault="009F45E6">
      <w:pPr>
        <w:pStyle w:val="BodyText"/>
        <w:spacing w:line="252" w:lineRule="auto"/>
        <w:ind w:left="791" w:right="1839" w:firstLine="0"/>
        <w:jc w:val="both"/>
      </w:pPr>
      <w:r>
        <w:rPr>
          <w:w w:val="105"/>
        </w:rPr>
        <w:t>Making</w:t>
      </w:r>
      <w:r>
        <w:rPr>
          <w:spacing w:val="-7"/>
          <w:w w:val="105"/>
        </w:rPr>
        <w:t xml:space="preserve"> </w:t>
      </w:r>
      <w:r>
        <w:rPr>
          <w:w w:val="105"/>
        </w:rPr>
        <w:t>of</w:t>
      </w:r>
      <w:r>
        <w:rPr>
          <w:spacing w:val="-9"/>
          <w:w w:val="105"/>
        </w:rPr>
        <w:t xml:space="preserve"> </w:t>
      </w:r>
      <w:r>
        <w:rPr>
          <w:w w:val="105"/>
        </w:rPr>
        <w:t>3</w:t>
      </w:r>
      <w:r>
        <w:rPr>
          <w:spacing w:val="-6"/>
          <w:w w:val="105"/>
        </w:rPr>
        <w:t xml:space="preserve"> </w:t>
      </w:r>
      <w:r>
        <w:rPr>
          <w:w w:val="105"/>
        </w:rPr>
        <w:t>Phase</w:t>
      </w:r>
      <w:r>
        <w:rPr>
          <w:spacing w:val="-7"/>
          <w:w w:val="105"/>
        </w:rPr>
        <w:t xml:space="preserve"> </w:t>
      </w:r>
      <w:r>
        <w:rPr>
          <w:w w:val="105"/>
        </w:rPr>
        <w:t>Motor</w:t>
      </w:r>
      <w:r>
        <w:rPr>
          <w:spacing w:val="-9"/>
          <w:w w:val="105"/>
        </w:rPr>
        <w:t xml:space="preserve"> </w:t>
      </w:r>
      <w:r>
        <w:rPr>
          <w:w w:val="105"/>
        </w:rPr>
        <w:t>Connection</w:t>
      </w:r>
      <w:r>
        <w:rPr>
          <w:spacing w:val="-6"/>
          <w:w w:val="105"/>
        </w:rPr>
        <w:t xml:space="preserve"> </w:t>
      </w:r>
      <w:r>
        <w:rPr>
          <w:w w:val="105"/>
        </w:rPr>
        <w:t>by</w:t>
      </w:r>
      <w:r>
        <w:rPr>
          <w:spacing w:val="-7"/>
          <w:w w:val="105"/>
        </w:rPr>
        <w:t xml:space="preserve"> </w:t>
      </w:r>
      <w:r>
        <w:rPr>
          <w:w w:val="105"/>
        </w:rPr>
        <w:t>Drum</w:t>
      </w:r>
      <w:r>
        <w:rPr>
          <w:spacing w:val="-7"/>
          <w:w w:val="105"/>
        </w:rPr>
        <w:t xml:space="preserve"> </w:t>
      </w:r>
      <w:r>
        <w:rPr>
          <w:w w:val="105"/>
        </w:rPr>
        <w:t>Switch</w:t>
      </w:r>
      <w:r>
        <w:rPr>
          <w:spacing w:val="-6"/>
          <w:w w:val="105"/>
        </w:rPr>
        <w:t xml:space="preserve"> </w:t>
      </w:r>
      <w:r>
        <w:rPr>
          <w:w w:val="105"/>
        </w:rPr>
        <w:t>ON</w:t>
      </w:r>
      <w:r>
        <w:rPr>
          <w:spacing w:val="-2"/>
          <w:w w:val="105"/>
        </w:rPr>
        <w:t xml:space="preserve"> </w:t>
      </w:r>
      <w:r>
        <w:rPr>
          <w:w w:val="105"/>
        </w:rPr>
        <w:t>/</w:t>
      </w:r>
      <w:r>
        <w:rPr>
          <w:spacing w:val="-11"/>
          <w:w w:val="105"/>
        </w:rPr>
        <w:t xml:space="preserve"> </w:t>
      </w:r>
      <w:r>
        <w:rPr>
          <w:spacing w:val="4"/>
          <w:w w:val="105"/>
        </w:rPr>
        <w:t>OFF</w:t>
      </w:r>
      <w:r>
        <w:rPr>
          <w:spacing w:val="-11"/>
          <w:w w:val="105"/>
        </w:rPr>
        <w:t xml:space="preserve"> </w:t>
      </w:r>
      <w:r>
        <w:rPr>
          <w:w w:val="105"/>
        </w:rPr>
        <w:t>with</w:t>
      </w:r>
      <w:r>
        <w:rPr>
          <w:spacing w:val="-1"/>
          <w:w w:val="105"/>
        </w:rPr>
        <w:t xml:space="preserve"> </w:t>
      </w:r>
      <w:r>
        <w:rPr>
          <w:w w:val="105"/>
        </w:rPr>
        <w:t>Indicator Making</w:t>
      </w:r>
      <w:r>
        <w:rPr>
          <w:spacing w:val="-8"/>
          <w:w w:val="105"/>
        </w:rPr>
        <w:t xml:space="preserve"> </w:t>
      </w:r>
      <w:r>
        <w:rPr>
          <w:w w:val="105"/>
        </w:rPr>
        <w:t>of</w:t>
      </w:r>
      <w:r>
        <w:rPr>
          <w:spacing w:val="-11"/>
          <w:w w:val="105"/>
        </w:rPr>
        <w:t xml:space="preserve"> </w:t>
      </w:r>
      <w:r>
        <w:rPr>
          <w:w w:val="105"/>
        </w:rPr>
        <w:t>3-Phase</w:t>
      </w:r>
      <w:r>
        <w:rPr>
          <w:spacing w:val="-8"/>
          <w:w w:val="105"/>
        </w:rPr>
        <w:t xml:space="preserve"> </w:t>
      </w:r>
      <w:r>
        <w:rPr>
          <w:w w:val="105"/>
        </w:rPr>
        <w:t>Motor</w:t>
      </w:r>
      <w:r>
        <w:rPr>
          <w:spacing w:val="-11"/>
          <w:w w:val="105"/>
        </w:rPr>
        <w:t xml:space="preserve"> </w:t>
      </w:r>
      <w:r>
        <w:rPr>
          <w:w w:val="105"/>
        </w:rPr>
        <w:t>Connection</w:t>
      </w:r>
      <w:r>
        <w:rPr>
          <w:spacing w:val="-7"/>
          <w:w w:val="105"/>
        </w:rPr>
        <w:t xml:space="preserve"> </w:t>
      </w:r>
      <w:r>
        <w:rPr>
          <w:w w:val="105"/>
        </w:rPr>
        <w:t>Reversing</w:t>
      </w:r>
      <w:r>
        <w:rPr>
          <w:spacing w:val="-8"/>
          <w:w w:val="105"/>
        </w:rPr>
        <w:t xml:space="preserve"> </w:t>
      </w:r>
      <w:r>
        <w:rPr>
          <w:w w:val="105"/>
        </w:rPr>
        <w:t>by</w:t>
      </w:r>
      <w:r>
        <w:rPr>
          <w:spacing w:val="-8"/>
          <w:w w:val="105"/>
        </w:rPr>
        <w:t xml:space="preserve"> </w:t>
      </w:r>
      <w:r>
        <w:rPr>
          <w:w w:val="105"/>
        </w:rPr>
        <w:t>Drum</w:t>
      </w:r>
      <w:r>
        <w:rPr>
          <w:spacing w:val="-9"/>
          <w:w w:val="105"/>
        </w:rPr>
        <w:t xml:space="preserve"> </w:t>
      </w:r>
      <w:r>
        <w:rPr>
          <w:w w:val="105"/>
        </w:rPr>
        <w:t>Switch</w:t>
      </w:r>
      <w:r>
        <w:rPr>
          <w:spacing w:val="-8"/>
          <w:w w:val="105"/>
        </w:rPr>
        <w:t xml:space="preserve"> </w:t>
      </w:r>
      <w:r>
        <w:rPr>
          <w:w w:val="105"/>
        </w:rPr>
        <w:t>with</w:t>
      </w:r>
      <w:r>
        <w:rPr>
          <w:spacing w:val="-2"/>
          <w:w w:val="105"/>
        </w:rPr>
        <w:t xml:space="preserve"> </w:t>
      </w:r>
      <w:r>
        <w:rPr>
          <w:w w:val="105"/>
        </w:rPr>
        <w:t>indicator Making of 3 Phase Motor Connection ON / OFF by</w:t>
      </w:r>
      <w:r>
        <w:rPr>
          <w:spacing w:val="-33"/>
          <w:w w:val="105"/>
        </w:rPr>
        <w:t xml:space="preserve"> </w:t>
      </w:r>
      <w:r>
        <w:rPr>
          <w:w w:val="105"/>
        </w:rPr>
        <w:t>Contactor</w:t>
      </w:r>
    </w:p>
    <w:p w:rsidR="00B141CF" w:rsidRDefault="009F45E6">
      <w:pPr>
        <w:pStyle w:val="BodyText"/>
        <w:spacing w:before="0" w:line="252" w:lineRule="auto"/>
        <w:ind w:left="791" w:right="3277" w:firstLine="0"/>
      </w:pPr>
      <w:r>
        <w:rPr>
          <w:w w:val="105"/>
        </w:rPr>
        <w:t>Making of 3 – Phase Connection Reversing by Contactor Making</w:t>
      </w:r>
      <w:r>
        <w:rPr>
          <w:spacing w:val="-8"/>
          <w:w w:val="105"/>
        </w:rPr>
        <w:t xml:space="preserve"> </w:t>
      </w:r>
      <w:r>
        <w:rPr>
          <w:w w:val="105"/>
        </w:rPr>
        <w:t>of</w:t>
      </w:r>
      <w:r>
        <w:rPr>
          <w:spacing w:val="-10"/>
          <w:w w:val="105"/>
        </w:rPr>
        <w:t xml:space="preserve"> </w:t>
      </w:r>
      <w:r>
        <w:rPr>
          <w:w w:val="105"/>
        </w:rPr>
        <w:t>3</w:t>
      </w:r>
      <w:r>
        <w:rPr>
          <w:spacing w:val="-7"/>
          <w:w w:val="105"/>
        </w:rPr>
        <w:t xml:space="preserve"> </w:t>
      </w:r>
      <w:r>
        <w:rPr>
          <w:w w:val="105"/>
        </w:rPr>
        <w:t>Phase</w:t>
      </w:r>
      <w:r>
        <w:rPr>
          <w:spacing w:val="-8"/>
          <w:w w:val="105"/>
        </w:rPr>
        <w:t xml:space="preserve"> </w:t>
      </w:r>
      <w:r>
        <w:rPr>
          <w:w w:val="105"/>
        </w:rPr>
        <w:t>Motor</w:t>
      </w:r>
      <w:r>
        <w:rPr>
          <w:spacing w:val="-10"/>
          <w:w w:val="105"/>
        </w:rPr>
        <w:t xml:space="preserve"> </w:t>
      </w:r>
      <w:r>
        <w:rPr>
          <w:w w:val="105"/>
        </w:rPr>
        <w:t>Connection</w:t>
      </w:r>
      <w:r>
        <w:rPr>
          <w:spacing w:val="-7"/>
          <w:w w:val="105"/>
        </w:rPr>
        <w:t xml:space="preserve"> </w:t>
      </w:r>
      <w:r>
        <w:rPr>
          <w:w w:val="105"/>
        </w:rPr>
        <w:t>Star</w:t>
      </w:r>
      <w:r>
        <w:rPr>
          <w:spacing w:val="-10"/>
          <w:w w:val="105"/>
        </w:rPr>
        <w:t xml:space="preserve"> </w:t>
      </w:r>
      <w:r>
        <w:rPr>
          <w:w w:val="105"/>
        </w:rPr>
        <w:t>Delta</w:t>
      </w:r>
      <w:r>
        <w:rPr>
          <w:spacing w:val="-8"/>
          <w:w w:val="105"/>
        </w:rPr>
        <w:t xml:space="preserve"> </w:t>
      </w:r>
      <w:r>
        <w:rPr>
          <w:w w:val="105"/>
        </w:rPr>
        <w:t>by</w:t>
      </w:r>
      <w:r>
        <w:rPr>
          <w:spacing w:val="-7"/>
          <w:w w:val="105"/>
        </w:rPr>
        <w:t xml:space="preserve"> </w:t>
      </w:r>
      <w:r>
        <w:rPr>
          <w:w w:val="105"/>
        </w:rPr>
        <w:t>Drum</w:t>
      </w:r>
      <w:r>
        <w:rPr>
          <w:spacing w:val="-2"/>
          <w:w w:val="105"/>
        </w:rPr>
        <w:t xml:space="preserve"> </w:t>
      </w:r>
      <w:r>
        <w:rPr>
          <w:w w:val="105"/>
        </w:rPr>
        <w:t>Switch Making of 3 Phase Motor Connection Star Delta by</w:t>
      </w:r>
      <w:r>
        <w:rPr>
          <w:spacing w:val="-44"/>
          <w:w w:val="105"/>
        </w:rPr>
        <w:t xml:space="preserve"> </w:t>
      </w:r>
      <w:r>
        <w:rPr>
          <w:w w:val="105"/>
        </w:rPr>
        <w:t>Contactor</w:t>
      </w:r>
    </w:p>
    <w:p w:rsidR="00B141CF" w:rsidRDefault="009F45E6">
      <w:pPr>
        <w:pStyle w:val="BodyText"/>
        <w:spacing w:before="0" w:line="252" w:lineRule="auto"/>
        <w:ind w:left="791" w:right="2506" w:firstLine="0"/>
      </w:pPr>
      <w:r>
        <w:rPr>
          <w:w w:val="105"/>
        </w:rPr>
        <w:t>Making of 3 Phase Motor Connection Star Delta Auto by Contactor Making of 3 Phase Motor Connection Star Delta Reversing by Contactor Making of 3 phase motor connection 2 speed by contactor</w:t>
      </w:r>
    </w:p>
    <w:p w:rsidR="00B141CF" w:rsidRDefault="00B141CF">
      <w:pPr>
        <w:spacing w:line="252" w:lineRule="auto"/>
        <w:sectPr w:rsidR="00B141CF">
          <w:type w:val="continuous"/>
          <w:pgSz w:w="12240" w:h="16340"/>
          <w:pgMar w:top="1140" w:right="640" w:bottom="280" w:left="1240" w:header="720" w:footer="720" w:gutter="0"/>
          <w:cols w:space="720"/>
        </w:sectPr>
      </w:pPr>
    </w:p>
    <w:p w:rsidR="00B141CF" w:rsidRDefault="009F45E6">
      <w:pPr>
        <w:pageBreakBefore/>
        <w:widowControl/>
        <w:tabs>
          <w:tab w:val="left" w:pos="2160"/>
          <w:tab w:val="left" w:pos="2880"/>
          <w:tab w:val="left" w:pos="3600"/>
          <w:tab w:val="left" w:pos="4320"/>
          <w:tab w:val="left" w:pos="5040"/>
          <w:tab w:val="left" w:pos="5760"/>
          <w:tab w:val="left" w:pos="6480"/>
          <w:tab w:val="left" w:pos="7200"/>
          <w:tab w:val="left" w:pos="7920"/>
          <w:tab w:val="right" w:pos="9360"/>
        </w:tabs>
        <w:suppressAutoHyphens/>
        <w:autoSpaceDE/>
        <w:autoSpaceDN/>
        <w:spacing w:after="200" w:line="360" w:lineRule="auto"/>
        <w:jc w:val="center"/>
        <w:outlineLvl w:val="0"/>
        <w:rPr>
          <w:rFonts w:ascii="Times New Roman Regular" w:eastAsia="仿宋" w:hAnsi="Times New Roman Regular" w:cs="Times New Roman Regular" w:hint="eastAsia"/>
          <w:b/>
          <w:bCs/>
          <w:spacing w:val="-3"/>
          <w:sz w:val="28"/>
          <w:szCs w:val="28"/>
        </w:rPr>
      </w:pPr>
      <w:r>
        <w:rPr>
          <w:rFonts w:ascii="Times New Roman Regular" w:hAnsi="Times New Roman Regular" w:cs="Times New Roman Regular"/>
          <w:b/>
          <w:sz w:val="28"/>
        </w:rPr>
        <w:lastRenderedPageBreak/>
        <w:t>Curriculum Standards for Year 2</w:t>
      </w:r>
    </w:p>
    <w:p w:rsidR="00B141CF" w:rsidRDefault="009F45E6">
      <w:pPr>
        <w:tabs>
          <w:tab w:val="left" w:pos="1699"/>
        </w:tabs>
        <w:spacing w:before="73"/>
        <w:ind w:left="280"/>
        <w:rPr>
          <w:b/>
          <w:sz w:val="23"/>
        </w:rPr>
      </w:pPr>
      <w:r>
        <w:rPr>
          <w:b/>
          <w:w w:val="105"/>
        </w:rPr>
        <w:t>GEN211</w:t>
      </w:r>
      <w:r>
        <w:rPr>
          <w:b/>
          <w:w w:val="105"/>
        </w:rPr>
        <w:tab/>
      </w:r>
      <w:r>
        <w:rPr>
          <w:b/>
          <w:w w:val="105"/>
          <w:sz w:val="23"/>
        </w:rPr>
        <w:t>Islami</w:t>
      </w:r>
      <w:r>
        <w:rPr>
          <w:rFonts w:eastAsia="SimSun" w:hint="eastAsia"/>
          <w:b/>
          <w:w w:val="105"/>
          <w:sz w:val="23"/>
          <w:lang w:eastAsia="zh-CN"/>
        </w:rPr>
        <w:t>s</w:t>
      </w:r>
      <w:r>
        <w:rPr>
          <w:b/>
          <w:w w:val="105"/>
          <w:sz w:val="23"/>
        </w:rPr>
        <w:t>t &amp; Pakistan</w:t>
      </w:r>
      <w:r>
        <w:rPr>
          <w:b/>
          <w:spacing w:val="-10"/>
          <w:w w:val="105"/>
          <w:sz w:val="23"/>
        </w:rPr>
        <w:t xml:space="preserve"> </w:t>
      </w:r>
      <w:r>
        <w:rPr>
          <w:b/>
          <w:w w:val="105"/>
          <w:sz w:val="23"/>
        </w:rPr>
        <w:t>Studies</w:t>
      </w:r>
    </w:p>
    <w:p w:rsidR="00B141CF" w:rsidRDefault="00B141CF">
      <w:pPr>
        <w:tabs>
          <w:tab w:val="left" w:pos="1699"/>
        </w:tabs>
        <w:spacing w:before="73"/>
        <w:ind w:left="280"/>
        <w:rPr>
          <w:b/>
          <w:w w:val="105"/>
        </w:rPr>
      </w:pPr>
    </w:p>
    <w:p w:rsidR="00B141CF" w:rsidRDefault="00B141CF">
      <w:pPr>
        <w:tabs>
          <w:tab w:val="left" w:pos="1699"/>
        </w:tabs>
        <w:spacing w:before="73"/>
        <w:ind w:left="280"/>
        <w:rPr>
          <w:b/>
          <w:w w:val="105"/>
        </w:rPr>
      </w:pPr>
    </w:p>
    <w:p w:rsidR="00B141CF" w:rsidRDefault="009F45E6">
      <w:pP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drawing>
          <wp:inline distT="0" distB="0" distL="0" distR="0" wp14:anchorId="43D90797" wp14:editId="7804FC66">
            <wp:extent cx="6388100" cy="7416800"/>
            <wp:effectExtent l="0" t="0" r="0" b="0"/>
            <wp:docPr id="10" name="图片 10" descr="Islamia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slamiat2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398750" cy="7429165"/>
                    </a:xfrm>
                    <a:prstGeom prst="rect">
                      <a:avLst/>
                    </a:prstGeom>
                    <a:noFill/>
                    <a:ln>
                      <a:noFill/>
                    </a:ln>
                  </pic:spPr>
                </pic:pic>
              </a:graphicData>
            </a:graphic>
          </wp:inline>
        </w:drawing>
      </w:r>
    </w:p>
    <w:p w:rsidR="00B141CF" w:rsidRDefault="00B141CF">
      <w:pPr>
        <w:rPr>
          <w:rFonts w:ascii="Times New Roman Regular" w:eastAsia="仿宋" w:hAnsi="Times New Roman Regular" w:cs="Times New Roman Regular" w:hint="eastAsia"/>
          <w:sz w:val="24"/>
          <w:szCs w:val="24"/>
          <w:lang w:eastAsia="zh-CN"/>
        </w:rPr>
      </w:pPr>
    </w:p>
    <w:p w:rsidR="00B141CF" w:rsidRDefault="009F45E6">
      <w:pP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lastRenderedPageBreak/>
        <w:drawing>
          <wp:inline distT="0" distB="0" distL="0" distR="0" wp14:anchorId="7253DF5F" wp14:editId="16AD2558">
            <wp:extent cx="6229350" cy="8515350"/>
            <wp:effectExtent l="0" t="0" r="0" b="0"/>
            <wp:docPr id="11" name="图片 11" descr="Islamiat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slamiat2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6231005" cy="8517613"/>
                    </a:xfrm>
                    <a:prstGeom prst="rect">
                      <a:avLst/>
                    </a:prstGeom>
                    <a:noFill/>
                    <a:ln>
                      <a:noFill/>
                    </a:ln>
                  </pic:spPr>
                </pic:pic>
              </a:graphicData>
            </a:graphic>
          </wp:inline>
        </w:drawing>
      </w:r>
    </w:p>
    <w:p w:rsidR="00B141CF" w:rsidRDefault="00B141CF">
      <w:pPr>
        <w:rPr>
          <w:rFonts w:ascii="Times New Roman Regular" w:eastAsia="仿宋" w:hAnsi="Times New Roman Regular" w:cs="Times New Roman Regular" w:hint="eastAsia"/>
          <w:sz w:val="24"/>
          <w:szCs w:val="24"/>
          <w:lang w:eastAsia="zh-CN"/>
        </w:rPr>
      </w:pPr>
    </w:p>
    <w:p w:rsidR="00B141CF" w:rsidRDefault="009F45E6">
      <w:pP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lastRenderedPageBreak/>
        <w:drawing>
          <wp:inline distT="0" distB="0" distL="0" distR="0" wp14:anchorId="0B7E4EC1" wp14:editId="079FF4EB">
            <wp:extent cx="6280150" cy="8693150"/>
            <wp:effectExtent l="0" t="0" r="6350" b="0"/>
            <wp:docPr id="12" name="图片 12" descr="Islamiat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slamiat2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280150" cy="8693150"/>
                    </a:xfrm>
                    <a:prstGeom prst="rect">
                      <a:avLst/>
                    </a:prstGeom>
                    <a:noFill/>
                    <a:ln>
                      <a:noFill/>
                    </a:ln>
                  </pic:spPr>
                </pic:pic>
              </a:graphicData>
            </a:graphic>
          </wp:inline>
        </w:drawing>
      </w:r>
    </w:p>
    <w:p w:rsidR="00B141CF" w:rsidRDefault="00B141CF">
      <w:pPr>
        <w:rPr>
          <w:rFonts w:ascii="Times New Roman Regular" w:eastAsia="仿宋" w:hAnsi="Times New Roman Regular" w:cs="Times New Roman Regular" w:hint="eastAsia"/>
          <w:sz w:val="24"/>
          <w:szCs w:val="24"/>
          <w:lang w:eastAsia="zh-CN"/>
        </w:rPr>
      </w:pPr>
    </w:p>
    <w:p w:rsidR="00B141CF" w:rsidRDefault="009F45E6">
      <w:pP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lastRenderedPageBreak/>
        <w:drawing>
          <wp:inline distT="0" distB="0" distL="0" distR="0" wp14:anchorId="1E8394B2" wp14:editId="38EC226B">
            <wp:extent cx="6400800" cy="4730750"/>
            <wp:effectExtent l="0" t="0" r="0" b="0"/>
            <wp:docPr id="13" name="图片 13" descr="Islamiat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slamiat2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403378" cy="4732655"/>
                    </a:xfrm>
                    <a:prstGeom prst="rect">
                      <a:avLst/>
                    </a:prstGeom>
                    <a:noFill/>
                    <a:ln>
                      <a:noFill/>
                    </a:ln>
                  </pic:spPr>
                </pic:pic>
              </a:graphicData>
            </a:graphic>
          </wp:inline>
        </w:drawing>
      </w:r>
    </w:p>
    <w:p w:rsidR="00B141CF" w:rsidRDefault="00B141CF">
      <w:pPr>
        <w:rPr>
          <w:rFonts w:ascii="Times New Roman Regular" w:eastAsia="仿宋" w:hAnsi="Times New Roman Regular" w:cs="Times New Roman Regular" w:hint="eastAsia"/>
          <w:sz w:val="24"/>
          <w:szCs w:val="24"/>
          <w:lang w:eastAsia="zh-CN"/>
        </w:rPr>
      </w:pPr>
    </w:p>
    <w:p w:rsidR="00B141CF" w:rsidRDefault="009F45E6">
      <w:pP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drawing>
          <wp:inline distT="0" distB="0" distL="0" distR="0" wp14:anchorId="55F12DB9" wp14:editId="2073FDA8">
            <wp:extent cx="6579870" cy="4082693"/>
            <wp:effectExtent l="0" t="0" r="0" b="0"/>
            <wp:docPr id="14" name="图片 14" descr="Islamiat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slamiat2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6577374" cy="4081145"/>
                    </a:xfrm>
                    <a:prstGeom prst="rect">
                      <a:avLst/>
                    </a:prstGeom>
                    <a:noFill/>
                    <a:ln>
                      <a:noFill/>
                    </a:ln>
                  </pic:spPr>
                </pic:pic>
              </a:graphicData>
            </a:graphic>
          </wp:inline>
        </w:drawing>
      </w:r>
    </w:p>
    <w:p w:rsidR="00B141CF" w:rsidRDefault="00B141CF">
      <w:pPr>
        <w:rPr>
          <w:rFonts w:ascii="Times New Roman Regular" w:eastAsia="仿宋" w:hAnsi="Times New Roman Regular" w:cs="Times New Roman Regular" w:hint="eastAsia"/>
          <w:sz w:val="24"/>
          <w:szCs w:val="24"/>
          <w:lang w:eastAsia="zh-CN"/>
        </w:rPr>
      </w:pPr>
    </w:p>
    <w:p w:rsidR="00B141CF" w:rsidRDefault="009F45E6">
      <w:pP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drawing>
          <wp:inline distT="0" distB="0" distL="0" distR="0" wp14:anchorId="1CD6DBA4" wp14:editId="79B4F299">
            <wp:extent cx="6311900" cy="4768754"/>
            <wp:effectExtent l="0" t="0" r="0" b="0"/>
            <wp:docPr id="15" name="图片 15" descr="Islamiat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slamiat26.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309506" cy="4766945"/>
                    </a:xfrm>
                    <a:prstGeom prst="rect">
                      <a:avLst/>
                    </a:prstGeom>
                    <a:noFill/>
                    <a:ln>
                      <a:noFill/>
                    </a:ln>
                  </pic:spPr>
                </pic:pic>
              </a:graphicData>
            </a:graphic>
          </wp:inline>
        </w:drawing>
      </w:r>
    </w:p>
    <w:p w:rsidR="00B141CF" w:rsidRDefault="00B141CF">
      <w:pPr>
        <w:rPr>
          <w:rFonts w:ascii="Times New Roman Regular" w:eastAsia="仿宋" w:hAnsi="Times New Roman Regular" w:cs="Times New Roman Regular" w:hint="eastAsia"/>
          <w:sz w:val="24"/>
          <w:szCs w:val="24"/>
          <w:lang w:eastAsia="zh-CN"/>
        </w:rPr>
      </w:pPr>
    </w:p>
    <w:p w:rsidR="00B141CF" w:rsidRDefault="009F45E6">
      <w:pPr>
        <w:rPr>
          <w:rFonts w:ascii="Times New Roman Regular" w:eastAsia="仿宋" w:hAnsi="Times New Roman Regular" w:cs="Times New Roman Regular" w:hint="eastAsia"/>
          <w:sz w:val="24"/>
          <w:szCs w:val="24"/>
          <w:lang w:eastAsia="zh-CN"/>
        </w:rPr>
      </w:pPr>
      <w:r>
        <w:rPr>
          <w:rFonts w:ascii="Times New Roman Regular" w:eastAsia="仿宋" w:hAnsi="Times New Roman Regular" w:cs="Times New Roman Regular"/>
          <w:noProof/>
          <w:sz w:val="24"/>
          <w:szCs w:val="24"/>
        </w:rPr>
        <w:drawing>
          <wp:inline distT="0" distB="0" distL="0" distR="0" wp14:anchorId="2DCBD77C" wp14:editId="00168C4A">
            <wp:extent cx="6362700" cy="3765550"/>
            <wp:effectExtent l="0" t="0" r="0" b="6350"/>
            <wp:docPr id="16" name="图片 16" descr="Islamiat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slamiat27.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365048" cy="3766940"/>
                    </a:xfrm>
                    <a:prstGeom prst="rect">
                      <a:avLst/>
                    </a:prstGeom>
                    <a:noFill/>
                    <a:ln>
                      <a:noFill/>
                    </a:ln>
                  </pic:spPr>
                </pic:pic>
              </a:graphicData>
            </a:graphic>
          </wp:inline>
        </w:drawing>
      </w:r>
    </w:p>
    <w:p w:rsidR="00B141CF" w:rsidRDefault="00B141CF">
      <w:pPr>
        <w:rPr>
          <w:rFonts w:ascii="Times New Roman Regular" w:eastAsia="仿宋" w:hAnsi="Times New Roman Regular" w:cs="Times New Roman Regular" w:hint="eastAsia"/>
          <w:sz w:val="24"/>
          <w:szCs w:val="24"/>
          <w:lang w:eastAsia="zh-CN"/>
        </w:rPr>
        <w:sectPr w:rsidR="00B141CF">
          <w:pgSz w:w="12240" w:h="16340"/>
          <w:pgMar w:top="660" w:right="640" w:bottom="1480" w:left="1240" w:header="0" w:footer="1294" w:gutter="0"/>
          <w:cols w:space="720"/>
        </w:sectPr>
      </w:pPr>
    </w:p>
    <w:tbl>
      <w:tblPr>
        <w:tblW w:w="0" w:type="auto"/>
        <w:tblInd w:w="237" w:type="dxa"/>
        <w:tblLayout w:type="fixed"/>
        <w:tblCellMar>
          <w:left w:w="0" w:type="dxa"/>
          <w:right w:w="0" w:type="dxa"/>
        </w:tblCellMar>
        <w:tblLook w:val="04A0" w:firstRow="1" w:lastRow="0" w:firstColumn="1" w:lastColumn="0" w:noHBand="0" w:noVBand="1"/>
      </w:tblPr>
      <w:tblGrid>
        <w:gridCol w:w="2211"/>
        <w:gridCol w:w="1203"/>
        <w:gridCol w:w="1391"/>
        <w:gridCol w:w="714"/>
        <w:gridCol w:w="503"/>
      </w:tblGrid>
      <w:tr w:rsidR="003F3886" w:rsidTr="00DB5F10">
        <w:trPr>
          <w:trHeight w:val="383"/>
        </w:trPr>
        <w:tc>
          <w:tcPr>
            <w:tcW w:w="2211" w:type="dxa"/>
          </w:tcPr>
          <w:p w:rsidR="005E69A6" w:rsidRDefault="005E69A6" w:rsidP="005E69A6"/>
          <w:p w:rsidR="003F3886" w:rsidRPr="00037717" w:rsidRDefault="005E69A6" w:rsidP="00037717">
            <w:r>
              <w:t xml:space="preserve">GenC-212   Chinese Language - II </w:t>
            </w:r>
          </w:p>
        </w:tc>
        <w:tc>
          <w:tcPr>
            <w:tcW w:w="3811" w:type="dxa"/>
            <w:gridSpan w:val="4"/>
          </w:tcPr>
          <w:p w:rsidR="005E69A6" w:rsidRDefault="005E69A6" w:rsidP="00DB5F10">
            <w:pPr>
              <w:pStyle w:val="TableParagraph"/>
              <w:rPr>
                <w:color w:val="FF0000"/>
              </w:rPr>
            </w:pPr>
          </w:p>
          <w:p w:rsidR="003F3886" w:rsidRDefault="003F3886" w:rsidP="005E69A6"/>
          <w:p w:rsidR="005E69A6" w:rsidRDefault="005E69A6" w:rsidP="005E69A6"/>
          <w:p w:rsidR="005E69A6" w:rsidRDefault="005E69A6" w:rsidP="005E69A6">
            <w:pPr>
              <w:ind w:left="-2268"/>
            </w:pPr>
          </w:p>
          <w:p w:rsidR="005E69A6" w:rsidRDefault="005E69A6" w:rsidP="005E69A6"/>
          <w:p w:rsidR="005E69A6" w:rsidRPr="005E69A6" w:rsidRDefault="005E69A6" w:rsidP="005E69A6"/>
        </w:tc>
      </w:tr>
      <w:tr w:rsidR="003F3886" w:rsidTr="00DB5F10">
        <w:trPr>
          <w:trHeight w:val="630"/>
        </w:trPr>
        <w:tc>
          <w:tcPr>
            <w:tcW w:w="2211" w:type="dxa"/>
          </w:tcPr>
          <w:p w:rsidR="003F3886" w:rsidRDefault="003F3886" w:rsidP="00037717">
            <w:pPr>
              <w:pStyle w:val="TableParagraph"/>
              <w:spacing w:before="112" w:line="259" w:lineRule="exact"/>
              <w:rPr>
                <w:b/>
                <w:sz w:val="23"/>
              </w:rPr>
            </w:pPr>
            <w:r>
              <w:rPr>
                <w:b/>
                <w:w w:val="105"/>
                <w:sz w:val="23"/>
              </w:rPr>
              <w:t>Total contact hours</w:t>
            </w:r>
          </w:p>
          <w:p w:rsidR="003F3886" w:rsidRDefault="003F3886" w:rsidP="00DB5F10">
            <w:pPr>
              <w:pStyle w:val="TableParagraph"/>
              <w:spacing w:line="240" w:lineRule="exact"/>
              <w:ind w:left="50"/>
              <w:rPr>
                <w:sz w:val="23"/>
              </w:rPr>
            </w:pPr>
            <w:r>
              <w:rPr>
                <w:w w:val="105"/>
                <w:sz w:val="23"/>
              </w:rPr>
              <w:t>Theory</w:t>
            </w:r>
          </w:p>
        </w:tc>
        <w:tc>
          <w:tcPr>
            <w:tcW w:w="1203" w:type="dxa"/>
          </w:tcPr>
          <w:p w:rsidR="003F3886" w:rsidRDefault="003F3886" w:rsidP="00DB5F10">
            <w:pPr>
              <w:pStyle w:val="TableParagraph"/>
              <w:spacing w:before="8"/>
              <w:rPr>
                <w:b/>
                <w:sz w:val="31"/>
              </w:rPr>
            </w:pPr>
          </w:p>
          <w:p w:rsidR="003F3886" w:rsidRDefault="003F3886" w:rsidP="00DB5F10">
            <w:pPr>
              <w:pStyle w:val="TableParagraph"/>
              <w:spacing w:line="245" w:lineRule="exact"/>
              <w:rPr>
                <w:sz w:val="23"/>
              </w:rPr>
            </w:pPr>
            <w:r>
              <w:rPr>
                <w:w w:val="105"/>
                <w:sz w:val="23"/>
              </w:rPr>
              <w:t>64</w:t>
            </w:r>
          </w:p>
        </w:tc>
        <w:tc>
          <w:tcPr>
            <w:tcW w:w="1391" w:type="dxa"/>
          </w:tcPr>
          <w:p w:rsidR="003F3886" w:rsidRDefault="003F3886" w:rsidP="00DB5F10">
            <w:pPr>
              <w:pStyle w:val="TableParagraph"/>
              <w:spacing w:before="8"/>
              <w:rPr>
                <w:b/>
                <w:sz w:val="31"/>
              </w:rPr>
            </w:pPr>
          </w:p>
          <w:p w:rsidR="003F3886" w:rsidRDefault="003F3886" w:rsidP="00DB5F10">
            <w:pPr>
              <w:pStyle w:val="TableParagraph"/>
              <w:spacing w:line="245" w:lineRule="exact"/>
              <w:ind w:right="285"/>
              <w:jc w:val="right"/>
              <w:rPr>
                <w:sz w:val="23"/>
              </w:rPr>
            </w:pPr>
            <w:r>
              <w:rPr>
                <w:w w:val="103"/>
                <w:sz w:val="23"/>
              </w:rPr>
              <w:t>T</w:t>
            </w:r>
          </w:p>
        </w:tc>
        <w:tc>
          <w:tcPr>
            <w:tcW w:w="714" w:type="dxa"/>
          </w:tcPr>
          <w:p w:rsidR="003F3886" w:rsidRDefault="003F3886" w:rsidP="00DB5F10">
            <w:pPr>
              <w:pStyle w:val="TableParagraph"/>
              <w:spacing w:before="8"/>
              <w:rPr>
                <w:b/>
                <w:sz w:val="31"/>
              </w:rPr>
            </w:pPr>
          </w:p>
          <w:p w:rsidR="003F3886" w:rsidRDefault="003F3886" w:rsidP="00DB5F10">
            <w:pPr>
              <w:pStyle w:val="TableParagraph"/>
              <w:spacing w:line="245" w:lineRule="exact"/>
              <w:ind w:right="292"/>
              <w:jc w:val="right"/>
              <w:rPr>
                <w:sz w:val="23"/>
              </w:rPr>
            </w:pPr>
            <w:r>
              <w:rPr>
                <w:w w:val="103"/>
                <w:sz w:val="23"/>
              </w:rPr>
              <w:t>P</w:t>
            </w:r>
          </w:p>
        </w:tc>
        <w:tc>
          <w:tcPr>
            <w:tcW w:w="503" w:type="dxa"/>
          </w:tcPr>
          <w:p w:rsidR="003F3886" w:rsidRDefault="003F3886" w:rsidP="00DB5F10">
            <w:pPr>
              <w:pStyle w:val="TableParagraph"/>
              <w:spacing w:before="8"/>
              <w:rPr>
                <w:b/>
                <w:sz w:val="31"/>
              </w:rPr>
            </w:pPr>
          </w:p>
          <w:p w:rsidR="003F3886" w:rsidRDefault="003F3886" w:rsidP="00DB5F10">
            <w:pPr>
              <w:pStyle w:val="TableParagraph"/>
              <w:spacing w:line="245" w:lineRule="exact"/>
              <w:ind w:right="48"/>
              <w:jc w:val="right"/>
              <w:rPr>
                <w:sz w:val="23"/>
              </w:rPr>
            </w:pPr>
            <w:r>
              <w:rPr>
                <w:w w:val="103"/>
                <w:sz w:val="23"/>
              </w:rPr>
              <w:t>C</w:t>
            </w:r>
          </w:p>
        </w:tc>
      </w:tr>
      <w:tr w:rsidR="003F3886" w:rsidTr="00DB5F10">
        <w:trPr>
          <w:trHeight w:val="257"/>
        </w:trPr>
        <w:tc>
          <w:tcPr>
            <w:tcW w:w="2211" w:type="dxa"/>
          </w:tcPr>
          <w:p w:rsidR="003F3886" w:rsidRDefault="003F3886" w:rsidP="00DB5F10">
            <w:pPr>
              <w:pStyle w:val="TableParagraph"/>
              <w:spacing w:line="238" w:lineRule="exact"/>
              <w:ind w:left="50"/>
              <w:rPr>
                <w:sz w:val="23"/>
              </w:rPr>
            </w:pPr>
            <w:r>
              <w:rPr>
                <w:w w:val="105"/>
                <w:sz w:val="23"/>
              </w:rPr>
              <w:t>Practical</w:t>
            </w:r>
          </w:p>
        </w:tc>
        <w:tc>
          <w:tcPr>
            <w:tcW w:w="1203" w:type="dxa"/>
          </w:tcPr>
          <w:p w:rsidR="003F3886" w:rsidRDefault="003F3886" w:rsidP="00DB5F10">
            <w:pPr>
              <w:pStyle w:val="TableParagraph"/>
              <w:spacing w:line="238" w:lineRule="exact"/>
              <w:rPr>
                <w:sz w:val="23"/>
              </w:rPr>
            </w:pPr>
            <w:r>
              <w:rPr>
                <w:w w:val="103"/>
                <w:sz w:val="23"/>
              </w:rPr>
              <w:t>0</w:t>
            </w:r>
          </w:p>
        </w:tc>
        <w:tc>
          <w:tcPr>
            <w:tcW w:w="1391" w:type="dxa"/>
          </w:tcPr>
          <w:p w:rsidR="003F3886" w:rsidRDefault="003F3886" w:rsidP="00DB5F10">
            <w:pPr>
              <w:pStyle w:val="TableParagraph"/>
              <w:spacing w:line="238" w:lineRule="exact"/>
              <w:ind w:right="311"/>
              <w:jc w:val="right"/>
              <w:rPr>
                <w:sz w:val="23"/>
              </w:rPr>
            </w:pPr>
            <w:r>
              <w:rPr>
                <w:w w:val="103"/>
                <w:sz w:val="23"/>
              </w:rPr>
              <w:t>2</w:t>
            </w:r>
          </w:p>
        </w:tc>
        <w:tc>
          <w:tcPr>
            <w:tcW w:w="714" w:type="dxa"/>
          </w:tcPr>
          <w:p w:rsidR="003F3886" w:rsidRDefault="003F3886" w:rsidP="00DB5F10">
            <w:pPr>
              <w:pStyle w:val="TableParagraph"/>
              <w:spacing w:line="238" w:lineRule="exact"/>
              <w:ind w:right="305"/>
              <w:jc w:val="right"/>
              <w:rPr>
                <w:sz w:val="23"/>
              </w:rPr>
            </w:pPr>
            <w:r>
              <w:rPr>
                <w:w w:val="103"/>
                <w:sz w:val="23"/>
              </w:rPr>
              <w:t>0</w:t>
            </w:r>
          </w:p>
        </w:tc>
        <w:tc>
          <w:tcPr>
            <w:tcW w:w="503" w:type="dxa"/>
          </w:tcPr>
          <w:p w:rsidR="003F3886" w:rsidRDefault="003F3886" w:rsidP="00DB5F10">
            <w:pPr>
              <w:pStyle w:val="TableParagraph"/>
              <w:spacing w:line="238" w:lineRule="exact"/>
              <w:ind w:right="73"/>
              <w:jc w:val="right"/>
              <w:rPr>
                <w:sz w:val="23"/>
              </w:rPr>
            </w:pPr>
            <w:r>
              <w:rPr>
                <w:w w:val="103"/>
                <w:sz w:val="23"/>
              </w:rPr>
              <w:t>2</w:t>
            </w:r>
          </w:p>
        </w:tc>
      </w:tr>
    </w:tbl>
    <w:p w:rsidR="003F3886" w:rsidRDefault="003F3886" w:rsidP="003F3886">
      <w:pPr>
        <w:pStyle w:val="BodyText"/>
        <w:spacing w:before="1"/>
        <w:ind w:left="0" w:firstLine="0"/>
        <w:rPr>
          <w:b/>
        </w:rPr>
      </w:pPr>
    </w:p>
    <w:p w:rsidR="003F3886" w:rsidRDefault="003F3886" w:rsidP="003F3886">
      <w:pPr>
        <w:spacing w:before="99" w:line="237" w:lineRule="auto"/>
        <w:ind w:left="280" w:right="131"/>
        <w:jc w:val="both"/>
      </w:pPr>
      <w:r>
        <w:rPr>
          <w:b/>
          <w:sz w:val="23"/>
        </w:rPr>
        <w:t xml:space="preserve">AIMS </w:t>
      </w:r>
      <w:r>
        <w:t xml:space="preserve">There are 20 lessons (including 4-unit reviews) in this course. It is recommended to complete 8 lessons and the unit reviews in 32 class hours. After completing this course, students can master the advanced-basic Chinese language knowledge in the content of the course, and be able to reach and exceed </w:t>
      </w:r>
      <w:r>
        <w:rPr>
          <w:b/>
        </w:rPr>
        <w:t>HSK level THREE</w:t>
      </w:r>
      <w:r>
        <w:t>.</w:t>
      </w:r>
    </w:p>
    <w:p w:rsidR="003F3886" w:rsidRDefault="003F3886" w:rsidP="003F3886">
      <w:pPr>
        <w:pStyle w:val="BodyText"/>
        <w:spacing w:before="0"/>
        <w:ind w:left="0" w:firstLine="0"/>
        <w:rPr>
          <w:sz w:val="22"/>
        </w:rPr>
      </w:pPr>
    </w:p>
    <w:p w:rsidR="003F3886" w:rsidRDefault="003F3886" w:rsidP="003F3886">
      <w:pPr>
        <w:spacing w:line="237" w:lineRule="auto"/>
        <w:ind w:left="280" w:right="129"/>
        <w:jc w:val="both"/>
      </w:pPr>
      <w:r>
        <w:rPr>
          <w:b/>
          <w:spacing w:val="4"/>
          <w:sz w:val="23"/>
        </w:rPr>
        <w:t xml:space="preserve">INSTRUCTION </w:t>
      </w:r>
      <w:r>
        <w:rPr>
          <w:b/>
          <w:spacing w:val="5"/>
          <w:sz w:val="23"/>
        </w:rPr>
        <w:t xml:space="preserve">OBJECTIVE </w:t>
      </w:r>
      <w:r>
        <w:t xml:space="preserve">Through this course, learners can systematically learn the language knowledge at this stage and cope </w:t>
      </w:r>
      <w:r>
        <w:rPr>
          <w:spacing w:val="-4"/>
        </w:rPr>
        <w:t xml:space="preserve">with </w:t>
      </w:r>
      <w:r>
        <w:rPr>
          <w:spacing w:val="-3"/>
        </w:rPr>
        <w:t xml:space="preserve">general </w:t>
      </w:r>
      <w:r>
        <w:t xml:space="preserve">communication, and can communicate on familiar topics and meet the basic communication needs of daily life and study, </w:t>
      </w:r>
      <w:r>
        <w:rPr>
          <w:spacing w:val="-4"/>
        </w:rPr>
        <w:t xml:space="preserve">and </w:t>
      </w:r>
      <w:r>
        <w:t xml:space="preserve">gradually understand and be familiar </w:t>
      </w:r>
      <w:r>
        <w:rPr>
          <w:spacing w:val="-4"/>
        </w:rPr>
        <w:t xml:space="preserve">with </w:t>
      </w:r>
      <w:r>
        <w:t xml:space="preserve">Chinese </w:t>
      </w:r>
      <w:r>
        <w:rPr>
          <w:spacing w:val="-3"/>
        </w:rPr>
        <w:t xml:space="preserve">communication </w:t>
      </w:r>
      <w:r>
        <w:t>etiquette, cultural customs,</w:t>
      </w:r>
      <w:r>
        <w:rPr>
          <w:spacing w:val="-5"/>
        </w:rPr>
        <w:t xml:space="preserve"> </w:t>
      </w:r>
      <w:r>
        <w:t>etc.</w:t>
      </w:r>
    </w:p>
    <w:p w:rsidR="003F3886" w:rsidRDefault="003F3886" w:rsidP="003F3886">
      <w:pPr>
        <w:pStyle w:val="BodyText"/>
        <w:spacing w:before="3"/>
        <w:ind w:left="0" w:firstLine="0"/>
        <w:rPr>
          <w:sz w:val="21"/>
        </w:rPr>
      </w:pPr>
    </w:p>
    <w:p w:rsidR="003F3886" w:rsidRDefault="003F3886" w:rsidP="003F3886">
      <w:pPr>
        <w:pStyle w:val="Heading1"/>
        <w:spacing w:before="1"/>
        <w:ind w:left="280" w:firstLine="0"/>
        <w:jc w:val="both"/>
      </w:pPr>
      <w:r>
        <w:rPr>
          <w:w w:val="105"/>
        </w:rPr>
        <w:t>COURSE CONTENTS</w:t>
      </w:r>
    </w:p>
    <w:p w:rsidR="003F3886" w:rsidRDefault="003F3886" w:rsidP="003F3886">
      <w:pPr>
        <w:pStyle w:val="BodyText"/>
        <w:spacing w:before="0"/>
        <w:ind w:left="0" w:firstLine="0"/>
        <w:rPr>
          <w:b/>
        </w:rPr>
      </w:pPr>
    </w:p>
    <w:p w:rsidR="003F3886" w:rsidRDefault="003F3886" w:rsidP="003F3886">
      <w:pPr>
        <w:pStyle w:val="ListParagraph"/>
        <w:numPr>
          <w:ilvl w:val="0"/>
          <w:numId w:val="64"/>
        </w:numPr>
        <w:tabs>
          <w:tab w:val="left" w:pos="561"/>
          <w:tab w:val="left" w:pos="9508"/>
        </w:tabs>
        <w:spacing w:before="0" w:line="230" w:lineRule="auto"/>
        <w:ind w:right="137" w:firstLine="0"/>
        <w:jc w:val="both"/>
        <w:rPr>
          <w:sz w:val="23"/>
        </w:rPr>
      </w:pPr>
      <w:r>
        <w:rPr>
          <w:b/>
          <w:w w:val="105"/>
        </w:rPr>
        <w:t>Lesson</w:t>
      </w:r>
      <w:r>
        <w:rPr>
          <w:b/>
          <w:spacing w:val="-23"/>
          <w:w w:val="105"/>
        </w:rPr>
        <w:t xml:space="preserve"> </w:t>
      </w:r>
      <w:r>
        <w:rPr>
          <w:b/>
          <w:w w:val="105"/>
        </w:rPr>
        <w:t>1</w:t>
      </w:r>
      <w:r>
        <w:rPr>
          <w:b/>
          <w:spacing w:val="-21"/>
          <w:w w:val="105"/>
        </w:rPr>
        <w:t xml:space="preserve"> </w:t>
      </w:r>
      <w:r>
        <w:rPr>
          <w:b/>
          <w:w w:val="105"/>
        </w:rPr>
        <w:t>Pick</w:t>
      </w:r>
      <w:r>
        <w:rPr>
          <w:b/>
          <w:spacing w:val="-24"/>
          <w:w w:val="105"/>
        </w:rPr>
        <w:t xml:space="preserve"> </w:t>
      </w:r>
      <w:r>
        <w:rPr>
          <w:b/>
          <w:w w:val="105"/>
        </w:rPr>
        <w:t>up</w:t>
      </w:r>
      <w:r>
        <w:rPr>
          <w:b/>
          <w:spacing w:val="-29"/>
          <w:w w:val="105"/>
        </w:rPr>
        <w:t xml:space="preserve"> </w:t>
      </w:r>
      <w:r>
        <w:rPr>
          <w:b/>
          <w:w w:val="105"/>
        </w:rPr>
        <w:t>international</w:t>
      </w:r>
      <w:r>
        <w:rPr>
          <w:b/>
          <w:spacing w:val="-26"/>
          <w:w w:val="105"/>
        </w:rPr>
        <w:t xml:space="preserve"> </w:t>
      </w:r>
      <w:r>
        <w:rPr>
          <w:b/>
          <w:w w:val="105"/>
        </w:rPr>
        <w:t>students</w:t>
      </w:r>
      <w:r>
        <w:rPr>
          <w:b/>
          <w:spacing w:val="-27"/>
          <w:w w:val="105"/>
        </w:rPr>
        <w:t xml:space="preserve"> </w:t>
      </w:r>
      <w:r>
        <w:rPr>
          <w:b/>
          <w:w w:val="105"/>
        </w:rPr>
        <w:t>at</w:t>
      </w:r>
      <w:r>
        <w:rPr>
          <w:b/>
          <w:spacing w:val="-24"/>
          <w:w w:val="105"/>
        </w:rPr>
        <w:t xml:space="preserve"> </w:t>
      </w:r>
      <w:r>
        <w:rPr>
          <w:b/>
          <w:w w:val="105"/>
        </w:rPr>
        <w:t>the</w:t>
      </w:r>
      <w:r>
        <w:rPr>
          <w:b/>
          <w:spacing w:val="-26"/>
          <w:w w:val="105"/>
        </w:rPr>
        <w:t xml:space="preserve"> </w:t>
      </w:r>
      <w:r>
        <w:rPr>
          <w:b/>
          <w:w w:val="105"/>
        </w:rPr>
        <w:t>airport</w:t>
      </w:r>
      <w:r>
        <w:rPr>
          <w:b/>
          <w:w w:val="105"/>
        </w:rPr>
        <w:tab/>
        <w:t xml:space="preserve">3 </w:t>
      </w:r>
      <w:r>
        <w:rPr>
          <w:b/>
          <w:spacing w:val="-6"/>
          <w:w w:val="105"/>
        </w:rPr>
        <w:t xml:space="preserve">hours </w:t>
      </w:r>
      <w:r>
        <w:rPr>
          <w:w w:val="105"/>
          <w:sz w:val="23"/>
        </w:rPr>
        <w:t xml:space="preserve">This lesson introduces grammatical knowledge such as "flexible use of interrogative pronouns" and "basic forms of clutch words", which requires students to use sequential words correctly </w:t>
      </w:r>
      <w:r>
        <w:rPr>
          <w:spacing w:val="8"/>
          <w:w w:val="105"/>
          <w:sz w:val="23"/>
        </w:rPr>
        <w:t xml:space="preserve">and </w:t>
      </w:r>
      <w:r>
        <w:rPr>
          <w:w w:val="105"/>
          <w:sz w:val="23"/>
        </w:rPr>
        <w:t>understand the contextual meaning of some special</w:t>
      </w:r>
      <w:r>
        <w:rPr>
          <w:spacing w:val="-19"/>
          <w:w w:val="105"/>
          <w:sz w:val="23"/>
        </w:rPr>
        <w:t xml:space="preserve"> </w:t>
      </w:r>
      <w:r>
        <w:rPr>
          <w:w w:val="105"/>
          <w:sz w:val="23"/>
        </w:rPr>
        <w:t>words.</w:t>
      </w:r>
    </w:p>
    <w:p w:rsidR="003F3886" w:rsidRDefault="003F3886" w:rsidP="003F3886">
      <w:pPr>
        <w:pStyle w:val="BodyText"/>
        <w:spacing w:before="6"/>
        <w:ind w:left="0" w:firstLine="0"/>
        <w:rPr>
          <w:sz w:val="21"/>
        </w:rPr>
      </w:pPr>
    </w:p>
    <w:p w:rsidR="003F3886" w:rsidRDefault="003F3886" w:rsidP="003F3886">
      <w:pPr>
        <w:pStyle w:val="ListParagraph"/>
        <w:numPr>
          <w:ilvl w:val="0"/>
          <w:numId w:val="64"/>
        </w:numPr>
        <w:tabs>
          <w:tab w:val="left" w:pos="561"/>
          <w:tab w:val="left" w:pos="9479"/>
        </w:tabs>
        <w:spacing w:before="0" w:line="251" w:lineRule="exact"/>
        <w:ind w:left="560"/>
        <w:rPr>
          <w:b/>
        </w:rPr>
      </w:pPr>
      <w:r>
        <w:rPr>
          <w:b/>
        </w:rPr>
        <w:t xml:space="preserve">Lesson 2 What would you like </w:t>
      </w:r>
      <w:r>
        <w:rPr>
          <w:b/>
          <w:spacing w:val="12"/>
        </w:rPr>
        <w:t>to</w:t>
      </w:r>
      <w:r>
        <w:rPr>
          <w:b/>
          <w:spacing w:val="14"/>
        </w:rPr>
        <w:t xml:space="preserve"> </w:t>
      </w:r>
      <w:r>
        <w:rPr>
          <w:b/>
        </w:rPr>
        <w:t>drink</w:t>
      </w:r>
      <w:r>
        <w:rPr>
          <w:b/>
        </w:rPr>
        <w:tab/>
        <w:t>3</w:t>
      </w:r>
      <w:r>
        <w:rPr>
          <w:b/>
          <w:spacing w:val="8"/>
        </w:rPr>
        <w:t xml:space="preserve"> </w:t>
      </w:r>
      <w:r>
        <w:rPr>
          <w:b/>
        </w:rPr>
        <w:t>hours</w:t>
      </w:r>
    </w:p>
    <w:p w:rsidR="003F3886" w:rsidRDefault="003F3886" w:rsidP="003F3886">
      <w:pPr>
        <w:pStyle w:val="BodyText"/>
        <w:spacing w:before="7" w:line="230" w:lineRule="auto"/>
        <w:ind w:left="280" w:right="141" w:firstLine="0"/>
        <w:jc w:val="both"/>
      </w:pPr>
      <w:r>
        <w:rPr>
          <w:w w:val="105"/>
        </w:rPr>
        <w:t>This lesson introduces the rhetorical question form "can…?" and the related words "not only… but also...", and learn to express your needs correctly in communication.</w:t>
      </w:r>
    </w:p>
    <w:p w:rsidR="003F3886" w:rsidRDefault="003F3886" w:rsidP="003F3886">
      <w:pPr>
        <w:pStyle w:val="BodyText"/>
        <w:spacing w:before="8"/>
        <w:ind w:left="0" w:firstLine="0"/>
        <w:rPr>
          <w:sz w:val="21"/>
        </w:rPr>
      </w:pPr>
    </w:p>
    <w:p w:rsidR="003F3886" w:rsidRDefault="003F3886" w:rsidP="003F3886">
      <w:pPr>
        <w:pStyle w:val="ListParagraph"/>
        <w:numPr>
          <w:ilvl w:val="0"/>
          <w:numId w:val="64"/>
        </w:numPr>
        <w:tabs>
          <w:tab w:val="left" w:pos="561"/>
          <w:tab w:val="left" w:pos="9450"/>
        </w:tabs>
        <w:spacing w:before="0" w:line="248" w:lineRule="exact"/>
        <w:ind w:left="560"/>
        <w:rPr>
          <w:b/>
        </w:rPr>
      </w:pPr>
      <w:r>
        <w:rPr>
          <w:b/>
        </w:rPr>
        <w:t>Lesson 3 I'm</w:t>
      </w:r>
      <w:r>
        <w:rPr>
          <w:b/>
          <w:spacing w:val="40"/>
        </w:rPr>
        <w:t xml:space="preserve"> </w:t>
      </w:r>
      <w:r>
        <w:rPr>
          <w:b/>
        </w:rPr>
        <w:t>kidding</w:t>
      </w:r>
      <w:r>
        <w:rPr>
          <w:b/>
          <w:spacing w:val="16"/>
        </w:rPr>
        <w:t xml:space="preserve"> </w:t>
      </w:r>
      <w:r>
        <w:rPr>
          <w:b/>
        </w:rPr>
        <w:t>you</w:t>
      </w:r>
      <w:r>
        <w:rPr>
          <w:b/>
        </w:rPr>
        <w:tab/>
        <w:t>4</w:t>
      </w:r>
      <w:r>
        <w:rPr>
          <w:b/>
          <w:spacing w:val="7"/>
        </w:rPr>
        <w:t xml:space="preserve"> </w:t>
      </w:r>
      <w:r>
        <w:rPr>
          <w:b/>
        </w:rPr>
        <w:t>hours</w:t>
      </w:r>
    </w:p>
    <w:p w:rsidR="003F3886" w:rsidRDefault="003F3886" w:rsidP="003F3886">
      <w:pPr>
        <w:pStyle w:val="BodyText"/>
        <w:spacing w:before="6" w:line="228" w:lineRule="auto"/>
        <w:ind w:left="280" w:right="152" w:firstLine="0"/>
        <w:jc w:val="both"/>
      </w:pPr>
      <w:r>
        <w:rPr>
          <w:w w:val="105"/>
        </w:rPr>
        <w:t>This lesson explains the fixed structures "more and more", "more A, more B", etc., and understands how to praise in Chinese and how to deal with others' praise.</w:t>
      </w:r>
    </w:p>
    <w:p w:rsidR="003F3886" w:rsidRDefault="003F3886" w:rsidP="003F3886">
      <w:pPr>
        <w:pStyle w:val="BodyText"/>
        <w:spacing w:before="6"/>
        <w:ind w:left="0" w:firstLine="0"/>
        <w:rPr>
          <w:sz w:val="22"/>
        </w:rPr>
      </w:pPr>
    </w:p>
    <w:p w:rsidR="003F3886" w:rsidRDefault="003F3886" w:rsidP="003F3886">
      <w:pPr>
        <w:pStyle w:val="ListParagraph"/>
        <w:numPr>
          <w:ilvl w:val="0"/>
          <w:numId w:val="64"/>
        </w:numPr>
        <w:tabs>
          <w:tab w:val="left" w:pos="561"/>
          <w:tab w:val="left" w:pos="9450"/>
        </w:tabs>
        <w:spacing w:before="0" w:line="248" w:lineRule="exact"/>
        <w:ind w:left="560"/>
        <w:rPr>
          <w:b/>
        </w:rPr>
      </w:pPr>
      <w:r>
        <w:rPr>
          <w:b/>
        </w:rPr>
        <w:t>Lesson 4 I like</w:t>
      </w:r>
      <w:r>
        <w:rPr>
          <w:b/>
          <w:spacing w:val="31"/>
        </w:rPr>
        <w:t xml:space="preserve"> </w:t>
      </w:r>
      <w:r>
        <w:rPr>
          <w:b/>
        </w:rPr>
        <w:t>winter</w:t>
      </w:r>
      <w:r>
        <w:rPr>
          <w:b/>
          <w:spacing w:val="18"/>
        </w:rPr>
        <w:t xml:space="preserve"> </w:t>
      </w:r>
      <w:r>
        <w:rPr>
          <w:b/>
        </w:rPr>
        <w:t>best</w:t>
      </w:r>
      <w:r>
        <w:rPr>
          <w:b/>
        </w:rPr>
        <w:tab/>
        <w:t>4</w:t>
      </w:r>
      <w:r>
        <w:rPr>
          <w:b/>
          <w:spacing w:val="7"/>
        </w:rPr>
        <w:t xml:space="preserve"> </w:t>
      </w:r>
      <w:r>
        <w:rPr>
          <w:b/>
        </w:rPr>
        <w:t>hours</w:t>
      </w:r>
    </w:p>
    <w:p w:rsidR="003F3886" w:rsidRDefault="003F3886" w:rsidP="003F3886">
      <w:pPr>
        <w:pStyle w:val="BodyText"/>
        <w:spacing w:before="6" w:line="228" w:lineRule="auto"/>
        <w:ind w:left="280" w:right="152" w:firstLine="0"/>
        <w:jc w:val="both"/>
      </w:pPr>
      <w:r>
        <w:rPr>
          <w:w w:val="105"/>
        </w:rPr>
        <w:t>Through the description of weather, students can learn the usage of adverbs such as "often" and "always", which express frequency, and compare and describe similar phenomena.</w:t>
      </w:r>
    </w:p>
    <w:p w:rsidR="003F3886" w:rsidRDefault="003F3886" w:rsidP="003F3886">
      <w:pPr>
        <w:pStyle w:val="BodyText"/>
        <w:spacing w:before="2"/>
        <w:ind w:left="0" w:firstLine="0"/>
        <w:rPr>
          <w:sz w:val="21"/>
        </w:rPr>
      </w:pPr>
    </w:p>
    <w:p w:rsidR="003F3886" w:rsidRDefault="003F3886" w:rsidP="003F3886">
      <w:pPr>
        <w:pStyle w:val="Heading1"/>
        <w:tabs>
          <w:tab w:val="left" w:pos="9400"/>
        </w:tabs>
        <w:spacing w:line="258" w:lineRule="exact"/>
        <w:ind w:left="280" w:firstLine="0"/>
        <w:jc w:val="both"/>
      </w:pPr>
      <w:r>
        <w:rPr>
          <w:w w:val="105"/>
        </w:rPr>
        <w:t>UNIT REVIEW 1</w:t>
      </w:r>
      <w:r>
        <w:rPr>
          <w:spacing w:val="-28"/>
          <w:w w:val="105"/>
        </w:rPr>
        <w:t xml:space="preserve"> </w:t>
      </w:r>
      <w:r>
        <w:rPr>
          <w:w w:val="105"/>
        </w:rPr>
        <w:t>(INCLUDING</w:t>
      </w:r>
      <w:r>
        <w:rPr>
          <w:spacing w:val="-8"/>
          <w:w w:val="105"/>
        </w:rPr>
        <w:t xml:space="preserve"> </w:t>
      </w:r>
      <w:r>
        <w:rPr>
          <w:w w:val="105"/>
        </w:rPr>
        <w:t>TESTS)</w:t>
      </w:r>
      <w:r>
        <w:rPr>
          <w:w w:val="105"/>
        </w:rPr>
        <w:tab/>
        <w:t>2</w:t>
      </w:r>
      <w:r>
        <w:rPr>
          <w:spacing w:val="-3"/>
          <w:w w:val="105"/>
        </w:rPr>
        <w:t xml:space="preserve"> </w:t>
      </w:r>
      <w:r>
        <w:rPr>
          <w:w w:val="105"/>
        </w:rPr>
        <w:t>hours</w:t>
      </w:r>
    </w:p>
    <w:p w:rsidR="003F3886" w:rsidRDefault="003F3886" w:rsidP="003F3886">
      <w:pPr>
        <w:pStyle w:val="BodyText"/>
        <w:spacing w:before="4" w:line="228" w:lineRule="auto"/>
        <w:ind w:left="280" w:right="137" w:firstLine="0"/>
        <w:jc w:val="both"/>
      </w:pPr>
      <w:r>
        <w:rPr>
          <w:w w:val="105"/>
        </w:rPr>
        <w:t>Summarize the contents of Lesson 1-4, review key words and grammar knowledge, and help learners really consolidate their mastery. There are tests designed, which can detect what has been learned before, so as to check for leaks and fill gaps.</w:t>
      </w:r>
    </w:p>
    <w:p w:rsidR="003F3886" w:rsidRDefault="003F3886" w:rsidP="003F3886">
      <w:pPr>
        <w:pStyle w:val="BodyText"/>
        <w:spacing w:before="8"/>
        <w:ind w:left="0" w:firstLine="0"/>
        <w:rPr>
          <w:sz w:val="22"/>
        </w:rPr>
      </w:pPr>
    </w:p>
    <w:p w:rsidR="003F3886" w:rsidRDefault="003F3886" w:rsidP="003F3886">
      <w:pPr>
        <w:pStyle w:val="ListParagraph"/>
        <w:numPr>
          <w:ilvl w:val="0"/>
          <w:numId w:val="64"/>
        </w:numPr>
        <w:tabs>
          <w:tab w:val="left" w:pos="561"/>
          <w:tab w:val="left" w:pos="9450"/>
        </w:tabs>
        <w:spacing w:before="0" w:line="248" w:lineRule="exact"/>
        <w:ind w:left="560"/>
        <w:rPr>
          <w:b/>
        </w:rPr>
      </w:pPr>
      <w:r>
        <w:rPr>
          <w:b/>
        </w:rPr>
        <w:t>Lesson 5 I caught</w:t>
      </w:r>
      <w:r>
        <w:rPr>
          <w:b/>
          <w:spacing w:val="37"/>
        </w:rPr>
        <w:t xml:space="preserve"> </w:t>
      </w:r>
      <w:r>
        <w:rPr>
          <w:b/>
        </w:rPr>
        <w:t>a</w:t>
      </w:r>
      <w:r>
        <w:rPr>
          <w:b/>
          <w:spacing w:val="13"/>
        </w:rPr>
        <w:t xml:space="preserve"> </w:t>
      </w:r>
      <w:r>
        <w:rPr>
          <w:b/>
        </w:rPr>
        <w:t>cold</w:t>
      </w:r>
      <w:r>
        <w:rPr>
          <w:b/>
        </w:rPr>
        <w:tab/>
        <w:t>3</w:t>
      </w:r>
      <w:r>
        <w:rPr>
          <w:b/>
          <w:spacing w:val="7"/>
        </w:rPr>
        <w:t xml:space="preserve"> </w:t>
      </w:r>
      <w:r>
        <w:rPr>
          <w:b/>
        </w:rPr>
        <w:t>hours</w:t>
      </w:r>
    </w:p>
    <w:p w:rsidR="003F3886" w:rsidRDefault="003F3886" w:rsidP="003F3886">
      <w:pPr>
        <w:pStyle w:val="BodyText"/>
        <w:spacing w:before="5" w:line="228" w:lineRule="auto"/>
        <w:ind w:left="280" w:right="152" w:firstLine="0"/>
        <w:jc w:val="both"/>
      </w:pPr>
      <w:r>
        <w:rPr>
          <w:w w:val="105"/>
        </w:rPr>
        <w:t>This lesson learns the basic usage of "active" sentence, understands the expressions related to illness and medical treatment, and learns the language communication in hospital scenes.</w:t>
      </w:r>
    </w:p>
    <w:p w:rsidR="003F3886" w:rsidRDefault="003F3886" w:rsidP="003F3886">
      <w:pPr>
        <w:pStyle w:val="BodyText"/>
        <w:spacing w:before="0"/>
        <w:ind w:left="0" w:firstLine="0"/>
        <w:rPr>
          <w:sz w:val="22"/>
        </w:rPr>
      </w:pPr>
    </w:p>
    <w:p w:rsidR="003F3886" w:rsidRDefault="003F3886" w:rsidP="003F3886">
      <w:pPr>
        <w:pStyle w:val="ListParagraph"/>
        <w:numPr>
          <w:ilvl w:val="0"/>
          <w:numId w:val="64"/>
        </w:numPr>
        <w:tabs>
          <w:tab w:val="left" w:pos="561"/>
          <w:tab w:val="left" w:pos="9494"/>
        </w:tabs>
        <w:spacing w:before="0" w:line="248" w:lineRule="exact"/>
        <w:ind w:left="560"/>
        <w:rPr>
          <w:b/>
        </w:rPr>
      </w:pPr>
      <w:r>
        <w:rPr>
          <w:b/>
        </w:rPr>
        <w:t>Lesson 6 You are</w:t>
      </w:r>
      <w:r>
        <w:rPr>
          <w:b/>
          <w:spacing w:val="52"/>
        </w:rPr>
        <w:t xml:space="preserve"> </w:t>
      </w:r>
      <w:r>
        <w:rPr>
          <w:b/>
        </w:rPr>
        <w:t>really</w:t>
      </w:r>
      <w:r>
        <w:rPr>
          <w:b/>
          <w:spacing w:val="17"/>
        </w:rPr>
        <w:t xml:space="preserve"> </w:t>
      </w:r>
      <w:r>
        <w:rPr>
          <w:b/>
        </w:rPr>
        <w:t>careless</w:t>
      </w:r>
      <w:r>
        <w:rPr>
          <w:b/>
        </w:rPr>
        <w:tab/>
        <w:t>3</w:t>
      </w:r>
      <w:r>
        <w:rPr>
          <w:b/>
          <w:spacing w:val="5"/>
        </w:rPr>
        <w:t xml:space="preserve"> </w:t>
      </w:r>
      <w:r>
        <w:rPr>
          <w:b/>
        </w:rPr>
        <w:t>hours</w:t>
      </w:r>
    </w:p>
    <w:p w:rsidR="003F3886" w:rsidRDefault="003F3886" w:rsidP="003F3886">
      <w:pPr>
        <w:pStyle w:val="BodyText"/>
        <w:spacing w:before="0" w:line="235" w:lineRule="auto"/>
        <w:ind w:left="280" w:right="160" w:firstLine="0"/>
        <w:jc w:val="both"/>
      </w:pPr>
      <w:r>
        <w:rPr>
          <w:w w:val="105"/>
        </w:rPr>
        <w:t>Learn and summarize the usage of simple directional complements "V come" and "V leave", and master the basic expression of request and evaluation functions in daily communication.</w:t>
      </w:r>
    </w:p>
    <w:p w:rsidR="003F3886" w:rsidRDefault="003F3886" w:rsidP="003F3886">
      <w:pPr>
        <w:pStyle w:val="BodyText"/>
        <w:spacing w:before="5"/>
        <w:ind w:left="0" w:firstLine="0"/>
        <w:rPr>
          <w:sz w:val="22"/>
        </w:rPr>
      </w:pPr>
    </w:p>
    <w:p w:rsidR="003F3886" w:rsidRDefault="003F3886" w:rsidP="003F3886">
      <w:pPr>
        <w:pStyle w:val="ListParagraph"/>
        <w:numPr>
          <w:ilvl w:val="0"/>
          <w:numId w:val="64"/>
        </w:numPr>
        <w:tabs>
          <w:tab w:val="left" w:pos="561"/>
          <w:tab w:val="left" w:pos="9501"/>
        </w:tabs>
        <w:spacing w:before="0" w:line="230" w:lineRule="auto"/>
        <w:ind w:right="137" w:firstLine="0"/>
        <w:jc w:val="both"/>
        <w:rPr>
          <w:sz w:val="23"/>
        </w:rPr>
      </w:pPr>
      <w:r>
        <w:rPr>
          <w:b/>
          <w:w w:val="105"/>
        </w:rPr>
        <w:t>Lesson</w:t>
      </w:r>
      <w:r>
        <w:rPr>
          <w:b/>
          <w:spacing w:val="-15"/>
          <w:w w:val="105"/>
        </w:rPr>
        <w:t xml:space="preserve"> </w:t>
      </w:r>
      <w:r>
        <w:rPr>
          <w:b/>
          <w:w w:val="105"/>
        </w:rPr>
        <w:t>7</w:t>
      </w:r>
      <w:r>
        <w:rPr>
          <w:b/>
          <w:spacing w:val="-11"/>
          <w:w w:val="105"/>
        </w:rPr>
        <w:t xml:space="preserve"> </w:t>
      </w:r>
      <w:r>
        <w:rPr>
          <w:b/>
          <w:w w:val="105"/>
        </w:rPr>
        <w:t>English</w:t>
      </w:r>
      <w:r>
        <w:rPr>
          <w:b/>
          <w:spacing w:val="-15"/>
          <w:w w:val="105"/>
        </w:rPr>
        <w:t xml:space="preserve"> </w:t>
      </w:r>
      <w:r>
        <w:rPr>
          <w:b/>
          <w:w w:val="105"/>
        </w:rPr>
        <w:t>black</w:t>
      </w:r>
      <w:r>
        <w:rPr>
          <w:b/>
          <w:spacing w:val="-15"/>
          <w:w w:val="105"/>
        </w:rPr>
        <w:t xml:space="preserve"> </w:t>
      </w:r>
      <w:r>
        <w:rPr>
          <w:b/>
          <w:w w:val="105"/>
        </w:rPr>
        <w:t>tea</w:t>
      </w:r>
      <w:r>
        <w:rPr>
          <w:b/>
          <w:spacing w:val="-11"/>
          <w:w w:val="105"/>
        </w:rPr>
        <w:t xml:space="preserve"> </w:t>
      </w:r>
      <w:r>
        <w:rPr>
          <w:b/>
          <w:w w:val="105"/>
        </w:rPr>
        <w:t>is</w:t>
      </w:r>
      <w:r>
        <w:rPr>
          <w:b/>
          <w:spacing w:val="-14"/>
          <w:w w:val="105"/>
        </w:rPr>
        <w:t xml:space="preserve"> </w:t>
      </w:r>
      <w:r>
        <w:rPr>
          <w:b/>
          <w:w w:val="105"/>
        </w:rPr>
        <w:t>healthy</w:t>
      </w:r>
      <w:r>
        <w:rPr>
          <w:b/>
          <w:spacing w:val="-11"/>
          <w:w w:val="105"/>
        </w:rPr>
        <w:t xml:space="preserve"> </w:t>
      </w:r>
      <w:r>
        <w:rPr>
          <w:b/>
          <w:spacing w:val="2"/>
          <w:w w:val="105"/>
        </w:rPr>
        <w:t>and</w:t>
      </w:r>
      <w:r>
        <w:rPr>
          <w:b/>
          <w:spacing w:val="-15"/>
          <w:w w:val="105"/>
        </w:rPr>
        <w:t xml:space="preserve"> </w:t>
      </w:r>
      <w:r>
        <w:rPr>
          <w:b/>
          <w:w w:val="105"/>
        </w:rPr>
        <w:t>delicious</w:t>
      </w:r>
      <w:r>
        <w:rPr>
          <w:b/>
          <w:w w:val="105"/>
        </w:rPr>
        <w:tab/>
        <w:t xml:space="preserve">4 </w:t>
      </w:r>
      <w:r>
        <w:rPr>
          <w:b/>
          <w:spacing w:val="-4"/>
          <w:w w:val="105"/>
        </w:rPr>
        <w:t xml:space="preserve">hours </w:t>
      </w:r>
      <w:r>
        <w:rPr>
          <w:w w:val="105"/>
          <w:sz w:val="23"/>
        </w:rPr>
        <w:t xml:space="preserve">Understand how to express approximate numbers in Chinese, how to </w:t>
      </w:r>
      <w:r>
        <w:rPr>
          <w:spacing w:val="2"/>
          <w:w w:val="105"/>
          <w:sz w:val="23"/>
        </w:rPr>
        <w:t xml:space="preserve">persuade </w:t>
      </w:r>
      <w:r>
        <w:rPr>
          <w:w w:val="105"/>
          <w:sz w:val="23"/>
        </w:rPr>
        <w:t>others and how to express their basic</w:t>
      </w:r>
      <w:r>
        <w:rPr>
          <w:spacing w:val="-8"/>
          <w:w w:val="105"/>
          <w:sz w:val="23"/>
        </w:rPr>
        <w:t xml:space="preserve"> </w:t>
      </w:r>
      <w:r>
        <w:rPr>
          <w:w w:val="105"/>
          <w:sz w:val="23"/>
        </w:rPr>
        <w:t>attitude.</w:t>
      </w:r>
    </w:p>
    <w:p w:rsidR="003F3886" w:rsidRDefault="003F3886" w:rsidP="003F3886">
      <w:pPr>
        <w:pStyle w:val="BodyText"/>
        <w:spacing w:before="8"/>
        <w:ind w:left="0" w:firstLine="0"/>
        <w:rPr>
          <w:sz w:val="21"/>
        </w:rPr>
      </w:pPr>
    </w:p>
    <w:p w:rsidR="003F3886" w:rsidRDefault="003F3886" w:rsidP="003F3886">
      <w:pPr>
        <w:pStyle w:val="ListParagraph"/>
        <w:numPr>
          <w:ilvl w:val="0"/>
          <w:numId w:val="64"/>
        </w:numPr>
        <w:tabs>
          <w:tab w:val="left" w:pos="561"/>
          <w:tab w:val="left" w:pos="9494"/>
        </w:tabs>
        <w:spacing w:before="0" w:line="251" w:lineRule="exact"/>
        <w:ind w:left="560"/>
        <w:rPr>
          <w:b/>
        </w:rPr>
      </w:pPr>
      <w:r>
        <w:rPr>
          <w:b/>
        </w:rPr>
        <w:t>Lesson 8 I'm not</w:t>
      </w:r>
      <w:r>
        <w:rPr>
          <w:b/>
          <w:spacing w:val="44"/>
        </w:rPr>
        <w:t xml:space="preserve"> </w:t>
      </w:r>
      <w:r>
        <w:rPr>
          <w:b/>
        </w:rPr>
        <w:t>a</w:t>
      </w:r>
      <w:r>
        <w:rPr>
          <w:b/>
          <w:spacing w:val="14"/>
        </w:rPr>
        <w:t xml:space="preserve"> </w:t>
      </w:r>
      <w:r>
        <w:rPr>
          <w:b/>
        </w:rPr>
        <w:t>shopaholic</w:t>
      </w:r>
      <w:r>
        <w:rPr>
          <w:b/>
        </w:rPr>
        <w:tab/>
        <w:t>4</w:t>
      </w:r>
      <w:r>
        <w:rPr>
          <w:b/>
          <w:spacing w:val="8"/>
        </w:rPr>
        <w:t xml:space="preserve"> </w:t>
      </w:r>
      <w:r>
        <w:rPr>
          <w:b/>
        </w:rPr>
        <w:t>hours</w:t>
      </w:r>
    </w:p>
    <w:p w:rsidR="003F3886" w:rsidRDefault="003F3886" w:rsidP="003F3886">
      <w:pPr>
        <w:pStyle w:val="BodyText"/>
        <w:spacing w:line="228" w:lineRule="auto"/>
        <w:ind w:left="280" w:right="152" w:firstLine="0"/>
        <w:jc w:val="both"/>
      </w:pPr>
      <w:r>
        <w:rPr>
          <w:w w:val="105"/>
        </w:rPr>
        <w:t>This lesson is related to online shopping. Learn the expression "A is A, that is" and learn how to express your views from different angles.</w:t>
      </w:r>
    </w:p>
    <w:p w:rsidR="003F3886" w:rsidRDefault="003F3886" w:rsidP="003F3886">
      <w:pPr>
        <w:spacing w:line="228" w:lineRule="auto"/>
        <w:jc w:val="both"/>
        <w:sectPr w:rsidR="003F3886">
          <w:pgSz w:w="12240" w:h="16340"/>
          <w:pgMar w:top="720" w:right="640" w:bottom="1480" w:left="1240" w:header="0" w:footer="1294" w:gutter="0"/>
          <w:cols w:space="720"/>
        </w:sectPr>
      </w:pPr>
    </w:p>
    <w:p w:rsidR="003F3886" w:rsidRDefault="003F3886" w:rsidP="003F3886">
      <w:pPr>
        <w:pStyle w:val="Heading1"/>
        <w:tabs>
          <w:tab w:val="left" w:pos="9400"/>
        </w:tabs>
        <w:spacing w:before="72" w:line="258" w:lineRule="exact"/>
        <w:ind w:left="280" w:firstLine="0"/>
      </w:pPr>
      <w:r>
        <w:rPr>
          <w:w w:val="105"/>
        </w:rPr>
        <w:lastRenderedPageBreak/>
        <w:t>UNIT REVIEW 2</w:t>
      </w:r>
      <w:r>
        <w:rPr>
          <w:spacing w:val="-28"/>
          <w:w w:val="105"/>
        </w:rPr>
        <w:t xml:space="preserve"> </w:t>
      </w:r>
      <w:r>
        <w:rPr>
          <w:w w:val="105"/>
        </w:rPr>
        <w:t>(INCLUDING</w:t>
      </w:r>
      <w:r>
        <w:rPr>
          <w:spacing w:val="-8"/>
          <w:w w:val="105"/>
        </w:rPr>
        <w:t xml:space="preserve"> </w:t>
      </w:r>
      <w:r>
        <w:rPr>
          <w:w w:val="105"/>
        </w:rPr>
        <w:t>TESTS)</w:t>
      </w:r>
      <w:r>
        <w:rPr>
          <w:w w:val="105"/>
        </w:rPr>
        <w:tab/>
        <w:t>2</w:t>
      </w:r>
      <w:r>
        <w:rPr>
          <w:spacing w:val="-3"/>
          <w:w w:val="105"/>
        </w:rPr>
        <w:t xml:space="preserve"> </w:t>
      </w:r>
      <w:r>
        <w:rPr>
          <w:w w:val="105"/>
        </w:rPr>
        <w:t>hours</w:t>
      </w:r>
    </w:p>
    <w:p w:rsidR="003F3886" w:rsidRDefault="003F3886" w:rsidP="003F3886">
      <w:pPr>
        <w:pStyle w:val="BodyText"/>
        <w:spacing w:before="4" w:line="228" w:lineRule="auto"/>
        <w:ind w:left="280" w:right="134" w:firstLine="0"/>
        <w:jc w:val="both"/>
      </w:pPr>
      <w:r>
        <w:rPr>
          <w:w w:val="105"/>
        </w:rPr>
        <w:t>This section leads students to review the knowledge points they have learned in the past, and conduct mid-term tests to test students' learning effect.</w:t>
      </w:r>
    </w:p>
    <w:p w:rsidR="003F3886" w:rsidRDefault="003F3886" w:rsidP="003F3886">
      <w:pPr>
        <w:pStyle w:val="BodyText"/>
        <w:spacing w:before="0"/>
        <w:ind w:left="0" w:firstLine="0"/>
        <w:rPr>
          <w:sz w:val="22"/>
        </w:rPr>
      </w:pPr>
    </w:p>
    <w:p w:rsidR="003F3886" w:rsidRDefault="003F3886" w:rsidP="003F3886">
      <w:pPr>
        <w:pStyle w:val="ListParagraph"/>
        <w:numPr>
          <w:ilvl w:val="0"/>
          <w:numId w:val="64"/>
        </w:numPr>
        <w:tabs>
          <w:tab w:val="left" w:pos="561"/>
          <w:tab w:val="left" w:pos="9479"/>
        </w:tabs>
        <w:spacing w:before="0" w:line="248" w:lineRule="exact"/>
        <w:ind w:left="560"/>
        <w:rPr>
          <w:b/>
        </w:rPr>
      </w:pPr>
      <w:r>
        <w:rPr>
          <w:b/>
        </w:rPr>
        <w:t>Lesson 9 Why did</w:t>
      </w:r>
      <w:r>
        <w:rPr>
          <w:b/>
          <w:spacing w:val="10"/>
        </w:rPr>
        <w:t xml:space="preserve"> </w:t>
      </w:r>
      <w:r>
        <w:rPr>
          <w:b/>
        </w:rPr>
        <w:t>grandparents</w:t>
      </w:r>
      <w:r>
        <w:rPr>
          <w:b/>
          <w:spacing w:val="14"/>
        </w:rPr>
        <w:t xml:space="preserve"> </w:t>
      </w:r>
      <w:r>
        <w:rPr>
          <w:b/>
        </w:rPr>
        <w:t>move</w:t>
      </w:r>
      <w:r>
        <w:rPr>
          <w:b/>
        </w:rPr>
        <w:tab/>
        <w:t>3</w:t>
      </w:r>
      <w:r>
        <w:rPr>
          <w:b/>
          <w:spacing w:val="8"/>
        </w:rPr>
        <w:t xml:space="preserve"> </w:t>
      </w:r>
      <w:r>
        <w:rPr>
          <w:b/>
        </w:rPr>
        <w:t>hours</w:t>
      </w:r>
    </w:p>
    <w:p w:rsidR="003F3886" w:rsidRDefault="003F3886" w:rsidP="003F3886">
      <w:pPr>
        <w:pStyle w:val="BodyText"/>
        <w:spacing w:before="0" w:line="235" w:lineRule="auto"/>
        <w:ind w:left="280" w:right="150" w:firstLine="0"/>
        <w:jc w:val="both"/>
      </w:pPr>
      <w:r>
        <w:rPr>
          <w:w w:val="105"/>
        </w:rPr>
        <w:t>This</w:t>
      </w:r>
      <w:r>
        <w:rPr>
          <w:spacing w:val="-8"/>
          <w:w w:val="105"/>
        </w:rPr>
        <w:t xml:space="preserve"> </w:t>
      </w:r>
      <w:r>
        <w:rPr>
          <w:w w:val="105"/>
        </w:rPr>
        <w:t>lesson</w:t>
      </w:r>
      <w:r>
        <w:rPr>
          <w:spacing w:val="-3"/>
          <w:w w:val="105"/>
        </w:rPr>
        <w:t xml:space="preserve"> </w:t>
      </w:r>
      <w:r>
        <w:rPr>
          <w:w w:val="105"/>
        </w:rPr>
        <w:t>introduces</w:t>
      </w:r>
      <w:r>
        <w:rPr>
          <w:spacing w:val="-8"/>
          <w:w w:val="105"/>
        </w:rPr>
        <w:t xml:space="preserve"> </w:t>
      </w:r>
      <w:r>
        <w:rPr>
          <w:w w:val="105"/>
        </w:rPr>
        <w:t>a</w:t>
      </w:r>
      <w:r>
        <w:rPr>
          <w:spacing w:val="-6"/>
          <w:w w:val="105"/>
        </w:rPr>
        <w:t xml:space="preserve"> </w:t>
      </w:r>
      <w:r>
        <w:rPr>
          <w:w w:val="105"/>
        </w:rPr>
        <w:t>life</w:t>
      </w:r>
      <w:r>
        <w:rPr>
          <w:spacing w:val="-5"/>
          <w:w w:val="105"/>
        </w:rPr>
        <w:t xml:space="preserve"> </w:t>
      </w:r>
      <w:r>
        <w:rPr>
          <w:w w:val="105"/>
        </w:rPr>
        <w:t>event</w:t>
      </w:r>
      <w:r>
        <w:rPr>
          <w:spacing w:val="-10"/>
          <w:w w:val="105"/>
        </w:rPr>
        <w:t xml:space="preserve"> </w:t>
      </w:r>
      <w:r>
        <w:rPr>
          <w:w w:val="105"/>
        </w:rPr>
        <w:t>related</w:t>
      </w:r>
      <w:r>
        <w:rPr>
          <w:spacing w:val="2"/>
          <w:w w:val="105"/>
        </w:rPr>
        <w:t xml:space="preserve"> </w:t>
      </w:r>
      <w:r>
        <w:rPr>
          <w:w w:val="105"/>
        </w:rPr>
        <w:t>to</w:t>
      </w:r>
      <w:r>
        <w:rPr>
          <w:spacing w:val="1"/>
          <w:w w:val="105"/>
        </w:rPr>
        <w:t xml:space="preserve"> </w:t>
      </w:r>
      <w:r>
        <w:rPr>
          <w:w w:val="105"/>
        </w:rPr>
        <w:t>"moving</w:t>
      </w:r>
      <w:r>
        <w:rPr>
          <w:spacing w:val="-5"/>
          <w:w w:val="105"/>
        </w:rPr>
        <w:t xml:space="preserve"> </w:t>
      </w:r>
      <w:r>
        <w:rPr>
          <w:w w:val="105"/>
        </w:rPr>
        <w:t>house",</w:t>
      </w:r>
      <w:r>
        <w:rPr>
          <w:spacing w:val="-9"/>
          <w:w w:val="105"/>
        </w:rPr>
        <w:t xml:space="preserve"> </w:t>
      </w:r>
      <w:r>
        <w:rPr>
          <w:w w:val="105"/>
        </w:rPr>
        <w:t>the</w:t>
      </w:r>
      <w:r>
        <w:rPr>
          <w:spacing w:val="-6"/>
          <w:w w:val="105"/>
        </w:rPr>
        <w:t xml:space="preserve"> </w:t>
      </w:r>
      <w:r>
        <w:rPr>
          <w:w w:val="105"/>
        </w:rPr>
        <w:t>expression</w:t>
      </w:r>
      <w:r>
        <w:rPr>
          <w:spacing w:val="-11"/>
          <w:w w:val="105"/>
        </w:rPr>
        <w:t xml:space="preserve"> </w:t>
      </w:r>
      <w:r>
        <w:rPr>
          <w:w w:val="105"/>
        </w:rPr>
        <w:t>of</w:t>
      </w:r>
      <w:r>
        <w:rPr>
          <w:spacing w:val="-8"/>
          <w:w w:val="105"/>
        </w:rPr>
        <w:t xml:space="preserve"> </w:t>
      </w:r>
      <w:r>
        <w:rPr>
          <w:w w:val="105"/>
        </w:rPr>
        <w:t>learning</w:t>
      </w:r>
      <w:r>
        <w:rPr>
          <w:spacing w:val="-5"/>
          <w:w w:val="105"/>
        </w:rPr>
        <w:t xml:space="preserve"> </w:t>
      </w:r>
      <w:r>
        <w:rPr>
          <w:w w:val="105"/>
        </w:rPr>
        <w:t>conditions</w:t>
      </w:r>
      <w:r>
        <w:rPr>
          <w:spacing w:val="-8"/>
          <w:w w:val="105"/>
        </w:rPr>
        <w:t xml:space="preserve"> </w:t>
      </w:r>
      <w:r>
        <w:rPr>
          <w:w w:val="105"/>
        </w:rPr>
        <w:t>and the extended meaning of directional complement through</w:t>
      </w:r>
      <w:r>
        <w:rPr>
          <w:spacing w:val="-19"/>
          <w:w w:val="105"/>
        </w:rPr>
        <w:t xml:space="preserve"> </w:t>
      </w:r>
      <w:r>
        <w:rPr>
          <w:w w:val="105"/>
        </w:rPr>
        <w:t>events.</w:t>
      </w:r>
    </w:p>
    <w:p w:rsidR="003F3886" w:rsidRDefault="003F3886" w:rsidP="003F3886">
      <w:pPr>
        <w:pStyle w:val="BodyText"/>
        <w:spacing w:before="8"/>
        <w:ind w:left="0" w:firstLine="0"/>
        <w:rPr>
          <w:sz w:val="21"/>
        </w:rPr>
      </w:pPr>
    </w:p>
    <w:p w:rsidR="003F3886" w:rsidRDefault="003F3886" w:rsidP="003F3886">
      <w:pPr>
        <w:pStyle w:val="ListParagraph"/>
        <w:numPr>
          <w:ilvl w:val="0"/>
          <w:numId w:val="64"/>
        </w:numPr>
        <w:tabs>
          <w:tab w:val="left" w:pos="568"/>
          <w:tab w:val="left" w:pos="9479"/>
        </w:tabs>
        <w:spacing w:before="0" w:line="248" w:lineRule="exact"/>
        <w:ind w:left="567" w:hanging="288"/>
        <w:jc w:val="both"/>
        <w:rPr>
          <w:b/>
        </w:rPr>
      </w:pPr>
      <w:r>
        <w:rPr>
          <w:b/>
        </w:rPr>
        <w:t xml:space="preserve">Lesson 10 Eat hot pot </w:t>
      </w:r>
      <w:r>
        <w:rPr>
          <w:b/>
          <w:spacing w:val="2"/>
        </w:rPr>
        <w:t xml:space="preserve">for </w:t>
      </w:r>
      <w:r>
        <w:rPr>
          <w:b/>
        </w:rPr>
        <w:t xml:space="preserve">the </w:t>
      </w:r>
      <w:r>
        <w:rPr>
          <w:b/>
          <w:spacing w:val="7"/>
        </w:rPr>
        <w:t xml:space="preserve">first </w:t>
      </w:r>
      <w:r>
        <w:rPr>
          <w:b/>
        </w:rPr>
        <w:t>time</w:t>
      </w:r>
      <w:r>
        <w:rPr>
          <w:b/>
        </w:rPr>
        <w:tab/>
        <w:t>3</w:t>
      </w:r>
      <w:r>
        <w:rPr>
          <w:b/>
          <w:spacing w:val="7"/>
        </w:rPr>
        <w:t xml:space="preserve"> </w:t>
      </w:r>
      <w:r>
        <w:rPr>
          <w:b/>
        </w:rPr>
        <w:t>hours</w:t>
      </w:r>
    </w:p>
    <w:p w:rsidR="003F3886" w:rsidRDefault="003F3886" w:rsidP="003F3886">
      <w:pPr>
        <w:pStyle w:val="BodyText"/>
        <w:spacing w:before="5" w:line="228" w:lineRule="auto"/>
        <w:ind w:left="280" w:right="152" w:firstLine="0"/>
        <w:jc w:val="both"/>
      </w:pPr>
      <w:r>
        <w:rPr>
          <w:w w:val="105"/>
        </w:rPr>
        <w:t>This lesson introduces the way of having dinner in China through "hot pot" and some basic situations of Chinese restaurants, so as to help learners get a preliminary understanding of Chinese dining customs.</w:t>
      </w:r>
    </w:p>
    <w:p w:rsidR="003F3886" w:rsidRDefault="003F3886" w:rsidP="003F3886">
      <w:pPr>
        <w:pStyle w:val="BodyText"/>
        <w:spacing w:before="5"/>
        <w:ind w:left="0" w:firstLine="0"/>
      </w:pPr>
    </w:p>
    <w:p w:rsidR="003F3886" w:rsidRDefault="003F3886" w:rsidP="003F3886">
      <w:pPr>
        <w:pStyle w:val="ListParagraph"/>
        <w:numPr>
          <w:ilvl w:val="0"/>
          <w:numId w:val="64"/>
        </w:numPr>
        <w:tabs>
          <w:tab w:val="left" w:pos="568"/>
          <w:tab w:val="left" w:pos="9501"/>
        </w:tabs>
        <w:spacing w:before="0" w:line="230" w:lineRule="auto"/>
        <w:ind w:right="137" w:firstLine="0"/>
        <w:jc w:val="both"/>
        <w:rPr>
          <w:sz w:val="23"/>
        </w:rPr>
      </w:pPr>
      <w:r>
        <w:rPr>
          <w:b/>
          <w:w w:val="105"/>
        </w:rPr>
        <w:t>Lesson</w:t>
      </w:r>
      <w:r>
        <w:rPr>
          <w:b/>
          <w:spacing w:val="-15"/>
          <w:w w:val="105"/>
        </w:rPr>
        <w:t xml:space="preserve"> </w:t>
      </w:r>
      <w:r>
        <w:rPr>
          <w:b/>
          <w:w w:val="105"/>
        </w:rPr>
        <w:t>11</w:t>
      </w:r>
      <w:r>
        <w:rPr>
          <w:b/>
          <w:spacing w:val="-11"/>
          <w:w w:val="105"/>
        </w:rPr>
        <w:t xml:space="preserve"> </w:t>
      </w:r>
      <w:r>
        <w:rPr>
          <w:b/>
          <w:w w:val="105"/>
        </w:rPr>
        <w:t>Teacher</w:t>
      </w:r>
      <w:r>
        <w:rPr>
          <w:b/>
          <w:spacing w:val="-12"/>
          <w:w w:val="105"/>
        </w:rPr>
        <w:t xml:space="preserve"> </w:t>
      </w:r>
      <w:r>
        <w:rPr>
          <w:b/>
          <w:w w:val="105"/>
        </w:rPr>
        <w:t>Wang</w:t>
      </w:r>
      <w:r>
        <w:rPr>
          <w:b/>
          <w:spacing w:val="-11"/>
          <w:w w:val="105"/>
        </w:rPr>
        <w:t xml:space="preserve"> </w:t>
      </w:r>
      <w:r>
        <w:rPr>
          <w:b/>
          <w:w w:val="105"/>
        </w:rPr>
        <w:t>is</w:t>
      </w:r>
      <w:r>
        <w:rPr>
          <w:b/>
          <w:spacing w:val="-14"/>
          <w:w w:val="105"/>
        </w:rPr>
        <w:t xml:space="preserve"> </w:t>
      </w:r>
      <w:r>
        <w:rPr>
          <w:b/>
          <w:w w:val="105"/>
        </w:rPr>
        <w:t>going</w:t>
      </w:r>
      <w:r>
        <w:rPr>
          <w:b/>
          <w:spacing w:val="-11"/>
          <w:w w:val="105"/>
        </w:rPr>
        <w:t xml:space="preserve"> </w:t>
      </w:r>
      <w:r>
        <w:rPr>
          <w:b/>
          <w:w w:val="105"/>
        </w:rPr>
        <w:t>to</w:t>
      </w:r>
      <w:r>
        <w:rPr>
          <w:b/>
          <w:spacing w:val="-10"/>
          <w:w w:val="105"/>
        </w:rPr>
        <w:t xml:space="preserve"> </w:t>
      </w:r>
      <w:r>
        <w:rPr>
          <w:b/>
          <w:w w:val="105"/>
        </w:rPr>
        <w:t>change</w:t>
      </w:r>
      <w:r>
        <w:rPr>
          <w:b/>
          <w:spacing w:val="-13"/>
          <w:w w:val="105"/>
        </w:rPr>
        <w:t xml:space="preserve"> </w:t>
      </w:r>
      <w:r>
        <w:rPr>
          <w:b/>
          <w:w w:val="105"/>
        </w:rPr>
        <w:t>the</w:t>
      </w:r>
      <w:r>
        <w:rPr>
          <w:b/>
          <w:spacing w:val="-12"/>
          <w:w w:val="105"/>
        </w:rPr>
        <w:t xml:space="preserve"> </w:t>
      </w:r>
      <w:r>
        <w:rPr>
          <w:b/>
          <w:w w:val="105"/>
        </w:rPr>
        <w:t>house</w:t>
      </w:r>
      <w:r>
        <w:rPr>
          <w:b/>
          <w:w w:val="105"/>
        </w:rPr>
        <w:tab/>
        <w:t xml:space="preserve">4 </w:t>
      </w:r>
      <w:r>
        <w:rPr>
          <w:b/>
          <w:spacing w:val="-4"/>
          <w:w w:val="105"/>
        </w:rPr>
        <w:t xml:space="preserve">hours </w:t>
      </w:r>
      <w:r>
        <w:rPr>
          <w:w w:val="105"/>
          <w:sz w:val="23"/>
        </w:rPr>
        <w:t>This</w:t>
      </w:r>
      <w:r>
        <w:rPr>
          <w:spacing w:val="-10"/>
          <w:w w:val="105"/>
          <w:sz w:val="23"/>
        </w:rPr>
        <w:t xml:space="preserve"> </w:t>
      </w:r>
      <w:r>
        <w:rPr>
          <w:w w:val="105"/>
          <w:sz w:val="23"/>
        </w:rPr>
        <w:t>lesson</w:t>
      </w:r>
      <w:r>
        <w:rPr>
          <w:spacing w:val="-7"/>
          <w:w w:val="105"/>
          <w:sz w:val="23"/>
        </w:rPr>
        <w:t xml:space="preserve"> </w:t>
      </w:r>
      <w:r>
        <w:rPr>
          <w:w w:val="105"/>
          <w:sz w:val="23"/>
        </w:rPr>
        <w:t>is</w:t>
      </w:r>
      <w:r>
        <w:rPr>
          <w:spacing w:val="-10"/>
          <w:w w:val="105"/>
          <w:sz w:val="23"/>
        </w:rPr>
        <w:t xml:space="preserve"> </w:t>
      </w:r>
      <w:r>
        <w:rPr>
          <w:w w:val="105"/>
          <w:sz w:val="23"/>
        </w:rPr>
        <w:t>related</w:t>
      </w:r>
      <w:r>
        <w:rPr>
          <w:spacing w:val="-7"/>
          <w:w w:val="105"/>
          <w:sz w:val="23"/>
        </w:rPr>
        <w:t xml:space="preserve"> </w:t>
      </w:r>
      <w:r>
        <w:rPr>
          <w:w w:val="105"/>
          <w:sz w:val="23"/>
        </w:rPr>
        <w:t>to</w:t>
      </w:r>
      <w:r>
        <w:rPr>
          <w:spacing w:val="-1"/>
          <w:w w:val="105"/>
          <w:sz w:val="23"/>
        </w:rPr>
        <w:t xml:space="preserve"> </w:t>
      </w:r>
      <w:r>
        <w:rPr>
          <w:w w:val="105"/>
          <w:sz w:val="23"/>
        </w:rPr>
        <w:t>"housing"</w:t>
      </w:r>
      <w:r>
        <w:rPr>
          <w:spacing w:val="-14"/>
          <w:w w:val="105"/>
          <w:sz w:val="23"/>
        </w:rPr>
        <w:t xml:space="preserve"> </w:t>
      </w:r>
      <w:r>
        <w:rPr>
          <w:w w:val="105"/>
          <w:sz w:val="23"/>
        </w:rPr>
        <w:t>in</w:t>
      </w:r>
      <w:r>
        <w:rPr>
          <w:spacing w:val="-7"/>
          <w:w w:val="105"/>
          <w:sz w:val="23"/>
        </w:rPr>
        <w:t xml:space="preserve"> </w:t>
      </w:r>
      <w:r>
        <w:rPr>
          <w:w w:val="105"/>
          <w:sz w:val="23"/>
        </w:rPr>
        <w:t>"food,</w:t>
      </w:r>
      <w:r>
        <w:rPr>
          <w:spacing w:val="-11"/>
          <w:w w:val="105"/>
          <w:sz w:val="23"/>
        </w:rPr>
        <w:t xml:space="preserve"> </w:t>
      </w:r>
      <w:r>
        <w:rPr>
          <w:w w:val="105"/>
          <w:sz w:val="23"/>
        </w:rPr>
        <w:t>clothing,</w:t>
      </w:r>
      <w:r>
        <w:rPr>
          <w:spacing w:val="-12"/>
          <w:w w:val="105"/>
          <w:sz w:val="23"/>
        </w:rPr>
        <w:t xml:space="preserve"> </w:t>
      </w:r>
      <w:r>
        <w:rPr>
          <w:w w:val="105"/>
          <w:sz w:val="23"/>
        </w:rPr>
        <w:t>housing</w:t>
      </w:r>
      <w:r>
        <w:rPr>
          <w:spacing w:val="-7"/>
          <w:w w:val="105"/>
          <w:sz w:val="23"/>
        </w:rPr>
        <w:t xml:space="preserve"> </w:t>
      </w:r>
      <w:r>
        <w:rPr>
          <w:w w:val="105"/>
          <w:sz w:val="23"/>
        </w:rPr>
        <w:t>and</w:t>
      </w:r>
      <w:r>
        <w:rPr>
          <w:spacing w:val="-7"/>
          <w:w w:val="105"/>
          <w:sz w:val="23"/>
        </w:rPr>
        <w:t xml:space="preserve"> </w:t>
      </w:r>
      <w:r>
        <w:rPr>
          <w:w w:val="105"/>
          <w:sz w:val="23"/>
        </w:rPr>
        <w:t>transportation".</w:t>
      </w:r>
      <w:r>
        <w:rPr>
          <w:spacing w:val="-5"/>
          <w:w w:val="105"/>
          <w:sz w:val="23"/>
        </w:rPr>
        <w:t xml:space="preserve"> </w:t>
      </w:r>
      <w:r>
        <w:rPr>
          <w:w w:val="105"/>
          <w:sz w:val="23"/>
        </w:rPr>
        <w:t>While</w:t>
      </w:r>
      <w:r>
        <w:rPr>
          <w:spacing w:val="-8"/>
          <w:w w:val="105"/>
          <w:sz w:val="23"/>
        </w:rPr>
        <w:t xml:space="preserve"> </w:t>
      </w:r>
      <w:r>
        <w:rPr>
          <w:w w:val="105"/>
          <w:sz w:val="23"/>
        </w:rPr>
        <w:t>understanding the story, students can learn language knowledge such as hypothetical relationship and overlapping of disyllabic</w:t>
      </w:r>
      <w:r>
        <w:rPr>
          <w:spacing w:val="-1"/>
          <w:w w:val="105"/>
          <w:sz w:val="23"/>
        </w:rPr>
        <w:t xml:space="preserve"> </w:t>
      </w:r>
      <w:r>
        <w:rPr>
          <w:w w:val="105"/>
          <w:sz w:val="23"/>
        </w:rPr>
        <w:t>verbs.</w:t>
      </w:r>
    </w:p>
    <w:p w:rsidR="003F3886" w:rsidRDefault="003F3886" w:rsidP="003F3886">
      <w:pPr>
        <w:pStyle w:val="BodyText"/>
        <w:spacing w:before="6"/>
        <w:ind w:left="0" w:firstLine="0"/>
        <w:rPr>
          <w:sz w:val="21"/>
        </w:rPr>
      </w:pPr>
    </w:p>
    <w:p w:rsidR="003F3886" w:rsidRDefault="003F3886" w:rsidP="003F3886">
      <w:pPr>
        <w:pStyle w:val="ListParagraph"/>
        <w:numPr>
          <w:ilvl w:val="0"/>
          <w:numId w:val="64"/>
        </w:numPr>
        <w:tabs>
          <w:tab w:val="left" w:pos="568"/>
          <w:tab w:val="left" w:pos="9494"/>
        </w:tabs>
        <w:spacing w:before="0" w:line="248" w:lineRule="exact"/>
        <w:ind w:left="567" w:hanging="288"/>
        <w:jc w:val="both"/>
        <w:rPr>
          <w:b/>
        </w:rPr>
      </w:pPr>
      <w:r>
        <w:rPr>
          <w:b/>
        </w:rPr>
        <w:t>Lesson 12 Single</w:t>
      </w:r>
      <w:r>
        <w:rPr>
          <w:b/>
          <w:spacing w:val="43"/>
        </w:rPr>
        <w:t xml:space="preserve"> </w:t>
      </w:r>
      <w:r>
        <w:rPr>
          <w:b/>
        </w:rPr>
        <w:t>Li</w:t>
      </w:r>
      <w:r>
        <w:rPr>
          <w:b/>
          <w:spacing w:val="16"/>
        </w:rPr>
        <w:t xml:space="preserve"> </w:t>
      </w:r>
      <w:r>
        <w:rPr>
          <w:b/>
        </w:rPr>
        <w:t>Wenchao</w:t>
      </w:r>
      <w:r>
        <w:rPr>
          <w:b/>
        </w:rPr>
        <w:tab/>
        <w:t>4</w:t>
      </w:r>
      <w:r>
        <w:rPr>
          <w:b/>
          <w:spacing w:val="7"/>
        </w:rPr>
        <w:t xml:space="preserve"> </w:t>
      </w:r>
      <w:r>
        <w:rPr>
          <w:b/>
        </w:rPr>
        <w:t>hours</w:t>
      </w:r>
    </w:p>
    <w:p w:rsidR="003F3886" w:rsidRDefault="003F3886" w:rsidP="003F3886">
      <w:pPr>
        <w:pStyle w:val="BodyText"/>
        <w:spacing w:before="0" w:line="235" w:lineRule="auto"/>
        <w:ind w:left="280" w:right="149" w:firstLine="0"/>
        <w:jc w:val="both"/>
      </w:pPr>
      <w:r>
        <w:rPr>
          <w:w w:val="105"/>
        </w:rPr>
        <w:t>This lesson introduces emotional problems, learn about young people's concepts of marriage and love, and learn how to compare them in Chinese.</w:t>
      </w:r>
    </w:p>
    <w:p w:rsidR="003F3886" w:rsidRDefault="003F3886" w:rsidP="003F3886">
      <w:pPr>
        <w:pStyle w:val="BodyText"/>
        <w:spacing w:before="10"/>
        <w:ind w:left="0" w:firstLine="0"/>
        <w:rPr>
          <w:sz w:val="20"/>
        </w:rPr>
      </w:pPr>
    </w:p>
    <w:p w:rsidR="003F3886" w:rsidRDefault="003F3886" w:rsidP="003F3886">
      <w:pPr>
        <w:pStyle w:val="Heading1"/>
        <w:tabs>
          <w:tab w:val="left" w:pos="9400"/>
        </w:tabs>
        <w:spacing w:line="258" w:lineRule="exact"/>
        <w:ind w:left="280" w:firstLine="0"/>
      </w:pPr>
      <w:r>
        <w:rPr>
          <w:w w:val="105"/>
        </w:rPr>
        <w:t>UNIT REVIEW 3</w:t>
      </w:r>
      <w:r>
        <w:rPr>
          <w:spacing w:val="-28"/>
          <w:w w:val="105"/>
        </w:rPr>
        <w:t xml:space="preserve"> </w:t>
      </w:r>
      <w:r>
        <w:rPr>
          <w:w w:val="105"/>
        </w:rPr>
        <w:t>(INCLUDING</w:t>
      </w:r>
      <w:r>
        <w:rPr>
          <w:spacing w:val="-8"/>
          <w:w w:val="105"/>
        </w:rPr>
        <w:t xml:space="preserve"> </w:t>
      </w:r>
      <w:r>
        <w:rPr>
          <w:w w:val="105"/>
        </w:rPr>
        <w:t>TESTS)</w:t>
      </w:r>
      <w:r>
        <w:rPr>
          <w:w w:val="105"/>
        </w:rPr>
        <w:tab/>
        <w:t>2</w:t>
      </w:r>
      <w:r>
        <w:rPr>
          <w:spacing w:val="-3"/>
          <w:w w:val="105"/>
        </w:rPr>
        <w:t xml:space="preserve"> </w:t>
      </w:r>
      <w:r>
        <w:rPr>
          <w:w w:val="105"/>
        </w:rPr>
        <w:t>hours</w:t>
      </w:r>
    </w:p>
    <w:p w:rsidR="003F3886" w:rsidRDefault="003F3886" w:rsidP="003F3886">
      <w:pPr>
        <w:pStyle w:val="BodyText"/>
        <w:spacing w:before="5" w:line="228" w:lineRule="auto"/>
        <w:ind w:left="280" w:right="140" w:firstLine="0"/>
        <w:jc w:val="both"/>
      </w:pPr>
      <w:r>
        <w:rPr>
          <w:w w:val="105"/>
        </w:rPr>
        <w:t>Review the previous knowledge, students answer questions through the platform, check the learning situation, and help teachers and students analyze their learning situation.</w:t>
      </w:r>
    </w:p>
    <w:p w:rsidR="003F3886" w:rsidRDefault="003F3886" w:rsidP="003F3886">
      <w:pPr>
        <w:pStyle w:val="BodyText"/>
        <w:spacing w:before="11"/>
        <w:ind w:left="0" w:firstLine="0"/>
        <w:rPr>
          <w:sz w:val="21"/>
        </w:rPr>
      </w:pPr>
    </w:p>
    <w:p w:rsidR="003F3886" w:rsidRDefault="003F3886" w:rsidP="003F3886">
      <w:pPr>
        <w:pStyle w:val="ListParagraph"/>
        <w:numPr>
          <w:ilvl w:val="0"/>
          <w:numId w:val="64"/>
        </w:numPr>
        <w:tabs>
          <w:tab w:val="left" w:pos="568"/>
          <w:tab w:val="left" w:pos="9494"/>
        </w:tabs>
        <w:spacing w:before="0" w:line="251" w:lineRule="exact"/>
        <w:ind w:left="567" w:hanging="288"/>
        <w:jc w:val="both"/>
        <w:rPr>
          <w:b/>
        </w:rPr>
      </w:pPr>
      <w:r>
        <w:rPr>
          <w:b/>
        </w:rPr>
        <w:t>Lesson 13 This is her</w:t>
      </w:r>
      <w:r>
        <w:rPr>
          <w:b/>
          <w:spacing w:val="48"/>
        </w:rPr>
        <w:t xml:space="preserve"> </w:t>
      </w:r>
      <w:r>
        <w:rPr>
          <w:b/>
        </w:rPr>
        <w:t>new</w:t>
      </w:r>
      <w:r>
        <w:rPr>
          <w:b/>
          <w:spacing w:val="14"/>
        </w:rPr>
        <w:t xml:space="preserve"> </w:t>
      </w:r>
      <w:r>
        <w:rPr>
          <w:b/>
        </w:rPr>
        <w:t>home</w:t>
      </w:r>
      <w:r>
        <w:rPr>
          <w:b/>
        </w:rPr>
        <w:tab/>
        <w:t>3</w:t>
      </w:r>
      <w:r>
        <w:rPr>
          <w:b/>
          <w:spacing w:val="8"/>
        </w:rPr>
        <w:t xml:space="preserve"> </w:t>
      </w:r>
      <w:r>
        <w:rPr>
          <w:b/>
        </w:rPr>
        <w:t>hours</w:t>
      </w:r>
    </w:p>
    <w:p w:rsidR="003F3886" w:rsidRDefault="003F3886" w:rsidP="003F3886">
      <w:pPr>
        <w:pStyle w:val="BodyText"/>
        <w:spacing w:line="228" w:lineRule="auto"/>
        <w:ind w:left="280" w:right="145" w:firstLine="0"/>
        <w:jc w:val="both"/>
      </w:pPr>
      <w:r>
        <w:rPr>
          <w:w w:val="105"/>
        </w:rPr>
        <w:t>This lesson introduces the living conditions of young people at present, and understands how to describe the living environment, learn the Chinese expression of concepts such as location and existence.</w:t>
      </w:r>
    </w:p>
    <w:p w:rsidR="003F3886" w:rsidRDefault="003F3886" w:rsidP="003F3886">
      <w:pPr>
        <w:pStyle w:val="BodyText"/>
        <w:spacing w:before="0"/>
        <w:ind w:left="0" w:firstLine="0"/>
        <w:rPr>
          <w:sz w:val="22"/>
        </w:rPr>
      </w:pPr>
    </w:p>
    <w:p w:rsidR="003F3886" w:rsidRDefault="003F3886" w:rsidP="003F3886">
      <w:pPr>
        <w:pStyle w:val="ListParagraph"/>
        <w:numPr>
          <w:ilvl w:val="0"/>
          <w:numId w:val="64"/>
        </w:numPr>
        <w:tabs>
          <w:tab w:val="left" w:pos="561"/>
          <w:tab w:val="left" w:pos="9486"/>
        </w:tabs>
        <w:spacing w:before="0" w:line="248" w:lineRule="exact"/>
        <w:ind w:left="560"/>
        <w:jc w:val="both"/>
        <w:rPr>
          <w:b/>
        </w:rPr>
      </w:pPr>
      <w:r>
        <w:rPr>
          <w:b/>
        </w:rPr>
        <w:t>Lesson 14</w:t>
      </w:r>
      <w:r>
        <w:rPr>
          <w:b/>
          <w:spacing w:val="32"/>
        </w:rPr>
        <w:t xml:space="preserve"> </w:t>
      </w:r>
      <w:r>
        <w:rPr>
          <w:b/>
        </w:rPr>
        <w:t>Allen's</w:t>
      </w:r>
      <w:r>
        <w:rPr>
          <w:b/>
          <w:spacing w:val="21"/>
        </w:rPr>
        <w:t xml:space="preserve"> </w:t>
      </w:r>
      <w:r>
        <w:rPr>
          <w:b/>
        </w:rPr>
        <w:t>weekend</w:t>
      </w:r>
      <w:r>
        <w:rPr>
          <w:b/>
        </w:rPr>
        <w:tab/>
        <w:t>3</w:t>
      </w:r>
      <w:r>
        <w:rPr>
          <w:b/>
          <w:spacing w:val="7"/>
        </w:rPr>
        <w:t xml:space="preserve"> </w:t>
      </w:r>
      <w:r>
        <w:rPr>
          <w:b/>
        </w:rPr>
        <w:t>hours</w:t>
      </w:r>
    </w:p>
    <w:p w:rsidR="003F3886" w:rsidRDefault="003F3886" w:rsidP="003F3886">
      <w:pPr>
        <w:pStyle w:val="BodyText"/>
        <w:spacing w:before="4" w:line="230" w:lineRule="auto"/>
        <w:ind w:left="280" w:right="153" w:firstLine="0"/>
        <w:jc w:val="both"/>
      </w:pPr>
      <w:r>
        <w:rPr>
          <w:w w:val="105"/>
        </w:rPr>
        <w:t>This</w:t>
      </w:r>
      <w:r>
        <w:rPr>
          <w:spacing w:val="-9"/>
          <w:w w:val="105"/>
        </w:rPr>
        <w:t xml:space="preserve"> </w:t>
      </w:r>
      <w:r>
        <w:rPr>
          <w:w w:val="105"/>
        </w:rPr>
        <w:t>lesson</w:t>
      </w:r>
      <w:r>
        <w:rPr>
          <w:spacing w:val="-5"/>
          <w:w w:val="105"/>
        </w:rPr>
        <w:t xml:space="preserve"> </w:t>
      </w:r>
      <w:r>
        <w:rPr>
          <w:w w:val="105"/>
        </w:rPr>
        <w:t>introduces</w:t>
      </w:r>
      <w:r>
        <w:rPr>
          <w:spacing w:val="-8"/>
          <w:w w:val="105"/>
        </w:rPr>
        <w:t xml:space="preserve"> </w:t>
      </w:r>
      <w:r>
        <w:rPr>
          <w:w w:val="105"/>
        </w:rPr>
        <w:t>school</w:t>
      </w:r>
      <w:r>
        <w:rPr>
          <w:spacing w:val="-10"/>
          <w:w w:val="105"/>
        </w:rPr>
        <w:t xml:space="preserve"> </w:t>
      </w:r>
      <w:r>
        <w:rPr>
          <w:w w:val="105"/>
        </w:rPr>
        <w:t>life,</w:t>
      </w:r>
      <w:r>
        <w:rPr>
          <w:spacing w:val="-3"/>
          <w:w w:val="105"/>
        </w:rPr>
        <w:t xml:space="preserve"> </w:t>
      </w:r>
      <w:r>
        <w:rPr>
          <w:w w:val="105"/>
        </w:rPr>
        <w:t>understand</w:t>
      </w:r>
      <w:r>
        <w:rPr>
          <w:spacing w:val="-6"/>
          <w:w w:val="105"/>
        </w:rPr>
        <w:t xml:space="preserve"> </w:t>
      </w:r>
      <w:r>
        <w:rPr>
          <w:w w:val="105"/>
        </w:rPr>
        <w:t>the</w:t>
      </w:r>
      <w:r>
        <w:rPr>
          <w:spacing w:val="-6"/>
          <w:w w:val="105"/>
        </w:rPr>
        <w:t xml:space="preserve"> </w:t>
      </w:r>
      <w:r>
        <w:rPr>
          <w:w w:val="105"/>
        </w:rPr>
        <w:t>sentence</w:t>
      </w:r>
      <w:r>
        <w:rPr>
          <w:spacing w:val="-6"/>
          <w:w w:val="105"/>
        </w:rPr>
        <w:t xml:space="preserve"> </w:t>
      </w:r>
      <w:r>
        <w:rPr>
          <w:w w:val="105"/>
        </w:rPr>
        <w:t>structure</w:t>
      </w:r>
      <w:r>
        <w:rPr>
          <w:spacing w:val="-6"/>
          <w:w w:val="105"/>
        </w:rPr>
        <w:t xml:space="preserve"> </w:t>
      </w:r>
      <w:r>
        <w:rPr>
          <w:w w:val="105"/>
        </w:rPr>
        <w:t>expressing</w:t>
      </w:r>
      <w:r>
        <w:rPr>
          <w:spacing w:val="-5"/>
          <w:w w:val="105"/>
        </w:rPr>
        <w:t xml:space="preserve"> </w:t>
      </w:r>
      <w:r>
        <w:rPr>
          <w:w w:val="105"/>
        </w:rPr>
        <w:t>complete</w:t>
      </w:r>
      <w:r>
        <w:rPr>
          <w:spacing w:val="-7"/>
          <w:w w:val="105"/>
        </w:rPr>
        <w:t xml:space="preserve"> </w:t>
      </w:r>
      <w:r>
        <w:rPr>
          <w:w w:val="105"/>
        </w:rPr>
        <w:t>negation,</w:t>
      </w:r>
      <w:r>
        <w:rPr>
          <w:spacing w:val="-10"/>
          <w:w w:val="105"/>
        </w:rPr>
        <w:t xml:space="preserve"> </w:t>
      </w:r>
      <w:r>
        <w:rPr>
          <w:w w:val="105"/>
        </w:rPr>
        <w:t>and summarize the usage of three auxiliary words "adjective", "adverb" and</w:t>
      </w:r>
      <w:r>
        <w:rPr>
          <w:spacing w:val="-33"/>
          <w:w w:val="105"/>
        </w:rPr>
        <w:t xml:space="preserve"> </w:t>
      </w:r>
      <w:r>
        <w:rPr>
          <w:w w:val="105"/>
        </w:rPr>
        <w:t>"should".</w:t>
      </w:r>
    </w:p>
    <w:p w:rsidR="003F3886" w:rsidRDefault="003F3886" w:rsidP="003F3886">
      <w:pPr>
        <w:pStyle w:val="ListParagraph"/>
        <w:numPr>
          <w:ilvl w:val="0"/>
          <w:numId w:val="64"/>
        </w:numPr>
        <w:tabs>
          <w:tab w:val="left" w:pos="568"/>
          <w:tab w:val="left" w:pos="9501"/>
        </w:tabs>
        <w:spacing w:before="3" w:line="232" w:lineRule="auto"/>
        <w:ind w:right="129" w:firstLine="0"/>
        <w:jc w:val="both"/>
        <w:rPr>
          <w:sz w:val="23"/>
        </w:rPr>
      </w:pPr>
      <w:r>
        <w:rPr>
          <w:b/>
          <w:w w:val="105"/>
        </w:rPr>
        <w:t>Lesson</w:t>
      </w:r>
      <w:r>
        <w:rPr>
          <w:b/>
          <w:spacing w:val="-15"/>
          <w:w w:val="105"/>
        </w:rPr>
        <w:t xml:space="preserve"> </w:t>
      </w:r>
      <w:r>
        <w:rPr>
          <w:b/>
          <w:w w:val="105"/>
        </w:rPr>
        <w:t>15</w:t>
      </w:r>
      <w:r>
        <w:rPr>
          <w:b/>
          <w:spacing w:val="-11"/>
          <w:w w:val="105"/>
        </w:rPr>
        <w:t xml:space="preserve"> </w:t>
      </w:r>
      <w:r>
        <w:rPr>
          <w:b/>
          <w:w w:val="105"/>
        </w:rPr>
        <w:t>Fall</w:t>
      </w:r>
      <w:r>
        <w:rPr>
          <w:b/>
          <w:spacing w:val="-11"/>
          <w:w w:val="105"/>
        </w:rPr>
        <w:t xml:space="preserve"> </w:t>
      </w:r>
      <w:r>
        <w:rPr>
          <w:b/>
          <w:w w:val="105"/>
        </w:rPr>
        <w:t>in</w:t>
      </w:r>
      <w:r>
        <w:rPr>
          <w:b/>
          <w:spacing w:val="-15"/>
          <w:w w:val="105"/>
        </w:rPr>
        <w:t xml:space="preserve"> </w:t>
      </w:r>
      <w:r>
        <w:rPr>
          <w:b/>
          <w:w w:val="105"/>
        </w:rPr>
        <w:t>love</w:t>
      </w:r>
      <w:r>
        <w:rPr>
          <w:b/>
          <w:spacing w:val="-12"/>
          <w:w w:val="105"/>
        </w:rPr>
        <w:t xml:space="preserve"> </w:t>
      </w:r>
      <w:r>
        <w:rPr>
          <w:b/>
          <w:w w:val="105"/>
        </w:rPr>
        <w:t>with</w:t>
      </w:r>
      <w:r>
        <w:rPr>
          <w:b/>
          <w:spacing w:val="-15"/>
          <w:w w:val="105"/>
        </w:rPr>
        <w:t xml:space="preserve"> </w:t>
      </w:r>
      <w:r>
        <w:rPr>
          <w:b/>
          <w:w w:val="105"/>
        </w:rPr>
        <w:t>public</w:t>
      </w:r>
      <w:r>
        <w:rPr>
          <w:b/>
          <w:spacing w:val="-12"/>
          <w:w w:val="105"/>
        </w:rPr>
        <w:t xml:space="preserve"> </w:t>
      </w:r>
      <w:r>
        <w:rPr>
          <w:b/>
          <w:w w:val="105"/>
        </w:rPr>
        <w:t>square</w:t>
      </w:r>
      <w:r>
        <w:rPr>
          <w:b/>
          <w:spacing w:val="-12"/>
          <w:w w:val="105"/>
        </w:rPr>
        <w:t xml:space="preserve"> </w:t>
      </w:r>
      <w:r>
        <w:rPr>
          <w:b/>
          <w:w w:val="105"/>
        </w:rPr>
        <w:t>dancing</w:t>
      </w:r>
      <w:r>
        <w:rPr>
          <w:b/>
          <w:w w:val="105"/>
        </w:rPr>
        <w:tab/>
        <w:t>4</w:t>
      </w:r>
      <w:r>
        <w:rPr>
          <w:b/>
          <w:spacing w:val="-17"/>
          <w:w w:val="105"/>
        </w:rPr>
        <w:t xml:space="preserve"> </w:t>
      </w:r>
      <w:r>
        <w:rPr>
          <w:b/>
          <w:w w:val="105"/>
        </w:rPr>
        <w:t xml:space="preserve">hours </w:t>
      </w:r>
      <w:r>
        <w:rPr>
          <w:w w:val="105"/>
          <w:sz w:val="23"/>
        </w:rPr>
        <w:t xml:space="preserve">By introducing the living conditions of the elderly in China, students can </w:t>
      </w:r>
      <w:r>
        <w:rPr>
          <w:spacing w:val="3"/>
          <w:w w:val="105"/>
          <w:sz w:val="23"/>
        </w:rPr>
        <w:t xml:space="preserve">learn </w:t>
      </w:r>
      <w:r>
        <w:rPr>
          <w:w w:val="105"/>
          <w:sz w:val="23"/>
        </w:rPr>
        <w:t>Chinese comparative structure, enumerating relations and various usages of</w:t>
      </w:r>
      <w:r>
        <w:rPr>
          <w:spacing w:val="-23"/>
          <w:w w:val="105"/>
          <w:sz w:val="23"/>
        </w:rPr>
        <w:t xml:space="preserve"> </w:t>
      </w:r>
      <w:r>
        <w:rPr>
          <w:w w:val="105"/>
          <w:sz w:val="23"/>
        </w:rPr>
        <w:t>complements.</w:t>
      </w:r>
    </w:p>
    <w:p w:rsidR="003F3886" w:rsidRDefault="003F3886" w:rsidP="003F3886">
      <w:pPr>
        <w:pStyle w:val="BodyText"/>
        <w:spacing w:before="10"/>
        <w:ind w:left="0" w:firstLine="0"/>
        <w:rPr>
          <w:sz w:val="21"/>
        </w:rPr>
      </w:pPr>
    </w:p>
    <w:p w:rsidR="003F3886" w:rsidRDefault="003F3886" w:rsidP="003F3886">
      <w:pPr>
        <w:pStyle w:val="ListParagraph"/>
        <w:numPr>
          <w:ilvl w:val="0"/>
          <w:numId w:val="64"/>
        </w:numPr>
        <w:tabs>
          <w:tab w:val="left" w:pos="568"/>
          <w:tab w:val="left" w:pos="9479"/>
        </w:tabs>
        <w:spacing w:before="0" w:line="248" w:lineRule="exact"/>
        <w:ind w:left="567" w:hanging="288"/>
        <w:jc w:val="both"/>
        <w:rPr>
          <w:b/>
        </w:rPr>
      </w:pPr>
      <w:r>
        <w:rPr>
          <w:b/>
        </w:rPr>
        <w:t>Lesson 16  Taste English</w:t>
      </w:r>
      <w:r>
        <w:rPr>
          <w:b/>
          <w:spacing w:val="8"/>
        </w:rPr>
        <w:t xml:space="preserve"> </w:t>
      </w:r>
      <w:r>
        <w:rPr>
          <w:b/>
        </w:rPr>
        <w:t>afternoon</w:t>
      </w:r>
      <w:r>
        <w:rPr>
          <w:b/>
          <w:spacing w:val="14"/>
        </w:rPr>
        <w:t xml:space="preserve"> </w:t>
      </w:r>
      <w:r>
        <w:rPr>
          <w:b/>
        </w:rPr>
        <w:t>tea</w:t>
      </w:r>
      <w:r>
        <w:rPr>
          <w:b/>
        </w:rPr>
        <w:tab/>
        <w:t>4</w:t>
      </w:r>
      <w:r>
        <w:rPr>
          <w:b/>
          <w:spacing w:val="7"/>
        </w:rPr>
        <w:t xml:space="preserve"> </w:t>
      </w:r>
      <w:r>
        <w:rPr>
          <w:b/>
        </w:rPr>
        <w:t>hours</w:t>
      </w:r>
    </w:p>
    <w:p w:rsidR="003F3886" w:rsidRDefault="003F3886" w:rsidP="003F3886">
      <w:pPr>
        <w:pStyle w:val="BodyText"/>
        <w:spacing w:before="5" w:line="228" w:lineRule="auto"/>
        <w:ind w:left="280" w:right="143" w:firstLine="0"/>
        <w:jc w:val="both"/>
      </w:pPr>
      <w:r>
        <w:rPr>
          <w:w w:val="105"/>
        </w:rPr>
        <w:t>This lesson introduces grammatical knowledge such as "passive" sentence and "adjective reduplication".</w:t>
      </w:r>
      <w:r>
        <w:rPr>
          <w:spacing w:val="-10"/>
          <w:w w:val="105"/>
        </w:rPr>
        <w:t xml:space="preserve"> </w:t>
      </w:r>
      <w:r>
        <w:rPr>
          <w:w w:val="105"/>
        </w:rPr>
        <w:t>Through</w:t>
      </w:r>
      <w:r>
        <w:rPr>
          <w:spacing w:val="-4"/>
          <w:w w:val="105"/>
        </w:rPr>
        <w:t xml:space="preserve"> </w:t>
      </w:r>
      <w:r>
        <w:rPr>
          <w:w w:val="105"/>
        </w:rPr>
        <w:t>the</w:t>
      </w:r>
      <w:r>
        <w:rPr>
          <w:spacing w:val="-6"/>
          <w:w w:val="105"/>
        </w:rPr>
        <w:t xml:space="preserve"> </w:t>
      </w:r>
      <w:r>
        <w:rPr>
          <w:w w:val="105"/>
        </w:rPr>
        <w:t>study</w:t>
      </w:r>
      <w:r>
        <w:rPr>
          <w:spacing w:val="-4"/>
          <w:w w:val="105"/>
        </w:rPr>
        <w:t xml:space="preserve"> </w:t>
      </w:r>
      <w:r>
        <w:rPr>
          <w:w w:val="105"/>
        </w:rPr>
        <w:t>of</w:t>
      </w:r>
      <w:r>
        <w:rPr>
          <w:spacing w:val="-8"/>
          <w:w w:val="105"/>
        </w:rPr>
        <w:t xml:space="preserve"> </w:t>
      </w:r>
      <w:r>
        <w:rPr>
          <w:w w:val="105"/>
        </w:rPr>
        <w:t>this</w:t>
      </w:r>
      <w:r>
        <w:rPr>
          <w:spacing w:val="-7"/>
          <w:w w:val="105"/>
        </w:rPr>
        <w:t xml:space="preserve"> </w:t>
      </w:r>
      <w:r>
        <w:rPr>
          <w:w w:val="105"/>
        </w:rPr>
        <w:t>lesson,</w:t>
      </w:r>
      <w:r>
        <w:rPr>
          <w:spacing w:val="-3"/>
          <w:w w:val="105"/>
        </w:rPr>
        <w:t xml:space="preserve"> </w:t>
      </w:r>
      <w:r>
        <w:rPr>
          <w:w w:val="105"/>
        </w:rPr>
        <w:t>students</w:t>
      </w:r>
      <w:r>
        <w:rPr>
          <w:spacing w:val="-7"/>
          <w:w w:val="105"/>
        </w:rPr>
        <w:t xml:space="preserve"> </w:t>
      </w:r>
      <w:r>
        <w:rPr>
          <w:w w:val="105"/>
        </w:rPr>
        <w:t>can</w:t>
      </w:r>
      <w:r>
        <w:rPr>
          <w:spacing w:val="-4"/>
          <w:w w:val="105"/>
        </w:rPr>
        <w:t xml:space="preserve"> </w:t>
      </w:r>
      <w:r>
        <w:rPr>
          <w:w w:val="105"/>
        </w:rPr>
        <w:t>understand</w:t>
      </w:r>
      <w:r>
        <w:rPr>
          <w:spacing w:val="-5"/>
          <w:w w:val="105"/>
        </w:rPr>
        <w:t xml:space="preserve"> </w:t>
      </w:r>
      <w:r>
        <w:rPr>
          <w:w w:val="105"/>
        </w:rPr>
        <w:t>the</w:t>
      </w:r>
      <w:r>
        <w:rPr>
          <w:spacing w:val="-12"/>
          <w:w w:val="105"/>
        </w:rPr>
        <w:t xml:space="preserve"> </w:t>
      </w:r>
      <w:r>
        <w:rPr>
          <w:w w:val="105"/>
        </w:rPr>
        <w:t>dining</w:t>
      </w:r>
      <w:r>
        <w:rPr>
          <w:spacing w:val="-4"/>
          <w:w w:val="105"/>
        </w:rPr>
        <w:t xml:space="preserve"> </w:t>
      </w:r>
      <w:r>
        <w:rPr>
          <w:w w:val="105"/>
        </w:rPr>
        <w:t>habits</w:t>
      </w:r>
      <w:r>
        <w:rPr>
          <w:spacing w:val="-8"/>
          <w:w w:val="105"/>
        </w:rPr>
        <w:t xml:space="preserve"> </w:t>
      </w:r>
      <w:r>
        <w:rPr>
          <w:w w:val="105"/>
        </w:rPr>
        <w:t>of</w:t>
      </w:r>
      <w:r>
        <w:rPr>
          <w:spacing w:val="-7"/>
          <w:w w:val="105"/>
        </w:rPr>
        <w:t xml:space="preserve"> </w:t>
      </w:r>
      <w:r>
        <w:rPr>
          <w:w w:val="105"/>
        </w:rPr>
        <w:t>restaurant ordering and national</w:t>
      </w:r>
      <w:r>
        <w:rPr>
          <w:spacing w:val="-6"/>
          <w:w w:val="105"/>
        </w:rPr>
        <w:t xml:space="preserve"> </w:t>
      </w:r>
      <w:r>
        <w:rPr>
          <w:w w:val="105"/>
        </w:rPr>
        <w:t>dishes.</w:t>
      </w:r>
    </w:p>
    <w:p w:rsidR="003F3886" w:rsidRDefault="003F3886" w:rsidP="003F3886">
      <w:pPr>
        <w:pStyle w:val="BodyText"/>
        <w:spacing w:before="10"/>
        <w:ind w:left="0" w:firstLine="0"/>
        <w:rPr>
          <w:sz w:val="21"/>
        </w:rPr>
      </w:pPr>
    </w:p>
    <w:p w:rsidR="003F3886" w:rsidRDefault="003F3886" w:rsidP="003F3886">
      <w:pPr>
        <w:pStyle w:val="Heading1"/>
        <w:tabs>
          <w:tab w:val="left" w:pos="9400"/>
        </w:tabs>
        <w:spacing w:line="258" w:lineRule="exact"/>
        <w:ind w:left="280" w:firstLine="0"/>
      </w:pPr>
      <w:r>
        <w:rPr>
          <w:w w:val="105"/>
        </w:rPr>
        <w:t>UNIT REVIEW 4</w:t>
      </w:r>
      <w:r>
        <w:rPr>
          <w:spacing w:val="-28"/>
          <w:w w:val="105"/>
        </w:rPr>
        <w:t xml:space="preserve"> </w:t>
      </w:r>
      <w:r>
        <w:rPr>
          <w:w w:val="105"/>
        </w:rPr>
        <w:t>(INCLUDING</w:t>
      </w:r>
      <w:r>
        <w:rPr>
          <w:spacing w:val="-8"/>
          <w:w w:val="105"/>
        </w:rPr>
        <w:t xml:space="preserve"> </w:t>
      </w:r>
      <w:r>
        <w:rPr>
          <w:w w:val="105"/>
        </w:rPr>
        <w:t>TESTS)</w:t>
      </w:r>
      <w:r>
        <w:rPr>
          <w:w w:val="105"/>
        </w:rPr>
        <w:tab/>
        <w:t>2</w:t>
      </w:r>
      <w:r>
        <w:rPr>
          <w:spacing w:val="-3"/>
          <w:w w:val="105"/>
        </w:rPr>
        <w:t xml:space="preserve"> </w:t>
      </w:r>
      <w:r>
        <w:rPr>
          <w:w w:val="105"/>
        </w:rPr>
        <w:t>hours</w:t>
      </w:r>
    </w:p>
    <w:p w:rsidR="003F3886" w:rsidRDefault="003F3886" w:rsidP="003F3886">
      <w:pPr>
        <w:pStyle w:val="BodyText"/>
        <w:spacing w:before="5" w:line="228" w:lineRule="auto"/>
        <w:ind w:left="280" w:right="149" w:firstLine="0"/>
        <w:jc w:val="both"/>
      </w:pPr>
      <w:r>
        <w:rPr>
          <w:w w:val="105"/>
        </w:rPr>
        <w:t>This section is a review test class, leading students to review the knowledge points learned in the past for final tests to test students' learning effect.</w:t>
      </w:r>
    </w:p>
    <w:p w:rsidR="003F3886" w:rsidRDefault="003F3886" w:rsidP="003F3886">
      <w:pPr>
        <w:spacing w:line="228" w:lineRule="auto"/>
        <w:jc w:val="both"/>
        <w:sectPr w:rsidR="003F3886">
          <w:pgSz w:w="12240" w:h="16340"/>
          <w:pgMar w:top="640" w:right="640" w:bottom="1480" w:left="1240" w:header="0" w:footer="1294" w:gutter="0"/>
          <w:cols w:space="720"/>
        </w:sectPr>
      </w:pPr>
    </w:p>
    <w:p w:rsidR="003F3886" w:rsidRPr="00477D66" w:rsidRDefault="00564622" w:rsidP="003F3886">
      <w:pPr>
        <w:pStyle w:val="Heading1"/>
        <w:tabs>
          <w:tab w:val="left" w:pos="1721"/>
        </w:tabs>
        <w:spacing w:before="72"/>
        <w:ind w:left="280" w:firstLine="0"/>
        <w:rPr>
          <w:color w:val="FF0000"/>
        </w:rPr>
      </w:pPr>
      <w:r>
        <w:rPr>
          <w:spacing w:val="3"/>
          <w:w w:val="105"/>
          <w:shd w:val="clear" w:color="auto" w:fill="FFFFFF" w:themeFill="background1"/>
        </w:rPr>
        <w:lastRenderedPageBreak/>
        <w:t>MgmC-</w:t>
      </w:r>
      <w:r w:rsidR="003F3886" w:rsidRPr="00C4712E">
        <w:rPr>
          <w:spacing w:val="3"/>
          <w:w w:val="105"/>
          <w:shd w:val="clear" w:color="auto" w:fill="FFFFFF" w:themeFill="background1"/>
        </w:rPr>
        <w:t>212</w:t>
      </w:r>
      <w:r w:rsidR="003F3886" w:rsidRPr="00C4712E">
        <w:rPr>
          <w:spacing w:val="3"/>
          <w:w w:val="105"/>
          <w:shd w:val="clear" w:color="auto" w:fill="FFFFFF" w:themeFill="background1"/>
        </w:rPr>
        <w:tab/>
        <w:t>Understanding</w:t>
      </w:r>
      <w:r w:rsidR="003F3886" w:rsidRPr="00C4712E">
        <w:rPr>
          <w:spacing w:val="13"/>
          <w:w w:val="105"/>
          <w:shd w:val="clear" w:color="auto" w:fill="FFFFFF" w:themeFill="background1"/>
        </w:rPr>
        <w:t xml:space="preserve"> </w:t>
      </w:r>
      <w:r w:rsidR="003F3886" w:rsidRPr="00C4712E">
        <w:rPr>
          <w:spacing w:val="2"/>
          <w:w w:val="105"/>
          <w:shd w:val="clear" w:color="auto" w:fill="FFFFFF" w:themeFill="background1"/>
        </w:rPr>
        <w:t>China</w:t>
      </w:r>
    </w:p>
    <w:p w:rsidR="003F3886" w:rsidRDefault="003F3886" w:rsidP="003F3886">
      <w:pPr>
        <w:pStyle w:val="BodyText"/>
        <w:spacing w:before="1"/>
        <w:ind w:left="0" w:firstLine="0"/>
        <w:rPr>
          <w:b/>
          <w:sz w:val="21"/>
        </w:rPr>
      </w:pPr>
    </w:p>
    <w:tbl>
      <w:tblPr>
        <w:tblW w:w="0" w:type="auto"/>
        <w:tblInd w:w="237" w:type="dxa"/>
        <w:tblLayout w:type="fixed"/>
        <w:tblCellMar>
          <w:left w:w="0" w:type="dxa"/>
          <w:right w:w="0" w:type="dxa"/>
        </w:tblCellMar>
        <w:tblLook w:val="04A0" w:firstRow="1" w:lastRow="0" w:firstColumn="1" w:lastColumn="0" w:noHBand="0" w:noVBand="1"/>
      </w:tblPr>
      <w:tblGrid>
        <w:gridCol w:w="2155"/>
        <w:gridCol w:w="1259"/>
        <w:gridCol w:w="1391"/>
        <w:gridCol w:w="714"/>
        <w:gridCol w:w="503"/>
      </w:tblGrid>
      <w:tr w:rsidR="003F3886" w:rsidTr="00DB5F10">
        <w:trPr>
          <w:trHeight w:val="257"/>
        </w:trPr>
        <w:tc>
          <w:tcPr>
            <w:tcW w:w="2155" w:type="dxa"/>
          </w:tcPr>
          <w:p w:rsidR="003F3886" w:rsidRDefault="003F3886" w:rsidP="00DB5F10">
            <w:pPr>
              <w:pStyle w:val="TableParagraph"/>
              <w:spacing w:line="238" w:lineRule="exact"/>
              <w:ind w:left="50"/>
              <w:rPr>
                <w:b/>
                <w:sz w:val="23"/>
              </w:rPr>
            </w:pPr>
            <w:r>
              <w:rPr>
                <w:b/>
                <w:w w:val="105"/>
                <w:sz w:val="23"/>
              </w:rPr>
              <w:t>Total contact hours</w:t>
            </w:r>
          </w:p>
        </w:tc>
        <w:tc>
          <w:tcPr>
            <w:tcW w:w="3867" w:type="dxa"/>
            <w:gridSpan w:val="4"/>
          </w:tcPr>
          <w:p w:rsidR="003F3886" w:rsidRDefault="003F3886" w:rsidP="00DB5F10">
            <w:pPr>
              <w:pStyle w:val="TableParagraph"/>
              <w:rPr>
                <w:sz w:val="18"/>
              </w:rPr>
            </w:pPr>
          </w:p>
        </w:tc>
      </w:tr>
      <w:tr w:rsidR="003F3886" w:rsidTr="00DB5F10">
        <w:trPr>
          <w:trHeight w:val="252"/>
        </w:trPr>
        <w:tc>
          <w:tcPr>
            <w:tcW w:w="2155" w:type="dxa"/>
          </w:tcPr>
          <w:p w:rsidR="003F3886" w:rsidRDefault="003F3886" w:rsidP="00DB5F10">
            <w:pPr>
              <w:pStyle w:val="TableParagraph"/>
              <w:spacing w:line="232" w:lineRule="exact"/>
              <w:ind w:left="50"/>
              <w:rPr>
                <w:sz w:val="23"/>
              </w:rPr>
            </w:pPr>
            <w:r>
              <w:rPr>
                <w:w w:val="105"/>
                <w:sz w:val="23"/>
              </w:rPr>
              <w:t>Theory</w:t>
            </w:r>
          </w:p>
        </w:tc>
        <w:tc>
          <w:tcPr>
            <w:tcW w:w="1259" w:type="dxa"/>
          </w:tcPr>
          <w:p w:rsidR="003F3886" w:rsidRDefault="003F3886" w:rsidP="00DB5F10">
            <w:pPr>
              <w:pStyle w:val="TableParagraph"/>
              <w:spacing w:line="232" w:lineRule="exact"/>
              <w:ind w:left="56"/>
              <w:rPr>
                <w:sz w:val="23"/>
              </w:rPr>
            </w:pPr>
            <w:r>
              <w:rPr>
                <w:w w:val="105"/>
                <w:sz w:val="23"/>
              </w:rPr>
              <w:t>64</w:t>
            </w:r>
          </w:p>
        </w:tc>
        <w:tc>
          <w:tcPr>
            <w:tcW w:w="1391" w:type="dxa"/>
          </w:tcPr>
          <w:p w:rsidR="003F3886" w:rsidRDefault="003F3886" w:rsidP="00DB5F10">
            <w:pPr>
              <w:pStyle w:val="TableParagraph"/>
              <w:spacing w:line="232" w:lineRule="exact"/>
              <w:ind w:right="285"/>
              <w:jc w:val="right"/>
              <w:rPr>
                <w:sz w:val="23"/>
              </w:rPr>
            </w:pPr>
            <w:r>
              <w:rPr>
                <w:w w:val="103"/>
                <w:sz w:val="23"/>
              </w:rPr>
              <w:t>T</w:t>
            </w:r>
          </w:p>
        </w:tc>
        <w:tc>
          <w:tcPr>
            <w:tcW w:w="714" w:type="dxa"/>
          </w:tcPr>
          <w:p w:rsidR="003F3886" w:rsidRDefault="003F3886" w:rsidP="00DB5F10">
            <w:pPr>
              <w:pStyle w:val="TableParagraph"/>
              <w:spacing w:line="232" w:lineRule="exact"/>
              <w:ind w:right="292"/>
              <w:jc w:val="right"/>
              <w:rPr>
                <w:sz w:val="23"/>
              </w:rPr>
            </w:pPr>
            <w:r>
              <w:rPr>
                <w:w w:val="103"/>
                <w:sz w:val="23"/>
              </w:rPr>
              <w:t>P</w:t>
            </w:r>
          </w:p>
        </w:tc>
        <w:tc>
          <w:tcPr>
            <w:tcW w:w="503" w:type="dxa"/>
          </w:tcPr>
          <w:p w:rsidR="003F3886" w:rsidRDefault="003F3886" w:rsidP="00DB5F10">
            <w:pPr>
              <w:pStyle w:val="TableParagraph"/>
              <w:spacing w:line="232" w:lineRule="exact"/>
              <w:ind w:right="48"/>
              <w:jc w:val="right"/>
              <w:rPr>
                <w:sz w:val="23"/>
              </w:rPr>
            </w:pPr>
            <w:r>
              <w:rPr>
                <w:w w:val="103"/>
                <w:sz w:val="23"/>
              </w:rPr>
              <w:t>C</w:t>
            </w:r>
          </w:p>
        </w:tc>
      </w:tr>
      <w:tr w:rsidR="003F3886" w:rsidTr="00DB5F10">
        <w:trPr>
          <w:trHeight w:val="257"/>
        </w:trPr>
        <w:tc>
          <w:tcPr>
            <w:tcW w:w="2155" w:type="dxa"/>
          </w:tcPr>
          <w:p w:rsidR="003F3886" w:rsidRDefault="003F3886" w:rsidP="00DB5F10">
            <w:pPr>
              <w:pStyle w:val="TableParagraph"/>
              <w:spacing w:line="238" w:lineRule="exact"/>
              <w:ind w:left="50"/>
              <w:rPr>
                <w:sz w:val="23"/>
              </w:rPr>
            </w:pPr>
            <w:r>
              <w:rPr>
                <w:w w:val="105"/>
                <w:sz w:val="23"/>
              </w:rPr>
              <w:t>Practical</w:t>
            </w:r>
          </w:p>
        </w:tc>
        <w:tc>
          <w:tcPr>
            <w:tcW w:w="1259" w:type="dxa"/>
          </w:tcPr>
          <w:p w:rsidR="003F3886" w:rsidRDefault="003F3886" w:rsidP="00DB5F10">
            <w:pPr>
              <w:pStyle w:val="TableParagraph"/>
              <w:spacing w:line="238" w:lineRule="exact"/>
              <w:ind w:left="56"/>
              <w:rPr>
                <w:sz w:val="23"/>
              </w:rPr>
            </w:pPr>
            <w:r>
              <w:rPr>
                <w:w w:val="103"/>
                <w:sz w:val="23"/>
              </w:rPr>
              <w:t>0</w:t>
            </w:r>
          </w:p>
        </w:tc>
        <w:tc>
          <w:tcPr>
            <w:tcW w:w="1391" w:type="dxa"/>
          </w:tcPr>
          <w:p w:rsidR="003F3886" w:rsidRDefault="003F3886" w:rsidP="00DB5F10">
            <w:pPr>
              <w:pStyle w:val="TableParagraph"/>
              <w:spacing w:line="238" w:lineRule="exact"/>
              <w:ind w:right="311"/>
              <w:jc w:val="right"/>
              <w:rPr>
                <w:sz w:val="23"/>
              </w:rPr>
            </w:pPr>
            <w:r>
              <w:rPr>
                <w:w w:val="103"/>
                <w:sz w:val="23"/>
              </w:rPr>
              <w:t>2</w:t>
            </w:r>
          </w:p>
        </w:tc>
        <w:tc>
          <w:tcPr>
            <w:tcW w:w="714" w:type="dxa"/>
          </w:tcPr>
          <w:p w:rsidR="003F3886" w:rsidRDefault="003F3886" w:rsidP="00DB5F10">
            <w:pPr>
              <w:pStyle w:val="TableParagraph"/>
              <w:spacing w:line="238" w:lineRule="exact"/>
              <w:ind w:right="305"/>
              <w:jc w:val="right"/>
              <w:rPr>
                <w:sz w:val="23"/>
              </w:rPr>
            </w:pPr>
            <w:r>
              <w:rPr>
                <w:w w:val="103"/>
                <w:sz w:val="23"/>
              </w:rPr>
              <w:t>0</w:t>
            </w:r>
          </w:p>
        </w:tc>
        <w:tc>
          <w:tcPr>
            <w:tcW w:w="503" w:type="dxa"/>
          </w:tcPr>
          <w:p w:rsidR="003F3886" w:rsidRDefault="003F3886" w:rsidP="00DB5F10">
            <w:pPr>
              <w:pStyle w:val="TableParagraph"/>
              <w:spacing w:line="238" w:lineRule="exact"/>
              <w:ind w:right="73"/>
              <w:jc w:val="right"/>
              <w:rPr>
                <w:sz w:val="23"/>
              </w:rPr>
            </w:pPr>
            <w:r>
              <w:rPr>
                <w:w w:val="103"/>
                <w:sz w:val="23"/>
              </w:rPr>
              <w:t>2</w:t>
            </w:r>
          </w:p>
        </w:tc>
      </w:tr>
    </w:tbl>
    <w:p w:rsidR="003F3886" w:rsidRDefault="003F3886" w:rsidP="003F3886">
      <w:pPr>
        <w:pStyle w:val="BodyText"/>
        <w:spacing w:before="2"/>
        <w:ind w:left="0" w:firstLine="0"/>
        <w:rPr>
          <w:b/>
          <w:sz w:val="22"/>
        </w:rPr>
      </w:pPr>
    </w:p>
    <w:p w:rsidR="003F3886" w:rsidRDefault="003F3886" w:rsidP="003F3886">
      <w:pPr>
        <w:pStyle w:val="BodyText"/>
        <w:spacing w:before="1" w:line="228" w:lineRule="auto"/>
        <w:ind w:left="460" w:right="1771" w:hanging="180"/>
      </w:pPr>
      <w:r>
        <w:rPr>
          <w:b/>
          <w:w w:val="105"/>
        </w:rPr>
        <w:t xml:space="preserve">AIMS </w:t>
      </w:r>
      <w:r>
        <w:rPr>
          <w:w w:val="105"/>
        </w:rPr>
        <w:t>Understanding China is a compulsory course designed for international students who study on a Chinese education program. This course is jointly created by experts and scholars from a dozen top Chinese universities, providing international students with a more comfortable way for learning about China. It aims to display China in a panoramic way and reflect “Chinese thought”, “Chinese experience”, and the great achievement in contemporary China’s economic and social development.</w:t>
      </w:r>
    </w:p>
    <w:p w:rsidR="003F3886" w:rsidRDefault="003F3886" w:rsidP="003F3886">
      <w:pPr>
        <w:pStyle w:val="BodyText"/>
        <w:spacing w:before="1"/>
        <w:ind w:left="0" w:firstLine="0"/>
        <w:rPr>
          <w:sz w:val="22"/>
        </w:rPr>
      </w:pPr>
    </w:p>
    <w:p w:rsidR="003F3886" w:rsidRDefault="003F3886" w:rsidP="003F3886">
      <w:pPr>
        <w:pStyle w:val="Heading1"/>
        <w:ind w:left="280" w:firstLine="0"/>
      </w:pPr>
      <w:r>
        <w:rPr>
          <w:w w:val="105"/>
        </w:rPr>
        <w:t>COURSE CONTENTS</w:t>
      </w:r>
    </w:p>
    <w:p w:rsidR="003F3886" w:rsidRDefault="003F3886" w:rsidP="003F3886">
      <w:pPr>
        <w:pStyle w:val="BodyText"/>
        <w:spacing w:before="10"/>
        <w:ind w:left="0" w:firstLine="0"/>
        <w:rPr>
          <w:b/>
          <w:sz w:val="19"/>
        </w:rPr>
      </w:pPr>
      <w:r>
        <w:rPr>
          <w:noProof/>
        </w:rPr>
        <mc:AlternateContent>
          <mc:Choice Requires="wps">
            <w:drawing>
              <wp:anchor distT="0" distB="0" distL="0" distR="0" simplePos="0" relativeHeight="251675648" behindDoc="1" locked="0" layoutInCell="1" allowOverlap="1" wp14:anchorId="66FF4852" wp14:editId="6A865F72">
                <wp:simplePos x="0" y="0"/>
                <wp:positionH relativeFrom="page">
                  <wp:posOffset>946785</wp:posOffset>
                </wp:positionH>
                <wp:positionV relativeFrom="paragraph">
                  <wp:posOffset>160655</wp:posOffset>
                </wp:positionV>
                <wp:extent cx="6354445" cy="169545"/>
                <wp:effectExtent l="0" t="0" r="8255" b="1905"/>
                <wp:wrapTopAndBottom/>
                <wp:docPr id="49" name="文本框 3"/>
                <wp:cNvGraphicFramePr/>
                <a:graphic xmlns:a="http://schemas.openxmlformats.org/drawingml/2006/main">
                  <a:graphicData uri="http://schemas.microsoft.com/office/word/2010/wordprocessingShape">
                    <wps:wsp>
                      <wps:cNvSpPr txBox="1"/>
                      <wps:spPr>
                        <a:xfrm>
                          <a:off x="0" y="0"/>
                          <a:ext cx="6354445" cy="169545"/>
                        </a:xfrm>
                        <a:prstGeom prst="rect">
                          <a:avLst/>
                        </a:prstGeom>
                        <a:solidFill>
                          <a:srgbClr val="F5F5F5"/>
                        </a:solidFill>
                        <a:ln>
                          <a:noFill/>
                        </a:ln>
                      </wps:spPr>
                      <wps:txbx>
                        <w:txbxContent>
                          <w:p w:rsidR="006E6945" w:rsidRDefault="006E6945" w:rsidP="003F3886">
                            <w:pPr>
                              <w:tabs>
                                <w:tab w:val="left" w:pos="9257"/>
                              </w:tabs>
                              <w:spacing w:before="4"/>
                              <w:ind w:left="28"/>
                              <w:rPr>
                                <w:b/>
                              </w:rPr>
                            </w:pPr>
                            <w:r>
                              <w:rPr>
                                <w:b/>
                              </w:rPr>
                              <w:t>17.The Geography</w:t>
                            </w:r>
                            <w:r>
                              <w:rPr>
                                <w:b/>
                                <w:spacing w:val="-3"/>
                              </w:rPr>
                              <w:t xml:space="preserve"> </w:t>
                            </w:r>
                            <w:r>
                              <w:rPr>
                                <w:b/>
                              </w:rPr>
                              <w:t>of</w:t>
                            </w:r>
                            <w:r>
                              <w:rPr>
                                <w:b/>
                                <w:spacing w:val="6"/>
                              </w:rPr>
                              <w:t xml:space="preserve"> </w:t>
                            </w:r>
                            <w:r>
                              <w:rPr>
                                <w:b/>
                                <w:spacing w:val="-3"/>
                              </w:rPr>
                              <w:t>China</w:t>
                            </w:r>
                            <w:r>
                              <w:rPr>
                                <w:b/>
                                <w:spacing w:val="-3"/>
                              </w:rPr>
                              <w:tab/>
                            </w:r>
                            <w:r>
                              <w:rPr>
                                <w:b/>
                              </w:rPr>
                              <w:t>6</w:t>
                            </w:r>
                            <w:r>
                              <w:rPr>
                                <w:b/>
                                <w:spacing w:val="-1"/>
                              </w:rPr>
                              <w:t xml:space="preserve"> </w:t>
                            </w:r>
                            <w:r>
                              <w:rPr>
                                <w:b/>
                              </w:rPr>
                              <w:t>hours</w:t>
                            </w:r>
                          </w:p>
                        </w:txbxContent>
                      </wps:txbx>
                      <wps:bodyPr lIns="0" tIns="0" rIns="0" bIns="0" upright="1"/>
                    </wps:wsp>
                  </a:graphicData>
                </a:graphic>
              </wp:anchor>
            </w:drawing>
          </mc:Choice>
          <mc:Fallback>
            <w:pict>
              <v:shapetype w14:anchorId="66FF4852" id="_x0000_t202" coordsize="21600,21600" o:spt="202" path="m,l,21600r21600,l21600,xe">
                <v:stroke joinstyle="miter"/>
                <v:path gradientshapeok="t" o:connecttype="rect"/>
              </v:shapetype>
              <v:shape id="文本框 3" o:spid="_x0000_s1026" type="#_x0000_t202" style="position:absolute;margin-left:74.55pt;margin-top:12.65pt;width:500.35pt;height:13.35pt;z-index:-2516408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" fillcolor="#f5f5f5" stroked="f">
                <v:textbox inset="0,0,0,0">
                  <w:txbxContent>
                    <w:p w:rsidR="006E6945" w:rsidRDefault="006E6945" w:rsidP="003F3886">
                      <w:pPr>
                        <w:tabs>
                          <w:tab w:val="left" w:pos="9257"/>
                        </w:tabs>
                        <w:spacing w:before="4"/>
                        <w:ind w:left="28"/>
                        <w:rPr>
                          <w:b/>
                        </w:rPr>
                      </w:pPr>
                      <w:r>
                        <w:rPr>
                          <w:b/>
                        </w:rPr>
                        <w:t>17.The Geography</w:t>
                      </w:r>
                      <w:r>
                        <w:rPr>
                          <w:b/>
                          <w:spacing w:val="-3"/>
                        </w:rPr>
                        <w:t xml:space="preserve"> </w:t>
                      </w:r>
                      <w:r>
                        <w:rPr>
                          <w:b/>
                        </w:rPr>
                        <w:t>of</w:t>
                      </w:r>
                      <w:r>
                        <w:rPr>
                          <w:b/>
                          <w:spacing w:val="6"/>
                        </w:rPr>
                        <w:t xml:space="preserve"> </w:t>
                      </w:r>
                      <w:r>
                        <w:rPr>
                          <w:b/>
                          <w:spacing w:val="-3"/>
                        </w:rPr>
                        <w:t>China</w:t>
                      </w:r>
                      <w:r>
                        <w:rPr>
                          <w:b/>
                          <w:spacing w:val="-3"/>
                        </w:rPr>
                        <w:tab/>
                      </w:r>
                      <w:r>
                        <w:rPr>
                          <w:b/>
                        </w:rPr>
                        <w:t>6</w:t>
                      </w:r>
                      <w:r>
                        <w:rPr>
                          <w:b/>
                          <w:spacing w:val="-1"/>
                        </w:rPr>
                        <w:t xml:space="preserve"> </w:t>
                      </w:r>
                      <w:r>
                        <w:rPr>
                          <w:b/>
                        </w:rPr>
                        <w:t>hours</w:t>
                      </w:r>
                    </w:p>
                  </w:txbxContent>
                </v:textbox>
                <w10:wrap type="topAndBottom" anchorx="page"/>
              </v:shape>
            </w:pict>
          </mc:Fallback>
        </mc:AlternateContent>
      </w:r>
    </w:p>
    <w:p w:rsidR="003F3886" w:rsidRDefault="003F3886" w:rsidP="003F3886">
      <w:pPr>
        <w:pStyle w:val="ListParagraph"/>
        <w:numPr>
          <w:ilvl w:val="1"/>
          <w:numId w:val="65"/>
        </w:numPr>
        <w:tabs>
          <w:tab w:val="left" w:pos="561"/>
        </w:tabs>
        <w:spacing w:before="0" w:line="234" w:lineRule="exact"/>
        <w:jc w:val="left"/>
      </w:pPr>
      <w:r>
        <w:t>A Look at China from the</w:t>
      </w:r>
      <w:r>
        <w:rPr>
          <w:spacing w:val="18"/>
        </w:rPr>
        <w:t xml:space="preserve"> </w:t>
      </w:r>
      <w:r>
        <w:t>World</w:t>
      </w:r>
    </w:p>
    <w:p w:rsidR="003F3886" w:rsidRDefault="003F3886" w:rsidP="003F3886">
      <w:pPr>
        <w:pStyle w:val="ListParagraph"/>
        <w:numPr>
          <w:ilvl w:val="1"/>
          <w:numId w:val="65"/>
        </w:numPr>
        <w:tabs>
          <w:tab w:val="left" w:pos="561"/>
        </w:tabs>
        <w:spacing w:before="0" w:line="252" w:lineRule="exact"/>
        <w:jc w:val="left"/>
      </w:pPr>
      <w:r>
        <w:t>China's Natural</w:t>
      </w:r>
      <w:r>
        <w:rPr>
          <w:spacing w:val="5"/>
        </w:rPr>
        <w:t xml:space="preserve"> </w:t>
      </w:r>
      <w:r>
        <w:t>Environment</w:t>
      </w:r>
    </w:p>
    <w:p w:rsidR="003F3886" w:rsidRDefault="003F3886" w:rsidP="003F3886">
      <w:pPr>
        <w:pStyle w:val="ListParagraph"/>
        <w:numPr>
          <w:ilvl w:val="1"/>
          <w:numId w:val="65"/>
        </w:numPr>
        <w:tabs>
          <w:tab w:val="left" w:pos="561"/>
        </w:tabs>
        <w:spacing w:before="0" w:line="252" w:lineRule="exact"/>
        <w:jc w:val="left"/>
      </w:pPr>
      <w:r>
        <w:t>Mountains and Rivers</w:t>
      </w:r>
      <w:r>
        <w:rPr>
          <w:spacing w:val="7"/>
        </w:rPr>
        <w:t xml:space="preserve"> </w:t>
      </w:r>
      <w:r>
        <w:t>I</w:t>
      </w:r>
    </w:p>
    <w:p w:rsidR="003F3886" w:rsidRDefault="003F3886" w:rsidP="003F3886">
      <w:pPr>
        <w:pStyle w:val="ListParagraph"/>
        <w:numPr>
          <w:ilvl w:val="1"/>
          <w:numId w:val="65"/>
        </w:numPr>
        <w:tabs>
          <w:tab w:val="left" w:pos="561"/>
        </w:tabs>
        <w:spacing w:before="6" w:line="252" w:lineRule="exact"/>
        <w:jc w:val="left"/>
      </w:pPr>
      <w:r>
        <w:t>Mountains and Rivers</w:t>
      </w:r>
      <w:r>
        <w:rPr>
          <w:spacing w:val="7"/>
        </w:rPr>
        <w:t xml:space="preserve"> </w:t>
      </w:r>
      <w:r>
        <w:t>II</w:t>
      </w:r>
    </w:p>
    <w:p w:rsidR="003F3886" w:rsidRDefault="003F3886" w:rsidP="003F3886">
      <w:pPr>
        <w:pStyle w:val="ListParagraph"/>
        <w:numPr>
          <w:ilvl w:val="1"/>
          <w:numId w:val="65"/>
        </w:numPr>
        <w:tabs>
          <w:tab w:val="left" w:pos="561"/>
        </w:tabs>
        <w:spacing w:before="0" w:line="252" w:lineRule="exact"/>
        <w:jc w:val="left"/>
      </w:pPr>
      <w:r>
        <w:t>Famous Chinese</w:t>
      </w:r>
      <w:r>
        <w:rPr>
          <w:spacing w:val="5"/>
        </w:rPr>
        <w:t xml:space="preserve"> </w:t>
      </w:r>
      <w:r>
        <w:t>Cities——Beijing</w:t>
      </w:r>
    </w:p>
    <w:p w:rsidR="003F3886" w:rsidRDefault="003F3886" w:rsidP="003F3886">
      <w:pPr>
        <w:pStyle w:val="ListParagraph"/>
        <w:numPr>
          <w:ilvl w:val="1"/>
          <w:numId w:val="65"/>
        </w:numPr>
        <w:tabs>
          <w:tab w:val="left" w:pos="561"/>
        </w:tabs>
        <w:spacing w:before="0" w:line="252" w:lineRule="exact"/>
        <w:jc w:val="left"/>
      </w:pPr>
      <w:r>
        <w:t>Famous Chinese</w:t>
      </w:r>
      <w:r>
        <w:rPr>
          <w:spacing w:val="5"/>
        </w:rPr>
        <w:t xml:space="preserve"> </w:t>
      </w:r>
      <w:r>
        <w:t>Cities——Shanghai</w:t>
      </w:r>
    </w:p>
    <w:p w:rsidR="003F3886" w:rsidRDefault="003F3886" w:rsidP="003F3886">
      <w:pPr>
        <w:pStyle w:val="ListParagraph"/>
        <w:numPr>
          <w:ilvl w:val="1"/>
          <w:numId w:val="65"/>
        </w:numPr>
        <w:tabs>
          <w:tab w:val="left" w:pos="561"/>
        </w:tabs>
        <w:spacing w:before="0" w:line="252" w:lineRule="exact"/>
        <w:jc w:val="left"/>
      </w:pPr>
      <w:r>
        <w:t>Famous Chinese Cities——Hong</w:t>
      </w:r>
      <w:r>
        <w:rPr>
          <w:spacing w:val="11"/>
        </w:rPr>
        <w:t xml:space="preserve"> </w:t>
      </w:r>
      <w:r>
        <w:t>Kong</w:t>
      </w:r>
    </w:p>
    <w:p w:rsidR="003F3886" w:rsidRDefault="003F3886" w:rsidP="003F3886">
      <w:pPr>
        <w:pStyle w:val="ListParagraph"/>
        <w:numPr>
          <w:ilvl w:val="1"/>
          <w:numId w:val="65"/>
        </w:numPr>
        <w:tabs>
          <w:tab w:val="left" w:pos="561"/>
        </w:tabs>
        <w:spacing w:before="0" w:line="252" w:lineRule="exact"/>
        <w:jc w:val="left"/>
      </w:pPr>
      <w:r>
        <w:t>A Natural Journey——Wuyue, Zhangjiajie,</w:t>
      </w:r>
      <w:r>
        <w:rPr>
          <w:spacing w:val="14"/>
        </w:rPr>
        <w:t xml:space="preserve"> </w:t>
      </w:r>
      <w:r>
        <w:t>Jiuzhaigou</w:t>
      </w:r>
    </w:p>
    <w:p w:rsidR="003F3886" w:rsidRDefault="003F3886" w:rsidP="003F3886">
      <w:pPr>
        <w:pStyle w:val="ListParagraph"/>
        <w:numPr>
          <w:ilvl w:val="1"/>
          <w:numId w:val="65"/>
        </w:numPr>
        <w:tabs>
          <w:tab w:val="left" w:pos="561"/>
        </w:tabs>
        <w:spacing w:before="0" w:line="252" w:lineRule="exact"/>
        <w:jc w:val="left"/>
      </w:pPr>
      <w:r>
        <w:t>A Natural</w:t>
      </w:r>
      <w:r>
        <w:rPr>
          <w:spacing w:val="4"/>
        </w:rPr>
        <w:t xml:space="preserve"> </w:t>
      </w:r>
      <w:r>
        <w:t>Journey——Xizang</w:t>
      </w:r>
    </w:p>
    <w:p w:rsidR="003F3886" w:rsidRDefault="003F3886" w:rsidP="003F3886">
      <w:pPr>
        <w:pStyle w:val="ListParagraph"/>
        <w:numPr>
          <w:ilvl w:val="1"/>
          <w:numId w:val="65"/>
        </w:numPr>
        <w:tabs>
          <w:tab w:val="left" w:pos="561"/>
        </w:tabs>
        <w:spacing w:before="0" w:line="252" w:lineRule="exact"/>
        <w:ind w:hanging="454"/>
        <w:jc w:val="left"/>
      </w:pPr>
      <w:r>
        <w:t>A Natural</w:t>
      </w:r>
      <w:r>
        <w:rPr>
          <w:spacing w:val="4"/>
        </w:rPr>
        <w:t xml:space="preserve"> </w:t>
      </w:r>
      <w:r>
        <w:t>Journey——Xinjiang</w:t>
      </w:r>
    </w:p>
    <w:p w:rsidR="003F3886" w:rsidRDefault="003F3886" w:rsidP="003F3886">
      <w:pPr>
        <w:pStyle w:val="ListParagraph"/>
        <w:numPr>
          <w:ilvl w:val="1"/>
          <w:numId w:val="65"/>
        </w:numPr>
        <w:tabs>
          <w:tab w:val="left" w:pos="561"/>
        </w:tabs>
        <w:spacing w:before="7" w:after="3"/>
        <w:ind w:hanging="454"/>
        <w:jc w:val="left"/>
      </w:pPr>
      <w:r>
        <w:t>A Cultural</w:t>
      </w:r>
      <w:r>
        <w:rPr>
          <w:spacing w:val="3"/>
        </w:rPr>
        <w:t xml:space="preserve"> </w:t>
      </w:r>
      <w:r>
        <w:t>Journey</w:t>
      </w:r>
    </w:p>
    <w:p w:rsidR="003F3886" w:rsidRDefault="003F3886" w:rsidP="003F3886">
      <w:pPr>
        <w:pStyle w:val="BodyText"/>
        <w:spacing w:before="0"/>
        <w:ind w:left="251" w:firstLine="0"/>
        <w:rPr>
          <w:sz w:val="20"/>
        </w:rPr>
      </w:pPr>
      <w:r>
        <w:rPr>
          <w:noProof/>
          <w:sz w:val="20"/>
        </w:rPr>
        <mc:AlternateContent>
          <mc:Choice Requires="wps">
            <w:drawing>
              <wp:inline distT="0" distB="0" distL="114300" distR="114300" wp14:anchorId="40087EEB" wp14:editId="20F9C36E">
                <wp:extent cx="6354445" cy="169545"/>
                <wp:effectExtent l="0" t="0" r="8255" b="1905"/>
                <wp:docPr id="22" name="文本框 4"/>
                <wp:cNvGraphicFramePr/>
                <a:graphic xmlns:a="http://schemas.openxmlformats.org/drawingml/2006/main">
                  <a:graphicData uri="http://schemas.microsoft.com/office/word/2010/wordprocessingShape">
                    <wps:wsp>
                      <wps:cNvSpPr txBox="1"/>
                      <wps:spPr>
                        <a:xfrm>
                          <a:off x="0" y="0"/>
                          <a:ext cx="6354445" cy="169545"/>
                        </a:xfrm>
                        <a:prstGeom prst="rect">
                          <a:avLst/>
                        </a:prstGeom>
                        <a:solidFill>
                          <a:srgbClr val="F5F5F5"/>
                        </a:solidFill>
                        <a:ln>
                          <a:noFill/>
                        </a:ln>
                      </wps:spPr>
                      <wps:txbx>
                        <w:txbxContent>
                          <w:p w:rsidR="006E6945" w:rsidRDefault="006E6945" w:rsidP="003F3886">
                            <w:pPr>
                              <w:tabs>
                                <w:tab w:val="left" w:pos="9221"/>
                              </w:tabs>
                              <w:spacing w:before="3"/>
                              <w:ind w:left="28"/>
                              <w:rPr>
                                <w:b/>
                              </w:rPr>
                            </w:pPr>
                            <w:r>
                              <w:rPr>
                                <w:b/>
                              </w:rPr>
                              <w:t>18.History</w:t>
                            </w:r>
                            <w:r>
                              <w:rPr>
                                <w:b/>
                              </w:rPr>
                              <w:tab/>
                              <w:t>6</w:t>
                            </w:r>
                            <w:r>
                              <w:rPr>
                                <w:b/>
                                <w:spacing w:val="9"/>
                              </w:rPr>
                              <w:t xml:space="preserve"> </w:t>
                            </w:r>
                            <w:r>
                              <w:rPr>
                                <w:b/>
                                <w:spacing w:val="-3"/>
                              </w:rPr>
                              <w:t>hours</w:t>
                            </w:r>
                          </w:p>
                        </w:txbxContent>
                      </wps:txbx>
                      <wps:bodyPr lIns="0" tIns="0" rIns="0" bIns="0" upright="1"/>
                    </wps:wsp>
                  </a:graphicData>
                </a:graphic>
              </wp:inline>
            </w:drawing>
          </mc:Choice>
          <mc:Fallback>
            <w:pict>
              <v:shape w14:anchorId="40087EEB" id="文本框 4" o:spid="_x0000_s1027" type="#_x0000_t202" style="width:500.35pt;height:1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" fillcolor="#f5f5f5" stroked="f">
                <v:textbox inset="0,0,0,0">
                  <w:txbxContent>
                    <w:p w:rsidR="006E6945" w:rsidRDefault="006E6945" w:rsidP="003F3886">
                      <w:pPr>
                        <w:tabs>
                          <w:tab w:val="left" w:pos="9221"/>
                        </w:tabs>
                        <w:spacing w:before="3"/>
                        <w:ind w:left="28"/>
                        <w:rPr>
                          <w:b/>
                        </w:rPr>
                      </w:pPr>
                      <w:r>
                        <w:rPr>
                          <w:b/>
                        </w:rPr>
                        <w:t>18.History</w:t>
                      </w:r>
                      <w:r>
                        <w:rPr>
                          <w:b/>
                        </w:rPr>
                        <w:tab/>
                        <w:t>6</w:t>
                      </w:r>
                      <w:r>
                        <w:rPr>
                          <w:b/>
                          <w:spacing w:val="9"/>
                        </w:rPr>
                        <w:t xml:space="preserve"> </w:t>
                      </w:r>
                      <w:r>
                        <w:rPr>
                          <w:b/>
                          <w:spacing w:val="-3"/>
                        </w:rPr>
                        <w:t>hours</w:t>
                      </w:r>
                    </w:p>
                  </w:txbxContent>
                </v:textbox>
                <w10:anchorlock/>
              </v:shape>
            </w:pict>
          </mc:Fallback>
        </mc:AlternateContent>
      </w:r>
    </w:p>
    <w:p w:rsidR="003F3886" w:rsidRDefault="003F3886" w:rsidP="003F3886">
      <w:pPr>
        <w:pStyle w:val="ListParagraph"/>
        <w:numPr>
          <w:ilvl w:val="1"/>
          <w:numId w:val="66"/>
        </w:numPr>
        <w:tabs>
          <w:tab w:val="left" w:pos="561"/>
        </w:tabs>
        <w:spacing w:before="0" w:line="230" w:lineRule="exact"/>
        <w:jc w:val="left"/>
      </w:pPr>
      <w:r>
        <w:t>The Ancestors of Chinese</w:t>
      </w:r>
      <w:r>
        <w:rPr>
          <w:spacing w:val="9"/>
        </w:rPr>
        <w:t xml:space="preserve"> </w:t>
      </w:r>
      <w:r>
        <w:t>People</w:t>
      </w:r>
    </w:p>
    <w:p w:rsidR="003F3886" w:rsidRDefault="003F3886" w:rsidP="003F3886">
      <w:pPr>
        <w:pStyle w:val="ListParagraph"/>
        <w:numPr>
          <w:ilvl w:val="1"/>
          <w:numId w:val="66"/>
        </w:numPr>
        <w:tabs>
          <w:tab w:val="left" w:pos="561"/>
        </w:tabs>
        <w:spacing w:before="0" w:line="252" w:lineRule="exact"/>
        <w:jc w:val="left"/>
      </w:pPr>
      <w:r>
        <w:t>Emperor Qin</w:t>
      </w:r>
      <w:r>
        <w:rPr>
          <w:spacing w:val="12"/>
        </w:rPr>
        <w:t xml:space="preserve"> </w:t>
      </w:r>
      <w:r>
        <w:t>Shihuang</w:t>
      </w:r>
    </w:p>
    <w:p w:rsidR="003F3886" w:rsidRDefault="003F3886" w:rsidP="003F3886">
      <w:pPr>
        <w:pStyle w:val="ListParagraph"/>
        <w:numPr>
          <w:ilvl w:val="1"/>
          <w:numId w:val="66"/>
        </w:numPr>
        <w:tabs>
          <w:tab w:val="left" w:pos="561"/>
        </w:tabs>
        <w:spacing w:before="0" w:line="252" w:lineRule="exact"/>
        <w:jc w:val="left"/>
      </w:pPr>
      <w:r>
        <w:t>Emperor</w:t>
      </w:r>
      <w:r>
        <w:rPr>
          <w:spacing w:val="7"/>
        </w:rPr>
        <w:t xml:space="preserve"> </w:t>
      </w:r>
      <w:r>
        <w:t>Wu</w:t>
      </w:r>
    </w:p>
    <w:p w:rsidR="003F3886" w:rsidRDefault="003F3886" w:rsidP="003F3886">
      <w:pPr>
        <w:pStyle w:val="ListParagraph"/>
        <w:numPr>
          <w:ilvl w:val="1"/>
          <w:numId w:val="66"/>
        </w:numPr>
        <w:tabs>
          <w:tab w:val="left" w:pos="561"/>
        </w:tabs>
        <w:spacing w:before="0" w:line="252" w:lineRule="exact"/>
        <w:jc w:val="left"/>
      </w:pPr>
      <w:r>
        <w:t>Western Han Silk</w:t>
      </w:r>
      <w:r>
        <w:rPr>
          <w:spacing w:val="15"/>
        </w:rPr>
        <w:t xml:space="preserve"> </w:t>
      </w:r>
      <w:r>
        <w:t>Road</w:t>
      </w:r>
    </w:p>
    <w:p w:rsidR="003F3886" w:rsidRDefault="003F3886" w:rsidP="003F3886">
      <w:pPr>
        <w:pStyle w:val="ListParagraph"/>
        <w:numPr>
          <w:ilvl w:val="1"/>
          <w:numId w:val="66"/>
        </w:numPr>
        <w:tabs>
          <w:tab w:val="left" w:pos="561"/>
        </w:tabs>
        <w:spacing w:before="7" w:line="252" w:lineRule="exact"/>
        <w:jc w:val="left"/>
      </w:pPr>
      <w:r>
        <w:t>Tang Dynasty and Age of</w:t>
      </w:r>
      <w:r>
        <w:rPr>
          <w:spacing w:val="13"/>
        </w:rPr>
        <w:t xml:space="preserve"> </w:t>
      </w:r>
      <w:r>
        <w:t>Prosperity</w:t>
      </w:r>
    </w:p>
    <w:p w:rsidR="003F3886" w:rsidRDefault="003F3886" w:rsidP="003F3886">
      <w:pPr>
        <w:pStyle w:val="ListParagraph"/>
        <w:numPr>
          <w:ilvl w:val="1"/>
          <w:numId w:val="66"/>
        </w:numPr>
        <w:tabs>
          <w:tab w:val="left" w:pos="561"/>
        </w:tabs>
        <w:spacing w:before="0" w:line="252" w:lineRule="exact"/>
        <w:jc w:val="left"/>
      </w:pPr>
      <w:r>
        <w:t>Ascending the River at Qingming</w:t>
      </w:r>
      <w:r>
        <w:rPr>
          <w:spacing w:val="26"/>
        </w:rPr>
        <w:t xml:space="preserve"> </w:t>
      </w:r>
      <w:r>
        <w:t>Festival</w:t>
      </w:r>
    </w:p>
    <w:p w:rsidR="003F3886" w:rsidRDefault="003F3886" w:rsidP="003F3886">
      <w:pPr>
        <w:pStyle w:val="ListParagraph"/>
        <w:numPr>
          <w:ilvl w:val="1"/>
          <w:numId w:val="66"/>
        </w:numPr>
        <w:tabs>
          <w:tab w:val="left" w:pos="561"/>
        </w:tabs>
        <w:spacing w:before="0" w:line="252" w:lineRule="exact"/>
        <w:jc w:val="left"/>
      </w:pPr>
      <w:r>
        <w:t>Genghis Khan and Kublai</w:t>
      </w:r>
      <w:r>
        <w:rPr>
          <w:spacing w:val="9"/>
        </w:rPr>
        <w:t xml:space="preserve"> </w:t>
      </w:r>
      <w:r>
        <w:t>Khan</w:t>
      </w:r>
    </w:p>
    <w:p w:rsidR="003F3886" w:rsidRDefault="003F3886" w:rsidP="003F3886">
      <w:pPr>
        <w:pStyle w:val="ListParagraph"/>
        <w:numPr>
          <w:ilvl w:val="1"/>
          <w:numId w:val="66"/>
        </w:numPr>
        <w:tabs>
          <w:tab w:val="left" w:pos="561"/>
        </w:tabs>
        <w:spacing w:before="0" w:line="252" w:lineRule="exact"/>
        <w:jc w:val="left"/>
      </w:pPr>
      <w:r>
        <w:t>Ming</w:t>
      </w:r>
      <w:r>
        <w:rPr>
          <w:spacing w:val="5"/>
        </w:rPr>
        <w:t xml:space="preserve"> </w:t>
      </w:r>
      <w:r>
        <w:t>Taizu</w:t>
      </w:r>
    </w:p>
    <w:p w:rsidR="003F3886" w:rsidRDefault="003F3886" w:rsidP="003F3886">
      <w:pPr>
        <w:pStyle w:val="ListParagraph"/>
        <w:numPr>
          <w:ilvl w:val="1"/>
          <w:numId w:val="66"/>
        </w:numPr>
        <w:tabs>
          <w:tab w:val="left" w:pos="561"/>
        </w:tabs>
        <w:spacing w:before="0" w:line="252" w:lineRule="exact"/>
        <w:jc w:val="left"/>
      </w:pPr>
      <w:r>
        <w:t>The Seven</w:t>
      </w:r>
      <w:r>
        <w:rPr>
          <w:spacing w:val="8"/>
        </w:rPr>
        <w:t xml:space="preserve"> </w:t>
      </w:r>
      <w:r>
        <w:t>Voyages</w:t>
      </w:r>
    </w:p>
    <w:p w:rsidR="003F3886" w:rsidRDefault="003F3886" w:rsidP="003F3886">
      <w:pPr>
        <w:pStyle w:val="ListParagraph"/>
        <w:numPr>
          <w:ilvl w:val="1"/>
          <w:numId w:val="66"/>
        </w:numPr>
        <w:tabs>
          <w:tab w:val="left" w:pos="561"/>
        </w:tabs>
        <w:spacing w:before="0" w:line="252" w:lineRule="exact"/>
        <w:ind w:hanging="454"/>
        <w:jc w:val="left"/>
      </w:pPr>
      <w:r>
        <w:t>The Prosperity of the Kangxi and Qianlong</w:t>
      </w:r>
      <w:r>
        <w:rPr>
          <w:spacing w:val="30"/>
        </w:rPr>
        <w:t xml:space="preserve"> </w:t>
      </w:r>
      <w:r>
        <w:t>per</w:t>
      </w:r>
    </w:p>
    <w:p w:rsidR="003F3886" w:rsidRDefault="003F3886" w:rsidP="003F3886">
      <w:pPr>
        <w:pStyle w:val="ListParagraph"/>
        <w:numPr>
          <w:ilvl w:val="1"/>
          <w:numId w:val="66"/>
        </w:numPr>
        <w:tabs>
          <w:tab w:val="left" w:pos="561"/>
        </w:tabs>
        <w:spacing w:before="0" w:line="252" w:lineRule="exact"/>
        <w:ind w:hanging="454"/>
        <w:jc w:val="left"/>
      </w:pPr>
      <w:r>
        <w:t>The Opium</w:t>
      </w:r>
      <w:r>
        <w:rPr>
          <w:spacing w:val="4"/>
        </w:rPr>
        <w:t xml:space="preserve"> </w:t>
      </w:r>
      <w:r>
        <w:t>War</w:t>
      </w:r>
    </w:p>
    <w:p w:rsidR="003F3886" w:rsidRDefault="003F3886" w:rsidP="003F3886">
      <w:pPr>
        <w:pStyle w:val="ListParagraph"/>
        <w:numPr>
          <w:ilvl w:val="1"/>
          <w:numId w:val="66"/>
        </w:numPr>
        <w:tabs>
          <w:tab w:val="left" w:pos="561"/>
        </w:tabs>
        <w:spacing w:before="0" w:line="252" w:lineRule="exact"/>
        <w:ind w:hanging="454"/>
        <w:jc w:val="left"/>
      </w:pPr>
      <w:r>
        <w:t>Sun Yat-sen and</w:t>
      </w:r>
      <w:r>
        <w:rPr>
          <w:spacing w:val="16"/>
        </w:rPr>
        <w:t xml:space="preserve"> </w:t>
      </w:r>
      <w:r>
        <w:t>Kuomintang</w:t>
      </w:r>
    </w:p>
    <w:p w:rsidR="003F3886" w:rsidRDefault="003F3886" w:rsidP="003F3886">
      <w:pPr>
        <w:pStyle w:val="ListParagraph"/>
        <w:numPr>
          <w:ilvl w:val="1"/>
          <w:numId w:val="66"/>
        </w:numPr>
        <w:tabs>
          <w:tab w:val="left" w:pos="561"/>
        </w:tabs>
        <w:spacing w:before="6" w:line="253" w:lineRule="exact"/>
        <w:ind w:hanging="454"/>
        <w:jc w:val="left"/>
      </w:pPr>
      <w:r>
        <w:t>The Communist Party of</w:t>
      </w:r>
      <w:r>
        <w:rPr>
          <w:spacing w:val="14"/>
        </w:rPr>
        <w:t xml:space="preserve"> </w:t>
      </w:r>
      <w:r>
        <w:t>China</w:t>
      </w:r>
    </w:p>
    <w:p w:rsidR="003F3886" w:rsidRDefault="003F3886" w:rsidP="003F3886">
      <w:pPr>
        <w:pStyle w:val="ListParagraph"/>
        <w:numPr>
          <w:ilvl w:val="1"/>
          <w:numId w:val="66"/>
        </w:numPr>
        <w:tabs>
          <w:tab w:val="left" w:pos="561"/>
        </w:tabs>
        <w:spacing w:before="0" w:line="252" w:lineRule="exact"/>
        <w:ind w:hanging="454"/>
        <w:jc w:val="left"/>
      </w:pPr>
      <w:r>
        <w:t>September 18th</w:t>
      </w:r>
      <w:r>
        <w:rPr>
          <w:spacing w:val="5"/>
        </w:rPr>
        <w:t xml:space="preserve"> </w:t>
      </w:r>
      <w:r>
        <w:t>Incident</w:t>
      </w:r>
    </w:p>
    <w:p w:rsidR="003F3886" w:rsidRDefault="003F3886" w:rsidP="003F3886">
      <w:pPr>
        <w:pStyle w:val="ListParagraph"/>
        <w:numPr>
          <w:ilvl w:val="1"/>
          <w:numId w:val="66"/>
        </w:numPr>
        <w:tabs>
          <w:tab w:val="left" w:pos="561"/>
        </w:tabs>
        <w:spacing w:before="0" w:line="252" w:lineRule="exact"/>
        <w:ind w:hanging="454"/>
        <w:jc w:val="left"/>
      </w:pPr>
      <w:r>
        <w:t>Mao Zedong and the Establishment of New</w:t>
      </w:r>
      <w:r>
        <w:rPr>
          <w:spacing w:val="23"/>
        </w:rPr>
        <w:t xml:space="preserve"> </w:t>
      </w:r>
      <w:r>
        <w:t>China</w:t>
      </w:r>
    </w:p>
    <w:p w:rsidR="003F3886" w:rsidRDefault="003F3886" w:rsidP="003F3886">
      <w:pPr>
        <w:pStyle w:val="ListParagraph"/>
        <w:numPr>
          <w:ilvl w:val="1"/>
          <w:numId w:val="66"/>
        </w:numPr>
        <w:tabs>
          <w:tab w:val="left" w:pos="561"/>
        </w:tabs>
        <w:spacing w:before="0" w:line="252" w:lineRule="exact"/>
        <w:ind w:hanging="454"/>
        <w:jc w:val="left"/>
      </w:pPr>
      <w:r>
        <w:t>Diplomacy of New</w:t>
      </w:r>
      <w:r>
        <w:rPr>
          <w:spacing w:val="5"/>
        </w:rPr>
        <w:t xml:space="preserve"> </w:t>
      </w:r>
      <w:r>
        <w:t>China</w:t>
      </w:r>
    </w:p>
    <w:p w:rsidR="003F3886" w:rsidRDefault="003F3886" w:rsidP="003F3886">
      <w:pPr>
        <w:pStyle w:val="ListParagraph"/>
        <w:numPr>
          <w:ilvl w:val="1"/>
          <w:numId w:val="66"/>
        </w:numPr>
        <w:tabs>
          <w:tab w:val="left" w:pos="561"/>
        </w:tabs>
        <w:spacing w:before="0" w:line="252" w:lineRule="exact"/>
        <w:ind w:hanging="454"/>
        <w:jc w:val="left"/>
      </w:pPr>
      <w:r>
        <w:t>Deng Xiaoping and China’s Reform and</w:t>
      </w:r>
      <w:r>
        <w:rPr>
          <w:spacing w:val="27"/>
        </w:rPr>
        <w:t xml:space="preserve"> </w:t>
      </w:r>
      <w:r>
        <w:t>Opening</w:t>
      </w:r>
    </w:p>
    <w:p w:rsidR="003F3886" w:rsidRDefault="003F3886" w:rsidP="003F3886">
      <w:pPr>
        <w:pStyle w:val="ListParagraph"/>
        <w:numPr>
          <w:ilvl w:val="1"/>
          <w:numId w:val="66"/>
        </w:numPr>
        <w:tabs>
          <w:tab w:val="left" w:pos="561"/>
        </w:tabs>
        <w:spacing w:before="0" w:after="3"/>
        <w:ind w:hanging="454"/>
        <w:jc w:val="left"/>
      </w:pPr>
      <w:r>
        <w:t>Entering a New</w:t>
      </w:r>
      <w:r>
        <w:rPr>
          <w:spacing w:val="7"/>
        </w:rPr>
        <w:t xml:space="preserve"> </w:t>
      </w:r>
      <w:r>
        <w:t>Era</w:t>
      </w:r>
    </w:p>
    <w:p w:rsidR="003F3886" w:rsidRDefault="003F3886" w:rsidP="003F3886">
      <w:pPr>
        <w:pStyle w:val="BodyText"/>
        <w:spacing w:before="0"/>
        <w:ind w:left="251" w:firstLine="0"/>
        <w:rPr>
          <w:sz w:val="20"/>
        </w:rPr>
      </w:pPr>
      <w:r>
        <w:rPr>
          <w:noProof/>
          <w:sz w:val="20"/>
        </w:rPr>
        <mc:AlternateContent>
          <mc:Choice Requires="wpg">
            <w:drawing>
              <wp:inline distT="0" distB="0" distL="114300" distR="114300" wp14:anchorId="28CB266F" wp14:editId="148E3124">
                <wp:extent cx="6354445" cy="173990"/>
                <wp:effectExtent l="0" t="0" r="8255" b="16510"/>
                <wp:docPr id="26" name="组合 5"/>
                <wp:cNvGraphicFramePr/>
                <a:graphic xmlns:a="http://schemas.openxmlformats.org/drawingml/2006/main">
                  <a:graphicData uri="http://schemas.microsoft.com/office/word/2010/wordprocessingGroup">
                    <wpg:wgp>
                      <wpg:cNvGrpSpPr/>
                      <wpg:grpSpPr>
                        <a:xfrm>
                          <a:off x="0" y="0"/>
                          <a:ext cx="6354445" cy="173990"/>
                          <a:chOff x="0" y="0"/>
                          <a:chExt cx="10007" cy="274"/>
                        </a:xfrm>
                      </wpg:grpSpPr>
                      <wps:wsp>
                        <wps:cNvPr id="23" name="任意多边形 6"/>
                        <wps:cNvSpPr/>
                        <wps:spPr>
                          <a:xfrm>
                            <a:off x="0" y="0"/>
                            <a:ext cx="10007" cy="274"/>
                          </a:xfrm>
                          <a:custGeom>
                            <a:avLst/>
                            <a:gdLst/>
                            <a:ahLst/>
                            <a:cxnLst/>
                            <a:rect l="0" t="0" r="0" b="0"/>
                            <a:pathLst>
                              <a:path w="10007" h="274">
                                <a:moveTo>
                                  <a:pt x="10007" y="0"/>
                                </a:moveTo>
                                <a:lnTo>
                                  <a:pt x="0" y="0"/>
                                </a:lnTo>
                                <a:lnTo>
                                  <a:pt x="0" y="259"/>
                                </a:lnTo>
                                <a:lnTo>
                                  <a:pt x="0" y="266"/>
                                </a:lnTo>
                                <a:lnTo>
                                  <a:pt x="0" y="274"/>
                                </a:lnTo>
                                <a:lnTo>
                                  <a:pt x="10007" y="274"/>
                                </a:lnTo>
                                <a:lnTo>
                                  <a:pt x="10007" y="266"/>
                                </a:lnTo>
                                <a:lnTo>
                                  <a:pt x="10007" y="259"/>
                                </a:lnTo>
                                <a:lnTo>
                                  <a:pt x="10007" y="0"/>
                                </a:lnTo>
                                <a:close/>
                              </a:path>
                            </a:pathLst>
                          </a:custGeom>
                          <a:solidFill>
                            <a:srgbClr val="F5F5F5"/>
                          </a:solidFill>
                          <a:ln>
                            <a:noFill/>
                          </a:ln>
                        </wps:spPr>
                        <wps:bodyPr upright="1"/>
                      </wps:wsp>
                      <wps:wsp>
                        <wps:cNvPr id="24" name="文本框 7"/>
                        <wps:cNvSpPr txBox="1"/>
                        <wps:spPr>
                          <a:xfrm>
                            <a:off x="28" y="9"/>
                            <a:ext cx="1341" cy="248"/>
                          </a:xfrm>
                          <a:prstGeom prst="rect">
                            <a:avLst/>
                          </a:prstGeom>
                          <a:noFill/>
                          <a:ln>
                            <a:noFill/>
                          </a:ln>
                        </wps:spPr>
                        <wps:txbx>
                          <w:txbxContent>
                            <w:p w:rsidR="006E6945" w:rsidRDefault="006E6945" w:rsidP="003F3886">
                              <w:pPr>
                                <w:spacing w:line="246" w:lineRule="exact"/>
                                <w:rPr>
                                  <w:b/>
                                </w:rPr>
                              </w:pPr>
                              <w:r>
                                <w:rPr>
                                  <w:b/>
                                </w:rPr>
                                <w:t>19.Philosophy</w:t>
                              </w:r>
                            </w:p>
                          </w:txbxContent>
                        </wps:txbx>
                        <wps:bodyPr lIns="0" tIns="0" rIns="0" bIns="0" upright="1"/>
                      </wps:wsp>
                      <wps:wsp>
                        <wps:cNvPr id="25" name="文本框 8"/>
                        <wps:cNvSpPr txBox="1"/>
                        <wps:spPr>
                          <a:xfrm>
                            <a:off x="9221" y="9"/>
                            <a:ext cx="726" cy="248"/>
                          </a:xfrm>
                          <a:prstGeom prst="rect">
                            <a:avLst/>
                          </a:prstGeom>
                          <a:noFill/>
                          <a:ln>
                            <a:noFill/>
                          </a:ln>
                        </wps:spPr>
                        <wps:txbx>
                          <w:txbxContent>
                            <w:p w:rsidR="006E6945" w:rsidRDefault="006E6945" w:rsidP="003F3886">
                              <w:pPr>
                                <w:spacing w:line="246" w:lineRule="exact"/>
                                <w:rPr>
                                  <w:b/>
                                </w:rPr>
                              </w:pPr>
                              <w:r>
                                <w:rPr>
                                  <w:b/>
                                </w:rPr>
                                <w:t>6 hours</w:t>
                              </w:r>
                            </w:p>
                          </w:txbxContent>
                        </wps:txbx>
                        <wps:bodyPr lIns="0" tIns="0" rIns="0" bIns="0" upright="1"/>
                      </wps:wsp>
                    </wpg:wgp>
                  </a:graphicData>
                </a:graphic>
              </wp:inline>
            </w:drawing>
          </mc:Choice>
          <mc:Fallback>
            <w:pict>
              <v:group w14:anchorId="28CB266F" id="组合 5" o:spid="_x0000_s1028" style="width:500.35pt;height:13.7pt;mso-position-horizontal-relative:char;mso-position-vertical-relative:line" coordsize="10007,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">
                <v:shape id="任意多边形 6" o:spid="_x0000_s1029" style="position:absolute;width:10007;height:274;visibility:visible;mso-wrap-style:square;v-text-anchor:top" coordsize="10007,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" path="m10007,l,,,259r,7l,274r10007,l10007,266r,-7l10007,xe" fillcolor="#f5f5f5" stroked="f">
                  <v:path arrowok="t" textboxrect="0,0,10007,274"/>
                </v:shape>
                <v:shape id="文本框 7" o:spid="_x0000_s1030" type="#_x0000_t202" style="position:absolute;left:28;top:9;width:1341;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rsidR="006E6945" w:rsidRDefault="006E6945" w:rsidP="003F3886">
                        <w:pPr>
                          <w:spacing w:line="246" w:lineRule="exact"/>
                          <w:rPr>
                            <w:b/>
                          </w:rPr>
                        </w:pPr>
                        <w:r>
                          <w:rPr>
                            <w:b/>
                          </w:rPr>
                          <w:t>19.Philosophy</w:t>
                        </w:r>
                      </w:p>
                    </w:txbxContent>
                  </v:textbox>
                </v:shape>
                <v:shape id="文本框 8" o:spid="_x0000_s1031" type="#_x0000_t202" style="position:absolute;left:9221;top:9;width:726;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rsidR="006E6945" w:rsidRDefault="006E6945" w:rsidP="003F3886">
                        <w:pPr>
                          <w:spacing w:line="246" w:lineRule="exact"/>
                          <w:rPr>
                            <w:b/>
                          </w:rPr>
                        </w:pPr>
                        <w:r>
                          <w:rPr>
                            <w:b/>
                          </w:rPr>
                          <w:t>6 hours</w:t>
                        </w:r>
                      </w:p>
                    </w:txbxContent>
                  </v:textbox>
                </v:shape>
                <w10:anchorlock/>
              </v:group>
            </w:pict>
          </mc:Fallback>
        </mc:AlternateContent>
      </w:r>
    </w:p>
    <w:p w:rsidR="003F3886" w:rsidRDefault="003F3886" w:rsidP="003F3886">
      <w:pPr>
        <w:pStyle w:val="ListParagraph"/>
        <w:numPr>
          <w:ilvl w:val="1"/>
          <w:numId w:val="67"/>
        </w:numPr>
        <w:tabs>
          <w:tab w:val="left" w:pos="561"/>
        </w:tabs>
        <w:spacing w:before="0" w:line="212" w:lineRule="exact"/>
        <w:jc w:val="left"/>
      </w:pPr>
      <w:r>
        <w:t>Key Figures in</w:t>
      </w:r>
      <w:r>
        <w:rPr>
          <w:spacing w:val="13"/>
        </w:rPr>
        <w:t xml:space="preserve"> </w:t>
      </w:r>
      <w:r>
        <w:t>Confucianism-Confucius</w:t>
      </w:r>
    </w:p>
    <w:p w:rsidR="003F3886" w:rsidRDefault="003F3886" w:rsidP="003F3886">
      <w:pPr>
        <w:pStyle w:val="ListParagraph"/>
        <w:numPr>
          <w:ilvl w:val="1"/>
          <w:numId w:val="67"/>
        </w:numPr>
        <w:tabs>
          <w:tab w:val="left" w:pos="561"/>
        </w:tabs>
        <w:spacing w:before="0" w:line="252" w:lineRule="exact"/>
        <w:jc w:val="left"/>
      </w:pPr>
      <w:r>
        <w:t>Key Figures in</w:t>
      </w:r>
      <w:r>
        <w:rPr>
          <w:spacing w:val="13"/>
        </w:rPr>
        <w:t xml:space="preserve"> </w:t>
      </w:r>
      <w:r>
        <w:t>Confucianism-Mencius</w:t>
      </w:r>
    </w:p>
    <w:p w:rsidR="003F3886" w:rsidRDefault="003F3886" w:rsidP="003F3886">
      <w:pPr>
        <w:pStyle w:val="ListParagraph"/>
        <w:numPr>
          <w:ilvl w:val="1"/>
          <w:numId w:val="67"/>
        </w:numPr>
        <w:tabs>
          <w:tab w:val="left" w:pos="561"/>
        </w:tabs>
        <w:spacing w:before="0" w:line="252" w:lineRule="exact"/>
        <w:jc w:val="left"/>
      </w:pPr>
      <w:r>
        <w:t>The Core Teachings of Confucianism-Rites</w:t>
      </w:r>
      <w:r>
        <w:rPr>
          <w:spacing w:val="12"/>
        </w:rPr>
        <w:t xml:space="preserve"> </w:t>
      </w:r>
      <w:r>
        <w:t>(Li)</w:t>
      </w:r>
    </w:p>
    <w:p w:rsidR="003F3886" w:rsidRDefault="003F3886" w:rsidP="003F3886">
      <w:pPr>
        <w:pStyle w:val="ListParagraph"/>
        <w:numPr>
          <w:ilvl w:val="1"/>
          <w:numId w:val="67"/>
        </w:numPr>
        <w:tabs>
          <w:tab w:val="left" w:pos="561"/>
        </w:tabs>
        <w:spacing w:before="0" w:line="252" w:lineRule="exact"/>
        <w:jc w:val="left"/>
      </w:pPr>
      <w:r>
        <w:t>The</w:t>
      </w:r>
      <w:r>
        <w:rPr>
          <w:spacing w:val="8"/>
        </w:rPr>
        <w:t xml:space="preserve"> </w:t>
      </w:r>
      <w:r>
        <w:t>Core</w:t>
      </w:r>
      <w:r>
        <w:rPr>
          <w:spacing w:val="8"/>
        </w:rPr>
        <w:t xml:space="preserve"> </w:t>
      </w:r>
      <w:r>
        <w:t>Teachings</w:t>
      </w:r>
      <w:r>
        <w:rPr>
          <w:spacing w:val="6"/>
        </w:rPr>
        <w:t xml:space="preserve"> </w:t>
      </w:r>
      <w:r>
        <w:t>of</w:t>
      </w:r>
      <w:r>
        <w:rPr>
          <w:spacing w:val="5"/>
        </w:rPr>
        <w:t xml:space="preserve"> </w:t>
      </w:r>
      <w:r>
        <w:t>Confucianism-Benevolence</w:t>
      </w:r>
      <w:r>
        <w:rPr>
          <w:spacing w:val="8"/>
        </w:rPr>
        <w:t xml:space="preserve"> </w:t>
      </w:r>
      <w:r>
        <w:t>(Ren)</w:t>
      </w:r>
      <w:r>
        <w:rPr>
          <w:spacing w:val="5"/>
        </w:rPr>
        <w:t xml:space="preserve"> </w:t>
      </w:r>
      <w:r>
        <w:t>and</w:t>
      </w:r>
      <w:r>
        <w:rPr>
          <w:spacing w:val="11"/>
        </w:rPr>
        <w:t xml:space="preserve"> </w:t>
      </w:r>
      <w:r>
        <w:t>Benevolent</w:t>
      </w:r>
      <w:r>
        <w:rPr>
          <w:spacing w:val="9"/>
        </w:rPr>
        <w:t xml:space="preserve"> </w:t>
      </w:r>
      <w:r>
        <w:t>Rule</w:t>
      </w:r>
      <w:r>
        <w:rPr>
          <w:spacing w:val="8"/>
        </w:rPr>
        <w:t xml:space="preserve"> </w:t>
      </w:r>
      <w:r>
        <w:t>(Ren</w:t>
      </w:r>
      <w:r>
        <w:rPr>
          <w:spacing w:val="11"/>
        </w:rPr>
        <w:t xml:space="preserve"> </w:t>
      </w:r>
      <w:r>
        <w:t>Zheng)</w:t>
      </w:r>
    </w:p>
    <w:p w:rsidR="003F3886" w:rsidRDefault="003F3886" w:rsidP="003F3886">
      <w:pPr>
        <w:pStyle w:val="ListParagraph"/>
        <w:numPr>
          <w:ilvl w:val="1"/>
          <w:numId w:val="67"/>
        </w:numPr>
        <w:tabs>
          <w:tab w:val="left" w:pos="561"/>
        </w:tabs>
        <w:spacing w:before="0"/>
        <w:ind w:left="280" w:right="874" w:hanging="65"/>
        <w:jc w:val="left"/>
      </w:pPr>
      <w:r>
        <w:t xml:space="preserve">The Core Teachings of Confucianism-Dao, Li and the Investigation of Things </w:t>
      </w:r>
      <w:r>
        <w:rPr>
          <w:spacing w:val="-3"/>
        </w:rPr>
        <w:t xml:space="preserve">for </w:t>
      </w:r>
      <w:r>
        <w:t>the Extension of Knowledge</w:t>
      </w:r>
    </w:p>
    <w:p w:rsidR="003F3886" w:rsidRDefault="003F3886" w:rsidP="003F3886">
      <w:pPr>
        <w:pStyle w:val="ListParagraph"/>
        <w:numPr>
          <w:ilvl w:val="1"/>
          <w:numId w:val="67"/>
        </w:numPr>
        <w:tabs>
          <w:tab w:val="left" w:pos="561"/>
        </w:tabs>
        <w:spacing w:before="4"/>
        <w:jc w:val="left"/>
      </w:pPr>
      <w:r>
        <w:t>Zhou Yi, Yin &amp; Yang and the Five</w:t>
      </w:r>
      <w:r>
        <w:rPr>
          <w:spacing w:val="35"/>
        </w:rPr>
        <w:t xml:space="preserve"> </w:t>
      </w:r>
      <w:r>
        <w:t>Elements</w:t>
      </w:r>
    </w:p>
    <w:p w:rsidR="003F3886" w:rsidRDefault="003F3886" w:rsidP="003F3886">
      <w:pPr>
        <w:sectPr w:rsidR="003F3886">
          <w:pgSz w:w="12240" w:h="16340"/>
          <w:pgMar w:top="640" w:right="640" w:bottom="1480" w:left="1240" w:header="0" w:footer="1294" w:gutter="0"/>
          <w:cols w:space="720"/>
        </w:sectPr>
      </w:pPr>
    </w:p>
    <w:p w:rsidR="003F3886" w:rsidRDefault="003F3886" w:rsidP="003F3886">
      <w:pPr>
        <w:pStyle w:val="ListParagraph"/>
        <w:numPr>
          <w:ilvl w:val="1"/>
          <w:numId w:val="67"/>
        </w:numPr>
        <w:tabs>
          <w:tab w:val="left" w:pos="561"/>
        </w:tabs>
        <w:spacing w:before="81" w:line="252" w:lineRule="exact"/>
        <w:jc w:val="left"/>
      </w:pPr>
      <w:r>
        <w:lastRenderedPageBreak/>
        <w:t>Daoism-Laozi</w:t>
      </w:r>
    </w:p>
    <w:p w:rsidR="003F3886" w:rsidRDefault="003F3886" w:rsidP="003F3886">
      <w:pPr>
        <w:pStyle w:val="ListParagraph"/>
        <w:numPr>
          <w:ilvl w:val="1"/>
          <w:numId w:val="67"/>
        </w:numPr>
        <w:tabs>
          <w:tab w:val="left" w:pos="561"/>
        </w:tabs>
        <w:spacing w:before="0" w:line="252" w:lineRule="exact"/>
        <w:jc w:val="left"/>
      </w:pPr>
      <w:r>
        <w:t>Daoism-Zhuangzi</w:t>
      </w:r>
    </w:p>
    <w:p w:rsidR="003F3886" w:rsidRDefault="003F3886" w:rsidP="003F3886">
      <w:pPr>
        <w:pStyle w:val="ListParagraph"/>
        <w:numPr>
          <w:ilvl w:val="1"/>
          <w:numId w:val="67"/>
        </w:numPr>
        <w:tabs>
          <w:tab w:val="left" w:pos="561"/>
        </w:tabs>
        <w:spacing w:before="0" w:line="252" w:lineRule="exact"/>
        <w:jc w:val="left"/>
      </w:pPr>
      <w:r>
        <w:t>Other  Schools  of</w:t>
      </w:r>
      <w:r>
        <w:rPr>
          <w:spacing w:val="-24"/>
        </w:rPr>
        <w:t xml:space="preserve"> </w:t>
      </w:r>
      <w:r>
        <w:t>Thought-Militarists</w:t>
      </w:r>
    </w:p>
    <w:p w:rsidR="003F3886" w:rsidRDefault="003F3886" w:rsidP="003F3886">
      <w:pPr>
        <w:pStyle w:val="ListParagraph"/>
        <w:numPr>
          <w:ilvl w:val="1"/>
          <w:numId w:val="67"/>
        </w:numPr>
        <w:tabs>
          <w:tab w:val="left" w:pos="561"/>
        </w:tabs>
        <w:spacing w:before="0" w:after="3"/>
        <w:ind w:hanging="454"/>
        <w:jc w:val="left"/>
      </w:pPr>
      <w:r>
        <w:t>Other  Schools  of</w:t>
      </w:r>
      <w:r>
        <w:rPr>
          <w:spacing w:val="-27"/>
        </w:rPr>
        <w:t xml:space="preserve"> </w:t>
      </w:r>
      <w:r>
        <w:t>Thought-Legalism</w:t>
      </w:r>
    </w:p>
    <w:p w:rsidR="003F3886" w:rsidRDefault="003F3886" w:rsidP="003F3886">
      <w:pPr>
        <w:pStyle w:val="BodyText"/>
        <w:spacing w:before="0"/>
        <w:ind w:left="251" w:firstLine="0"/>
        <w:rPr>
          <w:sz w:val="20"/>
        </w:rPr>
      </w:pPr>
      <w:r>
        <w:rPr>
          <w:noProof/>
          <w:sz w:val="20"/>
        </w:rPr>
        <mc:AlternateContent>
          <mc:Choice Requires="wps">
            <w:drawing>
              <wp:inline distT="0" distB="0" distL="114300" distR="114300" wp14:anchorId="2DFFEA20" wp14:editId="4DC5A25E">
                <wp:extent cx="6354445" cy="173990"/>
                <wp:effectExtent l="0" t="0" r="8255" b="16510"/>
                <wp:docPr id="27" name="文本框 9"/>
                <wp:cNvGraphicFramePr/>
                <a:graphic xmlns:a="http://schemas.openxmlformats.org/drawingml/2006/main">
                  <a:graphicData uri="http://schemas.microsoft.com/office/word/2010/wordprocessingShape">
                    <wps:wsp>
                      <wps:cNvSpPr txBox="1"/>
                      <wps:spPr>
                        <a:xfrm>
                          <a:off x="0" y="0"/>
                          <a:ext cx="6354445" cy="173990"/>
                        </a:xfrm>
                        <a:prstGeom prst="rect">
                          <a:avLst/>
                        </a:prstGeom>
                        <a:solidFill>
                          <a:srgbClr val="F5F5F5"/>
                        </a:solidFill>
                        <a:ln>
                          <a:noFill/>
                        </a:ln>
                      </wps:spPr>
                      <wps:txbx>
                        <w:txbxContent>
                          <w:p w:rsidR="006E6945" w:rsidRDefault="006E6945" w:rsidP="003F3886">
                            <w:pPr>
                              <w:tabs>
                                <w:tab w:val="left" w:pos="9242"/>
                              </w:tabs>
                              <w:spacing w:before="3"/>
                              <w:ind w:left="28"/>
                              <w:rPr>
                                <w:b/>
                              </w:rPr>
                            </w:pPr>
                            <w:r>
                              <w:rPr>
                                <w:b/>
                              </w:rPr>
                              <w:t>20.Religion</w:t>
                            </w:r>
                            <w:r>
                              <w:rPr>
                                <w:b/>
                              </w:rPr>
                              <w:tab/>
                              <w:t>2</w:t>
                            </w:r>
                            <w:r>
                              <w:rPr>
                                <w:b/>
                                <w:spacing w:val="-1"/>
                              </w:rPr>
                              <w:t xml:space="preserve"> </w:t>
                            </w:r>
                            <w:r>
                              <w:rPr>
                                <w:b/>
                              </w:rPr>
                              <w:t>hours</w:t>
                            </w:r>
                          </w:p>
                        </w:txbxContent>
                      </wps:txbx>
                      <wps:bodyPr lIns="0" tIns="0" rIns="0" bIns="0" upright="1"/>
                    </wps:wsp>
                  </a:graphicData>
                </a:graphic>
              </wp:inline>
            </w:drawing>
          </mc:Choice>
          <mc:Fallback>
            <w:pict>
              <v:shape w14:anchorId="2DFFEA20" id="文本框 9" o:spid="_x0000_s1032" type="#_x0000_t202" style="width:500.35pt;height:1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" fillcolor="#f5f5f5" stroked="f">
                <v:textbox inset="0,0,0,0">
                  <w:txbxContent>
                    <w:p w:rsidR="006E6945" w:rsidRDefault="006E6945" w:rsidP="003F3886">
                      <w:pPr>
                        <w:tabs>
                          <w:tab w:val="left" w:pos="9242"/>
                        </w:tabs>
                        <w:spacing w:before="3"/>
                        <w:ind w:left="28"/>
                        <w:rPr>
                          <w:b/>
                        </w:rPr>
                      </w:pPr>
                      <w:r>
                        <w:rPr>
                          <w:b/>
                        </w:rPr>
                        <w:t>20.Religion</w:t>
                      </w:r>
                      <w:r>
                        <w:rPr>
                          <w:b/>
                        </w:rPr>
                        <w:tab/>
                        <w:t>2</w:t>
                      </w:r>
                      <w:r>
                        <w:rPr>
                          <w:b/>
                          <w:spacing w:val="-1"/>
                        </w:rPr>
                        <w:t xml:space="preserve"> </w:t>
                      </w:r>
                      <w:r>
                        <w:rPr>
                          <w:b/>
                        </w:rPr>
                        <w:t>hours</w:t>
                      </w:r>
                    </w:p>
                  </w:txbxContent>
                </v:textbox>
                <w10:anchorlock/>
              </v:shape>
            </w:pict>
          </mc:Fallback>
        </mc:AlternateContent>
      </w:r>
    </w:p>
    <w:p w:rsidR="003F3886" w:rsidRDefault="003F3886" w:rsidP="003F3886">
      <w:pPr>
        <w:pStyle w:val="ListParagraph"/>
        <w:numPr>
          <w:ilvl w:val="1"/>
          <w:numId w:val="68"/>
        </w:numPr>
        <w:tabs>
          <w:tab w:val="left" w:pos="561"/>
        </w:tabs>
        <w:spacing w:before="0" w:line="222" w:lineRule="exact"/>
      </w:pPr>
      <w:r>
        <w:t>Native Beliefs and Religions in</w:t>
      </w:r>
      <w:r>
        <w:rPr>
          <w:spacing w:val="17"/>
        </w:rPr>
        <w:t xml:space="preserve"> </w:t>
      </w:r>
      <w:r>
        <w:t>China</w:t>
      </w:r>
    </w:p>
    <w:p w:rsidR="003F3886" w:rsidRDefault="003F3886" w:rsidP="003F3886">
      <w:pPr>
        <w:pStyle w:val="ListParagraph"/>
        <w:numPr>
          <w:ilvl w:val="1"/>
          <w:numId w:val="68"/>
        </w:numPr>
        <w:tabs>
          <w:tab w:val="left" w:pos="561"/>
        </w:tabs>
        <w:spacing w:before="0" w:line="252" w:lineRule="exact"/>
      </w:pPr>
      <w:r>
        <w:t>Taoism</w:t>
      </w:r>
    </w:p>
    <w:p w:rsidR="003F3886" w:rsidRDefault="003F3886" w:rsidP="003F3886">
      <w:pPr>
        <w:pStyle w:val="ListParagraph"/>
        <w:numPr>
          <w:ilvl w:val="1"/>
          <w:numId w:val="68"/>
        </w:numPr>
        <w:tabs>
          <w:tab w:val="left" w:pos="561"/>
        </w:tabs>
        <w:spacing w:before="0" w:line="252" w:lineRule="exact"/>
      </w:pPr>
      <w:r>
        <w:t>Introduction of Buddhism into</w:t>
      </w:r>
      <w:r>
        <w:rPr>
          <w:spacing w:val="13"/>
        </w:rPr>
        <w:t xml:space="preserve"> </w:t>
      </w:r>
      <w:r>
        <w:t>China</w:t>
      </w:r>
    </w:p>
    <w:p w:rsidR="003F3886" w:rsidRDefault="003F3886" w:rsidP="003F3886">
      <w:pPr>
        <w:pStyle w:val="ListParagraph"/>
        <w:numPr>
          <w:ilvl w:val="1"/>
          <w:numId w:val="68"/>
        </w:numPr>
        <w:tabs>
          <w:tab w:val="left" w:pos="561"/>
        </w:tabs>
        <w:spacing w:before="0" w:line="252" w:lineRule="exact"/>
      </w:pPr>
      <w:r>
        <w:t>Buddhist Doctrines, Chan (Zen) School of Buddhism, and Buddhist</w:t>
      </w:r>
      <w:r>
        <w:rPr>
          <w:spacing w:val="39"/>
        </w:rPr>
        <w:t xml:space="preserve"> </w:t>
      </w:r>
      <w:r>
        <w:t>Attractions.</w:t>
      </w:r>
    </w:p>
    <w:p w:rsidR="003F3886" w:rsidRDefault="003F3886" w:rsidP="003F3886">
      <w:pPr>
        <w:pStyle w:val="ListParagraph"/>
        <w:numPr>
          <w:ilvl w:val="1"/>
          <w:numId w:val="68"/>
        </w:numPr>
        <w:tabs>
          <w:tab w:val="left" w:pos="561"/>
        </w:tabs>
        <w:spacing w:before="0" w:after="3" w:line="252" w:lineRule="exact"/>
      </w:pPr>
      <w:r>
        <w:t>Other Non-Native Religions &amp; Current Situation of Religions in</w:t>
      </w:r>
      <w:r>
        <w:rPr>
          <w:spacing w:val="26"/>
        </w:rPr>
        <w:t xml:space="preserve"> </w:t>
      </w:r>
      <w:r>
        <w:t>China</w:t>
      </w:r>
    </w:p>
    <w:p w:rsidR="003F3886" w:rsidRDefault="003F3886" w:rsidP="003F3886">
      <w:pPr>
        <w:pStyle w:val="BodyText"/>
        <w:spacing w:before="0"/>
        <w:ind w:left="251" w:firstLine="0"/>
        <w:rPr>
          <w:sz w:val="20"/>
        </w:rPr>
      </w:pPr>
      <w:r>
        <w:rPr>
          <w:noProof/>
          <w:sz w:val="20"/>
        </w:rPr>
        <mc:AlternateContent>
          <mc:Choice Requires="wps">
            <w:drawing>
              <wp:inline distT="0" distB="0" distL="114300" distR="114300" wp14:anchorId="31F2DAB3" wp14:editId="4CBCC3BE">
                <wp:extent cx="6354445" cy="169545"/>
                <wp:effectExtent l="0" t="0" r="8255" b="1905"/>
                <wp:docPr id="28" name="文本框 10"/>
                <wp:cNvGraphicFramePr/>
                <a:graphic xmlns:a="http://schemas.openxmlformats.org/drawingml/2006/main">
                  <a:graphicData uri="http://schemas.microsoft.com/office/word/2010/wordprocessingShape">
                    <wps:wsp>
                      <wps:cNvSpPr txBox="1"/>
                      <wps:spPr>
                        <a:xfrm>
                          <a:off x="0" y="0"/>
                          <a:ext cx="6354445" cy="169545"/>
                        </a:xfrm>
                        <a:prstGeom prst="rect">
                          <a:avLst/>
                        </a:prstGeom>
                        <a:solidFill>
                          <a:srgbClr val="F5F5F5"/>
                        </a:solidFill>
                        <a:ln>
                          <a:noFill/>
                        </a:ln>
                      </wps:spPr>
                      <wps:txbx>
                        <w:txbxContent>
                          <w:p w:rsidR="006E6945" w:rsidRDefault="006E6945" w:rsidP="003F3886">
                            <w:pPr>
                              <w:tabs>
                                <w:tab w:val="left" w:pos="9257"/>
                              </w:tabs>
                              <w:spacing w:before="3"/>
                              <w:ind w:left="28"/>
                              <w:rPr>
                                <w:b/>
                              </w:rPr>
                            </w:pPr>
                            <w:r>
                              <w:rPr>
                                <w:b/>
                              </w:rPr>
                              <w:t>21.China’s</w:t>
                            </w:r>
                            <w:r>
                              <w:rPr>
                                <w:b/>
                                <w:spacing w:val="-3"/>
                              </w:rPr>
                              <w:t xml:space="preserve"> </w:t>
                            </w:r>
                            <w:r>
                              <w:rPr>
                                <w:b/>
                              </w:rPr>
                              <w:t>Political</w:t>
                            </w:r>
                            <w:r>
                              <w:rPr>
                                <w:b/>
                                <w:spacing w:val="8"/>
                              </w:rPr>
                              <w:t xml:space="preserve"> </w:t>
                            </w:r>
                            <w:r>
                              <w:rPr>
                                <w:b/>
                                <w:spacing w:val="-3"/>
                              </w:rPr>
                              <w:t>System</w:t>
                            </w:r>
                            <w:r>
                              <w:rPr>
                                <w:b/>
                                <w:spacing w:val="-3"/>
                              </w:rPr>
                              <w:tab/>
                            </w:r>
                            <w:r>
                              <w:rPr>
                                <w:b/>
                              </w:rPr>
                              <w:t>2</w:t>
                            </w:r>
                            <w:r>
                              <w:rPr>
                                <w:b/>
                                <w:spacing w:val="-1"/>
                              </w:rPr>
                              <w:t xml:space="preserve"> </w:t>
                            </w:r>
                            <w:r>
                              <w:rPr>
                                <w:b/>
                              </w:rPr>
                              <w:t>hours</w:t>
                            </w:r>
                          </w:p>
                        </w:txbxContent>
                      </wps:txbx>
                      <wps:bodyPr lIns="0" tIns="0" rIns="0" bIns="0" upright="1"/>
                    </wps:wsp>
                  </a:graphicData>
                </a:graphic>
              </wp:inline>
            </w:drawing>
          </mc:Choice>
          <mc:Fallback>
            <w:pict>
              <v:shape w14:anchorId="31F2DAB3" id="文本框 10" o:spid="_x0000_s1033" type="#_x0000_t202" style="width:500.35pt;height:1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" fillcolor="#f5f5f5" stroked="f">
                <v:textbox inset="0,0,0,0">
                  <w:txbxContent>
                    <w:p w:rsidR="006E6945" w:rsidRDefault="006E6945" w:rsidP="003F3886">
                      <w:pPr>
                        <w:tabs>
                          <w:tab w:val="left" w:pos="9257"/>
                        </w:tabs>
                        <w:spacing w:before="3"/>
                        <w:ind w:left="28"/>
                        <w:rPr>
                          <w:b/>
                        </w:rPr>
                      </w:pPr>
                      <w:r>
                        <w:rPr>
                          <w:b/>
                        </w:rPr>
                        <w:t>21.China’s</w:t>
                      </w:r>
                      <w:r>
                        <w:rPr>
                          <w:b/>
                          <w:spacing w:val="-3"/>
                        </w:rPr>
                        <w:t xml:space="preserve"> </w:t>
                      </w:r>
                      <w:r>
                        <w:rPr>
                          <w:b/>
                        </w:rPr>
                        <w:t>Political</w:t>
                      </w:r>
                      <w:r>
                        <w:rPr>
                          <w:b/>
                          <w:spacing w:val="8"/>
                        </w:rPr>
                        <w:t xml:space="preserve"> </w:t>
                      </w:r>
                      <w:r>
                        <w:rPr>
                          <w:b/>
                          <w:spacing w:val="-3"/>
                        </w:rPr>
                        <w:t>System</w:t>
                      </w:r>
                      <w:r>
                        <w:rPr>
                          <w:b/>
                          <w:spacing w:val="-3"/>
                        </w:rPr>
                        <w:tab/>
                      </w:r>
                      <w:r>
                        <w:rPr>
                          <w:b/>
                        </w:rPr>
                        <w:t>2</w:t>
                      </w:r>
                      <w:r>
                        <w:rPr>
                          <w:b/>
                          <w:spacing w:val="-1"/>
                        </w:rPr>
                        <w:t xml:space="preserve"> </w:t>
                      </w:r>
                      <w:r>
                        <w:rPr>
                          <w:b/>
                        </w:rPr>
                        <w:t>hours</w:t>
                      </w:r>
                    </w:p>
                  </w:txbxContent>
                </v:textbox>
                <w10:anchorlock/>
              </v:shape>
            </w:pict>
          </mc:Fallback>
        </mc:AlternateContent>
      </w:r>
    </w:p>
    <w:p w:rsidR="003F3886" w:rsidRDefault="003F3886" w:rsidP="003F3886">
      <w:pPr>
        <w:pStyle w:val="ListParagraph"/>
        <w:numPr>
          <w:ilvl w:val="1"/>
          <w:numId w:val="69"/>
        </w:numPr>
        <w:tabs>
          <w:tab w:val="left" w:pos="561"/>
        </w:tabs>
        <w:spacing w:before="0" w:line="231" w:lineRule="exact"/>
      </w:pPr>
      <w:r>
        <w:t>The National Flag, National Emblem and National</w:t>
      </w:r>
      <w:r>
        <w:rPr>
          <w:spacing w:val="25"/>
        </w:rPr>
        <w:t xml:space="preserve"> </w:t>
      </w:r>
      <w:r>
        <w:t>Anthem</w:t>
      </w:r>
    </w:p>
    <w:p w:rsidR="003F3886" w:rsidRDefault="003F3886" w:rsidP="003F3886">
      <w:pPr>
        <w:pStyle w:val="ListParagraph"/>
        <w:numPr>
          <w:ilvl w:val="1"/>
          <w:numId w:val="69"/>
        </w:numPr>
        <w:tabs>
          <w:tab w:val="left" w:pos="561"/>
        </w:tabs>
        <w:spacing w:before="7" w:line="252" w:lineRule="exact"/>
      </w:pPr>
      <w:r>
        <w:t>China’s Administrative</w:t>
      </w:r>
      <w:r>
        <w:rPr>
          <w:spacing w:val="5"/>
        </w:rPr>
        <w:t xml:space="preserve"> </w:t>
      </w:r>
      <w:r>
        <w:t>Divisions</w:t>
      </w:r>
    </w:p>
    <w:p w:rsidR="003F3886" w:rsidRDefault="003F3886" w:rsidP="003F3886">
      <w:pPr>
        <w:pStyle w:val="ListParagraph"/>
        <w:numPr>
          <w:ilvl w:val="1"/>
          <w:numId w:val="69"/>
        </w:numPr>
        <w:tabs>
          <w:tab w:val="left" w:pos="561"/>
        </w:tabs>
        <w:spacing w:before="0" w:line="252" w:lineRule="exact"/>
      </w:pPr>
      <w:r>
        <w:t>The National Institutions</w:t>
      </w:r>
      <w:r>
        <w:rPr>
          <w:spacing w:val="9"/>
        </w:rPr>
        <w:t xml:space="preserve"> </w:t>
      </w:r>
      <w:r>
        <w:t>I</w:t>
      </w:r>
    </w:p>
    <w:p w:rsidR="003F3886" w:rsidRDefault="003F3886" w:rsidP="003F3886">
      <w:pPr>
        <w:pStyle w:val="ListParagraph"/>
        <w:numPr>
          <w:ilvl w:val="1"/>
          <w:numId w:val="69"/>
        </w:numPr>
        <w:tabs>
          <w:tab w:val="left" w:pos="561"/>
        </w:tabs>
        <w:spacing w:before="0" w:line="252" w:lineRule="exact"/>
      </w:pPr>
      <w:r>
        <w:t>The National Institutions</w:t>
      </w:r>
      <w:r>
        <w:rPr>
          <w:spacing w:val="9"/>
        </w:rPr>
        <w:t xml:space="preserve"> </w:t>
      </w:r>
      <w:r>
        <w:t>II</w:t>
      </w:r>
    </w:p>
    <w:p w:rsidR="003F3886" w:rsidRDefault="003F3886" w:rsidP="003F3886">
      <w:pPr>
        <w:pStyle w:val="ListParagraph"/>
        <w:numPr>
          <w:ilvl w:val="1"/>
          <w:numId w:val="69"/>
        </w:numPr>
        <w:tabs>
          <w:tab w:val="left" w:pos="561"/>
        </w:tabs>
        <w:spacing w:before="0" w:line="252" w:lineRule="exact"/>
      </w:pPr>
      <w:r>
        <w:t>The Political Parties</w:t>
      </w:r>
      <w:r>
        <w:rPr>
          <w:spacing w:val="1"/>
        </w:rPr>
        <w:t xml:space="preserve"> </w:t>
      </w:r>
      <w:r>
        <w:t>I</w:t>
      </w:r>
    </w:p>
    <w:p w:rsidR="003F3886" w:rsidRDefault="003F3886" w:rsidP="003F3886">
      <w:pPr>
        <w:pStyle w:val="ListParagraph"/>
        <w:numPr>
          <w:ilvl w:val="1"/>
          <w:numId w:val="69"/>
        </w:numPr>
        <w:tabs>
          <w:tab w:val="left" w:pos="561"/>
        </w:tabs>
        <w:spacing w:before="0" w:line="252" w:lineRule="exact"/>
      </w:pPr>
      <w:r>
        <w:t>The Political Parties</w:t>
      </w:r>
      <w:r>
        <w:rPr>
          <w:spacing w:val="1"/>
        </w:rPr>
        <w:t xml:space="preserve"> </w:t>
      </w:r>
      <w:r>
        <w:t>II</w:t>
      </w:r>
    </w:p>
    <w:p w:rsidR="003F3886" w:rsidRDefault="003F3886" w:rsidP="003F3886">
      <w:pPr>
        <w:pStyle w:val="ListParagraph"/>
        <w:numPr>
          <w:ilvl w:val="1"/>
          <w:numId w:val="69"/>
        </w:numPr>
        <w:tabs>
          <w:tab w:val="left" w:pos="561"/>
        </w:tabs>
        <w:spacing w:before="0" w:after="3" w:line="252" w:lineRule="exact"/>
      </w:pPr>
      <w:r>
        <w:t>The Foreign Policy of the People’s Republic of</w:t>
      </w:r>
      <w:r>
        <w:rPr>
          <w:spacing w:val="16"/>
        </w:rPr>
        <w:t xml:space="preserve"> </w:t>
      </w:r>
      <w:r>
        <w:t>China</w:t>
      </w:r>
    </w:p>
    <w:p w:rsidR="003F3886" w:rsidRDefault="003F3886" w:rsidP="003F3886">
      <w:pPr>
        <w:pStyle w:val="BodyText"/>
        <w:spacing w:before="0"/>
        <w:ind w:left="251" w:firstLine="0"/>
        <w:rPr>
          <w:sz w:val="20"/>
        </w:rPr>
      </w:pPr>
      <w:r>
        <w:rPr>
          <w:noProof/>
          <w:sz w:val="20"/>
        </w:rPr>
        <mc:AlternateContent>
          <mc:Choice Requires="wps">
            <w:drawing>
              <wp:inline distT="0" distB="0" distL="114300" distR="114300" wp14:anchorId="00AE2B24" wp14:editId="34B9B2C2">
                <wp:extent cx="6354445" cy="173990"/>
                <wp:effectExtent l="0" t="0" r="8255" b="16510"/>
                <wp:docPr id="29" name="文本框 11"/>
                <wp:cNvGraphicFramePr/>
                <a:graphic xmlns:a="http://schemas.openxmlformats.org/drawingml/2006/main">
                  <a:graphicData uri="http://schemas.microsoft.com/office/word/2010/wordprocessingShape">
                    <wps:wsp>
                      <wps:cNvSpPr txBox="1"/>
                      <wps:spPr>
                        <a:xfrm>
                          <a:off x="0" y="0"/>
                          <a:ext cx="6354445" cy="173990"/>
                        </a:xfrm>
                        <a:prstGeom prst="rect">
                          <a:avLst/>
                        </a:prstGeom>
                        <a:solidFill>
                          <a:srgbClr val="F5F5F5"/>
                        </a:solidFill>
                        <a:ln>
                          <a:noFill/>
                        </a:ln>
                      </wps:spPr>
                      <wps:txbx>
                        <w:txbxContent>
                          <w:p w:rsidR="006E6945" w:rsidRDefault="006E6945" w:rsidP="003F3886">
                            <w:pPr>
                              <w:tabs>
                                <w:tab w:val="left" w:pos="9235"/>
                              </w:tabs>
                              <w:spacing w:before="3"/>
                              <w:ind w:left="28"/>
                              <w:rPr>
                                <w:b/>
                              </w:rPr>
                            </w:pPr>
                            <w:r>
                              <w:rPr>
                                <w:b/>
                              </w:rPr>
                              <w:t>22.Literature</w:t>
                            </w:r>
                            <w:r>
                              <w:rPr>
                                <w:b/>
                                <w:spacing w:val="-1"/>
                              </w:rPr>
                              <w:t xml:space="preserve"> </w:t>
                            </w:r>
                            <w:r>
                              <w:rPr>
                                <w:b/>
                              </w:rPr>
                              <w:t>and</w:t>
                            </w:r>
                            <w:r>
                              <w:rPr>
                                <w:b/>
                                <w:spacing w:val="-3"/>
                              </w:rPr>
                              <w:t xml:space="preserve"> </w:t>
                            </w:r>
                            <w:r>
                              <w:rPr>
                                <w:b/>
                              </w:rPr>
                              <w:t>Art</w:t>
                            </w:r>
                            <w:r>
                              <w:rPr>
                                <w:b/>
                              </w:rPr>
                              <w:tab/>
                              <w:t>6</w:t>
                            </w:r>
                            <w:r>
                              <w:rPr>
                                <w:b/>
                                <w:spacing w:val="-1"/>
                              </w:rPr>
                              <w:t xml:space="preserve"> </w:t>
                            </w:r>
                            <w:r>
                              <w:rPr>
                                <w:b/>
                              </w:rPr>
                              <w:t>hours</w:t>
                            </w:r>
                          </w:p>
                        </w:txbxContent>
                      </wps:txbx>
                      <wps:bodyPr lIns="0" tIns="0" rIns="0" bIns="0" upright="1"/>
                    </wps:wsp>
                  </a:graphicData>
                </a:graphic>
              </wp:inline>
            </w:drawing>
          </mc:Choice>
          <mc:Fallback>
            <w:pict>
              <v:shape w14:anchorId="00AE2B24" id="文本框 11" o:spid="_x0000_s1034" type="#_x0000_t202" style="width:500.35pt;height:1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" fillcolor="#f5f5f5" stroked="f">
                <v:textbox inset="0,0,0,0">
                  <w:txbxContent>
                    <w:p w:rsidR="006E6945" w:rsidRDefault="006E6945" w:rsidP="003F3886">
                      <w:pPr>
                        <w:tabs>
                          <w:tab w:val="left" w:pos="9235"/>
                        </w:tabs>
                        <w:spacing w:before="3"/>
                        <w:ind w:left="28"/>
                        <w:rPr>
                          <w:b/>
                        </w:rPr>
                      </w:pPr>
                      <w:r>
                        <w:rPr>
                          <w:b/>
                        </w:rPr>
                        <w:t>22.Literature</w:t>
                      </w:r>
                      <w:r>
                        <w:rPr>
                          <w:b/>
                          <w:spacing w:val="-1"/>
                        </w:rPr>
                        <w:t xml:space="preserve"> </w:t>
                      </w:r>
                      <w:r>
                        <w:rPr>
                          <w:b/>
                        </w:rPr>
                        <w:t>and</w:t>
                      </w:r>
                      <w:r>
                        <w:rPr>
                          <w:b/>
                          <w:spacing w:val="-3"/>
                        </w:rPr>
                        <w:t xml:space="preserve"> </w:t>
                      </w:r>
                      <w:r>
                        <w:rPr>
                          <w:b/>
                        </w:rPr>
                        <w:t>Art</w:t>
                      </w:r>
                      <w:r>
                        <w:rPr>
                          <w:b/>
                        </w:rPr>
                        <w:tab/>
                        <w:t>6</w:t>
                      </w:r>
                      <w:r>
                        <w:rPr>
                          <w:b/>
                          <w:spacing w:val="-1"/>
                        </w:rPr>
                        <w:t xml:space="preserve"> </w:t>
                      </w:r>
                      <w:r>
                        <w:rPr>
                          <w:b/>
                        </w:rPr>
                        <w:t>hours</w:t>
                      </w:r>
                    </w:p>
                  </w:txbxContent>
                </v:textbox>
                <w10:anchorlock/>
              </v:shape>
            </w:pict>
          </mc:Fallback>
        </mc:AlternateContent>
      </w:r>
    </w:p>
    <w:p w:rsidR="003F3886" w:rsidRDefault="003F3886" w:rsidP="003F3886">
      <w:pPr>
        <w:pStyle w:val="ListParagraph"/>
        <w:numPr>
          <w:ilvl w:val="1"/>
          <w:numId w:val="70"/>
        </w:numPr>
        <w:tabs>
          <w:tab w:val="left" w:pos="561"/>
        </w:tabs>
        <w:spacing w:before="0" w:line="222" w:lineRule="exact"/>
        <w:jc w:val="left"/>
      </w:pPr>
      <w:r>
        <w:t>Different Phases and Genres of China’s</w:t>
      </w:r>
      <w:r>
        <w:rPr>
          <w:spacing w:val="17"/>
        </w:rPr>
        <w:t xml:space="preserve"> </w:t>
      </w:r>
      <w:r>
        <w:t>Literature</w:t>
      </w:r>
    </w:p>
    <w:p w:rsidR="003F3886" w:rsidRDefault="003F3886" w:rsidP="003F3886">
      <w:pPr>
        <w:pStyle w:val="ListParagraph"/>
        <w:numPr>
          <w:ilvl w:val="1"/>
          <w:numId w:val="70"/>
        </w:numPr>
        <w:tabs>
          <w:tab w:val="left" w:pos="561"/>
        </w:tabs>
        <w:spacing w:before="0" w:line="252" w:lineRule="exact"/>
        <w:jc w:val="left"/>
      </w:pPr>
      <w:r>
        <w:t>Ancient Chinese Literature--Pre-Qin</w:t>
      </w:r>
      <w:r>
        <w:rPr>
          <w:spacing w:val="14"/>
        </w:rPr>
        <w:t xml:space="preserve"> </w:t>
      </w:r>
      <w:r>
        <w:t>Literature</w:t>
      </w:r>
    </w:p>
    <w:p w:rsidR="003F3886" w:rsidRDefault="003F3886" w:rsidP="003F3886">
      <w:pPr>
        <w:pStyle w:val="ListParagraph"/>
        <w:numPr>
          <w:ilvl w:val="1"/>
          <w:numId w:val="70"/>
        </w:numPr>
        <w:tabs>
          <w:tab w:val="left" w:pos="561"/>
        </w:tabs>
        <w:spacing w:before="0" w:line="252" w:lineRule="exact"/>
        <w:jc w:val="left"/>
      </w:pPr>
      <w:r>
        <w:t>Ancient  Chinese  Literature--Tang</w:t>
      </w:r>
      <w:r>
        <w:rPr>
          <w:spacing w:val="-24"/>
        </w:rPr>
        <w:t xml:space="preserve"> </w:t>
      </w:r>
      <w:r>
        <w:t>Poetry</w:t>
      </w:r>
    </w:p>
    <w:p w:rsidR="003F3886" w:rsidRDefault="003F3886" w:rsidP="003F3886">
      <w:pPr>
        <w:pStyle w:val="ListParagraph"/>
        <w:numPr>
          <w:ilvl w:val="1"/>
          <w:numId w:val="70"/>
        </w:numPr>
        <w:tabs>
          <w:tab w:val="left" w:pos="561"/>
        </w:tabs>
        <w:spacing w:before="0" w:line="252" w:lineRule="exact"/>
        <w:jc w:val="left"/>
      </w:pPr>
      <w:r>
        <w:t>Ancient  Chinese  Literature--Song</w:t>
      </w:r>
      <w:r>
        <w:rPr>
          <w:spacing w:val="-25"/>
        </w:rPr>
        <w:t xml:space="preserve"> </w:t>
      </w:r>
      <w:r>
        <w:t>Poetry</w:t>
      </w:r>
    </w:p>
    <w:p w:rsidR="003F3886" w:rsidRDefault="003F3886" w:rsidP="003F3886">
      <w:pPr>
        <w:pStyle w:val="ListParagraph"/>
        <w:numPr>
          <w:ilvl w:val="1"/>
          <w:numId w:val="70"/>
        </w:numPr>
        <w:tabs>
          <w:tab w:val="left" w:pos="561"/>
        </w:tabs>
        <w:spacing w:before="0" w:line="252" w:lineRule="exact"/>
        <w:jc w:val="left"/>
      </w:pPr>
      <w:r>
        <w:t>Ancient Chinese Literature--The Four Classical</w:t>
      </w:r>
      <w:r>
        <w:rPr>
          <w:spacing w:val="19"/>
        </w:rPr>
        <w:t xml:space="preserve"> </w:t>
      </w:r>
      <w:r>
        <w:t>Novels</w:t>
      </w:r>
    </w:p>
    <w:p w:rsidR="003F3886" w:rsidRDefault="003F3886" w:rsidP="003F3886">
      <w:pPr>
        <w:pStyle w:val="ListParagraph"/>
        <w:numPr>
          <w:ilvl w:val="1"/>
          <w:numId w:val="70"/>
        </w:numPr>
        <w:tabs>
          <w:tab w:val="left" w:pos="561"/>
        </w:tabs>
        <w:spacing w:before="0" w:line="252" w:lineRule="exact"/>
        <w:jc w:val="left"/>
      </w:pPr>
      <w:r>
        <w:t>Modern and Contemporary Literature</w:t>
      </w:r>
      <w:r>
        <w:rPr>
          <w:spacing w:val="23"/>
        </w:rPr>
        <w:t xml:space="preserve"> </w:t>
      </w:r>
      <w:r>
        <w:t>I</w:t>
      </w:r>
    </w:p>
    <w:p w:rsidR="003F3886" w:rsidRDefault="003F3886" w:rsidP="003F3886">
      <w:pPr>
        <w:pStyle w:val="ListParagraph"/>
        <w:numPr>
          <w:ilvl w:val="1"/>
          <w:numId w:val="70"/>
        </w:numPr>
        <w:tabs>
          <w:tab w:val="left" w:pos="561"/>
        </w:tabs>
        <w:spacing w:before="0"/>
        <w:jc w:val="left"/>
      </w:pPr>
      <w:r>
        <w:t>Modern and Contemporary Literature</w:t>
      </w:r>
      <w:r>
        <w:rPr>
          <w:spacing w:val="20"/>
        </w:rPr>
        <w:t xml:space="preserve"> </w:t>
      </w:r>
      <w:r>
        <w:t>II</w:t>
      </w:r>
    </w:p>
    <w:p w:rsidR="003F3886" w:rsidRDefault="003F3886" w:rsidP="003F3886">
      <w:pPr>
        <w:pStyle w:val="ListParagraph"/>
        <w:numPr>
          <w:ilvl w:val="1"/>
          <w:numId w:val="70"/>
        </w:numPr>
        <w:tabs>
          <w:tab w:val="left" w:pos="561"/>
        </w:tabs>
        <w:spacing w:before="6" w:line="252" w:lineRule="exact"/>
        <w:jc w:val="left"/>
      </w:pPr>
      <w:r>
        <w:t>Chinese Operas</w:t>
      </w:r>
      <w:r>
        <w:rPr>
          <w:spacing w:val="4"/>
        </w:rPr>
        <w:t xml:space="preserve"> </w:t>
      </w:r>
      <w:r>
        <w:t>I</w:t>
      </w:r>
    </w:p>
    <w:p w:rsidR="003F3886" w:rsidRDefault="003F3886" w:rsidP="003F3886">
      <w:pPr>
        <w:pStyle w:val="ListParagraph"/>
        <w:numPr>
          <w:ilvl w:val="1"/>
          <w:numId w:val="70"/>
        </w:numPr>
        <w:tabs>
          <w:tab w:val="left" w:pos="561"/>
        </w:tabs>
        <w:spacing w:before="0" w:line="252" w:lineRule="exact"/>
        <w:jc w:val="left"/>
      </w:pPr>
      <w:r>
        <w:t>Chinese Operas</w:t>
      </w:r>
      <w:r>
        <w:rPr>
          <w:spacing w:val="4"/>
        </w:rPr>
        <w:t xml:space="preserve"> </w:t>
      </w:r>
      <w:r>
        <w:t>II</w:t>
      </w:r>
    </w:p>
    <w:p w:rsidR="003F3886" w:rsidRDefault="003F3886" w:rsidP="003F3886">
      <w:pPr>
        <w:pStyle w:val="ListParagraph"/>
        <w:numPr>
          <w:ilvl w:val="1"/>
          <w:numId w:val="70"/>
        </w:numPr>
        <w:tabs>
          <w:tab w:val="left" w:pos="561"/>
        </w:tabs>
        <w:spacing w:before="0" w:line="252" w:lineRule="exact"/>
        <w:ind w:hanging="454"/>
        <w:jc w:val="left"/>
      </w:pPr>
      <w:r>
        <w:t>Chinese Operas</w:t>
      </w:r>
      <w:r>
        <w:rPr>
          <w:spacing w:val="4"/>
        </w:rPr>
        <w:t xml:space="preserve"> </w:t>
      </w:r>
      <w:r>
        <w:t>III</w:t>
      </w:r>
    </w:p>
    <w:p w:rsidR="003F3886" w:rsidRDefault="003F3886" w:rsidP="003F3886">
      <w:pPr>
        <w:pStyle w:val="ListParagraph"/>
        <w:numPr>
          <w:ilvl w:val="1"/>
          <w:numId w:val="70"/>
        </w:numPr>
        <w:tabs>
          <w:tab w:val="left" w:pos="561"/>
        </w:tabs>
        <w:spacing w:before="0" w:line="252" w:lineRule="exact"/>
        <w:ind w:hanging="454"/>
        <w:jc w:val="left"/>
      </w:pPr>
      <w:r>
        <w:t>Traditional Chinese Musical</w:t>
      </w:r>
      <w:r>
        <w:rPr>
          <w:spacing w:val="13"/>
        </w:rPr>
        <w:t xml:space="preserve"> </w:t>
      </w:r>
      <w:r>
        <w:t>Concepts</w:t>
      </w:r>
    </w:p>
    <w:p w:rsidR="003F3886" w:rsidRDefault="003F3886" w:rsidP="003F3886">
      <w:pPr>
        <w:pStyle w:val="ListParagraph"/>
        <w:numPr>
          <w:ilvl w:val="1"/>
          <w:numId w:val="70"/>
        </w:numPr>
        <w:tabs>
          <w:tab w:val="left" w:pos="561"/>
        </w:tabs>
        <w:spacing w:before="0" w:line="252" w:lineRule="exact"/>
        <w:ind w:hanging="454"/>
        <w:jc w:val="left"/>
      </w:pPr>
      <w:r>
        <w:t>Traditional Chinese Musical Instruments and Classic</w:t>
      </w:r>
      <w:r>
        <w:rPr>
          <w:spacing w:val="27"/>
        </w:rPr>
        <w:t xml:space="preserve"> </w:t>
      </w:r>
      <w:r>
        <w:t>Works</w:t>
      </w:r>
    </w:p>
    <w:p w:rsidR="003F3886" w:rsidRDefault="003F3886" w:rsidP="003F3886">
      <w:pPr>
        <w:pStyle w:val="ListParagraph"/>
        <w:numPr>
          <w:ilvl w:val="1"/>
          <w:numId w:val="70"/>
        </w:numPr>
        <w:tabs>
          <w:tab w:val="left" w:pos="561"/>
        </w:tabs>
        <w:spacing w:before="0" w:after="3" w:line="252" w:lineRule="exact"/>
        <w:ind w:hanging="454"/>
        <w:jc w:val="left"/>
      </w:pPr>
      <w:r>
        <w:t>Colourful Modern</w:t>
      </w:r>
      <w:r>
        <w:rPr>
          <w:spacing w:val="9"/>
        </w:rPr>
        <w:t xml:space="preserve"> </w:t>
      </w:r>
      <w:r>
        <w:t>Music</w:t>
      </w:r>
    </w:p>
    <w:p w:rsidR="003F3886" w:rsidRDefault="003F3886" w:rsidP="003F3886">
      <w:pPr>
        <w:pStyle w:val="BodyText"/>
        <w:spacing w:before="0"/>
        <w:ind w:left="251" w:firstLine="0"/>
        <w:rPr>
          <w:sz w:val="20"/>
        </w:rPr>
      </w:pPr>
      <w:r>
        <w:rPr>
          <w:noProof/>
          <w:sz w:val="20"/>
        </w:rPr>
        <mc:AlternateContent>
          <mc:Choice Requires="wps">
            <w:drawing>
              <wp:inline distT="0" distB="0" distL="114300" distR="114300" wp14:anchorId="530B9C89" wp14:editId="7F8113DD">
                <wp:extent cx="6354445" cy="173990"/>
                <wp:effectExtent l="0" t="0" r="8255" b="16510"/>
                <wp:docPr id="30" name="文本框 12"/>
                <wp:cNvGraphicFramePr/>
                <a:graphic xmlns:a="http://schemas.openxmlformats.org/drawingml/2006/main">
                  <a:graphicData uri="http://schemas.microsoft.com/office/word/2010/wordprocessingShape">
                    <wps:wsp>
                      <wps:cNvSpPr txBox="1"/>
                      <wps:spPr>
                        <a:xfrm>
                          <a:off x="0" y="0"/>
                          <a:ext cx="6354445" cy="173990"/>
                        </a:xfrm>
                        <a:prstGeom prst="rect">
                          <a:avLst/>
                        </a:prstGeom>
                        <a:solidFill>
                          <a:srgbClr val="F5F5F5"/>
                        </a:solidFill>
                        <a:ln>
                          <a:noFill/>
                        </a:ln>
                      </wps:spPr>
                      <wps:txbx>
                        <w:txbxContent>
                          <w:p w:rsidR="006E6945" w:rsidRDefault="006E6945" w:rsidP="003F3886">
                            <w:pPr>
                              <w:tabs>
                                <w:tab w:val="left" w:pos="9257"/>
                              </w:tabs>
                              <w:spacing w:before="3"/>
                              <w:ind w:left="28"/>
                              <w:rPr>
                                <w:b/>
                              </w:rPr>
                            </w:pPr>
                            <w:r>
                              <w:rPr>
                                <w:b/>
                              </w:rPr>
                              <w:t xml:space="preserve">23.The </w:t>
                            </w:r>
                            <w:r>
                              <w:rPr>
                                <w:b/>
                                <w:spacing w:val="-3"/>
                              </w:rPr>
                              <w:t xml:space="preserve">Chinese </w:t>
                            </w:r>
                            <w:r>
                              <w:rPr>
                                <w:b/>
                              </w:rPr>
                              <w:t>Language and the</w:t>
                            </w:r>
                            <w:r>
                              <w:rPr>
                                <w:b/>
                                <w:spacing w:val="22"/>
                              </w:rPr>
                              <w:t xml:space="preserve"> </w:t>
                            </w:r>
                            <w:r>
                              <w:rPr>
                                <w:b/>
                                <w:spacing w:val="-3"/>
                              </w:rPr>
                              <w:t>Chinese</w:t>
                            </w:r>
                            <w:r>
                              <w:rPr>
                                <w:b/>
                                <w:spacing w:val="8"/>
                              </w:rPr>
                              <w:t xml:space="preserve"> </w:t>
                            </w:r>
                            <w:r>
                              <w:rPr>
                                <w:b/>
                              </w:rPr>
                              <w:t>Characters</w:t>
                            </w:r>
                            <w:r>
                              <w:rPr>
                                <w:b/>
                              </w:rPr>
                              <w:tab/>
                              <w:t>2</w:t>
                            </w:r>
                            <w:r>
                              <w:rPr>
                                <w:b/>
                                <w:spacing w:val="-1"/>
                              </w:rPr>
                              <w:t xml:space="preserve"> </w:t>
                            </w:r>
                            <w:r>
                              <w:rPr>
                                <w:b/>
                              </w:rPr>
                              <w:t>hours</w:t>
                            </w:r>
                          </w:p>
                        </w:txbxContent>
                      </wps:txbx>
                      <wps:bodyPr lIns="0" tIns="0" rIns="0" bIns="0" upright="1"/>
                    </wps:wsp>
                  </a:graphicData>
                </a:graphic>
              </wp:inline>
            </w:drawing>
          </mc:Choice>
          <mc:Fallback>
            <w:pict>
              <v:shape w14:anchorId="530B9C89" id="文本框 12" o:spid="_x0000_s1035" type="#_x0000_t202" style="width:500.35pt;height:1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" fillcolor="#f5f5f5" stroked="f">
                <v:textbox inset="0,0,0,0">
                  <w:txbxContent>
                    <w:p w:rsidR="006E6945" w:rsidRDefault="006E6945" w:rsidP="003F3886">
                      <w:pPr>
                        <w:tabs>
                          <w:tab w:val="left" w:pos="9257"/>
                        </w:tabs>
                        <w:spacing w:before="3"/>
                        <w:ind w:left="28"/>
                        <w:rPr>
                          <w:b/>
                        </w:rPr>
                      </w:pPr>
                      <w:r>
                        <w:rPr>
                          <w:b/>
                        </w:rPr>
                        <w:t xml:space="preserve">23.The </w:t>
                      </w:r>
                      <w:r>
                        <w:rPr>
                          <w:b/>
                          <w:spacing w:val="-3"/>
                        </w:rPr>
                        <w:t xml:space="preserve">Chinese </w:t>
                      </w:r>
                      <w:r>
                        <w:rPr>
                          <w:b/>
                        </w:rPr>
                        <w:t>Language and the</w:t>
                      </w:r>
                      <w:r>
                        <w:rPr>
                          <w:b/>
                          <w:spacing w:val="22"/>
                        </w:rPr>
                        <w:t xml:space="preserve"> </w:t>
                      </w:r>
                      <w:r>
                        <w:rPr>
                          <w:b/>
                          <w:spacing w:val="-3"/>
                        </w:rPr>
                        <w:t>Chinese</w:t>
                      </w:r>
                      <w:r>
                        <w:rPr>
                          <w:b/>
                          <w:spacing w:val="8"/>
                        </w:rPr>
                        <w:t xml:space="preserve"> </w:t>
                      </w:r>
                      <w:r>
                        <w:rPr>
                          <w:b/>
                        </w:rPr>
                        <w:t>Characters</w:t>
                      </w:r>
                      <w:r>
                        <w:rPr>
                          <w:b/>
                        </w:rPr>
                        <w:tab/>
                        <w:t>2</w:t>
                      </w:r>
                      <w:r>
                        <w:rPr>
                          <w:b/>
                          <w:spacing w:val="-1"/>
                        </w:rPr>
                        <w:t xml:space="preserve"> </w:t>
                      </w:r>
                      <w:r>
                        <w:rPr>
                          <w:b/>
                        </w:rPr>
                        <w:t>hours</w:t>
                      </w:r>
                    </w:p>
                  </w:txbxContent>
                </v:textbox>
                <w10:anchorlock/>
              </v:shape>
            </w:pict>
          </mc:Fallback>
        </mc:AlternateContent>
      </w:r>
    </w:p>
    <w:p w:rsidR="003F3886" w:rsidRDefault="003F3886" w:rsidP="003F3886">
      <w:pPr>
        <w:pStyle w:val="ListParagraph"/>
        <w:numPr>
          <w:ilvl w:val="1"/>
          <w:numId w:val="71"/>
        </w:numPr>
        <w:tabs>
          <w:tab w:val="left" w:pos="561"/>
        </w:tabs>
        <w:spacing w:before="0" w:line="223" w:lineRule="exact"/>
      </w:pPr>
      <w:r>
        <w:t>Putonghua and</w:t>
      </w:r>
      <w:r>
        <w:rPr>
          <w:spacing w:val="1"/>
        </w:rPr>
        <w:t xml:space="preserve"> </w:t>
      </w:r>
      <w:r>
        <w:t>Dialects</w:t>
      </w:r>
    </w:p>
    <w:p w:rsidR="003F3886" w:rsidRDefault="003F3886" w:rsidP="003F3886">
      <w:pPr>
        <w:pStyle w:val="ListParagraph"/>
        <w:numPr>
          <w:ilvl w:val="1"/>
          <w:numId w:val="71"/>
        </w:numPr>
        <w:tabs>
          <w:tab w:val="left" w:pos="561"/>
        </w:tabs>
        <w:spacing w:before="0" w:line="252" w:lineRule="exact"/>
      </w:pPr>
      <w:r>
        <w:t>Ancient Chinese and Modern</w:t>
      </w:r>
      <w:r>
        <w:rPr>
          <w:spacing w:val="19"/>
        </w:rPr>
        <w:t xml:space="preserve"> </w:t>
      </w:r>
      <w:r>
        <w:t>Chinese</w:t>
      </w:r>
    </w:p>
    <w:p w:rsidR="003F3886" w:rsidRDefault="003F3886" w:rsidP="003F3886">
      <w:pPr>
        <w:pStyle w:val="ListParagraph"/>
        <w:numPr>
          <w:ilvl w:val="1"/>
          <w:numId w:val="71"/>
        </w:numPr>
        <w:tabs>
          <w:tab w:val="left" w:pos="561"/>
        </w:tabs>
        <w:spacing w:before="0" w:line="252" w:lineRule="exact"/>
      </w:pPr>
      <w:r>
        <w:t>Idiomatic</w:t>
      </w:r>
      <w:r>
        <w:rPr>
          <w:spacing w:val="3"/>
        </w:rPr>
        <w:t xml:space="preserve"> </w:t>
      </w:r>
      <w:r>
        <w:t>Phrases</w:t>
      </w:r>
    </w:p>
    <w:p w:rsidR="003F3886" w:rsidRDefault="003F3886" w:rsidP="003F3886">
      <w:pPr>
        <w:pStyle w:val="ListParagraph"/>
        <w:numPr>
          <w:ilvl w:val="1"/>
          <w:numId w:val="71"/>
        </w:numPr>
        <w:tabs>
          <w:tab w:val="left" w:pos="561"/>
        </w:tabs>
        <w:spacing w:before="0" w:line="252" w:lineRule="exact"/>
      </w:pPr>
      <w:r>
        <w:t>The</w:t>
      </w:r>
      <w:r>
        <w:rPr>
          <w:spacing w:val="8"/>
        </w:rPr>
        <w:t xml:space="preserve"> </w:t>
      </w:r>
      <w:r>
        <w:t>Interesting</w:t>
      </w:r>
      <w:r>
        <w:rPr>
          <w:spacing w:val="11"/>
        </w:rPr>
        <w:t xml:space="preserve"> </w:t>
      </w:r>
      <w:r>
        <w:t>Origins</w:t>
      </w:r>
      <w:r>
        <w:rPr>
          <w:spacing w:val="6"/>
        </w:rPr>
        <w:t xml:space="preserve"> </w:t>
      </w:r>
      <w:r>
        <w:t>of</w:t>
      </w:r>
      <w:r>
        <w:rPr>
          <w:spacing w:val="6"/>
        </w:rPr>
        <w:t xml:space="preserve"> </w:t>
      </w:r>
      <w:r>
        <w:t>the</w:t>
      </w:r>
      <w:r>
        <w:rPr>
          <w:spacing w:val="9"/>
        </w:rPr>
        <w:t xml:space="preserve"> </w:t>
      </w:r>
      <w:r>
        <w:t>Chinese</w:t>
      </w:r>
      <w:r>
        <w:rPr>
          <w:spacing w:val="8"/>
        </w:rPr>
        <w:t xml:space="preserve"> </w:t>
      </w:r>
      <w:r>
        <w:t>Characters&amp;The</w:t>
      </w:r>
      <w:r>
        <w:rPr>
          <w:spacing w:val="9"/>
        </w:rPr>
        <w:t xml:space="preserve"> </w:t>
      </w:r>
      <w:r>
        <w:t>Development</w:t>
      </w:r>
      <w:r>
        <w:rPr>
          <w:spacing w:val="10"/>
        </w:rPr>
        <w:t xml:space="preserve"> </w:t>
      </w:r>
      <w:r>
        <w:t>of</w:t>
      </w:r>
      <w:r>
        <w:rPr>
          <w:spacing w:val="5"/>
        </w:rPr>
        <w:t xml:space="preserve"> </w:t>
      </w:r>
      <w:r>
        <w:rPr>
          <w:spacing w:val="4"/>
        </w:rPr>
        <w:t>the</w:t>
      </w:r>
      <w:r>
        <w:rPr>
          <w:spacing w:val="9"/>
        </w:rPr>
        <w:t xml:space="preserve"> </w:t>
      </w:r>
      <w:r>
        <w:t>Chinese</w:t>
      </w:r>
      <w:r>
        <w:rPr>
          <w:spacing w:val="8"/>
        </w:rPr>
        <w:t xml:space="preserve"> </w:t>
      </w:r>
      <w:r>
        <w:t>Characters</w:t>
      </w:r>
    </w:p>
    <w:p w:rsidR="003F3886" w:rsidRDefault="003F3886" w:rsidP="003F3886">
      <w:pPr>
        <w:pStyle w:val="ListParagraph"/>
        <w:numPr>
          <w:ilvl w:val="1"/>
          <w:numId w:val="71"/>
        </w:numPr>
        <w:tabs>
          <w:tab w:val="left" w:pos="561"/>
        </w:tabs>
        <w:spacing w:before="0" w:line="252" w:lineRule="exact"/>
      </w:pPr>
      <w:r>
        <w:t>The Six Categories of Chinese</w:t>
      </w:r>
      <w:r>
        <w:rPr>
          <w:spacing w:val="15"/>
        </w:rPr>
        <w:t xml:space="preserve"> </w:t>
      </w:r>
      <w:r>
        <w:t>Characters</w:t>
      </w:r>
    </w:p>
    <w:p w:rsidR="003F3886" w:rsidRDefault="003F3886" w:rsidP="003F3886">
      <w:pPr>
        <w:pStyle w:val="ListParagraph"/>
        <w:numPr>
          <w:ilvl w:val="1"/>
          <w:numId w:val="71"/>
        </w:numPr>
        <w:tabs>
          <w:tab w:val="left" w:pos="561"/>
        </w:tabs>
        <w:spacing w:before="0" w:line="253" w:lineRule="exact"/>
      </w:pPr>
      <w:r>
        <w:rPr>
          <w:noProof/>
        </w:rPr>
        <mc:AlternateContent>
          <mc:Choice Requires="wps">
            <w:drawing>
              <wp:anchor distT="0" distB="0" distL="0" distR="0" simplePos="0" relativeHeight="251676672" behindDoc="1" locked="0" layoutInCell="1" allowOverlap="1" wp14:anchorId="15E3F096" wp14:editId="64916229">
                <wp:simplePos x="0" y="0"/>
                <wp:positionH relativeFrom="page">
                  <wp:posOffset>946785</wp:posOffset>
                </wp:positionH>
                <wp:positionV relativeFrom="paragraph">
                  <wp:posOffset>166370</wp:posOffset>
                </wp:positionV>
                <wp:extent cx="6354445" cy="169545"/>
                <wp:effectExtent l="0" t="0" r="8255" b="1905"/>
                <wp:wrapTopAndBottom/>
                <wp:docPr id="50" name="文本框 13"/>
                <wp:cNvGraphicFramePr/>
                <a:graphic xmlns:a="http://schemas.openxmlformats.org/drawingml/2006/main">
                  <a:graphicData uri="http://schemas.microsoft.com/office/word/2010/wordprocessingShape">
                    <wps:wsp>
                      <wps:cNvSpPr txBox="1"/>
                      <wps:spPr>
                        <a:xfrm>
                          <a:off x="0" y="0"/>
                          <a:ext cx="6354445" cy="169545"/>
                        </a:xfrm>
                        <a:prstGeom prst="rect">
                          <a:avLst/>
                        </a:prstGeom>
                        <a:solidFill>
                          <a:srgbClr val="F5F5F5"/>
                        </a:solidFill>
                        <a:ln>
                          <a:noFill/>
                        </a:ln>
                      </wps:spPr>
                      <wps:txbx>
                        <w:txbxContent>
                          <w:p w:rsidR="006E6945" w:rsidRDefault="006E6945" w:rsidP="003F3886">
                            <w:pPr>
                              <w:tabs>
                                <w:tab w:val="left" w:pos="9242"/>
                              </w:tabs>
                              <w:spacing w:before="3"/>
                              <w:ind w:left="28"/>
                              <w:rPr>
                                <w:b/>
                              </w:rPr>
                            </w:pPr>
                            <w:r>
                              <w:rPr>
                                <w:b/>
                              </w:rPr>
                              <w:t>24.Calligraphy</w:t>
                            </w:r>
                            <w:r>
                              <w:rPr>
                                <w:b/>
                                <w:spacing w:val="-1"/>
                              </w:rPr>
                              <w:t xml:space="preserve"> </w:t>
                            </w:r>
                            <w:r>
                              <w:rPr>
                                <w:b/>
                              </w:rPr>
                              <w:t>and</w:t>
                            </w:r>
                            <w:r>
                              <w:rPr>
                                <w:b/>
                                <w:spacing w:val="-6"/>
                              </w:rPr>
                              <w:t xml:space="preserve"> </w:t>
                            </w:r>
                            <w:r>
                              <w:rPr>
                                <w:b/>
                              </w:rPr>
                              <w:t>Painting</w:t>
                            </w:r>
                            <w:r>
                              <w:rPr>
                                <w:b/>
                              </w:rPr>
                              <w:tab/>
                              <w:t>6</w:t>
                            </w:r>
                            <w:r>
                              <w:rPr>
                                <w:b/>
                                <w:spacing w:val="-1"/>
                              </w:rPr>
                              <w:t xml:space="preserve"> </w:t>
                            </w:r>
                            <w:r>
                              <w:rPr>
                                <w:b/>
                              </w:rPr>
                              <w:t>hours</w:t>
                            </w:r>
                          </w:p>
                        </w:txbxContent>
                      </wps:txbx>
                      <wps:bodyPr lIns="0" tIns="0" rIns="0" bIns="0" upright="1"/>
                    </wps:wsp>
                  </a:graphicData>
                </a:graphic>
              </wp:anchor>
            </w:drawing>
          </mc:Choice>
          <mc:Fallback>
            <w:pict>
              <v:shape w14:anchorId="15E3F096" id="文本框 13" o:spid="_x0000_s1036" type="#_x0000_t202" style="position:absolute;left:0;text-align:left;margin-left:74.55pt;margin-top:13.1pt;width:500.35pt;height:13.35pt;z-index:-2516398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" fillcolor="#f5f5f5" stroked="f">
                <v:textbox inset="0,0,0,0">
                  <w:txbxContent>
                    <w:p w:rsidR="006E6945" w:rsidRDefault="006E6945" w:rsidP="003F3886">
                      <w:pPr>
                        <w:tabs>
                          <w:tab w:val="left" w:pos="9242"/>
                        </w:tabs>
                        <w:spacing w:before="3"/>
                        <w:ind w:left="28"/>
                        <w:rPr>
                          <w:b/>
                        </w:rPr>
                      </w:pPr>
                      <w:r>
                        <w:rPr>
                          <w:b/>
                        </w:rPr>
                        <w:t>24.Calligraphy</w:t>
                      </w:r>
                      <w:r>
                        <w:rPr>
                          <w:b/>
                          <w:spacing w:val="-1"/>
                        </w:rPr>
                        <w:t xml:space="preserve"> </w:t>
                      </w:r>
                      <w:r>
                        <w:rPr>
                          <w:b/>
                        </w:rPr>
                        <w:t>and</w:t>
                      </w:r>
                      <w:r>
                        <w:rPr>
                          <w:b/>
                          <w:spacing w:val="-6"/>
                        </w:rPr>
                        <w:t xml:space="preserve"> </w:t>
                      </w:r>
                      <w:r>
                        <w:rPr>
                          <w:b/>
                        </w:rPr>
                        <w:t>Painting</w:t>
                      </w:r>
                      <w:r>
                        <w:rPr>
                          <w:b/>
                        </w:rPr>
                        <w:tab/>
                        <w:t>6</w:t>
                      </w:r>
                      <w:r>
                        <w:rPr>
                          <w:b/>
                          <w:spacing w:val="-1"/>
                        </w:rPr>
                        <w:t xml:space="preserve"> </w:t>
                      </w:r>
                      <w:r>
                        <w:rPr>
                          <w:b/>
                        </w:rPr>
                        <w:t>hours</w:t>
                      </w:r>
                    </w:p>
                  </w:txbxContent>
                </v:textbox>
                <w10:wrap type="topAndBottom" anchorx="page"/>
              </v:shape>
            </w:pict>
          </mc:Fallback>
        </mc:AlternateContent>
      </w:r>
      <w:r>
        <w:t>Traditional and Simplified</w:t>
      </w:r>
      <w:r>
        <w:rPr>
          <w:spacing w:val="15"/>
        </w:rPr>
        <w:t xml:space="preserve"> </w:t>
      </w:r>
      <w:r>
        <w:t>Chinese</w:t>
      </w:r>
    </w:p>
    <w:p w:rsidR="003F3886" w:rsidRDefault="003F3886" w:rsidP="003F3886">
      <w:pPr>
        <w:pStyle w:val="ListParagraph"/>
        <w:numPr>
          <w:ilvl w:val="1"/>
          <w:numId w:val="72"/>
        </w:numPr>
        <w:tabs>
          <w:tab w:val="left" w:pos="561"/>
        </w:tabs>
        <w:spacing w:before="0" w:line="234" w:lineRule="exact"/>
        <w:jc w:val="left"/>
      </w:pPr>
      <w:r>
        <w:t>What is</w:t>
      </w:r>
      <w:r>
        <w:rPr>
          <w:spacing w:val="8"/>
        </w:rPr>
        <w:t xml:space="preserve"> </w:t>
      </w:r>
      <w:r>
        <w:t>Calligraphy?</w:t>
      </w:r>
    </w:p>
    <w:p w:rsidR="003F3886" w:rsidRDefault="003F3886" w:rsidP="003F3886">
      <w:pPr>
        <w:pStyle w:val="ListParagraph"/>
        <w:numPr>
          <w:ilvl w:val="1"/>
          <w:numId w:val="72"/>
        </w:numPr>
        <w:tabs>
          <w:tab w:val="left" w:pos="561"/>
        </w:tabs>
        <w:spacing w:before="0" w:line="252" w:lineRule="exact"/>
        <w:jc w:val="left"/>
      </w:pPr>
      <w:r>
        <w:t>The</w:t>
      </w:r>
      <w:r>
        <w:rPr>
          <w:spacing w:val="8"/>
        </w:rPr>
        <w:t xml:space="preserve"> </w:t>
      </w:r>
      <w:r>
        <w:t>Evolution</w:t>
      </w:r>
      <w:r>
        <w:rPr>
          <w:spacing w:val="3"/>
        </w:rPr>
        <w:t xml:space="preserve"> </w:t>
      </w:r>
      <w:r>
        <w:t>of</w:t>
      </w:r>
      <w:r>
        <w:rPr>
          <w:spacing w:val="6"/>
        </w:rPr>
        <w:t xml:space="preserve"> </w:t>
      </w:r>
      <w:r>
        <w:t>Chinese</w:t>
      </w:r>
      <w:r>
        <w:rPr>
          <w:spacing w:val="8"/>
        </w:rPr>
        <w:t xml:space="preserve"> </w:t>
      </w:r>
      <w:r>
        <w:t>Calligraphy-The</w:t>
      </w:r>
      <w:r>
        <w:rPr>
          <w:spacing w:val="9"/>
        </w:rPr>
        <w:t xml:space="preserve"> </w:t>
      </w:r>
      <w:r>
        <w:t>oracle</w:t>
      </w:r>
      <w:r>
        <w:rPr>
          <w:spacing w:val="9"/>
        </w:rPr>
        <w:t xml:space="preserve"> </w:t>
      </w:r>
      <w:r>
        <w:t>bone</w:t>
      </w:r>
      <w:r>
        <w:rPr>
          <w:spacing w:val="8"/>
        </w:rPr>
        <w:t xml:space="preserve"> </w:t>
      </w:r>
      <w:r>
        <w:t>inscriptions</w:t>
      </w:r>
      <w:r>
        <w:rPr>
          <w:spacing w:val="7"/>
        </w:rPr>
        <w:t xml:space="preserve"> </w:t>
      </w:r>
      <w:r>
        <w:t>and</w:t>
      </w:r>
      <w:r>
        <w:rPr>
          <w:spacing w:val="11"/>
        </w:rPr>
        <w:t xml:space="preserve"> </w:t>
      </w:r>
      <w:r>
        <w:t>the</w:t>
      </w:r>
      <w:r>
        <w:rPr>
          <w:spacing w:val="1"/>
        </w:rPr>
        <w:t xml:space="preserve"> </w:t>
      </w:r>
      <w:r>
        <w:t>bronze</w:t>
      </w:r>
      <w:r>
        <w:rPr>
          <w:spacing w:val="8"/>
        </w:rPr>
        <w:t xml:space="preserve"> </w:t>
      </w:r>
      <w:r>
        <w:t>inscription.</w:t>
      </w:r>
    </w:p>
    <w:p w:rsidR="003F3886" w:rsidRDefault="003F3886" w:rsidP="003F3886">
      <w:pPr>
        <w:pStyle w:val="ListParagraph"/>
        <w:numPr>
          <w:ilvl w:val="1"/>
          <w:numId w:val="72"/>
        </w:numPr>
        <w:tabs>
          <w:tab w:val="left" w:pos="561"/>
        </w:tabs>
        <w:spacing w:before="0" w:line="252" w:lineRule="exact"/>
        <w:jc w:val="left"/>
      </w:pPr>
      <w:r>
        <w:t>The Evolution of Chinese Calligraphy-The small seal and The clerical</w:t>
      </w:r>
      <w:r>
        <w:rPr>
          <w:spacing w:val="44"/>
        </w:rPr>
        <w:t xml:space="preserve"> </w:t>
      </w:r>
      <w:r>
        <w:t>script</w:t>
      </w:r>
    </w:p>
    <w:p w:rsidR="003F3886" w:rsidRDefault="003F3886" w:rsidP="003F3886">
      <w:pPr>
        <w:pStyle w:val="ListParagraph"/>
        <w:numPr>
          <w:ilvl w:val="1"/>
          <w:numId w:val="72"/>
        </w:numPr>
        <w:tabs>
          <w:tab w:val="left" w:pos="561"/>
        </w:tabs>
        <w:spacing w:before="0" w:line="252" w:lineRule="exact"/>
        <w:jc w:val="left"/>
      </w:pPr>
      <w:r>
        <w:t>The  Evolution of Chinese  Calligraphy-The</w:t>
      </w:r>
      <w:r>
        <w:rPr>
          <w:spacing w:val="16"/>
        </w:rPr>
        <w:t xml:space="preserve"> </w:t>
      </w:r>
      <w:r>
        <w:t>regular script</w:t>
      </w:r>
    </w:p>
    <w:p w:rsidR="003F3886" w:rsidRDefault="003F3886" w:rsidP="003F3886">
      <w:pPr>
        <w:pStyle w:val="ListParagraph"/>
        <w:numPr>
          <w:ilvl w:val="1"/>
          <w:numId w:val="72"/>
        </w:numPr>
        <w:tabs>
          <w:tab w:val="left" w:pos="561"/>
        </w:tabs>
        <w:spacing w:before="0" w:line="252" w:lineRule="exact"/>
        <w:jc w:val="left"/>
      </w:pPr>
      <w:r>
        <w:t>The</w:t>
      </w:r>
      <w:r>
        <w:rPr>
          <w:spacing w:val="25"/>
        </w:rPr>
        <w:t xml:space="preserve"> </w:t>
      </w:r>
      <w:r>
        <w:t>Evolution</w:t>
      </w:r>
      <w:r>
        <w:rPr>
          <w:spacing w:val="16"/>
        </w:rPr>
        <w:t xml:space="preserve"> </w:t>
      </w:r>
      <w:r>
        <w:t>of</w:t>
      </w:r>
      <w:r>
        <w:rPr>
          <w:spacing w:val="19"/>
        </w:rPr>
        <w:t xml:space="preserve"> </w:t>
      </w:r>
      <w:r>
        <w:t>Chinese</w:t>
      </w:r>
      <w:r>
        <w:rPr>
          <w:spacing w:val="23"/>
        </w:rPr>
        <w:t xml:space="preserve"> </w:t>
      </w:r>
      <w:r>
        <w:t>Calligraphy-The</w:t>
      </w:r>
      <w:r>
        <w:rPr>
          <w:spacing w:val="23"/>
        </w:rPr>
        <w:t xml:space="preserve"> </w:t>
      </w:r>
      <w:r>
        <w:t>cursive</w:t>
      </w:r>
      <w:r>
        <w:rPr>
          <w:spacing w:val="23"/>
        </w:rPr>
        <w:t xml:space="preserve"> </w:t>
      </w:r>
      <w:r>
        <w:t>script</w:t>
      </w:r>
    </w:p>
    <w:p w:rsidR="003F3886" w:rsidRDefault="003F3886" w:rsidP="003F3886">
      <w:pPr>
        <w:pStyle w:val="ListParagraph"/>
        <w:numPr>
          <w:ilvl w:val="1"/>
          <w:numId w:val="72"/>
        </w:numPr>
        <w:tabs>
          <w:tab w:val="left" w:pos="561"/>
        </w:tabs>
        <w:spacing w:before="0" w:line="252" w:lineRule="exact"/>
        <w:jc w:val="left"/>
      </w:pPr>
      <w:r>
        <w:t>The Evolution of Chinese Calligraphy-The running</w:t>
      </w:r>
      <w:r>
        <w:rPr>
          <w:spacing w:val="20"/>
        </w:rPr>
        <w:t xml:space="preserve"> </w:t>
      </w:r>
      <w:r>
        <w:t>script</w:t>
      </w:r>
    </w:p>
    <w:p w:rsidR="003F3886" w:rsidRDefault="003F3886" w:rsidP="003F3886">
      <w:pPr>
        <w:pStyle w:val="ListParagraph"/>
        <w:numPr>
          <w:ilvl w:val="1"/>
          <w:numId w:val="72"/>
        </w:numPr>
        <w:tabs>
          <w:tab w:val="left" w:pos="561"/>
        </w:tabs>
        <w:spacing w:before="7" w:line="252" w:lineRule="exact"/>
        <w:jc w:val="left"/>
      </w:pPr>
      <w:r>
        <w:t>The beauty of</w:t>
      </w:r>
      <w:r>
        <w:rPr>
          <w:spacing w:val="2"/>
        </w:rPr>
        <w:t xml:space="preserve"> </w:t>
      </w:r>
      <w:r>
        <w:t>calligraphy</w:t>
      </w:r>
    </w:p>
    <w:p w:rsidR="003F3886" w:rsidRDefault="003F3886" w:rsidP="003F3886">
      <w:pPr>
        <w:pStyle w:val="ListParagraph"/>
        <w:numPr>
          <w:ilvl w:val="1"/>
          <w:numId w:val="72"/>
        </w:numPr>
        <w:tabs>
          <w:tab w:val="left" w:pos="561"/>
        </w:tabs>
        <w:spacing w:before="0" w:line="252" w:lineRule="exact"/>
        <w:jc w:val="left"/>
      </w:pPr>
      <w:r>
        <w:t>The four treasures of the</w:t>
      </w:r>
      <w:r>
        <w:rPr>
          <w:spacing w:val="9"/>
        </w:rPr>
        <w:t xml:space="preserve"> </w:t>
      </w:r>
      <w:r>
        <w:t>study</w:t>
      </w:r>
    </w:p>
    <w:p w:rsidR="003F3886" w:rsidRDefault="003F3886" w:rsidP="003F3886">
      <w:pPr>
        <w:pStyle w:val="ListParagraph"/>
        <w:numPr>
          <w:ilvl w:val="1"/>
          <w:numId w:val="72"/>
        </w:numPr>
        <w:tabs>
          <w:tab w:val="left" w:pos="561"/>
        </w:tabs>
        <w:spacing w:before="0" w:line="252" w:lineRule="exact"/>
        <w:jc w:val="left"/>
      </w:pPr>
      <w:r>
        <w:t>The connection between calligraphy and other</w:t>
      </w:r>
      <w:r>
        <w:rPr>
          <w:spacing w:val="21"/>
        </w:rPr>
        <w:t xml:space="preserve"> </w:t>
      </w:r>
      <w:r>
        <w:t>arts</w:t>
      </w:r>
    </w:p>
    <w:p w:rsidR="003F3886" w:rsidRDefault="003F3886" w:rsidP="003F3886">
      <w:pPr>
        <w:pStyle w:val="ListParagraph"/>
        <w:numPr>
          <w:ilvl w:val="1"/>
          <w:numId w:val="72"/>
        </w:numPr>
        <w:tabs>
          <w:tab w:val="left" w:pos="561"/>
        </w:tabs>
        <w:spacing w:before="0" w:line="252" w:lineRule="exact"/>
        <w:ind w:hanging="454"/>
        <w:jc w:val="left"/>
      </w:pPr>
      <w:r>
        <w:t>Basic Knowledge of Chinese</w:t>
      </w:r>
      <w:r>
        <w:rPr>
          <w:spacing w:val="18"/>
        </w:rPr>
        <w:t xml:space="preserve"> </w:t>
      </w:r>
      <w:r>
        <w:t>Painting</w:t>
      </w:r>
    </w:p>
    <w:p w:rsidR="003F3886" w:rsidRDefault="003F3886" w:rsidP="003F3886">
      <w:pPr>
        <w:pStyle w:val="ListParagraph"/>
        <w:numPr>
          <w:ilvl w:val="1"/>
          <w:numId w:val="72"/>
        </w:numPr>
        <w:tabs>
          <w:tab w:val="left" w:pos="561"/>
        </w:tabs>
        <w:spacing w:before="0" w:line="252" w:lineRule="exact"/>
        <w:ind w:hanging="454"/>
        <w:jc w:val="left"/>
      </w:pPr>
      <w:r>
        <w:t>Artistic Features of Chinese</w:t>
      </w:r>
      <w:r>
        <w:rPr>
          <w:spacing w:val="9"/>
        </w:rPr>
        <w:t xml:space="preserve"> </w:t>
      </w:r>
      <w:r>
        <w:t>Painting</w:t>
      </w:r>
    </w:p>
    <w:p w:rsidR="003F3886" w:rsidRDefault="003F3886" w:rsidP="003F3886">
      <w:pPr>
        <w:pStyle w:val="ListParagraph"/>
        <w:numPr>
          <w:ilvl w:val="1"/>
          <w:numId w:val="72"/>
        </w:numPr>
        <w:tabs>
          <w:tab w:val="left" w:pos="561"/>
        </w:tabs>
        <w:spacing w:before="0" w:after="3" w:line="252" w:lineRule="exact"/>
        <w:ind w:hanging="454"/>
        <w:jc w:val="left"/>
      </w:pPr>
      <w:r>
        <w:t>Three Major themes of Chinese Painting and the Representative</w:t>
      </w:r>
      <w:r>
        <w:rPr>
          <w:spacing w:val="39"/>
        </w:rPr>
        <w:t xml:space="preserve"> </w:t>
      </w:r>
      <w:r>
        <w:t>Works</w:t>
      </w:r>
    </w:p>
    <w:p w:rsidR="003F3886" w:rsidRDefault="003F3886" w:rsidP="003F3886">
      <w:pPr>
        <w:pStyle w:val="BodyText"/>
        <w:spacing w:before="0"/>
        <w:ind w:left="251" w:firstLine="0"/>
        <w:rPr>
          <w:sz w:val="20"/>
        </w:rPr>
      </w:pPr>
      <w:r>
        <w:rPr>
          <w:noProof/>
          <w:sz w:val="20"/>
        </w:rPr>
        <mc:AlternateContent>
          <mc:Choice Requires="wps">
            <w:drawing>
              <wp:inline distT="0" distB="0" distL="114300" distR="114300" wp14:anchorId="386FBD86" wp14:editId="31C69679">
                <wp:extent cx="6354445" cy="173990"/>
                <wp:effectExtent l="0" t="0" r="8255" b="16510"/>
                <wp:docPr id="40" name="文本框 14"/>
                <wp:cNvGraphicFramePr/>
                <a:graphic xmlns:a="http://schemas.openxmlformats.org/drawingml/2006/main">
                  <a:graphicData uri="http://schemas.microsoft.com/office/word/2010/wordprocessingShape">
                    <wps:wsp>
                      <wps:cNvSpPr txBox="1"/>
                      <wps:spPr>
                        <a:xfrm>
                          <a:off x="0" y="0"/>
                          <a:ext cx="6354445" cy="173990"/>
                        </a:xfrm>
                        <a:prstGeom prst="rect">
                          <a:avLst/>
                        </a:prstGeom>
                        <a:solidFill>
                          <a:srgbClr val="F5F5F5"/>
                        </a:solidFill>
                        <a:ln>
                          <a:noFill/>
                        </a:ln>
                      </wps:spPr>
                      <wps:txbx>
                        <w:txbxContent>
                          <w:p w:rsidR="006E6945" w:rsidRDefault="006E6945" w:rsidP="003F3886">
                            <w:pPr>
                              <w:tabs>
                                <w:tab w:val="left" w:pos="9249"/>
                              </w:tabs>
                              <w:spacing w:before="3"/>
                              <w:ind w:left="28"/>
                              <w:rPr>
                                <w:b/>
                              </w:rPr>
                            </w:pPr>
                            <w:r>
                              <w:rPr>
                                <w:b/>
                              </w:rPr>
                              <w:t>25.Economics</w:t>
                            </w:r>
                            <w:r>
                              <w:rPr>
                                <w:b/>
                              </w:rPr>
                              <w:tab/>
                              <w:t>2</w:t>
                            </w:r>
                            <w:r>
                              <w:rPr>
                                <w:b/>
                                <w:spacing w:val="-1"/>
                              </w:rPr>
                              <w:t xml:space="preserve"> </w:t>
                            </w:r>
                            <w:r>
                              <w:rPr>
                                <w:b/>
                              </w:rPr>
                              <w:t>hours</w:t>
                            </w:r>
                          </w:p>
                        </w:txbxContent>
                      </wps:txbx>
                      <wps:bodyPr lIns="0" tIns="0" rIns="0" bIns="0" upright="1"/>
                    </wps:wsp>
                  </a:graphicData>
                </a:graphic>
              </wp:inline>
            </w:drawing>
          </mc:Choice>
          <mc:Fallback>
            <w:pict>
              <v:shape w14:anchorId="386FBD86" id="文本框 14" o:spid="_x0000_s1037" type="#_x0000_t202" style="width:500.35pt;height:1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" fillcolor="#f5f5f5" stroked="f">
                <v:textbox inset="0,0,0,0">
                  <w:txbxContent>
                    <w:p w:rsidR="006E6945" w:rsidRDefault="006E6945" w:rsidP="003F3886">
                      <w:pPr>
                        <w:tabs>
                          <w:tab w:val="left" w:pos="9249"/>
                        </w:tabs>
                        <w:spacing w:before="3"/>
                        <w:ind w:left="28"/>
                        <w:rPr>
                          <w:b/>
                        </w:rPr>
                      </w:pPr>
                      <w:r>
                        <w:rPr>
                          <w:b/>
                        </w:rPr>
                        <w:t>25.Economics</w:t>
                      </w:r>
                      <w:r>
                        <w:rPr>
                          <w:b/>
                        </w:rPr>
                        <w:tab/>
                        <w:t>2</w:t>
                      </w:r>
                      <w:r>
                        <w:rPr>
                          <w:b/>
                          <w:spacing w:val="-1"/>
                        </w:rPr>
                        <w:t xml:space="preserve"> </w:t>
                      </w:r>
                      <w:r>
                        <w:rPr>
                          <w:b/>
                        </w:rPr>
                        <w:t>hours</w:t>
                      </w:r>
                    </w:p>
                  </w:txbxContent>
                </v:textbox>
                <w10:anchorlock/>
              </v:shape>
            </w:pict>
          </mc:Fallback>
        </mc:AlternateContent>
      </w:r>
    </w:p>
    <w:p w:rsidR="003F3886" w:rsidRDefault="003F3886" w:rsidP="003F3886">
      <w:pPr>
        <w:pStyle w:val="ListParagraph"/>
        <w:numPr>
          <w:ilvl w:val="1"/>
          <w:numId w:val="73"/>
        </w:numPr>
        <w:tabs>
          <w:tab w:val="left" w:pos="561"/>
        </w:tabs>
        <w:spacing w:before="0" w:line="222" w:lineRule="exact"/>
      </w:pPr>
      <w:r>
        <w:t>China’s</w:t>
      </w:r>
      <w:r>
        <w:rPr>
          <w:spacing w:val="1"/>
        </w:rPr>
        <w:t xml:space="preserve"> </w:t>
      </w:r>
      <w:r>
        <w:t>Agriculture</w:t>
      </w:r>
    </w:p>
    <w:p w:rsidR="003F3886" w:rsidRDefault="003F3886" w:rsidP="003F3886">
      <w:pPr>
        <w:pStyle w:val="ListParagraph"/>
        <w:numPr>
          <w:ilvl w:val="1"/>
          <w:numId w:val="73"/>
        </w:numPr>
        <w:tabs>
          <w:tab w:val="left" w:pos="561"/>
        </w:tabs>
        <w:spacing w:before="0" w:line="252" w:lineRule="exact"/>
      </w:pPr>
      <w:r>
        <w:t>China’s</w:t>
      </w:r>
      <w:r>
        <w:rPr>
          <w:spacing w:val="1"/>
        </w:rPr>
        <w:t xml:space="preserve"> </w:t>
      </w:r>
      <w:r>
        <w:t>Industry</w:t>
      </w:r>
    </w:p>
    <w:p w:rsidR="003F3886" w:rsidRDefault="003F3886" w:rsidP="003F3886">
      <w:pPr>
        <w:spacing w:line="252" w:lineRule="exact"/>
        <w:sectPr w:rsidR="003F3886">
          <w:pgSz w:w="12240" w:h="16340"/>
          <w:pgMar w:top="640" w:right="640" w:bottom="1480" w:left="1240" w:header="0" w:footer="1294" w:gutter="0"/>
          <w:cols w:space="720"/>
        </w:sectPr>
      </w:pPr>
    </w:p>
    <w:p w:rsidR="003F3886" w:rsidRDefault="003F3886" w:rsidP="003F3886">
      <w:pPr>
        <w:pStyle w:val="ListParagraph"/>
        <w:numPr>
          <w:ilvl w:val="1"/>
          <w:numId w:val="73"/>
        </w:numPr>
        <w:tabs>
          <w:tab w:val="left" w:pos="561"/>
        </w:tabs>
        <w:spacing w:before="81" w:line="252" w:lineRule="exact"/>
      </w:pPr>
      <w:r>
        <w:lastRenderedPageBreak/>
        <w:t>China’s The Tertiary</w:t>
      </w:r>
      <w:r>
        <w:rPr>
          <w:spacing w:val="10"/>
        </w:rPr>
        <w:t xml:space="preserve"> </w:t>
      </w:r>
      <w:r>
        <w:t>Industry</w:t>
      </w:r>
    </w:p>
    <w:p w:rsidR="003F3886" w:rsidRDefault="003F3886" w:rsidP="003F3886">
      <w:pPr>
        <w:pStyle w:val="ListParagraph"/>
        <w:numPr>
          <w:ilvl w:val="1"/>
          <w:numId w:val="73"/>
        </w:numPr>
        <w:tabs>
          <w:tab w:val="left" w:pos="561"/>
        </w:tabs>
        <w:spacing w:before="0" w:line="252" w:lineRule="exact"/>
      </w:pPr>
      <w:r>
        <w:t>The New Normal of China’s</w:t>
      </w:r>
      <w:r>
        <w:rPr>
          <w:spacing w:val="16"/>
        </w:rPr>
        <w:t xml:space="preserve"> </w:t>
      </w:r>
      <w:r>
        <w:t>Economy</w:t>
      </w:r>
    </w:p>
    <w:p w:rsidR="003F3886" w:rsidRDefault="003F3886" w:rsidP="003F3886">
      <w:pPr>
        <w:pStyle w:val="ListParagraph"/>
        <w:numPr>
          <w:ilvl w:val="1"/>
          <w:numId w:val="73"/>
        </w:numPr>
        <w:tabs>
          <w:tab w:val="left" w:pos="561"/>
        </w:tabs>
        <w:spacing w:before="0" w:line="252" w:lineRule="exact"/>
      </w:pPr>
      <w:r>
        <w:t>The Digital Economy</w:t>
      </w:r>
      <w:r>
        <w:rPr>
          <w:spacing w:val="13"/>
        </w:rPr>
        <w:t xml:space="preserve"> </w:t>
      </w:r>
      <w:r>
        <w:t>2.0</w:t>
      </w:r>
    </w:p>
    <w:p w:rsidR="003F3886" w:rsidRDefault="003F3886" w:rsidP="003F3886">
      <w:pPr>
        <w:pStyle w:val="ListParagraph"/>
        <w:numPr>
          <w:ilvl w:val="1"/>
          <w:numId w:val="73"/>
        </w:numPr>
        <w:tabs>
          <w:tab w:val="left" w:pos="561"/>
        </w:tabs>
        <w:spacing w:before="0" w:after="3"/>
      </w:pPr>
      <w:r>
        <w:t>The Belt and Road</w:t>
      </w:r>
      <w:r>
        <w:rPr>
          <w:spacing w:val="18"/>
        </w:rPr>
        <w:t xml:space="preserve"> </w:t>
      </w:r>
      <w:r>
        <w:t>Initiative</w:t>
      </w:r>
    </w:p>
    <w:p w:rsidR="003F3886" w:rsidRDefault="003F3886" w:rsidP="003F3886">
      <w:pPr>
        <w:pStyle w:val="BodyText"/>
        <w:spacing w:before="0"/>
        <w:ind w:left="251" w:firstLine="0"/>
        <w:rPr>
          <w:sz w:val="20"/>
        </w:rPr>
      </w:pPr>
      <w:r>
        <w:rPr>
          <w:noProof/>
          <w:sz w:val="20"/>
        </w:rPr>
        <mc:AlternateContent>
          <mc:Choice Requires="wps">
            <w:drawing>
              <wp:inline distT="0" distB="0" distL="114300" distR="114300" wp14:anchorId="2A875CCD" wp14:editId="25FFEAD5">
                <wp:extent cx="6354445" cy="173990"/>
                <wp:effectExtent l="0" t="0" r="8255" b="16510"/>
                <wp:docPr id="39" name="文本框 15"/>
                <wp:cNvGraphicFramePr/>
                <a:graphic xmlns:a="http://schemas.openxmlformats.org/drawingml/2006/main">
                  <a:graphicData uri="http://schemas.microsoft.com/office/word/2010/wordprocessingShape">
                    <wps:wsp>
                      <wps:cNvSpPr txBox="1"/>
                      <wps:spPr>
                        <a:xfrm>
                          <a:off x="0" y="0"/>
                          <a:ext cx="6354445" cy="173990"/>
                        </a:xfrm>
                        <a:prstGeom prst="rect">
                          <a:avLst/>
                        </a:prstGeom>
                        <a:solidFill>
                          <a:srgbClr val="F5F5F5"/>
                        </a:solidFill>
                        <a:ln>
                          <a:noFill/>
                        </a:ln>
                      </wps:spPr>
                      <wps:txbx>
                        <w:txbxContent>
                          <w:p w:rsidR="006E6945" w:rsidRDefault="006E6945" w:rsidP="003F3886">
                            <w:pPr>
                              <w:tabs>
                                <w:tab w:val="left" w:pos="9221"/>
                              </w:tabs>
                              <w:spacing w:before="3"/>
                              <w:ind w:left="28"/>
                              <w:rPr>
                                <w:b/>
                              </w:rPr>
                            </w:pPr>
                            <w:r>
                              <w:rPr>
                                <w:b/>
                              </w:rPr>
                              <w:t>26.Science</w:t>
                            </w:r>
                            <w:r>
                              <w:rPr>
                                <w:b/>
                                <w:spacing w:val="4"/>
                              </w:rPr>
                              <w:t xml:space="preserve"> </w:t>
                            </w:r>
                            <w:r>
                              <w:rPr>
                                <w:b/>
                              </w:rPr>
                              <w:t>and</w:t>
                            </w:r>
                            <w:r>
                              <w:rPr>
                                <w:b/>
                                <w:spacing w:val="1"/>
                              </w:rPr>
                              <w:t xml:space="preserve"> </w:t>
                            </w:r>
                            <w:r>
                              <w:rPr>
                                <w:b/>
                                <w:spacing w:val="-3"/>
                              </w:rPr>
                              <w:t>Technology</w:t>
                            </w:r>
                            <w:r>
                              <w:rPr>
                                <w:b/>
                                <w:spacing w:val="-3"/>
                              </w:rPr>
                              <w:tab/>
                            </w:r>
                            <w:r>
                              <w:rPr>
                                <w:b/>
                              </w:rPr>
                              <w:t>4</w:t>
                            </w:r>
                            <w:r>
                              <w:rPr>
                                <w:b/>
                                <w:spacing w:val="9"/>
                              </w:rPr>
                              <w:t xml:space="preserve"> </w:t>
                            </w:r>
                            <w:r>
                              <w:rPr>
                                <w:b/>
                                <w:spacing w:val="-3"/>
                              </w:rPr>
                              <w:t>hours</w:t>
                            </w:r>
                          </w:p>
                        </w:txbxContent>
                      </wps:txbx>
                      <wps:bodyPr lIns="0" tIns="0" rIns="0" bIns="0" upright="1"/>
                    </wps:wsp>
                  </a:graphicData>
                </a:graphic>
              </wp:inline>
            </w:drawing>
          </mc:Choice>
          <mc:Fallback>
            <w:pict>
              <v:shape w14:anchorId="2A875CCD" id="文本框 15" o:spid="_x0000_s1038" type="#_x0000_t202" style="width:500.35pt;height:1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" fillcolor="#f5f5f5" stroked="f">
                <v:textbox inset="0,0,0,0">
                  <w:txbxContent>
                    <w:p w:rsidR="006E6945" w:rsidRDefault="006E6945" w:rsidP="003F3886">
                      <w:pPr>
                        <w:tabs>
                          <w:tab w:val="left" w:pos="9221"/>
                        </w:tabs>
                        <w:spacing w:before="3"/>
                        <w:ind w:left="28"/>
                        <w:rPr>
                          <w:b/>
                        </w:rPr>
                      </w:pPr>
                      <w:r>
                        <w:rPr>
                          <w:b/>
                        </w:rPr>
                        <w:t>26.Science</w:t>
                      </w:r>
                      <w:r>
                        <w:rPr>
                          <w:b/>
                          <w:spacing w:val="4"/>
                        </w:rPr>
                        <w:t xml:space="preserve"> </w:t>
                      </w:r>
                      <w:r>
                        <w:rPr>
                          <w:b/>
                        </w:rPr>
                        <w:t>and</w:t>
                      </w:r>
                      <w:r>
                        <w:rPr>
                          <w:b/>
                          <w:spacing w:val="1"/>
                        </w:rPr>
                        <w:t xml:space="preserve"> </w:t>
                      </w:r>
                      <w:r>
                        <w:rPr>
                          <w:b/>
                          <w:spacing w:val="-3"/>
                        </w:rPr>
                        <w:t>Technology</w:t>
                      </w:r>
                      <w:r>
                        <w:rPr>
                          <w:b/>
                          <w:spacing w:val="-3"/>
                        </w:rPr>
                        <w:tab/>
                      </w:r>
                      <w:r>
                        <w:rPr>
                          <w:b/>
                        </w:rPr>
                        <w:t>4</w:t>
                      </w:r>
                      <w:r>
                        <w:rPr>
                          <w:b/>
                          <w:spacing w:val="9"/>
                        </w:rPr>
                        <w:t xml:space="preserve"> </w:t>
                      </w:r>
                      <w:r>
                        <w:rPr>
                          <w:b/>
                          <w:spacing w:val="-3"/>
                        </w:rPr>
                        <w:t>hours</w:t>
                      </w:r>
                    </w:p>
                  </w:txbxContent>
                </v:textbox>
                <w10:anchorlock/>
              </v:shape>
            </w:pict>
          </mc:Fallback>
        </mc:AlternateContent>
      </w:r>
    </w:p>
    <w:p w:rsidR="003F3886" w:rsidRDefault="003F3886" w:rsidP="003F3886">
      <w:pPr>
        <w:pStyle w:val="ListParagraph"/>
        <w:numPr>
          <w:ilvl w:val="1"/>
          <w:numId w:val="74"/>
        </w:numPr>
        <w:tabs>
          <w:tab w:val="left" w:pos="561"/>
        </w:tabs>
        <w:spacing w:before="0" w:line="222" w:lineRule="exact"/>
        <w:jc w:val="left"/>
      </w:pPr>
      <w:r>
        <w:t>Four Great</w:t>
      </w:r>
      <w:r>
        <w:rPr>
          <w:spacing w:val="4"/>
        </w:rPr>
        <w:t xml:space="preserve"> </w:t>
      </w:r>
      <w:r>
        <w:t>Inventions</w:t>
      </w:r>
    </w:p>
    <w:p w:rsidR="003F3886" w:rsidRDefault="003F3886" w:rsidP="003F3886">
      <w:pPr>
        <w:pStyle w:val="ListParagraph"/>
        <w:numPr>
          <w:ilvl w:val="1"/>
          <w:numId w:val="74"/>
        </w:numPr>
        <w:tabs>
          <w:tab w:val="left" w:pos="561"/>
        </w:tabs>
        <w:spacing w:before="0" w:line="252" w:lineRule="exact"/>
        <w:jc w:val="left"/>
      </w:pPr>
      <w:r>
        <w:t>Bronze</w:t>
      </w:r>
      <w:r>
        <w:rPr>
          <w:spacing w:val="3"/>
        </w:rPr>
        <w:t xml:space="preserve"> </w:t>
      </w:r>
      <w:r>
        <w:t>Ware</w:t>
      </w:r>
    </w:p>
    <w:p w:rsidR="003F3886" w:rsidRDefault="003F3886" w:rsidP="003F3886">
      <w:pPr>
        <w:pStyle w:val="ListParagraph"/>
        <w:numPr>
          <w:ilvl w:val="1"/>
          <w:numId w:val="74"/>
        </w:numPr>
        <w:tabs>
          <w:tab w:val="left" w:pos="561"/>
        </w:tabs>
        <w:spacing w:before="0" w:line="252" w:lineRule="exact"/>
        <w:jc w:val="left"/>
      </w:pPr>
      <w:r>
        <w:t>Di Dong</w:t>
      </w:r>
      <w:r>
        <w:rPr>
          <w:spacing w:val="9"/>
        </w:rPr>
        <w:t xml:space="preserve"> </w:t>
      </w:r>
      <w:r>
        <w:t>Yi</w:t>
      </w:r>
    </w:p>
    <w:p w:rsidR="003F3886" w:rsidRDefault="003F3886" w:rsidP="003F3886">
      <w:pPr>
        <w:pStyle w:val="ListParagraph"/>
        <w:numPr>
          <w:ilvl w:val="1"/>
          <w:numId w:val="74"/>
        </w:numPr>
        <w:tabs>
          <w:tab w:val="left" w:pos="561"/>
        </w:tabs>
        <w:spacing w:before="0" w:line="252" w:lineRule="exact"/>
        <w:jc w:val="left"/>
      </w:pPr>
      <w:r>
        <w:t>Ceramics</w:t>
      </w:r>
    </w:p>
    <w:p w:rsidR="003F3886" w:rsidRDefault="003F3886" w:rsidP="003F3886">
      <w:pPr>
        <w:pStyle w:val="ListParagraph"/>
        <w:numPr>
          <w:ilvl w:val="1"/>
          <w:numId w:val="74"/>
        </w:numPr>
        <w:tabs>
          <w:tab w:val="left" w:pos="561"/>
        </w:tabs>
        <w:spacing w:before="0" w:line="252" w:lineRule="exact"/>
        <w:jc w:val="left"/>
      </w:pPr>
      <w:r>
        <w:t>Hybrid</w:t>
      </w:r>
      <w:r>
        <w:rPr>
          <w:spacing w:val="5"/>
        </w:rPr>
        <w:t xml:space="preserve"> </w:t>
      </w:r>
      <w:r>
        <w:t>Rice</w:t>
      </w:r>
    </w:p>
    <w:p w:rsidR="003F3886" w:rsidRDefault="003F3886" w:rsidP="003F3886">
      <w:pPr>
        <w:pStyle w:val="ListParagraph"/>
        <w:numPr>
          <w:ilvl w:val="1"/>
          <w:numId w:val="74"/>
        </w:numPr>
        <w:tabs>
          <w:tab w:val="left" w:pos="561"/>
        </w:tabs>
        <w:spacing w:before="0" w:line="252" w:lineRule="exact"/>
        <w:jc w:val="left"/>
      </w:pPr>
      <w:r>
        <w:t>China Sky</w:t>
      </w:r>
      <w:r>
        <w:rPr>
          <w:spacing w:val="8"/>
        </w:rPr>
        <w:t xml:space="preserve"> </w:t>
      </w:r>
      <w:r>
        <w:t>Eye</w:t>
      </w:r>
    </w:p>
    <w:p w:rsidR="003F3886" w:rsidRDefault="003F3886" w:rsidP="003F3886">
      <w:pPr>
        <w:pStyle w:val="ListParagraph"/>
        <w:numPr>
          <w:ilvl w:val="1"/>
          <w:numId w:val="74"/>
        </w:numPr>
        <w:tabs>
          <w:tab w:val="left" w:pos="561"/>
        </w:tabs>
        <w:spacing w:before="0" w:line="252" w:lineRule="exact"/>
        <w:jc w:val="left"/>
      </w:pPr>
      <w:r>
        <w:t>China High-speed</w:t>
      </w:r>
      <w:r>
        <w:rPr>
          <w:spacing w:val="8"/>
        </w:rPr>
        <w:t xml:space="preserve"> </w:t>
      </w:r>
      <w:r>
        <w:t>Railway</w:t>
      </w:r>
    </w:p>
    <w:p w:rsidR="003F3886" w:rsidRDefault="003F3886" w:rsidP="003F3886">
      <w:pPr>
        <w:pStyle w:val="ListParagraph"/>
        <w:numPr>
          <w:ilvl w:val="1"/>
          <w:numId w:val="74"/>
        </w:numPr>
        <w:tabs>
          <w:tab w:val="left" w:pos="561"/>
        </w:tabs>
        <w:spacing w:before="7" w:line="252" w:lineRule="exact"/>
        <w:jc w:val="left"/>
      </w:pPr>
      <w:r>
        <w:t>Jiaolong’s Ocean</w:t>
      </w:r>
      <w:r>
        <w:rPr>
          <w:spacing w:val="7"/>
        </w:rPr>
        <w:t xml:space="preserve"> </w:t>
      </w:r>
      <w:r>
        <w:t>Explorations</w:t>
      </w:r>
    </w:p>
    <w:p w:rsidR="003F3886" w:rsidRDefault="003F3886" w:rsidP="003F3886">
      <w:pPr>
        <w:pStyle w:val="ListParagraph"/>
        <w:numPr>
          <w:ilvl w:val="1"/>
          <w:numId w:val="74"/>
        </w:numPr>
        <w:tabs>
          <w:tab w:val="left" w:pos="561"/>
        </w:tabs>
        <w:spacing w:before="0" w:line="252" w:lineRule="exact"/>
        <w:jc w:val="left"/>
      </w:pPr>
      <w:r>
        <w:t>“Sunway – Taihu Light”</w:t>
      </w:r>
      <w:r>
        <w:rPr>
          <w:spacing w:val="24"/>
        </w:rPr>
        <w:t xml:space="preserve"> </w:t>
      </w:r>
      <w:r>
        <w:t>Supercomputer</w:t>
      </w:r>
    </w:p>
    <w:p w:rsidR="003F3886" w:rsidRDefault="003F3886" w:rsidP="003F3886">
      <w:pPr>
        <w:pStyle w:val="ListParagraph"/>
        <w:numPr>
          <w:ilvl w:val="1"/>
          <w:numId w:val="74"/>
        </w:numPr>
        <w:tabs>
          <w:tab w:val="left" w:pos="561"/>
        </w:tabs>
        <w:spacing w:before="0" w:line="252" w:lineRule="exact"/>
        <w:ind w:hanging="454"/>
        <w:jc w:val="left"/>
      </w:pPr>
      <w:r>
        <w:t>Aerospace Science and</w:t>
      </w:r>
      <w:r>
        <w:rPr>
          <w:spacing w:val="12"/>
        </w:rPr>
        <w:t xml:space="preserve"> </w:t>
      </w:r>
      <w:r>
        <w:t>Technology</w:t>
      </w:r>
    </w:p>
    <w:p w:rsidR="003F3886" w:rsidRDefault="003F3886" w:rsidP="003F3886">
      <w:pPr>
        <w:pStyle w:val="ListParagraph"/>
        <w:numPr>
          <w:ilvl w:val="1"/>
          <w:numId w:val="74"/>
        </w:numPr>
        <w:tabs>
          <w:tab w:val="left" w:pos="561"/>
        </w:tabs>
        <w:spacing w:before="0" w:after="3" w:line="252" w:lineRule="exact"/>
        <w:ind w:hanging="454"/>
        <w:jc w:val="left"/>
      </w:pPr>
      <w:r>
        <w:t>Internet</w:t>
      </w:r>
      <w:r>
        <w:rPr>
          <w:spacing w:val="4"/>
        </w:rPr>
        <w:t xml:space="preserve"> </w:t>
      </w:r>
      <w:r>
        <w:t>Payment</w:t>
      </w:r>
    </w:p>
    <w:p w:rsidR="003F3886" w:rsidRDefault="003F3886" w:rsidP="003F3886">
      <w:pPr>
        <w:pStyle w:val="BodyText"/>
        <w:spacing w:before="0"/>
        <w:ind w:left="251" w:firstLine="0"/>
        <w:rPr>
          <w:sz w:val="20"/>
        </w:rPr>
      </w:pPr>
      <w:r>
        <w:rPr>
          <w:noProof/>
          <w:sz w:val="20"/>
        </w:rPr>
        <mc:AlternateContent>
          <mc:Choice Requires="wps">
            <w:drawing>
              <wp:inline distT="0" distB="0" distL="114300" distR="114300" wp14:anchorId="65E0B65B" wp14:editId="78C0BE1C">
                <wp:extent cx="6354445" cy="169545"/>
                <wp:effectExtent l="0" t="0" r="8255" b="1905"/>
                <wp:docPr id="38" name="文本框 16"/>
                <wp:cNvGraphicFramePr/>
                <a:graphic xmlns:a="http://schemas.openxmlformats.org/drawingml/2006/main">
                  <a:graphicData uri="http://schemas.microsoft.com/office/word/2010/wordprocessingShape">
                    <wps:wsp>
                      <wps:cNvSpPr txBox="1"/>
                      <wps:spPr>
                        <a:xfrm>
                          <a:off x="0" y="0"/>
                          <a:ext cx="6354445" cy="169545"/>
                        </a:xfrm>
                        <a:prstGeom prst="rect">
                          <a:avLst/>
                        </a:prstGeom>
                        <a:solidFill>
                          <a:srgbClr val="F5F5F5"/>
                        </a:solidFill>
                        <a:ln>
                          <a:noFill/>
                        </a:ln>
                      </wps:spPr>
                      <wps:txbx>
                        <w:txbxContent>
                          <w:p w:rsidR="006E6945" w:rsidRDefault="006E6945" w:rsidP="003F3886">
                            <w:pPr>
                              <w:tabs>
                                <w:tab w:val="left" w:pos="9257"/>
                              </w:tabs>
                              <w:spacing w:before="4"/>
                              <w:ind w:left="28"/>
                              <w:rPr>
                                <w:b/>
                              </w:rPr>
                            </w:pPr>
                            <w:r>
                              <w:rPr>
                                <w:b/>
                              </w:rPr>
                              <w:t>27.Education</w:t>
                            </w:r>
                            <w:r>
                              <w:rPr>
                                <w:b/>
                              </w:rPr>
                              <w:tab/>
                              <w:t>2</w:t>
                            </w:r>
                            <w:r>
                              <w:rPr>
                                <w:b/>
                                <w:spacing w:val="-1"/>
                              </w:rPr>
                              <w:t xml:space="preserve"> </w:t>
                            </w:r>
                            <w:r>
                              <w:rPr>
                                <w:b/>
                              </w:rPr>
                              <w:t>hours</w:t>
                            </w:r>
                          </w:p>
                        </w:txbxContent>
                      </wps:txbx>
                      <wps:bodyPr lIns="0" tIns="0" rIns="0" bIns="0" upright="1"/>
                    </wps:wsp>
                  </a:graphicData>
                </a:graphic>
              </wp:inline>
            </w:drawing>
          </mc:Choice>
          <mc:Fallback>
            <w:pict>
              <v:shape w14:anchorId="65E0B65B" id="文本框 16" o:spid="_x0000_s1039" type="#_x0000_t202" style="width:500.35pt;height:1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" fillcolor="#f5f5f5" stroked="f">
                <v:textbox inset="0,0,0,0">
                  <w:txbxContent>
                    <w:p w:rsidR="006E6945" w:rsidRDefault="006E6945" w:rsidP="003F3886">
                      <w:pPr>
                        <w:tabs>
                          <w:tab w:val="left" w:pos="9257"/>
                        </w:tabs>
                        <w:spacing w:before="4"/>
                        <w:ind w:left="28"/>
                        <w:rPr>
                          <w:b/>
                        </w:rPr>
                      </w:pPr>
                      <w:r>
                        <w:rPr>
                          <w:b/>
                        </w:rPr>
                        <w:t>27.Education</w:t>
                      </w:r>
                      <w:r>
                        <w:rPr>
                          <w:b/>
                        </w:rPr>
                        <w:tab/>
                        <w:t>2</w:t>
                      </w:r>
                      <w:r>
                        <w:rPr>
                          <w:b/>
                          <w:spacing w:val="-1"/>
                        </w:rPr>
                        <w:t xml:space="preserve"> </w:t>
                      </w:r>
                      <w:r>
                        <w:rPr>
                          <w:b/>
                        </w:rPr>
                        <w:t>hours</w:t>
                      </w:r>
                    </w:p>
                  </w:txbxContent>
                </v:textbox>
                <w10:anchorlock/>
              </v:shape>
            </w:pict>
          </mc:Fallback>
        </mc:AlternateContent>
      </w:r>
    </w:p>
    <w:p w:rsidR="003F3886" w:rsidRDefault="003F3886" w:rsidP="003F3886">
      <w:pPr>
        <w:pStyle w:val="ListParagraph"/>
        <w:numPr>
          <w:ilvl w:val="1"/>
          <w:numId w:val="75"/>
        </w:numPr>
        <w:tabs>
          <w:tab w:val="left" w:pos="561"/>
        </w:tabs>
        <w:spacing w:before="0" w:line="231" w:lineRule="exact"/>
      </w:pPr>
      <w:r>
        <w:t>Imperial Examination</w:t>
      </w:r>
      <w:r>
        <w:rPr>
          <w:spacing w:val="10"/>
        </w:rPr>
        <w:t xml:space="preserve"> </w:t>
      </w:r>
      <w:r>
        <w:t>System</w:t>
      </w:r>
    </w:p>
    <w:p w:rsidR="003F3886" w:rsidRDefault="003F3886" w:rsidP="003F3886">
      <w:pPr>
        <w:pStyle w:val="ListParagraph"/>
        <w:numPr>
          <w:ilvl w:val="1"/>
          <w:numId w:val="75"/>
        </w:numPr>
        <w:tabs>
          <w:tab w:val="left" w:pos="561"/>
        </w:tabs>
        <w:spacing w:before="0" w:line="252" w:lineRule="exact"/>
      </w:pPr>
      <w:r>
        <w:t>Chinese Universities and</w:t>
      </w:r>
      <w:r>
        <w:rPr>
          <w:spacing w:val="10"/>
        </w:rPr>
        <w:t xml:space="preserve"> </w:t>
      </w:r>
      <w:r>
        <w:t>Colleges</w:t>
      </w:r>
    </w:p>
    <w:p w:rsidR="003F3886" w:rsidRDefault="003F3886" w:rsidP="003F3886">
      <w:pPr>
        <w:pStyle w:val="ListParagraph"/>
        <w:numPr>
          <w:ilvl w:val="1"/>
          <w:numId w:val="75"/>
        </w:numPr>
        <w:tabs>
          <w:tab w:val="left" w:pos="561"/>
        </w:tabs>
        <w:spacing w:before="6" w:line="253" w:lineRule="exact"/>
      </w:pPr>
      <w:r>
        <w:t>Chinese</w:t>
      </w:r>
      <w:r>
        <w:rPr>
          <w:spacing w:val="3"/>
        </w:rPr>
        <w:t xml:space="preserve"> </w:t>
      </w:r>
      <w:r>
        <w:t>Examinations</w:t>
      </w:r>
    </w:p>
    <w:p w:rsidR="003F3886" w:rsidRDefault="003F3886" w:rsidP="003F3886">
      <w:pPr>
        <w:pStyle w:val="ListParagraph"/>
        <w:numPr>
          <w:ilvl w:val="1"/>
          <w:numId w:val="75"/>
        </w:numPr>
        <w:tabs>
          <w:tab w:val="left" w:pos="561"/>
        </w:tabs>
        <w:spacing w:before="0" w:after="3" w:line="253" w:lineRule="exact"/>
      </w:pPr>
      <w:r>
        <w:t>Chinese International</w:t>
      </w:r>
      <w:r>
        <w:rPr>
          <w:spacing w:val="8"/>
        </w:rPr>
        <w:t xml:space="preserve"> </w:t>
      </w:r>
      <w:r>
        <w:t>Education</w:t>
      </w:r>
    </w:p>
    <w:p w:rsidR="003F3886" w:rsidRDefault="003F3886" w:rsidP="003F3886">
      <w:pPr>
        <w:pStyle w:val="BodyText"/>
        <w:spacing w:before="0"/>
        <w:ind w:left="251" w:firstLine="0"/>
        <w:rPr>
          <w:sz w:val="20"/>
        </w:rPr>
      </w:pPr>
      <w:r>
        <w:rPr>
          <w:noProof/>
          <w:sz w:val="20"/>
        </w:rPr>
        <mc:AlternateContent>
          <mc:Choice Requires="wps">
            <w:drawing>
              <wp:inline distT="0" distB="0" distL="114300" distR="114300" wp14:anchorId="154A3E72" wp14:editId="5C4A6212">
                <wp:extent cx="6354445" cy="169545"/>
                <wp:effectExtent l="0" t="0" r="8255" b="1905"/>
                <wp:docPr id="37" name="文本框 17"/>
                <wp:cNvGraphicFramePr/>
                <a:graphic xmlns:a="http://schemas.openxmlformats.org/drawingml/2006/main">
                  <a:graphicData uri="http://schemas.microsoft.com/office/word/2010/wordprocessingShape">
                    <wps:wsp>
                      <wps:cNvSpPr txBox="1"/>
                      <wps:spPr>
                        <a:xfrm>
                          <a:off x="0" y="0"/>
                          <a:ext cx="6354445" cy="169545"/>
                        </a:xfrm>
                        <a:prstGeom prst="rect">
                          <a:avLst/>
                        </a:prstGeom>
                        <a:solidFill>
                          <a:srgbClr val="F5F5F5"/>
                        </a:solidFill>
                        <a:ln>
                          <a:noFill/>
                        </a:ln>
                      </wps:spPr>
                      <wps:txbx>
                        <w:txbxContent>
                          <w:p w:rsidR="006E6945" w:rsidRDefault="006E6945" w:rsidP="003F3886">
                            <w:pPr>
                              <w:tabs>
                                <w:tab w:val="left" w:pos="9221"/>
                              </w:tabs>
                              <w:spacing w:before="3"/>
                              <w:ind w:left="28"/>
                              <w:rPr>
                                <w:b/>
                              </w:rPr>
                            </w:pPr>
                            <w:r>
                              <w:rPr>
                                <w:b/>
                              </w:rPr>
                              <w:t>28.Healthcare</w:t>
                            </w:r>
                            <w:r>
                              <w:rPr>
                                <w:b/>
                              </w:rPr>
                              <w:tab/>
                              <w:t>4</w:t>
                            </w:r>
                            <w:r>
                              <w:rPr>
                                <w:b/>
                                <w:spacing w:val="9"/>
                              </w:rPr>
                              <w:t xml:space="preserve"> </w:t>
                            </w:r>
                            <w:r>
                              <w:rPr>
                                <w:b/>
                                <w:spacing w:val="-3"/>
                              </w:rPr>
                              <w:t>hours</w:t>
                            </w:r>
                          </w:p>
                        </w:txbxContent>
                      </wps:txbx>
                      <wps:bodyPr lIns="0" tIns="0" rIns="0" bIns="0" upright="1"/>
                    </wps:wsp>
                  </a:graphicData>
                </a:graphic>
              </wp:inline>
            </w:drawing>
          </mc:Choice>
          <mc:Fallback>
            <w:pict>
              <v:shape w14:anchorId="154A3E72" id="文本框 17" o:spid="_x0000_s1040" type="#_x0000_t202" style="width:500.35pt;height:1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" fillcolor="#f5f5f5" stroked="f">
                <v:textbox inset="0,0,0,0">
                  <w:txbxContent>
                    <w:p w:rsidR="006E6945" w:rsidRDefault="006E6945" w:rsidP="003F3886">
                      <w:pPr>
                        <w:tabs>
                          <w:tab w:val="left" w:pos="9221"/>
                        </w:tabs>
                        <w:spacing w:before="3"/>
                        <w:ind w:left="28"/>
                        <w:rPr>
                          <w:b/>
                        </w:rPr>
                      </w:pPr>
                      <w:r>
                        <w:rPr>
                          <w:b/>
                        </w:rPr>
                        <w:t>28.Healthcare</w:t>
                      </w:r>
                      <w:r>
                        <w:rPr>
                          <w:b/>
                        </w:rPr>
                        <w:tab/>
                        <w:t>4</w:t>
                      </w:r>
                      <w:r>
                        <w:rPr>
                          <w:b/>
                          <w:spacing w:val="9"/>
                        </w:rPr>
                        <w:t xml:space="preserve"> </w:t>
                      </w:r>
                      <w:r>
                        <w:rPr>
                          <w:b/>
                          <w:spacing w:val="-3"/>
                        </w:rPr>
                        <w:t>hours</w:t>
                      </w:r>
                    </w:p>
                  </w:txbxContent>
                </v:textbox>
                <w10:anchorlock/>
              </v:shape>
            </w:pict>
          </mc:Fallback>
        </mc:AlternateContent>
      </w:r>
    </w:p>
    <w:p w:rsidR="003F3886" w:rsidRDefault="003F3886" w:rsidP="003F3886">
      <w:pPr>
        <w:pStyle w:val="ListParagraph"/>
        <w:numPr>
          <w:ilvl w:val="1"/>
          <w:numId w:val="76"/>
        </w:numPr>
        <w:tabs>
          <w:tab w:val="left" w:pos="561"/>
        </w:tabs>
        <w:spacing w:before="0" w:line="230" w:lineRule="exact"/>
        <w:jc w:val="left"/>
      </w:pPr>
      <w:r>
        <w:t>Chinese Healthcare</w:t>
      </w:r>
      <w:r>
        <w:rPr>
          <w:spacing w:val="6"/>
        </w:rPr>
        <w:t xml:space="preserve"> </w:t>
      </w:r>
      <w:r>
        <w:t>System</w:t>
      </w:r>
    </w:p>
    <w:p w:rsidR="003F3886" w:rsidRDefault="003F3886" w:rsidP="003F3886">
      <w:pPr>
        <w:pStyle w:val="ListParagraph"/>
        <w:numPr>
          <w:ilvl w:val="1"/>
          <w:numId w:val="76"/>
        </w:numPr>
        <w:tabs>
          <w:tab w:val="left" w:pos="561"/>
        </w:tabs>
        <w:spacing w:before="0" w:line="252" w:lineRule="exact"/>
        <w:jc w:val="left"/>
      </w:pPr>
      <w:r>
        <w:t>Traditional Chinese</w:t>
      </w:r>
      <w:r>
        <w:rPr>
          <w:spacing w:val="7"/>
        </w:rPr>
        <w:t xml:space="preserve"> </w:t>
      </w:r>
      <w:r>
        <w:t>medicine</w:t>
      </w:r>
    </w:p>
    <w:p w:rsidR="003F3886" w:rsidRDefault="003F3886" w:rsidP="003F3886">
      <w:pPr>
        <w:pStyle w:val="ListParagraph"/>
        <w:numPr>
          <w:ilvl w:val="1"/>
          <w:numId w:val="76"/>
        </w:numPr>
        <w:tabs>
          <w:tab w:val="left" w:pos="561"/>
        </w:tabs>
        <w:spacing w:before="0" w:line="252" w:lineRule="exact"/>
        <w:jc w:val="left"/>
      </w:pPr>
      <w:r>
        <w:t>The Development of Traditional Chinese</w:t>
      </w:r>
      <w:r>
        <w:rPr>
          <w:spacing w:val="19"/>
        </w:rPr>
        <w:t xml:space="preserve"> </w:t>
      </w:r>
      <w:r>
        <w:t>Medicine</w:t>
      </w:r>
    </w:p>
    <w:p w:rsidR="003F3886" w:rsidRDefault="003F3886" w:rsidP="003F3886">
      <w:pPr>
        <w:pStyle w:val="ListParagraph"/>
        <w:numPr>
          <w:ilvl w:val="1"/>
          <w:numId w:val="76"/>
        </w:numPr>
        <w:tabs>
          <w:tab w:val="left" w:pos="561"/>
        </w:tabs>
        <w:spacing w:before="0"/>
        <w:jc w:val="left"/>
      </w:pPr>
      <w:r>
        <w:t>The Core Concepts in Traditional Chinese</w:t>
      </w:r>
      <w:r>
        <w:rPr>
          <w:spacing w:val="19"/>
        </w:rPr>
        <w:t xml:space="preserve"> </w:t>
      </w:r>
      <w:r>
        <w:t>Medicine</w:t>
      </w:r>
    </w:p>
    <w:p w:rsidR="003F3886" w:rsidRDefault="003F3886" w:rsidP="003F3886">
      <w:pPr>
        <w:pStyle w:val="ListParagraph"/>
        <w:numPr>
          <w:ilvl w:val="1"/>
          <w:numId w:val="76"/>
        </w:numPr>
        <w:tabs>
          <w:tab w:val="left" w:pos="561"/>
        </w:tabs>
        <w:spacing w:before="6" w:line="252" w:lineRule="exact"/>
        <w:jc w:val="left"/>
      </w:pPr>
      <w:r>
        <w:t>Acupuncture and</w:t>
      </w:r>
      <w:r>
        <w:rPr>
          <w:spacing w:val="8"/>
        </w:rPr>
        <w:t xml:space="preserve"> </w:t>
      </w:r>
      <w:r>
        <w:t>Massage</w:t>
      </w:r>
    </w:p>
    <w:p w:rsidR="003F3886" w:rsidRDefault="003F3886" w:rsidP="003F3886">
      <w:pPr>
        <w:pStyle w:val="ListParagraph"/>
        <w:numPr>
          <w:ilvl w:val="1"/>
          <w:numId w:val="76"/>
        </w:numPr>
        <w:tabs>
          <w:tab w:val="left" w:pos="561"/>
        </w:tabs>
        <w:spacing w:before="0" w:line="252" w:lineRule="exact"/>
        <w:jc w:val="left"/>
      </w:pPr>
      <w:r>
        <w:t>Traditional Chinese Medicine and Life</w:t>
      </w:r>
      <w:r>
        <w:rPr>
          <w:spacing w:val="14"/>
        </w:rPr>
        <w:t xml:space="preserve"> </w:t>
      </w:r>
      <w:r>
        <w:t>I</w:t>
      </w:r>
    </w:p>
    <w:p w:rsidR="003F3886" w:rsidRDefault="003F3886" w:rsidP="003F3886">
      <w:pPr>
        <w:pStyle w:val="ListParagraph"/>
        <w:numPr>
          <w:ilvl w:val="1"/>
          <w:numId w:val="76"/>
        </w:numPr>
        <w:tabs>
          <w:tab w:val="left" w:pos="561"/>
        </w:tabs>
        <w:spacing w:before="0" w:line="252" w:lineRule="exact"/>
        <w:jc w:val="left"/>
      </w:pPr>
      <w:r>
        <w:t>Traditional Chinese Medicine and Life</w:t>
      </w:r>
      <w:r>
        <w:rPr>
          <w:spacing w:val="14"/>
        </w:rPr>
        <w:t xml:space="preserve"> </w:t>
      </w:r>
      <w:r>
        <w:t>II</w:t>
      </w:r>
    </w:p>
    <w:p w:rsidR="003F3886" w:rsidRDefault="003F3886" w:rsidP="003F3886">
      <w:pPr>
        <w:pStyle w:val="ListParagraph"/>
        <w:numPr>
          <w:ilvl w:val="1"/>
          <w:numId w:val="76"/>
        </w:numPr>
        <w:tabs>
          <w:tab w:val="left" w:pos="561"/>
        </w:tabs>
        <w:spacing w:before="0" w:line="252" w:lineRule="exact"/>
        <w:jc w:val="left"/>
      </w:pPr>
      <w:r>
        <w:t>Knowing Chinese</w:t>
      </w:r>
      <w:r>
        <w:rPr>
          <w:spacing w:val="8"/>
        </w:rPr>
        <w:t xml:space="preserve"> </w:t>
      </w:r>
      <w:r>
        <w:t>Medicinal</w:t>
      </w:r>
    </w:p>
    <w:p w:rsidR="003F3886" w:rsidRDefault="003F3886" w:rsidP="003F3886">
      <w:pPr>
        <w:pStyle w:val="ListParagraph"/>
        <w:numPr>
          <w:ilvl w:val="1"/>
          <w:numId w:val="76"/>
        </w:numPr>
        <w:tabs>
          <w:tab w:val="left" w:pos="561"/>
        </w:tabs>
        <w:spacing w:before="0" w:line="252" w:lineRule="exact"/>
        <w:jc w:val="left"/>
      </w:pPr>
      <w:r>
        <w:t>The Mystique of Chinese Medicinal</w:t>
      </w:r>
      <w:r>
        <w:rPr>
          <w:spacing w:val="10"/>
        </w:rPr>
        <w:t xml:space="preserve"> </w:t>
      </w:r>
      <w:r>
        <w:t>Treatment</w:t>
      </w:r>
    </w:p>
    <w:p w:rsidR="003F3886" w:rsidRDefault="003F3886" w:rsidP="003F3886">
      <w:pPr>
        <w:pStyle w:val="ListParagraph"/>
        <w:numPr>
          <w:ilvl w:val="1"/>
          <w:numId w:val="76"/>
        </w:numPr>
        <w:tabs>
          <w:tab w:val="left" w:pos="561"/>
        </w:tabs>
        <w:spacing w:before="0" w:after="3" w:line="252" w:lineRule="exact"/>
        <w:ind w:hanging="454"/>
        <w:jc w:val="left"/>
      </w:pPr>
      <w:r>
        <w:t>Traditional Chinese Medicine in the</w:t>
      </w:r>
      <w:r>
        <w:rPr>
          <w:spacing w:val="7"/>
        </w:rPr>
        <w:t xml:space="preserve"> </w:t>
      </w:r>
      <w:r>
        <w:t>World</w:t>
      </w:r>
    </w:p>
    <w:p w:rsidR="003F3886" w:rsidRDefault="003F3886" w:rsidP="003F3886">
      <w:pPr>
        <w:pStyle w:val="BodyText"/>
        <w:spacing w:before="0"/>
        <w:ind w:left="251" w:firstLine="0"/>
        <w:rPr>
          <w:sz w:val="20"/>
        </w:rPr>
      </w:pPr>
      <w:r>
        <w:rPr>
          <w:noProof/>
          <w:sz w:val="20"/>
        </w:rPr>
        <mc:AlternateContent>
          <mc:Choice Requires="wps">
            <w:drawing>
              <wp:inline distT="0" distB="0" distL="114300" distR="114300" wp14:anchorId="2CA13165" wp14:editId="3EF0B5E6">
                <wp:extent cx="6354445" cy="173990"/>
                <wp:effectExtent l="0" t="0" r="8255" b="16510"/>
                <wp:docPr id="36" name="文本框 18"/>
                <wp:cNvGraphicFramePr/>
                <a:graphic xmlns:a="http://schemas.openxmlformats.org/drawingml/2006/main">
                  <a:graphicData uri="http://schemas.microsoft.com/office/word/2010/wordprocessingShape">
                    <wps:wsp>
                      <wps:cNvSpPr txBox="1"/>
                      <wps:spPr>
                        <a:xfrm>
                          <a:off x="0" y="0"/>
                          <a:ext cx="6354445" cy="173990"/>
                        </a:xfrm>
                        <a:prstGeom prst="rect">
                          <a:avLst/>
                        </a:prstGeom>
                        <a:solidFill>
                          <a:srgbClr val="F5F5F5"/>
                        </a:solidFill>
                        <a:ln>
                          <a:noFill/>
                        </a:ln>
                      </wps:spPr>
                      <wps:txbx>
                        <w:txbxContent>
                          <w:p w:rsidR="006E6945" w:rsidRDefault="006E6945" w:rsidP="003F3886">
                            <w:pPr>
                              <w:tabs>
                                <w:tab w:val="left" w:pos="9213"/>
                              </w:tabs>
                              <w:spacing w:before="3"/>
                              <w:ind w:left="28"/>
                              <w:rPr>
                                <w:b/>
                              </w:rPr>
                            </w:pPr>
                            <w:r>
                              <w:rPr>
                                <w:b/>
                              </w:rPr>
                              <w:t>29.Sports</w:t>
                            </w:r>
                            <w:r>
                              <w:rPr>
                                <w:b/>
                                <w:spacing w:val="-1"/>
                              </w:rPr>
                              <w:t xml:space="preserve"> </w:t>
                            </w:r>
                            <w:r>
                              <w:rPr>
                                <w:b/>
                              </w:rPr>
                              <w:t>and</w:t>
                            </w:r>
                            <w:r>
                              <w:rPr>
                                <w:b/>
                                <w:spacing w:val="-2"/>
                              </w:rPr>
                              <w:t xml:space="preserve"> </w:t>
                            </w:r>
                            <w:r>
                              <w:rPr>
                                <w:b/>
                              </w:rPr>
                              <w:t>Wushu</w:t>
                            </w:r>
                            <w:r>
                              <w:rPr>
                                <w:b/>
                              </w:rPr>
                              <w:tab/>
                              <w:t>2</w:t>
                            </w:r>
                            <w:r>
                              <w:rPr>
                                <w:b/>
                                <w:spacing w:val="9"/>
                              </w:rPr>
                              <w:t xml:space="preserve"> </w:t>
                            </w:r>
                            <w:r>
                              <w:rPr>
                                <w:b/>
                                <w:spacing w:val="-3"/>
                              </w:rPr>
                              <w:t>hours</w:t>
                            </w:r>
                          </w:p>
                        </w:txbxContent>
                      </wps:txbx>
                      <wps:bodyPr lIns="0" tIns="0" rIns="0" bIns="0" upright="1"/>
                    </wps:wsp>
                  </a:graphicData>
                </a:graphic>
              </wp:inline>
            </w:drawing>
          </mc:Choice>
          <mc:Fallback>
            <w:pict>
              <v:shape w14:anchorId="2CA13165" id="文本框 18" o:spid="_x0000_s1041" type="#_x0000_t202" style="width:500.35pt;height:1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" fillcolor="#f5f5f5" stroked="f">
                <v:textbox inset="0,0,0,0">
                  <w:txbxContent>
                    <w:p w:rsidR="006E6945" w:rsidRDefault="006E6945" w:rsidP="003F3886">
                      <w:pPr>
                        <w:tabs>
                          <w:tab w:val="left" w:pos="9213"/>
                        </w:tabs>
                        <w:spacing w:before="3"/>
                        <w:ind w:left="28"/>
                        <w:rPr>
                          <w:b/>
                        </w:rPr>
                      </w:pPr>
                      <w:r>
                        <w:rPr>
                          <w:b/>
                        </w:rPr>
                        <w:t>29.Sports</w:t>
                      </w:r>
                      <w:r>
                        <w:rPr>
                          <w:b/>
                          <w:spacing w:val="-1"/>
                        </w:rPr>
                        <w:t xml:space="preserve"> </w:t>
                      </w:r>
                      <w:r>
                        <w:rPr>
                          <w:b/>
                        </w:rPr>
                        <w:t>and</w:t>
                      </w:r>
                      <w:r>
                        <w:rPr>
                          <w:b/>
                          <w:spacing w:val="-2"/>
                        </w:rPr>
                        <w:t xml:space="preserve"> </w:t>
                      </w:r>
                      <w:r>
                        <w:rPr>
                          <w:b/>
                        </w:rPr>
                        <w:t>Wushu</w:t>
                      </w:r>
                      <w:r>
                        <w:rPr>
                          <w:b/>
                        </w:rPr>
                        <w:tab/>
                        <w:t>2</w:t>
                      </w:r>
                      <w:r>
                        <w:rPr>
                          <w:b/>
                          <w:spacing w:val="9"/>
                        </w:rPr>
                        <w:t xml:space="preserve"> </w:t>
                      </w:r>
                      <w:r>
                        <w:rPr>
                          <w:b/>
                          <w:spacing w:val="-3"/>
                        </w:rPr>
                        <w:t>hours</w:t>
                      </w:r>
                    </w:p>
                  </w:txbxContent>
                </v:textbox>
                <w10:anchorlock/>
              </v:shape>
            </w:pict>
          </mc:Fallback>
        </mc:AlternateContent>
      </w:r>
    </w:p>
    <w:p w:rsidR="003F3886" w:rsidRDefault="003F3886" w:rsidP="003F3886">
      <w:pPr>
        <w:pStyle w:val="ListParagraph"/>
        <w:numPr>
          <w:ilvl w:val="1"/>
          <w:numId w:val="77"/>
        </w:numPr>
        <w:tabs>
          <w:tab w:val="left" w:pos="561"/>
        </w:tabs>
        <w:spacing w:before="0" w:line="223" w:lineRule="exact"/>
      </w:pPr>
      <w:r>
        <w:t>Traditional Chinese</w:t>
      </w:r>
      <w:r>
        <w:rPr>
          <w:spacing w:val="8"/>
        </w:rPr>
        <w:t xml:space="preserve"> </w:t>
      </w:r>
      <w:r>
        <w:t>Sports-Kite</w:t>
      </w:r>
    </w:p>
    <w:p w:rsidR="003F3886" w:rsidRDefault="003F3886" w:rsidP="003F3886">
      <w:pPr>
        <w:pStyle w:val="ListParagraph"/>
        <w:numPr>
          <w:ilvl w:val="1"/>
          <w:numId w:val="77"/>
        </w:numPr>
        <w:tabs>
          <w:tab w:val="left" w:pos="561"/>
        </w:tabs>
        <w:spacing w:before="0" w:line="252" w:lineRule="exact"/>
      </w:pPr>
      <w:r>
        <w:t>The myth of the descendants shooting the</w:t>
      </w:r>
      <w:r>
        <w:rPr>
          <w:spacing w:val="13"/>
        </w:rPr>
        <w:t xml:space="preserve"> </w:t>
      </w:r>
      <w:r>
        <w:t>sun</w:t>
      </w:r>
    </w:p>
    <w:p w:rsidR="003F3886" w:rsidRDefault="003F3886" w:rsidP="003F3886">
      <w:pPr>
        <w:pStyle w:val="ListParagraph"/>
        <w:numPr>
          <w:ilvl w:val="1"/>
          <w:numId w:val="77"/>
        </w:numPr>
        <w:tabs>
          <w:tab w:val="left" w:pos="561"/>
        </w:tabs>
        <w:spacing w:before="0" w:line="252" w:lineRule="exact"/>
      </w:pPr>
      <w:r>
        <w:t>Chinese Women and the</w:t>
      </w:r>
      <w:r>
        <w:rPr>
          <w:spacing w:val="18"/>
        </w:rPr>
        <w:t xml:space="preserve"> </w:t>
      </w:r>
      <w:r>
        <w:t>Olympics</w:t>
      </w:r>
    </w:p>
    <w:p w:rsidR="003F3886" w:rsidRDefault="003F3886" w:rsidP="003F3886">
      <w:pPr>
        <w:pStyle w:val="ListParagraph"/>
        <w:numPr>
          <w:ilvl w:val="1"/>
          <w:numId w:val="77"/>
        </w:numPr>
        <w:tabs>
          <w:tab w:val="left" w:pos="561"/>
        </w:tabs>
        <w:spacing w:before="0" w:line="252" w:lineRule="exact"/>
      </w:pPr>
      <w:r>
        <w:t>Tai</w:t>
      </w:r>
      <w:r>
        <w:rPr>
          <w:spacing w:val="4"/>
        </w:rPr>
        <w:t xml:space="preserve"> </w:t>
      </w:r>
      <w:r>
        <w:t>Chi</w:t>
      </w:r>
    </w:p>
    <w:p w:rsidR="003F3886" w:rsidRDefault="003F3886" w:rsidP="003F3886">
      <w:pPr>
        <w:pStyle w:val="ListParagraph"/>
        <w:numPr>
          <w:ilvl w:val="1"/>
          <w:numId w:val="77"/>
        </w:numPr>
        <w:tabs>
          <w:tab w:val="left" w:pos="561"/>
        </w:tabs>
        <w:spacing w:before="0" w:line="252" w:lineRule="exact"/>
      </w:pPr>
      <w:r>
        <w:t>Martial Arts</w:t>
      </w:r>
      <w:r>
        <w:rPr>
          <w:spacing w:val="5"/>
        </w:rPr>
        <w:t xml:space="preserve"> </w:t>
      </w:r>
      <w:r>
        <w:t>Film</w:t>
      </w:r>
    </w:p>
    <w:p w:rsidR="003F3886" w:rsidRDefault="003F3886" w:rsidP="003F3886">
      <w:pPr>
        <w:pStyle w:val="ListParagraph"/>
        <w:numPr>
          <w:ilvl w:val="1"/>
          <w:numId w:val="77"/>
        </w:numPr>
        <w:tabs>
          <w:tab w:val="left" w:pos="561"/>
        </w:tabs>
        <w:spacing w:before="0" w:line="253" w:lineRule="exact"/>
      </w:pPr>
      <w:r>
        <w:t>Martial Arts Elements and Martial Arts Spirit in Wushu</w:t>
      </w:r>
      <w:r>
        <w:rPr>
          <w:spacing w:val="39"/>
        </w:rPr>
        <w:t xml:space="preserve"> </w:t>
      </w:r>
      <w:r>
        <w:t>film</w:t>
      </w:r>
    </w:p>
    <w:p w:rsidR="003F3886" w:rsidRDefault="003F3886" w:rsidP="003F3886">
      <w:pPr>
        <w:pStyle w:val="ListParagraph"/>
        <w:numPr>
          <w:ilvl w:val="1"/>
          <w:numId w:val="77"/>
        </w:numPr>
        <w:tabs>
          <w:tab w:val="left" w:pos="561"/>
        </w:tabs>
        <w:spacing w:before="6" w:after="3"/>
      </w:pPr>
      <w:r>
        <w:t>The Cultural Connotation of Chinese Martial</w:t>
      </w:r>
      <w:r>
        <w:rPr>
          <w:spacing w:val="24"/>
        </w:rPr>
        <w:t xml:space="preserve"> </w:t>
      </w:r>
      <w:r>
        <w:t>Arts</w:t>
      </w:r>
    </w:p>
    <w:p w:rsidR="003F3886" w:rsidRDefault="003F3886" w:rsidP="003F3886">
      <w:pPr>
        <w:pStyle w:val="BodyText"/>
        <w:spacing w:before="0"/>
        <w:ind w:left="251" w:firstLine="0"/>
        <w:rPr>
          <w:sz w:val="20"/>
        </w:rPr>
      </w:pPr>
      <w:r>
        <w:rPr>
          <w:noProof/>
          <w:sz w:val="20"/>
        </w:rPr>
        <mc:AlternateContent>
          <mc:Choice Requires="wps">
            <w:drawing>
              <wp:inline distT="0" distB="0" distL="114300" distR="114300" wp14:anchorId="337F19F6" wp14:editId="2E13D14E">
                <wp:extent cx="6354445" cy="169545"/>
                <wp:effectExtent l="0" t="0" r="8255" b="1905"/>
                <wp:docPr id="35" name="文本框 19"/>
                <wp:cNvGraphicFramePr/>
                <a:graphic xmlns:a="http://schemas.openxmlformats.org/drawingml/2006/main">
                  <a:graphicData uri="http://schemas.microsoft.com/office/word/2010/wordprocessingShape">
                    <wps:wsp>
                      <wps:cNvSpPr txBox="1"/>
                      <wps:spPr>
                        <a:xfrm>
                          <a:off x="0" y="0"/>
                          <a:ext cx="6354445" cy="169545"/>
                        </a:xfrm>
                        <a:prstGeom prst="rect">
                          <a:avLst/>
                        </a:prstGeom>
                        <a:solidFill>
                          <a:srgbClr val="F5F5F5"/>
                        </a:solidFill>
                        <a:ln>
                          <a:noFill/>
                        </a:ln>
                      </wps:spPr>
                      <wps:txbx>
                        <w:txbxContent>
                          <w:p w:rsidR="006E6945" w:rsidRDefault="006E6945" w:rsidP="003F3886">
                            <w:pPr>
                              <w:tabs>
                                <w:tab w:val="left" w:pos="9242"/>
                              </w:tabs>
                              <w:spacing w:before="3"/>
                              <w:ind w:left="28"/>
                              <w:rPr>
                                <w:b/>
                              </w:rPr>
                            </w:pPr>
                            <w:r>
                              <w:rPr>
                                <w:b/>
                              </w:rPr>
                              <w:t>30.Traditional Festivals and</w:t>
                            </w:r>
                            <w:r>
                              <w:rPr>
                                <w:b/>
                                <w:spacing w:val="-7"/>
                              </w:rPr>
                              <w:t xml:space="preserve"> </w:t>
                            </w:r>
                            <w:r>
                              <w:rPr>
                                <w:b/>
                              </w:rPr>
                              <w:t>Chinese</w:t>
                            </w:r>
                            <w:r>
                              <w:rPr>
                                <w:b/>
                                <w:spacing w:val="-3"/>
                              </w:rPr>
                              <w:t xml:space="preserve"> </w:t>
                            </w:r>
                            <w:r>
                              <w:rPr>
                                <w:b/>
                              </w:rPr>
                              <w:t>Cuisine</w:t>
                            </w:r>
                            <w:r>
                              <w:rPr>
                                <w:b/>
                              </w:rPr>
                              <w:tab/>
                              <w:t>2</w:t>
                            </w:r>
                            <w:r>
                              <w:rPr>
                                <w:b/>
                                <w:spacing w:val="-1"/>
                              </w:rPr>
                              <w:t xml:space="preserve"> </w:t>
                            </w:r>
                            <w:r>
                              <w:rPr>
                                <w:b/>
                              </w:rPr>
                              <w:t>hours</w:t>
                            </w:r>
                          </w:p>
                        </w:txbxContent>
                      </wps:txbx>
                      <wps:bodyPr lIns="0" tIns="0" rIns="0" bIns="0" upright="1"/>
                    </wps:wsp>
                  </a:graphicData>
                </a:graphic>
              </wp:inline>
            </w:drawing>
          </mc:Choice>
          <mc:Fallback>
            <w:pict>
              <v:shape w14:anchorId="337F19F6" id="文本框 19" o:spid="_x0000_s1042" type="#_x0000_t202" style="width:500.35pt;height:1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" fillcolor="#f5f5f5" stroked="f">
                <v:textbox inset="0,0,0,0">
                  <w:txbxContent>
                    <w:p w:rsidR="006E6945" w:rsidRDefault="006E6945" w:rsidP="003F3886">
                      <w:pPr>
                        <w:tabs>
                          <w:tab w:val="left" w:pos="9242"/>
                        </w:tabs>
                        <w:spacing w:before="3"/>
                        <w:ind w:left="28"/>
                        <w:rPr>
                          <w:b/>
                        </w:rPr>
                      </w:pPr>
                      <w:r>
                        <w:rPr>
                          <w:b/>
                        </w:rPr>
                        <w:t>30.Traditional Festivals and</w:t>
                      </w:r>
                      <w:r>
                        <w:rPr>
                          <w:b/>
                          <w:spacing w:val="-7"/>
                        </w:rPr>
                        <w:t xml:space="preserve"> </w:t>
                      </w:r>
                      <w:r>
                        <w:rPr>
                          <w:b/>
                        </w:rPr>
                        <w:t>Chinese</w:t>
                      </w:r>
                      <w:r>
                        <w:rPr>
                          <w:b/>
                          <w:spacing w:val="-3"/>
                        </w:rPr>
                        <w:t xml:space="preserve"> </w:t>
                      </w:r>
                      <w:r>
                        <w:rPr>
                          <w:b/>
                        </w:rPr>
                        <w:t>Cuisine</w:t>
                      </w:r>
                      <w:r>
                        <w:rPr>
                          <w:b/>
                        </w:rPr>
                        <w:tab/>
                        <w:t>2</w:t>
                      </w:r>
                      <w:r>
                        <w:rPr>
                          <w:b/>
                          <w:spacing w:val="-1"/>
                        </w:rPr>
                        <w:t xml:space="preserve"> </w:t>
                      </w:r>
                      <w:r>
                        <w:rPr>
                          <w:b/>
                        </w:rPr>
                        <w:t>hours</w:t>
                      </w:r>
                    </w:p>
                  </w:txbxContent>
                </v:textbox>
                <w10:anchorlock/>
              </v:shape>
            </w:pict>
          </mc:Fallback>
        </mc:AlternateContent>
      </w:r>
    </w:p>
    <w:p w:rsidR="003F3886" w:rsidRDefault="003F3886" w:rsidP="003F3886">
      <w:pPr>
        <w:pStyle w:val="ListParagraph"/>
        <w:numPr>
          <w:ilvl w:val="1"/>
          <w:numId w:val="78"/>
        </w:numPr>
        <w:tabs>
          <w:tab w:val="left" w:pos="561"/>
        </w:tabs>
        <w:spacing w:before="0" w:line="230" w:lineRule="exact"/>
      </w:pPr>
      <w:r>
        <w:t>Chinese Traditional</w:t>
      </w:r>
      <w:r>
        <w:rPr>
          <w:spacing w:val="7"/>
        </w:rPr>
        <w:t xml:space="preserve"> </w:t>
      </w:r>
      <w:r>
        <w:t>Festivals</w:t>
      </w:r>
    </w:p>
    <w:p w:rsidR="003F3886" w:rsidRDefault="003F3886" w:rsidP="003F3886">
      <w:pPr>
        <w:pStyle w:val="ListParagraph"/>
        <w:numPr>
          <w:ilvl w:val="1"/>
          <w:numId w:val="78"/>
        </w:numPr>
        <w:tabs>
          <w:tab w:val="left" w:pos="561"/>
        </w:tabs>
        <w:spacing w:before="0" w:line="252" w:lineRule="exact"/>
      </w:pPr>
      <w:r>
        <w:t>Chinese Traditional Festivals-The Spring Festival&amp;The Lantern</w:t>
      </w:r>
      <w:r>
        <w:rPr>
          <w:spacing w:val="36"/>
        </w:rPr>
        <w:t xml:space="preserve"> </w:t>
      </w:r>
      <w:r>
        <w:t>Festival</w:t>
      </w:r>
    </w:p>
    <w:p w:rsidR="003F3886" w:rsidRDefault="003F3886" w:rsidP="003F3886">
      <w:pPr>
        <w:pStyle w:val="ListParagraph"/>
        <w:numPr>
          <w:ilvl w:val="1"/>
          <w:numId w:val="78"/>
        </w:numPr>
        <w:tabs>
          <w:tab w:val="left" w:pos="561"/>
        </w:tabs>
        <w:spacing w:before="0" w:line="252" w:lineRule="exact"/>
      </w:pPr>
      <w:r>
        <w:t>Chinese Traditional Festivals-The Dragon Boat Festivall&amp;The Mid-Autumn</w:t>
      </w:r>
      <w:r>
        <w:rPr>
          <w:spacing w:val="53"/>
        </w:rPr>
        <w:t xml:space="preserve"> </w:t>
      </w:r>
      <w:r>
        <w:t>Festival</w:t>
      </w:r>
    </w:p>
    <w:p w:rsidR="003F3886" w:rsidRDefault="003F3886" w:rsidP="003F3886">
      <w:pPr>
        <w:pStyle w:val="ListParagraph"/>
        <w:numPr>
          <w:ilvl w:val="1"/>
          <w:numId w:val="78"/>
        </w:numPr>
        <w:tabs>
          <w:tab w:val="left" w:pos="561"/>
        </w:tabs>
        <w:spacing w:before="0" w:after="3" w:line="252" w:lineRule="exact"/>
      </w:pPr>
      <w:r>
        <w:t>Chinese</w:t>
      </w:r>
      <w:r>
        <w:rPr>
          <w:spacing w:val="3"/>
        </w:rPr>
        <w:t xml:space="preserve"> </w:t>
      </w:r>
      <w:r>
        <w:t>Cuisine</w:t>
      </w:r>
    </w:p>
    <w:p w:rsidR="003F3886" w:rsidRDefault="003F3886" w:rsidP="003F3886">
      <w:pPr>
        <w:pStyle w:val="BodyText"/>
        <w:spacing w:before="0"/>
        <w:ind w:left="251" w:firstLine="0"/>
        <w:rPr>
          <w:sz w:val="20"/>
        </w:rPr>
      </w:pPr>
      <w:r>
        <w:rPr>
          <w:noProof/>
          <w:sz w:val="20"/>
        </w:rPr>
        <mc:AlternateContent>
          <mc:Choice Requires="wps">
            <w:drawing>
              <wp:inline distT="0" distB="0" distL="114300" distR="114300" wp14:anchorId="49515622" wp14:editId="5062240D">
                <wp:extent cx="6354445" cy="173990"/>
                <wp:effectExtent l="0" t="0" r="8255" b="16510"/>
                <wp:docPr id="34" name="文本框 20"/>
                <wp:cNvGraphicFramePr/>
                <a:graphic xmlns:a="http://schemas.openxmlformats.org/drawingml/2006/main">
                  <a:graphicData uri="http://schemas.microsoft.com/office/word/2010/wordprocessingShape">
                    <wps:wsp>
                      <wps:cNvSpPr txBox="1"/>
                      <wps:spPr>
                        <a:xfrm>
                          <a:off x="0" y="0"/>
                          <a:ext cx="6354445" cy="173990"/>
                        </a:xfrm>
                        <a:prstGeom prst="rect">
                          <a:avLst/>
                        </a:prstGeom>
                        <a:solidFill>
                          <a:srgbClr val="F5F5F5"/>
                        </a:solidFill>
                        <a:ln>
                          <a:noFill/>
                        </a:ln>
                      </wps:spPr>
                      <wps:txbx>
                        <w:txbxContent>
                          <w:p w:rsidR="006E6945" w:rsidRDefault="006E6945" w:rsidP="003F3886">
                            <w:pPr>
                              <w:tabs>
                                <w:tab w:val="left" w:pos="9249"/>
                              </w:tabs>
                              <w:spacing w:before="3"/>
                              <w:ind w:left="28"/>
                              <w:rPr>
                                <w:b/>
                              </w:rPr>
                            </w:pPr>
                            <w:r>
                              <w:rPr>
                                <w:b/>
                              </w:rPr>
                              <w:t>31.Material</w:t>
                            </w:r>
                            <w:r>
                              <w:rPr>
                                <w:b/>
                                <w:spacing w:val="-4"/>
                              </w:rPr>
                              <w:t xml:space="preserve"> </w:t>
                            </w:r>
                            <w:r>
                              <w:rPr>
                                <w:b/>
                              </w:rPr>
                              <w:t>cultural</w:t>
                            </w:r>
                            <w:r>
                              <w:rPr>
                                <w:b/>
                                <w:spacing w:val="-3"/>
                              </w:rPr>
                              <w:t xml:space="preserve"> </w:t>
                            </w:r>
                            <w:r>
                              <w:rPr>
                                <w:b/>
                              </w:rPr>
                              <w:t>heritage</w:t>
                            </w:r>
                            <w:r>
                              <w:rPr>
                                <w:b/>
                              </w:rPr>
                              <w:tab/>
                              <w:t>6 hours</w:t>
                            </w:r>
                          </w:p>
                        </w:txbxContent>
                      </wps:txbx>
                      <wps:bodyPr lIns="0" tIns="0" rIns="0" bIns="0" upright="1"/>
                    </wps:wsp>
                  </a:graphicData>
                </a:graphic>
              </wp:inline>
            </w:drawing>
          </mc:Choice>
          <mc:Fallback>
            <w:pict>
              <v:shape w14:anchorId="49515622" id="文本框 20" o:spid="_x0000_s1043" type="#_x0000_t202" style="width:500.35pt;height:1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" fillcolor="#f5f5f5" stroked="f">
                <v:textbox inset="0,0,0,0">
                  <w:txbxContent>
                    <w:p w:rsidR="006E6945" w:rsidRDefault="006E6945" w:rsidP="003F3886">
                      <w:pPr>
                        <w:tabs>
                          <w:tab w:val="left" w:pos="9249"/>
                        </w:tabs>
                        <w:spacing w:before="3"/>
                        <w:ind w:left="28"/>
                        <w:rPr>
                          <w:b/>
                        </w:rPr>
                      </w:pPr>
                      <w:r>
                        <w:rPr>
                          <w:b/>
                        </w:rPr>
                        <w:t>31.Material</w:t>
                      </w:r>
                      <w:r>
                        <w:rPr>
                          <w:b/>
                          <w:spacing w:val="-4"/>
                        </w:rPr>
                        <w:t xml:space="preserve"> </w:t>
                      </w:r>
                      <w:r>
                        <w:rPr>
                          <w:b/>
                        </w:rPr>
                        <w:t>cultural</w:t>
                      </w:r>
                      <w:r>
                        <w:rPr>
                          <w:b/>
                          <w:spacing w:val="-3"/>
                        </w:rPr>
                        <w:t xml:space="preserve"> </w:t>
                      </w:r>
                      <w:r>
                        <w:rPr>
                          <w:b/>
                        </w:rPr>
                        <w:t>heritage</w:t>
                      </w:r>
                      <w:r>
                        <w:rPr>
                          <w:b/>
                        </w:rPr>
                        <w:tab/>
                        <w:t>6 hours</w:t>
                      </w:r>
                    </w:p>
                  </w:txbxContent>
                </v:textbox>
                <w10:anchorlock/>
              </v:shape>
            </w:pict>
          </mc:Fallback>
        </mc:AlternateContent>
      </w:r>
    </w:p>
    <w:p w:rsidR="003F3886" w:rsidRDefault="003F3886" w:rsidP="003F3886">
      <w:pPr>
        <w:pStyle w:val="ListParagraph"/>
        <w:numPr>
          <w:ilvl w:val="1"/>
          <w:numId w:val="79"/>
        </w:numPr>
        <w:tabs>
          <w:tab w:val="left" w:pos="561"/>
        </w:tabs>
        <w:spacing w:before="0" w:line="223" w:lineRule="exact"/>
        <w:jc w:val="left"/>
      </w:pPr>
      <w:r>
        <w:t>Human Civilization: The Peking</w:t>
      </w:r>
      <w:r>
        <w:rPr>
          <w:spacing w:val="19"/>
        </w:rPr>
        <w:t xml:space="preserve"> </w:t>
      </w:r>
      <w:r>
        <w:t>Man</w:t>
      </w:r>
    </w:p>
    <w:p w:rsidR="003F3886" w:rsidRDefault="003F3886" w:rsidP="003F3886">
      <w:pPr>
        <w:pStyle w:val="ListParagraph"/>
        <w:numPr>
          <w:ilvl w:val="1"/>
          <w:numId w:val="79"/>
        </w:numPr>
        <w:tabs>
          <w:tab w:val="left" w:pos="561"/>
        </w:tabs>
        <w:spacing w:before="0" w:line="252" w:lineRule="exact"/>
        <w:jc w:val="left"/>
      </w:pPr>
      <w:r>
        <w:t>Grottoes: Dunhuang Mogao</w:t>
      </w:r>
      <w:r>
        <w:rPr>
          <w:spacing w:val="15"/>
        </w:rPr>
        <w:t xml:space="preserve"> </w:t>
      </w:r>
      <w:r>
        <w:t>Grottoes</w:t>
      </w:r>
    </w:p>
    <w:p w:rsidR="003F3886" w:rsidRDefault="003F3886" w:rsidP="003F3886">
      <w:pPr>
        <w:pStyle w:val="ListParagraph"/>
        <w:numPr>
          <w:ilvl w:val="1"/>
          <w:numId w:val="79"/>
        </w:numPr>
        <w:tabs>
          <w:tab w:val="left" w:pos="561"/>
        </w:tabs>
        <w:spacing w:before="0" w:line="252" w:lineRule="exact"/>
        <w:jc w:val="left"/>
      </w:pPr>
      <w:r>
        <w:t>Amazing Engineering:</w:t>
      </w:r>
      <w:r>
        <w:rPr>
          <w:spacing w:val="3"/>
        </w:rPr>
        <w:t xml:space="preserve"> </w:t>
      </w:r>
      <w:r>
        <w:t>Dujiangyan</w:t>
      </w:r>
    </w:p>
    <w:p w:rsidR="003F3886" w:rsidRDefault="003F3886" w:rsidP="003F3886">
      <w:pPr>
        <w:pStyle w:val="ListParagraph"/>
        <w:numPr>
          <w:ilvl w:val="1"/>
          <w:numId w:val="79"/>
        </w:numPr>
        <w:tabs>
          <w:tab w:val="left" w:pos="561"/>
        </w:tabs>
        <w:spacing w:before="0" w:line="252" w:lineRule="exact"/>
        <w:jc w:val="left"/>
      </w:pPr>
      <w:r>
        <w:t>The Imperial Tombs: Ming Xiaoling and the Ming</w:t>
      </w:r>
      <w:r>
        <w:rPr>
          <w:spacing w:val="42"/>
        </w:rPr>
        <w:t xml:space="preserve"> </w:t>
      </w:r>
      <w:r>
        <w:t>Tombs</w:t>
      </w:r>
    </w:p>
    <w:p w:rsidR="003F3886" w:rsidRDefault="003F3886" w:rsidP="003F3886">
      <w:pPr>
        <w:pStyle w:val="ListParagraph"/>
        <w:numPr>
          <w:ilvl w:val="1"/>
          <w:numId w:val="79"/>
        </w:numPr>
        <w:tabs>
          <w:tab w:val="left" w:pos="561"/>
        </w:tabs>
        <w:spacing w:before="0" w:line="252" w:lineRule="exact"/>
        <w:jc w:val="left"/>
      </w:pPr>
      <w:r>
        <w:t>The Largest Ritual Bronzes: The Houmuwu</w:t>
      </w:r>
      <w:r>
        <w:rPr>
          <w:spacing w:val="28"/>
        </w:rPr>
        <w:t xml:space="preserve"> </w:t>
      </w:r>
      <w:r>
        <w:t>Ding</w:t>
      </w:r>
    </w:p>
    <w:p w:rsidR="003F3886" w:rsidRDefault="003F3886" w:rsidP="003F3886">
      <w:pPr>
        <w:pStyle w:val="ListParagraph"/>
        <w:numPr>
          <w:ilvl w:val="1"/>
          <w:numId w:val="79"/>
        </w:numPr>
        <w:tabs>
          <w:tab w:val="left" w:pos="561"/>
        </w:tabs>
        <w:spacing w:before="0" w:line="252" w:lineRule="exact"/>
        <w:jc w:val="left"/>
      </w:pPr>
      <w:r>
        <w:t>Musical Instruments from the Warring States Period: The Zenghouyi</w:t>
      </w:r>
      <w:r>
        <w:rPr>
          <w:spacing w:val="44"/>
        </w:rPr>
        <w:t xml:space="preserve"> </w:t>
      </w:r>
      <w:r>
        <w:t>Bells</w:t>
      </w:r>
    </w:p>
    <w:p w:rsidR="003F3886" w:rsidRDefault="003F3886" w:rsidP="003F3886">
      <w:pPr>
        <w:pStyle w:val="ListParagraph"/>
        <w:numPr>
          <w:ilvl w:val="1"/>
          <w:numId w:val="79"/>
        </w:numPr>
        <w:tabs>
          <w:tab w:val="left" w:pos="561"/>
        </w:tabs>
        <w:spacing w:before="0" w:line="252" w:lineRule="exact"/>
        <w:jc w:val="left"/>
      </w:pPr>
      <w:r>
        <w:t>Chinese Ancient</w:t>
      </w:r>
      <w:r>
        <w:rPr>
          <w:spacing w:val="9"/>
        </w:rPr>
        <w:t xml:space="preserve"> </w:t>
      </w:r>
      <w:r>
        <w:t>Architecture</w:t>
      </w:r>
    </w:p>
    <w:p w:rsidR="003F3886" w:rsidRDefault="003F3886" w:rsidP="003F3886">
      <w:pPr>
        <w:pStyle w:val="ListParagraph"/>
        <w:numPr>
          <w:ilvl w:val="1"/>
          <w:numId w:val="79"/>
        </w:numPr>
        <w:tabs>
          <w:tab w:val="left" w:pos="561"/>
        </w:tabs>
        <w:spacing w:before="6" w:line="252" w:lineRule="exact"/>
        <w:jc w:val="left"/>
      </w:pPr>
      <w:r>
        <w:t>Types of Ancient Chinese</w:t>
      </w:r>
      <w:r>
        <w:rPr>
          <w:spacing w:val="10"/>
        </w:rPr>
        <w:t xml:space="preserve"> </w:t>
      </w:r>
      <w:r>
        <w:t>Architecture</w:t>
      </w:r>
    </w:p>
    <w:p w:rsidR="003F3886" w:rsidRDefault="003F3886" w:rsidP="003F3886">
      <w:pPr>
        <w:pStyle w:val="ListParagraph"/>
        <w:numPr>
          <w:ilvl w:val="1"/>
          <w:numId w:val="79"/>
        </w:numPr>
        <w:tabs>
          <w:tab w:val="left" w:pos="561"/>
        </w:tabs>
        <w:spacing w:before="0" w:line="252" w:lineRule="exact"/>
        <w:jc w:val="left"/>
      </w:pPr>
      <w:r>
        <w:t>Royal Architecture: The Former Imperial Palace in</w:t>
      </w:r>
      <w:r>
        <w:rPr>
          <w:spacing w:val="31"/>
        </w:rPr>
        <w:t xml:space="preserve"> </w:t>
      </w:r>
      <w:r>
        <w:t>Beijing</w:t>
      </w:r>
    </w:p>
    <w:p w:rsidR="003F3886" w:rsidRDefault="003F3886" w:rsidP="003F3886">
      <w:pPr>
        <w:spacing w:line="252" w:lineRule="exact"/>
        <w:sectPr w:rsidR="003F3886">
          <w:pgSz w:w="12240" w:h="16340"/>
          <w:pgMar w:top="640" w:right="640" w:bottom="1480" w:left="1240" w:header="0" w:footer="1294" w:gutter="0"/>
          <w:cols w:space="720"/>
        </w:sectPr>
      </w:pPr>
    </w:p>
    <w:p w:rsidR="003F3886" w:rsidRDefault="003F3886" w:rsidP="003F3886">
      <w:pPr>
        <w:pStyle w:val="ListParagraph"/>
        <w:numPr>
          <w:ilvl w:val="1"/>
          <w:numId w:val="79"/>
        </w:numPr>
        <w:tabs>
          <w:tab w:val="left" w:pos="561"/>
        </w:tabs>
        <w:spacing w:before="81" w:line="252" w:lineRule="exact"/>
        <w:ind w:hanging="454"/>
        <w:jc w:val="left"/>
      </w:pPr>
      <w:r>
        <w:lastRenderedPageBreak/>
        <w:t>Ancient Dwellings:</w:t>
      </w:r>
      <w:r>
        <w:rPr>
          <w:spacing w:val="8"/>
        </w:rPr>
        <w:t xml:space="preserve"> </w:t>
      </w:r>
      <w:r>
        <w:t>Siheyuan</w:t>
      </w:r>
    </w:p>
    <w:p w:rsidR="003F3886" w:rsidRDefault="003F3886" w:rsidP="003F3886">
      <w:pPr>
        <w:pStyle w:val="ListParagraph"/>
        <w:numPr>
          <w:ilvl w:val="1"/>
          <w:numId w:val="79"/>
        </w:numPr>
        <w:tabs>
          <w:tab w:val="left" w:pos="561"/>
        </w:tabs>
        <w:spacing w:before="0" w:after="3" w:line="252" w:lineRule="exact"/>
        <w:ind w:hanging="454"/>
        <w:jc w:val="left"/>
      </w:pPr>
      <w:r>
        <w:t>Chinese Ancient</w:t>
      </w:r>
      <w:r>
        <w:rPr>
          <w:spacing w:val="7"/>
        </w:rPr>
        <w:t xml:space="preserve"> </w:t>
      </w:r>
      <w:r>
        <w:t>Gardens</w:t>
      </w:r>
    </w:p>
    <w:p w:rsidR="003F3886" w:rsidRDefault="003F3886" w:rsidP="003F3886">
      <w:pPr>
        <w:pStyle w:val="BodyText"/>
        <w:spacing w:before="0"/>
        <w:ind w:left="251" w:firstLine="0"/>
        <w:rPr>
          <w:sz w:val="20"/>
        </w:rPr>
      </w:pPr>
      <w:r>
        <w:rPr>
          <w:noProof/>
          <w:sz w:val="20"/>
        </w:rPr>
        <mc:AlternateContent>
          <mc:Choice Requires="wpg">
            <w:drawing>
              <wp:inline distT="0" distB="0" distL="114300" distR="114300" wp14:anchorId="600DEE6C" wp14:editId="11808E10">
                <wp:extent cx="6354445" cy="169545"/>
                <wp:effectExtent l="0" t="0" r="8255" b="1905"/>
                <wp:docPr id="33" name="组合 21"/>
                <wp:cNvGraphicFramePr/>
                <a:graphic xmlns:a="http://schemas.openxmlformats.org/drawingml/2006/main">
                  <a:graphicData uri="http://schemas.microsoft.com/office/word/2010/wordprocessingGroup">
                    <wpg:wgp>
                      <wpg:cNvGrpSpPr/>
                      <wpg:grpSpPr>
                        <a:xfrm>
                          <a:off x="0" y="0"/>
                          <a:ext cx="6354445" cy="169545"/>
                          <a:chOff x="0" y="0"/>
                          <a:chExt cx="10007" cy="267"/>
                        </a:xfrm>
                      </wpg:grpSpPr>
                      <wps:wsp>
                        <wps:cNvPr id="31" name="任意多边形 22"/>
                        <wps:cNvSpPr/>
                        <wps:spPr>
                          <a:xfrm>
                            <a:off x="0" y="0"/>
                            <a:ext cx="10007" cy="267"/>
                          </a:xfrm>
                          <a:custGeom>
                            <a:avLst/>
                            <a:gdLst/>
                            <a:ahLst/>
                            <a:cxnLst/>
                            <a:rect l="0" t="0" r="0" b="0"/>
                            <a:pathLst>
                              <a:path w="10007" h="267">
                                <a:moveTo>
                                  <a:pt x="10007" y="0"/>
                                </a:moveTo>
                                <a:lnTo>
                                  <a:pt x="0" y="0"/>
                                </a:lnTo>
                                <a:lnTo>
                                  <a:pt x="0" y="252"/>
                                </a:lnTo>
                                <a:lnTo>
                                  <a:pt x="0" y="259"/>
                                </a:lnTo>
                                <a:lnTo>
                                  <a:pt x="0" y="266"/>
                                </a:lnTo>
                                <a:lnTo>
                                  <a:pt x="10007" y="266"/>
                                </a:lnTo>
                                <a:lnTo>
                                  <a:pt x="10007" y="259"/>
                                </a:lnTo>
                                <a:lnTo>
                                  <a:pt x="10007" y="252"/>
                                </a:lnTo>
                                <a:lnTo>
                                  <a:pt x="10007" y="0"/>
                                </a:lnTo>
                                <a:close/>
                              </a:path>
                            </a:pathLst>
                          </a:custGeom>
                          <a:solidFill>
                            <a:srgbClr val="F5F5F5"/>
                          </a:solidFill>
                          <a:ln>
                            <a:noFill/>
                          </a:ln>
                        </wps:spPr>
                        <wps:bodyPr upright="1"/>
                      </wps:wsp>
                      <wps:wsp>
                        <wps:cNvPr id="32" name="文本框 23"/>
                        <wps:cNvSpPr txBox="1"/>
                        <wps:spPr>
                          <a:xfrm>
                            <a:off x="0" y="0"/>
                            <a:ext cx="10007" cy="252"/>
                          </a:xfrm>
                          <a:prstGeom prst="rect">
                            <a:avLst/>
                          </a:prstGeom>
                          <a:noFill/>
                          <a:ln>
                            <a:noFill/>
                          </a:ln>
                        </wps:spPr>
                        <wps:txbx>
                          <w:txbxContent>
                            <w:p w:rsidR="006E6945" w:rsidRDefault="006E6945" w:rsidP="003F3886">
                              <w:pPr>
                                <w:tabs>
                                  <w:tab w:val="left" w:pos="9235"/>
                                </w:tabs>
                                <w:spacing w:before="3" w:line="249" w:lineRule="exact"/>
                                <w:ind w:left="28"/>
                                <w:rPr>
                                  <w:b/>
                                </w:rPr>
                              </w:pPr>
                              <w:r>
                                <w:rPr>
                                  <w:b/>
                                </w:rPr>
                                <w:t>32.Intangible</w:t>
                              </w:r>
                              <w:r>
                                <w:rPr>
                                  <w:b/>
                                  <w:spacing w:val="7"/>
                                </w:rPr>
                                <w:t xml:space="preserve"> </w:t>
                              </w:r>
                              <w:r>
                                <w:rPr>
                                  <w:b/>
                                  <w:spacing w:val="-3"/>
                                </w:rPr>
                                <w:t>Cultural</w:t>
                              </w:r>
                              <w:r>
                                <w:rPr>
                                  <w:b/>
                                  <w:spacing w:val="2"/>
                                </w:rPr>
                                <w:t xml:space="preserve"> </w:t>
                              </w:r>
                              <w:r>
                                <w:rPr>
                                  <w:b/>
                                </w:rPr>
                                <w:t>Heritage</w:t>
                              </w:r>
                              <w:r>
                                <w:rPr>
                                  <w:b/>
                                </w:rPr>
                                <w:tab/>
                                <w:t>6</w:t>
                              </w:r>
                              <w:r>
                                <w:rPr>
                                  <w:b/>
                                  <w:spacing w:val="-1"/>
                                </w:rPr>
                                <w:t xml:space="preserve"> </w:t>
                              </w:r>
                              <w:r>
                                <w:rPr>
                                  <w:b/>
                                </w:rPr>
                                <w:t>hours</w:t>
                              </w:r>
                            </w:p>
                          </w:txbxContent>
                        </wps:txbx>
                        <wps:bodyPr lIns="0" tIns="0" rIns="0" bIns="0" upright="1"/>
                      </wps:wsp>
                    </wpg:wgp>
                  </a:graphicData>
                </a:graphic>
              </wp:inline>
            </w:drawing>
          </mc:Choice>
          <mc:Fallback>
            <w:pict>
              <v:group w14:anchorId="600DEE6C" id="组合 21" o:spid="_x0000_s1044" style="width:500.35pt;height:13.35pt;mso-position-horizontal-relative:char;mso-position-vertical-relative:line" coordsize="10007,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">
                <v:shape id="任意多边形 22" o:spid="_x0000_s1045" style="position:absolute;width:10007;height:267;visibility:visible;mso-wrap-style:square;v-text-anchor:top" coordsize="1000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" path="m10007,l,,,252r,7l,266r10007,l10007,259r,-7l10007,xe" fillcolor="#f5f5f5" stroked="f">
                  <v:path arrowok="t" textboxrect="0,0,10007,267"/>
                </v:shape>
                <v:shape id="文本框 23" o:spid="_x0000_s1046" type="#_x0000_t202" style="position:absolute;width:10007;height:2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rsidR="006E6945" w:rsidRDefault="006E6945" w:rsidP="003F3886">
                        <w:pPr>
                          <w:tabs>
                            <w:tab w:val="left" w:pos="9235"/>
                          </w:tabs>
                          <w:spacing w:before="3" w:line="249" w:lineRule="exact"/>
                          <w:ind w:left="28"/>
                          <w:rPr>
                            <w:b/>
                          </w:rPr>
                        </w:pPr>
                        <w:r>
                          <w:rPr>
                            <w:b/>
                          </w:rPr>
                          <w:t>32.Intangible</w:t>
                        </w:r>
                        <w:r>
                          <w:rPr>
                            <w:b/>
                            <w:spacing w:val="7"/>
                          </w:rPr>
                          <w:t xml:space="preserve"> </w:t>
                        </w:r>
                        <w:r>
                          <w:rPr>
                            <w:b/>
                            <w:spacing w:val="-3"/>
                          </w:rPr>
                          <w:t>Cultural</w:t>
                        </w:r>
                        <w:r>
                          <w:rPr>
                            <w:b/>
                            <w:spacing w:val="2"/>
                          </w:rPr>
                          <w:t xml:space="preserve"> </w:t>
                        </w:r>
                        <w:r>
                          <w:rPr>
                            <w:b/>
                          </w:rPr>
                          <w:t>Heritage</w:t>
                        </w:r>
                        <w:r>
                          <w:rPr>
                            <w:b/>
                          </w:rPr>
                          <w:tab/>
                          <w:t>6</w:t>
                        </w:r>
                        <w:r>
                          <w:rPr>
                            <w:b/>
                            <w:spacing w:val="-1"/>
                          </w:rPr>
                          <w:t xml:space="preserve"> </w:t>
                        </w:r>
                        <w:r>
                          <w:rPr>
                            <w:b/>
                          </w:rPr>
                          <w:t>hours</w:t>
                        </w:r>
                      </w:p>
                    </w:txbxContent>
                  </v:textbox>
                </v:shape>
                <w10:anchorlock/>
              </v:group>
            </w:pict>
          </mc:Fallback>
        </mc:AlternateContent>
      </w:r>
    </w:p>
    <w:p w:rsidR="003F3886" w:rsidRDefault="003F3886" w:rsidP="003F3886">
      <w:pPr>
        <w:pStyle w:val="ListParagraph"/>
        <w:numPr>
          <w:ilvl w:val="1"/>
          <w:numId w:val="80"/>
        </w:numPr>
        <w:tabs>
          <w:tab w:val="left" w:pos="561"/>
        </w:tabs>
        <w:spacing w:before="0" w:line="221" w:lineRule="exact"/>
        <w:jc w:val="left"/>
      </w:pPr>
      <w:r>
        <w:t>China's Intangible Cultural</w:t>
      </w:r>
      <w:r>
        <w:rPr>
          <w:spacing w:val="9"/>
        </w:rPr>
        <w:t xml:space="preserve"> </w:t>
      </w:r>
      <w:r>
        <w:t>Heritage</w:t>
      </w:r>
    </w:p>
    <w:p w:rsidR="003F3886" w:rsidRDefault="003F3886" w:rsidP="003F3886">
      <w:pPr>
        <w:pStyle w:val="ListParagraph"/>
        <w:numPr>
          <w:ilvl w:val="1"/>
          <w:numId w:val="80"/>
        </w:numPr>
        <w:tabs>
          <w:tab w:val="left" w:pos="561"/>
        </w:tabs>
        <w:spacing w:before="0" w:line="252" w:lineRule="exact"/>
        <w:jc w:val="left"/>
      </w:pPr>
      <w:r>
        <w:t>Intangible cultural heritage project-Epic of King</w:t>
      </w:r>
      <w:r>
        <w:rPr>
          <w:spacing w:val="5"/>
        </w:rPr>
        <w:t xml:space="preserve"> </w:t>
      </w:r>
      <w:r>
        <w:t>Gesar</w:t>
      </w:r>
    </w:p>
    <w:p w:rsidR="003F3886" w:rsidRDefault="003F3886" w:rsidP="003F3886">
      <w:pPr>
        <w:pStyle w:val="ListParagraph"/>
        <w:numPr>
          <w:ilvl w:val="1"/>
          <w:numId w:val="80"/>
        </w:numPr>
        <w:tabs>
          <w:tab w:val="left" w:pos="561"/>
        </w:tabs>
        <w:spacing w:before="6" w:line="252" w:lineRule="exact"/>
        <w:jc w:val="left"/>
      </w:pPr>
      <w:r>
        <w:t>Intangible cultural heritage</w:t>
      </w:r>
      <w:r>
        <w:rPr>
          <w:spacing w:val="-2"/>
        </w:rPr>
        <w:t xml:space="preserve"> </w:t>
      </w:r>
      <w:r>
        <w:t>project-Guqin</w:t>
      </w:r>
    </w:p>
    <w:p w:rsidR="003F3886" w:rsidRDefault="003F3886" w:rsidP="003F3886">
      <w:pPr>
        <w:pStyle w:val="ListParagraph"/>
        <w:numPr>
          <w:ilvl w:val="1"/>
          <w:numId w:val="80"/>
        </w:numPr>
        <w:tabs>
          <w:tab w:val="left" w:pos="561"/>
        </w:tabs>
        <w:spacing w:before="0" w:line="252" w:lineRule="exact"/>
        <w:jc w:val="left"/>
      </w:pPr>
      <w:r>
        <w:t>Intangible cultural heritage project-Farmers’dance of China’s Korean ethnic</w:t>
      </w:r>
      <w:r>
        <w:rPr>
          <w:spacing w:val="33"/>
        </w:rPr>
        <w:t xml:space="preserve"> </w:t>
      </w:r>
      <w:r>
        <w:t>group</w:t>
      </w:r>
    </w:p>
    <w:p w:rsidR="003F3886" w:rsidRDefault="003F3886" w:rsidP="003F3886">
      <w:pPr>
        <w:pStyle w:val="ListParagraph"/>
        <w:numPr>
          <w:ilvl w:val="1"/>
          <w:numId w:val="80"/>
        </w:numPr>
        <w:tabs>
          <w:tab w:val="left" w:pos="561"/>
        </w:tabs>
        <w:spacing w:before="0" w:line="252" w:lineRule="exact"/>
        <w:jc w:val="left"/>
      </w:pPr>
      <w:r>
        <w:t>Intangible cultural heritage project-shadow</w:t>
      </w:r>
      <w:r>
        <w:rPr>
          <w:spacing w:val="-1"/>
        </w:rPr>
        <w:t xml:space="preserve"> </w:t>
      </w:r>
      <w:r>
        <w:t>puppetry</w:t>
      </w:r>
    </w:p>
    <w:p w:rsidR="003F3886" w:rsidRDefault="003F3886" w:rsidP="003F3886">
      <w:pPr>
        <w:pStyle w:val="ListParagraph"/>
        <w:numPr>
          <w:ilvl w:val="1"/>
          <w:numId w:val="80"/>
        </w:numPr>
        <w:tabs>
          <w:tab w:val="left" w:pos="561"/>
        </w:tabs>
        <w:spacing w:before="0" w:line="252" w:lineRule="exact"/>
        <w:jc w:val="left"/>
      </w:pPr>
      <w:r>
        <w:t>Intangible cultural heritage project-Yueju</w:t>
      </w:r>
      <w:r>
        <w:rPr>
          <w:spacing w:val="4"/>
        </w:rPr>
        <w:t xml:space="preserve"> </w:t>
      </w:r>
      <w:r>
        <w:t>opera</w:t>
      </w:r>
    </w:p>
    <w:p w:rsidR="003F3886" w:rsidRDefault="003F3886" w:rsidP="003F3886">
      <w:pPr>
        <w:pStyle w:val="ListParagraph"/>
        <w:numPr>
          <w:ilvl w:val="1"/>
          <w:numId w:val="80"/>
        </w:numPr>
        <w:tabs>
          <w:tab w:val="left" w:pos="561"/>
        </w:tabs>
        <w:spacing w:before="0" w:line="252" w:lineRule="exact"/>
        <w:jc w:val="left"/>
      </w:pPr>
      <w:r>
        <w:t>Intangible cultural heritage project-Seal</w:t>
      </w:r>
      <w:r>
        <w:rPr>
          <w:spacing w:val="4"/>
        </w:rPr>
        <w:t xml:space="preserve"> </w:t>
      </w:r>
      <w:r>
        <w:t>engraving</w:t>
      </w:r>
    </w:p>
    <w:p w:rsidR="003F3886" w:rsidRDefault="003F3886" w:rsidP="003F3886">
      <w:pPr>
        <w:pStyle w:val="ListParagraph"/>
        <w:numPr>
          <w:ilvl w:val="1"/>
          <w:numId w:val="80"/>
        </w:numPr>
        <w:tabs>
          <w:tab w:val="left" w:pos="561"/>
        </w:tabs>
        <w:spacing w:before="0" w:line="252" w:lineRule="exact"/>
        <w:jc w:val="left"/>
      </w:pPr>
      <w:r>
        <w:t>Intangible cultural heritage project-Nanjing</w:t>
      </w:r>
      <w:r>
        <w:rPr>
          <w:spacing w:val="-2"/>
        </w:rPr>
        <w:t xml:space="preserve"> </w:t>
      </w:r>
      <w:r>
        <w:t>Yunjin</w:t>
      </w:r>
    </w:p>
    <w:p w:rsidR="003F3886" w:rsidRDefault="003F3886" w:rsidP="003F3886">
      <w:pPr>
        <w:pStyle w:val="ListParagraph"/>
        <w:numPr>
          <w:ilvl w:val="1"/>
          <w:numId w:val="80"/>
        </w:numPr>
        <w:tabs>
          <w:tab w:val="left" w:pos="561"/>
        </w:tabs>
        <w:spacing w:before="0" w:line="252" w:lineRule="exact"/>
        <w:jc w:val="left"/>
      </w:pPr>
      <w:r>
        <w:t>Intangible cultural heritage project-The 24 solar</w:t>
      </w:r>
      <w:r>
        <w:rPr>
          <w:spacing w:val="10"/>
        </w:rPr>
        <w:t xml:space="preserve"> </w:t>
      </w:r>
      <w:r>
        <w:t>terms</w:t>
      </w:r>
    </w:p>
    <w:p w:rsidR="003F3886" w:rsidRDefault="003F3886" w:rsidP="003F3886">
      <w:pPr>
        <w:pStyle w:val="ListParagraph"/>
        <w:numPr>
          <w:ilvl w:val="1"/>
          <w:numId w:val="80"/>
        </w:numPr>
        <w:tabs>
          <w:tab w:val="left" w:pos="561"/>
        </w:tabs>
        <w:spacing w:before="7" w:line="252" w:lineRule="exact"/>
        <w:ind w:hanging="454"/>
        <w:jc w:val="left"/>
      </w:pPr>
      <w:r>
        <w:t>Intangible cultural heritage</w:t>
      </w:r>
      <w:r>
        <w:rPr>
          <w:spacing w:val="-2"/>
        </w:rPr>
        <w:t xml:space="preserve"> </w:t>
      </w:r>
      <w:r>
        <w:t>project-Crosstalk</w:t>
      </w:r>
    </w:p>
    <w:p w:rsidR="003F3886" w:rsidRDefault="003F3886" w:rsidP="003F3886">
      <w:pPr>
        <w:pStyle w:val="ListParagraph"/>
        <w:numPr>
          <w:ilvl w:val="1"/>
          <w:numId w:val="80"/>
        </w:numPr>
        <w:tabs>
          <w:tab w:val="left" w:pos="561"/>
        </w:tabs>
        <w:spacing w:before="0" w:line="252" w:lineRule="exact"/>
        <w:ind w:hanging="454"/>
        <w:jc w:val="left"/>
      </w:pPr>
      <w:r>
        <w:t>Intangible cultural heritage project-Acrobatic</w:t>
      </w:r>
      <w:r>
        <w:rPr>
          <w:spacing w:val="3"/>
        </w:rPr>
        <w:t xml:space="preserve"> </w:t>
      </w:r>
      <w:r>
        <w:t>art</w:t>
      </w:r>
    </w:p>
    <w:p w:rsidR="003F3886" w:rsidRDefault="003F3886" w:rsidP="003F3886">
      <w:pPr>
        <w:pStyle w:val="ListParagraph"/>
        <w:numPr>
          <w:ilvl w:val="1"/>
          <w:numId w:val="80"/>
        </w:numPr>
        <w:tabs>
          <w:tab w:val="left" w:pos="561"/>
        </w:tabs>
        <w:spacing w:before="0" w:line="252" w:lineRule="exact"/>
        <w:ind w:hanging="454"/>
        <w:jc w:val="left"/>
      </w:pPr>
      <w:r>
        <w:t>How does China protect</w:t>
      </w:r>
      <w:r>
        <w:rPr>
          <w:spacing w:val="8"/>
        </w:rPr>
        <w:t xml:space="preserve"> </w:t>
      </w:r>
      <w:r>
        <w:t>ICH?</w:t>
      </w:r>
    </w:p>
    <w:p w:rsidR="003F3886" w:rsidRDefault="003F3886" w:rsidP="003F3886">
      <w:pPr>
        <w:spacing w:before="8"/>
        <w:ind w:left="280"/>
        <w:rPr>
          <w:b/>
          <w:sz w:val="28"/>
        </w:rPr>
      </w:pPr>
      <w:r>
        <w:rPr>
          <w:b/>
          <w:sz w:val="28"/>
        </w:rPr>
        <w:t>Recommended book</w:t>
      </w:r>
    </w:p>
    <w:p w:rsidR="003F3886" w:rsidRDefault="003F3886" w:rsidP="003F3886">
      <w:pPr>
        <w:spacing w:before="156" w:line="235" w:lineRule="auto"/>
        <w:ind w:left="280" w:right="205"/>
        <w:rPr>
          <w:i/>
        </w:rPr>
      </w:pPr>
      <w:r>
        <w:rPr>
          <w:i/>
        </w:rPr>
        <w:t xml:space="preserve">Understanding China( Digital and Paper format), edited by Cheng Aimin, jointly developed by Peking University </w:t>
      </w:r>
      <w:r>
        <w:rPr>
          <w:rFonts w:ascii="SimSun" w:eastAsia="SimSun" w:hAnsi="SimSun" w:hint="eastAsia"/>
          <w:i/>
          <w:sz w:val="23"/>
        </w:rPr>
        <w:t xml:space="preserve">、 </w:t>
      </w:r>
      <w:r>
        <w:rPr>
          <w:i/>
        </w:rPr>
        <w:t xml:space="preserve">Beijing Normal University </w:t>
      </w:r>
      <w:r>
        <w:rPr>
          <w:rFonts w:ascii="SimSun" w:eastAsia="SimSun" w:hAnsi="SimSun" w:hint="eastAsia"/>
          <w:i/>
          <w:sz w:val="23"/>
        </w:rPr>
        <w:t xml:space="preserve">、 </w:t>
      </w:r>
      <w:r>
        <w:rPr>
          <w:i/>
        </w:rPr>
        <w:t xml:space="preserve">Zhejiang University </w:t>
      </w:r>
      <w:r>
        <w:rPr>
          <w:rFonts w:ascii="SimSun" w:eastAsia="SimSun" w:hAnsi="SimSun" w:hint="eastAsia"/>
          <w:i/>
          <w:sz w:val="23"/>
        </w:rPr>
        <w:t xml:space="preserve">、 </w:t>
      </w:r>
      <w:r>
        <w:rPr>
          <w:i/>
        </w:rPr>
        <w:t xml:space="preserve">Tianjin University </w:t>
      </w:r>
      <w:r>
        <w:rPr>
          <w:rFonts w:ascii="SimSun" w:eastAsia="SimSun" w:hAnsi="SimSun" w:hint="eastAsia"/>
          <w:i/>
          <w:sz w:val="23"/>
        </w:rPr>
        <w:t xml:space="preserve">、 </w:t>
      </w:r>
      <w:r>
        <w:rPr>
          <w:i/>
        </w:rPr>
        <w:t>Harbin Institute of Technology</w:t>
      </w:r>
      <w:r>
        <w:rPr>
          <w:rFonts w:ascii="SimSun" w:eastAsia="SimSun" w:hAnsi="SimSun" w:hint="eastAsia"/>
          <w:i/>
          <w:sz w:val="23"/>
        </w:rPr>
        <w:t>、</w:t>
      </w:r>
      <w:r>
        <w:rPr>
          <w:i/>
        </w:rPr>
        <w:t>Xi’an Jiaotong University</w:t>
      </w:r>
      <w:r>
        <w:rPr>
          <w:rFonts w:ascii="SimSun" w:eastAsia="SimSun" w:hAnsi="SimSun" w:hint="eastAsia"/>
          <w:i/>
          <w:sz w:val="23"/>
        </w:rPr>
        <w:t>、</w:t>
      </w:r>
      <w:r>
        <w:rPr>
          <w:i/>
        </w:rPr>
        <w:t>Wuhan University</w:t>
      </w:r>
      <w:r>
        <w:rPr>
          <w:rFonts w:ascii="SimSun" w:eastAsia="SimSun" w:hAnsi="SimSun" w:hint="eastAsia"/>
          <w:i/>
          <w:sz w:val="23"/>
        </w:rPr>
        <w:t>、</w:t>
      </w:r>
      <w:r>
        <w:rPr>
          <w:i/>
        </w:rPr>
        <w:t>Chongqing University</w:t>
      </w:r>
      <w:r>
        <w:rPr>
          <w:rFonts w:ascii="SimSun" w:eastAsia="SimSun" w:hAnsi="SimSun" w:hint="eastAsia"/>
          <w:i/>
          <w:sz w:val="23"/>
        </w:rPr>
        <w:t>、</w:t>
      </w:r>
      <w:r>
        <w:rPr>
          <w:i/>
        </w:rPr>
        <w:t>Shanghai International Studies University</w:t>
      </w:r>
      <w:r>
        <w:rPr>
          <w:rFonts w:ascii="SimSun" w:eastAsia="SimSun" w:hAnsi="SimSun" w:hint="eastAsia"/>
          <w:i/>
          <w:sz w:val="23"/>
        </w:rPr>
        <w:t>、</w:t>
      </w:r>
      <w:r>
        <w:rPr>
          <w:i/>
        </w:rPr>
        <w:t>Dalian Medical University</w:t>
      </w:r>
      <w:r>
        <w:rPr>
          <w:rFonts w:ascii="SimSun" w:eastAsia="SimSun" w:hAnsi="SimSun" w:hint="eastAsia"/>
          <w:i/>
          <w:sz w:val="23"/>
        </w:rPr>
        <w:t>、</w:t>
      </w:r>
      <w:r>
        <w:rPr>
          <w:i/>
        </w:rPr>
        <w:t>South China Normal University</w:t>
      </w:r>
      <w:r>
        <w:rPr>
          <w:rFonts w:ascii="SimSun" w:eastAsia="SimSun" w:hAnsi="SimSun" w:hint="eastAsia"/>
          <w:i/>
          <w:sz w:val="23"/>
        </w:rPr>
        <w:t>、</w:t>
      </w:r>
      <w:r>
        <w:rPr>
          <w:i/>
        </w:rPr>
        <w:t>Jiangsu Normal University and Tang International Education Group, published by Shanghai Foreign Language Education Press, recommended by China Association for International Education (CAFSA)</w:t>
      </w:r>
    </w:p>
    <w:p w:rsidR="003F3886" w:rsidRDefault="003F3886" w:rsidP="003F3886">
      <w:pPr>
        <w:spacing w:line="235" w:lineRule="auto"/>
        <w:sectPr w:rsidR="003F3886">
          <w:pgSz w:w="12240" w:h="16340"/>
          <w:pgMar w:top="640" w:right="640" w:bottom="1480" w:left="1240" w:header="0" w:footer="1294" w:gutter="0"/>
          <w:cols w:space="720"/>
        </w:sectPr>
      </w:pPr>
    </w:p>
    <w:p w:rsidR="003F3886" w:rsidRDefault="003F3886" w:rsidP="003F3886">
      <w:pPr>
        <w:pStyle w:val="Heading1"/>
        <w:tabs>
          <w:tab w:val="left" w:pos="1721"/>
        </w:tabs>
        <w:spacing w:before="72" w:line="458" w:lineRule="auto"/>
        <w:ind w:left="280" w:right="6361" w:firstLine="0"/>
      </w:pPr>
      <w:r w:rsidRPr="002A7BC6">
        <w:rPr>
          <w:spacing w:val="3"/>
          <w:w w:val="105"/>
          <w:shd w:val="clear" w:color="auto" w:fill="FFFFFF" w:themeFill="background1"/>
        </w:rPr>
        <w:lastRenderedPageBreak/>
        <w:t>Gen</w:t>
      </w:r>
      <w:r w:rsidR="002A7BC6" w:rsidRPr="002A7BC6">
        <w:rPr>
          <w:spacing w:val="3"/>
          <w:w w:val="105"/>
          <w:shd w:val="clear" w:color="auto" w:fill="FFFFFF" w:themeFill="background1"/>
        </w:rPr>
        <w:t>-212</w:t>
      </w:r>
      <w:r w:rsidRPr="002A7BC6">
        <w:rPr>
          <w:spacing w:val="3"/>
          <w:w w:val="105"/>
          <w:shd w:val="clear" w:color="auto" w:fill="FFFFFF" w:themeFill="background1"/>
        </w:rPr>
        <w:tab/>
        <w:t>Understanding</w:t>
      </w:r>
      <w:r w:rsidRPr="002A7BC6">
        <w:rPr>
          <w:spacing w:val="-13"/>
          <w:w w:val="105"/>
          <w:shd w:val="clear" w:color="auto" w:fill="FFFFFF" w:themeFill="background1"/>
        </w:rPr>
        <w:t xml:space="preserve"> </w:t>
      </w:r>
      <w:r w:rsidRPr="002A7BC6">
        <w:rPr>
          <w:spacing w:val="2"/>
          <w:w w:val="105"/>
          <w:shd w:val="clear" w:color="auto" w:fill="FFFFFF" w:themeFill="background1"/>
        </w:rPr>
        <w:t>China</w:t>
      </w:r>
      <w:r w:rsidRPr="002A7BC6">
        <w:rPr>
          <w:spacing w:val="2"/>
          <w:w w:val="105"/>
        </w:rPr>
        <w:t xml:space="preserve"> </w:t>
      </w:r>
      <w:r>
        <w:rPr>
          <w:spacing w:val="5"/>
          <w:w w:val="105"/>
        </w:rPr>
        <w:t>INSTRUCTIONAL</w:t>
      </w:r>
      <w:r>
        <w:rPr>
          <w:spacing w:val="-36"/>
          <w:w w:val="105"/>
        </w:rPr>
        <w:t xml:space="preserve"> </w:t>
      </w:r>
      <w:r>
        <w:rPr>
          <w:spacing w:val="5"/>
          <w:w w:val="105"/>
        </w:rPr>
        <w:t>OBJECTIVES</w:t>
      </w:r>
    </w:p>
    <w:p w:rsidR="003F3886" w:rsidRDefault="003F3886" w:rsidP="003F3886">
      <w:pPr>
        <w:pStyle w:val="ListParagraph"/>
        <w:numPr>
          <w:ilvl w:val="0"/>
          <w:numId w:val="81"/>
        </w:numPr>
        <w:tabs>
          <w:tab w:val="left" w:pos="697"/>
          <w:tab w:val="left" w:pos="698"/>
        </w:tabs>
        <w:spacing w:before="15"/>
      </w:pPr>
      <w:r>
        <w:t xml:space="preserve">Gain a better </w:t>
      </w:r>
      <w:r>
        <w:rPr>
          <w:spacing w:val="-3"/>
        </w:rPr>
        <w:t xml:space="preserve">understanding </w:t>
      </w:r>
      <w:r>
        <w:t>on</w:t>
      </w:r>
      <w:r>
        <w:rPr>
          <w:spacing w:val="-14"/>
        </w:rPr>
        <w:t xml:space="preserve"> </w:t>
      </w:r>
      <w:r>
        <w:t>China;</w:t>
      </w:r>
    </w:p>
    <w:p w:rsidR="003F3886" w:rsidRDefault="003F3886" w:rsidP="003F3886">
      <w:pPr>
        <w:pStyle w:val="ListParagraph"/>
        <w:numPr>
          <w:ilvl w:val="0"/>
          <w:numId w:val="81"/>
        </w:numPr>
        <w:tabs>
          <w:tab w:val="left" w:pos="697"/>
          <w:tab w:val="left" w:pos="698"/>
        </w:tabs>
        <w:spacing w:before="128" w:line="362" w:lineRule="auto"/>
        <w:ind w:right="417"/>
      </w:pPr>
      <w:r>
        <w:t xml:space="preserve">Study various aspects of </w:t>
      </w:r>
      <w:r>
        <w:rPr>
          <w:spacing w:val="-3"/>
        </w:rPr>
        <w:t xml:space="preserve">China including Geography, History, Economy, </w:t>
      </w:r>
      <w:r>
        <w:t xml:space="preserve">Culture and </w:t>
      </w:r>
      <w:r>
        <w:rPr>
          <w:spacing w:val="-3"/>
        </w:rPr>
        <w:t xml:space="preserve">Arts, </w:t>
      </w:r>
      <w:r>
        <w:rPr>
          <w:spacing w:val="-4"/>
        </w:rPr>
        <w:t xml:space="preserve">and </w:t>
      </w:r>
      <w:r>
        <w:t xml:space="preserve">whatever students have interest </w:t>
      </w:r>
      <w:r>
        <w:rPr>
          <w:spacing w:val="-3"/>
        </w:rPr>
        <w:t>to</w:t>
      </w:r>
      <w:r>
        <w:rPr>
          <w:spacing w:val="-1"/>
        </w:rPr>
        <w:t xml:space="preserve"> </w:t>
      </w:r>
      <w:r>
        <w:t>study.</w:t>
      </w:r>
    </w:p>
    <w:p w:rsidR="003F3886" w:rsidRDefault="003F3886" w:rsidP="003F3886">
      <w:pPr>
        <w:pStyle w:val="ListParagraph"/>
        <w:numPr>
          <w:ilvl w:val="0"/>
          <w:numId w:val="82"/>
        </w:numPr>
        <w:tabs>
          <w:tab w:val="left" w:pos="641"/>
        </w:tabs>
        <w:spacing w:before="0" w:line="237" w:lineRule="exact"/>
        <w:ind w:hanging="361"/>
        <w:rPr>
          <w:b/>
        </w:rPr>
      </w:pPr>
      <w:r>
        <w:rPr>
          <w:b/>
        </w:rPr>
        <w:t>Geography</w:t>
      </w:r>
    </w:p>
    <w:p w:rsidR="003F3886" w:rsidRDefault="003F3886" w:rsidP="003F3886">
      <w:pPr>
        <w:pStyle w:val="BodyText"/>
        <w:spacing w:line="228" w:lineRule="auto"/>
        <w:ind w:left="280" w:firstLine="0"/>
      </w:pPr>
      <w:r>
        <w:rPr>
          <w:w w:val="105"/>
        </w:rPr>
        <w:t>Study China’s geographical location, population, natural environment, famous cities and natural &amp; cultural tour.</w:t>
      </w:r>
    </w:p>
    <w:p w:rsidR="003F3886" w:rsidRDefault="003F3886" w:rsidP="003F3886">
      <w:pPr>
        <w:pStyle w:val="ListParagraph"/>
        <w:numPr>
          <w:ilvl w:val="0"/>
          <w:numId w:val="82"/>
        </w:numPr>
        <w:tabs>
          <w:tab w:val="left" w:pos="641"/>
        </w:tabs>
        <w:spacing w:before="1" w:line="248" w:lineRule="exact"/>
        <w:ind w:hanging="361"/>
        <w:rPr>
          <w:b/>
        </w:rPr>
      </w:pPr>
      <w:r>
        <w:rPr>
          <w:b/>
        </w:rPr>
        <w:t>History</w:t>
      </w:r>
    </w:p>
    <w:p w:rsidR="003F3886" w:rsidRDefault="003F3886" w:rsidP="003F3886">
      <w:pPr>
        <w:pStyle w:val="BodyText"/>
        <w:spacing w:before="6" w:line="228" w:lineRule="auto"/>
        <w:ind w:left="280" w:right="299" w:firstLine="0"/>
      </w:pPr>
      <w:r>
        <w:rPr>
          <w:w w:val="105"/>
        </w:rPr>
        <w:t>Learn the three stages of Chinese history from ancient to contemporary, knowing important people and events.</w:t>
      </w:r>
    </w:p>
    <w:p w:rsidR="003F3886" w:rsidRDefault="003F3886" w:rsidP="003F3886">
      <w:pPr>
        <w:pStyle w:val="ListParagraph"/>
        <w:numPr>
          <w:ilvl w:val="0"/>
          <w:numId w:val="82"/>
        </w:numPr>
        <w:tabs>
          <w:tab w:val="left" w:pos="641"/>
        </w:tabs>
        <w:spacing w:before="0" w:line="248" w:lineRule="exact"/>
        <w:ind w:hanging="361"/>
        <w:rPr>
          <w:b/>
        </w:rPr>
      </w:pPr>
      <w:r>
        <w:rPr>
          <w:b/>
        </w:rPr>
        <w:t>Philosophy</w:t>
      </w:r>
    </w:p>
    <w:p w:rsidR="003F3886" w:rsidRDefault="003F3886" w:rsidP="003F3886">
      <w:pPr>
        <w:pStyle w:val="BodyText"/>
        <w:spacing w:before="0" w:line="235" w:lineRule="auto"/>
        <w:ind w:left="280" w:firstLine="0"/>
      </w:pPr>
      <w:r>
        <w:rPr>
          <w:w w:val="105"/>
        </w:rPr>
        <w:t>Learn the key figures in Confucianism, core teachings of Confucianism, and other famous Chinese philosophers and their thought.</w:t>
      </w:r>
    </w:p>
    <w:p w:rsidR="003F3886" w:rsidRDefault="003F3886" w:rsidP="003F3886">
      <w:pPr>
        <w:pStyle w:val="ListParagraph"/>
        <w:numPr>
          <w:ilvl w:val="0"/>
          <w:numId w:val="82"/>
        </w:numPr>
        <w:tabs>
          <w:tab w:val="left" w:pos="641"/>
        </w:tabs>
        <w:spacing w:before="0" w:line="246" w:lineRule="exact"/>
        <w:ind w:hanging="361"/>
        <w:rPr>
          <w:b/>
        </w:rPr>
      </w:pPr>
      <w:r>
        <w:rPr>
          <w:b/>
        </w:rPr>
        <w:t>Religion</w:t>
      </w:r>
    </w:p>
    <w:p w:rsidR="003F3886" w:rsidRDefault="003F3886" w:rsidP="003F3886">
      <w:pPr>
        <w:pStyle w:val="BodyText"/>
        <w:spacing w:before="0" w:line="258" w:lineRule="exact"/>
        <w:ind w:left="280" w:firstLine="0"/>
      </w:pPr>
      <w:r>
        <w:rPr>
          <w:w w:val="105"/>
        </w:rPr>
        <w:t>Learn the situation of religions in China.</w:t>
      </w:r>
    </w:p>
    <w:p w:rsidR="003F3886" w:rsidRDefault="003F3886" w:rsidP="003F3886">
      <w:pPr>
        <w:pStyle w:val="ListParagraph"/>
        <w:numPr>
          <w:ilvl w:val="0"/>
          <w:numId w:val="82"/>
        </w:numPr>
        <w:tabs>
          <w:tab w:val="left" w:pos="641"/>
        </w:tabs>
        <w:spacing w:before="0" w:line="246" w:lineRule="exact"/>
        <w:ind w:hanging="361"/>
        <w:rPr>
          <w:b/>
        </w:rPr>
      </w:pPr>
      <w:r>
        <w:rPr>
          <w:b/>
        </w:rPr>
        <w:t>China’s Political</w:t>
      </w:r>
      <w:r>
        <w:rPr>
          <w:b/>
          <w:spacing w:val="5"/>
        </w:rPr>
        <w:t xml:space="preserve"> </w:t>
      </w:r>
      <w:r>
        <w:rPr>
          <w:b/>
        </w:rPr>
        <w:t>System</w:t>
      </w:r>
    </w:p>
    <w:p w:rsidR="003F3886" w:rsidRDefault="003F3886" w:rsidP="003F3886">
      <w:pPr>
        <w:pStyle w:val="BodyText"/>
        <w:spacing w:before="5" w:line="228" w:lineRule="auto"/>
        <w:ind w:left="280" w:right="299" w:firstLine="0"/>
      </w:pPr>
      <w:r>
        <w:rPr>
          <w:w w:val="105"/>
        </w:rPr>
        <w:t>Study national flag, national emblem and national anthem, political parties’ situation as well as foreign policy of China.</w:t>
      </w:r>
    </w:p>
    <w:p w:rsidR="003F3886" w:rsidRDefault="003F3886" w:rsidP="003F3886">
      <w:pPr>
        <w:pStyle w:val="ListParagraph"/>
        <w:numPr>
          <w:ilvl w:val="0"/>
          <w:numId w:val="82"/>
        </w:numPr>
        <w:tabs>
          <w:tab w:val="left" w:pos="641"/>
        </w:tabs>
        <w:spacing w:before="0" w:line="251" w:lineRule="exact"/>
        <w:ind w:hanging="361"/>
        <w:rPr>
          <w:b/>
        </w:rPr>
      </w:pPr>
      <w:r>
        <w:rPr>
          <w:b/>
        </w:rPr>
        <w:t>Literature and</w:t>
      </w:r>
      <w:r>
        <w:rPr>
          <w:b/>
          <w:spacing w:val="10"/>
        </w:rPr>
        <w:t xml:space="preserve"> </w:t>
      </w:r>
      <w:r>
        <w:rPr>
          <w:b/>
        </w:rPr>
        <w:t>Art</w:t>
      </w:r>
    </w:p>
    <w:p w:rsidR="003F3886" w:rsidRDefault="003F3886" w:rsidP="003F3886">
      <w:pPr>
        <w:pStyle w:val="BodyText"/>
        <w:spacing w:before="7" w:line="230" w:lineRule="auto"/>
        <w:ind w:left="280" w:right="602" w:firstLine="0"/>
      </w:pPr>
      <w:r>
        <w:rPr>
          <w:w w:val="105"/>
        </w:rPr>
        <w:t>Learn the different phases of Chinese literature, development of Chinese operas and music, and enjoy classic arts works.</w:t>
      </w:r>
    </w:p>
    <w:p w:rsidR="003F3886" w:rsidRDefault="003F3886" w:rsidP="003F3886">
      <w:pPr>
        <w:pStyle w:val="ListParagraph"/>
        <w:numPr>
          <w:ilvl w:val="0"/>
          <w:numId w:val="82"/>
        </w:numPr>
        <w:tabs>
          <w:tab w:val="left" w:pos="641"/>
        </w:tabs>
        <w:spacing w:before="0" w:line="245" w:lineRule="exact"/>
        <w:ind w:hanging="361"/>
        <w:rPr>
          <w:b/>
        </w:rPr>
      </w:pPr>
      <w:r>
        <w:rPr>
          <w:b/>
        </w:rPr>
        <w:t>Chinese Language and the Chinese</w:t>
      </w:r>
      <w:r>
        <w:rPr>
          <w:b/>
          <w:spacing w:val="23"/>
        </w:rPr>
        <w:t xml:space="preserve"> </w:t>
      </w:r>
      <w:r>
        <w:rPr>
          <w:b/>
        </w:rPr>
        <w:t>Characters</w:t>
      </w:r>
    </w:p>
    <w:p w:rsidR="003F3886" w:rsidRDefault="003F3886" w:rsidP="003F3886">
      <w:pPr>
        <w:pStyle w:val="BodyText"/>
        <w:spacing w:before="0" w:line="258" w:lineRule="exact"/>
        <w:ind w:left="280" w:firstLine="0"/>
      </w:pPr>
      <w:r>
        <w:rPr>
          <w:w w:val="105"/>
        </w:rPr>
        <w:t>Study the development of Chinese characters and languages using by Chinese people.</w:t>
      </w:r>
    </w:p>
    <w:p w:rsidR="003F3886" w:rsidRDefault="003F3886" w:rsidP="003F3886">
      <w:pPr>
        <w:pStyle w:val="ListParagraph"/>
        <w:numPr>
          <w:ilvl w:val="0"/>
          <w:numId w:val="82"/>
        </w:numPr>
        <w:tabs>
          <w:tab w:val="left" w:pos="641"/>
        </w:tabs>
        <w:spacing w:before="0" w:line="246" w:lineRule="exact"/>
        <w:ind w:hanging="361"/>
        <w:rPr>
          <w:b/>
        </w:rPr>
      </w:pPr>
      <w:r>
        <w:rPr>
          <w:b/>
        </w:rPr>
        <w:t>Calligraphy and</w:t>
      </w:r>
      <w:r>
        <w:rPr>
          <w:b/>
          <w:spacing w:val="5"/>
        </w:rPr>
        <w:t xml:space="preserve"> </w:t>
      </w:r>
      <w:r>
        <w:rPr>
          <w:b/>
        </w:rPr>
        <w:t>Painting</w:t>
      </w:r>
    </w:p>
    <w:p w:rsidR="003F3886" w:rsidRDefault="003F3886" w:rsidP="003F3886">
      <w:pPr>
        <w:pStyle w:val="BodyText"/>
        <w:spacing w:before="5" w:line="228" w:lineRule="auto"/>
        <w:ind w:left="280" w:firstLine="0"/>
      </w:pPr>
      <w:r>
        <w:rPr>
          <w:w w:val="105"/>
        </w:rPr>
        <w:t>Know about the features of Chinese Calligraphy and Painting, famous people and enjoy their representative works.</w:t>
      </w:r>
    </w:p>
    <w:p w:rsidR="003F3886" w:rsidRDefault="003F3886" w:rsidP="003F3886">
      <w:pPr>
        <w:pStyle w:val="ListParagraph"/>
        <w:numPr>
          <w:ilvl w:val="0"/>
          <w:numId w:val="82"/>
        </w:numPr>
        <w:tabs>
          <w:tab w:val="left" w:pos="641"/>
        </w:tabs>
        <w:spacing w:before="1" w:line="251" w:lineRule="exact"/>
        <w:ind w:hanging="361"/>
        <w:rPr>
          <w:b/>
        </w:rPr>
      </w:pPr>
      <w:r>
        <w:rPr>
          <w:b/>
        </w:rPr>
        <w:t>Economics</w:t>
      </w:r>
    </w:p>
    <w:p w:rsidR="003F3886" w:rsidRDefault="003F3886" w:rsidP="003F3886">
      <w:pPr>
        <w:pStyle w:val="BodyText"/>
        <w:spacing w:line="228" w:lineRule="auto"/>
        <w:ind w:left="280" w:right="299" w:firstLine="0"/>
      </w:pPr>
      <w:r>
        <w:rPr>
          <w:w w:val="105"/>
        </w:rPr>
        <w:t>Learn China’s main industries, China’s economic development as well as the contribution to the world economy.</w:t>
      </w:r>
    </w:p>
    <w:p w:rsidR="003F3886" w:rsidRDefault="003F3886" w:rsidP="003F3886">
      <w:pPr>
        <w:pStyle w:val="ListParagraph"/>
        <w:numPr>
          <w:ilvl w:val="0"/>
          <w:numId w:val="82"/>
        </w:numPr>
        <w:tabs>
          <w:tab w:val="left" w:pos="641"/>
        </w:tabs>
        <w:spacing w:before="1" w:line="248" w:lineRule="exact"/>
        <w:ind w:hanging="361"/>
        <w:rPr>
          <w:b/>
        </w:rPr>
      </w:pPr>
      <w:r>
        <w:rPr>
          <w:b/>
        </w:rPr>
        <w:t>Science and</w:t>
      </w:r>
      <w:r>
        <w:rPr>
          <w:b/>
          <w:spacing w:val="3"/>
        </w:rPr>
        <w:t xml:space="preserve"> </w:t>
      </w:r>
      <w:r>
        <w:rPr>
          <w:b/>
        </w:rPr>
        <w:t>Technology</w:t>
      </w:r>
    </w:p>
    <w:p w:rsidR="003F3886" w:rsidRDefault="003F3886" w:rsidP="003F3886">
      <w:pPr>
        <w:pStyle w:val="BodyText"/>
        <w:spacing w:before="5" w:line="228" w:lineRule="auto"/>
        <w:ind w:left="280" w:right="765" w:firstLine="0"/>
      </w:pPr>
      <w:r>
        <w:rPr>
          <w:w w:val="105"/>
        </w:rPr>
        <w:t>Learn the significant achievements of Chinese science and technology, such as China Railway High-speed (CRH)</w:t>
      </w:r>
    </w:p>
    <w:p w:rsidR="003F3886" w:rsidRDefault="003F3886" w:rsidP="003F3886">
      <w:pPr>
        <w:pStyle w:val="ListParagraph"/>
        <w:numPr>
          <w:ilvl w:val="0"/>
          <w:numId w:val="82"/>
        </w:numPr>
        <w:tabs>
          <w:tab w:val="left" w:pos="641"/>
        </w:tabs>
        <w:spacing w:before="0" w:line="248" w:lineRule="exact"/>
        <w:ind w:hanging="361"/>
        <w:rPr>
          <w:b/>
        </w:rPr>
      </w:pPr>
      <w:r>
        <w:rPr>
          <w:b/>
        </w:rPr>
        <w:t>Education</w:t>
      </w:r>
    </w:p>
    <w:p w:rsidR="003F3886" w:rsidRDefault="003F3886" w:rsidP="003F3886">
      <w:pPr>
        <w:pStyle w:val="BodyText"/>
        <w:spacing w:before="0" w:line="235" w:lineRule="auto"/>
        <w:ind w:left="280" w:firstLine="0"/>
      </w:pPr>
      <w:r>
        <w:rPr>
          <w:w w:val="105"/>
        </w:rPr>
        <w:t>Study the education and examination system in China, school education and international education exchanges and cooperation.</w:t>
      </w:r>
    </w:p>
    <w:p w:rsidR="003F3886" w:rsidRDefault="003F3886" w:rsidP="003F3886">
      <w:pPr>
        <w:pStyle w:val="ListParagraph"/>
        <w:numPr>
          <w:ilvl w:val="0"/>
          <w:numId w:val="82"/>
        </w:numPr>
        <w:tabs>
          <w:tab w:val="left" w:pos="641"/>
        </w:tabs>
        <w:spacing w:before="0" w:line="246" w:lineRule="exact"/>
        <w:ind w:hanging="361"/>
        <w:rPr>
          <w:b/>
        </w:rPr>
      </w:pPr>
      <w:r>
        <w:rPr>
          <w:b/>
        </w:rPr>
        <w:t>Healthcare</w:t>
      </w:r>
    </w:p>
    <w:p w:rsidR="003F3886" w:rsidRDefault="003F3886" w:rsidP="003F3886">
      <w:pPr>
        <w:pStyle w:val="BodyText"/>
        <w:spacing w:before="5" w:line="228" w:lineRule="auto"/>
        <w:ind w:left="280" w:right="299" w:firstLine="0"/>
      </w:pPr>
      <w:r>
        <w:rPr>
          <w:w w:val="105"/>
        </w:rPr>
        <w:t>Learn Chinese healthcare system and traditional Chinese medicine, knowing the influence of traditional Chinese medicine to Chinese people’s life in China and in the world.</w:t>
      </w:r>
    </w:p>
    <w:p w:rsidR="003F3886" w:rsidRDefault="003F3886" w:rsidP="003F3886">
      <w:pPr>
        <w:pStyle w:val="ListParagraph"/>
        <w:numPr>
          <w:ilvl w:val="0"/>
          <w:numId w:val="82"/>
        </w:numPr>
        <w:tabs>
          <w:tab w:val="left" w:pos="641"/>
        </w:tabs>
        <w:spacing w:before="1" w:line="248" w:lineRule="exact"/>
        <w:ind w:hanging="361"/>
        <w:rPr>
          <w:b/>
        </w:rPr>
      </w:pPr>
      <w:r>
        <w:rPr>
          <w:b/>
        </w:rPr>
        <w:t xml:space="preserve">Sports </w:t>
      </w:r>
      <w:r>
        <w:rPr>
          <w:b/>
          <w:spacing w:val="2"/>
        </w:rPr>
        <w:t>and</w:t>
      </w:r>
      <w:r>
        <w:rPr>
          <w:b/>
          <w:spacing w:val="1"/>
        </w:rPr>
        <w:t xml:space="preserve"> </w:t>
      </w:r>
      <w:r>
        <w:rPr>
          <w:b/>
        </w:rPr>
        <w:t>Wushu</w:t>
      </w:r>
    </w:p>
    <w:p w:rsidR="003F3886" w:rsidRDefault="003F3886" w:rsidP="003F3886">
      <w:pPr>
        <w:pStyle w:val="BodyText"/>
        <w:spacing w:before="5" w:line="228" w:lineRule="auto"/>
        <w:ind w:left="280" w:right="602" w:firstLine="0"/>
      </w:pPr>
      <w:r>
        <w:rPr>
          <w:w w:val="105"/>
        </w:rPr>
        <w:t>Know about Chinese traditional sports and modern sports, and Chinese martial arts’ development and functions.</w:t>
      </w:r>
    </w:p>
    <w:p w:rsidR="003F3886" w:rsidRDefault="003F3886" w:rsidP="003F3886">
      <w:pPr>
        <w:pStyle w:val="ListParagraph"/>
        <w:numPr>
          <w:ilvl w:val="0"/>
          <w:numId w:val="82"/>
        </w:numPr>
        <w:tabs>
          <w:tab w:val="left" w:pos="641"/>
        </w:tabs>
        <w:spacing w:before="8" w:line="248" w:lineRule="exact"/>
        <w:ind w:hanging="361"/>
        <w:rPr>
          <w:b/>
        </w:rPr>
      </w:pPr>
      <w:r>
        <w:rPr>
          <w:b/>
        </w:rPr>
        <w:t>Traditional Festivals and Chinese</w:t>
      </w:r>
      <w:r>
        <w:rPr>
          <w:b/>
          <w:spacing w:val="11"/>
        </w:rPr>
        <w:t xml:space="preserve"> </w:t>
      </w:r>
      <w:r>
        <w:rPr>
          <w:b/>
        </w:rPr>
        <w:t>Cuisine</w:t>
      </w:r>
    </w:p>
    <w:p w:rsidR="003F3886" w:rsidRDefault="003F3886" w:rsidP="003F3886">
      <w:pPr>
        <w:pStyle w:val="BodyText"/>
        <w:spacing w:before="0" w:line="258" w:lineRule="exact"/>
        <w:ind w:left="280" w:firstLine="0"/>
      </w:pPr>
      <w:r>
        <w:rPr>
          <w:w w:val="105"/>
        </w:rPr>
        <w:t>Study the main traditional Chinese festivals and four great Chinese cuisines.</w:t>
      </w:r>
    </w:p>
    <w:p w:rsidR="003F3886" w:rsidRDefault="003F3886" w:rsidP="003F3886">
      <w:pPr>
        <w:pStyle w:val="ListParagraph"/>
        <w:numPr>
          <w:ilvl w:val="0"/>
          <w:numId w:val="82"/>
        </w:numPr>
        <w:tabs>
          <w:tab w:val="left" w:pos="641"/>
        </w:tabs>
        <w:spacing w:before="0" w:line="246" w:lineRule="exact"/>
        <w:ind w:hanging="361"/>
        <w:rPr>
          <w:b/>
        </w:rPr>
      </w:pPr>
      <w:r>
        <w:rPr>
          <w:b/>
        </w:rPr>
        <w:t>Material cultural</w:t>
      </w:r>
      <w:r>
        <w:rPr>
          <w:b/>
          <w:spacing w:val="8"/>
        </w:rPr>
        <w:t xml:space="preserve"> </w:t>
      </w:r>
      <w:r>
        <w:rPr>
          <w:b/>
        </w:rPr>
        <w:t>heritage</w:t>
      </w:r>
    </w:p>
    <w:p w:rsidR="003F3886" w:rsidRDefault="003F3886" w:rsidP="003F3886">
      <w:pPr>
        <w:pStyle w:val="BodyText"/>
        <w:spacing w:before="0" w:line="258" w:lineRule="exact"/>
        <w:ind w:left="280" w:firstLine="0"/>
      </w:pPr>
      <w:r>
        <w:rPr>
          <w:w w:val="105"/>
        </w:rPr>
        <w:t>Learn the famous Chinese landscapes, Architectures and Gardens.</w:t>
      </w:r>
    </w:p>
    <w:p w:rsidR="003F3886" w:rsidRDefault="003F3886" w:rsidP="003F3886">
      <w:pPr>
        <w:pStyle w:val="ListParagraph"/>
        <w:numPr>
          <w:ilvl w:val="0"/>
          <w:numId w:val="82"/>
        </w:numPr>
        <w:tabs>
          <w:tab w:val="left" w:pos="641"/>
        </w:tabs>
        <w:spacing w:before="0" w:line="251" w:lineRule="exact"/>
        <w:ind w:hanging="361"/>
        <w:rPr>
          <w:b/>
        </w:rPr>
      </w:pPr>
      <w:r>
        <w:rPr>
          <w:b/>
        </w:rPr>
        <w:t>Intangible Cultural</w:t>
      </w:r>
      <w:r>
        <w:rPr>
          <w:b/>
          <w:spacing w:val="15"/>
        </w:rPr>
        <w:t xml:space="preserve"> </w:t>
      </w:r>
      <w:r>
        <w:rPr>
          <w:b/>
        </w:rPr>
        <w:t>Heritage</w:t>
      </w:r>
    </w:p>
    <w:p w:rsidR="003F3886" w:rsidRDefault="003F3886" w:rsidP="003F3886">
      <w:pPr>
        <w:pStyle w:val="BodyText"/>
        <w:spacing w:before="11"/>
        <w:ind w:left="280" w:firstLine="0"/>
      </w:pPr>
      <w:r>
        <w:rPr>
          <w:w w:val="105"/>
        </w:rPr>
        <w:t>Learn representative works of China Intangible Cultural Heritage and its protection.</w:t>
      </w:r>
    </w:p>
    <w:p w:rsidR="00B141CF" w:rsidRDefault="00B141CF">
      <w:pPr>
        <w:sectPr w:rsidR="00B141CF">
          <w:pgSz w:w="12240" w:h="16340"/>
          <w:pgMar w:top="640" w:right="640" w:bottom="1480" w:left="1240" w:header="0" w:footer="1294" w:gutter="0"/>
          <w:cols w:space="720"/>
        </w:sectPr>
      </w:pPr>
    </w:p>
    <w:p w:rsidR="00B141CF" w:rsidRDefault="009F45E6">
      <w:pPr>
        <w:pStyle w:val="Heading1"/>
        <w:tabs>
          <w:tab w:val="left" w:pos="1994"/>
        </w:tabs>
        <w:spacing w:before="84"/>
        <w:ind w:left="517" w:firstLine="0"/>
      </w:pPr>
      <w:r>
        <w:rPr>
          <w:w w:val="105"/>
        </w:rPr>
        <w:lastRenderedPageBreak/>
        <w:t>MATH-233</w:t>
      </w:r>
      <w:r>
        <w:rPr>
          <w:w w:val="105"/>
        </w:rPr>
        <w:tab/>
        <w:t>Applied</w:t>
      </w:r>
      <w:r>
        <w:rPr>
          <w:spacing w:val="-6"/>
          <w:w w:val="105"/>
        </w:rPr>
        <w:t xml:space="preserve"> </w:t>
      </w:r>
      <w:r>
        <w:rPr>
          <w:w w:val="105"/>
        </w:rPr>
        <w:t>Mathematics-II</w:t>
      </w:r>
    </w:p>
    <w:p w:rsidR="00B141CF" w:rsidRDefault="00B141CF">
      <w:pPr>
        <w:pStyle w:val="BodyText"/>
        <w:spacing w:before="11"/>
        <w:ind w:left="0" w:firstLine="0"/>
        <w:rPr>
          <w:b/>
        </w:rPr>
      </w:pPr>
    </w:p>
    <w:p w:rsidR="00B141CF" w:rsidRDefault="009F45E6">
      <w:pPr>
        <w:pStyle w:val="BodyText"/>
        <w:tabs>
          <w:tab w:val="left" w:pos="720"/>
          <w:tab w:val="left" w:pos="1440"/>
        </w:tabs>
        <w:spacing w:before="0"/>
        <w:ind w:left="0" w:right="1836" w:firstLine="0"/>
        <w:jc w:val="right"/>
      </w:pPr>
      <w:r>
        <w:rPr>
          <w:w w:val="105"/>
        </w:rPr>
        <w:t>T</w:t>
      </w:r>
      <w:r>
        <w:rPr>
          <w:w w:val="105"/>
        </w:rPr>
        <w:tab/>
        <w:t>P</w:t>
      </w:r>
      <w:r>
        <w:rPr>
          <w:w w:val="105"/>
        </w:rPr>
        <w:tab/>
        <w:t>C</w:t>
      </w:r>
    </w:p>
    <w:p w:rsidR="00B141CF" w:rsidRDefault="009F45E6">
      <w:pPr>
        <w:pStyle w:val="BodyText"/>
        <w:tabs>
          <w:tab w:val="left" w:pos="6915"/>
          <w:tab w:val="left" w:pos="7635"/>
          <w:tab w:val="right" w:pos="8474"/>
        </w:tabs>
        <w:spacing w:before="17"/>
        <w:ind w:left="1151" w:firstLine="0"/>
      </w:pPr>
      <w:r>
        <w:rPr>
          <w:w w:val="105"/>
        </w:rPr>
        <w:t>Total</w:t>
      </w:r>
      <w:r>
        <w:rPr>
          <w:spacing w:val="-9"/>
          <w:w w:val="105"/>
        </w:rPr>
        <w:t xml:space="preserve"> </w:t>
      </w:r>
      <w:r>
        <w:rPr>
          <w:w w:val="105"/>
        </w:rPr>
        <w:t>Contact</w:t>
      </w:r>
      <w:r>
        <w:rPr>
          <w:spacing w:val="-7"/>
          <w:w w:val="105"/>
        </w:rPr>
        <w:t xml:space="preserve"> </w:t>
      </w:r>
      <w:r>
        <w:rPr>
          <w:w w:val="105"/>
        </w:rPr>
        <w:t>Hrs:</w:t>
      </w:r>
      <w:r>
        <w:rPr>
          <w:w w:val="105"/>
        </w:rPr>
        <w:tab/>
        <w:t>3</w:t>
      </w:r>
      <w:r>
        <w:rPr>
          <w:w w:val="105"/>
        </w:rPr>
        <w:tab/>
        <w:t>0</w:t>
      </w:r>
      <w:r>
        <w:rPr>
          <w:w w:val="105"/>
        </w:rPr>
        <w:tab/>
        <w:t>3</w:t>
      </w:r>
    </w:p>
    <w:p w:rsidR="00B141CF" w:rsidRDefault="00254F65" w:rsidP="00254F65">
      <w:pPr>
        <w:pStyle w:val="BodyText"/>
        <w:tabs>
          <w:tab w:val="left" w:pos="3313"/>
        </w:tabs>
      </w:pPr>
      <w:r>
        <w:rPr>
          <w:w w:val="105"/>
        </w:rPr>
        <w:t xml:space="preserve">Theory: </w:t>
      </w:r>
      <w:r w:rsidR="009F45E6">
        <w:rPr>
          <w:w w:val="105"/>
        </w:rPr>
        <w:t>96 Hrs.</w:t>
      </w:r>
    </w:p>
    <w:p w:rsidR="00B141CF" w:rsidRDefault="00254F65" w:rsidP="00254F65">
      <w:pPr>
        <w:pStyle w:val="BodyText"/>
        <w:tabs>
          <w:tab w:val="left" w:pos="3313"/>
        </w:tabs>
      </w:pPr>
      <w:r>
        <w:rPr>
          <w:w w:val="105"/>
        </w:rPr>
        <w:t xml:space="preserve">Practical: </w:t>
      </w:r>
      <w:r w:rsidR="009F45E6">
        <w:rPr>
          <w:w w:val="105"/>
        </w:rPr>
        <w:t>0</w:t>
      </w:r>
    </w:p>
    <w:p w:rsidR="00B141CF" w:rsidRDefault="00B141CF">
      <w:pPr>
        <w:pStyle w:val="BodyText"/>
        <w:spacing w:before="10"/>
        <w:ind w:left="0" w:firstLine="0"/>
        <w:rPr>
          <w:sz w:val="25"/>
        </w:rPr>
      </w:pPr>
    </w:p>
    <w:p w:rsidR="00B141CF" w:rsidRDefault="009F45E6">
      <w:pPr>
        <w:pStyle w:val="Heading1"/>
        <w:ind w:firstLine="0"/>
      </w:pPr>
      <w:r>
        <w:rPr>
          <w:w w:val="105"/>
        </w:rPr>
        <w:t>Aims &amp; Objectives:</w:t>
      </w:r>
    </w:p>
    <w:p w:rsidR="00B141CF" w:rsidRDefault="00B141CF">
      <w:pPr>
        <w:pStyle w:val="BodyText"/>
        <w:spacing w:before="2"/>
        <w:ind w:left="0" w:firstLine="0"/>
        <w:rPr>
          <w:b/>
          <w:sz w:val="25"/>
        </w:rPr>
      </w:pPr>
    </w:p>
    <w:p w:rsidR="00B141CF" w:rsidRDefault="009F45E6">
      <w:pPr>
        <w:pStyle w:val="BodyText"/>
        <w:spacing w:before="0"/>
        <w:ind w:firstLine="0"/>
      </w:pPr>
      <w:r>
        <w:rPr>
          <w:w w:val="105"/>
        </w:rPr>
        <w:t xml:space="preserve">After completing the </w:t>
      </w:r>
      <w:r w:rsidR="00BB7C09">
        <w:rPr>
          <w:w w:val="105"/>
        </w:rPr>
        <w:t>course,</w:t>
      </w:r>
      <w:r>
        <w:rPr>
          <w:w w:val="105"/>
        </w:rPr>
        <w:t xml:space="preserve"> the students will be able to:</w:t>
      </w:r>
    </w:p>
    <w:p w:rsidR="00B141CF" w:rsidRDefault="00B141CF">
      <w:pPr>
        <w:pStyle w:val="BodyText"/>
        <w:spacing w:before="8"/>
        <w:ind w:left="0" w:firstLine="0"/>
        <w:rPr>
          <w:sz w:val="24"/>
        </w:rPr>
      </w:pPr>
    </w:p>
    <w:p w:rsidR="00B141CF" w:rsidRDefault="009F45E6">
      <w:pPr>
        <w:pStyle w:val="BodyText"/>
        <w:spacing w:before="0"/>
        <w:ind w:firstLine="0"/>
      </w:pPr>
      <w:r>
        <w:rPr>
          <w:w w:val="105"/>
        </w:rPr>
        <w:t>Solve the problems of calculus and analytical Geometry.</w:t>
      </w:r>
    </w:p>
    <w:p w:rsidR="00B141CF" w:rsidRDefault="00B141CF">
      <w:pPr>
        <w:pStyle w:val="BodyText"/>
        <w:spacing w:before="2"/>
        <w:ind w:left="0" w:firstLine="0"/>
        <w:rPr>
          <w:sz w:val="25"/>
        </w:rPr>
      </w:pPr>
    </w:p>
    <w:p w:rsidR="00B141CF" w:rsidRDefault="009F45E6">
      <w:pPr>
        <w:pStyle w:val="Heading1"/>
        <w:ind w:firstLine="0"/>
      </w:pPr>
      <w:r>
        <w:rPr>
          <w:w w:val="105"/>
        </w:rPr>
        <w:t>Course Contents:</w:t>
      </w:r>
    </w:p>
    <w:p w:rsidR="00B141CF" w:rsidRDefault="00B141CF">
      <w:pPr>
        <w:pStyle w:val="BodyText"/>
        <w:spacing w:before="7"/>
        <w:ind w:left="0" w:firstLine="0"/>
        <w:rPr>
          <w:b/>
          <w:sz w:val="24"/>
        </w:rPr>
      </w:pPr>
    </w:p>
    <w:p w:rsidR="00B141CF" w:rsidRDefault="009F45E6">
      <w:pPr>
        <w:pStyle w:val="ListParagraph"/>
        <w:numPr>
          <w:ilvl w:val="1"/>
          <w:numId w:val="82"/>
        </w:numPr>
        <w:tabs>
          <w:tab w:val="left" w:pos="1872"/>
          <w:tab w:val="left" w:pos="1873"/>
          <w:tab w:val="left" w:pos="9443"/>
        </w:tabs>
        <w:spacing w:before="0"/>
        <w:ind w:hanging="722"/>
        <w:rPr>
          <w:sz w:val="23"/>
        </w:rPr>
      </w:pPr>
      <w:r>
        <w:rPr>
          <w:b/>
          <w:w w:val="105"/>
          <w:sz w:val="23"/>
        </w:rPr>
        <w:t>FUNCTIONS</w:t>
      </w:r>
      <w:r>
        <w:rPr>
          <w:b/>
          <w:spacing w:val="-12"/>
          <w:w w:val="105"/>
          <w:sz w:val="23"/>
        </w:rPr>
        <w:t xml:space="preserve"> </w:t>
      </w:r>
      <w:r>
        <w:rPr>
          <w:b/>
          <w:w w:val="105"/>
          <w:sz w:val="23"/>
        </w:rPr>
        <w:t>&amp;</w:t>
      </w:r>
      <w:r>
        <w:rPr>
          <w:b/>
          <w:spacing w:val="-4"/>
          <w:w w:val="105"/>
          <w:sz w:val="23"/>
        </w:rPr>
        <w:t xml:space="preserve"> </w:t>
      </w:r>
      <w:r>
        <w:rPr>
          <w:b/>
          <w:w w:val="105"/>
          <w:sz w:val="23"/>
        </w:rPr>
        <w:t>LIMITS.</w:t>
      </w:r>
      <w:r>
        <w:rPr>
          <w:b/>
          <w:w w:val="105"/>
          <w:sz w:val="23"/>
        </w:rPr>
        <w:tab/>
      </w:r>
      <w:r>
        <w:rPr>
          <w:w w:val="105"/>
          <w:sz w:val="23"/>
        </w:rPr>
        <w:t>6</w:t>
      </w:r>
      <w:r>
        <w:rPr>
          <w:spacing w:val="-1"/>
          <w:w w:val="105"/>
          <w:sz w:val="23"/>
        </w:rPr>
        <w:t xml:space="preserve"> </w:t>
      </w:r>
      <w:r>
        <w:rPr>
          <w:w w:val="105"/>
          <w:sz w:val="23"/>
        </w:rPr>
        <w:t>Hours</w:t>
      </w:r>
    </w:p>
    <w:p w:rsidR="00B141CF" w:rsidRDefault="009F45E6">
      <w:pPr>
        <w:pStyle w:val="ListParagraph"/>
        <w:numPr>
          <w:ilvl w:val="2"/>
          <w:numId w:val="82"/>
        </w:numPr>
        <w:tabs>
          <w:tab w:val="left" w:pos="2592"/>
          <w:tab w:val="left" w:pos="2593"/>
        </w:tabs>
        <w:spacing w:before="10"/>
        <w:rPr>
          <w:sz w:val="23"/>
        </w:rPr>
      </w:pPr>
      <w:r>
        <w:rPr>
          <w:w w:val="105"/>
          <w:sz w:val="23"/>
        </w:rPr>
        <w:t>Constants and</w:t>
      </w:r>
      <w:r>
        <w:rPr>
          <w:spacing w:val="-23"/>
          <w:w w:val="105"/>
          <w:sz w:val="23"/>
        </w:rPr>
        <w:t xml:space="preserve"> </w:t>
      </w:r>
      <w:r>
        <w:rPr>
          <w:w w:val="105"/>
          <w:sz w:val="23"/>
        </w:rPr>
        <w:t>variables</w:t>
      </w:r>
    </w:p>
    <w:p w:rsidR="00B141CF" w:rsidRDefault="009F45E6">
      <w:pPr>
        <w:pStyle w:val="ListParagraph"/>
        <w:numPr>
          <w:ilvl w:val="2"/>
          <w:numId w:val="82"/>
        </w:numPr>
        <w:tabs>
          <w:tab w:val="left" w:pos="2592"/>
          <w:tab w:val="left" w:pos="2593"/>
        </w:tabs>
        <w:rPr>
          <w:sz w:val="23"/>
        </w:rPr>
      </w:pPr>
      <w:r>
        <w:rPr>
          <w:w w:val="105"/>
          <w:sz w:val="23"/>
        </w:rPr>
        <w:t>Functions &amp; their</w:t>
      </w:r>
      <w:r>
        <w:rPr>
          <w:spacing w:val="-31"/>
          <w:w w:val="105"/>
          <w:sz w:val="23"/>
        </w:rPr>
        <w:t xml:space="preserve"> </w:t>
      </w:r>
      <w:r>
        <w:rPr>
          <w:w w:val="105"/>
          <w:sz w:val="23"/>
        </w:rPr>
        <w:t>types</w:t>
      </w:r>
    </w:p>
    <w:p w:rsidR="00B141CF" w:rsidRDefault="009F45E6">
      <w:pPr>
        <w:pStyle w:val="ListParagraph"/>
        <w:numPr>
          <w:ilvl w:val="2"/>
          <w:numId w:val="82"/>
        </w:numPr>
        <w:tabs>
          <w:tab w:val="left" w:pos="2592"/>
          <w:tab w:val="left" w:pos="2593"/>
        </w:tabs>
        <w:spacing w:before="16"/>
        <w:rPr>
          <w:sz w:val="23"/>
        </w:rPr>
      </w:pPr>
      <w:r>
        <w:rPr>
          <w:w w:val="105"/>
          <w:sz w:val="23"/>
        </w:rPr>
        <w:t xml:space="preserve">The </w:t>
      </w:r>
      <w:r>
        <w:rPr>
          <w:spacing w:val="2"/>
          <w:w w:val="105"/>
          <w:sz w:val="23"/>
        </w:rPr>
        <w:t xml:space="preserve">concept </w:t>
      </w:r>
      <w:r>
        <w:rPr>
          <w:w w:val="105"/>
          <w:sz w:val="23"/>
        </w:rPr>
        <w:t>of</w:t>
      </w:r>
      <w:r>
        <w:rPr>
          <w:spacing w:val="-9"/>
          <w:w w:val="105"/>
          <w:sz w:val="23"/>
        </w:rPr>
        <w:t xml:space="preserve"> </w:t>
      </w:r>
      <w:r>
        <w:rPr>
          <w:w w:val="105"/>
          <w:sz w:val="23"/>
        </w:rPr>
        <w:t>limit</w:t>
      </w:r>
    </w:p>
    <w:p w:rsidR="00B141CF" w:rsidRDefault="009F45E6">
      <w:pPr>
        <w:pStyle w:val="ListParagraph"/>
        <w:numPr>
          <w:ilvl w:val="2"/>
          <w:numId w:val="82"/>
        </w:numPr>
        <w:tabs>
          <w:tab w:val="left" w:pos="2592"/>
          <w:tab w:val="left" w:pos="2593"/>
        </w:tabs>
        <w:spacing w:before="10"/>
        <w:rPr>
          <w:sz w:val="23"/>
        </w:rPr>
      </w:pPr>
      <w:r>
        <w:rPr>
          <w:w w:val="105"/>
          <w:sz w:val="23"/>
        </w:rPr>
        <w:t>Limit of a</w:t>
      </w:r>
      <w:r>
        <w:rPr>
          <w:spacing w:val="-9"/>
          <w:w w:val="105"/>
          <w:sz w:val="23"/>
        </w:rPr>
        <w:t xml:space="preserve"> </w:t>
      </w:r>
      <w:r>
        <w:rPr>
          <w:w w:val="105"/>
          <w:sz w:val="23"/>
        </w:rPr>
        <w:t>function</w:t>
      </w:r>
    </w:p>
    <w:p w:rsidR="00B141CF" w:rsidRDefault="009F45E6">
      <w:pPr>
        <w:pStyle w:val="ListParagraph"/>
        <w:numPr>
          <w:ilvl w:val="2"/>
          <w:numId w:val="82"/>
        </w:numPr>
        <w:tabs>
          <w:tab w:val="left" w:pos="2592"/>
          <w:tab w:val="left" w:pos="2593"/>
        </w:tabs>
        <w:rPr>
          <w:sz w:val="23"/>
        </w:rPr>
      </w:pPr>
      <w:r>
        <w:rPr>
          <w:w w:val="105"/>
          <w:sz w:val="23"/>
        </w:rPr>
        <w:t>Fundamental theorems on</w:t>
      </w:r>
      <w:r>
        <w:rPr>
          <w:spacing w:val="-3"/>
          <w:w w:val="105"/>
          <w:sz w:val="23"/>
        </w:rPr>
        <w:t xml:space="preserve"> </w:t>
      </w:r>
      <w:r>
        <w:rPr>
          <w:w w:val="105"/>
          <w:sz w:val="23"/>
        </w:rPr>
        <w:t>limit</w:t>
      </w:r>
    </w:p>
    <w:p w:rsidR="00B141CF" w:rsidRDefault="009F45E6">
      <w:pPr>
        <w:pStyle w:val="ListParagraph"/>
        <w:numPr>
          <w:ilvl w:val="2"/>
          <w:numId w:val="82"/>
        </w:numPr>
        <w:tabs>
          <w:tab w:val="left" w:pos="2592"/>
          <w:tab w:val="left" w:pos="2593"/>
        </w:tabs>
        <w:spacing w:before="16"/>
        <w:rPr>
          <w:sz w:val="23"/>
        </w:rPr>
      </w:pPr>
      <w:r>
        <w:rPr>
          <w:w w:val="105"/>
          <w:sz w:val="23"/>
        </w:rPr>
        <w:t>Some important</w:t>
      </w:r>
      <w:r>
        <w:rPr>
          <w:spacing w:val="-4"/>
          <w:w w:val="105"/>
          <w:sz w:val="23"/>
        </w:rPr>
        <w:t xml:space="preserve"> </w:t>
      </w:r>
      <w:r>
        <w:rPr>
          <w:w w:val="105"/>
          <w:sz w:val="23"/>
        </w:rPr>
        <w:t>limits</w:t>
      </w:r>
    </w:p>
    <w:p w:rsidR="00B141CF" w:rsidRDefault="009F45E6">
      <w:pPr>
        <w:pStyle w:val="ListParagraph"/>
        <w:numPr>
          <w:ilvl w:val="2"/>
          <w:numId w:val="82"/>
        </w:numPr>
        <w:tabs>
          <w:tab w:val="left" w:pos="2592"/>
          <w:tab w:val="left" w:pos="2593"/>
        </w:tabs>
        <w:rPr>
          <w:sz w:val="23"/>
        </w:rPr>
      </w:pPr>
      <w:r>
        <w:rPr>
          <w:w w:val="105"/>
          <w:sz w:val="23"/>
        </w:rPr>
        <w:t>Continuous</w:t>
      </w:r>
      <w:r>
        <w:rPr>
          <w:spacing w:val="-1"/>
          <w:w w:val="105"/>
          <w:sz w:val="23"/>
        </w:rPr>
        <w:t xml:space="preserve"> </w:t>
      </w:r>
      <w:r>
        <w:rPr>
          <w:w w:val="105"/>
          <w:sz w:val="23"/>
        </w:rPr>
        <w:t>function</w:t>
      </w:r>
    </w:p>
    <w:p w:rsidR="00B141CF" w:rsidRDefault="009F45E6">
      <w:pPr>
        <w:pStyle w:val="ListParagraph"/>
        <w:numPr>
          <w:ilvl w:val="2"/>
          <w:numId w:val="82"/>
        </w:numPr>
        <w:tabs>
          <w:tab w:val="left" w:pos="2592"/>
          <w:tab w:val="left" w:pos="2593"/>
        </w:tabs>
        <w:spacing w:before="10"/>
        <w:rPr>
          <w:sz w:val="23"/>
        </w:rPr>
      </w:pPr>
      <w:r>
        <w:rPr>
          <w:w w:val="105"/>
          <w:sz w:val="23"/>
        </w:rPr>
        <w:t>Problems</w:t>
      </w:r>
    </w:p>
    <w:p w:rsidR="00B141CF" w:rsidRDefault="00B141CF">
      <w:pPr>
        <w:pStyle w:val="BodyText"/>
        <w:spacing w:before="2"/>
        <w:ind w:left="0" w:firstLine="0"/>
        <w:rPr>
          <w:sz w:val="25"/>
        </w:rPr>
      </w:pPr>
    </w:p>
    <w:p w:rsidR="00B141CF" w:rsidRDefault="009F45E6">
      <w:pPr>
        <w:pStyle w:val="ListParagraph"/>
        <w:numPr>
          <w:ilvl w:val="1"/>
          <w:numId w:val="82"/>
        </w:numPr>
        <w:tabs>
          <w:tab w:val="left" w:pos="1872"/>
          <w:tab w:val="left" w:pos="1873"/>
          <w:tab w:val="left" w:pos="9321"/>
        </w:tabs>
        <w:spacing w:before="0"/>
        <w:ind w:hanging="722"/>
        <w:rPr>
          <w:sz w:val="23"/>
        </w:rPr>
      </w:pPr>
      <w:r>
        <w:rPr>
          <w:b/>
          <w:w w:val="105"/>
          <w:sz w:val="23"/>
        </w:rPr>
        <w:t>DIFFERENTIATION.</w:t>
      </w:r>
      <w:r>
        <w:rPr>
          <w:b/>
          <w:w w:val="105"/>
          <w:sz w:val="23"/>
        </w:rPr>
        <w:tab/>
      </w:r>
      <w:r>
        <w:rPr>
          <w:w w:val="105"/>
          <w:sz w:val="23"/>
        </w:rPr>
        <w:t>06</w:t>
      </w:r>
      <w:r>
        <w:rPr>
          <w:spacing w:val="-2"/>
          <w:w w:val="105"/>
          <w:sz w:val="23"/>
        </w:rPr>
        <w:t xml:space="preserve"> </w:t>
      </w:r>
      <w:r>
        <w:rPr>
          <w:w w:val="105"/>
          <w:sz w:val="23"/>
        </w:rPr>
        <w:t>Hours</w:t>
      </w:r>
    </w:p>
    <w:p w:rsidR="00B141CF" w:rsidRDefault="009F45E6">
      <w:pPr>
        <w:pStyle w:val="ListParagraph"/>
        <w:numPr>
          <w:ilvl w:val="2"/>
          <w:numId w:val="82"/>
        </w:numPr>
        <w:tabs>
          <w:tab w:val="left" w:pos="2592"/>
          <w:tab w:val="left" w:pos="2593"/>
        </w:tabs>
        <w:spacing w:before="10"/>
        <w:rPr>
          <w:sz w:val="23"/>
        </w:rPr>
      </w:pPr>
      <w:r>
        <w:rPr>
          <w:w w:val="105"/>
          <w:sz w:val="23"/>
        </w:rPr>
        <w:t>Increments</w:t>
      </w:r>
    </w:p>
    <w:p w:rsidR="00B141CF" w:rsidRDefault="009F45E6">
      <w:pPr>
        <w:pStyle w:val="ListParagraph"/>
        <w:numPr>
          <w:ilvl w:val="2"/>
          <w:numId w:val="82"/>
        </w:numPr>
        <w:tabs>
          <w:tab w:val="left" w:pos="2592"/>
          <w:tab w:val="left" w:pos="2593"/>
        </w:tabs>
        <w:spacing w:before="16"/>
        <w:rPr>
          <w:sz w:val="23"/>
        </w:rPr>
      </w:pPr>
      <w:r>
        <w:rPr>
          <w:w w:val="105"/>
          <w:sz w:val="23"/>
        </w:rPr>
        <w:t>Geometrical</w:t>
      </w:r>
      <w:r>
        <w:rPr>
          <w:spacing w:val="-4"/>
          <w:w w:val="105"/>
          <w:sz w:val="23"/>
        </w:rPr>
        <w:t xml:space="preserve"> </w:t>
      </w:r>
      <w:r>
        <w:rPr>
          <w:w w:val="105"/>
          <w:sz w:val="23"/>
        </w:rPr>
        <w:t>interpret</w:t>
      </w:r>
    </w:p>
    <w:p w:rsidR="00B141CF" w:rsidRDefault="009F45E6">
      <w:pPr>
        <w:pStyle w:val="ListParagraph"/>
        <w:numPr>
          <w:ilvl w:val="2"/>
          <w:numId w:val="82"/>
        </w:numPr>
        <w:tabs>
          <w:tab w:val="left" w:pos="2592"/>
          <w:tab w:val="left" w:pos="2593"/>
        </w:tabs>
        <w:rPr>
          <w:sz w:val="23"/>
        </w:rPr>
      </w:pPr>
      <w:r>
        <w:rPr>
          <w:w w:val="105"/>
          <w:sz w:val="23"/>
        </w:rPr>
        <w:t>Differentiation ab –initio by first</w:t>
      </w:r>
      <w:r>
        <w:rPr>
          <w:spacing w:val="-10"/>
          <w:w w:val="105"/>
          <w:sz w:val="23"/>
        </w:rPr>
        <w:t xml:space="preserve"> </w:t>
      </w:r>
      <w:r>
        <w:rPr>
          <w:w w:val="105"/>
          <w:sz w:val="23"/>
        </w:rPr>
        <w:t>principle.</w:t>
      </w:r>
    </w:p>
    <w:p w:rsidR="00B141CF" w:rsidRDefault="009F45E6">
      <w:pPr>
        <w:pStyle w:val="ListParagraph"/>
        <w:numPr>
          <w:ilvl w:val="2"/>
          <w:numId w:val="82"/>
        </w:numPr>
        <w:tabs>
          <w:tab w:val="left" w:pos="2592"/>
          <w:tab w:val="left" w:pos="2593"/>
        </w:tabs>
        <w:rPr>
          <w:sz w:val="23"/>
        </w:rPr>
      </w:pPr>
      <w:r>
        <w:rPr>
          <w:w w:val="105"/>
          <w:sz w:val="23"/>
        </w:rPr>
        <w:t>Geometrical interpretation of differential</w:t>
      </w:r>
      <w:r>
        <w:rPr>
          <w:spacing w:val="-9"/>
          <w:w w:val="105"/>
          <w:sz w:val="23"/>
        </w:rPr>
        <w:t xml:space="preserve"> </w:t>
      </w:r>
      <w:r>
        <w:rPr>
          <w:w w:val="105"/>
          <w:sz w:val="23"/>
        </w:rPr>
        <w:t>coeff.</w:t>
      </w:r>
    </w:p>
    <w:p w:rsidR="00B141CF" w:rsidRDefault="009F45E6">
      <w:pPr>
        <w:pStyle w:val="ListParagraph"/>
        <w:numPr>
          <w:ilvl w:val="2"/>
          <w:numId w:val="82"/>
        </w:numPr>
        <w:tabs>
          <w:tab w:val="left" w:pos="2592"/>
          <w:tab w:val="left" w:pos="2593"/>
        </w:tabs>
        <w:spacing w:before="17"/>
        <w:rPr>
          <w:sz w:val="23"/>
        </w:rPr>
      </w:pPr>
      <w:r>
        <w:rPr>
          <w:w w:val="105"/>
          <w:sz w:val="23"/>
        </w:rPr>
        <w:t xml:space="preserve">Differentiation coefficient of </w:t>
      </w:r>
      <w:r>
        <w:rPr>
          <w:spacing w:val="2"/>
          <w:w w:val="105"/>
          <w:sz w:val="23"/>
        </w:rPr>
        <w:t>X</w:t>
      </w:r>
      <w:r>
        <w:rPr>
          <w:spacing w:val="2"/>
          <w:w w:val="105"/>
          <w:sz w:val="23"/>
          <w:vertAlign w:val="superscript"/>
        </w:rPr>
        <w:t>n</w:t>
      </w:r>
      <w:r>
        <w:rPr>
          <w:spacing w:val="2"/>
          <w:w w:val="105"/>
          <w:sz w:val="23"/>
        </w:rPr>
        <w:t xml:space="preserve"> </w:t>
      </w:r>
      <w:r>
        <w:rPr>
          <w:w w:val="105"/>
          <w:sz w:val="23"/>
        </w:rPr>
        <w:t>and</w:t>
      </w:r>
      <w:r>
        <w:rPr>
          <w:spacing w:val="-15"/>
          <w:w w:val="105"/>
          <w:sz w:val="23"/>
        </w:rPr>
        <w:t xml:space="preserve"> </w:t>
      </w:r>
      <w:r>
        <w:rPr>
          <w:w w:val="105"/>
          <w:sz w:val="23"/>
        </w:rPr>
        <w:t>(a+b)</w:t>
      </w:r>
      <w:r>
        <w:rPr>
          <w:w w:val="105"/>
          <w:sz w:val="23"/>
          <w:vertAlign w:val="superscript"/>
        </w:rPr>
        <w:t>n</w:t>
      </w:r>
    </w:p>
    <w:p w:rsidR="00B141CF" w:rsidRDefault="009F45E6">
      <w:pPr>
        <w:pStyle w:val="ListParagraph"/>
        <w:numPr>
          <w:ilvl w:val="2"/>
          <w:numId w:val="82"/>
        </w:numPr>
        <w:tabs>
          <w:tab w:val="left" w:pos="2592"/>
          <w:tab w:val="left" w:pos="2593"/>
        </w:tabs>
        <w:rPr>
          <w:sz w:val="23"/>
        </w:rPr>
      </w:pPr>
      <w:r>
        <w:rPr>
          <w:w w:val="105"/>
          <w:sz w:val="23"/>
        </w:rPr>
        <w:t>Problems.</w:t>
      </w:r>
    </w:p>
    <w:p w:rsidR="00B141CF" w:rsidRDefault="00B141CF">
      <w:pPr>
        <w:pStyle w:val="BodyText"/>
        <w:spacing w:before="3"/>
        <w:ind w:left="0" w:firstLine="0"/>
        <w:rPr>
          <w:sz w:val="25"/>
        </w:rPr>
      </w:pPr>
    </w:p>
    <w:p w:rsidR="00B141CF" w:rsidRDefault="009F45E6">
      <w:pPr>
        <w:pStyle w:val="Heading1"/>
        <w:numPr>
          <w:ilvl w:val="1"/>
          <w:numId w:val="82"/>
        </w:numPr>
        <w:tabs>
          <w:tab w:val="left" w:pos="1872"/>
          <w:tab w:val="left" w:pos="1873"/>
          <w:tab w:val="left" w:pos="9443"/>
        </w:tabs>
        <w:ind w:hanging="722"/>
        <w:rPr>
          <w:b w:val="0"/>
        </w:rPr>
      </w:pPr>
      <w:r>
        <w:rPr>
          <w:w w:val="105"/>
        </w:rPr>
        <w:t>DIFFERENTIATION OF</w:t>
      </w:r>
      <w:r>
        <w:rPr>
          <w:spacing w:val="-29"/>
          <w:w w:val="105"/>
        </w:rPr>
        <w:t xml:space="preserve"> </w:t>
      </w:r>
      <w:r>
        <w:rPr>
          <w:w w:val="105"/>
        </w:rPr>
        <w:t>ALGEBRAIC</w:t>
      </w:r>
      <w:r>
        <w:rPr>
          <w:spacing w:val="-13"/>
          <w:w w:val="105"/>
        </w:rPr>
        <w:t xml:space="preserve"> </w:t>
      </w:r>
      <w:r>
        <w:rPr>
          <w:w w:val="105"/>
        </w:rPr>
        <w:t>FUNCTIONS</w:t>
      </w:r>
      <w:r>
        <w:rPr>
          <w:w w:val="105"/>
        </w:rPr>
        <w:tab/>
      </w:r>
      <w:r>
        <w:rPr>
          <w:b w:val="0"/>
          <w:w w:val="105"/>
        </w:rPr>
        <w:t>9</w:t>
      </w:r>
      <w:r>
        <w:rPr>
          <w:b w:val="0"/>
          <w:spacing w:val="-1"/>
          <w:w w:val="105"/>
        </w:rPr>
        <w:t xml:space="preserve"> </w:t>
      </w:r>
      <w:r>
        <w:rPr>
          <w:b w:val="0"/>
          <w:w w:val="105"/>
        </w:rPr>
        <w:t>Hours</w:t>
      </w:r>
    </w:p>
    <w:p w:rsidR="00B141CF" w:rsidRDefault="009F45E6">
      <w:pPr>
        <w:pStyle w:val="ListParagraph"/>
        <w:numPr>
          <w:ilvl w:val="2"/>
          <w:numId w:val="82"/>
        </w:numPr>
        <w:tabs>
          <w:tab w:val="left" w:pos="2592"/>
          <w:tab w:val="left" w:pos="2593"/>
        </w:tabs>
        <w:rPr>
          <w:sz w:val="23"/>
        </w:rPr>
      </w:pPr>
      <w:r>
        <w:rPr>
          <w:w w:val="105"/>
          <w:sz w:val="23"/>
        </w:rPr>
        <w:t>Explicit</w:t>
      </w:r>
      <w:r>
        <w:rPr>
          <w:spacing w:val="-25"/>
          <w:w w:val="105"/>
          <w:sz w:val="23"/>
        </w:rPr>
        <w:t xml:space="preserve"> </w:t>
      </w:r>
      <w:r>
        <w:rPr>
          <w:w w:val="105"/>
          <w:sz w:val="23"/>
        </w:rPr>
        <w:t>Functions</w:t>
      </w:r>
    </w:p>
    <w:p w:rsidR="00B141CF" w:rsidRDefault="009F45E6">
      <w:pPr>
        <w:pStyle w:val="ListParagraph"/>
        <w:numPr>
          <w:ilvl w:val="2"/>
          <w:numId w:val="82"/>
        </w:numPr>
        <w:tabs>
          <w:tab w:val="left" w:pos="2592"/>
          <w:tab w:val="left" w:pos="2593"/>
        </w:tabs>
        <w:rPr>
          <w:sz w:val="23"/>
        </w:rPr>
      </w:pPr>
      <w:r>
        <w:rPr>
          <w:w w:val="105"/>
          <w:sz w:val="23"/>
        </w:rPr>
        <w:t>Implicit</w:t>
      </w:r>
      <w:r>
        <w:rPr>
          <w:spacing w:val="-24"/>
          <w:w w:val="105"/>
          <w:sz w:val="23"/>
        </w:rPr>
        <w:t xml:space="preserve"> </w:t>
      </w:r>
      <w:r>
        <w:rPr>
          <w:w w:val="105"/>
          <w:sz w:val="23"/>
        </w:rPr>
        <w:t>Functions</w:t>
      </w:r>
    </w:p>
    <w:p w:rsidR="00B141CF" w:rsidRDefault="009F45E6">
      <w:pPr>
        <w:pStyle w:val="ListParagraph"/>
        <w:numPr>
          <w:ilvl w:val="2"/>
          <w:numId w:val="82"/>
        </w:numPr>
        <w:tabs>
          <w:tab w:val="left" w:pos="2592"/>
          <w:tab w:val="left" w:pos="2593"/>
        </w:tabs>
        <w:spacing w:before="17"/>
        <w:rPr>
          <w:sz w:val="23"/>
        </w:rPr>
      </w:pPr>
      <w:r>
        <w:rPr>
          <w:w w:val="105"/>
          <w:sz w:val="23"/>
        </w:rPr>
        <w:t>Parametric</w:t>
      </w:r>
      <w:r>
        <w:rPr>
          <w:spacing w:val="-1"/>
          <w:w w:val="105"/>
          <w:sz w:val="23"/>
        </w:rPr>
        <w:t xml:space="preserve"> </w:t>
      </w:r>
      <w:r>
        <w:rPr>
          <w:w w:val="105"/>
          <w:sz w:val="23"/>
        </w:rPr>
        <w:t>Forms</w:t>
      </w:r>
    </w:p>
    <w:p w:rsidR="00B141CF" w:rsidRDefault="009F45E6">
      <w:pPr>
        <w:pStyle w:val="ListParagraph"/>
        <w:numPr>
          <w:ilvl w:val="2"/>
          <w:numId w:val="82"/>
        </w:numPr>
        <w:tabs>
          <w:tab w:val="left" w:pos="2592"/>
          <w:tab w:val="left" w:pos="2593"/>
        </w:tabs>
        <w:rPr>
          <w:sz w:val="23"/>
        </w:rPr>
      </w:pPr>
      <w:r>
        <w:rPr>
          <w:w w:val="105"/>
          <w:sz w:val="23"/>
        </w:rPr>
        <w:t>Problems</w:t>
      </w:r>
    </w:p>
    <w:p w:rsidR="00B141CF" w:rsidRDefault="00B141CF">
      <w:pPr>
        <w:pStyle w:val="BodyText"/>
        <w:spacing w:before="3"/>
        <w:ind w:left="0" w:firstLine="0"/>
        <w:rPr>
          <w:sz w:val="25"/>
        </w:rPr>
      </w:pPr>
    </w:p>
    <w:p w:rsidR="00B141CF" w:rsidRDefault="009F45E6">
      <w:pPr>
        <w:pStyle w:val="Heading1"/>
        <w:numPr>
          <w:ilvl w:val="1"/>
          <w:numId w:val="82"/>
        </w:numPr>
        <w:tabs>
          <w:tab w:val="left" w:pos="1872"/>
          <w:tab w:val="left" w:pos="1873"/>
          <w:tab w:val="left" w:pos="9443"/>
        </w:tabs>
        <w:ind w:hanging="722"/>
        <w:rPr>
          <w:b w:val="0"/>
        </w:rPr>
      </w:pPr>
      <w:r>
        <w:rPr>
          <w:w w:val="105"/>
        </w:rPr>
        <w:t>DIFFERENTIATION OF</w:t>
      </w:r>
      <w:r>
        <w:rPr>
          <w:spacing w:val="-32"/>
          <w:w w:val="105"/>
        </w:rPr>
        <w:t xml:space="preserve"> </w:t>
      </w:r>
      <w:r>
        <w:rPr>
          <w:w w:val="105"/>
        </w:rPr>
        <w:t>TRIGONOMETRIC</w:t>
      </w:r>
      <w:r>
        <w:rPr>
          <w:spacing w:val="-14"/>
          <w:w w:val="105"/>
        </w:rPr>
        <w:t xml:space="preserve"> </w:t>
      </w:r>
      <w:r>
        <w:rPr>
          <w:w w:val="105"/>
        </w:rPr>
        <w:t>FUNCTIONS</w:t>
      </w:r>
      <w:r>
        <w:rPr>
          <w:w w:val="105"/>
        </w:rPr>
        <w:tab/>
      </w:r>
      <w:r>
        <w:rPr>
          <w:b w:val="0"/>
          <w:w w:val="105"/>
        </w:rPr>
        <w:t>6</w:t>
      </w:r>
      <w:r>
        <w:rPr>
          <w:b w:val="0"/>
          <w:spacing w:val="-1"/>
          <w:w w:val="105"/>
        </w:rPr>
        <w:t xml:space="preserve"> </w:t>
      </w:r>
      <w:r>
        <w:rPr>
          <w:b w:val="0"/>
          <w:w w:val="105"/>
        </w:rPr>
        <w:t>Hours</w:t>
      </w:r>
    </w:p>
    <w:p w:rsidR="00B141CF" w:rsidRDefault="009F45E6">
      <w:pPr>
        <w:pStyle w:val="ListParagraph"/>
        <w:numPr>
          <w:ilvl w:val="2"/>
          <w:numId w:val="82"/>
        </w:numPr>
        <w:tabs>
          <w:tab w:val="left" w:pos="2592"/>
          <w:tab w:val="left" w:pos="2593"/>
        </w:tabs>
        <w:rPr>
          <w:sz w:val="23"/>
        </w:rPr>
      </w:pPr>
      <w:r>
        <w:rPr>
          <w:w w:val="105"/>
          <w:sz w:val="23"/>
        </w:rPr>
        <w:t>Differential Coefficient of Sinx, Cosx, Tanx from first</w:t>
      </w:r>
      <w:r>
        <w:rPr>
          <w:spacing w:val="-31"/>
          <w:w w:val="105"/>
          <w:sz w:val="23"/>
        </w:rPr>
        <w:t xml:space="preserve"> </w:t>
      </w:r>
      <w:r>
        <w:rPr>
          <w:w w:val="105"/>
          <w:sz w:val="23"/>
        </w:rPr>
        <w:t>principle.</w:t>
      </w:r>
    </w:p>
    <w:p w:rsidR="00B141CF" w:rsidRDefault="009F45E6">
      <w:pPr>
        <w:pStyle w:val="ListParagraph"/>
        <w:numPr>
          <w:ilvl w:val="2"/>
          <w:numId w:val="82"/>
        </w:numPr>
        <w:tabs>
          <w:tab w:val="left" w:pos="2592"/>
          <w:tab w:val="left" w:pos="2593"/>
        </w:tabs>
        <w:rPr>
          <w:sz w:val="23"/>
        </w:rPr>
      </w:pPr>
      <w:r>
        <w:rPr>
          <w:w w:val="105"/>
          <w:sz w:val="23"/>
        </w:rPr>
        <w:t>Differential Coefficient of Cosecx, Secx,</w:t>
      </w:r>
      <w:r>
        <w:rPr>
          <w:spacing w:val="-19"/>
          <w:w w:val="105"/>
          <w:sz w:val="23"/>
        </w:rPr>
        <w:t xml:space="preserve"> </w:t>
      </w:r>
      <w:r>
        <w:rPr>
          <w:w w:val="105"/>
          <w:sz w:val="23"/>
        </w:rPr>
        <w:t>Cotx.</w:t>
      </w:r>
    </w:p>
    <w:p w:rsidR="00B141CF" w:rsidRDefault="009F45E6">
      <w:pPr>
        <w:pStyle w:val="ListParagraph"/>
        <w:numPr>
          <w:ilvl w:val="2"/>
          <w:numId w:val="82"/>
        </w:numPr>
        <w:tabs>
          <w:tab w:val="left" w:pos="2592"/>
          <w:tab w:val="left" w:pos="2593"/>
        </w:tabs>
        <w:spacing w:before="17"/>
        <w:rPr>
          <w:sz w:val="23"/>
        </w:rPr>
      </w:pPr>
      <w:r>
        <w:rPr>
          <w:w w:val="105"/>
          <w:sz w:val="23"/>
        </w:rPr>
        <w:t>Differential Coefficient of Inverse Trigonometric</w:t>
      </w:r>
      <w:r>
        <w:rPr>
          <w:spacing w:val="-13"/>
          <w:w w:val="105"/>
          <w:sz w:val="23"/>
        </w:rPr>
        <w:t xml:space="preserve"> </w:t>
      </w:r>
      <w:r>
        <w:rPr>
          <w:w w:val="105"/>
          <w:sz w:val="23"/>
        </w:rPr>
        <w:t>Functions</w:t>
      </w:r>
    </w:p>
    <w:p w:rsidR="00B141CF" w:rsidRDefault="009F45E6">
      <w:pPr>
        <w:pStyle w:val="ListParagraph"/>
        <w:numPr>
          <w:ilvl w:val="2"/>
          <w:numId w:val="82"/>
        </w:numPr>
        <w:tabs>
          <w:tab w:val="left" w:pos="2592"/>
          <w:tab w:val="left" w:pos="2593"/>
        </w:tabs>
        <w:rPr>
          <w:sz w:val="23"/>
        </w:rPr>
      </w:pPr>
      <w:r>
        <w:rPr>
          <w:w w:val="105"/>
          <w:sz w:val="23"/>
        </w:rPr>
        <w:t>Problems</w:t>
      </w:r>
    </w:p>
    <w:p w:rsidR="00B141CF" w:rsidRDefault="009F45E6">
      <w:pPr>
        <w:pStyle w:val="ListParagraph"/>
        <w:numPr>
          <w:ilvl w:val="1"/>
          <w:numId w:val="82"/>
        </w:numPr>
        <w:tabs>
          <w:tab w:val="left" w:pos="1872"/>
          <w:tab w:val="left" w:pos="1873"/>
          <w:tab w:val="left" w:pos="9378"/>
        </w:tabs>
        <w:spacing w:before="16"/>
        <w:ind w:hanging="722"/>
      </w:pPr>
      <w:r>
        <w:rPr>
          <w:b/>
        </w:rPr>
        <w:t>DIFFERENTIATION OF LOGARITHMIC &amp;</w:t>
      </w:r>
      <w:r>
        <w:rPr>
          <w:b/>
          <w:spacing w:val="10"/>
        </w:rPr>
        <w:t xml:space="preserve"> </w:t>
      </w:r>
      <w:r>
        <w:rPr>
          <w:b/>
          <w:spacing w:val="-3"/>
        </w:rPr>
        <w:t>EXPONENTIAL</w:t>
      </w:r>
      <w:r>
        <w:rPr>
          <w:b/>
          <w:spacing w:val="1"/>
        </w:rPr>
        <w:t xml:space="preserve"> </w:t>
      </w:r>
      <w:r>
        <w:rPr>
          <w:b/>
        </w:rPr>
        <w:t>FUNCTION</w:t>
      </w:r>
      <w:r>
        <w:rPr>
          <w:b/>
        </w:rPr>
        <w:tab/>
      </w:r>
      <w:r>
        <w:rPr>
          <w:sz w:val="23"/>
        </w:rPr>
        <w:t>15</w:t>
      </w:r>
      <w:r>
        <w:rPr>
          <w:spacing w:val="5"/>
          <w:sz w:val="23"/>
        </w:rPr>
        <w:t xml:space="preserve"> </w:t>
      </w:r>
      <w:r>
        <w:t>Hours</w:t>
      </w:r>
    </w:p>
    <w:p w:rsidR="00B141CF" w:rsidRDefault="009F45E6">
      <w:pPr>
        <w:pStyle w:val="ListParagraph"/>
        <w:numPr>
          <w:ilvl w:val="2"/>
          <w:numId w:val="82"/>
        </w:numPr>
        <w:tabs>
          <w:tab w:val="left" w:pos="2592"/>
          <w:tab w:val="left" w:pos="2593"/>
        </w:tabs>
        <w:spacing w:before="2"/>
        <w:rPr>
          <w:sz w:val="23"/>
        </w:rPr>
      </w:pPr>
      <w:r>
        <w:rPr>
          <w:w w:val="105"/>
          <w:sz w:val="23"/>
        </w:rPr>
        <w:t>Differentiation of</w:t>
      </w:r>
      <w:r>
        <w:rPr>
          <w:spacing w:val="-1"/>
          <w:w w:val="105"/>
          <w:sz w:val="23"/>
        </w:rPr>
        <w:t xml:space="preserve"> </w:t>
      </w:r>
      <w:r>
        <w:rPr>
          <w:w w:val="105"/>
          <w:sz w:val="23"/>
        </w:rPr>
        <w:t>lnx</w:t>
      </w:r>
    </w:p>
    <w:p w:rsidR="00B141CF" w:rsidRDefault="009F45E6">
      <w:pPr>
        <w:pStyle w:val="ListParagraph"/>
        <w:numPr>
          <w:ilvl w:val="2"/>
          <w:numId w:val="82"/>
        </w:numPr>
        <w:tabs>
          <w:tab w:val="left" w:pos="2592"/>
          <w:tab w:val="left" w:pos="2593"/>
        </w:tabs>
        <w:spacing w:before="17"/>
        <w:rPr>
          <w:sz w:val="23"/>
        </w:rPr>
      </w:pPr>
      <w:r>
        <w:rPr>
          <w:w w:val="105"/>
          <w:sz w:val="23"/>
        </w:rPr>
        <w:t>Differentiation of Log</w:t>
      </w:r>
      <w:r>
        <w:rPr>
          <w:spacing w:val="-1"/>
          <w:w w:val="105"/>
          <w:sz w:val="23"/>
        </w:rPr>
        <w:t xml:space="preserve"> </w:t>
      </w:r>
      <w:r>
        <w:rPr>
          <w:w w:val="105"/>
          <w:sz w:val="23"/>
        </w:rPr>
        <w:t>a</w:t>
      </w:r>
      <w:r>
        <w:rPr>
          <w:w w:val="105"/>
          <w:sz w:val="23"/>
          <w:vertAlign w:val="superscript"/>
        </w:rPr>
        <w:t>x</w:t>
      </w:r>
    </w:p>
    <w:p w:rsidR="00B141CF" w:rsidRDefault="009F45E6" w:rsidP="00FE2DB9">
      <w:pPr>
        <w:pStyle w:val="ListParagraph"/>
        <w:numPr>
          <w:ilvl w:val="2"/>
          <w:numId w:val="82"/>
        </w:numPr>
        <w:tabs>
          <w:tab w:val="left" w:pos="2592"/>
          <w:tab w:val="left" w:pos="2593"/>
        </w:tabs>
        <w:spacing w:before="0"/>
        <w:rPr>
          <w:sz w:val="23"/>
        </w:rPr>
      </w:pPr>
      <w:r>
        <w:rPr>
          <w:w w:val="105"/>
          <w:sz w:val="23"/>
        </w:rPr>
        <w:t>Differentiation of</w:t>
      </w:r>
      <w:r>
        <w:rPr>
          <w:spacing w:val="-30"/>
          <w:w w:val="105"/>
          <w:sz w:val="23"/>
        </w:rPr>
        <w:t xml:space="preserve"> </w:t>
      </w:r>
      <w:r>
        <w:rPr>
          <w:w w:val="105"/>
          <w:sz w:val="23"/>
        </w:rPr>
        <w:t>a</w:t>
      </w:r>
      <w:r>
        <w:rPr>
          <w:w w:val="105"/>
          <w:sz w:val="23"/>
          <w:vertAlign w:val="superscript"/>
        </w:rPr>
        <w:t>x</w:t>
      </w:r>
    </w:p>
    <w:p w:rsidR="00B141CF" w:rsidRPr="00FE2DB9" w:rsidRDefault="009F45E6" w:rsidP="00FE2DB9">
      <w:pPr>
        <w:pStyle w:val="ListParagraph"/>
        <w:numPr>
          <w:ilvl w:val="2"/>
          <w:numId w:val="82"/>
        </w:numPr>
        <w:tabs>
          <w:tab w:val="left" w:pos="2592"/>
          <w:tab w:val="left" w:pos="2593"/>
        </w:tabs>
        <w:spacing w:before="0"/>
        <w:rPr>
          <w:sz w:val="23"/>
        </w:rPr>
      </w:pPr>
      <w:r>
        <w:rPr>
          <w:w w:val="105"/>
          <w:sz w:val="23"/>
        </w:rPr>
        <w:t>Differentiation of</w:t>
      </w:r>
      <w:r>
        <w:rPr>
          <w:spacing w:val="-30"/>
          <w:w w:val="105"/>
          <w:sz w:val="23"/>
        </w:rPr>
        <w:t xml:space="preserve"> </w:t>
      </w:r>
      <w:r>
        <w:rPr>
          <w:w w:val="105"/>
          <w:sz w:val="23"/>
        </w:rPr>
        <w:t>e</w:t>
      </w:r>
      <w:r>
        <w:rPr>
          <w:w w:val="105"/>
          <w:sz w:val="23"/>
          <w:vertAlign w:val="superscript"/>
        </w:rPr>
        <w:t>x</w:t>
      </w:r>
    </w:p>
    <w:p w:rsidR="00FE2DB9" w:rsidRDefault="00FE2DB9" w:rsidP="00FE2DB9">
      <w:pPr>
        <w:rPr>
          <w:sz w:val="23"/>
        </w:rPr>
        <w:sectPr w:rsidR="00FE2DB9">
          <w:pgSz w:w="12240" w:h="16340"/>
          <w:pgMar w:top="700" w:right="640" w:bottom="1480" w:left="1240" w:header="0" w:footer="1294" w:gutter="0"/>
          <w:cols w:space="720"/>
        </w:sectPr>
      </w:pPr>
      <w:r>
        <w:rPr>
          <w:sz w:val="23"/>
        </w:rPr>
        <w:t xml:space="preserve"> </w:t>
      </w:r>
      <w:r>
        <w:rPr>
          <w:sz w:val="23"/>
        </w:rPr>
        <w:tab/>
      </w:r>
      <w:r>
        <w:rPr>
          <w:sz w:val="23"/>
        </w:rPr>
        <w:tab/>
        <w:t xml:space="preserve">       5.5        P</w:t>
      </w:r>
      <w:r w:rsidR="00402FE5">
        <w:rPr>
          <w:sz w:val="23"/>
        </w:rPr>
        <w:t>roblem</w:t>
      </w:r>
    </w:p>
    <w:p w:rsidR="00B141CF" w:rsidRPr="00402FE5" w:rsidRDefault="00B141CF" w:rsidP="00402FE5">
      <w:pPr>
        <w:tabs>
          <w:tab w:val="left" w:pos="2592"/>
          <w:tab w:val="left" w:pos="2593"/>
        </w:tabs>
        <w:spacing w:before="77"/>
        <w:rPr>
          <w:sz w:val="23"/>
        </w:rPr>
      </w:pPr>
    </w:p>
    <w:p w:rsidR="00B141CF" w:rsidRDefault="00B141CF">
      <w:pPr>
        <w:pStyle w:val="BodyText"/>
        <w:spacing w:before="6"/>
        <w:ind w:left="0" w:firstLine="0"/>
        <w:rPr>
          <w:sz w:val="24"/>
        </w:rPr>
      </w:pPr>
    </w:p>
    <w:p w:rsidR="00B141CF" w:rsidRDefault="009F45E6">
      <w:pPr>
        <w:pStyle w:val="Heading1"/>
        <w:numPr>
          <w:ilvl w:val="1"/>
          <w:numId w:val="82"/>
        </w:numPr>
        <w:tabs>
          <w:tab w:val="left" w:pos="1872"/>
          <w:tab w:val="left" w:pos="1873"/>
          <w:tab w:val="left" w:pos="9386"/>
        </w:tabs>
        <w:ind w:hanging="722"/>
      </w:pPr>
      <w:r>
        <w:rPr>
          <w:w w:val="105"/>
        </w:rPr>
        <w:t>RATE OF CHANGE</w:t>
      </w:r>
      <w:r>
        <w:rPr>
          <w:spacing w:val="-33"/>
          <w:w w:val="105"/>
        </w:rPr>
        <w:t xml:space="preserve"> </w:t>
      </w:r>
      <w:r>
        <w:rPr>
          <w:spacing w:val="4"/>
          <w:w w:val="105"/>
        </w:rPr>
        <w:t>OF</w:t>
      </w:r>
      <w:r>
        <w:rPr>
          <w:spacing w:val="-13"/>
          <w:w w:val="105"/>
        </w:rPr>
        <w:t xml:space="preserve"> </w:t>
      </w:r>
      <w:r>
        <w:rPr>
          <w:w w:val="105"/>
        </w:rPr>
        <w:t>VARIABLES.</w:t>
      </w:r>
      <w:r>
        <w:rPr>
          <w:w w:val="105"/>
        </w:rPr>
        <w:tab/>
        <w:t>6</w:t>
      </w:r>
      <w:r>
        <w:rPr>
          <w:spacing w:val="-2"/>
          <w:w w:val="105"/>
        </w:rPr>
        <w:t xml:space="preserve"> </w:t>
      </w:r>
      <w:r>
        <w:rPr>
          <w:w w:val="105"/>
        </w:rPr>
        <w:t>Hours</w:t>
      </w:r>
    </w:p>
    <w:p w:rsidR="00B141CF" w:rsidRDefault="009F45E6">
      <w:pPr>
        <w:pStyle w:val="ListParagraph"/>
        <w:numPr>
          <w:ilvl w:val="2"/>
          <w:numId w:val="82"/>
        </w:numPr>
        <w:tabs>
          <w:tab w:val="left" w:pos="2592"/>
          <w:tab w:val="left" w:pos="2593"/>
        </w:tabs>
        <w:spacing w:before="10"/>
        <w:rPr>
          <w:sz w:val="23"/>
        </w:rPr>
      </w:pPr>
      <w:r>
        <w:rPr>
          <w:w w:val="105"/>
          <w:sz w:val="23"/>
        </w:rPr>
        <w:t>Increasing and decreasing</w:t>
      </w:r>
      <w:r>
        <w:rPr>
          <w:spacing w:val="3"/>
          <w:w w:val="105"/>
          <w:sz w:val="23"/>
        </w:rPr>
        <w:t xml:space="preserve"> </w:t>
      </w:r>
      <w:r>
        <w:rPr>
          <w:w w:val="105"/>
          <w:sz w:val="23"/>
        </w:rPr>
        <w:t>functions</w:t>
      </w:r>
    </w:p>
    <w:p w:rsidR="00B141CF" w:rsidRDefault="009F45E6">
      <w:pPr>
        <w:pStyle w:val="ListParagraph"/>
        <w:numPr>
          <w:ilvl w:val="2"/>
          <w:numId w:val="82"/>
        </w:numPr>
        <w:tabs>
          <w:tab w:val="left" w:pos="2592"/>
          <w:tab w:val="left" w:pos="2593"/>
        </w:tabs>
        <w:spacing w:before="16"/>
        <w:rPr>
          <w:sz w:val="23"/>
        </w:rPr>
      </w:pPr>
      <w:r>
        <w:rPr>
          <w:w w:val="105"/>
          <w:sz w:val="23"/>
        </w:rPr>
        <w:t>Maxima and Minima</w:t>
      </w:r>
    </w:p>
    <w:p w:rsidR="00B141CF" w:rsidRDefault="009F45E6">
      <w:pPr>
        <w:pStyle w:val="ListParagraph"/>
        <w:numPr>
          <w:ilvl w:val="2"/>
          <w:numId w:val="82"/>
        </w:numPr>
        <w:tabs>
          <w:tab w:val="left" w:pos="2592"/>
          <w:tab w:val="left" w:pos="2593"/>
        </w:tabs>
        <w:rPr>
          <w:sz w:val="23"/>
        </w:rPr>
      </w:pPr>
      <w:r>
        <w:rPr>
          <w:w w:val="105"/>
          <w:sz w:val="23"/>
        </w:rPr>
        <w:t>Criteria for maximum &amp; minimum</w:t>
      </w:r>
      <w:r>
        <w:rPr>
          <w:spacing w:val="-12"/>
          <w:w w:val="105"/>
          <w:sz w:val="23"/>
        </w:rPr>
        <w:t xml:space="preserve"> </w:t>
      </w:r>
      <w:r>
        <w:rPr>
          <w:w w:val="105"/>
          <w:sz w:val="23"/>
        </w:rPr>
        <w:t>values</w:t>
      </w:r>
    </w:p>
    <w:p w:rsidR="00B141CF" w:rsidRDefault="009F45E6">
      <w:pPr>
        <w:pStyle w:val="ListParagraph"/>
        <w:numPr>
          <w:ilvl w:val="2"/>
          <w:numId w:val="82"/>
        </w:numPr>
        <w:tabs>
          <w:tab w:val="left" w:pos="2592"/>
          <w:tab w:val="left" w:pos="2593"/>
        </w:tabs>
        <w:spacing w:before="17"/>
        <w:rPr>
          <w:sz w:val="23"/>
        </w:rPr>
      </w:pPr>
      <w:r>
        <w:rPr>
          <w:w w:val="105"/>
          <w:sz w:val="23"/>
        </w:rPr>
        <w:t>Methods of finding maximum &amp;</w:t>
      </w:r>
      <w:r>
        <w:rPr>
          <w:spacing w:val="-11"/>
          <w:w w:val="105"/>
          <w:sz w:val="23"/>
        </w:rPr>
        <w:t xml:space="preserve"> </w:t>
      </w:r>
      <w:r>
        <w:rPr>
          <w:w w:val="105"/>
          <w:sz w:val="23"/>
        </w:rPr>
        <w:t>minimum</w:t>
      </w:r>
    </w:p>
    <w:p w:rsidR="00B141CF" w:rsidRDefault="009F45E6">
      <w:pPr>
        <w:pStyle w:val="ListParagraph"/>
        <w:numPr>
          <w:ilvl w:val="2"/>
          <w:numId w:val="82"/>
        </w:numPr>
        <w:tabs>
          <w:tab w:val="left" w:pos="2592"/>
          <w:tab w:val="left" w:pos="2593"/>
        </w:tabs>
        <w:rPr>
          <w:sz w:val="23"/>
        </w:rPr>
      </w:pPr>
      <w:r>
        <w:rPr>
          <w:w w:val="105"/>
          <w:sz w:val="23"/>
        </w:rPr>
        <w:t>Rate</w:t>
      </w:r>
      <w:r>
        <w:rPr>
          <w:spacing w:val="-1"/>
          <w:w w:val="105"/>
          <w:sz w:val="23"/>
        </w:rPr>
        <w:t xml:space="preserve"> </w:t>
      </w:r>
      <w:r>
        <w:rPr>
          <w:w w:val="105"/>
          <w:sz w:val="23"/>
        </w:rPr>
        <w:t>measure</w:t>
      </w:r>
    </w:p>
    <w:p w:rsidR="00B141CF" w:rsidRDefault="009F45E6">
      <w:pPr>
        <w:pStyle w:val="ListParagraph"/>
        <w:numPr>
          <w:ilvl w:val="2"/>
          <w:numId w:val="82"/>
        </w:numPr>
        <w:tabs>
          <w:tab w:val="left" w:pos="2592"/>
          <w:tab w:val="left" w:pos="2593"/>
        </w:tabs>
        <w:rPr>
          <w:sz w:val="23"/>
        </w:rPr>
      </w:pPr>
      <w:r>
        <w:rPr>
          <w:w w:val="105"/>
          <w:sz w:val="23"/>
        </w:rPr>
        <w:t>Slope of a</w:t>
      </w:r>
      <w:r>
        <w:rPr>
          <w:spacing w:val="-4"/>
          <w:w w:val="105"/>
          <w:sz w:val="23"/>
        </w:rPr>
        <w:t xml:space="preserve"> </w:t>
      </w:r>
      <w:r>
        <w:rPr>
          <w:w w:val="105"/>
          <w:sz w:val="23"/>
        </w:rPr>
        <w:t>line</w:t>
      </w:r>
    </w:p>
    <w:p w:rsidR="00B141CF" w:rsidRDefault="009F45E6">
      <w:pPr>
        <w:pStyle w:val="ListParagraph"/>
        <w:numPr>
          <w:ilvl w:val="2"/>
          <w:numId w:val="82"/>
        </w:numPr>
        <w:tabs>
          <w:tab w:val="left" w:pos="2592"/>
          <w:tab w:val="left" w:pos="2593"/>
        </w:tabs>
        <w:spacing w:before="17"/>
        <w:rPr>
          <w:sz w:val="23"/>
        </w:rPr>
      </w:pPr>
      <w:r>
        <w:rPr>
          <w:w w:val="105"/>
          <w:sz w:val="23"/>
        </w:rPr>
        <w:t>Velocity and</w:t>
      </w:r>
      <w:r>
        <w:rPr>
          <w:spacing w:val="-6"/>
          <w:w w:val="105"/>
          <w:sz w:val="23"/>
        </w:rPr>
        <w:t xml:space="preserve"> </w:t>
      </w:r>
      <w:r>
        <w:rPr>
          <w:w w:val="105"/>
          <w:sz w:val="23"/>
        </w:rPr>
        <w:t>acceleration</w:t>
      </w:r>
    </w:p>
    <w:p w:rsidR="00B141CF" w:rsidRDefault="009F45E6">
      <w:pPr>
        <w:pStyle w:val="ListParagraph"/>
        <w:numPr>
          <w:ilvl w:val="2"/>
          <w:numId w:val="82"/>
        </w:numPr>
        <w:tabs>
          <w:tab w:val="left" w:pos="2592"/>
          <w:tab w:val="left" w:pos="2593"/>
        </w:tabs>
        <w:rPr>
          <w:sz w:val="23"/>
        </w:rPr>
      </w:pPr>
      <w:r>
        <w:rPr>
          <w:w w:val="105"/>
          <w:sz w:val="23"/>
        </w:rPr>
        <w:t>Problems</w:t>
      </w:r>
    </w:p>
    <w:p w:rsidR="00B141CF" w:rsidRDefault="00B141CF">
      <w:pPr>
        <w:pStyle w:val="BodyText"/>
        <w:spacing w:before="7"/>
        <w:ind w:left="0" w:firstLine="0"/>
        <w:rPr>
          <w:sz w:val="24"/>
        </w:rPr>
      </w:pPr>
    </w:p>
    <w:p w:rsidR="00B141CF" w:rsidRDefault="009F45E6">
      <w:pPr>
        <w:pStyle w:val="Heading1"/>
        <w:numPr>
          <w:ilvl w:val="1"/>
          <w:numId w:val="82"/>
        </w:numPr>
        <w:tabs>
          <w:tab w:val="left" w:pos="1872"/>
          <w:tab w:val="left" w:pos="1873"/>
          <w:tab w:val="left" w:pos="9386"/>
        </w:tabs>
        <w:ind w:hanging="722"/>
      </w:pPr>
      <w:r>
        <w:rPr>
          <w:w w:val="105"/>
        </w:rPr>
        <w:t>INTEGRATION (SIMPLE</w:t>
      </w:r>
      <w:r>
        <w:rPr>
          <w:spacing w:val="-23"/>
          <w:w w:val="105"/>
        </w:rPr>
        <w:t xml:space="preserve"> </w:t>
      </w:r>
      <w:r>
        <w:rPr>
          <w:w w:val="105"/>
        </w:rPr>
        <w:t>BASIC</w:t>
      </w:r>
      <w:r>
        <w:rPr>
          <w:spacing w:val="-11"/>
          <w:w w:val="105"/>
        </w:rPr>
        <w:t xml:space="preserve"> </w:t>
      </w:r>
      <w:r>
        <w:rPr>
          <w:w w:val="105"/>
        </w:rPr>
        <w:t>RULES)</w:t>
      </w:r>
      <w:r>
        <w:rPr>
          <w:w w:val="105"/>
        </w:rPr>
        <w:tab/>
        <w:t>9</w:t>
      </w:r>
      <w:r>
        <w:rPr>
          <w:spacing w:val="-2"/>
          <w:w w:val="105"/>
        </w:rPr>
        <w:t xml:space="preserve"> </w:t>
      </w:r>
      <w:r>
        <w:rPr>
          <w:w w:val="105"/>
        </w:rPr>
        <w:t>Hours</w:t>
      </w:r>
    </w:p>
    <w:p w:rsidR="00B141CF" w:rsidRDefault="009F45E6">
      <w:pPr>
        <w:pStyle w:val="ListParagraph"/>
        <w:numPr>
          <w:ilvl w:val="2"/>
          <w:numId w:val="82"/>
        </w:numPr>
        <w:tabs>
          <w:tab w:val="left" w:pos="2592"/>
          <w:tab w:val="left" w:pos="2593"/>
        </w:tabs>
        <w:rPr>
          <w:sz w:val="23"/>
        </w:rPr>
      </w:pPr>
      <w:r>
        <w:rPr>
          <w:w w:val="105"/>
          <w:sz w:val="23"/>
        </w:rPr>
        <w:t>Concept</w:t>
      </w:r>
    </w:p>
    <w:p w:rsidR="00B141CF" w:rsidRDefault="009F45E6">
      <w:pPr>
        <w:pStyle w:val="ListParagraph"/>
        <w:numPr>
          <w:ilvl w:val="2"/>
          <w:numId w:val="82"/>
        </w:numPr>
        <w:tabs>
          <w:tab w:val="left" w:pos="2592"/>
          <w:tab w:val="left" w:pos="2593"/>
        </w:tabs>
        <w:spacing w:before="17"/>
        <w:rPr>
          <w:sz w:val="23"/>
        </w:rPr>
      </w:pPr>
      <w:r>
        <w:rPr>
          <w:w w:val="105"/>
          <w:sz w:val="23"/>
        </w:rPr>
        <w:t>Fundamental</w:t>
      </w:r>
      <w:r>
        <w:rPr>
          <w:spacing w:val="-3"/>
          <w:w w:val="105"/>
          <w:sz w:val="23"/>
        </w:rPr>
        <w:t xml:space="preserve"> </w:t>
      </w:r>
      <w:r>
        <w:rPr>
          <w:w w:val="105"/>
          <w:sz w:val="23"/>
        </w:rPr>
        <w:t>Formulae</w:t>
      </w:r>
    </w:p>
    <w:p w:rsidR="00B141CF" w:rsidRDefault="009F45E6">
      <w:pPr>
        <w:pStyle w:val="ListParagraph"/>
        <w:numPr>
          <w:ilvl w:val="2"/>
          <w:numId w:val="82"/>
        </w:numPr>
        <w:tabs>
          <w:tab w:val="left" w:pos="2592"/>
          <w:tab w:val="left" w:pos="2593"/>
        </w:tabs>
        <w:spacing w:before="16"/>
        <w:rPr>
          <w:sz w:val="23"/>
        </w:rPr>
      </w:pPr>
      <w:r>
        <w:rPr>
          <w:w w:val="105"/>
          <w:sz w:val="23"/>
        </w:rPr>
        <w:t>Important</w:t>
      </w:r>
      <w:r>
        <w:rPr>
          <w:spacing w:val="-3"/>
          <w:w w:val="105"/>
          <w:sz w:val="23"/>
        </w:rPr>
        <w:t xml:space="preserve"> </w:t>
      </w:r>
      <w:r>
        <w:rPr>
          <w:w w:val="105"/>
          <w:sz w:val="23"/>
        </w:rPr>
        <w:t>Rules</w:t>
      </w:r>
    </w:p>
    <w:p w:rsidR="00B141CF" w:rsidRDefault="009F45E6">
      <w:pPr>
        <w:pStyle w:val="ListParagraph"/>
        <w:numPr>
          <w:ilvl w:val="2"/>
          <w:numId w:val="82"/>
        </w:numPr>
        <w:tabs>
          <w:tab w:val="left" w:pos="2592"/>
          <w:tab w:val="left" w:pos="2593"/>
        </w:tabs>
        <w:spacing w:before="10"/>
        <w:rPr>
          <w:sz w:val="23"/>
        </w:rPr>
      </w:pPr>
      <w:r>
        <w:rPr>
          <w:w w:val="105"/>
          <w:sz w:val="23"/>
        </w:rPr>
        <w:t>Problems</w:t>
      </w:r>
    </w:p>
    <w:p w:rsidR="00B141CF" w:rsidRDefault="00B141CF">
      <w:pPr>
        <w:pStyle w:val="BodyText"/>
        <w:spacing w:before="6"/>
        <w:ind w:left="0" w:firstLine="0"/>
        <w:rPr>
          <w:sz w:val="24"/>
        </w:rPr>
      </w:pPr>
    </w:p>
    <w:p w:rsidR="00B141CF" w:rsidRDefault="009F45E6">
      <w:pPr>
        <w:pStyle w:val="Heading1"/>
        <w:numPr>
          <w:ilvl w:val="1"/>
          <w:numId w:val="82"/>
        </w:numPr>
        <w:tabs>
          <w:tab w:val="left" w:pos="1872"/>
          <w:tab w:val="left" w:pos="1873"/>
          <w:tab w:val="left" w:pos="9386"/>
        </w:tabs>
        <w:ind w:hanging="722"/>
      </w:pPr>
      <w:r>
        <w:rPr>
          <w:w w:val="105"/>
        </w:rPr>
        <w:t>METHODS</w:t>
      </w:r>
      <w:r>
        <w:rPr>
          <w:spacing w:val="-9"/>
          <w:w w:val="105"/>
        </w:rPr>
        <w:t xml:space="preserve"> </w:t>
      </w:r>
      <w:r>
        <w:rPr>
          <w:w w:val="105"/>
        </w:rPr>
        <w:t>OF</w:t>
      </w:r>
      <w:r>
        <w:rPr>
          <w:spacing w:val="-15"/>
          <w:w w:val="105"/>
        </w:rPr>
        <w:t xml:space="preserve"> </w:t>
      </w:r>
      <w:r>
        <w:rPr>
          <w:w w:val="105"/>
        </w:rPr>
        <w:t>INTEGRATION</w:t>
      </w:r>
      <w:r>
        <w:rPr>
          <w:w w:val="105"/>
        </w:rPr>
        <w:tab/>
        <w:t>9</w:t>
      </w:r>
      <w:r>
        <w:rPr>
          <w:spacing w:val="-2"/>
          <w:w w:val="105"/>
        </w:rPr>
        <w:t xml:space="preserve"> </w:t>
      </w:r>
      <w:r>
        <w:rPr>
          <w:w w:val="105"/>
        </w:rPr>
        <w:t>Hours</w:t>
      </w:r>
    </w:p>
    <w:p w:rsidR="00B141CF" w:rsidRDefault="009F45E6">
      <w:pPr>
        <w:pStyle w:val="ListParagraph"/>
        <w:numPr>
          <w:ilvl w:val="2"/>
          <w:numId w:val="82"/>
        </w:numPr>
        <w:tabs>
          <w:tab w:val="left" w:pos="2592"/>
          <w:tab w:val="left" w:pos="2593"/>
        </w:tabs>
        <w:spacing w:before="17"/>
        <w:rPr>
          <w:sz w:val="23"/>
        </w:rPr>
      </w:pPr>
      <w:r>
        <w:rPr>
          <w:w w:val="105"/>
          <w:sz w:val="23"/>
        </w:rPr>
        <w:t>Integration by</w:t>
      </w:r>
      <w:r>
        <w:rPr>
          <w:spacing w:val="-6"/>
          <w:w w:val="105"/>
          <w:sz w:val="23"/>
        </w:rPr>
        <w:t xml:space="preserve"> </w:t>
      </w:r>
      <w:r>
        <w:rPr>
          <w:w w:val="105"/>
          <w:sz w:val="23"/>
        </w:rPr>
        <w:t>substitution</w:t>
      </w:r>
    </w:p>
    <w:p w:rsidR="00B141CF" w:rsidRDefault="009F45E6">
      <w:pPr>
        <w:pStyle w:val="ListParagraph"/>
        <w:numPr>
          <w:ilvl w:val="2"/>
          <w:numId w:val="82"/>
        </w:numPr>
        <w:tabs>
          <w:tab w:val="left" w:pos="2592"/>
          <w:tab w:val="left" w:pos="2593"/>
        </w:tabs>
        <w:spacing w:before="16"/>
        <w:rPr>
          <w:sz w:val="23"/>
        </w:rPr>
      </w:pPr>
      <w:r>
        <w:rPr>
          <w:w w:val="105"/>
          <w:sz w:val="23"/>
        </w:rPr>
        <w:t>Integration by</w:t>
      </w:r>
      <w:r>
        <w:rPr>
          <w:spacing w:val="-6"/>
          <w:w w:val="105"/>
          <w:sz w:val="23"/>
        </w:rPr>
        <w:t xml:space="preserve"> </w:t>
      </w:r>
      <w:r>
        <w:rPr>
          <w:w w:val="105"/>
          <w:sz w:val="23"/>
        </w:rPr>
        <w:t>parts</w:t>
      </w:r>
    </w:p>
    <w:p w:rsidR="00B141CF" w:rsidRDefault="009F45E6">
      <w:pPr>
        <w:pStyle w:val="ListParagraph"/>
        <w:numPr>
          <w:ilvl w:val="2"/>
          <w:numId w:val="82"/>
        </w:numPr>
        <w:tabs>
          <w:tab w:val="left" w:pos="2592"/>
          <w:tab w:val="left" w:pos="2593"/>
        </w:tabs>
        <w:rPr>
          <w:sz w:val="23"/>
        </w:rPr>
      </w:pPr>
      <w:r>
        <w:rPr>
          <w:w w:val="105"/>
          <w:sz w:val="23"/>
        </w:rPr>
        <w:t>Problems</w:t>
      </w:r>
    </w:p>
    <w:p w:rsidR="00B141CF" w:rsidRDefault="00B141CF">
      <w:pPr>
        <w:pStyle w:val="BodyText"/>
        <w:spacing w:before="8"/>
        <w:ind w:left="0" w:firstLine="0"/>
        <w:rPr>
          <w:sz w:val="24"/>
        </w:rPr>
      </w:pPr>
    </w:p>
    <w:p w:rsidR="00B141CF" w:rsidRDefault="009F45E6">
      <w:pPr>
        <w:pStyle w:val="Heading1"/>
        <w:numPr>
          <w:ilvl w:val="1"/>
          <w:numId w:val="82"/>
        </w:numPr>
        <w:tabs>
          <w:tab w:val="left" w:pos="1872"/>
          <w:tab w:val="left" w:pos="1873"/>
          <w:tab w:val="left" w:pos="9386"/>
        </w:tabs>
        <w:ind w:hanging="722"/>
      </w:pPr>
      <w:r>
        <w:rPr>
          <w:w w:val="105"/>
        </w:rPr>
        <w:t>DEFINITE</w:t>
      </w:r>
      <w:r>
        <w:rPr>
          <w:spacing w:val="-13"/>
          <w:w w:val="105"/>
        </w:rPr>
        <w:t xml:space="preserve"> </w:t>
      </w:r>
      <w:r>
        <w:rPr>
          <w:w w:val="105"/>
        </w:rPr>
        <w:t>INTEGRALS.</w:t>
      </w:r>
      <w:r>
        <w:rPr>
          <w:w w:val="105"/>
        </w:rPr>
        <w:tab/>
        <w:t>6</w:t>
      </w:r>
      <w:r>
        <w:rPr>
          <w:spacing w:val="-2"/>
          <w:w w:val="105"/>
        </w:rPr>
        <w:t xml:space="preserve"> </w:t>
      </w:r>
      <w:r>
        <w:rPr>
          <w:w w:val="105"/>
        </w:rPr>
        <w:t>Hours</w:t>
      </w:r>
    </w:p>
    <w:p w:rsidR="00B141CF" w:rsidRDefault="009F45E6">
      <w:pPr>
        <w:pStyle w:val="ListParagraph"/>
        <w:numPr>
          <w:ilvl w:val="2"/>
          <w:numId w:val="82"/>
        </w:numPr>
        <w:tabs>
          <w:tab w:val="left" w:pos="2592"/>
          <w:tab w:val="left" w:pos="2593"/>
        </w:tabs>
        <w:rPr>
          <w:sz w:val="23"/>
        </w:rPr>
      </w:pPr>
      <w:r>
        <w:rPr>
          <w:w w:val="105"/>
          <w:sz w:val="23"/>
        </w:rPr>
        <w:t>Properties</w:t>
      </w:r>
    </w:p>
    <w:p w:rsidR="00B141CF" w:rsidRDefault="009F45E6">
      <w:pPr>
        <w:pStyle w:val="ListParagraph"/>
        <w:numPr>
          <w:ilvl w:val="2"/>
          <w:numId w:val="82"/>
        </w:numPr>
        <w:tabs>
          <w:tab w:val="left" w:pos="2592"/>
          <w:tab w:val="left" w:pos="2593"/>
        </w:tabs>
        <w:spacing w:before="16"/>
        <w:rPr>
          <w:sz w:val="23"/>
        </w:rPr>
      </w:pPr>
      <w:r>
        <w:rPr>
          <w:w w:val="105"/>
          <w:sz w:val="23"/>
        </w:rPr>
        <w:t>Application to</w:t>
      </w:r>
      <w:r>
        <w:rPr>
          <w:spacing w:val="2"/>
          <w:w w:val="105"/>
          <w:sz w:val="23"/>
        </w:rPr>
        <w:t xml:space="preserve"> </w:t>
      </w:r>
      <w:r>
        <w:rPr>
          <w:w w:val="105"/>
          <w:sz w:val="23"/>
        </w:rPr>
        <w:t>area</w:t>
      </w:r>
    </w:p>
    <w:p w:rsidR="00B141CF" w:rsidRDefault="009F45E6">
      <w:pPr>
        <w:pStyle w:val="ListParagraph"/>
        <w:numPr>
          <w:ilvl w:val="2"/>
          <w:numId w:val="82"/>
        </w:numPr>
        <w:tabs>
          <w:tab w:val="left" w:pos="2592"/>
          <w:tab w:val="left" w:pos="2593"/>
        </w:tabs>
        <w:spacing w:before="17"/>
        <w:rPr>
          <w:sz w:val="23"/>
        </w:rPr>
      </w:pPr>
      <w:r>
        <w:rPr>
          <w:w w:val="105"/>
          <w:sz w:val="23"/>
        </w:rPr>
        <w:t>Problems.</w:t>
      </w:r>
    </w:p>
    <w:p w:rsidR="00B141CF" w:rsidRDefault="00B141CF">
      <w:pPr>
        <w:pStyle w:val="BodyText"/>
        <w:spacing w:before="7"/>
        <w:ind w:left="0" w:firstLine="0"/>
        <w:rPr>
          <w:sz w:val="24"/>
        </w:rPr>
      </w:pPr>
    </w:p>
    <w:p w:rsidR="00B141CF" w:rsidRDefault="009F45E6">
      <w:pPr>
        <w:pStyle w:val="Heading1"/>
        <w:numPr>
          <w:ilvl w:val="1"/>
          <w:numId w:val="82"/>
        </w:numPr>
        <w:tabs>
          <w:tab w:val="left" w:pos="1872"/>
          <w:tab w:val="left" w:pos="1873"/>
          <w:tab w:val="left" w:pos="9386"/>
        </w:tabs>
        <w:ind w:hanging="722"/>
      </w:pPr>
      <w:r>
        <w:rPr>
          <w:w w:val="105"/>
        </w:rPr>
        <w:t>DIFFERENTIAL</w:t>
      </w:r>
      <w:r>
        <w:rPr>
          <w:spacing w:val="-13"/>
          <w:w w:val="105"/>
        </w:rPr>
        <w:t xml:space="preserve"> </w:t>
      </w:r>
      <w:r>
        <w:rPr>
          <w:w w:val="105"/>
        </w:rPr>
        <w:t>EQUATION.</w:t>
      </w:r>
      <w:r>
        <w:rPr>
          <w:w w:val="105"/>
        </w:rPr>
        <w:tab/>
        <w:t>6</w:t>
      </w:r>
      <w:r>
        <w:rPr>
          <w:spacing w:val="-2"/>
          <w:w w:val="105"/>
        </w:rPr>
        <w:t xml:space="preserve"> </w:t>
      </w:r>
      <w:r>
        <w:rPr>
          <w:w w:val="105"/>
        </w:rPr>
        <w:t>Hours</w:t>
      </w:r>
    </w:p>
    <w:p w:rsidR="00B141CF" w:rsidRDefault="009F45E6">
      <w:pPr>
        <w:pStyle w:val="ListParagraph"/>
        <w:numPr>
          <w:ilvl w:val="2"/>
          <w:numId w:val="82"/>
        </w:numPr>
        <w:tabs>
          <w:tab w:val="left" w:pos="2592"/>
          <w:tab w:val="left" w:pos="2593"/>
        </w:tabs>
        <w:rPr>
          <w:sz w:val="23"/>
        </w:rPr>
      </w:pPr>
      <w:r>
        <w:rPr>
          <w:w w:val="105"/>
          <w:sz w:val="23"/>
        </w:rPr>
        <w:t>Introduction</w:t>
      </w:r>
    </w:p>
    <w:p w:rsidR="00B141CF" w:rsidRDefault="009F45E6">
      <w:pPr>
        <w:pStyle w:val="ListParagraph"/>
        <w:numPr>
          <w:ilvl w:val="2"/>
          <w:numId w:val="82"/>
        </w:numPr>
        <w:tabs>
          <w:tab w:val="left" w:pos="2592"/>
          <w:tab w:val="left" w:pos="2593"/>
        </w:tabs>
        <w:spacing w:before="17"/>
        <w:rPr>
          <w:sz w:val="23"/>
        </w:rPr>
      </w:pPr>
      <w:r>
        <w:rPr>
          <w:w w:val="105"/>
          <w:sz w:val="23"/>
        </w:rPr>
        <w:t>Order and</w:t>
      </w:r>
      <w:r>
        <w:rPr>
          <w:spacing w:val="-3"/>
          <w:w w:val="105"/>
          <w:sz w:val="23"/>
        </w:rPr>
        <w:t xml:space="preserve"> </w:t>
      </w:r>
      <w:r>
        <w:rPr>
          <w:w w:val="105"/>
          <w:sz w:val="23"/>
        </w:rPr>
        <w:t>Degree</w:t>
      </w:r>
    </w:p>
    <w:p w:rsidR="00B141CF" w:rsidRDefault="009F45E6">
      <w:pPr>
        <w:pStyle w:val="ListParagraph"/>
        <w:numPr>
          <w:ilvl w:val="2"/>
          <w:numId w:val="82"/>
        </w:numPr>
        <w:tabs>
          <w:tab w:val="left" w:pos="2592"/>
          <w:tab w:val="left" w:pos="2593"/>
        </w:tabs>
        <w:spacing w:before="16"/>
        <w:rPr>
          <w:sz w:val="23"/>
        </w:rPr>
      </w:pPr>
      <w:r>
        <w:rPr>
          <w:w w:val="105"/>
          <w:sz w:val="23"/>
        </w:rPr>
        <w:t xml:space="preserve">First Order Differential Equation of </w:t>
      </w:r>
      <w:r>
        <w:rPr>
          <w:spacing w:val="4"/>
          <w:w w:val="105"/>
          <w:sz w:val="23"/>
        </w:rPr>
        <w:t>1</w:t>
      </w:r>
      <w:r>
        <w:rPr>
          <w:spacing w:val="4"/>
          <w:w w:val="105"/>
          <w:sz w:val="23"/>
          <w:vertAlign w:val="superscript"/>
        </w:rPr>
        <w:t>st</w:t>
      </w:r>
      <w:r>
        <w:rPr>
          <w:spacing w:val="-10"/>
          <w:w w:val="105"/>
          <w:sz w:val="23"/>
        </w:rPr>
        <w:t xml:space="preserve"> </w:t>
      </w:r>
      <w:r>
        <w:rPr>
          <w:w w:val="105"/>
          <w:sz w:val="23"/>
        </w:rPr>
        <w:t>Degree</w:t>
      </w:r>
    </w:p>
    <w:p w:rsidR="00B141CF" w:rsidRDefault="009F45E6">
      <w:pPr>
        <w:pStyle w:val="ListParagraph"/>
        <w:numPr>
          <w:ilvl w:val="2"/>
          <w:numId w:val="82"/>
        </w:numPr>
        <w:tabs>
          <w:tab w:val="left" w:pos="2592"/>
          <w:tab w:val="left" w:pos="2593"/>
        </w:tabs>
        <w:rPr>
          <w:sz w:val="23"/>
        </w:rPr>
      </w:pPr>
      <w:r>
        <w:rPr>
          <w:w w:val="105"/>
          <w:sz w:val="23"/>
        </w:rPr>
        <w:t>Solution of</w:t>
      </w:r>
      <w:r>
        <w:rPr>
          <w:spacing w:val="-2"/>
          <w:w w:val="105"/>
          <w:sz w:val="23"/>
        </w:rPr>
        <w:t xml:space="preserve"> </w:t>
      </w:r>
      <w:r>
        <w:rPr>
          <w:w w:val="105"/>
          <w:sz w:val="23"/>
        </w:rPr>
        <w:t>Problems</w:t>
      </w:r>
    </w:p>
    <w:p w:rsidR="00B141CF" w:rsidRDefault="009F45E6">
      <w:pPr>
        <w:pStyle w:val="ListParagraph"/>
        <w:numPr>
          <w:ilvl w:val="2"/>
          <w:numId w:val="82"/>
        </w:numPr>
        <w:tabs>
          <w:tab w:val="left" w:pos="2592"/>
          <w:tab w:val="left" w:pos="2593"/>
        </w:tabs>
        <w:rPr>
          <w:sz w:val="23"/>
        </w:rPr>
      </w:pPr>
      <w:r>
        <w:rPr>
          <w:w w:val="105"/>
          <w:sz w:val="23"/>
        </w:rPr>
        <w:t>Problems</w:t>
      </w:r>
    </w:p>
    <w:p w:rsidR="00B141CF" w:rsidRDefault="00B141CF">
      <w:pPr>
        <w:pStyle w:val="BodyText"/>
        <w:spacing w:before="3"/>
        <w:ind w:left="0" w:firstLine="0"/>
        <w:rPr>
          <w:sz w:val="25"/>
        </w:rPr>
      </w:pPr>
    </w:p>
    <w:p w:rsidR="00B141CF" w:rsidRDefault="009F45E6">
      <w:pPr>
        <w:pStyle w:val="Heading1"/>
        <w:numPr>
          <w:ilvl w:val="1"/>
          <w:numId w:val="82"/>
        </w:numPr>
        <w:tabs>
          <w:tab w:val="left" w:pos="1872"/>
          <w:tab w:val="left" w:pos="1873"/>
          <w:tab w:val="left" w:pos="9386"/>
        </w:tabs>
        <w:ind w:hanging="722"/>
      </w:pPr>
      <w:r>
        <w:rPr>
          <w:w w:val="105"/>
        </w:rPr>
        <w:t>LAPLACE</w:t>
      </w:r>
      <w:r>
        <w:rPr>
          <w:spacing w:val="-14"/>
          <w:w w:val="105"/>
        </w:rPr>
        <w:t xml:space="preserve"> </w:t>
      </w:r>
      <w:r>
        <w:rPr>
          <w:w w:val="105"/>
        </w:rPr>
        <w:t>TRANSFORMATION.</w:t>
      </w:r>
      <w:r>
        <w:rPr>
          <w:w w:val="105"/>
        </w:rPr>
        <w:tab/>
        <w:t>9</w:t>
      </w:r>
      <w:r>
        <w:rPr>
          <w:spacing w:val="-3"/>
          <w:w w:val="105"/>
        </w:rPr>
        <w:t xml:space="preserve"> </w:t>
      </w:r>
      <w:r>
        <w:rPr>
          <w:w w:val="105"/>
        </w:rPr>
        <w:t>Hours</w:t>
      </w:r>
    </w:p>
    <w:p w:rsidR="00B141CF" w:rsidRDefault="009F45E6">
      <w:pPr>
        <w:pStyle w:val="ListParagraph"/>
        <w:numPr>
          <w:ilvl w:val="2"/>
          <w:numId w:val="82"/>
        </w:numPr>
        <w:tabs>
          <w:tab w:val="left" w:pos="2592"/>
          <w:tab w:val="left" w:pos="2593"/>
        </w:tabs>
        <w:rPr>
          <w:sz w:val="23"/>
        </w:rPr>
      </w:pPr>
      <w:r>
        <w:rPr>
          <w:w w:val="105"/>
          <w:sz w:val="23"/>
        </w:rPr>
        <w:t>Laplace</w:t>
      </w:r>
      <w:r>
        <w:rPr>
          <w:spacing w:val="-2"/>
          <w:w w:val="105"/>
          <w:sz w:val="23"/>
        </w:rPr>
        <w:t xml:space="preserve"> </w:t>
      </w:r>
      <w:r>
        <w:rPr>
          <w:w w:val="105"/>
          <w:sz w:val="23"/>
        </w:rPr>
        <w:t>Transformations</w:t>
      </w:r>
    </w:p>
    <w:p w:rsidR="00B141CF" w:rsidRDefault="009F45E6">
      <w:pPr>
        <w:pStyle w:val="ListParagraph"/>
        <w:numPr>
          <w:ilvl w:val="2"/>
          <w:numId w:val="82"/>
        </w:numPr>
        <w:tabs>
          <w:tab w:val="left" w:pos="2592"/>
          <w:tab w:val="left" w:pos="2593"/>
        </w:tabs>
        <w:spacing w:before="17"/>
        <w:rPr>
          <w:sz w:val="23"/>
        </w:rPr>
      </w:pPr>
      <w:r>
        <w:rPr>
          <w:w w:val="105"/>
          <w:sz w:val="23"/>
        </w:rPr>
        <w:t>Inverse Laplace Transformations</w:t>
      </w:r>
    </w:p>
    <w:p w:rsidR="00B141CF" w:rsidRDefault="009F45E6">
      <w:pPr>
        <w:pStyle w:val="ListParagraph"/>
        <w:numPr>
          <w:ilvl w:val="2"/>
          <w:numId w:val="82"/>
        </w:numPr>
        <w:tabs>
          <w:tab w:val="left" w:pos="2592"/>
          <w:tab w:val="left" w:pos="2593"/>
        </w:tabs>
        <w:rPr>
          <w:sz w:val="23"/>
        </w:rPr>
      </w:pPr>
      <w:r>
        <w:rPr>
          <w:w w:val="105"/>
          <w:sz w:val="23"/>
        </w:rPr>
        <w:t>Problems</w:t>
      </w:r>
    </w:p>
    <w:p w:rsidR="00B141CF" w:rsidRDefault="00B141CF">
      <w:pPr>
        <w:pStyle w:val="BodyText"/>
        <w:spacing w:before="2"/>
        <w:ind w:left="0" w:firstLine="0"/>
        <w:rPr>
          <w:sz w:val="25"/>
        </w:rPr>
      </w:pPr>
    </w:p>
    <w:p w:rsidR="00B141CF" w:rsidRDefault="009F45E6">
      <w:pPr>
        <w:pStyle w:val="Heading1"/>
        <w:numPr>
          <w:ilvl w:val="1"/>
          <w:numId w:val="82"/>
        </w:numPr>
        <w:tabs>
          <w:tab w:val="left" w:pos="1872"/>
          <w:tab w:val="left" w:pos="1873"/>
          <w:tab w:val="left" w:pos="9386"/>
        </w:tabs>
        <w:spacing w:before="1"/>
        <w:ind w:hanging="722"/>
      </w:pPr>
      <w:r>
        <w:rPr>
          <w:w w:val="105"/>
        </w:rPr>
        <w:t>FOURIER</w:t>
      </w:r>
      <w:r>
        <w:rPr>
          <w:spacing w:val="-10"/>
          <w:w w:val="105"/>
        </w:rPr>
        <w:t xml:space="preserve"> </w:t>
      </w:r>
      <w:r>
        <w:rPr>
          <w:w w:val="105"/>
        </w:rPr>
        <w:t>SERIES</w:t>
      </w:r>
      <w:r>
        <w:rPr>
          <w:w w:val="105"/>
        </w:rPr>
        <w:tab/>
        <w:t>9</w:t>
      </w:r>
      <w:r>
        <w:rPr>
          <w:spacing w:val="-2"/>
          <w:w w:val="105"/>
        </w:rPr>
        <w:t xml:space="preserve"> </w:t>
      </w:r>
      <w:r>
        <w:rPr>
          <w:w w:val="105"/>
        </w:rPr>
        <w:t>Hours</w:t>
      </w:r>
    </w:p>
    <w:p w:rsidR="00B141CF" w:rsidRDefault="009F45E6">
      <w:pPr>
        <w:pStyle w:val="ListParagraph"/>
        <w:numPr>
          <w:ilvl w:val="2"/>
          <w:numId w:val="82"/>
        </w:numPr>
        <w:tabs>
          <w:tab w:val="left" w:pos="2592"/>
          <w:tab w:val="left" w:pos="2593"/>
        </w:tabs>
        <w:rPr>
          <w:sz w:val="23"/>
        </w:rPr>
      </w:pPr>
      <w:r>
        <w:rPr>
          <w:w w:val="105"/>
          <w:sz w:val="23"/>
        </w:rPr>
        <w:t>Introduction</w:t>
      </w:r>
    </w:p>
    <w:p w:rsidR="00B141CF" w:rsidRDefault="009F45E6">
      <w:pPr>
        <w:pStyle w:val="ListParagraph"/>
        <w:numPr>
          <w:ilvl w:val="2"/>
          <w:numId w:val="82"/>
        </w:numPr>
        <w:tabs>
          <w:tab w:val="left" w:pos="2592"/>
          <w:tab w:val="left" w:pos="2593"/>
        </w:tabs>
        <w:rPr>
          <w:sz w:val="23"/>
        </w:rPr>
      </w:pPr>
      <w:r>
        <w:rPr>
          <w:w w:val="105"/>
          <w:sz w:val="23"/>
        </w:rPr>
        <w:t>Periodic</w:t>
      </w:r>
      <w:r>
        <w:rPr>
          <w:spacing w:val="-1"/>
          <w:w w:val="105"/>
          <w:sz w:val="23"/>
        </w:rPr>
        <w:t xml:space="preserve"> </w:t>
      </w:r>
      <w:r>
        <w:rPr>
          <w:w w:val="105"/>
          <w:sz w:val="23"/>
        </w:rPr>
        <w:t>Functions</w:t>
      </w:r>
    </w:p>
    <w:p w:rsidR="00B141CF" w:rsidRDefault="009F45E6">
      <w:pPr>
        <w:pStyle w:val="ListParagraph"/>
        <w:numPr>
          <w:ilvl w:val="2"/>
          <w:numId w:val="82"/>
        </w:numPr>
        <w:tabs>
          <w:tab w:val="left" w:pos="2592"/>
          <w:tab w:val="left" w:pos="2593"/>
        </w:tabs>
        <w:spacing w:before="17"/>
        <w:rPr>
          <w:sz w:val="23"/>
        </w:rPr>
      </w:pPr>
      <w:r>
        <w:rPr>
          <w:w w:val="105"/>
          <w:sz w:val="23"/>
        </w:rPr>
        <w:t>Even and Odd</w:t>
      </w:r>
      <w:r>
        <w:rPr>
          <w:spacing w:val="-1"/>
          <w:w w:val="105"/>
          <w:sz w:val="23"/>
        </w:rPr>
        <w:t xml:space="preserve"> </w:t>
      </w:r>
      <w:r>
        <w:rPr>
          <w:w w:val="105"/>
          <w:sz w:val="23"/>
        </w:rPr>
        <w:t>Functions</w:t>
      </w:r>
    </w:p>
    <w:p w:rsidR="00B141CF" w:rsidRDefault="009F45E6">
      <w:pPr>
        <w:pStyle w:val="ListParagraph"/>
        <w:numPr>
          <w:ilvl w:val="2"/>
          <w:numId w:val="82"/>
        </w:numPr>
        <w:tabs>
          <w:tab w:val="left" w:pos="2592"/>
          <w:tab w:val="left" w:pos="2593"/>
        </w:tabs>
        <w:rPr>
          <w:sz w:val="23"/>
        </w:rPr>
      </w:pPr>
      <w:r>
        <w:rPr>
          <w:w w:val="105"/>
          <w:sz w:val="23"/>
        </w:rPr>
        <w:t>Problems</w:t>
      </w:r>
    </w:p>
    <w:p w:rsidR="00B141CF" w:rsidRDefault="009F45E6">
      <w:pPr>
        <w:pStyle w:val="Heading1"/>
        <w:numPr>
          <w:ilvl w:val="1"/>
          <w:numId w:val="82"/>
        </w:numPr>
        <w:tabs>
          <w:tab w:val="left" w:pos="1872"/>
          <w:tab w:val="left" w:pos="1873"/>
          <w:tab w:val="left" w:pos="9386"/>
        </w:tabs>
        <w:spacing w:before="9"/>
        <w:ind w:hanging="722"/>
      </w:pPr>
      <w:r>
        <w:rPr>
          <w:w w:val="105"/>
        </w:rPr>
        <w:t>STATISTICS</w:t>
      </w:r>
      <w:r>
        <w:rPr>
          <w:w w:val="105"/>
        </w:rPr>
        <w:tab/>
        <w:t>6</w:t>
      </w:r>
      <w:r>
        <w:rPr>
          <w:spacing w:val="-3"/>
          <w:w w:val="105"/>
        </w:rPr>
        <w:t xml:space="preserve"> </w:t>
      </w:r>
      <w:r>
        <w:rPr>
          <w:w w:val="105"/>
        </w:rPr>
        <w:t>Hours</w:t>
      </w:r>
    </w:p>
    <w:p w:rsidR="00B141CF" w:rsidRDefault="009F45E6">
      <w:pPr>
        <w:pStyle w:val="ListParagraph"/>
        <w:numPr>
          <w:ilvl w:val="2"/>
          <w:numId w:val="82"/>
        </w:numPr>
        <w:tabs>
          <w:tab w:val="left" w:pos="2592"/>
          <w:tab w:val="left" w:pos="2593"/>
        </w:tabs>
        <w:spacing w:before="10"/>
        <w:rPr>
          <w:sz w:val="23"/>
        </w:rPr>
      </w:pPr>
      <w:r>
        <w:rPr>
          <w:w w:val="105"/>
          <w:sz w:val="23"/>
        </w:rPr>
        <w:t>Concept of mean, median and</w:t>
      </w:r>
      <w:r>
        <w:rPr>
          <w:spacing w:val="-9"/>
          <w:w w:val="105"/>
          <w:sz w:val="23"/>
        </w:rPr>
        <w:t xml:space="preserve"> </w:t>
      </w:r>
      <w:r>
        <w:rPr>
          <w:w w:val="105"/>
          <w:sz w:val="23"/>
        </w:rPr>
        <w:t>mode</w:t>
      </w:r>
    </w:p>
    <w:p w:rsidR="00B141CF" w:rsidRDefault="009F45E6">
      <w:pPr>
        <w:pStyle w:val="ListParagraph"/>
        <w:numPr>
          <w:ilvl w:val="2"/>
          <w:numId w:val="82"/>
        </w:numPr>
        <w:tabs>
          <w:tab w:val="left" w:pos="2592"/>
          <w:tab w:val="left" w:pos="2593"/>
        </w:tabs>
        <w:spacing w:before="16"/>
        <w:rPr>
          <w:sz w:val="23"/>
        </w:rPr>
      </w:pPr>
      <w:r>
        <w:rPr>
          <w:w w:val="105"/>
          <w:sz w:val="23"/>
        </w:rPr>
        <w:t>Standard</w:t>
      </w:r>
      <w:r>
        <w:rPr>
          <w:spacing w:val="-27"/>
          <w:w w:val="105"/>
          <w:sz w:val="23"/>
        </w:rPr>
        <w:t xml:space="preserve"> </w:t>
      </w:r>
      <w:r>
        <w:rPr>
          <w:w w:val="105"/>
          <w:sz w:val="23"/>
        </w:rPr>
        <w:t>Deviation</w:t>
      </w:r>
    </w:p>
    <w:p w:rsidR="00B141CF" w:rsidRDefault="009F45E6">
      <w:pPr>
        <w:pStyle w:val="ListParagraph"/>
        <w:numPr>
          <w:ilvl w:val="2"/>
          <w:numId w:val="82"/>
        </w:numPr>
        <w:tabs>
          <w:tab w:val="left" w:pos="2592"/>
          <w:tab w:val="left" w:pos="2593"/>
        </w:tabs>
        <w:rPr>
          <w:sz w:val="23"/>
        </w:rPr>
      </w:pPr>
      <w:r>
        <w:rPr>
          <w:w w:val="105"/>
          <w:sz w:val="23"/>
        </w:rPr>
        <w:t>Laws of</w:t>
      </w:r>
      <w:r>
        <w:rPr>
          <w:spacing w:val="-26"/>
          <w:w w:val="105"/>
          <w:sz w:val="23"/>
        </w:rPr>
        <w:t xml:space="preserve"> </w:t>
      </w:r>
      <w:r>
        <w:rPr>
          <w:w w:val="105"/>
          <w:sz w:val="23"/>
        </w:rPr>
        <w:t>probability</w:t>
      </w:r>
    </w:p>
    <w:p w:rsidR="00B141CF" w:rsidRDefault="009F45E6">
      <w:pPr>
        <w:pStyle w:val="ListParagraph"/>
        <w:numPr>
          <w:ilvl w:val="2"/>
          <w:numId w:val="82"/>
        </w:numPr>
        <w:tabs>
          <w:tab w:val="left" w:pos="2592"/>
          <w:tab w:val="left" w:pos="2593"/>
        </w:tabs>
        <w:spacing w:before="16"/>
        <w:rPr>
          <w:sz w:val="23"/>
        </w:rPr>
      </w:pPr>
      <w:r>
        <w:rPr>
          <w:w w:val="105"/>
          <w:sz w:val="23"/>
        </w:rPr>
        <w:t>Problems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spacing w:before="77"/>
        <w:ind w:left="431" w:firstLine="0"/>
      </w:pPr>
      <w:r>
        <w:rPr>
          <w:w w:val="105"/>
        </w:rPr>
        <w:lastRenderedPageBreak/>
        <w:t>RECOMMENDED BOOKS</w:t>
      </w:r>
    </w:p>
    <w:p w:rsidR="00B141CF" w:rsidRDefault="00B141CF">
      <w:pPr>
        <w:pStyle w:val="BodyText"/>
        <w:spacing w:before="8"/>
        <w:ind w:left="0" w:firstLine="0"/>
        <w:rPr>
          <w:b/>
          <w:sz w:val="24"/>
        </w:rPr>
      </w:pPr>
    </w:p>
    <w:p w:rsidR="00B141CF" w:rsidRDefault="009F45E6">
      <w:pPr>
        <w:pStyle w:val="ListParagraph"/>
        <w:numPr>
          <w:ilvl w:val="0"/>
          <w:numId w:val="83"/>
        </w:numPr>
        <w:tabs>
          <w:tab w:val="left" w:pos="1511"/>
          <w:tab w:val="left" w:pos="1512"/>
        </w:tabs>
        <w:spacing w:before="0"/>
        <w:ind w:hanging="721"/>
        <w:rPr>
          <w:sz w:val="23"/>
        </w:rPr>
      </w:pPr>
      <w:r>
        <w:rPr>
          <w:w w:val="105"/>
          <w:sz w:val="23"/>
        </w:rPr>
        <w:t>Thomas Finny, Calculus and Analytic</w:t>
      </w:r>
      <w:r>
        <w:rPr>
          <w:spacing w:val="-14"/>
          <w:w w:val="105"/>
          <w:sz w:val="23"/>
        </w:rPr>
        <w:t xml:space="preserve"> </w:t>
      </w:r>
      <w:r>
        <w:rPr>
          <w:w w:val="105"/>
          <w:sz w:val="23"/>
        </w:rPr>
        <w:t>Geometry</w:t>
      </w:r>
    </w:p>
    <w:p w:rsidR="00B141CF" w:rsidRDefault="009F45E6">
      <w:pPr>
        <w:pStyle w:val="ListParagraph"/>
        <w:numPr>
          <w:ilvl w:val="0"/>
          <w:numId w:val="83"/>
        </w:numPr>
        <w:tabs>
          <w:tab w:val="left" w:pos="1511"/>
          <w:tab w:val="left" w:pos="1512"/>
        </w:tabs>
        <w:ind w:hanging="721"/>
        <w:rPr>
          <w:sz w:val="23"/>
        </w:rPr>
      </w:pPr>
      <w:r>
        <w:rPr>
          <w:w w:val="105"/>
          <w:sz w:val="23"/>
        </w:rPr>
        <w:t>Ghulam</w:t>
      </w:r>
      <w:r>
        <w:rPr>
          <w:spacing w:val="-5"/>
          <w:w w:val="105"/>
          <w:sz w:val="23"/>
        </w:rPr>
        <w:t xml:space="preserve"> </w:t>
      </w:r>
      <w:r>
        <w:rPr>
          <w:w w:val="105"/>
          <w:sz w:val="23"/>
        </w:rPr>
        <w:t>Yasin</w:t>
      </w:r>
      <w:r>
        <w:rPr>
          <w:spacing w:val="-4"/>
          <w:w w:val="105"/>
          <w:sz w:val="23"/>
        </w:rPr>
        <w:t xml:space="preserve"> </w:t>
      </w:r>
      <w:r>
        <w:rPr>
          <w:w w:val="105"/>
          <w:sz w:val="23"/>
        </w:rPr>
        <w:t>Minhas,</w:t>
      </w:r>
      <w:r>
        <w:rPr>
          <w:spacing w:val="-8"/>
          <w:w w:val="105"/>
          <w:sz w:val="23"/>
        </w:rPr>
        <w:t xml:space="preserve"> </w:t>
      </w:r>
      <w:r>
        <w:rPr>
          <w:w w:val="105"/>
          <w:sz w:val="23"/>
        </w:rPr>
        <w:t>Technical</w:t>
      </w:r>
      <w:r>
        <w:rPr>
          <w:spacing w:val="-9"/>
          <w:w w:val="105"/>
          <w:sz w:val="23"/>
        </w:rPr>
        <w:t xml:space="preserve"> </w:t>
      </w:r>
      <w:r>
        <w:rPr>
          <w:w w:val="105"/>
          <w:sz w:val="23"/>
        </w:rPr>
        <w:t>Mathematics</w:t>
      </w:r>
      <w:r>
        <w:rPr>
          <w:spacing w:val="-6"/>
          <w:w w:val="105"/>
          <w:sz w:val="23"/>
        </w:rPr>
        <w:t xml:space="preserve"> </w:t>
      </w:r>
      <w:r>
        <w:rPr>
          <w:w w:val="105"/>
          <w:sz w:val="23"/>
        </w:rPr>
        <w:t>Vol –</w:t>
      </w:r>
      <w:r>
        <w:rPr>
          <w:spacing w:val="-3"/>
          <w:w w:val="105"/>
          <w:sz w:val="23"/>
        </w:rPr>
        <w:t xml:space="preserve"> </w:t>
      </w:r>
      <w:r>
        <w:rPr>
          <w:w w:val="105"/>
          <w:sz w:val="23"/>
        </w:rPr>
        <w:t>I</w:t>
      </w:r>
      <w:r>
        <w:rPr>
          <w:spacing w:val="-7"/>
          <w:w w:val="105"/>
          <w:sz w:val="23"/>
        </w:rPr>
        <w:t xml:space="preserve"> </w:t>
      </w:r>
      <w:r>
        <w:rPr>
          <w:w w:val="105"/>
          <w:sz w:val="23"/>
        </w:rPr>
        <w:t>&amp;</w:t>
      </w:r>
      <w:r>
        <w:rPr>
          <w:spacing w:val="2"/>
          <w:w w:val="105"/>
          <w:sz w:val="23"/>
        </w:rPr>
        <w:t xml:space="preserve"> </w:t>
      </w:r>
      <w:r>
        <w:rPr>
          <w:w w:val="105"/>
          <w:sz w:val="23"/>
        </w:rPr>
        <w:t>II,</w:t>
      </w:r>
      <w:r>
        <w:rPr>
          <w:spacing w:val="-2"/>
          <w:w w:val="105"/>
          <w:sz w:val="23"/>
        </w:rPr>
        <w:t xml:space="preserve"> </w:t>
      </w:r>
      <w:r>
        <w:rPr>
          <w:w w:val="105"/>
          <w:sz w:val="23"/>
        </w:rPr>
        <w:t>Ilmi</w:t>
      </w:r>
      <w:r>
        <w:rPr>
          <w:spacing w:val="-8"/>
          <w:w w:val="105"/>
          <w:sz w:val="23"/>
        </w:rPr>
        <w:t xml:space="preserve"> </w:t>
      </w:r>
      <w:r>
        <w:rPr>
          <w:w w:val="105"/>
          <w:sz w:val="23"/>
        </w:rPr>
        <w:t>Kitab</w:t>
      </w:r>
      <w:r>
        <w:rPr>
          <w:spacing w:val="-4"/>
          <w:w w:val="105"/>
          <w:sz w:val="23"/>
        </w:rPr>
        <w:t xml:space="preserve"> </w:t>
      </w:r>
      <w:r>
        <w:rPr>
          <w:spacing w:val="2"/>
          <w:w w:val="105"/>
          <w:sz w:val="23"/>
        </w:rPr>
        <w:t>Khana,</w:t>
      </w:r>
      <w:r>
        <w:rPr>
          <w:spacing w:val="-14"/>
          <w:w w:val="105"/>
          <w:sz w:val="23"/>
        </w:rPr>
        <w:t xml:space="preserve"> </w:t>
      </w:r>
      <w:r>
        <w:rPr>
          <w:w w:val="105"/>
          <w:sz w:val="23"/>
        </w:rPr>
        <w:t>Lahore</w:t>
      </w:r>
    </w:p>
    <w:p w:rsidR="00B141CF" w:rsidRDefault="009F45E6">
      <w:pPr>
        <w:pStyle w:val="ListParagraph"/>
        <w:numPr>
          <w:ilvl w:val="0"/>
          <w:numId w:val="83"/>
        </w:numPr>
        <w:tabs>
          <w:tab w:val="left" w:pos="1511"/>
          <w:tab w:val="left" w:pos="1512"/>
        </w:tabs>
        <w:ind w:hanging="721"/>
        <w:rPr>
          <w:sz w:val="23"/>
        </w:rPr>
      </w:pPr>
      <w:r>
        <w:rPr>
          <w:w w:val="105"/>
          <w:sz w:val="23"/>
        </w:rPr>
        <w:t>Riaz</w:t>
      </w:r>
      <w:r>
        <w:rPr>
          <w:spacing w:val="-5"/>
          <w:w w:val="105"/>
          <w:sz w:val="23"/>
        </w:rPr>
        <w:t xml:space="preserve"> </w:t>
      </w:r>
      <w:r>
        <w:rPr>
          <w:w w:val="105"/>
          <w:sz w:val="23"/>
        </w:rPr>
        <w:t>Ali</w:t>
      </w:r>
      <w:r>
        <w:rPr>
          <w:spacing w:val="-8"/>
          <w:w w:val="105"/>
          <w:sz w:val="23"/>
        </w:rPr>
        <w:t xml:space="preserve"> </w:t>
      </w:r>
      <w:r>
        <w:rPr>
          <w:w w:val="105"/>
          <w:sz w:val="23"/>
        </w:rPr>
        <w:t>Khan,</w:t>
      </w:r>
      <w:r>
        <w:rPr>
          <w:spacing w:val="-1"/>
          <w:w w:val="105"/>
          <w:sz w:val="23"/>
        </w:rPr>
        <w:t xml:space="preserve"> </w:t>
      </w:r>
      <w:r>
        <w:rPr>
          <w:w w:val="105"/>
          <w:sz w:val="23"/>
        </w:rPr>
        <w:t>Polytechnic</w:t>
      </w:r>
      <w:r>
        <w:rPr>
          <w:spacing w:val="-4"/>
          <w:w w:val="105"/>
          <w:sz w:val="23"/>
        </w:rPr>
        <w:t xml:space="preserve"> </w:t>
      </w:r>
      <w:r>
        <w:rPr>
          <w:w w:val="105"/>
          <w:sz w:val="23"/>
        </w:rPr>
        <w:t>Mathematic</w:t>
      </w:r>
      <w:r>
        <w:rPr>
          <w:spacing w:val="-4"/>
          <w:w w:val="105"/>
          <w:sz w:val="23"/>
        </w:rPr>
        <w:t xml:space="preserve"> </w:t>
      </w:r>
      <w:r>
        <w:rPr>
          <w:w w:val="105"/>
          <w:sz w:val="23"/>
        </w:rPr>
        <w:t>Series</w:t>
      </w:r>
      <w:r>
        <w:rPr>
          <w:spacing w:val="-6"/>
          <w:w w:val="105"/>
          <w:sz w:val="23"/>
        </w:rPr>
        <w:t xml:space="preserve"> </w:t>
      </w:r>
      <w:r>
        <w:rPr>
          <w:w w:val="105"/>
          <w:sz w:val="23"/>
        </w:rPr>
        <w:t>Vol</w:t>
      </w:r>
      <w:r>
        <w:rPr>
          <w:spacing w:val="-2"/>
          <w:w w:val="105"/>
          <w:sz w:val="23"/>
        </w:rPr>
        <w:t xml:space="preserve"> </w:t>
      </w:r>
      <w:r>
        <w:rPr>
          <w:w w:val="105"/>
          <w:sz w:val="23"/>
        </w:rPr>
        <w:t>I</w:t>
      </w:r>
      <w:r>
        <w:rPr>
          <w:spacing w:val="-6"/>
          <w:w w:val="105"/>
          <w:sz w:val="23"/>
        </w:rPr>
        <w:t xml:space="preserve"> </w:t>
      </w:r>
      <w:r>
        <w:rPr>
          <w:w w:val="105"/>
          <w:sz w:val="23"/>
        </w:rPr>
        <w:t>&amp;</w:t>
      </w:r>
      <w:r>
        <w:rPr>
          <w:spacing w:val="-4"/>
          <w:w w:val="105"/>
          <w:sz w:val="23"/>
        </w:rPr>
        <w:t xml:space="preserve"> </w:t>
      </w:r>
      <w:r>
        <w:rPr>
          <w:spacing w:val="2"/>
          <w:w w:val="105"/>
          <w:sz w:val="23"/>
        </w:rPr>
        <w:t>II,</w:t>
      </w:r>
      <w:r>
        <w:rPr>
          <w:spacing w:val="-2"/>
          <w:w w:val="105"/>
          <w:sz w:val="23"/>
        </w:rPr>
        <w:t xml:space="preserve"> </w:t>
      </w:r>
      <w:r>
        <w:rPr>
          <w:w w:val="105"/>
          <w:sz w:val="23"/>
        </w:rPr>
        <w:t>Majeed</w:t>
      </w:r>
      <w:r>
        <w:rPr>
          <w:spacing w:val="-3"/>
          <w:w w:val="105"/>
          <w:sz w:val="23"/>
        </w:rPr>
        <w:t xml:space="preserve"> </w:t>
      </w:r>
      <w:r>
        <w:rPr>
          <w:w w:val="105"/>
          <w:sz w:val="23"/>
        </w:rPr>
        <w:t>Sons,</w:t>
      </w:r>
      <w:r>
        <w:rPr>
          <w:spacing w:val="-2"/>
          <w:w w:val="105"/>
          <w:sz w:val="23"/>
        </w:rPr>
        <w:t xml:space="preserve"> </w:t>
      </w:r>
      <w:r>
        <w:rPr>
          <w:w w:val="105"/>
          <w:sz w:val="23"/>
        </w:rPr>
        <w:t>Faisalabad.</w:t>
      </w:r>
    </w:p>
    <w:p w:rsidR="00B141CF" w:rsidRDefault="009F45E6">
      <w:pPr>
        <w:pStyle w:val="ListParagraph"/>
        <w:numPr>
          <w:ilvl w:val="0"/>
          <w:numId w:val="83"/>
        </w:numPr>
        <w:tabs>
          <w:tab w:val="left" w:pos="1511"/>
          <w:tab w:val="left" w:pos="1512"/>
        </w:tabs>
        <w:spacing w:before="16"/>
        <w:ind w:hanging="721"/>
        <w:rPr>
          <w:sz w:val="23"/>
        </w:rPr>
      </w:pPr>
      <w:r>
        <w:rPr>
          <w:w w:val="105"/>
          <w:sz w:val="23"/>
        </w:rPr>
        <w:t>Sana</w:t>
      </w:r>
      <w:r>
        <w:rPr>
          <w:spacing w:val="-5"/>
          <w:w w:val="105"/>
          <w:sz w:val="23"/>
        </w:rPr>
        <w:t xml:space="preserve"> </w:t>
      </w:r>
      <w:r>
        <w:rPr>
          <w:w w:val="105"/>
          <w:sz w:val="23"/>
        </w:rPr>
        <w:t>Ullah</w:t>
      </w:r>
      <w:r>
        <w:rPr>
          <w:spacing w:val="-4"/>
          <w:w w:val="105"/>
          <w:sz w:val="23"/>
        </w:rPr>
        <w:t xml:space="preserve"> </w:t>
      </w:r>
      <w:r>
        <w:rPr>
          <w:w w:val="105"/>
          <w:sz w:val="23"/>
        </w:rPr>
        <w:t>Bhatti,</w:t>
      </w:r>
      <w:r>
        <w:rPr>
          <w:spacing w:val="-2"/>
          <w:w w:val="105"/>
          <w:sz w:val="23"/>
        </w:rPr>
        <w:t xml:space="preserve"> </w:t>
      </w:r>
      <w:r>
        <w:rPr>
          <w:w w:val="105"/>
          <w:sz w:val="23"/>
        </w:rPr>
        <w:t>Calculus</w:t>
      </w:r>
      <w:r>
        <w:rPr>
          <w:spacing w:val="-6"/>
          <w:w w:val="105"/>
          <w:sz w:val="23"/>
        </w:rPr>
        <w:t xml:space="preserve"> </w:t>
      </w:r>
      <w:r>
        <w:rPr>
          <w:w w:val="105"/>
          <w:sz w:val="23"/>
        </w:rPr>
        <w:t>and</w:t>
      </w:r>
      <w:r>
        <w:rPr>
          <w:spacing w:val="-4"/>
          <w:w w:val="105"/>
          <w:sz w:val="23"/>
        </w:rPr>
        <w:t xml:space="preserve"> </w:t>
      </w:r>
      <w:r>
        <w:rPr>
          <w:w w:val="105"/>
          <w:sz w:val="23"/>
        </w:rPr>
        <w:t>Analytic</w:t>
      </w:r>
      <w:r>
        <w:rPr>
          <w:spacing w:val="-5"/>
          <w:w w:val="105"/>
          <w:sz w:val="23"/>
        </w:rPr>
        <w:t xml:space="preserve"> </w:t>
      </w:r>
      <w:r>
        <w:rPr>
          <w:w w:val="105"/>
          <w:sz w:val="23"/>
        </w:rPr>
        <w:t>Geometry,</w:t>
      </w:r>
      <w:r>
        <w:rPr>
          <w:spacing w:val="-8"/>
          <w:w w:val="105"/>
          <w:sz w:val="23"/>
        </w:rPr>
        <w:t xml:space="preserve"> </w:t>
      </w:r>
      <w:r>
        <w:rPr>
          <w:w w:val="105"/>
          <w:sz w:val="23"/>
        </w:rPr>
        <w:t>Punjab</w:t>
      </w:r>
      <w:r>
        <w:rPr>
          <w:spacing w:val="-4"/>
          <w:w w:val="105"/>
          <w:sz w:val="23"/>
        </w:rPr>
        <w:t xml:space="preserve"> </w:t>
      </w:r>
      <w:r>
        <w:rPr>
          <w:w w:val="105"/>
          <w:sz w:val="23"/>
        </w:rPr>
        <w:t>Text</w:t>
      </w:r>
      <w:r>
        <w:rPr>
          <w:spacing w:val="-8"/>
          <w:w w:val="105"/>
          <w:sz w:val="23"/>
        </w:rPr>
        <w:t xml:space="preserve"> </w:t>
      </w:r>
      <w:r>
        <w:rPr>
          <w:w w:val="105"/>
          <w:sz w:val="23"/>
        </w:rPr>
        <w:t>Book</w:t>
      </w:r>
      <w:r>
        <w:rPr>
          <w:spacing w:val="-4"/>
          <w:w w:val="105"/>
          <w:sz w:val="23"/>
        </w:rPr>
        <w:t xml:space="preserve"> </w:t>
      </w:r>
      <w:r>
        <w:rPr>
          <w:w w:val="105"/>
          <w:sz w:val="23"/>
        </w:rPr>
        <w:t>Board,</w:t>
      </w:r>
      <w:r>
        <w:rPr>
          <w:spacing w:val="-2"/>
          <w:w w:val="105"/>
          <w:sz w:val="23"/>
        </w:rPr>
        <w:t xml:space="preserve"> </w:t>
      </w:r>
      <w:r>
        <w:rPr>
          <w:w w:val="105"/>
          <w:sz w:val="23"/>
        </w:rPr>
        <w:t>Lahore.</w:t>
      </w:r>
    </w:p>
    <w:p w:rsidR="00B141CF" w:rsidRDefault="00B141CF">
      <w:pPr>
        <w:rPr>
          <w:sz w:val="23"/>
        </w:rPr>
        <w:sectPr w:rsidR="00B141CF">
          <w:pgSz w:w="12240" w:h="16340"/>
          <w:pgMar w:top="980" w:right="640" w:bottom="1480" w:left="1240" w:header="0" w:footer="1294" w:gutter="0"/>
          <w:cols w:space="720"/>
        </w:sectPr>
      </w:pPr>
    </w:p>
    <w:p w:rsidR="00B141CF" w:rsidRDefault="009F45E6">
      <w:pPr>
        <w:pStyle w:val="Heading1"/>
        <w:tabs>
          <w:tab w:val="left" w:pos="1872"/>
        </w:tabs>
        <w:spacing w:before="71"/>
        <w:ind w:left="431" w:firstLine="0"/>
        <w:rPr>
          <w:w w:val="105"/>
        </w:rPr>
      </w:pPr>
      <w:r>
        <w:rPr>
          <w:w w:val="105"/>
        </w:rPr>
        <w:lastRenderedPageBreak/>
        <w:t>ComS</w:t>
      </w:r>
      <w:r>
        <w:rPr>
          <w:spacing w:val="-18"/>
          <w:w w:val="105"/>
        </w:rPr>
        <w:t xml:space="preserve"> </w:t>
      </w:r>
      <w:r>
        <w:rPr>
          <w:w w:val="105"/>
        </w:rPr>
        <w:t>-211</w:t>
      </w:r>
      <w:r>
        <w:rPr>
          <w:w w:val="105"/>
        </w:rPr>
        <w:tab/>
      </w:r>
    </w:p>
    <w:p w:rsidR="00B141CF" w:rsidRDefault="009F45E6">
      <w:pPr>
        <w:pStyle w:val="Heading1"/>
        <w:tabs>
          <w:tab w:val="left" w:pos="1872"/>
        </w:tabs>
        <w:spacing w:before="71"/>
        <w:ind w:left="431" w:firstLine="0"/>
      </w:pPr>
      <w:r>
        <w:rPr>
          <w:w w:val="105"/>
        </w:rPr>
        <w:t>COMMUNICATION</w:t>
      </w:r>
      <w:r>
        <w:rPr>
          <w:rFonts w:eastAsia="SimSun" w:hint="eastAsia"/>
          <w:w w:val="105"/>
          <w:lang w:eastAsia="zh-CN"/>
        </w:rPr>
        <w:t xml:space="preserve"> </w:t>
      </w:r>
      <w:r>
        <w:rPr>
          <w:spacing w:val="-3"/>
          <w:w w:val="105"/>
        </w:rPr>
        <w:t>SKILLS</w:t>
      </w:r>
    </w:p>
    <w:p w:rsidR="00B141CF" w:rsidRDefault="00B141CF">
      <w:pPr>
        <w:pStyle w:val="BodyText"/>
        <w:spacing w:before="0"/>
        <w:ind w:left="0" w:firstLine="0"/>
        <w:rPr>
          <w:b/>
          <w:sz w:val="26"/>
        </w:rPr>
      </w:pPr>
    </w:p>
    <w:p w:rsidR="00B141CF" w:rsidRDefault="00B141CF">
      <w:pPr>
        <w:pStyle w:val="BodyText"/>
        <w:spacing w:before="5"/>
        <w:ind w:left="0" w:firstLine="0"/>
        <w:rPr>
          <w:b/>
          <w:sz w:val="22"/>
        </w:rPr>
      </w:pPr>
    </w:p>
    <w:p w:rsidR="00B141CF" w:rsidRDefault="009F45E6">
      <w:pPr>
        <w:ind w:left="431"/>
        <w:rPr>
          <w:b/>
          <w:sz w:val="23"/>
        </w:rPr>
      </w:pPr>
      <w:r>
        <w:rPr>
          <w:b/>
          <w:w w:val="105"/>
          <w:sz w:val="23"/>
        </w:rPr>
        <w:t>Total contact hours</w:t>
      </w:r>
    </w:p>
    <w:p w:rsidR="00B141CF" w:rsidRDefault="009F45E6">
      <w:pPr>
        <w:pStyle w:val="BodyText"/>
        <w:tabs>
          <w:tab w:val="left" w:pos="2592"/>
        </w:tabs>
        <w:ind w:left="1151" w:firstLine="0"/>
      </w:pPr>
      <w:r>
        <w:rPr>
          <w:spacing w:val="-3"/>
          <w:w w:val="105"/>
        </w:rPr>
        <w:t>Theory:</w:t>
      </w:r>
      <w:r>
        <w:rPr>
          <w:spacing w:val="-3"/>
          <w:w w:val="105"/>
        </w:rPr>
        <w:tab/>
      </w:r>
      <w:r>
        <w:rPr>
          <w:w w:val="105"/>
        </w:rPr>
        <w:t>32</w:t>
      </w:r>
      <w:r>
        <w:rPr>
          <w:spacing w:val="-8"/>
          <w:w w:val="105"/>
        </w:rPr>
        <w:t xml:space="preserve"> </w:t>
      </w:r>
      <w:r>
        <w:rPr>
          <w:w w:val="105"/>
        </w:rPr>
        <w:t>Hours.</w:t>
      </w:r>
    </w:p>
    <w:p w:rsidR="00B141CF" w:rsidRDefault="009F45E6">
      <w:pPr>
        <w:pStyle w:val="BodyText"/>
        <w:spacing w:before="4"/>
        <w:ind w:left="0" w:firstLine="0"/>
        <w:rPr>
          <w:sz w:val="29"/>
        </w:rPr>
      </w:pPr>
      <w:r>
        <w:br w:type="column"/>
      </w:r>
    </w:p>
    <w:p w:rsidR="00B141CF" w:rsidRDefault="009F45E6">
      <w:pPr>
        <w:pStyle w:val="BodyText"/>
        <w:tabs>
          <w:tab w:val="left" w:pos="1151"/>
          <w:tab w:val="left" w:pos="1872"/>
        </w:tabs>
        <w:spacing w:before="1"/>
        <w:ind w:left="431" w:firstLine="0"/>
      </w:pPr>
      <w:r>
        <w:rPr>
          <w:w w:val="105"/>
        </w:rPr>
        <w:t>T</w:t>
      </w:r>
      <w:r>
        <w:rPr>
          <w:w w:val="105"/>
        </w:rPr>
        <w:tab/>
        <w:t>P</w:t>
      </w:r>
      <w:r>
        <w:rPr>
          <w:w w:val="105"/>
        </w:rPr>
        <w:tab/>
        <w:t>C</w:t>
      </w:r>
    </w:p>
    <w:p w:rsidR="00B141CF" w:rsidRDefault="009F45E6">
      <w:pPr>
        <w:pStyle w:val="BodyText"/>
        <w:tabs>
          <w:tab w:val="left" w:pos="1151"/>
          <w:tab w:val="left" w:pos="1872"/>
        </w:tabs>
        <w:spacing w:before="16"/>
        <w:ind w:left="431" w:firstLine="0"/>
      </w:pPr>
      <w:r>
        <w:rPr>
          <w:w w:val="105"/>
        </w:rPr>
        <w:t>1</w:t>
      </w:r>
      <w:r>
        <w:rPr>
          <w:w w:val="105"/>
        </w:rPr>
        <w:tab/>
        <w:t>0</w:t>
      </w:r>
      <w:r>
        <w:rPr>
          <w:w w:val="105"/>
        </w:rPr>
        <w:tab/>
        <w:t>1</w:t>
      </w:r>
    </w:p>
    <w:p w:rsidR="00B141CF" w:rsidRDefault="00B141CF">
      <w:pPr>
        <w:sectPr w:rsidR="00B141CF">
          <w:pgSz w:w="12240" w:h="16340"/>
          <w:pgMar w:top="1260" w:right="640" w:bottom="1480" w:left="1240" w:header="0" w:footer="1294" w:gutter="0"/>
          <w:cols w:num="2" w:space="720" w:equalWidth="0">
            <w:col w:w="4991" w:space="1493"/>
            <w:col w:w="3876"/>
          </w:cols>
        </w:sectPr>
      </w:pPr>
    </w:p>
    <w:p w:rsidR="00B141CF" w:rsidRDefault="00B141CF">
      <w:pPr>
        <w:pStyle w:val="BodyText"/>
        <w:spacing w:before="0"/>
        <w:ind w:left="0" w:firstLine="0"/>
        <w:rPr>
          <w:sz w:val="20"/>
        </w:rPr>
      </w:pPr>
    </w:p>
    <w:p w:rsidR="00B141CF" w:rsidRDefault="00B141CF">
      <w:pPr>
        <w:pStyle w:val="BodyText"/>
        <w:spacing w:before="3"/>
        <w:ind w:left="0" w:firstLine="0"/>
        <w:rPr>
          <w:sz w:val="21"/>
        </w:rPr>
      </w:pPr>
    </w:p>
    <w:p w:rsidR="00B141CF" w:rsidRDefault="009F45E6">
      <w:pPr>
        <w:pStyle w:val="BodyText"/>
        <w:spacing w:before="97"/>
        <w:ind w:left="431" w:firstLine="0"/>
      </w:pPr>
      <w:r>
        <w:rPr>
          <w:b/>
          <w:w w:val="105"/>
        </w:rPr>
        <w:t>Prerequisites</w:t>
      </w:r>
      <w:r>
        <w:rPr>
          <w:w w:val="105"/>
        </w:rPr>
        <w:t>: The students shall already be familiar with the language concerned.</w:t>
      </w:r>
    </w:p>
    <w:p w:rsidR="00B141CF" w:rsidRDefault="00B141CF">
      <w:pPr>
        <w:pStyle w:val="BodyText"/>
        <w:spacing w:before="0"/>
        <w:ind w:left="0" w:firstLine="0"/>
        <w:rPr>
          <w:sz w:val="26"/>
        </w:rPr>
      </w:pPr>
    </w:p>
    <w:p w:rsidR="00B141CF" w:rsidRDefault="00B141CF">
      <w:pPr>
        <w:pStyle w:val="BodyText"/>
        <w:spacing w:before="0"/>
        <w:ind w:left="0" w:firstLine="0"/>
      </w:pPr>
    </w:p>
    <w:p w:rsidR="00B141CF" w:rsidRDefault="009F45E6">
      <w:pPr>
        <w:pStyle w:val="BodyText"/>
        <w:spacing w:before="0"/>
        <w:ind w:left="431" w:firstLine="0"/>
      </w:pPr>
      <w:r>
        <w:rPr>
          <w:b/>
          <w:w w:val="105"/>
        </w:rPr>
        <w:t xml:space="preserve">AIMS </w:t>
      </w:r>
      <w:r>
        <w:rPr>
          <w:w w:val="105"/>
        </w:rPr>
        <w:t>The course has been designed to enable the students to.</w:t>
      </w:r>
    </w:p>
    <w:p w:rsidR="00B141CF" w:rsidRDefault="009F45E6">
      <w:pPr>
        <w:pStyle w:val="ListParagraph"/>
        <w:numPr>
          <w:ilvl w:val="0"/>
          <w:numId w:val="84"/>
        </w:numPr>
        <w:tabs>
          <w:tab w:val="left" w:pos="1872"/>
          <w:tab w:val="left" w:pos="1873"/>
        </w:tabs>
        <w:spacing w:before="10"/>
        <w:ind w:hanging="722"/>
        <w:rPr>
          <w:sz w:val="23"/>
        </w:rPr>
      </w:pPr>
      <w:r>
        <w:rPr>
          <w:w w:val="105"/>
          <w:sz w:val="23"/>
        </w:rPr>
        <w:t xml:space="preserve">Develop </w:t>
      </w:r>
      <w:r>
        <w:rPr>
          <w:spacing w:val="-5"/>
          <w:w w:val="105"/>
          <w:sz w:val="23"/>
        </w:rPr>
        <w:t>communication</w:t>
      </w:r>
      <w:r>
        <w:rPr>
          <w:spacing w:val="-13"/>
          <w:w w:val="105"/>
          <w:sz w:val="23"/>
        </w:rPr>
        <w:t xml:space="preserve"> </w:t>
      </w:r>
      <w:r>
        <w:rPr>
          <w:w w:val="105"/>
          <w:sz w:val="23"/>
        </w:rPr>
        <w:t>skills.</w:t>
      </w:r>
    </w:p>
    <w:p w:rsidR="00B141CF" w:rsidRDefault="009F45E6">
      <w:pPr>
        <w:pStyle w:val="ListParagraph"/>
        <w:numPr>
          <w:ilvl w:val="0"/>
          <w:numId w:val="84"/>
        </w:numPr>
        <w:tabs>
          <w:tab w:val="left" w:pos="1872"/>
          <w:tab w:val="left" w:pos="1873"/>
        </w:tabs>
        <w:spacing w:line="254" w:lineRule="auto"/>
        <w:ind w:right="500"/>
        <w:rPr>
          <w:sz w:val="23"/>
        </w:rPr>
      </w:pPr>
      <w:r>
        <w:rPr>
          <w:spacing w:val="-3"/>
          <w:w w:val="105"/>
          <w:sz w:val="23"/>
        </w:rPr>
        <w:t>Understand</w:t>
      </w:r>
      <w:r>
        <w:rPr>
          <w:spacing w:val="-10"/>
          <w:w w:val="105"/>
          <w:sz w:val="23"/>
        </w:rPr>
        <w:t xml:space="preserve"> </w:t>
      </w:r>
      <w:r>
        <w:rPr>
          <w:w w:val="105"/>
          <w:sz w:val="23"/>
        </w:rPr>
        <w:t>basic</w:t>
      </w:r>
      <w:r>
        <w:rPr>
          <w:spacing w:val="-9"/>
          <w:w w:val="105"/>
          <w:sz w:val="23"/>
        </w:rPr>
        <w:t xml:space="preserve"> </w:t>
      </w:r>
      <w:r>
        <w:rPr>
          <w:spacing w:val="-5"/>
          <w:w w:val="105"/>
          <w:sz w:val="23"/>
        </w:rPr>
        <w:t>principles</w:t>
      </w:r>
      <w:r>
        <w:rPr>
          <w:spacing w:val="-22"/>
          <w:w w:val="105"/>
          <w:sz w:val="23"/>
        </w:rPr>
        <w:t xml:space="preserve"> </w:t>
      </w:r>
      <w:r>
        <w:rPr>
          <w:w w:val="105"/>
          <w:sz w:val="23"/>
        </w:rPr>
        <w:t>of</w:t>
      </w:r>
      <w:r>
        <w:rPr>
          <w:spacing w:val="-12"/>
          <w:w w:val="105"/>
          <w:sz w:val="23"/>
        </w:rPr>
        <w:t xml:space="preserve"> </w:t>
      </w:r>
      <w:r>
        <w:rPr>
          <w:w w:val="105"/>
          <w:sz w:val="23"/>
        </w:rPr>
        <w:t>good</w:t>
      </w:r>
      <w:r>
        <w:rPr>
          <w:spacing w:val="-10"/>
          <w:w w:val="105"/>
          <w:sz w:val="23"/>
        </w:rPr>
        <w:t xml:space="preserve"> </w:t>
      </w:r>
      <w:r>
        <w:rPr>
          <w:spacing w:val="-3"/>
          <w:w w:val="105"/>
          <w:sz w:val="23"/>
        </w:rPr>
        <w:t>and</w:t>
      </w:r>
      <w:r>
        <w:rPr>
          <w:spacing w:val="-7"/>
          <w:w w:val="105"/>
          <w:sz w:val="23"/>
        </w:rPr>
        <w:t xml:space="preserve"> </w:t>
      </w:r>
      <w:r>
        <w:rPr>
          <w:spacing w:val="-5"/>
          <w:w w:val="105"/>
          <w:sz w:val="23"/>
        </w:rPr>
        <w:t>effective</w:t>
      </w:r>
      <w:r>
        <w:rPr>
          <w:spacing w:val="-22"/>
          <w:w w:val="105"/>
          <w:sz w:val="23"/>
        </w:rPr>
        <w:t xml:space="preserve"> </w:t>
      </w:r>
      <w:r>
        <w:rPr>
          <w:w w:val="105"/>
          <w:sz w:val="23"/>
        </w:rPr>
        <w:t>business</w:t>
      </w:r>
      <w:r>
        <w:rPr>
          <w:spacing w:val="-12"/>
          <w:w w:val="105"/>
          <w:sz w:val="23"/>
        </w:rPr>
        <w:t xml:space="preserve"> </w:t>
      </w:r>
      <w:r>
        <w:rPr>
          <w:spacing w:val="-4"/>
          <w:w w:val="105"/>
          <w:sz w:val="23"/>
        </w:rPr>
        <w:t>writing</w:t>
      </w:r>
      <w:r>
        <w:rPr>
          <w:spacing w:val="-8"/>
          <w:w w:val="105"/>
          <w:sz w:val="23"/>
        </w:rPr>
        <w:t xml:space="preserve"> </w:t>
      </w:r>
      <w:r>
        <w:rPr>
          <w:w w:val="105"/>
          <w:sz w:val="23"/>
        </w:rPr>
        <w:t>in</w:t>
      </w:r>
      <w:r>
        <w:rPr>
          <w:spacing w:val="-9"/>
          <w:w w:val="105"/>
          <w:sz w:val="23"/>
        </w:rPr>
        <w:t xml:space="preserve"> </w:t>
      </w:r>
      <w:r>
        <w:rPr>
          <w:spacing w:val="-3"/>
          <w:w w:val="105"/>
          <w:sz w:val="23"/>
        </w:rPr>
        <w:t>commercial</w:t>
      </w:r>
      <w:r>
        <w:rPr>
          <w:spacing w:val="-25"/>
          <w:w w:val="105"/>
          <w:sz w:val="23"/>
        </w:rPr>
        <w:t xml:space="preserve"> </w:t>
      </w:r>
      <w:r>
        <w:rPr>
          <w:w w:val="105"/>
          <w:sz w:val="23"/>
        </w:rPr>
        <w:t>and industrial</w:t>
      </w:r>
      <w:r>
        <w:rPr>
          <w:spacing w:val="-12"/>
          <w:w w:val="105"/>
          <w:sz w:val="23"/>
        </w:rPr>
        <w:t xml:space="preserve"> </w:t>
      </w:r>
      <w:r>
        <w:rPr>
          <w:spacing w:val="-4"/>
          <w:w w:val="105"/>
          <w:sz w:val="23"/>
        </w:rPr>
        <w:t>fields.</w:t>
      </w:r>
    </w:p>
    <w:p w:rsidR="00B141CF" w:rsidRDefault="009F45E6">
      <w:pPr>
        <w:pStyle w:val="ListParagraph"/>
        <w:numPr>
          <w:ilvl w:val="0"/>
          <w:numId w:val="84"/>
        </w:numPr>
        <w:tabs>
          <w:tab w:val="left" w:pos="1872"/>
          <w:tab w:val="left" w:pos="1873"/>
        </w:tabs>
        <w:spacing w:before="0" w:line="259" w:lineRule="exact"/>
        <w:ind w:hanging="722"/>
        <w:rPr>
          <w:sz w:val="23"/>
        </w:rPr>
      </w:pPr>
      <w:r>
        <w:rPr>
          <w:w w:val="105"/>
          <w:sz w:val="23"/>
        </w:rPr>
        <w:t>Develop</w:t>
      </w:r>
      <w:r>
        <w:rPr>
          <w:spacing w:val="-5"/>
          <w:w w:val="105"/>
          <w:sz w:val="23"/>
        </w:rPr>
        <w:t xml:space="preserve"> knowledge</w:t>
      </w:r>
      <w:r>
        <w:rPr>
          <w:spacing w:val="-13"/>
          <w:w w:val="105"/>
          <w:sz w:val="23"/>
        </w:rPr>
        <w:t xml:space="preserve"> </w:t>
      </w:r>
      <w:r>
        <w:rPr>
          <w:w w:val="105"/>
          <w:sz w:val="23"/>
        </w:rPr>
        <w:t>and</w:t>
      </w:r>
      <w:r>
        <w:rPr>
          <w:spacing w:val="-12"/>
          <w:w w:val="105"/>
          <w:sz w:val="23"/>
        </w:rPr>
        <w:t xml:space="preserve"> </w:t>
      </w:r>
      <w:r>
        <w:rPr>
          <w:w w:val="105"/>
          <w:sz w:val="23"/>
        </w:rPr>
        <w:t>skill</w:t>
      </w:r>
      <w:r>
        <w:rPr>
          <w:spacing w:val="-10"/>
          <w:w w:val="105"/>
          <w:sz w:val="23"/>
        </w:rPr>
        <w:t xml:space="preserve"> </w:t>
      </w:r>
      <w:r>
        <w:rPr>
          <w:spacing w:val="-5"/>
          <w:w w:val="105"/>
          <w:sz w:val="23"/>
        </w:rPr>
        <w:t>to</w:t>
      </w:r>
      <w:r>
        <w:rPr>
          <w:spacing w:val="-6"/>
          <w:w w:val="105"/>
          <w:sz w:val="23"/>
        </w:rPr>
        <w:t xml:space="preserve"> </w:t>
      </w:r>
      <w:r>
        <w:rPr>
          <w:spacing w:val="-4"/>
          <w:w w:val="105"/>
          <w:sz w:val="23"/>
        </w:rPr>
        <w:t>write</w:t>
      </w:r>
      <w:r>
        <w:rPr>
          <w:spacing w:val="-3"/>
          <w:w w:val="105"/>
          <w:sz w:val="23"/>
        </w:rPr>
        <w:t xml:space="preserve"> </w:t>
      </w:r>
      <w:r>
        <w:rPr>
          <w:spacing w:val="-4"/>
          <w:w w:val="105"/>
          <w:sz w:val="23"/>
        </w:rPr>
        <w:t>technical</w:t>
      </w:r>
      <w:r>
        <w:rPr>
          <w:spacing w:val="-17"/>
          <w:w w:val="105"/>
          <w:sz w:val="23"/>
        </w:rPr>
        <w:t xml:space="preserve"> </w:t>
      </w:r>
      <w:r>
        <w:rPr>
          <w:spacing w:val="-3"/>
          <w:w w:val="105"/>
          <w:sz w:val="23"/>
        </w:rPr>
        <w:t>report</w:t>
      </w:r>
      <w:r>
        <w:rPr>
          <w:spacing w:val="-21"/>
          <w:w w:val="105"/>
          <w:sz w:val="23"/>
        </w:rPr>
        <w:t xml:space="preserve"> </w:t>
      </w:r>
      <w:r>
        <w:rPr>
          <w:w w:val="105"/>
          <w:sz w:val="23"/>
        </w:rPr>
        <w:t>with</w:t>
      </w:r>
      <w:r>
        <w:rPr>
          <w:spacing w:val="-4"/>
          <w:w w:val="105"/>
          <w:sz w:val="23"/>
        </w:rPr>
        <w:t xml:space="preserve"> confidence</w:t>
      </w:r>
      <w:r>
        <w:rPr>
          <w:spacing w:val="-12"/>
          <w:w w:val="105"/>
          <w:sz w:val="23"/>
        </w:rPr>
        <w:t xml:space="preserve"> </w:t>
      </w:r>
      <w:r>
        <w:rPr>
          <w:w w:val="105"/>
          <w:sz w:val="23"/>
        </w:rPr>
        <w:t>and</w:t>
      </w:r>
      <w:r>
        <w:rPr>
          <w:spacing w:val="-12"/>
          <w:w w:val="105"/>
          <w:sz w:val="23"/>
        </w:rPr>
        <w:t xml:space="preserve"> </w:t>
      </w:r>
      <w:r>
        <w:rPr>
          <w:spacing w:val="-3"/>
          <w:w w:val="105"/>
          <w:sz w:val="23"/>
        </w:rPr>
        <w:t>accuracy.</w:t>
      </w:r>
    </w:p>
    <w:p w:rsidR="00B141CF" w:rsidRDefault="00B141CF">
      <w:pPr>
        <w:pStyle w:val="BodyText"/>
        <w:spacing w:before="2"/>
        <w:ind w:left="0" w:firstLine="0"/>
        <w:rPr>
          <w:sz w:val="25"/>
        </w:rPr>
      </w:pPr>
    </w:p>
    <w:p w:rsidR="00B141CF" w:rsidRDefault="009F45E6">
      <w:pPr>
        <w:pStyle w:val="Heading1"/>
        <w:numPr>
          <w:ilvl w:val="0"/>
          <w:numId w:val="85"/>
        </w:numPr>
        <w:tabs>
          <w:tab w:val="left" w:pos="1151"/>
          <w:tab w:val="left" w:pos="1152"/>
          <w:tab w:val="left" w:pos="6915"/>
        </w:tabs>
        <w:spacing w:line="254" w:lineRule="auto"/>
        <w:ind w:right="1293"/>
      </w:pPr>
      <w:r>
        <w:rPr>
          <w:w w:val="105"/>
        </w:rPr>
        <w:t>Use</w:t>
      </w:r>
      <w:r>
        <w:rPr>
          <w:spacing w:val="-13"/>
          <w:w w:val="105"/>
        </w:rPr>
        <w:t xml:space="preserve"> </w:t>
      </w:r>
      <w:r>
        <w:rPr>
          <w:w w:val="105"/>
        </w:rPr>
        <w:t>of</w:t>
      </w:r>
      <w:r>
        <w:rPr>
          <w:spacing w:val="-13"/>
          <w:w w:val="105"/>
        </w:rPr>
        <w:t xml:space="preserve"> </w:t>
      </w:r>
      <w:r>
        <w:rPr>
          <w:w w:val="105"/>
        </w:rPr>
        <w:t>simple</w:t>
      </w:r>
      <w:r>
        <w:rPr>
          <w:spacing w:val="-13"/>
          <w:w w:val="105"/>
        </w:rPr>
        <w:t xml:space="preserve"> </w:t>
      </w:r>
      <w:r>
        <w:rPr>
          <w:w w:val="105"/>
        </w:rPr>
        <w:t>engineering</w:t>
      </w:r>
      <w:r>
        <w:rPr>
          <w:spacing w:val="-5"/>
          <w:w w:val="105"/>
        </w:rPr>
        <w:t xml:space="preserve"> </w:t>
      </w:r>
      <w:r>
        <w:rPr>
          <w:w w:val="105"/>
        </w:rPr>
        <w:t>drawings/circuit/network</w:t>
      </w:r>
      <w:r>
        <w:rPr>
          <w:spacing w:val="-11"/>
          <w:w w:val="105"/>
        </w:rPr>
        <w:t xml:space="preserve"> </w:t>
      </w:r>
      <w:r>
        <w:rPr>
          <w:w w:val="105"/>
        </w:rPr>
        <w:t>diagrams</w:t>
      </w:r>
      <w:r>
        <w:rPr>
          <w:spacing w:val="-14"/>
          <w:w w:val="105"/>
        </w:rPr>
        <w:t xml:space="preserve"> </w:t>
      </w:r>
      <w:r>
        <w:rPr>
          <w:w w:val="105"/>
        </w:rPr>
        <w:t>and</w:t>
      </w:r>
      <w:r>
        <w:rPr>
          <w:spacing w:val="-16"/>
          <w:w w:val="105"/>
        </w:rPr>
        <w:t xml:space="preserve"> </w:t>
      </w:r>
      <w:r>
        <w:rPr>
          <w:spacing w:val="2"/>
          <w:w w:val="105"/>
        </w:rPr>
        <w:t>sketches</w:t>
      </w:r>
      <w:r>
        <w:rPr>
          <w:spacing w:val="-14"/>
          <w:w w:val="105"/>
        </w:rPr>
        <w:t xml:space="preserve"> </w:t>
      </w:r>
      <w:r>
        <w:rPr>
          <w:w w:val="105"/>
        </w:rPr>
        <w:t>to communicate</w:t>
      </w:r>
      <w:r>
        <w:rPr>
          <w:spacing w:val="-10"/>
          <w:w w:val="105"/>
        </w:rPr>
        <w:t xml:space="preserve"> </w:t>
      </w:r>
      <w:r>
        <w:rPr>
          <w:w w:val="105"/>
        </w:rPr>
        <w:t>technical</w:t>
      </w:r>
      <w:r>
        <w:rPr>
          <w:spacing w:val="-13"/>
          <w:w w:val="105"/>
        </w:rPr>
        <w:t xml:space="preserve"> </w:t>
      </w:r>
      <w:r>
        <w:rPr>
          <w:w w:val="105"/>
        </w:rPr>
        <w:t>information.</w:t>
      </w:r>
      <w:r>
        <w:rPr>
          <w:w w:val="105"/>
        </w:rPr>
        <w:tab/>
        <w:t>(06 Hours)</w:t>
      </w:r>
    </w:p>
    <w:p w:rsidR="00B141CF" w:rsidRDefault="009F45E6">
      <w:pPr>
        <w:pStyle w:val="ListParagraph"/>
        <w:numPr>
          <w:ilvl w:val="1"/>
          <w:numId w:val="85"/>
        </w:numPr>
        <w:tabs>
          <w:tab w:val="left" w:pos="1872"/>
          <w:tab w:val="left" w:pos="1873"/>
        </w:tabs>
        <w:spacing w:before="0" w:line="251" w:lineRule="exact"/>
        <w:ind w:hanging="722"/>
        <w:rPr>
          <w:sz w:val="23"/>
        </w:rPr>
      </w:pPr>
      <w:r>
        <w:rPr>
          <w:w w:val="105"/>
          <w:sz w:val="23"/>
        </w:rPr>
        <w:t>Obtain information and describe</w:t>
      </w:r>
      <w:r>
        <w:rPr>
          <w:spacing w:val="3"/>
          <w:w w:val="105"/>
          <w:sz w:val="23"/>
        </w:rPr>
        <w:t xml:space="preserve"> </w:t>
      </w:r>
      <w:r>
        <w:rPr>
          <w:w w:val="105"/>
          <w:sz w:val="23"/>
        </w:rPr>
        <w:t>features</w:t>
      </w:r>
    </w:p>
    <w:p w:rsidR="00B141CF" w:rsidRDefault="009F45E6">
      <w:pPr>
        <w:pStyle w:val="ListParagraph"/>
        <w:numPr>
          <w:ilvl w:val="1"/>
          <w:numId w:val="85"/>
        </w:numPr>
        <w:tabs>
          <w:tab w:val="left" w:pos="1872"/>
          <w:tab w:val="left" w:pos="1873"/>
        </w:tabs>
        <w:spacing w:before="16"/>
        <w:ind w:hanging="722"/>
        <w:rPr>
          <w:sz w:val="23"/>
        </w:rPr>
      </w:pPr>
      <w:r>
        <w:rPr>
          <w:w w:val="105"/>
          <w:sz w:val="23"/>
        </w:rPr>
        <w:t>Identify manufacturing/assembly/ process</w:t>
      </w:r>
      <w:r>
        <w:rPr>
          <w:spacing w:val="-9"/>
          <w:w w:val="105"/>
          <w:sz w:val="23"/>
        </w:rPr>
        <w:t xml:space="preserve"> </w:t>
      </w:r>
      <w:r>
        <w:rPr>
          <w:w w:val="105"/>
          <w:sz w:val="23"/>
        </w:rPr>
        <w:t>instructions</w:t>
      </w:r>
    </w:p>
    <w:p w:rsidR="00B141CF" w:rsidRDefault="009F45E6">
      <w:pPr>
        <w:pStyle w:val="ListParagraph"/>
        <w:numPr>
          <w:ilvl w:val="1"/>
          <w:numId w:val="85"/>
        </w:numPr>
        <w:tabs>
          <w:tab w:val="left" w:pos="1872"/>
          <w:tab w:val="left" w:pos="1873"/>
        </w:tabs>
        <w:spacing w:before="10"/>
        <w:ind w:hanging="722"/>
        <w:rPr>
          <w:sz w:val="23"/>
        </w:rPr>
      </w:pPr>
      <w:r>
        <w:rPr>
          <w:w w:val="105"/>
          <w:sz w:val="23"/>
        </w:rPr>
        <w:t>Graphical</w:t>
      </w:r>
      <w:r>
        <w:rPr>
          <w:spacing w:val="-10"/>
          <w:w w:val="105"/>
          <w:sz w:val="23"/>
        </w:rPr>
        <w:t xml:space="preserve"> </w:t>
      </w:r>
      <w:r>
        <w:rPr>
          <w:w w:val="105"/>
          <w:sz w:val="23"/>
        </w:rPr>
        <w:t>information</w:t>
      </w:r>
      <w:r>
        <w:rPr>
          <w:spacing w:val="-4"/>
          <w:w w:val="105"/>
          <w:sz w:val="23"/>
        </w:rPr>
        <w:t xml:space="preserve"> </w:t>
      </w:r>
      <w:r>
        <w:rPr>
          <w:w w:val="105"/>
          <w:sz w:val="23"/>
        </w:rPr>
        <w:t>used</w:t>
      </w:r>
      <w:r>
        <w:rPr>
          <w:spacing w:val="-5"/>
          <w:w w:val="105"/>
          <w:sz w:val="23"/>
        </w:rPr>
        <w:t xml:space="preserve"> </w:t>
      </w:r>
      <w:r>
        <w:rPr>
          <w:w w:val="105"/>
          <w:sz w:val="23"/>
        </w:rPr>
        <w:t>to</w:t>
      </w:r>
      <w:r>
        <w:rPr>
          <w:spacing w:val="-5"/>
          <w:w w:val="105"/>
          <w:sz w:val="23"/>
        </w:rPr>
        <w:t xml:space="preserve"> </w:t>
      </w:r>
      <w:r>
        <w:rPr>
          <w:w w:val="105"/>
          <w:sz w:val="23"/>
        </w:rPr>
        <w:t>aid</w:t>
      </w:r>
      <w:r>
        <w:rPr>
          <w:spacing w:val="-4"/>
          <w:w w:val="105"/>
          <w:sz w:val="23"/>
        </w:rPr>
        <w:t xml:space="preserve"> </w:t>
      </w:r>
      <w:r>
        <w:rPr>
          <w:w w:val="105"/>
          <w:sz w:val="23"/>
        </w:rPr>
        <w:t>understanding</w:t>
      </w:r>
      <w:r>
        <w:rPr>
          <w:spacing w:val="-5"/>
          <w:w w:val="105"/>
          <w:sz w:val="23"/>
        </w:rPr>
        <w:t xml:space="preserve"> </w:t>
      </w:r>
      <w:r>
        <w:rPr>
          <w:w w:val="105"/>
          <w:sz w:val="23"/>
        </w:rPr>
        <w:t>of</w:t>
      </w:r>
      <w:r>
        <w:rPr>
          <w:spacing w:val="-7"/>
          <w:w w:val="105"/>
          <w:sz w:val="23"/>
        </w:rPr>
        <w:t xml:space="preserve"> </w:t>
      </w:r>
      <w:r>
        <w:rPr>
          <w:w w:val="105"/>
          <w:sz w:val="23"/>
        </w:rPr>
        <w:t>written</w:t>
      </w:r>
      <w:r>
        <w:rPr>
          <w:spacing w:val="-5"/>
          <w:w w:val="105"/>
          <w:sz w:val="23"/>
        </w:rPr>
        <w:t xml:space="preserve"> </w:t>
      </w:r>
      <w:r>
        <w:rPr>
          <w:w w:val="105"/>
          <w:sz w:val="23"/>
        </w:rPr>
        <w:t>or</w:t>
      </w:r>
      <w:r>
        <w:rPr>
          <w:spacing w:val="-7"/>
          <w:w w:val="105"/>
          <w:sz w:val="23"/>
        </w:rPr>
        <w:t xml:space="preserve"> </w:t>
      </w:r>
      <w:r>
        <w:rPr>
          <w:w w:val="105"/>
          <w:sz w:val="23"/>
        </w:rPr>
        <w:t>verbal</w:t>
      </w:r>
      <w:r>
        <w:rPr>
          <w:spacing w:val="-4"/>
          <w:w w:val="105"/>
          <w:sz w:val="23"/>
        </w:rPr>
        <w:t xml:space="preserve"> </w:t>
      </w:r>
      <w:r>
        <w:rPr>
          <w:w w:val="105"/>
          <w:sz w:val="23"/>
        </w:rPr>
        <w:t>communication</w:t>
      </w:r>
    </w:p>
    <w:p w:rsidR="00B141CF" w:rsidRDefault="009F45E6">
      <w:pPr>
        <w:pStyle w:val="ListParagraph"/>
        <w:numPr>
          <w:ilvl w:val="1"/>
          <w:numId w:val="85"/>
        </w:numPr>
        <w:tabs>
          <w:tab w:val="left" w:pos="1872"/>
          <w:tab w:val="left" w:pos="1873"/>
        </w:tabs>
        <w:ind w:hanging="722"/>
        <w:rPr>
          <w:sz w:val="23"/>
        </w:rPr>
      </w:pPr>
      <w:r>
        <w:rPr>
          <w:w w:val="105"/>
          <w:sz w:val="23"/>
        </w:rPr>
        <w:t>Working</w:t>
      </w:r>
      <w:r>
        <w:rPr>
          <w:spacing w:val="1"/>
          <w:w w:val="105"/>
          <w:sz w:val="23"/>
        </w:rPr>
        <w:t xml:space="preserve"> </w:t>
      </w:r>
      <w:r>
        <w:rPr>
          <w:w w:val="105"/>
          <w:sz w:val="23"/>
        </w:rPr>
        <w:t>documents</w:t>
      </w:r>
    </w:p>
    <w:p w:rsidR="00B141CF" w:rsidRDefault="009F45E6">
      <w:pPr>
        <w:pStyle w:val="ListParagraph"/>
        <w:numPr>
          <w:ilvl w:val="2"/>
          <w:numId w:val="85"/>
        </w:numPr>
        <w:tabs>
          <w:tab w:val="left" w:pos="2592"/>
          <w:tab w:val="left" w:pos="2593"/>
        </w:tabs>
        <w:spacing w:before="17"/>
        <w:rPr>
          <w:sz w:val="23"/>
        </w:rPr>
      </w:pPr>
      <w:r>
        <w:rPr>
          <w:w w:val="105"/>
          <w:sz w:val="23"/>
        </w:rPr>
        <w:t>First and third angle</w:t>
      </w:r>
      <w:r>
        <w:rPr>
          <w:spacing w:val="-4"/>
          <w:w w:val="105"/>
          <w:sz w:val="23"/>
        </w:rPr>
        <w:t xml:space="preserve"> </w:t>
      </w:r>
      <w:r>
        <w:rPr>
          <w:w w:val="105"/>
          <w:sz w:val="23"/>
        </w:rPr>
        <w:t>projections,</w:t>
      </w:r>
    </w:p>
    <w:p w:rsidR="00B141CF" w:rsidRDefault="009F45E6">
      <w:pPr>
        <w:pStyle w:val="ListParagraph"/>
        <w:numPr>
          <w:ilvl w:val="2"/>
          <w:numId w:val="85"/>
        </w:numPr>
        <w:tabs>
          <w:tab w:val="left" w:pos="2592"/>
          <w:tab w:val="left" w:pos="2593"/>
        </w:tabs>
        <w:rPr>
          <w:sz w:val="23"/>
        </w:rPr>
      </w:pPr>
      <w:r>
        <w:rPr>
          <w:w w:val="105"/>
          <w:sz w:val="23"/>
        </w:rPr>
        <w:t>Detail and assembly</w:t>
      </w:r>
      <w:r>
        <w:rPr>
          <w:spacing w:val="-32"/>
          <w:w w:val="105"/>
          <w:sz w:val="23"/>
        </w:rPr>
        <w:t xml:space="preserve"> </w:t>
      </w:r>
      <w:r>
        <w:rPr>
          <w:w w:val="105"/>
          <w:sz w:val="23"/>
        </w:rPr>
        <w:t>drawings,</w:t>
      </w:r>
    </w:p>
    <w:p w:rsidR="00B141CF" w:rsidRDefault="009F45E6">
      <w:pPr>
        <w:pStyle w:val="ListParagraph"/>
        <w:numPr>
          <w:ilvl w:val="2"/>
          <w:numId w:val="85"/>
        </w:numPr>
        <w:tabs>
          <w:tab w:val="left" w:pos="2592"/>
          <w:tab w:val="left" w:pos="2593"/>
        </w:tabs>
        <w:rPr>
          <w:sz w:val="23"/>
        </w:rPr>
      </w:pPr>
      <w:r>
        <w:rPr>
          <w:w w:val="105"/>
          <w:sz w:val="23"/>
        </w:rPr>
        <w:t>plant/process layout</w:t>
      </w:r>
      <w:r>
        <w:rPr>
          <w:spacing w:val="-33"/>
          <w:w w:val="105"/>
          <w:sz w:val="23"/>
        </w:rPr>
        <w:t xml:space="preserve"> </w:t>
      </w:r>
      <w:r>
        <w:rPr>
          <w:w w:val="105"/>
          <w:sz w:val="23"/>
        </w:rPr>
        <w:t>diagrams,</w:t>
      </w:r>
    </w:p>
    <w:p w:rsidR="00B141CF" w:rsidRDefault="009F45E6">
      <w:pPr>
        <w:pStyle w:val="ListParagraph"/>
        <w:numPr>
          <w:ilvl w:val="2"/>
          <w:numId w:val="85"/>
        </w:numPr>
        <w:tabs>
          <w:tab w:val="left" w:pos="2592"/>
          <w:tab w:val="left" w:pos="2593"/>
        </w:tabs>
        <w:spacing w:before="17"/>
        <w:rPr>
          <w:sz w:val="23"/>
        </w:rPr>
      </w:pPr>
      <w:r>
        <w:rPr>
          <w:w w:val="105"/>
          <w:sz w:val="23"/>
        </w:rPr>
        <w:t>electrical/electronic/communications/circuit diagrams,</w:t>
      </w:r>
    </w:p>
    <w:p w:rsidR="00B141CF" w:rsidRDefault="009F45E6">
      <w:pPr>
        <w:pStyle w:val="ListParagraph"/>
        <w:numPr>
          <w:ilvl w:val="2"/>
          <w:numId w:val="85"/>
        </w:numPr>
        <w:tabs>
          <w:tab w:val="left" w:pos="2592"/>
          <w:tab w:val="left" w:pos="2593"/>
        </w:tabs>
        <w:rPr>
          <w:sz w:val="23"/>
        </w:rPr>
      </w:pPr>
      <w:r>
        <w:rPr>
          <w:w w:val="105"/>
          <w:sz w:val="23"/>
        </w:rPr>
        <w:t>system/network</w:t>
      </w:r>
      <w:r>
        <w:rPr>
          <w:spacing w:val="2"/>
          <w:w w:val="105"/>
          <w:sz w:val="23"/>
        </w:rPr>
        <w:t xml:space="preserve"> </w:t>
      </w:r>
      <w:r>
        <w:rPr>
          <w:w w:val="105"/>
          <w:sz w:val="23"/>
        </w:rPr>
        <w:t>diagrams;</w:t>
      </w:r>
    </w:p>
    <w:p w:rsidR="00B141CF" w:rsidRDefault="009F45E6">
      <w:pPr>
        <w:pStyle w:val="ListParagraph"/>
        <w:numPr>
          <w:ilvl w:val="1"/>
          <w:numId w:val="85"/>
        </w:numPr>
        <w:tabs>
          <w:tab w:val="left" w:pos="1872"/>
          <w:tab w:val="left" w:pos="1873"/>
        </w:tabs>
        <w:ind w:hanging="722"/>
        <w:rPr>
          <w:sz w:val="23"/>
        </w:rPr>
      </w:pPr>
      <w:r>
        <w:rPr>
          <w:w w:val="105"/>
          <w:sz w:val="23"/>
        </w:rPr>
        <w:t>Use of common drawing/circuit/network diagram conventions and</w:t>
      </w:r>
      <w:r>
        <w:rPr>
          <w:spacing w:val="-16"/>
          <w:w w:val="105"/>
          <w:sz w:val="23"/>
        </w:rPr>
        <w:t xml:space="preserve"> </w:t>
      </w:r>
      <w:r>
        <w:rPr>
          <w:w w:val="105"/>
          <w:sz w:val="23"/>
        </w:rPr>
        <w:t>standards</w:t>
      </w:r>
    </w:p>
    <w:p w:rsidR="00B141CF" w:rsidRDefault="009F45E6">
      <w:pPr>
        <w:pStyle w:val="ListParagraph"/>
        <w:numPr>
          <w:ilvl w:val="1"/>
          <w:numId w:val="85"/>
        </w:numPr>
        <w:tabs>
          <w:tab w:val="left" w:pos="1872"/>
          <w:tab w:val="left" w:pos="1873"/>
        </w:tabs>
        <w:spacing w:before="17"/>
        <w:ind w:hanging="722"/>
        <w:rPr>
          <w:sz w:val="23"/>
        </w:rPr>
      </w:pPr>
      <w:r>
        <w:rPr>
          <w:w w:val="105"/>
          <w:sz w:val="23"/>
        </w:rPr>
        <w:t>Sketches</w:t>
      </w:r>
    </w:p>
    <w:p w:rsidR="00B141CF" w:rsidRDefault="009F45E6">
      <w:pPr>
        <w:pStyle w:val="ListParagraph"/>
        <w:numPr>
          <w:ilvl w:val="2"/>
          <w:numId w:val="85"/>
        </w:numPr>
        <w:tabs>
          <w:tab w:val="left" w:pos="2592"/>
          <w:tab w:val="left" w:pos="2593"/>
        </w:tabs>
        <w:spacing w:line="247" w:lineRule="auto"/>
        <w:ind w:right="1194"/>
        <w:rPr>
          <w:sz w:val="23"/>
        </w:rPr>
      </w:pPr>
      <w:r>
        <w:rPr>
          <w:w w:val="105"/>
          <w:sz w:val="23"/>
        </w:rPr>
        <w:t>Free-hand</w:t>
      </w:r>
      <w:r>
        <w:rPr>
          <w:spacing w:val="-7"/>
          <w:w w:val="105"/>
          <w:sz w:val="23"/>
        </w:rPr>
        <w:t xml:space="preserve"> </w:t>
      </w:r>
      <w:r>
        <w:rPr>
          <w:w w:val="105"/>
          <w:sz w:val="23"/>
        </w:rPr>
        <w:t>illustration</w:t>
      </w:r>
      <w:r>
        <w:rPr>
          <w:spacing w:val="-7"/>
          <w:w w:val="105"/>
          <w:sz w:val="23"/>
        </w:rPr>
        <w:t xml:space="preserve"> </w:t>
      </w:r>
      <w:r>
        <w:rPr>
          <w:w w:val="105"/>
          <w:sz w:val="23"/>
        </w:rPr>
        <w:t>of</w:t>
      </w:r>
      <w:r>
        <w:rPr>
          <w:spacing w:val="-10"/>
          <w:w w:val="105"/>
          <w:sz w:val="23"/>
        </w:rPr>
        <w:t xml:space="preserve"> </w:t>
      </w:r>
      <w:r>
        <w:rPr>
          <w:w w:val="105"/>
          <w:sz w:val="23"/>
        </w:rPr>
        <w:t>engineering</w:t>
      </w:r>
      <w:r>
        <w:rPr>
          <w:spacing w:val="-7"/>
          <w:w w:val="105"/>
          <w:sz w:val="23"/>
        </w:rPr>
        <w:t xml:space="preserve"> </w:t>
      </w:r>
      <w:r>
        <w:rPr>
          <w:w w:val="105"/>
          <w:sz w:val="23"/>
        </w:rPr>
        <w:t>arrangements</w:t>
      </w:r>
      <w:r>
        <w:rPr>
          <w:spacing w:val="-10"/>
          <w:w w:val="105"/>
          <w:sz w:val="23"/>
        </w:rPr>
        <w:t xml:space="preserve"> </w:t>
      </w:r>
      <w:r>
        <w:rPr>
          <w:w w:val="105"/>
          <w:sz w:val="23"/>
        </w:rPr>
        <w:t>using</w:t>
      </w:r>
      <w:r>
        <w:rPr>
          <w:spacing w:val="-7"/>
          <w:w w:val="105"/>
          <w:sz w:val="23"/>
        </w:rPr>
        <w:t xml:space="preserve"> </w:t>
      </w:r>
      <w:r>
        <w:rPr>
          <w:w w:val="105"/>
          <w:sz w:val="23"/>
        </w:rPr>
        <w:t>2D</w:t>
      </w:r>
      <w:r>
        <w:rPr>
          <w:spacing w:val="-9"/>
          <w:w w:val="105"/>
          <w:sz w:val="23"/>
        </w:rPr>
        <w:t xml:space="preserve"> </w:t>
      </w:r>
      <w:r>
        <w:rPr>
          <w:w w:val="105"/>
          <w:sz w:val="23"/>
        </w:rPr>
        <w:t>and</w:t>
      </w:r>
      <w:r>
        <w:rPr>
          <w:spacing w:val="-7"/>
          <w:w w:val="105"/>
          <w:sz w:val="23"/>
        </w:rPr>
        <w:t xml:space="preserve"> </w:t>
      </w:r>
      <w:r>
        <w:rPr>
          <w:w w:val="105"/>
          <w:sz w:val="23"/>
        </w:rPr>
        <w:t>3D techniques.</w:t>
      </w:r>
    </w:p>
    <w:p w:rsidR="00B141CF" w:rsidRDefault="00B141CF">
      <w:pPr>
        <w:pStyle w:val="BodyText"/>
        <w:spacing w:before="3"/>
        <w:ind w:left="0" w:firstLine="0"/>
        <w:rPr>
          <w:sz w:val="25"/>
        </w:rPr>
      </w:pPr>
    </w:p>
    <w:p w:rsidR="00B141CF" w:rsidRDefault="009F45E6">
      <w:pPr>
        <w:pStyle w:val="Heading1"/>
        <w:numPr>
          <w:ilvl w:val="0"/>
          <w:numId w:val="85"/>
        </w:numPr>
        <w:tabs>
          <w:tab w:val="left" w:pos="1151"/>
          <w:tab w:val="left" w:pos="1152"/>
        </w:tabs>
      </w:pPr>
      <w:r>
        <w:rPr>
          <w:w w:val="105"/>
        </w:rPr>
        <w:t>Use of verbal and written communication skills in engineering</w:t>
      </w:r>
      <w:r>
        <w:rPr>
          <w:spacing w:val="-29"/>
          <w:w w:val="105"/>
        </w:rPr>
        <w:t xml:space="preserve"> </w:t>
      </w:r>
      <w:r>
        <w:rPr>
          <w:w w:val="105"/>
        </w:rPr>
        <w:t>settings.</w:t>
      </w:r>
    </w:p>
    <w:p w:rsidR="00B141CF" w:rsidRDefault="009F45E6">
      <w:pPr>
        <w:spacing w:before="9"/>
        <w:ind w:left="6194"/>
        <w:rPr>
          <w:b/>
          <w:sz w:val="23"/>
        </w:rPr>
      </w:pPr>
      <w:r>
        <w:rPr>
          <w:b/>
          <w:w w:val="105"/>
          <w:sz w:val="23"/>
        </w:rPr>
        <w:t>(16 Hours)</w:t>
      </w:r>
    </w:p>
    <w:p w:rsidR="00B141CF" w:rsidRDefault="009F45E6">
      <w:pPr>
        <w:pStyle w:val="ListParagraph"/>
        <w:numPr>
          <w:ilvl w:val="1"/>
          <w:numId w:val="85"/>
        </w:numPr>
        <w:tabs>
          <w:tab w:val="left" w:pos="1872"/>
          <w:tab w:val="left" w:pos="1873"/>
        </w:tabs>
        <w:spacing w:before="2"/>
        <w:ind w:hanging="722"/>
        <w:rPr>
          <w:sz w:val="23"/>
        </w:rPr>
      </w:pPr>
      <w:r>
        <w:rPr>
          <w:w w:val="105"/>
          <w:sz w:val="23"/>
        </w:rPr>
        <w:t>Written</w:t>
      </w:r>
      <w:r>
        <w:rPr>
          <w:spacing w:val="-1"/>
          <w:w w:val="105"/>
          <w:sz w:val="23"/>
        </w:rPr>
        <w:t xml:space="preserve"> </w:t>
      </w:r>
      <w:r>
        <w:rPr>
          <w:w w:val="105"/>
          <w:sz w:val="23"/>
        </w:rPr>
        <w:t>work</w:t>
      </w:r>
    </w:p>
    <w:p w:rsidR="00B141CF" w:rsidRDefault="009F45E6">
      <w:pPr>
        <w:pStyle w:val="ListParagraph"/>
        <w:numPr>
          <w:ilvl w:val="2"/>
          <w:numId w:val="85"/>
        </w:numPr>
        <w:tabs>
          <w:tab w:val="left" w:pos="2592"/>
          <w:tab w:val="left" w:pos="2593"/>
        </w:tabs>
        <w:spacing w:before="17"/>
        <w:rPr>
          <w:sz w:val="23"/>
        </w:rPr>
      </w:pPr>
      <w:r>
        <w:rPr>
          <w:w w:val="105"/>
          <w:sz w:val="23"/>
        </w:rPr>
        <w:t>Note taking</w:t>
      </w:r>
    </w:p>
    <w:p w:rsidR="00B141CF" w:rsidRDefault="009F45E6">
      <w:pPr>
        <w:pStyle w:val="ListParagraph"/>
        <w:numPr>
          <w:ilvl w:val="3"/>
          <w:numId w:val="85"/>
        </w:numPr>
        <w:tabs>
          <w:tab w:val="left" w:pos="3314"/>
        </w:tabs>
        <w:spacing w:before="16"/>
        <w:ind w:hanging="722"/>
        <w:rPr>
          <w:sz w:val="23"/>
        </w:rPr>
      </w:pPr>
      <w:r>
        <w:rPr>
          <w:w w:val="105"/>
          <w:sz w:val="23"/>
        </w:rPr>
        <w:t>Lists,</w:t>
      </w:r>
    </w:p>
    <w:p w:rsidR="00B141CF" w:rsidRDefault="009F45E6">
      <w:pPr>
        <w:pStyle w:val="ListParagraph"/>
        <w:numPr>
          <w:ilvl w:val="3"/>
          <w:numId w:val="85"/>
        </w:numPr>
        <w:tabs>
          <w:tab w:val="left" w:pos="3314"/>
        </w:tabs>
        <w:ind w:hanging="722"/>
        <w:rPr>
          <w:sz w:val="23"/>
        </w:rPr>
      </w:pPr>
      <w:r>
        <w:rPr>
          <w:w w:val="105"/>
          <w:sz w:val="23"/>
        </w:rPr>
        <w:t>Mind mapping/flow diagrams</w:t>
      </w:r>
    </w:p>
    <w:p w:rsidR="00B141CF" w:rsidRDefault="009F45E6">
      <w:pPr>
        <w:pStyle w:val="ListParagraph"/>
        <w:numPr>
          <w:ilvl w:val="2"/>
          <w:numId w:val="85"/>
        </w:numPr>
        <w:tabs>
          <w:tab w:val="left" w:pos="2592"/>
          <w:tab w:val="left" w:pos="2593"/>
        </w:tabs>
        <w:rPr>
          <w:sz w:val="23"/>
        </w:rPr>
      </w:pPr>
      <w:r>
        <w:rPr>
          <w:w w:val="105"/>
          <w:sz w:val="23"/>
        </w:rPr>
        <w:t>Writing style</w:t>
      </w:r>
    </w:p>
    <w:p w:rsidR="00B141CF" w:rsidRDefault="009F45E6">
      <w:pPr>
        <w:pStyle w:val="ListParagraph"/>
        <w:numPr>
          <w:ilvl w:val="3"/>
          <w:numId w:val="85"/>
        </w:numPr>
        <w:tabs>
          <w:tab w:val="left" w:pos="3314"/>
        </w:tabs>
        <w:spacing w:before="17"/>
        <w:ind w:hanging="722"/>
        <w:rPr>
          <w:sz w:val="23"/>
        </w:rPr>
      </w:pPr>
      <w:r>
        <w:rPr>
          <w:w w:val="105"/>
          <w:sz w:val="23"/>
        </w:rPr>
        <w:t>Business</w:t>
      </w:r>
      <w:r>
        <w:rPr>
          <w:spacing w:val="-27"/>
          <w:w w:val="105"/>
          <w:sz w:val="23"/>
        </w:rPr>
        <w:t xml:space="preserve"> </w:t>
      </w:r>
      <w:r>
        <w:rPr>
          <w:w w:val="105"/>
          <w:sz w:val="23"/>
        </w:rPr>
        <w:t>letter,</w:t>
      </w:r>
    </w:p>
    <w:p w:rsidR="00B141CF" w:rsidRDefault="009F45E6">
      <w:pPr>
        <w:pStyle w:val="ListParagraph"/>
        <w:numPr>
          <w:ilvl w:val="3"/>
          <w:numId w:val="85"/>
        </w:numPr>
        <w:tabs>
          <w:tab w:val="left" w:pos="3314"/>
        </w:tabs>
        <w:spacing w:before="10"/>
        <w:ind w:hanging="722"/>
        <w:rPr>
          <w:sz w:val="23"/>
        </w:rPr>
      </w:pPr>
      <w:r>
        <w:rPr>
          <w:w w:val="105"/>
          <w:sz w:val="23"/>
        </w:rPr>
        <w:t>Memo</w:t>
      </w:r>
      <w:r>
        <w:rPr>
          <w:spacing w:val="-21"/>
          <w:w w:val="105"/>
          <w:sz w:val="23"/>
        </w:rPr>
        <w:t xml:space="preserve"> </w:t>
      </w:r>
      <w:r>
        <w:rPr>
          <w:w w:val="105"/>
          <w:sz w:val="23"/>
        </w:rPr>
        <w:t>writing,</w:t>
      </w:r>
    </w:p>
    <w:p w:rsidR="00B141CF" w:rsidRDefault="009F45E6">
      <w:pPr>
        <w:pStyle w:val="ListParagraph"/>
        <w:numPr>
          <w:ilvl w:val="3"/>
          <w:numId w:val="85"/>
        </w:numPr>
        <w:tabs>
          <w:tab w:val="left" w:pos="3314"/>
        </w:tabs>
        <w:ind w:hanging="722"/>
        <w:rPr>
          <w:sz w:val="23"/>
        </w:rPr>
      </w:pPr>
      <w:r>
        <w:rPr>
          <w:w w:val="105"/>
          <w:sz w:val="23"/>
        </w:rPr>
        <w:t>Report styles and</w:t>
      </w:r>
      <w:r>
        <w:rPr>
          <w:spacing w:val="-5"/>
          <w:w w:val="105"/>
          <w:sz w:val="23"/>
        </w:rPr>
        <w:t xml:space="preserve"> </w:t>
      </w:r>
      <w:r>
        <w:rPr>
          <w:w w:val="105"/>
          <w:sz w:val="23"/>
        </w:rPr>
        <w:t>format,</w:t>
      </w:r>
    </w:p>
    <w:p w:rsidR="00B141CF" w:rsidRDefault="009F45E6">
      <w:pPr>
        <w:pStyle w:val="ListParagraph"/>
        <w:numPr>
          <w:ilvl w:val="3"/>
          <w:numId w:val="85"/>
        </w:numPr>
        <w:tabs>
          <w:tab w:val="left" w:pos="3314"/>
        </w:tabs>
        <w:spacing w:before="16"/>
        <w:ind w:hanging="722"/>
        <w:rPr>
          <w:sz w:val="23"/>
        </w:rPr>
      </w:pPr>
      <w:r>
        <w:rPr>
          <w:w w:val="105"/>
          <w:sz w:val="23"/>
        </w:rPr>
        <w:t>email,</w:t>
      </w:r>
      <w:r>
        <w:rPr>
          <w:spacing w:val="-5"/>
          <w:w w:val="105"/>
          <w:sz w:val="23"/>
        </w:rPr>
        <w:t xml:space="preserve"> </w:t>
      </w:r>
      <w:r>
        <w:rPr>
          <w:w w:val="105"/>
          <w:sz w:val="23"/>
        </w:rPr>
        <w:t>fax</w:t>
      </w:r>
    </w:p>
    <w:p w:rsidR="00B141CF" w:rsidRDefault="009F45E6">
      <w:pPr>
        <w:pStyle w:val="ListParagraph"/>
        <w:numPr>
          <w:ilvl w:val="2"/>
          <w:numId w:val="85"/>
        </w:numPr>
        <w:tabs>
          <w:tab w:val="left" w:pos="2592"/>
          <w:tab w:val="left" w:pos="2593"/>
        </w:tabs>
        <w:rPr>
          <w:sz w:val="23"/>
        </w:rPr>
      </w:pPr>
      <w:r>
        <w:rPr>
          <w:w w:val="105"/>
          <w:sz w:val="23"/>
        </w:rPr>
        <w:t>Proofreading and amending</w:t>
      </w:r>
      <w:r>
        <w:rPr>
          <w:spacing w:val="-3"/>
          <w:w w:val="105"/>
          <w:sz w:val="23"/>
        </w:rPr>
        <w:t xml:space="preserve"> </w:t>
      </w:r>
      <w:r>
        <w:rPr>
          <w:w w:val="105"/>
          <w:sz w:val="23"/>
        </w:rPr>
        <w:t>text;</w:t>
      </w:r>
    </w:p>
    <w:p w:rsidR="00B141CF" w:rsidRDefault="009F45E6">
      <w:pPr>
        <w:pStyle w:val="ListParagraph"/>
        <w:numPr>
          <w:ilvl w:val="2"/>
          <w:numId w:val="85"/>
        </w:numPr>
        <w:tabs>
          <w:tab w:val="left" w:pos="2592"/>
          <w:tab w:val="left" w:pos="2593"/>
        </w:tabs>
        <w:spacing w:before="10"/>
        <w:rPr>
          <w:sz w:val="23"/>
        </w:rPr>
      </w:pPr>
      <w:r>
        <w:rPr>
          <w:w w:val="105"/>
          <w:sz w:val="23"/>
        </w:rPr>
        <w:t>Use of diary/logbook for planning and prioritizing work</w:t>
      </w:r>
      <w:r>
        <w:rPr>
          <w:spacing w:val="-19"/>
          <w:w w:val="105"/>
          <w:sz w:val="23"/>
        </w:rPr>
        <w:t xml:space="preserve"> </w:t>
      </w:r>
      <w:r>
        <w:rPr>
          <w:w w:val="105"/>
          <w:sz w:val="23"/>
        </w:rPr>
        <w:t>schedules</w:t>
      </w:r>
    </w:p>
    <w:p w:rsidR="00B141CF" w:rsidRDefault="009F45E6">
      <w:pPr>
        <w:pStyle w:val="ListParagraph"/>
        <w:numPr>
          <w:ilvl w:val="2"/>
          <w:numId w:val="85"/>
        </w:numPr>
        <w:tabs>
          <w:tab w:val="left" w:pos="2592"/>
          <w:tab w:val="left" w:pos="2593"/>
        </w:tabs>
        <w:spacing w:before="16"/>
        <w:rPr>
          <w:sz w:val="23"/>
        </w:rPr>
      </w:pPr>
      <w:r>
        <w:rPr>
          <w:w w:val="105"/>
          <w:sz w:val="23"/>
        </w:rPr>
        <w:t>Graphical presentation</w:t>
      </w:r>
      <w:r>
        <w:rPr>
          <w:spacing w:val="-2"/>
          <w:w w:val="105"/>
          <w:sz w:val="23"/>
        </w:rPr>
        <w:t xml:space="preserve"> </w:t>
      </w:r>
      <w:r>
        <w:rPr>
          <w:w w:val="105"/>
          <w:sz w:val="23"/>
        </w:rPr>
        <w:t>techniques</w:t>
      </w:r>
    </w:p>
    <w:p w:rsidR="00B141CF" w:rsidRDefault="00F4795A" w:rsidP="00F4795A">
      <w:pPr>
        <w:pStyle w:val="ListParagraph"/>
        <w:numPr>
          <w:ilvl w:val="1"/>
          <w:numId w:val="85"/>
        </w:numPr>
        <w:tabs>
          <w:tab w:val="left" w:pos="1872"/>
          <w:tab w:val="left" w:pos="1873"/>
        </w:tabs>
        <w:ind w:hanging="72"/>
        <w:rPr>
          <w:sz w:val="23"/>
        </w:rPr>
      </w:pPr>
      <w:r>
        <w:rPr>
          <w:w w:val="105"/>
          <w:sz w:val="23"/>
        </w:rPr>
        <w:t xml:space="preserve">       </w:t>
      </w:r>
      <w:r w:rsidR="009F45E6">
        <w:rPr>
          <w:w w:val="105"/>
          <w:sz w:val="23"/>
        </w:rPr>
        <w:t>Verbal</w:t>
      </w:r>
      <w:r w:rsidR="009F45E6">
        <w:rPr>
          <w:spacing w:val="-3"/>
          <w:w w:val="105"/>
          <w:sz w:val="23"/>
        </w:rPr>
        <w:t xml:space="preserve"> </w:t>
      </w:r>
      <w:r w:rsidR="009F45E6">
        <w:rPr>
          <w:w w:val="105"/>
          <w:sz w:val="23"/>
        </w:rPr>
        <w:t>methods</w:t>
      </w:r>
    </w:p>
    <w:p w:rsidR="00B141CF" w:rsidRPr="00803B94" w:rsidRDefault="009F45E6" w:rsidP="00803B94">
      <w:pPr>
        <w:pStyle w:val="ListParagraph"/>
        <w:numPr>
          <w:ilvl w:val="2"/>
          <w:numId w:val="85"/>
        </w:numPr>
        <w:tabs>
          <w:tab w:val="left" w:pos="2592"/>
          <w:tab w:val="left" w:pos="2593"/>
        </w:tabs>
        <w:rPr>
          <w:sz w:val="23"/>
          <w:szCs w:val="23"/>
        </w:rPr>
        <w:sectPr w:rsidR="00B141CF" w:rsidRPr="00803B94" w:rsidSect="005018BF">
          <w:type w:val="continuous"/>
          <w:pgSz w:w="12240" w:h="16340"/>
          <w:pgMar w:top="1138" w:right="634" w:bottom="274" w:left="1238" w:header="720" w:footer="720" w:gutter="0"/>
          <w:cols w:space="720"/>
        </w:sectPr>
      </w:pPr>
      <w:r w:rsidRPr="00803B94">
        <w:rPr>
          <w:w w:val="105"/>
          <w:sz w:val="23"/>
          <w:szCs w:val="23"/>
        </w:rPr>
        <w:lastRenderedPageBreak/>
        <w:t>Speaking with peers, supervisors and</w:t>
      </w:r>
      <w:r w:rsidRPr="00803B94">
        <w:rPr>
          <w:spacing w:val="-11"/>
          <w:w w:val="105"/>
          <w:sz w:val="23"/>
          <w:szCs w:val="23"/>
        </w:rPr>
        <w:t xml:space="preserve"> </w:t>
      </w:r>
    </w:p>
    <w:p w:rsidR="00B141CF" w:rsidRDefault="009F45E6">
      <w:pPr>
        <w:pStyle w:val="ListParagraph"/>
        <w:numPr>
          <w:ilvl w:val="2"/>
          <w:numId w:val="85"/>
        </w:numPr>
        <w:tabs>
          <w:tab w:val="left" w:pos="2592"/>
          <w:tab w:val="left" w:pos="2593"/>
        </w:tabs>
        <w:spacing w:before="69"/>
        <w:rPr>
          <w:sz w:val="23"/>
        </w:rPr>
      </w:pPr>
      <w:r>
        <w:rPr>
          <w:w w:val="105"/>
          <w:sz w:val="23"/>
        </w:rPr>
        <w:lastRenderedPageBreak/>
        <w:t>Use of appropriate technical</w:t>
      </w:r>
      <w:r>
        <w:rPr>
          <w:spacing w:val="-13"/>
          <w:w w:val="105"/>
          <w:sz w:val="23"/>
        </w:rPr>
        <w:t xml:space="preserve"> </w:t>
      </w:r>
      <w:r>
        <w:rPr>
          <w:w w:val="105"/>
          <w:sz w:val="23"/>
        </w:rPr>
        <w:t>language,</w:t>
      </w:r>
    </w:p>
    <w:p w:rsidR="00B141CF" w:rsidRDefault="009F45E6">
      <w:pPr>
        <w:pStyle w:val="ListParagraph"/>
        <w:numPr>
          <w:ilvl w:val="2"/>
          <w:numId w:val="85"/>
        </w:numPr>
        <w:tabs>
          <w:tab w:val="left" w:pos="2592"/>
          <w:tab w:val="left" w:pos="2593"/>
        </w:tabs>
        <w:rPr>
          <w:sz w:val="23"/>
        </w:rPr>
      </w:pPr>
      <w:r>
        <w:rPr>
          <w:w w:val="105"/>
          <w:sz w:val="23"/>
        </w:rPr>
        <w:t>Tone and</w:t>
      </w:r>
      <w:r>
        <w:rPr>
          <w:spacing w:val="1"/>
          <w:w w:val="105"/>
          <w:sz w:val="23"/>
        </w:rPr>
        <w:t xml:space="preserve"> </w:t>
      </w:r>
      <w:r>
        <w:rPr>
          <w:w w:val="105"/>
          <w:sz w:val="23"/>
        </w:rPr>
        <w:t>manner</w:t>
      </w:r>
    </w:p>
    <w:p w:rsidR="00B141CF" w:rsidRDefault="009F45E6">
      <w:pPr>
        <w:pStyle w:val="ListParagraph"/>
        <w:numPr>
          <w:ilvl w:val="2"/>
          <w:numId w:val="85"/>
        </w:numPr>
        <w:tabs>
          <w:tab w:val="left" w:pos="2592"/>
          <w:tab w:val="left" w:pos="2593"/>
        </w:tabs>
        <w:spacing w:before="17"/>
        <w:rPr>
          <w:sz w:val="23"/>
        </w:rPr>
      </w:pPr>
      <w:r>
        <w:rPr>
          <w:w w:val="105"/>
          <w:sz w:val="23"/>
        </w:rPr>
        <w:t>Listening</w:t>
      </w:r>
    </w:p>
    <w:p w:rsidR="00B141CF" w:rsidRDefault="009F45E6">
      <w:pPr>
        <w:pStyle w:val="ListParagraph"/>
        <w:numPr>
          <w:ilvl w:val="3"/>
          <w:numId w:val="85"/>
        </w:numPr>
        <w:tabs>
          <w:tab w:val="left" w:pos="3314"/>
        </w:tabs>
        <w:spacing w:before="17" w:line="247" w:lineRule="auto"/>
        <w:ind w:left="2592" w:right="1045" w:firstLine="0"/>
        <w:rPr>
          <w:sz w:val="23"/>
        </w:rPr>
      </w:pPr>
      <w:r>
        <w:rPr>
          <w:w w:val="105"/>
          <w:sz w:val="23"/>
        </w:rPr>
        <w:t>Use of paraphrasing and note taking to clarify meaning 2.2.5 Impact and use of body language in verbal</w:t>
      </w:r>
      <w:r>
        <w:rPr>
          <w:spacing w:val="-27"/>
          <w:w w:val="105"/>
          <w:sz w:val="23"/>
        </w:rPr>
        <w:t xml:space="preserve"> </w:t>
      </w:r>
      <w:r>
        <w:rPr>
          <w:w w:val="105"/>
          <w:sz w:val="23"/>
        </w:rPr>
        <w:t>communication</w:t>
      </w:r>
    </w:p>
    <w:p w:rsidR="00B141CF" w:rsidRDefault="00B141CF">
      <w:pPr>
        <w:pStyle w:val="BodyText"/>
        <w:spacing w:before="0"/>
        <w:ind w:left="0" w:firstLine="0"/>
        <w:rPr>
          <w:sz w:val="24"/>
        </w:rPr>
      </w:pPr>
    </w:p>
    <w:p w:rsidR="00B141CF" w:rsidRDefault="009F45E6">
      <w:pPr>
        <w:pStyle w:val="Heading1"/>
        <w:numPr>
          <w:ilvl w:val="0"/>
          <w:numId w:val="85"/>
        </w:numPr>
        <w:tabs>
          <w:tab w:val="left" w:pos="1151"/>
          <w:tab w:val="left" w:pos="1152"/>
          <w:tab w:val="left" w:pos="9069"/>
        </w:tabs>
      </w:pPr>
      <w:r>
        <w:rPr>
          <w:w w:val="105"/>
        </w:rPr>
        <w:t>Use</w:t>
      </w:r>
      <w:r>
        <w:rPr>
          <w:spacing w:val="-8"/>
          <w:w w:val="105"/>
        </w:rPr>
        <w:t xml:space="preserve"> </w:t>
      </w:r>
      <w:r>
        <w:rPr>
          <w:w w:val="105"/>
        </w:rPr>
        <w:t>engineering</w:t>
      </w:r>
      <w:r>
        <w:rPr>
          <w:spacing w:val="-6"/>
          <w:w w:val="105"/>
        </w:rPr>
        <w:t xml:space="preserve"> </w:t>
      </w:r>
      <w:r>
        <w:rPr>
          <w:w w:val="105"/>
        </w:rPr>
        <w:t>information</w:t>
      </w:r>
      <w:r>
        <w:rPr>
          <w:w w:val="105"/>
        </w:rPr>
        <w:tab/>
        <w:t>(03</w:t>
      </w:r>
      <w:r>
        <w:rPr>
          <w:spacing w:val="-2"/>
          <w:w w:val="105"/>
        </w:rPr>
        <w:t xml:space="preserve"> </w:t>
      </w:r>
      <w:r>
        <w:rPr>
          <w:w w:val="105"/>
        </w:rPr>
        <w:t>Hours)</w:t>
      </w:r>
    </w:p>
    <w:p w:rsidR="00B141CF" w:rsidRDefault="009F45E6">
      <w:pPr>
        <w:pStyle w:val="ListParagraph"/>
        <w:numPr>
          <w:ilvl w:val="1"/>
          <w:numId w:val="85"/>
        </w:numPr>
        <w:tabs>
          <w:tab w:val="left" w:pos="1872"/>
          <w:tab w:val="left" w:pos="1873"/>
        </w:tabs>
        <w:ind w:hanging="722"/>
        <w:rPr>
          <w:sz w:val="23"/>
        </w:rPr>
      </w:pPr>
      <w:r>
        <w:rPr>
          <w:w w:val="105"/>
          <w:sz w:val="23"/>
        </w:rPr>
        <w:t>Information</w:t>
      </w:r>
      <w:r>
        <w:rPr>
          <w:spacing w:val="1"/>
          <w:w w:val="105"/>
          <w:sz w:val="23"/>
        </w:rPr>
        <w:t xml:space="preserve"> </w:t>
      </w:r>
      <w:r>
        <w:rPr>
          <w:w w:val="105"/>
          <w:sz w:val="23"/>
        </w:rPr>
        <w:t>sources</w:t>
      </w:r>
    </w:p>
    <w:p w:rsidR="00B141CF" w:rsidRDefault="009F45E6">
      <w:pPr>
        <w:pStyle w:val="ListParagraph"/>
        <w:numPr>
          <w:ilvl w:val="2"/>
          <w:numId w:val="85"/>
        </w:numPr>
        <w:tabs>
          <w:tab w:val="left" w:pos="2592"/>
          <w:tab w:val="left" w:pos="2593"/>
        </w:tabs>
        <w:spacing w:before="17"/>
        <w:rPr>
          <w:sz w:val="23"/>
        </w:rPr>
      </w:pPr>
      <w:r>
        <w:rPr>
          <w:w w:val="105"/>
          <w:sz w:val="23"/>
        </w:rPr>
        <w:t>Non-computer-based sources</w:t>
      </w:r>
    </w:p>
    <w:p w:rsidR="00B141CF" w:rsidRDefault="009F45E6">
      <w:pPr>
        <w:pStyle w:val="ListParagraph"/>
        <w:numPr>
          <w:ilvl w:val="2"/>
          <w:numId w:val="85"/>
        </w:numPr>
        <w:tabs>
          <w:tab w:val="left" w:pos="2592"/>
          <w:tab w:val="left" w:pos="2593"/>
        </w:tabs>
        <w:spacing w:before="16"/>
        <w:rPr>
          <w:sz w:val="23"/>
        </w:rPr>
      </w:pPr>
      <w:r>
        <w:rPr>
          <w:w w:val="105"/>
          <w:sz w:val="23"/>
        </w:rPr>
        <w:t>Computer-based</w:t>
      </w:r>
      <w:r>
        <w:rPr>
          <w:spacing w:val="1"/>
          <w:w w:val="105"/>
          <w:sz w:val="23"/>
        </w:rPr>
        <w:t xml:space="preserve"> </w:t>
      </w:r>
      <w:r>
        <w:rPr>
          <w:w w:val="105"/>
          <w:sz w:val="23"/>
        </w:rPr>
        <w:t>sources</w:t>
      </w:r>
    </w:p>
    <w:p w:rsidR="00B141CF" w:rsidRDefault="009F45E6">
      <w:pPr>
        <w:pStyle w:val="ListParagraph"/>
        <w:numPr>
          <w:ilvl w:val="1"/>
          <w:numId w:val="85"/>
        </w:numPr>
        <w:tabs>
          <w:tab w:val="left" w:pos="1872"/>
          <w:tab w:val="left" w:pos="1873"/>
        </w:tabs>
        <w:ind w:hanging="722"/>
        <w:rPr>
          <w:sz w:val="23"/>
        </w:rPr>
      </w:pPr>
      <w:r>
        <w:rPr>
          <w:w w:val="105"/>
          <w:sz w:val="23"/>
        </w:rPr>
        <w:t>Use of</w:t>
      </w:r>
      <w:r>
        <w:rPr>
          <w:spacing w:val="-4"/>
          <w:w w:val="105"/>
          <w:sz w:val="23"/>
        </w:rPr>
        <w:t xml:space="preserve"> </w:t>
      </w:r>
      <w:r>
        <w:rPr>
          <w:w w:val="105"/>
          <w:sz w:val="23"/>
        </w:rPr>
        <w:t>information</w:t>
      </w:r>
    </w:p>
    <w:p w:rsidR="00B141CF" w:rsidRDefault="009F45E6">
      <w:pPr>
        <w:pStyle w:val="ListParagraph"/>
        <w:numPr>
          <w:ilvl w:val="2"/>
          <w:numId w:val="85"/>
        </w:numPr>
        <w:tabs>
          <w:tab w:val="left" w:pos="2592"/>
          <w:tab w:val="left" w:pos="2593"/>
        </w:tabs>
        <w:spacing w:before="10"/>
        <w:rPr>
          <w:sz w:val="23"/>
        </w:rPr>
      </w:pPr>
      <w:r>
        <w:rPr>
          <w:w w:val="105"/>
          <w:sz w:val="23"/>
        </w:rPr>
        <w:t>for the solution of engineering</w:t>
      </w:r>
      <w:r>
        <w:rPr>
          <w:spacing w:val="-11"/>
          <w:w w:val="105"/>
          <w:sz w:val="23"/>
        </w:rPr>
        <w:t xml:space="preserve"> </w:t>
      </w:r>
      <w:r>
        <w:rPr>
          <w:w w:val="105"/>
          <w:sz w:val="23"/>
        </w:rPr>
        <w:t>problems,</w:t>
      </w:r>
    </w:p>
    <w:p w:rsidR="00B141CF" w:rsidRDefault="009F45E6">
      <w:pPr>
        <w:pStyle w:val="ListParagraph"/>
        <w:numPr>
          <w:ilvl w:val="2"/>
          <w:numId w:val="85"/>
        </w:numPr>
        <w:tabs>
          <w:tab w:val="left" w:pos="2592"/>
          <w:tab w:val="left" w:pos="2593"/>
        </w:tabs>
        <w:spacing w:before="16"/>
        <w:rPr>
          <w:sz w:val="23"/>
        </w:rPr>
      </w:pPr>
      <w:r>
        <w:rPr>
          <w:w w:val="105"/>
          <w:sz w:val="23"/>
        </w:rPr>
        <w:t>for product/service/topic</w:t>
      </w:r>
      <w:r>
        <w:rPr>
          <w:spacing w:val="-1"/>
          <w:w w:val="105"/>
          <w:sz w:val="23"/>
        </w:rPr>
        <w:t xml:space="preserve"> </w:t>
      </w:r>
      <w:r>
        <w:rPr>
          <w:w w:val="105"/>
          <w:sz w:val="23"/>
        </w:rPr>
        <w:t>research,</w:t>
      </w:r>
    </w:p>
    <w:p w:rsidR="00B141CF" w:rsidRDefault="009F45E6">
      <w:pPr>
        <w:pStyle w:val="ListParagraph"/>
        <w:numPr>
          <w:ilvl w:val="2"/>
          <w:numId w:val="85"/>
        </w:numPr>
        <w:tabs>
          <w:tab w:val="left" w:pos="2592"/>
          <w:tab w:val="left" w:pos="2593"/>
        </w:tabs>
        <w:rPr>
          <w:sz w:val="23"/>
        </w:rPr>
      </w:pPr>
      <w:r>
        <w:rPr>
          <w:w w:val="105"/>
          <w:sz w:val="23"/>
        </w:rPr>
        <w:t>gathering data or material to support own</w:t>
      </w:r>
      <w:r>
        <w:rPr>
          <w:spacing w:val="-16"/>
          <w:w w:val="105"/>
          <w:sz w:val="23"/>
        </w:rPr>
        <w:t xml:space="preserve"> </w:t>
      </w:r>
      <w:r>
        <w:rPr>
          <w:w w:val="105"/>
          <w:sz w:val="23"/>
        </w:rPr>
        <w:t>work,</w:t>
      </w:r>
    </w:p>
    <w:p w:rsidR="00B141CF" w:rsidRDefault="009F45E6">
      <w:pPr>
        <w:pStyle w:val="ListParagraph"/>
        <w:numPr>
          <w:ilvl w:val="2"/>
          <w:numId w:val="85"/>
        </w:numPr>
        <w:tabs>
          <w:tab w:val="left" w:pos="2592"/>
          <w:tab w:val="left" w:pos="2593"/>
        </w:tabs>
        <w:rPr>
          <w:sz w:val="23"/>
        </w:rPr>
      </w:pPr>
      <w:r>
        <w:rPr>
          <w:w w:val="105"/>
          <w:sz w:val="23"/>
        </w:rPr>
        <w:t>checking validity of own</w:t>
      </w:r>
      <w:r>
        <w:rPr>
          <w:spacing w:val="-8"/>
          <w:w w:val="105"/>
          <w:sz w:val="23"/>
        </w:rPr>
        <w:t xml:space="preserve"> </w:t>
      </w:r>
      <w:r>
        <w:rPr>
          <w:w w:val="105"/>
          <w:sz w:val="23"/>
        </w:rPr>
        <w:t>work/findings</w:t>
      </w:r>
    </w:p>
    <w:p w:rsidR="00B141CF" w:rsidRDefault="00B141CF">
      <w:pPr>
        <w:pStyle w:val="BodyText"/>
        <w:spacing w:before="10"/>
        <w:ind w:left="0" w:firstLine="0"/>
        <w:rPr>
          <w:sz w:val="25"/>
        </w:rPr>
      </w:pPr>
    </w:p>
    <w:p w:rsidR="00B141CF" w:rsidRDefault="009F45E6">
      <w:pPr>
        <w:pStyle w:val="Heading1"/>
        <w:numPr>
          <w:ilvl w:val="0"/>
          <w:numId w:val="85"/>
        </w:numPr>
        <w:tabs>
          <w:tab w:val="left" w:pos="1151"/>
          <w:tab w:val="left" w:pos="1152"/>
          <w:tab w:val="left" w:pos="8990"/>
        </w:tabs>
        <w:spacing w:line="247" w:lineRule="auto"/>
        <w:ind w:right="253"/>
      </w:pPr>
      <w:r>
        <w:rPr>
          <w:w w:val="105"/>
        </w:rPr>
        <w:t xml:space="preserve">Use of information </w:t>
      </w:r>
      <w:r>
        <w:rPr>
          <w:spacing w:val="2"/>
          <w:w w:val="105"/>
        </w:rPr>
        <w:t xml:space="preserve">and </w:t>
      </w:r>
      <w:r>
        <w:rPr>
          <w:w w:val="105"/>
        </w:rPr>
        <w:t>communication technology (ICT) to present information in engineering</w:t>
      </w:r>
      <w:r>
        <w:rPr>
          <w:spacing w:val="-9"/>
          <w:w w:val="105"/>
        </w:rPr>
        <w:t xml:space="preserve"> </w:t>
      </w:r>
      <w:r>
        <w:rPr>
          <w:w w:val="105"/>
        </w:rPr>
        <w:t>settings</w:t>
      </w:r>
      <w:r>
        <w:rPr>
          <w:w w:val="105"/>
        </w:rPr>
        <w:tab/>
        <w:t>(07</w:t>
      </w:r>
      <w:r>
        <w:rPr>
          <w:spacing w:val="9"/>
          <w:w w:val="105"/>
        </w:rPr>
        <w:t xml:space="preserve"> </w:t>
      </w:r>
      <w:r>
        <w:rPr>
          <w:spacing w:val="-3"/>
          <w:w w:val="105"/>
        </w:rPr>
        <w:t>Hours)</w:t>
      </w:r>
    </w:p>
    <w:p w:rsidR="00B141CF" w:rsidRDefault="009F45E6">
      <w:pPr>
        <w:pStyle w:val="ListParagraph"/>
        <w:numPr>
          <w:ilvl w:val="1"/>
          <w:numId w:val="85"/>
        </w:numPr>
        <w:tabs>
          <w:tab w:val="left" w:pos="1872"/>
          <w:tab w:val="left" w:pos="1873"/>
        </w:tabs>
        <w:spacing w:before="0" w:line="260" w:lineRule="exact"/>
        <w:ind w:hanging="722"/>
        <w:rPr>
          <w:sz w:val="23"/>
        </w:rPr>
      </w:pPr>
      <w:r>
        <w:rPr>
          <w:w w:val="105"/>
          <w:sz w:val="23"/>
        </w:rPr>
        <w:t>Software packages</w:t>
      </w:r>
    </w:p>
    <w:p w:rsidR="00B141CF" w:rsidRDefault="009F45E6">
      <w:pPr>
        <w:pStyle w:val="ListParagraph"/>
        <w:numPr>
          <w:ilvl w:val="2"/>
          <w:numId w:val="85"/>
        </w:numPr>
        <w:tabs>
          <w:tab w:val="left" w:pos="2592"/>
          <w:tab w:val="left" w:pos="2593"/>
        </w:tabs>
        <w:spacing w:before="17"/>
        <w:rPr>
          <w:sz w:val="23"/>
        </w:rPr>
      </w:pPr>
      <w:r>
        <w:rPr>
          <w:w w:val="105"/>
          <w:sz w:val="23"/>
        </w:rPr>
        <w:t>Word</w:t>
      </w:r>
      <w:r>
        <w:rPr>
          <w:spacing w:val="1"/>
          <w:w w:val="105"/>
          <w:sz w:val="23"/>
        </w:rPr>
        <w:t xml:space="preserve"> </w:t>
      </w:r>
      <w:r>
        <w:rPr>
          <w:w w:val="105"/>
          <w:sz w:val="23"/>
        </w:rPr>
        <w:t>processing;</w:t>
      </w:r>
    </w:p>
    <w:p w:rsidR="00B141CF" w:rsidRDefault="009F45E6">
      <w:pPr>
        <w:pStyle w:val="ListParagraph"/>
        <w:numPr>
          <w:ilvl w:val="2"/>
          <w:numId w:val="85"/>
        </w:numPr>
        <w:tabs>
          <w:tab w:val="left" w:pos="2592"/>
          <w:tab w:val="left" w:pos="2593"/>
        </w:tabs>
        <w:spacing w:before="16"/>
        <w:rPr>
          <w:sz w:val="23"/>
        </w:rPr>
      </w:pPr>
      <w:r>
        <w:rPr>
          <w:w w:val="105"/>
          <w:sz w:val="23"/>
        </w:rPr>
        <w:t>Computer Aided</w:t>
      </w:r>
      <w:r>
        <w:rPr>
          <w:spacing w:val="-1"/>
          <w:w w:val="105"/>
          <w:sz w:val="23"/>
        </w:rPr>
        <w:t xml:space="preserve"> </w:t>
      </w:r>
      <w:r>
        <w:rPr>
          <w:w w:val="105"/>
          <w:sz w:val="23"/>
        </w:rPr>
        <w:t>Drawing</w:t>
      </w:r>
    </w:p>
    <w:p w:rsidR="00B141CF" w:rsidRDefault="009F45E6">
      <w:pPr>
        <w:pStyle w:val="ListParagraph"/>
        <w:numPr>
          <w:ilvl w:val="2"/>
          <w:numId w:val="85"/>
        </w:numPr>
        <w:tabs>
          <w:tab w:val="left" w:pos="2592"/>
          <w:tab w:val="left" w:pos="2593"/>
        </w:tabs>
        <w:spacing w:before="10"/>
        <w:rPr>
          <w:sz w:val="23"/>
        </w:rPr>
      </w:pPr>
      <w:r>
        <w:rPr>
          <w:w w:val="105"/>
          <w:sz w:val="23"/>
        </w:rPr>
        <w:t>Graphics</w:t>
      </w:r>
      <w:r>
        <w:rPr>
          <w:spacing w:val="-1"/>
          <w:w w:val="105"/>
          <w:sz w:val="23"/>
        </w:rPr>
        <w:t xml:space="preserve"> </w:t>
      </w:r>
      <w:r>
        <w:rPr>
          <w:w w:val="105"/>
          <w:sz w:val="23"/>
        </w:rPr>
        <w:t>package</w:t>
      </w:r>
    </w:p>
    <w:p w:rsidR="00B141CF" w:rsidRDefault="009F45E6">
      <w:pPr>
        <w:pStyle w:val="ListParagraph"/>
        <w:numPr>
          <w:ilvl w:val="2"/>
          <w:numId w:val="85"/>
        </w:numPr>
        <w:tabs>
          <w:tab w:val="left" w:pos="2592"/>
          <w:tab w:val="left" w:pos="2593"/>
        </w:tabs>
        <w:rPr>
          <w:sz w:val="23"/>
        </w:rPr>
      </w:pPr>
      <w:r>
        <w:rPr>
          <w:w w:val="105"/>
          <w:sz w:val="23"/>
        </w:rPr>
        <w:t>data handling and</w:t>
      </w:r>
      <w:r>
        <w:rPr>
          <w:spacing w:val="-6"/>
          <w:w w:val="105"/>
          <w:sz w:val="23"/>
        </w:rPr>
        <w:t xml:space="preserve"> </w:t>
      </w:r>
      <w:r>
        <w:rPr>
          <w:w w:val="105"/>
          <w:sz w:val="23"/>
        </w:rPr>
        <w:t>processing</w:t>
      </w:r>
    </w:p>
    <w:p w:rsidR="00B141CF" w:rsidRDefault="009F45E6">
      <w:pPr>
        <w:pStyle w:val="ListParagraph"/>
        <w:numPr>
          <w:ilvl w:val="1"/>
          <w:numId w:val="85"/>
        </w:numPr>
        <w:tabs>
          <w:tab w:val="left" w:pos="1872"/>
          <w:tab w:val="left" w:pos="1873"/>
        </w:tabs>
        <w:ind w:hanging="722"/>
        <w:rPr>
          <w:sz w:val="23"/>
        </w:rPr>
      </w:pPr>
      <w:r>
        <w:rPr>
          <w:w w:val="105"/>
          <w:sz w:val="23"/>
        </w:rPr>
        <w:t>Hardware devices</w:t>
      </w:r>
    </w:p>
    <w:p w:rsidR="00B141CF" w:rsidRDefault="009F45E6">
      <w:pPr>
        <w:pStyle w:val="ListParagraph"/>
        <w:numPr>
          <w:ilvl w:val="1"/>
          <w:numId w:val="85"/>
        </w:numPr>
        <w:tabs>
          <w:tab w:val="left" w:pos="1872"/>
          <w:tab w:val="left" w:pos="1873"/>
        </w:tabs>
        <w:spacing w:before="17"/>
        <w:ind w:hanging="722"/>
        <w:rPr>
          <w:sz w:val="23"/>
        </w:rPr>
      </w:pPr>
      <w:r>
        <w:rPr>
          <w:w w:val="105"/>
          <w:sz w:val="23"/>
        </w:rPr>
        <w:t>Present</w:t>
      </w:r>
      <w:r>
        <w:rPr>
          <w:spacing w:val="-4"/>
          <w:w w:val="105"/>
          <w:sz w:val="23"/>
        </w:rPr>
        <w:t xml:space="preserve"> </w:t>
      </w:r>
      <w:r>
        <w:rPr>
          <w:w w:val="105"/>
          <w:sz w:val="23"/>
        </w:rPr>
        <w:t>information</w:t>
      </w:r>
    </w:p>
    <w:p w:rsidR="00B141CF" w:rsidRDefault="009F45E6">
      <w:pPr>
        <w:pStyle w:val="ListParagraph"/>
        <w:numPr>
          <w:ilvl w:val="2"/>
          <w:numId w:val="85"/>
        </w:numPr>
        <w:tabs>
          <w:tab w:val="left" w:pos="2592"/>
          <w:tab w:val="left" w:pos="2593"/>
        </w:tabs>
        <w:rPr>
          <w:sz w:val="23"/>
        </w:rPr>
      </w:pPr>
      <w:r>
        <w:rPr>
          <w:w w:val="105"/>
          <w:sz w:val="23"/>
        </w:rPr>
        <w:t>Report</w:t>
      </w:r>
    </w:p>
    <w:p w:rsidR="00B141CF" w:rsidRDefault="009F45E6">
      <w:pPr>
        <w:pStyle w:val="ListParagraph"/>
        <w:numPr>
          <w:ilvl w:val="2"/>
          <w:numId w:val="85"/>
        </w:numPr>
        <w:tabs>
          <w:tab w:val="left" w:pos="2592"/>
          <w:tab w:val="left" w:pos="2593"/>
        </w:tabs>
        <w:rPr>
          <w:sz w:val="23"/>
        </w:rPr>
      </w:pPr>
      <w:r>
        <w:rPr>
          <w:w w:val="105"/>
          <w:sz w:val="23"/>
        </w:rPr>
        <w:t>Visual</w:t>
      </w:r>
      <w:r>
        <w:rPr>
          <w:spacing w:val="-4"/>
          <w:w w:val="105"/>
          <w:sz w:val="23"/>
        </w:rPr>
        <w:t xml:space="preserve"> </w:t>
      </w:r>
      <w:r>
        <w:rPr>
          <w:w w:val="105"/>
          <w:sz w:val="23"/>
        </w:rPr>
        <w:t>presentation</w:t>
      </w:r>
    </w:p>
    <w:p w:rsidR="00B141CF" w:rsidRDefault="009F45E6">
      <w:pPr>
        <w:pStyle w:val="ListParagraph"/>
        <w:numPr>
          <w:ilvl w:val="3"/>
          <w:numId w:val="85"/>
        </w:numPr>
        <w:tabs>
          <w:tab w:val="left" w:pos="3314"/>
        </w:tabs>
        <w:spacing w:before="17"/>
        <w:ind w:hanging="722"/>
        <w:rPr>
          <w:sz w:val="23"/>
        </w:rPr>
      </w:pPr>
      <w:r>
        <w:rPr>
          <w:w w:val="105"/>
          <w:sz w:val="23"/>
        </w:rPr>
        <w:t>Overhead</w:t>
      </w:r>
      <w:r>
        <w:rPr>
          <w:spacing w:val="1"/>
          <w:w w:val="105"/>
          <w:sz w:val="23"/>
        </w:rPr>
        <w:t xml:space="preserve"> </w:t>
      </w:r>
      <w:r>
        <w:rPr>
          <w:w w:val="105"/>
          <w:sz w:val="23"/>
        </w:rPr>
        <w:t>transparencies,</w:t>
      </w:r>
    </w:p>
    <w:p w:rsidR="00B141CF" w:rsidRDefault="009F45E6">
      <w:pPr>
        <w:pStyle w:val="ListParagraph"/>
        <w:numPr>
          <w:ilvl w:val="3"/>
          <w:numId w:val="85"/>
        </w:numPr>
        <w:tabs>
          <w:tab w:val="left" w:pos="3314"/>
        </w:tabs>
        <w:ind w:hanging="722"/>
        <w:rPr>
          <w:sz w:val="23"/>
        </w:rPr>
      </w:pPr>
      <w:r>
        <w:rPr>
          <w:w w:val="105"/>
          <w:sz w:val="23"/>
        </w:rPr>
        <w:t>Charts,</w:t>
      </w:r>
    </w:p>
    <w:p w:rsidR="00B141CF" w:rsidRDefault="009F45E6">
      <w:pPr>
        <w:pStyle w:val="ListParagraph"/>
        <w:numPr>
          <w:ilvl w:val="3"/>
          <w:numId w:val="85"/>
        </w:numPr>
        <w:tabs>
          <w:tab w:val="left" w:pos="3314"/>
        </w:tabs>
        <w:ind w:hanging="722"/>
        <w:rPr>
          <w:sz w:val="23"/>
        </w:rPr>
      </w:pPr>
      <w:r>
        <w:rPr>
          <w:w w:val="105"/>
          <w:sz w:val="23"/>
        </w:rPr>
        <w:t>Computer-based presentations</w:t>
      </w:r>
      <w:r>
        <w:rPr>
          <w:spacing w:val="-1"/>
          <w:w w:val="105"/>
          <w:sz w:val="23"/>
        </w:rPr>
        <w:t xml:space="preserve"> </w:t>
      </w:r>
      <w:r>
        <w:rPr>
          <w:w w:val="105"/>
          <w:sz w:val="23"/>
        </w:rPr>
        <w:t>(PowerPoint)</w:t>
      </w:r>
    </w:p>
    <w:p w:rsidR="00B141CF" w:rsidRDefault="00B141CF">
      <w:pPr>
        <w:pStyle w:val="BodyText"/>
        <w:ind w:left="0" w:firstLine="0"/>
        <w:rPr>
          <w:sz w:val="37"/>
        </w:rPr>
      </w:pPr>
    </w:p>
    <w:p w:rsidR="00B141CF" w:rsidRDefault="009F45E6">
      <w:pPr>
        <w:pStyle w:val="Heading1"/>
        <w:ind w:left="431" w:firstLine="0"/>
      </w:pPr>
      <w:r>
        <w:rPr>
          <w:w w:val="105"/>
        </w:rPr>
        <w:t>Textbooks</w:t>
      </w:r>
    </w:p>
    <w:p w:rsidR="00B141CF" w:rsidRDefault="009F45E6">
      <w:pPr>
        <w:tabs>
          <w:tab w:val="left" w:pos="9299"/>
        </w:tabs>
        <w:spacing w:before="146" w:line="367" w:lineRule="auto"/>
        <w:ind w:left="431" w:right="534"/>
        <w:rPr>
          <w:sz w:val="23"/>
        </w:rPr>
      </w:pPr>
      <w:r>
        <w:rPr>
          <w:w w:val="105"/>
          <w:sz w:val="23"/>
        </w:rPr>
        <w:t>Tooley</w:t>
      </w:r>
      <w:r>
        <w:rPr>
          <w:spacing w:val="-6"/>
          <w:w w:val="105"/>
          <w:sz w:val="23"/>
        </w:rPr>
        <w:t xml:space="preserve"> </w:t>
      </w:r>
      <w:r>
        <w:rPr>
          <w:w w:val="105"/>
          <w:sz w:val="23"/>
        </w:rPr>
        <w:t>M</w:t>
      </w:r>
      <w:r>
        <w:rPr>
          <w:spacing w:val="-11"/>
          <w:w w:val="105"/>
          <w:sz w:val="23"/>
        </w:rPr>
        <w:t xml:space="preserve"> </w:t>
      </w:r>
      <w:r>
        <w:rPr>
          <w:w w:val="105"/>
          <w:sz w:val="23"/>
        </w:rPr>
        <w:t>and</w:t>
      </w:r>
      <w:r>
        <w:rPr>
          <w:spacing w:val="-6"/>
          <w:w w:val="105"/>
          <w:sz w:val="23"/>
        </w:rPr>
        <w:t xml:space="preserve"> </w:t>
      </w:r>
      <w:r>
        <w:rPr>
          <w:w w:val="105"/>
          <w:sz w:val="23"/>
        </w:rPr>
        <w:t>Dingle</w:t>
      </w:r>
      <w:r>
        <w:rPr>
          <w:spacing w:val="-7"/>
          <w:w w:val="105"/>
          <w:sz w:val="23"/>
        </w:rPr>
        <w:t xml:space="preserve"> </w:t>
      </w:r>
      <w:r>
        <w:rPr>
          <w:w w:val="105"/>
          <w:sz w:val="23"/>
        </w:rPr>
        <w:t>L</w:t>
      </w:r>
      <w:r>
        <w:rPr>
          <w:spacing w:val="-5"/>
          <w:w w:val="105"/>
          <w:sz w:val="23"/>
        </w:rPr>
        <w:t xml:space="preserve"> </w:t>
      </w:r>
      <w:r>
        <w:rPr>
          <w:w w:val="105"/>
          <w:sz w:val="23"/>
        </w:rPr>
        <w:t>—</w:t>
      </w:r>
      <w:r>
        <w:rPr>
          <w:spacing w:val="-2"/>
          <w:w w:val="105"/>
          <w:sz w:val="23"/>
        </w:rPr>
        <w:t xml:space="preserve"> </w:t>
      </w:r>
      <w:r>
        <w:rPr>
          <w:i/>
          <w:w w:val="105"/>
          <w:sz w:val="23"/>
        </w:rPr>
        <w:t>BTEC</w:t>
      </w:r>
      <w:r>
        <w:rPr>
          <w:i/>
          <w:spacing w:val="-3"/>
          <w:w w:val="105"/>
          <w:sz w:val="23"/>
        </w:rPr>
        <w:t xml:space="preserve"> </w:t>
      </w:r>
      <w:r>
        <w:rPr>
          <w:i/>
          <w:w w:val="105"/>
          <w:sz w:val="23"/>
        </w:rPr>
        <w:t>National</w:t>
      </w:r>
      <w:r>
        <w:rPr>
          <w:i/>
          <w:spacing w:val="-11"/>
          <w:w w:val="105"/>
          <w:sz w:val="23"/>
        </w:rPr>
        <w:t xml:space="preserve"> </w:t>
      </w:r>
      <w:r>
        <w:rPr>
          <w:i/>
          <w:w w:val="105"/>
          <w:sz w:val="23"/>
        </w:rPr>
        <w:t>Engineering,</w:t>
      </w:r>
      <w:r>
        <w:rPr>
          <w:i/>
          <w:spacing w:val="-10"/>
          <w:w w:val="105"/>
          <w:sz w:val="23"/>
        </w:rPr>
        <w:t xml:space="preserve"> </w:t>
      </w:r>
      <w:r>
        <w:rPr>
          <w:i/>
          <w:w w:val="105"/>
          <w:sz w:val="23"/>
        </w:rPr>
        <w:t>First</w:t>
      </w:r>
      <w:r>
        <w:rPr>
          <w:i/>
          <w:spacing w:val="-10"/>
          <w:w w:val="105"/>
          <w:sz w:val="23"/>
        </w:rPr>
        <w:t xml:space="preserve"> </w:t>
      </w:r>
      <w:r>
        <w:rPr>
          <w:i/>
          <w:w w:val="105"/>
          <w:sz w:val="23"/>
        </w:rPr>
        <w:t>Edition</w:t>
      </w:r>
      <w:r>
        <w:rPr>
          <w:i/>
          <w:spacing w:val="-6"/>
          <w:w w:val="105"/>
          <w:sz w:val="23"/>
        </w:rPr>
        <w:t xml:space="preserve"> </w:t>
      </w:r>
      <w:r>
        <w:rPr>
          <w:w w:val="105"/>
          <w:sz w:val="23"/>
        </w:rPr>
        <w:t>(Newnes,</w:t>
      </w:r>
      <w:r>
        <w:rPr>
          <w:spacing w:val="-8"/>
          <w:w w:val="105"/>
          <w:sz w:val="23"/>
        </w:rPr>
        <w:t xml:space="preserve"> </w:t>
      </w:r>
      <w:r>
        <w:rPr>
          <w:spacing w:val="2"/>
          <w:w w:val="105"/>
          <w:sz w:val="23"/>
        </w:rPr>
        <w:t>2002)</w:t>
      </w:r>
      <w:r>
        <w:rPr>
          <w:spacing w:val="2"/>
          <w:w w:val="105"/>
          <w:sz w:val="23"/>
        </w:rPr>
        <w:tab/>
      </w:r>
      <w:r>
        <w:rPr>
          <w:spacing w:val="-9"/>
          <w:w w:val="105"/>
          <w:sz w:val="23"/>
        </w:rPr>
        <w:t xml:space="preserve">ISBN </w:t>
      </w:r>
      <w:r>
        <w:rPr>
          <w:w w:val="105"/>
          <w:sz w:val="23"/>
        </w:rPr>
        <w:t>0750651660</w:t>
      </w:r>
    </w:p>
    <w:p w:rsidR="00B141CF" w:rsidRDefault="00B141CF">
      <w:pPr>
        <w:spacing w:line="367" w:lineRule="auto"/>
        <w:rPr>
          <w:sz w:val="23"/>
        </w:rPr>
        <w:sectPr w:rsidR="00B141CF">
          <w:pgSz w:w="12240" w:h="16340"/>
          <w:pgMar w:top="700" w:right="640" w:bottom="1480" w:left="1240" w:header="0" w:footer="1294" w:gutter="0"/>
          <w:cols w:space="720"/>
        </w:sectPr>
      </w:pPr>
    </w:p>
    <w:p w:rsidR="00B141CF" w:rsidRDefault="009F45E6">
      <w:pPr>
        <w:pStyle w:val="Heading1"/>
        <w:tabs>
          <w:tab w:val="left" w:pos="1872"/>
        </w:tabs>
        <w:spacing w:before="84" w:line="496" w:lineRule="auto"/>
        <w:ind w:left="431" w:right="5410" w:firstLine="0"/>
      </w:pPr>
      <w:r>
        <w:rPr>
          <w:w w:val="105"/>
        </w:rPr>
        <w:lastRenderedPageBreak/>
        <w:t>ComS</w:t>
      </w:r>
      <w:r>
        <w:rPr>
          <w:spacing w:val="-18"/>
          <w:w w:val="105"/>
        </w:rPr>
        <w:t xml:space="preserve"> </w:t>
      </w:r>
      <w:r>
        <w:rPr>
          <w:w w:val="105"/>
        </w:rPr>
        <w:t>-211</w:t>
      </w:r>
      <w:r>
        <w:rPr>
          <w:w w:val="105"/>
        </w:rPr>
        <w:tab/>
      </w:r>
      <w:r>
        <w:t xml:space="preserve">COMMUNICATION </w:t>
      </w:r>
      <w:r>
        <w:rPr>
          <w:spacing w:val="-4"/>
        </w:rPr>
        <w:t xml:space="preserve">SKILLS </w:t>
      </w:r>
      <w:r>
        <w:rPr>
          <w:w w:val="105"/>
        </w:rPr>
        <w:t>INSTRUCTIONAL</w:t>
      </w:r>
      <w:r>
        <w:rPr>
          <w:spacing w:val="-11"/>
          <w:w w:val="105"/>
        </w:rPr>
        <w:t xml:space="preserve"> </w:t>
      </w:r>
      <w:r>
        <w:rPr>
          <w:spacing w:val="-4"/>
          <w:w w:val="105"/>
        </w:rPr>
        <w:t>OBJECTIVES.</w:t>
      </w:r>
    </w:p>
    <w:p w:rsidR="00B141CF" w:rsidRDefault="009F45E6">
      <w:pPr>
        <w:pStyle w:val="ListParagraph"/>
        <w:numPr>
          <w:ilvl w:val="0"/>
          <w:numId w:val="86"/>
        </w:numPr>
        <w:tabs>
          <w:tab w:val="left" w:pos="1152"/>
        </w:tabs>
        <w:spacing w:before="7" w:line="247" w:lineRule="auto"/>
        <w:ind w:right="279"/>
        <w:jc w:val="both"/>
        <w:rPr>
          <w:b/>
          <w:sz w:val="23"/>
        </w:rPr>
      </w:pPr>
      <w:r>
        <w:rPr>
          <w:b/>
          <w:w w:val="105"/>
          <w:sz w:val="23"/>
        </w:rPr>
        <w:t>Able to use of simple engineering drawings/circuit/network diagrams and sketches to communicate technical</w:t>
      </w:r>
      <w:r>
        <w:rPr>
          <w:b/>
          <w:spacing w:val="-4"/>
          <w:w w:val="105"/>
          <w:sz w:val="23"/>
        </w:rPr>
        <w:t xml:space="preserve"> </w:t>
      </w:r>
      <w:r>
        <w:rPr>
          <w:b/>
          <w:w w:val="105"/>
          <w:sz w:val="23"/>
        </w:rPr>
        <w:t>information.</w:t>
      </w:r>
    </w:p>
    <w:p w:rsidR="00B141CF" w:rsidRDefault="009F45E6">
      <w:pPr>
        <w:pStyle w:val="ListParagraph"/>
        <w:numPr>
          <w:ilvl w:val="1"/>
          <w:numId w:val="86"/>
        </w:numPr>
        <w:tabs>
          <w:tab w:val="left" w:pos="1873"/>
        </w:tabs>
        <w:spacing w:before="2" w:line="249" w:lineRule="auto"/>
        <w:ind w:right="260"/>
        <w:jc w:val="both"/>
        <w:rPr>
          <w:sz w:val="23"/>
        </w:rPr>
      </w:pPr>
      <w:r>
        <w:rPr>
          <w:w w:val="105"/>
          <w:sz w:val="23"/>
        </w:rPr>
        <w:t>Describe the ways to obtain information and describe features such as component features, dimensions and tolerances, surface</w:t>
      </w:r>
      <w:r>
        <w:rPr>
          <w:spacing w:val="-8"/>
          <w:w w:val="105"/>
          <w:sz w:val="23"/>
        </w:rPr>
        <w:t xml:space="preserve"> </w:t>
      </w:r>
      <w:r>
        <w:rPr>
          <w:w w:val="105"/>
          <w:sz w:val="23"/>
        </w:rPr>
        <w:t>finish.</w:t>
      </w:r>
    </w:p>
    <w:p w:rsidR="00B141CF" w:rsidRDefault="009F45E6">
      <w:pPr>
        <w:pStyle w:val="ListParagraph"/>
        <w:numPr>
          <w:ilvl w:val="1"/>
          <w:numId w:val="86"/>
        </w:numPr>
        <w:tabs>
          <w:tab w:val="left" w:pos="1873"/>
        </w:tabs>
        <w:spacing w:before="5" w:line="247" w:lineRule="auto"/>
        <w:ind w:right="265"/>
        <w:jc w:val="both"/>
        <w:rPr>
          <w:sz w:val="23"/>
        </w:rPr>
      </w:pPr>
      <w:r>
        <w:rPr>
          <w:w w:val="105"/>
          <w:sz w:val="23"/>
        </w:rPr>
        <w:t>Able to identify manufacturing/assembly/ process instructions such as cutting lists, assembly arrangements, plant/process layout or operating procedures, electrical/electronic/communication circuit</w:t>
      </w:r>
      <w:r>
        <w:rPr>
          <w:spacing w:val="-1"/>
          <w:w w:val="105"/>
          <w:sz w:val="23"/>
        </w:rPr>
        <w:t xml:space="preserve"> </w:t>
      </w:r>
      <w:r>
        <w:rPr>
          <w:w w:val="105"/>
          <w:sz w:val="23"/>
        </w:rPr>
        <w:t>requirements.</w:t>
      </w:r>
    </w:p>
    <w:p w:rsidR="00B141CF" w:rsidRDefault="009F45E6">
      <w:pPr>
        <w:pStyle w:val="ListParagraph"/>
        <w:numPr>
          <w:ilvl w:val="1"/>
          <w:numId w:val="86"/>
        </w:numPr>
        <w:tabs>
          <w:tab w:val="left" w:pos="1873"/>
        </w:tabs>
        <w:spacing w:before="11" w:line="247" w:lineRule="auto"/>
        <w:ind w:right="267"/>
        <w:jc w:val="both"/>
        <w:rPr>
          <w:sz w:val="23"/>
        </w:rPr>
      </w:pPr>
      <w:r>
        <w:rPr>
          <w:w w:val="105"/>
          <w:sz w:val="23"/>
        </w:rPr>
        <w:t xml:space="preserve">Able to use Graphical information used to aid understanding of written or verbal communication such as illustrations, technical </w:t>
      </w:r>
      <w:r>
        <w:rPr>
          <w:spacing w:val="2"/>
          <w:w w:val="105"/>
          <w:sz w:val="23"/>
        </w:rPr>
        <w:t xml:space="preserve">diagrams </w:t>
      </w:r>
      <w:r>
        <w:rPr>
          <w:w w:val="105"/>
          <w:sz w:val="23"/>
        </w:rPr>
        <w:t>and</w:t>
      </w:r>
      <w:r>
        <w:rPr>
          <w:spacing w:val="-30"/>
          <w:w w:val="105"/>
          <w:sz w:val="23"/>
        </w:rPr>
        <w:t xml:space="preserve"> </w:t>
      </w:r>
      <w:r>
        <w:rPr>
          <w:w w:val="105"/>
          <w:sz w:val="23"/>
        </w:rPr>
        <w:t>sketches.</w:t>
      </w:r>
    </w:p>
    <w:p w:rsidR="00B141CF" w:rsidRDefault="009F45E6">
      <w:pPr>
        <w:pStyle w:val="ListParagraph"/>
        <w:numPr>
          <w:ilvl w:val="1"/>
          <w:numId w:val="86"/>
        </w:numPr>
        <w:tabs>
          <w:tab w:val="left" w:pos="1873"/>
        </w:tabs>
        <w:spacing w:before="3"/>
        <w:ind w:hanging="722"/>
        <w:jc w:val="both"/>
        <w:rPr>
          <w:sz w:val="23"/>
        </w:rPr>
      </w:pPr>
      <w:r>
        <w:rPr>
          <w:w w:val="105"/>
          <w:sz w:val="23"/>
        </w:rPr>
        <w:t>Describe working</w:t>
      </w:r>
      <w:r>
        <w:rPr>
          <w:spacing w:val="-6"/>
          <w:w w:val="105"/>
          <w:sz w:val="23"/>
        </w:rPr>
        <w:t xml:space="preserve"> </w:t>
      </w:r>
      <w:r>
        <w:rPr>
          <w:w w:val="105"/>
          <w:sz w:val="23"/>
        </w:rPr>
        <w:t>documents</w:t>
      </w:r>
    </w:p>
    <w:p w:rsidR="00B141CF" w:rsidRDefault="009F45E6">
      <w:pPr>
        <w:pStyle w:val="ListParagraph"/>
        <w:numPr>
          <w:ilvl w:val="2"/>
          <w:numId w:val="86"/>
        </w:numPr>
        <w:tabs>
          <w:tab w:val="left" w:pos="2592"/>
          <w:tab w:val="left" w:pos="2593"/>
        </w:tabs>
        <w:spacing w:before="16"/>
        <w:rPr>
          <w:sz w:val="23"/>
        </w:rPr>
      </w:pPr>
      <w:r>
        <w:rPr>
          <w:w w:val="105"/>
          <w:sz w:val="23"/>
        </w:rPr>
        <w:t>Express the role of First and third angle</w:t>
      </w:r>
      <w:r>
        <w:rPr>
          <w:spacing w:val="-6"/>
          <w:w w:val="105"/>
          <w:sz w:val="23"/>
        </w:rPr>
        <w:t xml:space="preserve"> </w:t>
      </w:r>
      <w:r>
        <w:rPr>
          <w:w w:val="105"/>
          <w:sz w:val="23"/>
        </w:rPr>
        <w:t>projections,</w:t>
      </w:r>
    </w:p>
    <w:p w:rsidR="00B141CF" w:rsidRDefault="009F45E6">
      <w:pPr>
        <w:pStyle w:val="ListParagraph"/>
        <w:numPr>
          <w:ilvl w:val="2"/>
          <w:numId w:val="86"/>
        </w:numPr>
        <w:tabs>
          <w:tab w:val="left" w:pos="2592"/>
          <w:tab w:val="left" w:pos="2593"/>
        </w:tabs>
        <w:spacing w:before="10"/>
        <w:rPr>
          <w:sz w:val="23"/>
        </w:rPr>
      </w:pPr>
      <w:r>
        <w:rPr>
          <w:w w:val="105"/>
          <w:sz w:val="23"/>
        </w:rPr>
        <w:t>Express</w:t>
      </w:r>
      <w:r>
        <w:rPr>
          <w:spacing w:val="-9"/>
          <w:w w:val="105"/>
          <w:sz w:val="23"/>
        </w:rPr>
        <w:t xml:space="preserve"> </w:t>
      </w:r>
      <w:r>
        <w:rPr>
          <w:w w:val="105"/>
          <w:sz w:val="23"/>
        </w:rPr>
        <w:t>the</w:t>
      </w:r>
      <w:r>
        <w:rPr>
          <w:spacing w:val="-7"/>
          <w:w w:val="105"/>
          <w:sz w:val="23"/>
        </w:rPr>
        <w:t xml:space="preserve"> </w:t>
      </w:r>
      <w:r>
        <w:rPr>
          <w:w w:val="105"/>
          <w:sz w:val="23"/>
        </w:rPr>
        <w:t>role</w:t>
      </w:r>
      <w:r>
        <w:rPr>
          <w:spacing w:val="-6"/>
          <w:w w:val="105"/>
          <w:sz w:val="23"/>
        </w:rPr>
        <w:t xml:space="preserve"> </w:t>
      </w:r>
      <w:r>
        <w:rPr>
          <w:w w:val="105"/>
          <w:sz w:val="23"/>
        </w:rPr>
        <w:t>of</w:t>
      </w:r>
      <w:r>
        <w:rPr>
          <w:spacing w:val="-9"/>
          <w:w w:val="105"/>
          <w:sz w:val="23"/>
        </w:rPr>
        <w:t xml:space="preserve"> </w:t>
      </w:r>
      <w:r>
        <w:rPr>
          <w:w w:val="105"/>
          <w:sz w:val="23"/>
        </w:rPr>
        <w:t>Detail</w:t>
      </w:r>
      <w:r>
        <w:rPr>
          <w:spacing w:val="-10"/>
          <w:w w:val="105"/>
          <w:sz w:val="23"/>
        </w:rPr>
        <w:t xml:space="preserve"> </w:t>
      </w:r>
      <w:r>
        <w:rPr>
          <w:w w:val="105"/>
          <w:sz w:val="23"/>
        </w:rPr>
        <w:t>and</w:t>
      </w:r>
      <w:r>
        <w:rPr>
          <w:spacing w:val="-5"/>
          <w:w w:val="105"/>
          <w:sz w:val="23"/>
        </w:rPr>
        <w:t xml:space="preserve"> </w:t>
      </w:r>
      <w:r>
        <w:rPr>
          <w:w w:val="105"/>
          <w:sz w:val="23"/>
        </w:rPr>
        <w:t>assembly</w:t>
      </w:r>
      <w:r>
        <w:rPr>
          <w:spacing w:val="-5"/>
          <w:w w:val="105"/>
          <w:sz w:val="23"/>
        </w:rPr>
        <w:t xml:space="preserve"> </w:t>
      </w:r>
      <w:r>
        <w:rPr>
          <w:w w:val="105"/>
          <w:sz w:val="23"/>
        </w:rPr>
        <w:t>drawings,</w:t>
      </w:r>
    </w:p>
    <w:p w:rsidR="00B141CF" w:rsidRDefault="009F45E6">
      <w:pPr>
        <w:pStyle w:val="ListParagraph"/>
        <w:numPr>
          <w:ilvl w:val="2"/>
          <w:numId w:val="86"/>
        </w:numPr>
        <w:tabs>
          <w:tab w:val="left" w:pos="2592"/>
          <w:tab w:val="left" w:pos="2593"/>
        </w:tabs>
        <w:rPr>
          <w:sz w:val="23"/>
        </w:rPr>
      </w:pPr>
      <w:r>
        <w:rPr>
          <w:w w:val="105"/>
          <w:sz w:val="23"/>
        </w:rPr>
        <w:t>Express</w:t>
      </w:r>
      <w:r>
        <w:rPr>
          <w:spacing w:val="-10"/>
          <w:w w:val="105"/>
          <w:sz w:val="23"/>
        </w:rPr>
        <w:t xml:space="preserve"> </w:t>
      </w:r>
      <w:r>
        <w:rPr>
          <w:w w:val="105"/>
          <w:sz w:val="23"/>
        </w:rPr>
        <w:t>the</w:t>
      </w:r>
      <w:r>
        <w:rPr>
          <w:spacing w:val="-7"/>
          <w:w w:val="105"/>
          <w:sz w:val="23"/>
        </w:rPr>
        <w:t xml:space="preserve"> </w:t>
      </w:r>
      <w:r>
        <w:rPr>
          <w:w w:val="105"/>
          <w:sz w:val="23"/>
        </w:rPr>
        <w:t>role</w:t>
      </w:r>
      <w:r>
        <w:rPr>
          <w:spacing w:val="-7"/>
          <w:w w:val="105"/>
          <w:sz w:val="23"/>
        </w:rPr>
        <w:t xml:space="preserve"> </w:t>
      </w:r>
      <w:r>
        <w:rPr>
          <w:w w:val="105"/>
          <w:sz w:val="23"/>
        </w:rPr>
        <w:t>of</w:t>
      </w:r>
      <w:r>
        <w:rPr>
          <w:spacing w:val="-10"/>
          <w:w w:val="105"/>
          <w:sz w:val="23"/>
        </w:rPr>
        <w:t xml:space="preserve"> </w:t>
      </w:r>
      <w:r>
        <w:rPr>
          <w:w w:val="105"/>
          <w:sz w:val="23"/>
        </w:rPr>
        <w:t>plant/process</w:t>
      </w:r>
      <w:r>
        <w:rPr>
          <w:spacing w:val="-9"/>
          <w:w w:val="105"/>
          <w:sz w:val="23"/>
        </w:rPr>
        <w:t xml:space="preserve"> </w:t>
      </w:r>
      <w:r>
        <w:rPr>
          <w:w w:val="105"/>
          <w:sz w:val="23"/>
        </w:rPr>
        <w:t>layout</w:t>
      </w:r>
      <w:r>
        <w:rPr>
          <w:spacing w:val="-17"/>
          <w:w w:val="105"/>
          <w:sz w:val="23"/>
        </w:rPr>
        <w:t xml:space="preserve"> </w:t>
      </w:r>
      <w:r>
        <w:rPr>
          <w:w w:val="105"/>
          <w:sz w:val="23"/>
        </w:rPr>
        <w:t>diagrams,</w:t>
      </w:r>
    </w:p>
    <w:p w:rsidR="00B141CF" w:rsidRDefault="009F45E6">
      <w:pPr>
        <w:pStyle w:val="ListParagraph"/>
        <w:numPr>
          <w:ilvl w:val="2"/>
          <w:numId w:val="86"/>
        </w:numPr>
        <w:tabs>
          <w:tab w:val="left" w:pos="2592"/>
          <w:tab w:val="left" w:pos="2593"/>
        </w:tabs>
        <w:spacing w:before="16"/>
        <w:rPr>
          <w:sz w:val="23"/>
        </w:rPr>
      </w:pPr>
      <w:r>
        <w:rPr>
          <w:w w:val="105"/>
          <w:sz w:val="23"/>
        </w:rPr>
        <w:t>Express the role of electrical/electronic/communications/circuit</w:t>
      </w:r>
      <w:r>
        <w:rPr>
          <w:spacing w:val="-30"/>
          <w:w w:val="105"/>
          <w:sz w:val="23"/>
        </w:rPr>
        <w:t xml:space="preserve"> </w:t>
      </w:r>
      <w:r>
        <w:rPr>
          <w:w w:val="105"/>
          <w:sz w:val="23"/>
        </w:rPr>
        <w:t>diagrams,</w:t>
      </w:r>
    </w:p>
    <w:p w:rsidR="00B141CF" w:rsidRDefault="009F45E6">
      <w:pPr>
        <w:pStyle w:val="ListParagraph"/>
        <w:numPr>
          <w:ilvl w:val="2"/>
          <w:numId w:val="86"/>
        </w:numPr>
        <w:tabs>
          <w:tab w:val="left" w:pos="2592"/>
          <w:tab w:val="left" w:pos="2593"/>
        </w:tabs>
        <w:rPr>
          <w:sz w:val="23"/>
        </w:rPr>
      </w:pPr>
      <w:r>
        <w:rPr>
          <w:w w:val="105"/>
          <w:sz w:val="23"/>
        </w:rPr>
        <w:t>Express the role of system/network</w:t>
      </w:r>
      <w:r>
        <w:rPr>
          <w:spacing w:val="-11"/>
          <w:w w:val="105"/>
          <w:sz w:val="23"/>
        </w:rPr>
        <w:t xml:space="preserve"> </w:t>
      </w:r>
      <w:r>
        <w:rPr>
          <w:w w:val="105"/>
          <w:sz w:val="23"/>
        </w:rPr>
        <w:t>diagrams;</w:t>
      </w:r>
    </w:p>
    <w:p w:rsidR="00B141CF" w:rsidRDefault="009F45E6">
      <w:pPr>
        <w:pStyle w:val="ListParagraph"/>
        <w:numPr>
          <w:ilvl w:val="1"/>
          <w:numId w:val="86"/>
        </w:numPr>
        <w:tabs>
          <w:tab w:val="left" w:pos="1873"/>
        </w:tabs>
        <w:spacing w:before="10" w:line="252" w:lineRule="auto"/>
        <w:ind w:right="249"/>
        <w:jc w:val="both"/>
        <w:rPr>
          <w:sz w:val="23"/>
        </w:rPr>
      </w:pPr>
      <w:r>
        <w:rPr>
          <w:w w:val="105"/>
          <w:sz w:val="23"/>
        </w:rPr>
        <w:t>Able to use common drawing/circuit/network diagram conventions and standards such as layout and presentation, line types, hatching, dimensions and tolerances, surface finish, symbols, parts lists, circuit/component</w:t>
      </w:r>
      <w:r>
        <w:rPr>
          <w:spacing w:val="-19"/>
          <w:w w:val="105"/>
          <w:sz w:val="23"/>
        </w:rPr>
        <w:t xml:space="preserve"> </w:t>
      </w:r>
      <w:r>
        <w:rPr>
          <w:w w:val="105"/>
          <w:sz w:val="23"/>
        </w:rPr>
        <w:t>symbols.</w:t>
      </w:r>
    </w:p>
    <w:p w:rsidR="00B141CF" w:rsidRDefault="009F45E6">
      <w:pPr>
        <w:pStyle w:val="ListParagraph"/>
        <w:numPr>
          <w:ilvl w:val="1"/>
          <w:numId w:val="86"/>
        </w:numPr>
        <w:tabs>
          <w:tab w:val="left" w:pos="1873"/>
        </w:tabs>
        <w:spacing w:before="0" w:line="259" w:lineRule="exact"/>
        <w:ind w:hanging="722"/>
        <w:jc w:val="both"/>
        <w:rPr>
          <w:sz w:val="23"/>
        </w:rPr>
      </w:pPr>
      <w:r>
        <w:rPr>
          <w:w w:val="105"/>
          <w:sz w:val="23"/>
        </w:rPr>
        <w:t>Describe Sketches</w:t>
      </w:r>
    </w:p>
    <w:p w:rsidR="00B141CF" w:rsidRDefault="009F45E6">
      <w:pPr>
        <w:pStyle w:val="ListParagraph"/>
        <w:numPr>
          <w:ilvl w:val="2"/>
          <w:numId w:val="86"/>
        </w:numPr>
        <w:tabs>
          <w:tab w:val="left" w:pos="2593"/>
        </w:tabs>
        <w:spacing w:before="17" w:line="247" w:lineRule="auto"/>
        <w:ind w:right="258"/>
        <w:jc w:val="both"/>
        <w:rPr>
          <w:sz w:val="23"/>
        </w:rPr>
      </w:pPr>
      <w:r>
        <w:rPr>
          <w:w w:val="105"/>
          <w:sz w:val="23"/>
        </w:rPr>
        <w:t>Express the role of Free-hand illustration of engineering arrangements using 2D and 3D</w:t>
      </w:r>
      <w:r>
        <w:rPr>
          <w:spacing w:val="-4"/>
          <w:w w:val="105"/>
          <w:sz w:val="23"/>
        </w:rPr>
        <w:t xml:space="preserve"> </w:t>
      </w:r>
      <w:r>
        <w:rPr>
          <w:w w:val="105"/>
          <w:sz w:val="23"/>
        </w:rPr>
        <w:t>techniques.</w:t>
      </w:r>
    </w:p>
    <w:p w:rsidR="00B141CF" w:rsidRDefault="00B141CF">
      <w:pPr>
        <w:pStyle w:val="BodyText"/>
        <w:spacing w:before="7"/>
        <w:ind w:left="0" w:firstLine="0"/>
        <w:rPr>
          <w:sz w:val="24"/>
        </w:rPr>
      </w:pPr>
    </w:p>
    <w:p w:rsidR="00B141CF" w:rsidRDefault="009F45E6">
      <w:pPr>
        <w:pStyle w:val="Heading1"/>
        <w:numPr>
          <w:ilvl w:val="0"/>
          <w:numId w:val="86"/>
        </w:numPr>
        <w:tabs>
          <w:tab w:val="left" w:pos="1151"/>
          <w:tab w:val="left" w:pos="1152"/>
        </w:tabs>
      </w:pPr>
      <w:r>
        <w:rPr>
          <w:w w:val="105"/>
        </w:rPr>
        <w:t>Use of verbal and written communication skills in engineering</w:t>
      </w:r>
      <w:r>
        <w:rPr>
          <w:spacing w:val="-29"/>
          <w:w w:val="105"/>
        </w:rPr>
        <w:t xml:space="preserve"> </w:t>
      </w:r>
      <w:r>
        <w:rPr>
          <w:w w:val="105"/>
        </w:rPr>
        <w:t>settings.</w:t>
      </w:r>
    </w:p>
    <w:p w:rsidR="00B141CF" w:rsidRDefault="00B141CF">
      <w:pPr>
        <w:pStyle w:val="BodyText"/>
        <w:spacing w:before="7"/>
        <w:ind w:left="0" w:firstLine="0"/>
        <w:rPr>
          <w:b/>
          <w:sz w:val="24"/>
        </w:rPr>
      </w:pPr>
    </w:p>
    <w:p w:rsidR="00B141CF" w:rsidRDefault="009F45E6">
      <w:pPr>
        <w:pStyle w:val="ListParagraph"/>
        <w:numPr>
          <w:ilvl w:val="1"/>
          <w:numId w:val="86"/>
        </w:numPr>
        <w:tabs>
          <w:tab w:val="left" w:pos="1872"/>
          <w:tab w:val="left" w:pos="1873"/>
        </w:tabs>
        <w:spacing w:before="0"/>
        <w:ind w:hanging="722"/>
        <w:rPr>
          <w:sz w:val="23"/>
        </w:rPr>
      </w:pPr>
      <w:r>
        <w:rPr>
          <w:w w:val="105"/>
          <w:sz w:val="23"/>
        </w:rPr>
        <w:t>Understand written</w:t>
      </w:r>
      <w:r>
        <w:rPr>
          <w:spacing w:val="2"/>
          <w:w w:val="105"/>
          <w:sz w:val="23"/>
        </w:rPr>
        <w:t xml:space="preserve"> </w:t>
      </w:r>
      <w:r>
        <w:rPr>
          <w:w w:val="105"/>
          <w:sz w:val="23"/>
        </w:rPr>
        <w:t>work</w:t>
      </w:r>
    </w:p>
    <w:p w:rsidR="00B141CF" w:rsidRDefault="009F45E6">
      <w:pPr>
        <w:pStyle w:val="ListParagraph"/>
        <w:numPr>
          <w:ilvl w:val="2"/>
          <w:numId w:val="86"/>
        </w:numPr>
        <w:tabs>
          <w:tab w:val="left" w:pos="2592"/>
          <w:tab w:val="left" w:pos="2593"/>
        </w:tabs>
        <w:rPr>
          <w:sz w:val="23"/>
        </w:rPr>
      </w:pPr>
      <w:r>
        <w:rPr>
          <w:w w:val="105"/>
          <w:sz w:val="23"/>
        </w:rPr>
        <w:t>Describe note taking</w:t>
      </w:r>
      <w:r>
        <w:rPr>
          <w:spacing w:val="-6"/>
          <w:w w:val="105"/>
          <w:sz w:val="23"/>
        </w:rPr>
        <w:t xml:space="preserve"> </w:t>
      </w:r>
      <w:r>
        <w:rPr>
          <w:w w:val="105"/>
          <w:sz w:val="23"/>
        </w:rPr>
        <w:t>activity.</w:t>
      </w:r>
    </w:p>
    <w:p w:rsidR="00B141CF" w:rsidRDefault="009F45E6">
      <w:pPr>
        <w:pStyle w:val="ListParagraph"/>
        <w:numPr>
          <w:ilvl w:val="3"/>
          <w:numId w:val="86"/>
        </w:numPr>
        <w:tabs>
          <w:tab w:val="left" w:pos="3314"/>
        </w:tabs>
        <w:spacing w:before="10"/>
        <w:ind w:hanging="722"/>
        <w:rPr>
          <w:sz w:val="23"/>
        </w:rPr>
      </w:pPr>
      <w:r>
        <w:rPr>
          <w:w w:val="105"/>
          <w:sz w:val="23"/>
        </w:rPr>
        <w:t>Express</w:t>
      </w:r>
      <w:r>
        <w:rPr>
          <w:spacing w:val="-9"/>
          <w:w w:val="105"/>
          <w:sz w:val="23"/>
        </w:rPr>
        <w:t xml:space="preserve"> </w:t>
      </w:r>
      <w:r>
        <w:rPr>
          <w:w w:val="105"/>
          <w:sz w:val="23"/>
        </w:rPr>
        <w:t>Lists,</w:t>
      </w:r>
    </w:p>
    <w:p w:rsidR="00B141CF" w:rsidRDefault="009F45E6">
      <w:pPr>
        <w:pStyle w:val="ListParagraph"/>
        <w:numPr>
          <w:ilvl w:val="3"/>
          <w:numId w:val="86"/>
        </w:numPr>
        <w:tabs>
          <w:tab w:val="left" w:pos="3314"/>
        </w:tabs>
        <w:spacing w:before="16"/>
        <w:ind w:hanging="722"/>
        <w:rPr>
          <w:sz w:val="23"/>
        </w:rPr>
      </w:pPr>
      <w:r>
        <w:rPr>
          <w:w w:val="105"/>
          <w:sz w:val="23"/>
        </w:rPr>
        <w:t>Express Mind mapping/flow</w:t>
      </w:r>
      <w:r>
        <w:rPr>
          <w:spacing w:val="-2"/>
          <w:w w:val="105"/>
          <w:sz w:val="23"/>
        </w:rPr>
        <w:t xml:space="preserve"> </w:t>
      </w:r>
      <w:r>
        <w:rPr>
          <w:w w:val="105"/>
          <w:sz w:val="23"/>
        </w:rPr>
        <w:t>diagrams</w:t>
      </w:r>
    </w:p>
    <w:p w:rsidR="00B141CF" w:rsidRDefault="009F45E6">
      <w:pPr>
        <w:pStyle w:val="ListParagraph"/>
        <w:numPr>
          <w:ilvl w:val="2"/>
          <w:numId w:val="86"/>
        </w:numPr>
        <w:tabs>
          <w:tab w:val="left" w:pos="2592"/>
          <w:tab w:val="left" w:pos="2593"/>
        </w:tabs>
        <w:rPr>
          <w:sz w:val="23"/>
        </w:rPr>
      </w:pPr>
      <w:r>
        <w:rPr>
          <w:w w:val="105"/>
          <w:sz w:val="23"/>
        </w:rPr>
        <w:t>Describe Writing</w:t>
      </w:r>
      <w:r>
        <w:rPr>
          <w:spacing w:val="-6"/>
          <w:w w:val="105"/>
          <w:sz w:val="23"/>
        </w:rPr>
        <w:t xml:space="preserve"> </w:t>
      </w:r>
      <w:r>
        <w:rPr>
          <w:w w:val="105"/>
          <w:sz w:val="23"/>
        </w:rPr>
        <w:t>style</w:t>
      </w:r>
    </w:p>
    <w:p w:rsidR="00B141CF" w:rsidRDefault="009F45E6">
      <w:pPr>
        <w:pStyle w:val="ListParagraph"/>
        <w:numPr>
          <w:ilvl w:val="3"/>
          <w:numId w:val="86"/>
        </w:numPr>
        <w:tabs>
          <w:tab w:val="left" w:pos="3314"/>
        </w:tabs>
        <w:ind w:hanging="722"/>
        <w:rPr>
          <w:sz w:val="23"/>
        </w:rPr>
      </w:pPr>
      <w:r>
        <w:rPr>
          <w:w w:val="105"/>
          <w:sz w:val="23"/>
        </w:rPr>
        <w:t>Understand Business</w:t>
      </w:r>
      <w:r>
        <w:rPr>
          <w:spacing w:val="-38"/>
          <w:w w:val="105"/>
          <w:sz w:val="23"/>
        </w:rPr>
        <w:t xml:space="preserve"> </w:t>
      </w:r>
      <w:r>
        <w:rPr>
          <w:w w:val="105"/>
          <w:sz w:val="23"/>
        </w:rPr>
        <w:t>letter,</w:t>
      </w:r>
    </w:p>
    <w:p w:rsidR="00B141CF" w:rsidRDefault="009F45E6">
      <w:pPr>
        <w:pStyle w:val="ListParagraph"/>
        <w:numPr>
          <w:ilvl w:val="3"/>
          <w:numId w:val="86"/>
        </w:numPr>
        <w:tabs>
          <w:tab w:val="left" w:pos="3314"/>
        </w:tabs>
        <w:spacing w:before="17"/>
        <w:ind w:hanging="722"/>
        <w:rPr>
          <w:sz w:val="23"/>
        </w:rPr>
      </w:pPr>
      <w:r>
        <w:rPr>
          <w:w w:val="105"/>
          <w:sz w:val="23"/>
        </w:rPr>
        <w:t>Understand Memo</w:t>
      </w:r>
      <w:r>
        <w:rPr>
          <w:spacing w:val="-33"/>
          <w:w w:val="105"/>
          <w:sz w:val="23"/>
        </w:rPr>
        <w:t xml:space="preserve"> </w:t>
      </w:r>
      <w:r>
        <w:rPr>
          <w:w w:val="105"/>
          <w:sz w:val="23"/>
        </w:rPr>
        <w:t>writing,</w:t>
      </w:r>
    </w:p>
    <w:p w:rsidR="00B141CF" w:rsidRDefault="009F45E6">
      <w:pPr>
        <w:pStyle w:val="ListParagraph"/>
        <w:numPr>
          <w:ilvl w:val="3"/>
          <w:numId w:val="86"/>
        </w:numPr>
        <w:tabs>
          <w:tab w:val="left" w:pos="3314"/>
        </w:tabs>
        <w:ind w:hanging="722"/>
        <w:rPr>
          <w:sz w:val="23"/>
        </w:rPr>
      </w:pPr>
      <w:r>
        <w:rPr>
          <w:w w:val="105"/>
          <w:sz w:val="23"/>
        </w:rPr>
        <w:t>Understand Report styles and</w:t>
      </w:r>
      <w:r>
        <w:rPr>
          <w:spacing w:val="-10"/>
          <w:w w:val="105"/>
          <w:sz w:val="23"/>
        </w:rPr>
        <w:t xml:space="preserve"> </w:t>
      </w:r>
      <w:r>
        <w:rPr>
          <w:w w:val="105"/>
          <w:sz w:val="23"/>
        </w:rPr>
        <w:t>format,</w:t>
      </w:r>
    </w:p>
    <w:p w:rsidR="00B141CF" w:rsidRDefault="009F45E6">
      <w:pPr>
        <w:pStyle w:val="ListParagraph"/>
        <w:numPr>
          <w:ilvl w:val="3"/>
          <w:numId w:val="86"/>
        </w:numPr>
        <w:tabs>
          <w:tab w:val="left" w:pos="3314"/>
        </w:tabs>
        <w:ind w:hanging="722"/>
        <w:rPr>
          <w:sz w:val="23"/>
        </w:rPr>
      </w:pPr>
      <w:r>
        <w:rPr>
          <w:w w:val="105"/>
          <w:sz w:val="23"/>
        </w:rPr>
        <w:t>Understand use of email and</w:t>
      </w:r>
      <w:r>
        <w:rPr>
          <w:spacing w:val="-11"/>
          <w:w w:val="105"/>
          <w:sz w:val="23"/>
        </w:rPr>
        <w:t xml:space="preserve"> </w:t>
      </w:r>
      <w:r>
        <w:rPr>
          <w:w w:val="105"/>
          <w:sz w:val="23"/>
        </w:rPr>
        <w:t>fax</w:t>
      </w:r>
    </w:p>
    <w:p w:rsidR="00B141CF" w:rsidRDefault="009F45E6">
      <w:pPr>
        <w:pStyle w:val="ListParagraph"/>
        <w:numPr>
          <w:ilvl w:val="2"/>
          <w:numId w:val="86"/>
        </w:numPr>
        <w:tabs>
          <w:tab w:val="left" w:pos="2592"/>
          <w:tab w:val="left" w:pos="2593"/>
        </w:tabs>
        <w:spacing w:before="17"/>
        <w:rPr>
          <w:sz w:val="23"/>
        </w:rPr>
      </w:pPr>
      <w:r>
        <w:rPr>
          <w:w w:val="105"/>
          <w:sz w:val="23"/>
        </w:rPr>
        <w:t>Understand the process of proofreading and amending</w:t>
      </w:r>
      <w:r>
        <w:rPr>
          <w:spacing w:val="-12"/>
          <w:w w:val="105"/>
          <w:sz w:val="23"/>
        </w:rPr>
        <w:t xml:space="preserve"> </w:t>
      </w:r>
      <w:r>
        <w:rPr>
          <w:w w:val="105"/>
          <w:sz w:val="23"/>
        </w:rPr>
        <w:t>text;</w:t>
      </w:r>
    </w:p>
    <w:p w:rsidR="00B141CF" w:rsidRDefault="009F45E6">
      <w:pPr>
        <w:pStyle w:val="ListParagraph"/>
        <w:numPr>
          <w:ilvl w:val="2"/>
          <w:numId w:val="86"/>
        </w:numPr>
        <w:tabs>
          <w:tab w:val="left" w:pos="2592"/>
          <w:tab w:val="left" w:pos="2593"/>
        </w:tabs>
        <w:rPr>
          <w:sz w:val="23"/>
        </w:rPr>
      </w:pPr>
      <w:r>
        <w:rPr>
          <w:w w:val="105"/>
          <w:sz w:val="23"/>
        </w:rPr>
        <w:t>Use of diary/logbook for planning and prioritizing work</w:t>
      </w:r>
      <w:r>
        <w:rPr>
          <w:spacing w:val="-19"/>
          <w:w w:val="105"/>
          <w:sz w:val="23"/>
        </w:rPr>
        <w:t xml:space="preserve"> </w:t>
      </w:r>
      <w:r>
        <w:rPr>
          <w:w w:val="105"/>
          <w:sz w:val="23"/>
        </w:rPr>
        <w:t>schedules</w:t>
      </w:r>
    </w:p>
    <w:p w:rsidR="00B141CF" w:rsidRDefault="009F45E6">
      <w:pPr>
        <w:pStyle w:val="ListParagraph"/>
        <w:numPr>
          <w:ilvl w:val="2"/>
          <w:numId w:val="86"/>
        </w:numPr>
        <w:tabs>
          <w:tab w:val="left" w:pos="2592"/>
          <w:tab w:val="left" w:pos="2593"/>
        </w:tabs>
        <w:spacing w:before="17"/>
        <w:rPr>
          <w:sz w:val="23"/>
        </w:rPr>
      </w:pPr>
      <w:r>
        <w:rPr>
          <w:w w:val="105"/>
          <w:sz w:val="23"/>
        </w:rPr>
        <w:t>Describe graphical presentation</w:t>
      </w:r>
      <w:r>
        <w:rPr>
          <w:spacing w:val="-2"/>
          <w:w w:val="105"/>
          <w:sz w:val="23"/>
        </w:rPr>
        <w:t xml:space="preserve"> </w:t>
      </w:r>
      <w:r>
        <w:rPr>
          <w:w w:val="105"/>
          <w:sz w:val="23"/>
        </w:rPr>
        <w:t>techniques</w:t>
      </w:r>
    </w:p>
    <w:p w:rsidR="00B141CF" w:rsidRDefault="009F45E6" w:rsidP="003F3886">
      <w:pPr>
        <w:pStyle w:val="ListParagraph"/>
        <w:numPr>
          <w:ilvl w:val="1"/>
          <w:numId w:val="86"/>
        </w:numPr>
        <w:ind w:left="2552" w:hanging="722"/>
        <w:rPr>
          <w:sz w:val="23"/>
        </w:rPr>
      </w:pPr>
      <w:r>
        <w:rPr>
          <w:w w:val="105"/>
          <w:sz w:val="23"/>
        </w:rPr>
        <w:t>Understand Verbal methods of</w:t>
      </w:r>
      <w:r>
        <w:rPr>
          <w:spacing w:val="-7"/>
          <w:w w:val="105"/>
          <w:sz w:val="23"/>
        </w:rPr>
        <w:t xml:space="preserve"> </w:t>
      </w:r>
      <w:r>
        <w:rPr>
          <w:w w:val="105"/>
          <w:sz w:val="23"/>
        </w:rPr>
        <w:t>communication.</w:t>
      </w:r>
    </w:p>
    <w:p w:rsidR="00B141CF" w:rsidRDefault="009F45E6">
      <w:pPr>
        <w:pStyle w:val="ListParagraph"/>
        <w:numPr>
          <w:ilvl w:val="2"/>
          <w:numId w:val="86"/>
        </w:numPr>
        <w:tabs>
          <w:tab w:val="left" w:pos="2592"/>
          <w:tab w:val="left" w:pos="2593"/>
        </w:tabs>
        <w:rPr>
          <w:sz w:val="23"/>
        </w:rPr>
      </w:pPr>
      <w:r>
        <w:rPr>
          <w:w w:val="105"/>
          <w:sz w:val="23"/>
        </w:rPr>
        <w:t>Discuss how to speak with peers, supervisors and</w:t>
      </w:r>
      <w:r>
        <w:rPr>
          <w:spacing w:val="-16"/>
          <w:w w:val="105"/>
          <w:sz w:val="23"/>
        </w:rPr>
        <w:t xml:space="preserve"> </w:t>
      </w:r>
      <w:r>
        <w:rPr>
          <w:w w:val="105"/>
          <w:sz w:val="23"/>
        </w:rPr>
        <w:t>public.</w:t>
      </w:r>
    </w:p>
    <w:p w:rsidR="00B141CF" w:rsidRDefault="009F45E6">
      <w:pPr>
        <w:pStyle w:val="ListParagraph"/>
        <w:numPr>
          <w:ilvl w:val="2"/>
          <w:numId w:val="86"/>
        </w:numPr>
        <w:tabs>
          <w:tab w:val="left" w:pos="2592"/>
          <w:tab w:val="left" w:pos="2593"/>
        </w:tabs>
        <w:spacing w:before="17"/>
        <w:rPr>
          <w:sz w:val="23"/>
        </w:rPr>
      </w:pPr>
      <w:r>
        <w:rPr>
          <w:w w:val="105"/>
          <w:sz w:val="23"/>
        </w:rPr>
        <w:t>Describe the use of appropriate technical</w:t>
      </w:r>
      <w:r>
        <w:rPr>
          <w:spacing w:val="-15"/>
          <w:w w:val="105"/>
          <w:sz w:val="23"/>
        </w:rPr>
        <w:t xml:space="preserve"> </w:t>
      </w:r>
      <w:r>
        <w:rPr>
          <w:w w:val="105"/>
          <w:sz w:val="23"/>
        </w:rPr>
        <w:t>language.</w:t>
      </w:r>
    </w:p>
    <w:p w:rsidR="00B141CF" w:rsidRDefault="009F45E6">
      <w:pPr>
        <w:pStyle w:val="ListParagraph"/>
        <w:numPr>
          <w:ilvl w:val="2"/>
          <w:numId w:val="86"/>
        </w:numPr>
        <w:tabs>
          <w:tab w:val="left" w:pos="2592"/>
          <w:tab w:val="left" w:pos="2593"/>
        </w:tabs>
        <w:rPr>
          <w:sz w:val="23"/>
        </w:rPr>
      </w:pPr>
      <w:r>
        <w:rPr>
          <w:w w:val="105"/>
          <w:sz w:val="23"/>
        </w:rPr>
        <w:t>Describe the tone and</w:t>
      </w:r>
      <w:r>
        <w:rPr>
          <w:spacing w:val="-7"/>
          <w:w w:val="105"/>
          <w:sz w:val="23"/>
        </w:rPr>
        <w:t xml:space="preserve"> </w:t>
      </w:r>
      <w:r>
        <w:rPr>
          <w:w w:val="105"/>
          <w:sz w:val="23"/>
        </w:rPr>
        <w:t>manner</w:t>
      </w:r>
    </w:p>
    <w:p w:rsidR="00B141CF" w:rsidRDefault="009F45E6">
      <w:pPr>
        <w:pStyle w:val="ListParagraph"/>
        <w:numPr>
          <w:ilvl w:val="2"/>
          <w:numId w:val="86"/>
        </w:numPr>
        <w:tabs>
          <w:tab w:val="left" w:pos="2592"/>
          <w:tab w:val="left" w:pos="2593"/>
        </w:tabs>
        <w:rPr>
          <w:sz w:val="23"/>
        </w:rPr>
      </w:pPr>
      <w:r>
        <w:rPr>
          <w:w w:val="105"/>
          <w:sz w:val="23"/>
        </w:rPr>
        <w:t>Describe the Listening</w:t>
      </w:r>
      <w:r>
        <w:rPr>
          <w:spacing w:val="-6"/>
          <w:w w:val="105"/>
          <w:sz w:val="23"/>
        </w:rPr>
        <w:t xml:space="preserve"> </w:t>
      </w:r>
      <w:r>
        <w:rPr>
          <w:w w:val="105"/>
          <w:sz w:val="23"/>
        </w:rPr>
        <w:t>process.</w:t>
      </w:r>
    </w:p>
    <w:p w:rsidR="00B141CF" w:rsidRDefault="009F45E6" w:rsidP="003F3886">
      <w:pPr>
        <w:pStyle w:val="ListParagraph"/>
        <w:numPr>
          <w:ilvl w:val="3"/>
          <w:numId w:val="86"/>
        </w:numPr>
        <w:tabs>
          <w:tab w:val="left" w:pos="2592"/>
        </w:tabs>
        <w:spacing w:before="16" w:line="249" w:lineRule="auto"/>
        <w:ind w:left="2552" w:right="1145"/>
        <w:rPr>
          <w:sz w:val="23"/>
        </w:rPr>
      </w:pPr>
      <w:r>
        <w:rPr>
          <w:w w:val="105"/>
          <w:sz w:val="23"/>
        </w:rPr>
        <w:t>Discuss</w:t>
      </w:r>
      <w:r>
        <w:rPr>
          <w:spacing w:val="-10"/>
          <w:w w:val="105"/>
          <w:sz w:val="23"/>
        </w:rPr>
        <w:t xml:space="preserve"> </w:t>
      </w:r>
      <w:r>
        <w:rPr>
          <w:w w:val="105"/>
          <w:sz w:val="23"/>
        </w:rPr>
        <w:t>the</w:t>
      </w:r>
      <w:r>
        <w:rPr>
          <w:spacing w:val="-8"/>
          <w:w w:val="105"/>
          <w:sz w:val="23"/>
        </w:rPr>
        <w:t xml:space="preserve"> </w:t>
      </w:r>
      <w:r>
        <w:rPr>
          <w:w w:val="105"/>
          <w:sz w:val="23"/>
        </w:rPr>
        <w:t>process</w:t>
      </w:r>
      <w:r>
        <w:rPr>
          <w:spacing w:val="-9"/>
          <w:w w:val="105"/>
          <w:sz w:val="23"/>
        </w:rPr>
        <w:t xml:space="preserve"> </w:t>
      </w:r>
      <w:r>
        <w:rPr>
          <w:w w:val="105"/>
          <w:sz w:val="23"/>
        </w:rPr>
        <w:t>of</w:t>
      </w:r>
      <w:r>
        <w:rPr>
          <w:spacing w:val="-10"/>
          <w:w w:val="105"/>
          <w:sz w:val="23"/>
        </w:rPr>
        <w:t xml:space="preserve"> </w:t>
      </w:r>
      <w:r>
        <w:rPr>
          <w:w w:val="105"/>
          <w:sz w:val="23"/>
        </w:rPr>
        <w:t>paraphrasing</w:t>
      </w:r>
      <w:r>
        <w:rPr>
          <w:spacing w:val="-7"/>
          <w:w w:val="105"/>
          <w:sz w:val="23"/>
        </w:rPr>
        <w:t xml:space="preserve"> </w:t>
      </w:r>
      <w:r>
        <w:rPr>
          <w:w w:val="105"/>
          <w:sz w:val="23"/>
        </w:rPr>
        <w:t>and</w:t>
      </w:r>
      <w:r>
        <w:rPr>
          <w:spacing w:val="-6"/>
          <w:w w:val="105"/>
          <w:sz w:val="23"/>
        </w:rPr>
        <w:t xml:space="preserve"> </w:t>
      </w:r>
      <w:r>
        <w:rPr>
          <w:w w:val="105"/>
          <w:sz w:val="23"/>
        </w:rPr>
        <w:t>note</w:t>
      </w:r>
      <w:r>
        <w:rPr>
          <w:spacing w:val="-8"/>
          <w:w w:val="105"/>
          <w:sz w:val="23"/>
        </w:rPr>
        <w:t xml:space="preserve"> </w:t>
      </w:r>
      <w:r>
        <w:rPr>
          <w:w w:val="105"/>
          <w:sz w:val="23"/>
        </w:rPr>
        <w:t>taking</w:t>
      </w:r>
      <w:r>
        <w:rPr>
          <w:spacing w:val="-7"/>
          <w:w w:val="105"/>
          <w:sz w:val="23"/>
        </w:rPr>
        <w:t xml:space="preserve"> </w:t>
      </w:r>
      <w:r>
        <w:rPr>
          <w:w w:val="105"/>
          <w:sz w:val="23"/>
        </w:rPr>
        <w:t>to</w:t>
      </w:r>
      <w:r>
        <w:rPr>
          <w:spacing w:val="-7"/>
          <w:w w:val="105"/>
          <w:sz w:val="23"/>
        </w:rPr>
        <w:t xml:space="preserve"> </w:t>
      </w:r>
      <w:r>
        <w:rPr>
          <w:w w:val="105"/>
          <w:sz w:val="23"/>
        </w:rPr>
        <w:t>clarify meaning</w:t>
      </w:r>
    </w:p>
    <w:p w:rsidR="00B141CF" w:rsidRDefault="009F45E6">
      <w:pPr>
        <w:pStyle w:val="ListParagraph"/>
        <w:numPr>
          <w:ilvl w:val="2"/>
          <w:numId w:val="86"/>
        </w:numPr>
        <w:tabs>
          <w:tab w:val="left" w:pos="2592"/>
          <w:tab w:val="left" w:pos="2593"/>
        </w:tabs>
        <w:spacing w:before="0" w:line="262" w:lineRule="exact"/>
        <w:rPr>
          <w:sz w:val="23"/>
        </w:rPr>
      </w:pPr>
      <w:r>
        <w:rPr>
          <w:w w:val="105"/>
          <w:sz w:val="23"/>
        </w:rPr>
        <w:t>Describe the impact and use of body language in verbal</w:t>
      </w:r>
      <w:r>
        <w:rPr>
          <w:spacing w:val="-43"/>
          <w:w w:val="105"/>
          <w:sz w:val="23"/>
        </w:rPr>
        <w:t xml:space="preserve"> </w:t>
      </w:r>
      <w:r>
        <w:rPr>
          <w:w w:val="105"/>
          <w:sz w:val="23"/>
        </w:rPr>
        <w:t>communication</w:t>
      </w:r>
    </w:p>
    <w:p w:rsidR="00B141CF" w:rsidRDefault="00B141CF">
      <w:pPr>
        <w:spacing w:line="262" w:lineRule="exact"/>
        <w:rPr>
          <w:sz w:val="23"/>
        </w:rPr>
        <w:sectPr w:rsidR="00B141CF">
          <w:pgSz w:w="12240" w:h="16340"/>
          <w:pgMar w:top="700" w:right="640" w:bottom="1480" w:left="1240" w:header="0" w:footer="1294" w:gutter="0"/>
          <w:cols w:space="720"/>
        </w:sectPr>
      </w:pPr>
    </w:p>
    <w:p w:rsidR="00B141CF" w:rsidRDefault="009F45E6">
      <w:pPr>
        <w:pStyle w:val="Heading1"/>
        <w:numPr>
          <w:ilvl w:val="0"/>
          <w:numId w:val="86"/>
        </w:numPr>
        <w:tabs>
          <w:tab w:val="left" w:pos="1152"/>
        </w:tabs>
        <w:spacing w:before="69"/>
        <w:jc w:val="both"/>
      </w:pPr>
      <w:r>
        <w:rPr>
          <w:w w:val="105"/>
        </w:rPr>
        <w:lastRenderedPageBreak/>
        <w:t>Understand the use of engineering</w:t>
      </w:r>
      <w:r>
        <w:rPr>
          <w:spacing w:val="-1"/>
          <w:w w:val="105"/>
        </w:rPr>
        <w:t xml:space="preserve"> </w:t>
      </w:r>
      <w:r>
        <w:rPr>
          <w:w w:val="105"/>
        </w:rPr>
        <w:t>information</w:t>
      </w:r>
    </w:p>
    <w:p w:rsidR="00B141CF" w:rsidRDefault="009F45E6">
      <w:pPr>
        <w:pStyle w:val="ListParagraph"/>
        <w:numPr>
          <w:ilvl w:val="1"/>
          <w:numId w:val="86"/>
        </w:numPr>
        <w:tabs>
          <w:tab w:val="left" w:pos="1873"/>
        </w:tabs>
        <w:ind w:hanging="722"/>
        <w:jc w:val="both"/>
        <w:rPr>
          <w:sz w:val="23"/>
        </w:rPr>
      </w:pPr>
      <w:r>
        <w:rPr>
          <w:w w:val="105"/>
          <w:sz w:val="23"/>
        </w:rPr>
        <w:t>Understand Information</w:t>
      </w:r>
      <w:r>
        <w:rPr>
          <w:spacing w:val="11"/>
          <w:w w:val="105"/>
          <w:sz w:val="23"/>
        </w:rPr>
        <w:t xml:space="preserve"> </w:t>
      </w:r>
      <w:r>
        <w:rPr>
          <w:w w:val="105"/>
          <w:sz w:val="23"/>
        </w:rPr>
        <w:t>sources</w:t>
      </w:r>
    </w:p>
    <w:p w:rsidR="00B141CF" w:rsidRDefault="009F45E6">
      <w:pPr>
        <w:pStyle w:val="ListParagraph"/>
        <w:numPr>
          <w:ilvl w:val="2"/>
          <w:numId w:val="86"/>
        </w:numPr>
        <w:tabs>
          <w:tab w:val="left" w:pos="2593"/>
        </w:tabs>
        <w:spacing w:before="17" w:line="252" w:lineRule="auto"/>
        <w:ind w:right="253"/>
        <w:jc w:val="both"/>
        <w:rPr>
          <w:sz w:val="23"/>
        </w:rPr>
      </w:pPr>
      <w:r>
        <w:rPr>
          <w:w w:val="105"/>
          <w:sz w:val="23"/>
        </w:rPr>
        <w:t>Describe the Non-computer-based sources such as books, technical reports, institute and trade journals, data sheets and test/experimental results data and manufacturers’</w:t>
      </w:r>
      <w:r>
        <w:rPr>
          <w:spacing w:val="-1"/>
          <w:w w:val="105"/>
          <w:sz w:val="23"/>
        </w:rPr>
        <w:t xml:space="preserve"> </w:t>
      </w:r>
      <w:r>
        <w:rPr>
          <w:w w:val="105"/>
          <w:sz w:val="23"/>
        </w:rPr>
        <w:t>catalogues</w:t>
      </w:r>
    </w:p>
    <w:p w:rsidR="00B141CF" w:rsidRDefault="009F45E6">
      <w:pPr>
        <w:pStyle w:val="ListParagraph"/>
        <w:numPr>
          <w:ilvl w:val="2"/>
          <w:numId w:val="86"/>
        </w:numPr>
        <w:tabs>
          <w:tab w:val="left" w:pos="2593"/>
        </w:tabs>
        <w:spacing w:before="0" w:line="252" w:lineRule="auto"/>
        <w:ind w:right="249"/>
        <w:jc w:val="both"/>
        <w:rPr>
          <w:sz w:val="23"/>
        </w:rPr>
      </w:pPr>
      <w:r>
        <w:rPr>
          <w:w w:val="105"/>
          <w:sz w:val="23"/>
        </w:rPr>
        <w:t xml:space="preserve">Describe the Computer-based sources such as intranet, CD ROM- </w:t>
      </w:r>
      <w:r>
        <w:rPr>
          <w:spacing w:val="3"/>
          <w:w w:val="105"/>
          <w:sz w:val="23"/>
        </w:rPr>
        <w:t xml:space="preserve">based </w:t>
      </w:r>
      <w:r>
        <w:rPr>
          <w:w w:val="105"/>
          <w:sz w:val="23"/>
        </w:rPr>
        <w:t>information (manuals, data, analytical software, and manufacturers’ catalogues), spreadsheets, and</w:t>
      </w:r>
      <w:r>
        <w:rPr>
          <w:spacing w:val="-12"/>
          <w:w w:val="105"/>
          <w:sz w:val="23"/>
        </w:rPr>
        <w:t xml:space="preserve"> </w:t>
      </w:r>
      <w:r>
        <w:rPr>
          <w:w w:val="105"/>
          <w:sz w:val="23"/>
        </w:rPr>
        <w:t>databases</w:t>
      </w:r>
    </w:p>
    <w:p w:rsidR="00B141CF" w:rsidRDefault="009F45E6">
      <w:pPr>
        <w:pStyle w:val="ListParagraph"/>
        <w:numPr>
          <w:ilvl w:val="1"/>
          <w:numId w:val="86"/>
        </w:numPr>
        <w:tabs>
          <w:tab w:val="left" w:pos="1873"/>
        </w:tabs>
        <w:spacing w:before="0" w:line="260" w:lineRule="exact"/>
        <w:ind w:hanging="722"/>
        <w:jc w:val="both"/>
        <w:rPr>
          <w:sz w:val="23"/>
        </w:rPr>
      </w:pPr>
      <w:r>
        <w:rPr>
          <w:w w:val="105"/>
          <w:sz w:val="23"/>
        </w:rPr>
        <w:t>Express the use of</w:t>
      </w:r>
      <w:r>
        <w:rPr>
          <w:spacing w:val="-6"/>
          <w:w w:val="105"/>
          <w:sz w:val="23"/>
        </w:rPr>
        <w:t xml:space="preserve"> </w:t>
      </w:r>
      <w:r>
        <w:rPr>
          <w:w w:val="105"/>
          <w:sz w:val="23"/>
        </w:rPr>
        <w:t>information</w:t>
      </w:r>
    </w:p>
    <w:p w:rsidR="00B141CF" w:rsidRDefault="009F45E6">
      <w:pPr>
        <w:pStyle w:val="ListParagraph"/>
        <w:numPr>
          <w:ilvl w:val="2"/>
          <w:numId w:val="86"/>
        </w:numPr>
        <w:tabs>
          <w:tab w:val="left" w:pos="2592"/>
          <w:tab w:val="left" w:pos="2593"/>
        </w:tabs>
        <w:spacing w:before="4"/>
        <w:rPr>
          <w:sz w:val="23"/>
        </w:rPr>
      </w:pPr>
      <w:r>
        <w:rPr>
          <w:w w:val="105"/>
          <w:sz w:val="23"/>
        </w:rPr>
        <w:t>for the solution of engineering</w:t>
      </w:r>
      <w:r>
        <w:rPr>
          <w:spacing w:val="-11"/>
          <w:w w:val="105"/>
          <w:sz w:val="23"/>
        </w:rPr>
        <w:t xml:space="preserve"> </w:t>
      </w:r>
      <w:r>
        <w:rPr>
          <w:w w:val="105"/>
          <w:sz w:val="23"/>
        </w:rPr>
        <w:t>problems,</w:t>
      </w:r>
    </w:p>
    <w:p w:rsidR="00B141CF" w:rsidRDefault="009F45E6">
      <w:pPr>
        <w:pStyle w:val="ListParagraph"/>
        <w:numPr>
          <w:ilvl w:val="2"/>
          <w:numId w:val="86"/>
        </w:numPr>
        <w:tabs>
          <w:tab w:val="left" w:pos="2592"/>
          <w:tab w:val="left" w:pos="2593"/>
        </w:tabs>
        <w:spacing w:before="17"/>
        <w:rPr>
          <w:sz w:val="23"/>
        </w:rPr>
      </w:pPr>
      <w:r>
        <w:rPr>
          <w:w w:val="105"/>
          <w:sz w:val="23"/>
        </w:rPr>
        <w:t>for product/service/topic</w:t>
      </w:r>
      <w:r>
        <w:rPr>
          <w:spacing w:val="-1"/>
          <w:w w:val="105"/>
          <w:sz w:val="23"/>
        </w:rPr>
        <w:t xml:space="preserve"> </w:t>
      </w:r>
      <w:r>
        <w:rPr>
          <w:w w:val="105"/>
          <w:sz w:val="23"/>
        </w:rPr>
        <w:t>research,</w:t>
      </w:r>
    </w:p>
    <w:p w:rsidR="00B141CF" w:rsidRDefault="009F45E6">
      <w:pPr>
        <w:pStyle w:val="ListParagraph"/>
        <w:numPr>
          <w:ilvl w:val="2"/>
          <w:numId w:val="86"/>
        </w:numPr>
        <w:tabs>
          <w:tab w:val="left" w:pos="2592"/>
          <w:tab w:val="left" w:pos="2593"/>
        </w:tabs>
        <w:rPr>
          <w:sz w:val="23"/>
        </w:rPr>
      </w:pPr>
      <w:r>
        <w:rPr>
          <w:w w:val="105"/>
          <w:sz w:val="23"/>
        </w:rPr>
        <w:t>gathering data or material to support own</w:t>
      </w:r>
      <w:r>
        <w:rPr>
          <w:spacing w:val="-16"/>
          <w:w w:val="105"/>
          <w:sz w:val="23"/>
        </w:rPr>
        <w:t xml:space="preserve"> </w:t>
      </w:r>
      <w:r>
        <w:rPr>
          <w:w w:val="105"/>
          <w:sz w:val="23"/>
        </w:rPr>
        <w:t>work,</w:t>
      </w:r>
    </w:p>
    <w:p w:rsidR="00B141CF" w:rsidRDefault="009F45E6">
      <w:pPr>
        <w:pStyle w:val="ListParagraph"/>
        <w:numPr>
          <w:ilvl w:val="2"/>
          <w:numId w:val="86"/>
        </w:numPr>
        <w:tabs>
          <w:tab w:val="left" w:pos="2592"/>
          <w:tab w:val="left" w:pos="2593"/>
        </w:tabs>
        <w:spacing w:before="10"/>
        <w:rPr>
          <w:sz w:val="23"/>
        </w:rPr>
      </w:pPr>
      <w:r>
        <w:rPr>
          <w:w w:val="105"/>
          <w:sz w:val="23"/>
        </w:rPr>
        <w:t>checking validity of own</w:t>
      </w:r>
      <w:r>
        <w:rPr>
          <w:spacing w:val="-8"/>
          <w:w w:val="105"/>
          <w:sz w:val="23"/>
        </w:rPr>
        <w:t xml:space="preserve"> </w:t>
      </w:r>
      <w:r>
        <w:rPr>
          <w:w w:val="105"/>
          <w:sz w:val="23"/>
        </w:rPr>
        <w:t>work/findings</w:t>
      </w:r>
    </w:p>
    <w:p w:rsidR="00B141CF" w:rsidRDefault="00B141CF">
      <w:pPr>
        <w:pStyle w:val="BodyText"/>
        <w:ind w:left="0" w:firstLine="0"/>
        <w:rPr>
          <w:sz w:val="25"/>
        </w:rPr>
      </w:pPr>
    </w:p>
    <w:p w:rsidR="00B141CF" w:rsidRDefault="009F45E6">
      <w:pPr>
        <w:pStyle w:val="Heading1"/>
        <w:numPr>
          <w:ilvl w:val="0"/>
          <w:numId w:val="86"/>
        </w:numPr>
        <w:tabs>
          <w:tab w:val="left" w:pos="1151"/>
          <w:tab w:val="left" w:pos="1152"/>
        </w:tabs>
        <w:spacing w:line="249" w:lineRule="auto"/>
        <w:ind w:right="1102"/>
      </w:pPr>
      <w:r>
        <w:rPr>
          <w:w w:val="105"/>
        </w:rPr>
        <w:t>Express</w:t>
      </w:r>
      <w:r>
        <w:rPr>
          <w:spacing w:val="-11"/>
          <w:w w:val="105"/>
        </w:rPr>
        <w:t xml:space="preserve"> </w:t>
      </w:r>
      <w:r>
        <w:rPr>
          <w:w w:val="105"/>
        </w:rPr>
        <w:t>the</w:t>
      </w:r>
      <w:r>
        <w:rPr>
          <w:spacing w:val="-3"/>
          <w:w w:val="105"/>
        </w:rPr>
        <w:t xml:space="preserve"> </w:t>
      </w:r>
      <w:r>
        <w:rPr>
          <w:w w:val="105"/>
        </w:rPr>
        <w:t>use</w:t>
      </w:r>
      <w:r>
        <w:rPr>
          <w:spacing w:val="-10"/>
          <w:w w:val="105"/>
        </w:rPr>
        <w:t xml:space="preserve"> </w:t>
      </w:r>
      <w:r>
        <w:rPr>
          <w:w w:val="105"/>
        </w:rPr>
        <w:t>of</w:t>
      </w:r>
      <w:r>
        <w:rPr>
          <w:spacing w:val="-10"/>
          <w:w w:val="105"/>
        </w:rPr>
        <w:t xml:space="preserve"> </w:t>
      </w:r>
      <w:r>
        <w:rPr>
          <w:w w:val="105"/>
        </w:rPr>
        <w:t>information</w:t>
      </w:r>
      <w:r>
        <w:rPr>
          <w:spacing w:val="-14"/>
          <w:w w:val="105"/>
        </w:rPr>
        <w:t xml:space="preserve"> </w:t>
      </w:r>
      <w:r>
        <w:rPr>
          <w:w w:val="105"/>
        </w:rPr>
        <w:t>and</w:t>
      </w:r>
      <w:r>
        <w:rPr>
          <w:spacing w:val="-7"/>
          <w:w w:val="105"/>
        </w:rPr>
        <w:t xml:space="preserve"> </w:t>
      </w:r>
      <w:r>
        <w:rPr>
          <w:w w:val="105"/>
        </w:rPr>
        <w:t>communication</w:t>
      </w:r>
      <w:r>
        <w:rPr>
          <w:spacing w:val="-14"/>
          <w:w w:val="105"/>
        </w:rPr>
        <w:t xml:space="preserve"> </w:t>
      </w:r>
      <w:r>
        <w:rPr>
          <w:w w:val="105"/>
        </w:rPr>
        <w:t>technology</w:t>
      </w:r>
      <w:r>
        <w:rPr>
          <w:spacing w:val="-8"/>
          <w:w w:val="105"/>
        </w:rPr>
        <w:t xml:space="preserve"> </w:t>
      </w:r>
      <w:r>
        <w:rPr>
          <w:w w:val="105"/>
        </w:rPr>
        <w:t>(ICT)</w:t>
      </w:r>
      <w:r>
        <w:rPr>
          <w:spacing w:val="-11"/>
          <w:w w:val="105"/>
        </w:rPr>
        <w:t xml:space="preserve"> </w:t>
      </w:r>
      <w:r>
        <w:rPr>
          <w:w w:val="105"/>
        </w:rPr>
        <w:t>to</w:t>
      </w:r>
      <w:r>
        <w:rPr>
          <w:spacing w:val="-2"/>
          <w:w w:val="105"/>
        </w:rPr>
        <w:t xml:space="preserve"> </w:t>
      </w:r>
      <w:r>
        <w:rPr>
          <w:w w:val="105"/>
        </w:rPr>
        <w:t>present information in engineering</w:t>
      </w:r>
      <w:r>
        <w:rPr>
          <w:spacing w:val="-2"/>
          <w:w w:val="105"/>
        </w:rPr>
        <w:t xml:space="preserve"> </w:t>
      </w:r>
      <w:r>
        <w:rPr>
          <w:w w:val="105"/>
        </w:rPr>
        <w:t>settings</w:t>
      </w:r>
    </w:p>
    <w:p w:rsidR="00B141CF" w:rsidRDefault="009F45E6">
      <w:pPr>
        <w:pStyle w:val="ListParagraph"/>
        <w:numPr>
          <w:ilvl w:val="1"/>
          <w:numId w:val="86"/>
        </w:numPr>
        <w:tabs>
          <w:tab w:val="left" w:pos="1872"/>
          <w:tab w:val="left" w:pos="1873"/>
        </w:tabs>
        <w:spacing w:before="0" w:line="255" w:lineRule="exact"/>
        <w:ind w:hanging="722"/>
        <w:rPr>
          <w:sz w:val="23"/>
        </w:rPr>
      </w:pPr>
      <w:r>
        <w:rPr>
          <w:w w:val="105"/>
          <w:sz w:val="23"/>
        </w:rPr>
        <w:t>Discuss Software</w:t>
      </w:r>
      <w:r>
        <w:rPr>
          <w:spacing w:val="-2"/>
          <w:w w:val="105"/>
          <w:sz w:val="23"/>
        </w:rPr>
        <w:t xml:space="preserve"> </w:t>
      </w:r>
      <w:r>
        <w:rPr>
          <w:spacing w:val="2"/>
          <w:w w:val="105"/>
          <w:sz w:val="23"/>
        </w:rPr>
        <w:t>packages</w:t>
      </w:r>
    </w:p>
    <w:p w:rsidR="00B141CF" w:rsidRDefault="009F45E6">
      <w:pPr>
        <w:pStyle w:val="ListParagraph"/>
        <w:numPr>
          <w:ilvl w:val="2"/>
          <w:numId w:val="86"/>
        </w:numPr>
        <w:tabs>
          <w:tab w:val="left" w:pos="2592"/>
          <w:tab w:val="left" w:pos="2593"/>
        </w:tabs>
        <w:spacing w:before="17"/>
        <w:rPr>
          <w:sz w:val="23"/>
        </w:rPr>
      </w:pPr>
      <w:r>
        <w:rPr>
          <w:w w:val="105"/>
          <w:sz w:val="23"/>
        </w:rPr>
        <w:t>Understand the role of Word</w:t>
      </w:r>
      <w:r>
        <w:rPr>
          <w:spacing w:val="-2"/>
          <w:w w:val="105"/>
          <w:sz w:val="23"/>
        </w:rPr>
        <w:t xml:space="preserve"> </w:t>
      </w:r>
      <w:r>
        <w:rPr>
          <w:w w:val="105"/>
          <w:sz w:val="23"/>
        </w:rPr>
        <w:t>processing;</w:t>
      </w:r>
    </w:p>
    <w:p w:rsidR="00B141CF" w:rsidRDefault="009F45E6">
      <w:pPr>
        <w:pStyle w:val="ListParagraph"/>
        <w:numPr>
          <w:ilvl w:val="2"/>
          <w:numId w:val="86"/>
        </w:numPr>
        <w:tabs>
          <w:tab w:val="left" w:pos="2592"/>
          <w:tab w:val="left" w:pos="2593"/>
        </w:tabs>
        <w:spacing w:before="16"/>
        <w:rPr>
          <w:sz w:val="23"/>
        </w:rPr>
      </w:pPr>
      <w:r>
        <w:rPr>
          <w:w w:val="105"/>
          <w:sz w:val="23"/>
        </w:rPr>
        <w:t>Understand the role of Computer Aided</w:t>
      </w:r>
      <w:r>
        <w:rPr>
          <w:spacing w:val="-5"/>
          <w:w w:val="105"/>
          <w:sz w:val="23"/>
        </w:rPr>
        <w:t xml:space="preserve"> </w:t>
      </w:r>
      <w:r>
        <w:rPr>
          <w:w w:val="105"/>
          <w:sz w:val="23"/>
        </w:rPr>
        <w:t>Drawing</w:t>
      </w:r>
    </w:p>
    <w:p w:rsidR="00B141CF" w:rsidRDefault="009F45E6">
      <w:pPr>
        <w:pStyle w:val="ListParagraph"/>
        <w:numPr>
          <w:ilvl w:val="2"/>
          <w:numId w:val="86"/>
        </w:numPr>
        <w:tabs>
          <w:tab w:val="left" w:pos="2592"/>
          <w:tab w:val="left" w:pos="2593"/>
        </w:tabs>
        <w:rPr>
          <w:sz w:val="23"/>
        </w:rPr>
      </w:pPr>
      <w:r>
        <w:rPr>
          <w:w w:val="105"/>
          <w:sz w:val="23"/>
        </w:rPr>
        <w:t>Understand the role of Graphics</w:t>
      </w:r>
      <w:r>
        <w:rPr>
          <w:spacing w:val="-10"/>
          <w:w w:val="105"/>
          <w:sz w:val="23"/>
        </w:rPr>
        <w:t xml:space="preserve"> </w:t>
      </w:r>
      <w:r>
        <w:rPr>
          <w:w w:val="105"/>
          <w:sz w:val="23"/>
        </w:rPr>
        <w:t>package</w:t>
      </w:r>
    </w:p>
    <w:p w:rsidR="00B141CF" w:rsidRDefault="009F45E6">
      <w:pPr>
        <w:pStyle w:val="ListParagraph"/>
        <w:numPr>
          <w:ilvl w:val="2"/>
          <w:numId w:val="86"/>
        </w:numPr>
        <w:tabs>
          <w:tab w:val="left" w:pos="2592"/>
          <w:tab w:val="left" w:pos="2593"/>
        </w:tabs>
        <w:spacing w:before="10"/>
        <w:rPr>
          <w:sz w:val="23"/>
        </w:rPr>
      </w:pPr>
      <w:r>
        <w:rPr>
          <w:w w:val="105"/>
          <w:sz w:val="23"/>
        </w:rPr>
        <w:t>Understand the role of data handling and</w:t>
      </w:r>
      <w:r>
        <w:rPr>
          <w:spacing w:val="-10"/>
          <w:w w:val="105"/>
          <w:sz w:val="23"/>
        </w:rPr>
        <w:t xml:space="preserve"> </w:t>
      </w:r>
      <w:r>
        <w:rPr>
          <w:w w:val="105"/>
          <w:sz w:val="23"/>
        </w:rPr>
        <w:t>processing</w:t>
      </w:r>
    </w:p>
    <w:p w:rsidR="00B141CF" w:rsidRDefault="009F45E6">
      <w:pPr>
        <w:pStyle w:val="ListParagraph"/>
        <w:numPr>
          <w:ilvl w:val="1"/>
          <w:numId w:val="86"/>
        </w:numPr>
        <w:tabs>
          <w:tab w:val="left" w:pos="1873"/>
        </w:tabs>
        <w:spacing w:before="16" w:line="249" w:lineRule="auto"/>
        <w:ind w:right="264"/>
        <w:jc w:val="both"/>
        <w:rPr>
          <w:sz w:val="23"/>
        </w:rPr>
      </w:pPr>
      <w:r>
        <w:rPr>
          <w:w w:val="105"/>
          <w:sz w:val="23"/>
        </w:rPr>
        <w:t>Discuss the Hardware devices such as personal computer, network, plant/process control</w:t>
      </w:r>
      <w:r>
        <w:rPr>
          <w:spacing w:val="-13"/>
          <w:w w:val="105"/>
          <w:sz w:val="23"/>
        </w:rPr>
        <w:t xml:space="preserve"> </w:t>
      </w:r>
      <w:r>
        <w:rPr>
          <w:w w:val="105"/>
          <w:sz w:val="23"/>
        </w:rPr>
        <w:t>system;</w:t>
      </w:r>
      <w:r>
        <w:rPr>
          <w:spacing w:val="-12"/>
          <w:w w:val="105"/>
          <w:sz w:val="23"/>
        </w:rPr>
        <w:t xml:space="preserve"> </w:t>
      </w:r>
      <w:r>
        <w:rPr>
          <w:w w:val="105"/>
          <w:sz w:val="23"/>
        </w:rPr>
        <w:t>input/output</w:t>
      </w:r>
      <w:r>
        <w:rPr>
          <w:spacing w:val="-12"/>
          <w:w w:val="105"/>
          <w:sz w:val="23"/>
        </w:rPr>
        <w:t xml:space="preserve"> </w:t>
      </w:r>
      <w:r>
        <w:rPr>
          <w:w w:val="105"/>
          <w:sz w:val="23"/>
        </w:rPr>
        <w:t>devices</w:t>
      </w:r>
      <w:r>
        <w:rPr>
          <w:spacing w:val="-10"/>
          <w:w w:val="105"/>
          <w:sz w:val="23"/>
        </w:rPr>
        <w:t xml:space="preserve"> </w:t>
      </w:r>
      <w:r>
        <w:rPr>
          <w:w w:val="105"/>
          <w:sz w:val="23"/>
        </w:rPr>
        <w:t>eg</w:t>
      </w:r>
      <w:r>
        <w:rPr>
          <w:spacing w:val="-8"/>
          <w:w w:val="105"/>
          <w:sz w:val="23"/>
        </w:rPr>
        <w:t xml:space="preserve"> </w:t>
      </w:r>
      <w:r>
        <w:rPr>
          <w:w w:val="105"/>
          <w:sz w:val="23"/>
        </w:rPr>
        <w:t>keyboard,</w:t>
      </w:r>
      <w:r>
        <w:rPr>
          <w:spacing w:val="-12"/>
          <w:w w:val="105"/>
          <w:sz w:val="23"/>
        </w:rPr>
        <w:t xml:space="preserve"> </w:t>
      </w:r>
      <w:r>
        <w:rPr>
          <w:w w:val="105"/>
          <w:sz w:val="23"/>
        </w:rPr>
        <w:t>scanner,</w:t>
      </w:r>
      <w:r>
        <w:rPr>
          <w:spacing w:val="-12"/>
          <w:w w:val="105"/>
          <w:sz w:val="23"/>
        </w:rPr>
        <w:t xml:space="preserve"> </w:t>
      </w:r>
      <w:r>
        <w:rPr>
          <w:w w:val="105"/>
          <w:sz w:val="23"/>
        </w:rPr>
        <w:t>optical/speech</w:t>
      </w:r>
      <w:r>
        <w:rPr>
          <w:spacing w:val="-7"/>
          <w:w w:val="105"/>
          <w:sz w:val="23"/>
        </w:rPr>
        <w:t xml:space="preserve"> </w:t>
      </w:r>
      <w:r>
        <w:rPr>
          <w:w w:val="105"/>
          <w:sz w:val="23"/>
        </w:rPr>
        <w:t>recognition device, printer,</w:t>
      </w:r>
      <w:r>
        <w:rPr>
          <w:spacing w:val="-8"/>
          <w:w w:val="105"/>
          <w:sz w:val="23"/>
        </w:rPr>
        <w:t xml:space="preserve"> </w:t>
      </w:r>
      <w:r>
        <w:rPr>
          <w:w w:val="105"/>
          <w:sz w:val="23"/>
        </w:rPr>
        <w:t>plotter</w:t>
      </w:r>
    </w:p>
    <w:p w:rsidR="00B141CF" w:rsidRDefault="009F45E6">
      <w:pPr>
        <w:pStyle w:val="ListParagraph"/>
        <w:numPr>
          <w:ilvl w:val="1"/>
          <w:numId w:val="86"/>
        </w:numPr>
        <w:tabs>
          <w:tab w:val="left" w:pos="1873"/>
        </w:tabs>
        <w:spacing w:before="3"/>
        <w:ind w:hanging="722"/>
        <w:jc w:val="both"/>
        <w:rPr>
          <w:sz w:val="23"/>
        </w:rPr>
      </w:pPr>
      <w:r>
        <w:rPr>
          <w:w w:val="105"/>
          <w:sz w:val="23"/>
        </w:rPr>
        <w:t>Able to Present</w:t>
      </w:r>
      <w:r>
        <w:rPr>
          <w:spacing w:val="-4"/>
          <w:w w:val="105"/>
          <w:sz w:val="23"/>
        </w:rPr>
        <w:t xml:space="preserve"> </w:t>
      </w:r>
      <w:r>
        <w:rPr>
          <w:w w:val="105"/>
          <w:sz w:val="23"/>
        </w:rPr>
        <w:t>information</w:t>
      </w:r>
    </w:p>
    <w:p w:rsidR="00B141CF" w:rsidRDefault="009F45E6">
      <w:pPr>
        <w:pStyle w:val="ListParagraph"/>
        <w:numPr>
          <w:ilvl w:val="2"/>
          <w:numId w:val="86"/>
        </w:numPr>
        <w:tabs>
          <w:tab w:val="left" w:pos="2593"/>
        </w:tabs>
        <w:spacing w:line="252" w:lineRule="auto"/>
        <w:ind w:right="255"/>
        <w:jc w:val="both"/>
        <w:rPr>
          <w:sz w:val="23"/>
        </w:rPr>
      </w:pPr>
      <w:r>
        <w:rPr>
          <w:w w:val="105"/>
          <w:sz w:val="23"/>
        </w:rPr>
        <w:t xml:space="preserve">Develop a Report includes written and technical data eg letters, memos, technical product/service specification, fax/email, tabulated test </w:t>
      </w:r>
      <w:r>
        <w:rPr>
          <w:spacing w:val="2"/>
          <w:w w:val="105"/>
          <w:sz w:val="23"/>
        </w:rPr>
        <w:t xml:space="preserve">data, </w:t>
      </w:r>
      <w:r>
        <w:rPr>
          <w:w w:val="105"/>
          <w:sz w:val="23"/>
        </w:rPr>
        <w:t>graphical</w:t>
      </w:r>
      <w:r>
        <w:rPr>
          <w:spacing w:val="-3"/>
          <w:w w:val="105"/>
          <w:sz w:val="23"/>
        </w:rPr>
        <w:t xml:space="preserve"> </w:t>
      </w:r>
      <w:r>
        <w:rPr>
          <w:w w:val="105"/>
          <w:sz w:val="23"/>
        </w:rPr>
        <w:t>data</w:t>
      </w:r>
    </w:p>
    <w:p w:rsidR="00B141CF" w:rsidRDefault="009F45E6">
      <w:pPr>
        <w:pStyle w:val="ListParagraph"/>
        <w:numPr>
          <w:ilvl w:val="2"/>
          <w:numId w:val="86"/>
        </w:numPr>
        <w:tabs>
          <w:tab w:val="left" w:pos="2593"/>
        </w:tabs>
        <w:spacing w:before="0" w:line="260" w:lineRule="exact"/>
        <w:jc w:val="both"/>
        <w:rPr>
          <w:sz w:val="23"/>
        </w:rPr>
      </w:pPr>
      <w:r>
        <w:rPr>
          <w:w w:val="105"/>
          <w:sz w:val="23"/>
        </w:rPr>
        <w:t>Develop a Visual presentation with the help</w:t>
      </w:r>
      <w:r>
        <w:rPr>
          <w:spacing w:val="-3"/>
          <w:w w:val="105"/>
          <w:sz w:val="23"/>
        </w:rPr>
        <w:t xml:space="preserve"> </w:t>
      </w:r>
      <w:r>
        <w:rPr>
          <w:spacing w:val="3"/>
          <w:w w:val="105"/>
          <w:sz w:val="23"/>
        </w:rPr>
        <w:t>of</w:t>
      </w:r>
    </w:p>
    <w:p w:rsidR="00B141CF" w:rsidRDefault="009F45E6">
      <w:pPr>
        <w:pStyle w:val="ListParagraph"/>
        <w:numPr>
          <w:ilvl w:val="3"/>
          <w:numId w:val="86"/>
        </w:numPr>
        <w:tabs>
          <w:tab w:val="left" w:pos="3314"/>
        </w:tabs>
        <w:spacing w:before="10"/>
        <w:ind w:hanging="722"/>
        <w:rPr>
          <w:sz w:val="23"/>
        </w:rPr>
      </w:pPr>
      <w:r>
        <w:rPr>
          <w:w w:val="105"/>
          <w:sz w:val="23"/>
        </w:rPr>
        <w:t>Overhead</w:t>
      </w:r>
      <w:r>
        <w:rPr>
          <w:spacing w:val="1"/>
          <w:w w:val="105"/>
          <w:sz w:val="23"/>
        </w:rPr>
        <w:t xml:space="preserve"> </w:t>
      </w:r>
      <w:r>
        <w:rPr>
          <w:w w:val="105"/>
          <w:sz w:val="23"/>
        </w:rPr>
        <w:t>transparencies,</w:t>
      </w:r>
    </w:p>
    <w:p w:rsidR="00B141CF" w:rsidRDefault="009F45E6">
      <w:pPr>
        <w:pStyle w:val="ListParagraph"/>
        <w:numPr>
          <w:ilvl w:val="3"/>
          <w:numId w:val="86"/>
        </w:numPr>
        <w:tabs>
          <w:tab w:val="left" w:pos="3314"/>
        </w:tabs>
        <w:spacing w:before="16"/>
        <w:ind w:hanging="722"/>
        <w:rPr>
          <w:sz w:val="23"/>
        </w:rPr>
      </w:pPr>
      <w:r>
        <w:rPr>
          <w:w w:val="105"/>
          <w:sz w:val="23"/>
        </w:rPr>
        <w:t>Charts,</w:t>
      </w:r>
    </w:p>
    <w:p w:rsidR="00B141CF" w:rsidRDefault="009F45E6">
      <w:pPr>
        <w:pStyle w:val="ListParagraph"/>
        <w:numPr>
          <w:ilvl w:val="3"/>
          <w:numId w:val="86"/>
        </w:numPr>
        <w:tabs>
          <w:tab w:val="left" w:pos="3314"/>
        </w:tabs>
        <w:spacing w:before="10"/>
        <w:ind w:hanging="722"/>
        <w:rPr>
          <w:sz w:val="23"/>
        </w:rPr>
      </w:pPr>
      <w:r>
        <w:rPr>
          <w:w w:val="105"/>
          <w:sz w:val="23"/>
        </w:rPr>
        <w:t>Computer-based presentations</w:t>
      </w:r>
      <w:r>
        <w:rPr>
          <w:spacing w:val="-1"/>
          <w:w w:val="105"/>
          <w:sz w:val="23"/>
        </w:rPr>
        <w:t xml:space="preserve"> </w:t>
      </w:r>
      <w:r>
        <w:rPr>
          <w:w w:val="105"/>
          <w:sz w:val="23"/>
        </w:rPr>
        <w:t>(PowerPoint)</w:t>
      </w:r>
    </w:p>
    <w:p w:rsidR="00B141CF" w:rsidRDefault="00B141CF">
      <w:pPr>
        <w:rPr>
          <w:sz w:val="23"/>
        </w:rPr>
        <w:sectPr w:rsidR="00B141CF">
          <w:pgSz w:w="12240" w:h="16340"/>
          <w:pgMar w:top="700" w:right="640" w:bottom="1480" w:left="1240" w:header="0" w:footer="1294" w:gutter="0"/>
          <w:cols w:space="720"/>
        </w:sectPr>
      </w:pPr>
    </w:p>
    <w:p w:rsidR="00B141CF" w:rsidRDefault="00262A4D" w:rsidP="00262A4D">
      <w:pPr>
        <w:pStyle w:val="Heading1"/>
        <w:tabs>
          <w:tab w:val="left" w:pos="3313"/>
          <w:tab w:val="left" w:pos="8356"/>
        </w:tabs>
        <w:spacing w:before="84"/>
        <w:ind w:left="431" w:firstLine="0"/>
      </w:pPr>
      <w:r>
        <w:rPr>
          <w:w w:val="105"/>
        </w:rPr>
        <w:lastRenderedPageBreak/>
        <w:t xml:space="preserve">El.TR-212              </w:t>
      </w:r>
      <w:r w:rsidR="009F45E6">
        <w:rPr>
          <w:w w:val="105"/>
        </w:rPr>
        <w:t>PROPAGATION</w:t>
      </w:r>
      <w:r w:rsidR="009F45E6">
        <w:rPr>
          <w:spacing w:val="-13"/>
          <w:w w:val="105"/>
        </w:rPr>
        <w:t xml:space="preserve"> </w:t>
      </w:r>
      <w:r w:rsidR="009F45E6">
        <w:rPr>
          <w:w w:val="105"/>
        </w:rPr>
        <w:t>OF</w:t>
      </w:r>
      <w:r w:rsidR="009F45E6">
        <w:rPr>
          <w:spacing w:val="-17"/>
          <w:w w:val="105"/>
        </w:rPr>
        <w:t xml:space="preserve"> </w:t>
      </w:r>
      <w:r>
        <w:rPr>
          <w:w w:val="105"/>
        </w:rPr>
        <w:t xml:space="preserve">ELECTROMAGNETIC </w:t>
      </w:r>
      <w:r w:rsidR="009F45E6">
        <w:rPr>
          <w:w w:val="105"/>
        </w:rPr>
        <w:t>WAVES</w:t>
      </w:r>
    </w:p>
    <w:p w:rsidR="00B141CF" w:rsidRDefault="00B141CF">
      <w:pPr>
        <w:pStyle w:val="BodyText"/>
        <w:spacing w:before="6"/>
        <w:ind w:left="0" w:firstLine="0"/>
        <w:rPr>
          <w:b/>
          <w:sz w:val="15"/>
        </w:rPr>
      </w:pPr>
    </w:p>
    <w:p w:rsidR="00B141CF" w:rsidRDefault="00B141CF">
      <w:pPr>
        <w:rPr>
          <w:sz w:val="15"/>
        </w:rPr>
        <w:sectPr w:rsidR="00B141CF">
          <w:pgSz w:w="12240" w:h="16340"/>
          <w:pgMar w:top="700" w:right="640" w:bottom="1480" w:left="1240" w:header="0" w:footer="1294" w:gutter="0"/>
          <w:cols w:space="720"/>
        </w:sectPr>
      </w:pPr>
    </w:p>
    <w:p w:rsidR="00B141CF" w:rsidRDefault="00B141CF">
      <w:pPr>
        <w:pStyle w:val="BodyText"/>
        <w:spacing w:before="0"/>
        <w:ind w:left="0" w:firstLine="0"/>
        <w:rPr>
          <w:b/>
          <w:sz w:val="26"/>
        </w:rPr>
      </w:pPr>
    </w:p>
    <w:p w:rsidR="00B141CF" w:rsidRDefault="00B141CF">
      <w:pPr>
        <w:pStyle w:val="BodyText"/>
        <w:spacing w:before="8"/>
        <w:ind w:left="0" w:firstLine="0"/>
        <w:rPr>
          <w:b/>
          <w:sz w:val="30"/>
        </w:rPr>
      </w:pPr>
    </w:p>
    <w:p w:rsidR="00B141CF" w:rsidRDefault="009F45E6">
      <w:pPr>
        <w:ind w:left="431"/>
        <w:rPr>
          <w:b/>
          <w:sz w:val="23"/>
        </w:rPr>
      </w:pPr>
      <w:r>
        <w:rPr>
          <w:b/>
          <w:w w:val="105"/>
          <w:sz w:val="23"/>
        </w:rPr>
        <w:t>Total Contact Hours:</w:t>
      </w:r>
    </w:p>
    <w:p w:rsidR="00B141CF" w:rsidRDefault="009F45E6">
      <w:pPr>
        <w:pStyle w:val="BodyText"/>
        <w:tabs>
          <w:tab w:val="left" w:pos="2837"/>
        </w:tabs>
        <w:ind w:left="1151" w:firstLine="0"/>
      </w:pPr>
      <w:r>
        <w:rPr>
          <w:w w:val="105"/>
        </w:rPr>
        <w:t>Theory:</w:t>
      </w:r>
      <w:r>
        <w:rPr>
          <w:w w:val="105"/>
        </w:rPr>
        <w:tab/>
        <w:t>64</w:t>
      </w:r>
      <w:r>
        <w:rPr>
          <w:spacing w:val="-6"/>
          <w:w w:val="105"/>
        </w:rPr>
        <w:t xml:space="preserve"> </w:t>
      </w:r>
      <w:r>
        <w:rPr>
          <w:w w:val="105"/>
        </w:rPr>
        <w:t>Hours.</w:t>
      </w:r>
    </w:p>
    <w:p w:rsidR="00B141CF" w:rsidRDefault="009F45E6">
      <w:pPr>
        <w:pStyle w:val="BodyText"/>
        <w:tabs>
          <w:tab w:val="left" w:pos="2837"/>
        </w:tabs>
        <w:spacing w:before="16"/>
        <w:ind w:left="1151" w:firstLine="0"/>
      </w:pPr>
      <w:r>
        <w:rPr>
          <w:w w:val="105"/>
        </w:rPr>
        <w:t>Practical:</w:t>
      </w:r>
      <w:r>
        <w:rPr>
          <w:w w:val="105"/>
        </w:rPr>
        <w:tab/>
        <w:t>00</w:t>
      </w:r>
      <w:r>
        <w:rPr>
          <w:spacing w:val="-6"/>
          <w:w w:val="105"/>
        </w:rPr>
        <w:t xml:space="preserve"> </w:t>
      </w:r>
      <w:r>
        <w:rPr>
          <w:w w:val="105"/>
        </w:rPr>
        <w:t>Hours.</w:t>
      </w:r>
    </w:p>
    <w:p w:rsidR="00B141CF" w:rsidRDefault="009F45E6">
      <w:pPr>
        <w:pStyle w:val="BodyText"/>
        <w:tabs>
          <w:tab w:val="left" w:pos="1151"/>
          <w:tab w:val="left" w:pos="1872"/>
        </w:tabs>
        <w:spacing w:before="97"/>
        <w:ind w:left="431" w:firstLine="0"/>
      </w:pPr>
      <w:r>
        <w:br w:type="column"/>
      </w:r>
      <w:r>
        <w:rPr>
          <w:w w:val="105"/>
        </w:rPr>
        <w:lastRenderedPageBreak/>
        <w:t>T</w:t>
      </w:r>
      <w:r>
        <w:rPr>
          <w:w w:val="105"/>
        </w:rPr>
        <w:tab/>
        <w:t>P</w:t>
      </w:r>
      <w:r>
        <w:rPr>
          <w:w w:val="105"/>
        </w:rPr>
        <w:tab/>
        <w:t>C</w:t>
      </w:r>
    </w:p>
    <w:p w:rsidR="00B141CF" w:rsidRDefault="009F45E6">
      <w:pPr>
        <w:pStyle w:val="BodyText"/>
        <w:tabs>
          <w:tab w:val="left" w:pos="1151"/>
          <w:tab w:val="left" w:pos="1872"/>
        </w:tabs>
        <w:spacing w:before="10"/>
        <w:ind w:left="431" w:firstLine="0"/>
      </w:pPr>
      <w:r>
        <w:rPr>
          <w:w w:val="105"/>
        </w:rPr>
        <w:t>2</w:t>
      </w:r>
      <w:r>
        <w:rPr>
          <w:w w:val="105"/>
        </w:rPr>
        <w:tab/>
        <w:t>0</w:t>
      </w:r>
      <w:r>
        <w:rPr>
          <w:w w:val="105"/>
        </w:rPr>
        <w:tab/>
        <w:t>2</w:t>
      </w:r>
    </w:p>
    <w:p w:rsidR="00B141CF" w:rsidRDefault="00B141CF">
      <w:pPr>
        <w:sectPr w:rsidR="00B141CF">
          <w:type w:val="continuous"/>
          <w:pgSz w:w="12240" w:h="16340"/>
          <w:pgMar w:top="1140" w:right="640" w:bottom="280" w:left="1240" w:header="720" w:footer="720" w:gutter="0"/>
          <w:cols w:num="2" w:space="720" w:equalWidth="0">
            <w:col w:w="3829" w:space="2655"/>
            <w:col w:w="3876"/>
          </w:cols>
        </w:sectPr>
      </w:pPr>
    </w:p>
    <w:p w:rsidR="00B141CF" w:rsidRDefault="00B141CF">
      <w:pPr>
        <w:pStyle w:val="BodyText"/>
        <w:ind w:left="0" w:firstLine="0"/>
        <w:rPr>
          <w:sz w:val="16"/>
        </w:rPr>
      </w:pPr>
    </w:p>
    <w:p w:rsidR="00B141CF" w:rsidRDefault="009F45E6">
      <w:pPr>
        <w:tabs>
          <w:tab w:val="left" w:pos="2592"/>
        </w:tabs>
        <w:spacing w:before="98"/>
        <w:ind w:left="431"/>
        <w:rPr>
          <w:sz w:val="23"/>
        </w:rPr>
      </w:pPr>
      <w:r>
        <w:rPr>
          <w:b/>
          <w:w w:val="105"/>
          <w:sz w:val="23"/>
        </w:rPr>
        <w:t>Pre-requisites:</w:t>
      </w:r>
      <w:r>
        <w:rPr>
          <w:b/>
          <w:w w:val="105"/>
          <w:sz w:val="23"/>
        </w:rPr>
        <w:tab/>
      </w:r>
      <w:r>
        <w:rPr>
          <w:w w:val="105"/>
          <w:sz w:val="23"/>
        </w:rPr>
        <w:t>Electrical</w:t>
      </w:r>
      <w:r>
        <w:rPr>
          <w:spacing w:val="-5"/>
          <w:w w:val="105"/>
          <w:sz w:val="23"/>
        </w:rPr>
        <w:t xml:space="preserve"> </w:t>
      </w:r>
      <w:r>
        <w:rPr>
          <w:w w:val="105"/>
          <w:sz w:val="23"/>
        </w:rPr>
        <w:t>Circuits</w:t>
      </w:r>
    </w:p>
    <w:p w:rsidR="00B141CF" w:rsidRDefault="009F45E6">
      <w:pPr>
        <w:pStyle w:val="BodyText"/>
        <w:ind w:left="431" w:firstLine="0"/>
      </w:pPr>
      <w:r>
        <w:rPr>
          <w:b/>
          <w:w w:val="105"/>
        </w:rPr>
        <w:t xml:space="preserve">AIMS </w:t>
      </w:r>
      <w:r>
        <w:rPr>
          <w:w w:val="105"/>
        </w:rPr>
        <w:t>After studying the subject the student will be able to:</w:t>
      </w:r>
    </w:p>
    <w:p w:rsidR="00B141CF" w:rsidRDefault="009F45E6">
      <w:pPr>
        <w:pStyle w:val="ListParagraph"/>
        <w:numPr>
          <w:ilvl w:val="0"/>
          <w:numId w:val="87"/>
        </w:numPr>
        <w:tabs>
          <w:tab w:val="left" w:pos="1152"/>
        </w:tabs>
        <w:spacing w:before="53" w:line="295" w:lineRule="auto"/>
        <w:ind w:right="889"/>
        <w:rPr>
          <w:sz w:val="23"/>
        </w:rPr>
      </w:pPr>
      <w:r>
        <w:rPr>
          <w:w w:val="105"/>
          <w:sz w:val="23"/>
        </w:rPr>
        <w:t>Understand</w:t>
      </w:r>
      <w:r>
        <w:rPr>
          <w:spacing w:val="-8"/>
          <w:w w:val="105"/>
          <w:sz w:val="23"/>
        </w:rPr>
        <w:t xml:space="preserve"> </w:t>
      </w:r>
      <w:r>
        <w:rPr>
          <w:w w:val="105"/>
          <w:sz w:val="23"/>
        </w:rPr>
        <w:t>a</w:t>
      </w:r>
      <w:r>
        <w:rPr>
          <w:spacing w:val="-7"/>
          <w:w w:val="105"/>
          <w:sz w:val="23"/>
        </w:rPr>
        <w:t xml:space="preserve"> </w:t>
      </w:r>
      <w:r>
        <w:rPr>
          <w:w w:val="105"/>
          <w:sz w:val="23"/>
        </w:rPr>
        <w:t>vector-calculus</w:t>
      </w:r>
      <w:r>
        <w:rPr>
          <w:spacing w:val="-10"/>
          <w:w w:val="105"/>
          <w:sz w:val="23"/>
        </w:rPr>
        <w:t xml:space="preserve"> </w:t>
      </w:r>
      <w:r>
        <w:rPr>
          <w:w w:val="105"/>
          <w:sz w:val="23"/>
        </w:rPr>
        <w:t>based</w:t>
      </w:r>
      <w:r>
        <w:rPr>
          <w:spacing w:val="-7"/>
          <w:w w:val="105"/>
          <w:sz w:val="23"/>
        </w:rPr>
        <w:t xml:space="preserve"> </w:t>
      </w:r>
      <w:r>
        <w:rPr>
          <w:w w:val="105"/>
          <w:sz w:val="23"/>
        </w:rPr>
        <w:t>description</w:t>
      </w:r>
      <w:r>
        <w:rPr>
          <w:spacing w:val="-7"/>
          <w:w w:val="105"/>
          <w:sz w:val="23"/>
        </w:rPr>
        <w:t xml:space="preserve"> </w:t>
      </w:r>
      <w:r>
        <w:rPr>
          <w:w w:val="105"/>
          <w:sz w:val="23"/>
        </w:rPr>
        <w:t>of</w:t>
      </w:r>
      <w:r>
        <w:rPr>
          <w:spacing w:val="-10"/>
          <w:w w:val="105"/>
          <w:sz w:val="23"/>
        </w:rPr>
        <w:t xml:space="preserve"> </w:t>
      </w:r>
      <w:r>
        <w:rPr>
          <w:w w:val="105"/>
          <w:sz w:val="23"/>
        </w:rPr>
        <w:t>static</w:t>
      </w:r>
      <w:r>
        <w:rPr>
          <w:spacing w:val="-8"/>
          <w:w w:val="105"/>
          <w:sz w:val="23"/>
        </w:rPr>
        <w:t xml:space="preserve"> </w:t>
      </w:r>
      <w:r>
        <w:rPr>
          <w:w w:val="105"/>
          <w:sz w:val="23"/>
        </w:rPr>
        <w:t>electric</w:t>
      </w:r>
      <w:r>
        <w:rPr>
          <w:spacing w:val="-8"/>
          <w:w w:val="105"/>
          <w:sz w:val="23"/>
        </w:rPr>
        <w:t xml:space="preserve"> </w:t>
      </w:r>
      <w:r>
        <w:rPr>
          <w:w w:val="105"/>
          <w:sz w:val="23"/>
        </w:rPr>
        <w:t>ﬁelds</w:t>
      </w:r>
      <w:r>
        <w:rPr>
          <w:spacing w:val="-2"/>
          <w:w w:val="105"/>
          <w:sz w:val="23"/>
        </w:rPr>
        <w:t xml:space="preserve"> </w:t>
      </w:r>
      <w:r>
        <w:rPr>
          <w:w w:val="105"/>
          <w:sz w:val="23"/>
        </w:rPr>
        <w:t>in</w:t>
      </w:r>
      <w:r>
        <w:rPr>
          <w:spacing w:val="-7"/>
          <w:w w:val="105"/>
          <w:sz w:val="23"/>
        </w:rPr>
        <w:t xml:space="preserve"> </w:t>
      </w:r>
      <w:r>
        <w:rPr>
          <w:w w:val="105"/>
          <w:sz w:val="23"/>
        </w:rPr>
        <w:t>cases</w:t>
      </w:r>
      <w:r>
        <w:rPr>
          <w:spacing w:val="-10"/>
          <w:w w:val="105"/>
          <w:sz w:val="23"/>
        </w:rPr>
        <w:t xml:space="preserve"> </w:t>
      </w:r>
      <w:r>
        <w:rPr>
          <w:w w:val="105"/>
          <w:sz w:val="23"/>
        </w:rPr>
        <w:t>of</w:t>
      </w:r>
      <w:r>
        <w:rPr>
          <w:spacing w:val="-1"/>
          <w:w w:val="105"/>
          <w:sz w:val="23"/>
        </w:rPr>
        <w:t xml:space="preserve"> </w:t>
      </w:r>
      <w:r>
        <w:rPr>
          <w:w w:val="105"/>
          <w:sz w:val="23"/>
        </w:rPr>
        <w:t>ﬁxed charges, conductors, and</w:t>
      </w:r>
      <w:r>
        <w:rPr>
          <w:spacing w:val="-11"/>
          <w:w w:val="105"/>
          <w:sz w:val="23"/>
        </w:rPr>
        <w:t xml:space="preserve"> </w:t>
      </w:r>
      <w:r>
        <w:rPr>
          <w:w w:val="105"/>
          <w:sz w:val="23"/>
        </w:rPr>
        <w:t>dielectrics.</w:t>
      </w:r>
    </w:p>
    <w:p w:rsidR="00B141CF" w:rsidRDefault="009F45E6">
      <w:pPr>
        <w:pStyle w:val="ListParagraph"/>
        <w:numPr>
          <w:ilvl w:val="0"/>
          <w:numId w:val="87"/>
        </w:numPr>
        <w:tabs>
          <w:tab w:val="left" w:pos="1152"/>
        </w:tabs>
        <w:spacing w:before="0" w:line="288" w:lineRule="auto"/>
        <w:ind w:right="700"/>
        <w:rPr>
          <w:sz w:val="23"/>
        </w:rPr>
      </w:pPr>
      <w:r>
        <w:rPr>
          <w:w w:val="105"/>
          <w:sz w:val="23"/>
        </w:rPr>
        <w:t>Describe</w:t>
      </w:r>
      <w:r>
        <w:rPr>
          <w:spacing w:val="-8"/>
          <w:w w:val="105"/>
          <w:sz w:val="23"/>
        </w:rPr>
        <w:t xml:space="preserve"> </w:t>
      </w:r>
      <w:r>
        <w:rPr>
          <w:w w:val="105"/>
          <w:sz w:val="23"/>
        </w:rPr>
        <w:t>the</w:t>
      </w:r>
      <w:r>
        <w:rPr>
          <w:spacing w:val="-8"/>
          <w:w w:val="105"/>
          <w:sz w:val="23"/>
        </w:rPr>
        <w:t xml:space="preserve"> </w:t>
      </w:r>
      <w:r>
        <w:rPr>
          <w:w w:val="105"/>
          <w:sz w:val="23"/>
        </w:rPr>
        <w:t>moving</w:t>
      </w:r>
      <w:r>
        <w:rPr>
          <w:spacing w:val="-7"/>
          <w:w w:val="105"/>
          <w:sz w:val="23"/>
        </w:rPr>
        <w:t xml:space="preserve"> </w:t>
      </w:r>
      <w:r>
        <w:rPr>
          <w:w w:val="105"/>
          <w:sz w:val="23"/>
        </w:rPr>
        <w:t>charges</w:t>
      </w:r>
      <w:r>
        <w:rPr>
          <w:spacing w:val="-9"/>
          <w:w w:val="105"/>
          <w:sz w:val="23"/>
        </w:rPr>
        <w:t xml:space="preserve"> </w:t>
      </w:r>
      <w:r>
        <w:rPr>
          <w:w w:val="105"/>
          <w:sz w:val="23"/>
        </w:rPr>
        <w:t>(for</w:t>
      </w:r>
      <w:r>
        <w:rPr>
          <w:spacing w:val="-10"/>
          <w:w w:val="105"/>
          <w:sz w:val="23"/>
        </w:rPr>
        <w:t xml:space="preserve"> </w:t>
      </w:r>
      <w:r>
        <w:rPr>
          <w:w w:val="105"/>
          <w:sz w:val="23"/>
        </w:rPr>
        <w:t>the</w:t>
      </w:r>
      <w:r>
        <w:rPr>
          <w:spacing w:val="-7"/>
          <w:w w:val="105"/>
          <w:sz w:val="23"/>
        </w:rPr>
        <w:t xml:space="preserve"> </w:t>
      </w:r>
      <w:r>
        <w:rPr>
          <w:w w:val="105"/>
          <w:sz w:val="23"/>
        </w:rPr>
        <w:t>case</w:t>
      </w:r>
      <w:r>
        <w:rPr>
          <w:spacing w:val="-8"/>
          <w:w w:val="105"/>
          <w:sz w:val="23"/>
        </w:rPr>
        <w:t xml:space="preserve"> </w:t>
      </w:r>
      <w:r>
        <w:rPr>
          <w:w w:val="105"/>
          <w:sz w:val="23"/>
        </w:rPr>
        <w:t>of</w:t>
      </w:r>
      <w:r>
        <w:rPr>
          <w:spacing w:val="-10"/>
          <w:w w:val="105"/>
          <w:sz w:val="23"/>
        </w:rPr>
        <w:t xml:space="preserve"> </w:t>
      </w:r>
      <w:r>
        <w:rPr>
          <w:w w:val="105"/>
          <w:sz w:val="23"/>
        </w:rPr>
        <w:t>steady</w:t>
      </w:r>
      <w:r>
        <w:rPr>
          <w:spacing w:val="-6"/>
          <w:w w:val="105"/>
          <w:sz w:val="23"/>
        </w:rPr>
        <w:t xml:space="preserve"> </w:t>
      </w:r>
      <w:r>
        <w:rPr>
          <w:w w:val="105"/>
          <w:sz w:val="23"/>
        </w:rPr>
        <w:t>electric</w:t>
      </w:r>
      <w:r>
        <w:rPr>
          <w:spacing w:val="-8"/>
          <w:w w:val="105"/>
          <w:sz w:val="23"/>
        </w:rPr>
        <w:t xml:space="preserve"> </w:t>
      </w:r>
      <w:r>
        <w:rPr>
          <w:w w:val="105"/>
          <w:sz w:val="23"/>
        </w:rPr>
        <w:t>currents)</w:t>
      </w:r>
      <w:r>
        <w:rPr>
          <w:spacing w:val="-10"/>
          <w:w w:val="105"/>
          <w:sz w:val="23"/>
        </w:rPr>
        <w:t xml:space="preserve"> </w:t>
      </w:r>
      <w:r>
        <w:rPr>
          <w:w w:val="105"/>
          <w:sz w:val="23"/>
        </w:rPr>
        <w:t>and</w:t>
      </w:r>
      <w:r>
        <w:rPr>
          <w:spacing w:val="-6"/>
          <w:w w:val="105"/>
          <w:sz w:val="23"/>
        </w:rPr>
        <w:t xml:space="preserve"> </w:t>
      </w:r>
      <w:r>
        <w:rPr>
          <w:w w:val="105"/>
          <w:sz w:val="23"/>
        </w:rPr>
        <w:t>resulting</w:t>
      </w:r>
      <w:r>
        <w:rPr>
          <w:spacing w:val="-6"/>
          <w:w w:val="105"/>
          <w:sz w:val="23"/>
        </w:rPr>
        <w:t xml:space="preserve"> </w:t>
      </w:r>
      <w:r>
        <w:rPr>
          <w:w w:val="105"/>
          <w:sz w:val="23"/>
        </w:rPr>
        <w:t>static magnetic ﬁelds are also</w:t>
      </w:r>
      <w:r>
        <w:rPr>
          <w:spacing w:val="-6"/>
          <w:w w:val="105"/>
          <w:sz w:val="23"/>
        </w:rPr>
        <w:t xml:space="preserve"> </w:t>
      </w:r>
      <w:r>
        <w:rPr>
          <w:w w:val="105"/>
          <w:sz w:val="23"/>
        </w:rPr>
        <w:t>presented.</w:t>
      </w:r>
    </w:p>
    <w:p w:rsidR="00B141CF" w:rsidRDefault="009F45E6">
      <w:pPr>
        <w:pStyle w:val="ListParagraph"/>
        <w:numPr>
          <w:ilvl w:val="0"/>
          <w:numId w:val="87"/>
        </w:numPr>
        <w:tabs>
          <w:tab w:val="left" w:pos="1152"/>
        </w:tabs>
        <w:spacing w:before="0" w:line="288" w:lineRule="auto"/>
        <w:ind w:right="603"/>
        <w:rPr>
          <w:sz w:val="23"/>
        </w:rPr>
      </w:pPr>
      <w:r>
        <w:rPr>
          <w:w w:val="105"/>
          <w:sz w:val="23"/>
        </w:rPr>
        <w:t>Understand</w:t>
      </w:r>
      <w:r>
        <w:rPr>
          <w:spacing w:val="-8"/>
          <w:w w:val="105"/>
          <w:sz w:val="23"/>
        </w:rPr>
        <w:t xml:space="preserve"> </w:t>
      </w:r>
      <w:r>
        <w:rPr>
          <w:w w:val="105"/>
          <w:sz w:val="23"/>
        </w:rPr>
        <w:t>the</w:t>
      </w:r>
      <w:r>
        <w:rPr>
          <w:spacing w:val="-9"/>
          <w:w w:val="105"/>
          <w:sz w:val="23"/>
        </w:rPr>
        <w:t xml:space="preserve"> </w:t>
      </w:r>
      <w:r>
        <w:rPr>
          <w:w w:val="105"/>
          <w:sz w:val="23"/>
        </w:rPr>
        <w:t>Maxwell</w:t>
      </w:r>
      <w:r>
        <w:rPr>
          <w:spacing w:val="-13"/>
          <w:w w:val="105"/>
          <w:sz w:val="23"/>
        </w:rPr>
        <w:t xml:space="preserve"> </w:t>
      </w:r>
      <w:r>
        <w:rPr>
          <w:w w:val="105"/>
          <w:sz w:val="23"/>
        </w:rPr>
        <w:t>equations</w:t>
      </w:r>
      <w:r>
        <w:rPr>
          <w:spacing w:val="-10"/>
          <w:w w:val="105"/>
          <w:sz w:val="23"/>
        </w:rPr>
        <w:t xml:space="preserve"> </w:t>
      </w:r>
      <w:r>
        <w:rPr>
          <w:w w:val="105"/>
          <w:sz w:val="23"/>
        </w:rPr>
        <w:t>and</w:t>
      </w:r>
      <w:r>
        <w:rPr>
          <w:spacing w:val="-8"/>
          <w:w w:val="105"/>
          <w:sz w:val="23"/>
        </w:rPr>
        <w:t xml:space="preserve"> </w:t>
      </w:r>
      <w:r>
        <w:rPr>
          <w:w w:val="105"/>
          <w:sz w:val="23"/>
        </w:rPr>
        <w:t>the</w:t>
      </w:r>
      <w:r>
        <w:rPr>
          <w:spacing w:val="-9"/>
          <w:w w:val="105"/>
          <w:sz w:val="23"/>
        </w:rPr>
        <w:t xml:space="preserve"> </w:t>
      </w:r>
      <w:r>
        <w:rPr>
          <w:w w:val="105"/>
          <w:sz w:val="23"/>
        </w:rPr>
        <w:t>classical</w:t>
      </w:r>
      <w:r>
        <w:rPr>
          <w:spacing w:val="-12"/>
          <w:w w:val="105"/>
          <w:sz w:val="23"/>
        </w:rPr>
        <w:t xml:space="preserve"> </w:t>
      </w:r>
      <w:r>
        <w:rPr>
          <w:w w:val="105"/>
          <w:sz w:val="23"/>
        </w:rPr>
        <w:t>description</w:t>
      </w:r>
      <w:r>
        <w:rPr>
          <w:spacing w:val="-8"/>
          <w:w w:val="105"/>
          <w:sz w:val="23"/>
        </w:rPr>
        <w:t xml:space="preserve"> </w:t>
      </w:r>
      <w:r>
        <w:rPr>
          <w:w w:val="105"/>
          <w:sz w:val="23"/>
        </w:rPr>
        <w:t>of</w:t>
      </w:r>
      <w:r>
        <w:rPr>
          <w:spacing w:val="-11"/>
          <w:w w:val="105"/>
          <w:sz w:val="23"/>
        </w:rPr>
        <w:t xml:space="preserve"> </w:t>
      </w:r>
      <w:r>
        <w:rPr>
          <w:w w:val="105"/>
          <w:sz w:val="23"/>
        </w:rPr>
        <w:t>electromagnetic</w:t>
      </w:r>
      <w:r>
        <w:rPr>
          <w:spacing w:val="-2"/>
          <w:w w:val="105"/>
          <w:sz w:val="23"/>
        </w:rPr>
        <w:t xml:space="preserve"> </w:t>
      </w:r>
      <w:r>
        <w:rPr>
          <w:w w:val="105"/>
          <w:sz w:val="23"/>
        </w:rPr>
        <w:t>ﬁelds. Problem solving makes frequent use of symmetry and</w:t>
      </w:r>
      <w:r>
        <w:rPr>
          <w:spacing w:val="-22"/>
          <w:w w:val="105"/>
          <w:sz w:val="23"/>
        </w:rPr>
        <w:t xml:space="preserve"> </w:t>
      </w:r>
      <w:r>
        <w:rPr>
          <w:w w:val="105"/>
          <w:sz w:val="23"/>
        </w:rPr>
        <w:t>invariance.</w:t>
      </w:r>
    </w:p>
    <w:p w:rsidR="00B141CF" w:rsidRDefault="009F45E6">
      <w:pPr>
        <w:pStyle w:val="Heading1"/>
        <w:spacing w:before="233" w:line="262" w:lineRule="exact"/>
        <w:ind w:left="431" w:firstLine="0"/>
      </w:pPr>
      <w:r>
        <w:t>COURSE CONTENTS</w:t>
      </w:r>
    </w:p>
    <w:p w:rsidR="00B141CF" w:rsidRDefault="009F45E6">
      <w:pPr>
        <w:pStyle w:val="ListParagraph"/>
        <w:numPr>
          <w:ilvl w:val="0"/>
          <w:numId w:val="88"/>
        </w:numPr>
        <w:tabs>
          <w:tab w:val="left" w:pos="662"/>
        </w:tabs>
        <w:spacing w:before="0" w:line="259" w:lineRule="exact"/>
        <w:rPr>
          <w:b/>
          <w:sz w:val="23"/>
        </w:rPr>
      </w:pPr>
      <w:r>
        <w:rPr>
          <w:b/>
          <w:sz w:val="23"/>
        </w:rPr>
        <w:t>INTRODUCTION TO VECTORS (04</w:t>
      </w:r>
      <w:r>
        <w:rPr>
          <w:b/>
          <w:spacing w:val="2"/>
          <w:sz w:val="23"/>
        </w:rPr>
        <w:t xml:space="preserve"> </w:t>
      </w:r>
      <w:r>
        <w:rPr>
          <w:b/>
          <w:sz w:val="23"/>
        </w:rPr>
        <w:t>Hours)</w:t>
      </w:r>
    </w:p>
    <w:p w:rsidR="00B141CF" w:rsidRDefault="009F45E6">
      <w:pPr>
        <w:pStyle w:val="ListParagraph"/>
        <w:numPr>
          <w:ilvl w:val="1"/>
          <w:numId w:val="88"/>
        </w:numPr>
        <w:tabs>
          <w:tab w:val="left" w:pos="778"/>
        </w:tabs>
        <w:spacing w:before="0" w:line="262" w:lineRule="exact"/>
        <w:rPr>
          <w:sz w:val="23"/>
        </w:rPr>
      </w:pPr>
      <w:r>
        <w:rPr>
          <w:sz w:val="23"/>
        </w:rPr>
        <w:t>Scalars and</w:t>
      </w:r>
      <w:r>
        <w:rPr>
          <w:spacing w:val="-4"/>
          <w:sz w:val="23"/>
        </w:rPr>
        <w:t xml:space="preserve"> </w:t>
      </w:r>
      <w:r>
        <w:rPr>
          <w:sz w:val="23"/>
        </w:rPr>
        <w:t>Vectors</w:t>
      </w:r>
    </w:p>
    <w:p w:rsidR="00B141CF" w:rsidRDefault="009F45E6">
      <w:pPr>
        <w:pStyle w:val="ListParagraph"/>
        <w:numPr>
          <w:ilvl w:val="1"/>
          <w:numId w:val="88"/>
        </w:numPr>
        <w:tabs>
          <w:tab w:val="left" w:pos="778"/>
        </w:tabs>
        <w:spacing w:line="262" w:lineRule="exact"/>
        <w:rPr>
          <w:sz w:val="23"/>
        </w:rPr>
      </w:pPr>
      <w:r>
        <w:rPr>
          <w:sz w:val="23"/>
        </w:rPr>
        <w:t>Unit Vector</w:t>
      </w:r>
    </w:p>
    <w:p w:rsidR="00B141CF" w:rsidRDefault="009F45E6">
      <w:pPr>
        <w:pStyle w:val="ListParagraph"/>
        <w:numPr>
          <w:ilvl w:val="1"/>
          <w:numId w:val="88"/>
        </w:numPr>
        <w:tabs>
          <w:tab w:val="left" w:pos="778"/>
        </w:tabs>
        <w:spacing w:before="0" w:line="262" w:lineRule="exact"/>
        <w:rPr>
          <w:sz w:val="23"/>
        </w:rPr>
      </w:pPr>
      <w:r>
        <w:rPr>
          <w:sz w:val="23"/>
        </w:rPr>
        <w:t>Vector addition and</w:t>
      </w:r>
      <w:r>
        <w:rPr>
          <w:spacing w:val="-4"/>
          <w:sz w:val="23"/>
        </w:rPr>
        <w:t xml:space="preserve"> </w:t>
      </w:r>
      <w:r>
        <w:rPr>
          <w:sz w:val="23"/>
        </w:rPr>
        <w:t>Subtraction</w:t>
      </w:r>
    </w:p>
    <w:p w:rsidR="00B141CF" w:rsidRDefault="009F45E6">
      <w:pPr>
        <w:pStyle w:val="ListParagraph"/>
        <w:numPr>
          <w:ilvl w:val="1"/>
          <w:numId w:val="88"/>
        </w:numPr>
        <w:tabs>
          <w:tab w:val="left" w:pos="778"/>
        </w:tabs>
        <w:spacing w:before="2"/>
        <w:rPr>
          <w:sz w:val="23"/>
        </w:rPr>
      </w:pPr>
      <w:r>
        <w:rPr>
          <w:sz w:val="23"/>
        </w:rPr>
        <w:t>Position and Distance Vectors</w:t>
      </w:r>
    </w:p>
    <w:p w:rsidR="00B141CF" w:rsidRDefault="009F45E6">
      <w:pPr>
        <w:pStyle w:val="ListParagraph"/>
        <w:numPr>
          <w:ilvl w:val="1"/>
          <w:numId w:val="88"/>
        </w:numPr>
        <w:tabs>
          <w:tab w:val="left" w:pos="778"/>
        </w:tabs>
        <w:spacing w:before="2" w:line="262" w:lineRule="exact"/>
        <w:rPr>
          <w:sz w:val="23"/>
        </w:rPr>
      </w:pPr>
      <w:r>
        <w:rPr>
          <w:sz w:val="23"/>
        </w:rPr>
        <w:t>Vector</w:t>
      </w:r>
      <w:r>
        <w:rPr>
          <w:spacing w:val="-6"/>
          <w:sz w:val="23"/>
        </w:rPr>
        <w:t xml:space="preserve"> </w:t>
      </w:r>
      <w:r>
        <w:rPr>
          <w:sz w:val="23"/>
        </w:rPr>
        <w:t>Multiplication</w:t>
      </w:r>
    </w:p>
    <w:p w:rsidR="00B141CF" w:rsidRDefault="009F45E6">
      <w:pPr>
        <w:pStyle w:val="ListParagraph"/>
        <w:numPr>
          <w:ilvl w:val="1"/>
          <w:numId w:val="88"/>
        </w:numPr>
        <w:tabs>
          <w:tab w:val="left" w:pos="778"/>
        </w:tabs>
        <w:spacing w:before="0" w:line="262" w:lineRule="exact"/>
        <w:rPr>
          <w:sz w:val="23"/>
        </w:rPr>
      </w:pPr>
      <w:r>
        <w:rPr>
          <w:sz w:val="23"/>
        </w:rPr>
        <w:t>Components of a</w:t>
      </w:r>
      <w:r>
        <w:rPr>
          <w:spacing w:val="-10"/>
          <w:sz w:val="23"/>
        </w:rPr>
        <w:t xml:space="preserve"> </w:t>
      </w:r>
      <w:r>
        <w:rPr>
          <w:sz w:val="23"/>
        </w:rPr>
        <w:t>Vector</w:t>
      </w:r>
    </w:p>
    <w:p w:rsidR="00B141CF" w:rsidRDefault="009F45E6">
      <w:pPr>
        <w:pStyle w:val="Heading1"/>
        <w:numPr>
          <w:ilvl w:val="0"/>
          <w:numId w:val="88"/>
        </w:numPr>
        <w:tabs>
          <w:tab w:val="left" w:pos="662"/>
        </w:tabs>
        <w:spacing w:before="2" w:line="262" w:lineRule="exact"/>
      </w:pPr>
      <w:r>
        <w:t>Coordinate Systems and Transformation (06</w:t>
      </w:r>
      <w:r>
        <w:rPr>
          <w:spacing w:val="-14"/>
        </w:rPr>
        <w:t xml:space="preserve"> </w:t>
      </w:r>
      <w:r>
        <w:t>Hours)</w:t>
      </w:r>
    </w:p>
    <w:p w:rsidR="00B141CF" w:rsidRDefault="009F45E6">
      <w:pPr>
        <w:pStyle w:val="ListParagraph"/>
        <w:numPr>
          <w:ilvl w:val="1"/>
          <w:numId w:val="88"/>
        </w:numPr>
        <w:tabs>
          <w:tab w:val="left" w:pos="778"/>
        </w:tabs>
        <w:spacing w:before="0" w:line="262" w:lineRule="exact"/>
        <w:rPr>
          <w:sz w:val="23"/>
        </w:rPr>
      </w:pPr>
      <w:r>
        <w:rPr>
          <w:sz w:val="23"/>
        </w:rPr>
        <w:t>Cartesian Coordinates (x, y,</w:t>
      </w:r>
      <w:r>
        <w:rPr>
          <w:spacing w:val="-3"/>
          <w:sz w:val="23"/>
        </w:rPr>
        <w:t xml:space="preserve"> </w:t>
      </w:r>
      <w:r>
        <w:rPr>
          <w:sz w:val="23"/>
        </w:rPr>
        <w:t>z)</w:t>
      </w:r>
    </w:p>
    <w:p w:rsidR="00B141CF" w:rsidRDefault="009F45E6">
      <w:pPr>
        <w:pStyle w:val="ListParagraph"/>
        <w:numPr>
          <w:ilvl w:val="1"/>
          <w:numId w:val="88"/>
        </w:numPr>
        <w:tabs>
          <w:tab w:val="left" w:pos="778"/>
        </w:tabs>
        <w:spacing w:before="2"/>
        <w:rPr>
          <w:sz w:val="23"/>
        </w:rPr>
      </w:pPr>
      <w:r>
        <w:rPr>
          <w:sz w:val="23"/>
        </w:rPr>
        <w:t>Circular Cylindrical Coordinates (ρ, Ф,</w:t>
      </w:r>
      <w:r>
        <w:rPr>
          <w:spacing w:val="-5"/>
          <w:sz w:val="23"/>
        </w:rPr>
        <w:t xml:space="preserve"> </w:t>
      </w:r>
      <w:r>
        <w:rPr>
          <w:sz w:val="23"/>
        </w:rPr>
        <w:t>z)</w:t>
      </w:r>
    </w:p>
    <w:p w:rsidR="00B141CF" w:rsidRDefault="009F45E6">
      <w:pPr>
        <w:pStyle w:val="ListParagraph"/>
        <w:numPr>
          <w:ilvl w:val="1"/>
          <w:numId w:val="88"/>
        </w:numPr>
        <w:tabs>
          <w:tab w:val="left" w:pos="778"/>
        </w:tabs>
        <w:spacing w:before="2"/>
        <w:rPr>
          <w:sz w:val="23"/>
        </w:rPr>
      </w:pPr>
      <w:r>
        <w:rPr>
          <w:sz w:val="23"/>
        </w:rPr>
        <w:t>Spherical Coordinates (r, θ, z</w:t>
      </w:r>
      <w:r>
        <w:rPr>
          <w:spacing w:val="-11"/>
          <w:sz w:val="23"/>
        </w:rPr>
        <w:t xml:space="preserve"> </w:t>
      </w:r>
      <w:r>
        <w:rPr>
          <w:sz w:val="23"/>
        </w:rPr>
        <w:t>)</w:t>
      </w:r>
    </w:p>
    <w:p w:rsidR="00B141CF" w:rsidRDefault="009F45E6">
      <w:pPr>
        <w:pStyle w:val="Heading1"/>
        <w:numPr>
          <w:ilvl w:val="0"/>
          <w:numId w:val="88"/>
        </w:numPr>
        <w:tabs>
          <w:tab w:val="left" w:pos="662"/>
        </w:tabs>
        <w:spacing w:before="2"/>
      </w:pPr>
      <w:r>
        <w:t>Vector Calculus (08</w:t>
      </w:r>
      <w:r>
        <w:rPr>
          <w:spacing w:val="-12"/>
        </w:rPr>
        <w:t xml:space="preserve"> </w:t>
      </w:r>
      <w:r>
        <w:t>Hours)</w:t>
      </w:r>
    </w:p>
    <w:p w:rsidR="00B141CF" w:rsidRDefault="009F45E6">
      <w:pPr>
        <w:pStyle w:val="ListParagraph"/>
        <w:numPr>
          <w:ilvl w:val="1"/>
          <w:numId w:val="88"/>
        </w:numPr>
        <w:tabs>
          <w:tab w:val="left" w:pos="778"/>
        </w:tabs>
        <w:spacing w:before="3"/>
        <w:rPr>
          <w:sz w:val="23"/>
        </w:rPr>
      </w:pPr>
      <w:r>
        <w:rPr>
          <w:sz w:val="23"/>
        </w:rPr>
        <w:t>Differential Length, Area and Volume (for all three</w:t>
      </w:r>
      <w:r>
        <w:rPr>
          <w:spacing w:val="-7"/>
          <w:sz w:val="23"/>
        </w:rPr>
        <w:t xml:space="preserve"> </w:t>
      </w:r>
      <w:r>
        <w:rPr>
          <w:sz w:val="23"/>
        </w:rPr>
        <w:t>coordinates)</w:t>
      </w:r>
    </w:p>
    <w:p w:rsidR="00B141CF" w:rsidRDefault="009F45E6">
      <w:pPr>
        <w:pStyle w:val="ListParagraph"/>
        <w:numPr>
          <w:ilvl w:val="1"/>
          <w:numId w:val="88"/>
        </w:numPr>
        <w:tabs>
          <w:tab w:val="left" w:pos="778"/>
        </w:tabs>
        <w:spacing w:before="1" w:line="262" w:lineRule="exact"/>
        <w:rPr>
          <w:sz w:val="23"/>
        </w:rPr>
      </w:pPr>
      <w:r>
        <w:rPr>
          <w:sz w:val="23"/>
        </w:rPr>
        <w:t>Line, Surface and Volume</w:t>
      </w:r>
      <w:r>
        <w:rPr>
          <w:spacing w:val="-2"/>
          <w:sz w:val="23"/>
        </w:rPr>
        <w:t xml:space="preserve"> </w:t>
      </w:r>
      <w:r>
        <w:rPr>
          <w:sz w:val="23"/>
        </w:rPr>
        <w:t>integrals</w:t>
      </w:r>
    </w:p>
    <w:p w:rsidR="00B141CF" w:rsidRDefault="009F45E6">
      <w:pPr>
        <w:pStyle w:val="ListParagraph"/>
        <w:numPr>
          <w:ilvl w:val="1"/>
          <w:numId w:val="88"/>
        </w:numPr>
        <w:tabs>
          <w:tab w:val="left" w:pos="778"/>
        </w:tabs>
        <w:spacing w:before="0" w:line="262" w:lineRule="exact"/>
        <w:rPr>
          <w:sz w:val="23"/>
        </w:rPr>
      </w:pPr>
      <w:r>
        <w:rPr>
          <w:sz w:val="23"/>
        </w:rPr>
        <w:t>Del</w:t>
      </w:r>
      <w:r>
        <w:rPr>
          <w:spacing w:val="-1"/>
          <w:sz w:val="23"/>
        </w:rPr>
        <w:t xml:space="preserve"> </w:t>
      </w:r>
      <w:r>
        <w:rPr>
          <w:sz w:val="23"/>
        </w:rPr>
        <w:t>Operator</w:t>
      </w:r>
    </w:p>
    <w:p w:rsidR="00B141CF" w:rsidRDefault="009F45E6">
      <w:pPr>
        <w:pStyle w:val="ListParagraph"/>
        <w:numPr>
          <w:ilvl w:val="1"/>
          <w:numId w:val="88"/>
        </w:numPr>
        <w:tabs>
          <w:tab w:val="left" w:pos="778"/>
        </w:tabs>
        <w:spacing w:before="2"/>
        <w:rPr>
          <w:sz w:val="23"/>
        </w:rPr>
      </w:pPr>
      <w:r>
        <w:rPr>
          <w:sz w:val="23"/>
        </w:rPr>
        <w:t>Gradient of a</w:t>
      </w:r>
      <w:r>
        <w:rPr>
          <w:spacing w:val="-7"/>
          <w:sz w:val="23"/>
        </w:rPr>
        <w:t xml:space="preserve"> </w:t>
      </w:r>
      <w:r>
        <w:rPr>
          <w:sz w:val="23"/>
        </w:rPr>
        <w:t>scalar</w:t>
      </w:r>
    </w:p>
    <w:p w:rsidR="00B141CF" w:rsidRDefault="009F45E6">
      <w:pPr>
        <w:pStyle w:val="ListParagraph"/>
        <w:numPr>
          <w:ilvl w:val="1"/>
          <w:numId w:val="88"/>
        </w:numPr>
        <w:tabs>
          <w:tab w:val="left" w:pos="778"/>
        </w:tabs>
        <w:spacing w:before="3"/>
        <w:rPr>
          <w:sz w:val="23"/>
        </w:rPr>
      </w:pPr>
      <w:r>
        <w:rPr>
          <w:sz w:val="23"/>
        </w:rPr>
        <w:t>Divergence of vector and divergence</w:t>
      </w:r>
      <w:r>
        <w:rPr>
          <w:spacing w:val="-3"/>
          <w:sz w:val="23"/>
        </w:rPr>
        <w:t xml:space="preserve"> </w:t>
      </w:r>
      <w:r>
        <w:rPr>
          <w:sz w:val="23"/>
        </w:rPr>
        <w:t>theorem</w:t>
      </w:r>
    </w:p>
    <w:p w:rsidR="00B141CF" w:rsidRDefault="009F45E6">
      <w:pPr>
        <w:pStyle w:val="ListParagraph"/>
        <w:numPr>
          <w:ilvl w:val="1"/>
          <w:numId w:val="88"/>
        </w:numPr>
        <w:tabs>
          <w:tab w:val="left" w:pos="778"/>
        </w:tabs>
        <w:spacing w:before="2" w:line="262" w:lineRule="exact"/>
        <w:rPr>
          <w:sz w:val="23"/>
        </w:rPr>
      </w:pPr>
      <w:r>
        <w:rPr>
          <w:sz w:val="23"/>
        </w:rPr>
        <w:t>Curl of a vector and Stocks</w:t>
      </w:r>
      <w:r>
        <w:rPr>
          <w:spacing w:val="-7"/>
          <w:sz w:val="23"/>
        </w:rPr>
        <w:t xml:space="preserve"> </w:t>
      </w:r>
      <w:r>
        <w:rPr>
          <w:sz w:val="23"/>
        </w:rPr>
        <w:t>theorem.</w:t>
      </w:r>
    </w:p>
    <w:p w:rsidR="00B141CF" w:rsidRDefault="009F45E6">
      <w:pPr>
        <w:pStyle w:val="ListParagraph"/>
        <w:numPr>
          <w:ilvl w:val="1"/>
          <w:numId w:val="88"/>
        </w:numPr>
        <w:tabs>
          <w:tab w:val="left" w:pos="778"/>
        </w:tabs>
        <w:spacing w:before="0" w:line="262" w:lineRule="exact"/>
        <w:rPr>
          <w:sz w:val="23"/>
        </w:rPr>
      </w:pPr>
      <w:r>
        <w:rPr>
          <w:sz w:val="23"/>
        </w:rPr>
        <w:t>Laplacian of a</w:t>
      </w:r>
      <w:r>
        <w:rPr>
          <w:spacing w:val="-7"/>
          <w:sz w:val="23"/>
        </w:rPr>
        <w:t xml:space="preserve"> </w:t>
      </w:r>
      <w:r>
        <w:rPr>
          <w:sz w:val="23"/>
        </w:rPr>
        <w:t>scalar.</w:t>
      </w:r>
    </w:p>
    <w:p w:rsidR="00B141CF" w:rsidRDefault="009F45E6">
      <w:pPr>
        <w:pStyle w:val="Heading1"/>
        <w:numPr>
          <w:ilvl w:val="0"/>
          <w:numId w:val="88"/>
        </w:numPr>
        <w:tabs>
          <w:tab w:val="left" w:pos="662"/>
        </w:tabs>
        <w:spacing w:before="16"/>
      </w:pPr>
      <w:r>
        <w:t>Electrostatic Fields (08</w:t>
      </w:r>
      <w:r>
        <w:rPr>
          <w:spacing w:val="-3"/>
        </w:rPr>
        <w:t xml:space="preserve"> Hours)</w:t>
      </w:r>
    </w:p>
    <w:p w:rsidR="00B141CF" w:rsidRDefault="009F45E6">
      <w:pPr>
        <w:pStyle w:val="BodyText"/>
        <w:spacing w:before="2"/>
        <w:ind w:left="431" w:firstLine="0"/>
      </w:pPr>
      <w:r>
        <w:t>Coulomb’s Law and field intensity.</w:t>
      </w:r>
    </w:p>
    <w:p w:rsidR="00B141CF" w:rsidRDefault="009F45E6">
      <w:pPr>
        <w:pStyle w:val="BodyText"/>
        <w:spacing w:before="2" w:line="262" w:lineRule="exact"/>
        <w:ind w:left="431" w:firstLine="0"/>
      </w:pPr>
      <w:r>
        <w:t>4.2 Electric Field due to continuous charge distribution formuli.</w:t>
      </w:r>
    </w:p>
    <w:p w:rsidR="00B141CF" w:rsidRDefault="009F45E6">
      <w:pPr>
        <w:pStyle w:val="ListParagraph"/>
        <w:numPr>
          <w:ilvl w:val="1"/>
          <w:numId w:val="89"/>
        </w:numPr>
        <w:tabs>
          <w:tab w:val="left" w:pos="778"/>
        </w:tabs>
        <w:spacing w:before="0" w:line="262" w:lineRule="exact"/>
        <w:rPr>
          <w:sz w:val="23"/>
        </w:rPr>
      </w:pPr>
      <w:r>
        <w:rPr>
          <w:sz w:val="23"/>
        </w:rPr>
        <w:t>Electric Flux</w:t>
      </w:r>
      <w:r>
        <w:rPr>
          <w:spacing w:val="-1"/>
          <w:sz w:val="23"/>
        </w:rPr>
        <w:t xml:space="preserve"> </w:t>
      </w:r>
      <w:r>
        <w:rPr>
          <w:sz w:val="23"/>
        </w:rPr>
        <w:t>density</w:t>
      </w:r>
    </w:p>
    <w:p w:rsidR="00B141CF" w:rsidRDefault="009F45E6">
      <w:pPr>
        <w:pStyle w:val="ListParagraph"/>
        <w:numPr>
          <w:ilvl w:val="1"/>
          <w:numId w:val="89"/>
        </w:numPr>
        <w:tabs>
          <w:tab w:val="left" w:pos="778"/>
        </w:tabs>
        <w:spacing w:before="2"/>
        <w:rPr>
          <w:sz w:val="23"/>
        </w:rPr>
      </w:pPr>
      <w:r>
        <w:rPr>
          <w:sz w:val="23"/>
        </w:rPr>
        <w:t xml:space="preserve">Gauss’s </w:t>
      </w:r>
      <w:r>
        <w:rPr>
          <w:spacing w:val="-2"/>
          <w:sz w:val="23"/>
        </w:rPr>
        <w:t xml:space="preserve">Law </w:t>
      </w:r>
      <w:r>
        <w:rPr>
          <w:sz w:val="23"/>
        </w:rPr>
        <w:t>and its application to a point</w:t>
      </w:r>
      <w:r>
        <w:rPr>
          <w:spacing w:val="-5"/>
          <w:sz w:val="23"/>
        </w:rPr>
        <w:t xml:space="preserve"> </w:t>
      </w:r>
      <w:r>
        <w:rPr>
          <w:sz w:val="23"/>
        </w:rPr>
        <w:t>charge</w:t>
      </w:r>
    </w:p>
    <w:p w:rsidR="00B141CF" w:rsidRDefault="009F45E6">
      <w:pPr>
        <w:pStyle w:val="ListParagraph"/>
        <w:numPr>
          <w:ilvl w:val="1"/>
          <w:numId w:val="89"/>
        </w:numPr>
        <w:tabs>
          <w:tab w:val="left" w:pos="778"/>
        </w:tabs>
        <w:spacing w:before="3" w:line="262" w:lineRule="exact"/>
        <w:rPr>
          <w:sz w:val="23"/>
        </w:rPr>
      </w:pPr>
      <w:r>
        <w:rPr>
          <w:sz w:val="23"/>
        </w:rPr>
        <w:t>Electric</w:t>
      </w:r>
      <w:r>
        <w:rPr>
          <w:spacing w:val="-2"/>
          <w:sz w:val="23"/>
        </w:rPr>
        <w:t xml:space="preserve"> </w:t>
      </w:r>
      <w:r>
        <w:rPr>
          <w:sz w:val="23"/>
        </w:rPr>
        <w:t>potential</w:t>
      </w:r>
    </w:p>
    <w:p w:rsidR="00B141CF" w:rsidRDefault="009F45E6">
      <w:pPr>
        <w:pStyle w:val="ListParagraph"/>
        <w:numPr>
          <w:ilvl w:val="1"/>
          <w:numId w:val="89"/>
        </w:numPr>
        <w:tabs>
          <w:tab w:val="left" w:pos="778"/>
        </w:tabs>
        <w:spacing w:before="0" w:line="262" w:lineRule="exact"/>
        <w:rPr>
          <w:sz w:val="23"/>
        </w:rPr>
      </w:pPr>
      <w:r>
        <w:rPr>
          <w:sz w:val="23"/>
        </w:rPr>
        <w:t>Relationship between E &amp;</w:t>
      </w:r>
      <w:r>
        <w:rPr>
          <w:spacing w:val="-2"/>
          <w:sz w:val="23"/>
        </w:rPr>
        <w:t xml:space="preserve"> </w:t>
      </w:r>
      <w:r>
        <w:rPr>
          <w:sz w:val="23"/>
        </w:rPr>
        <w:t>V</w:t>
      </w:r>
    </w:p>
    <w:p w:rsidR="00B141CF" w:rsidRDefault="009F45E6">
      <w:pPr>
        <w:pStyle w:val="ListParagraph"/>
        <w:numPr>
          <w:ilvl w:val="1"/>
          <w:numId w:val="89"/>
        </w:numPr>
        <w:tabs>
          <w:tab w:val="left" w:pos="778"/>
        </w:tabs>
        <w:spacing w:before="2"/>
        <w:rPr>
          <w:sz w:val="23"/>
        </w:rPr>
      </w:pPr>
      <w:r>
        <w:rPr>
          <w:sz w:val="23"/>
        </w:rPr>
        <w:t>Electric</w:t>
      </w:r>
      <w:r>
        <w:rPr>
          <w:spacing w:val="-1"/>
          <w:sz w:val="23"/>
        </w:rPr>
        <w:t xml:space="preserve"> </w:t>
      </w:r>
      <w:r>
        <w:rPr>
          <w:sz w:val="23"/>
        </w:rPr>
        <w:t>Dipole</w:t>
      </w:r>
    </w:p>
    <w:p w:rsidR="00B141CF" w:rsidRDefault="009F45E6">
      <w:pPr>
        <w:pStyle w:val="ListParagraph"/>
        <w:numPr>
          <w:ilvl w:val="1"/>
          <w:numId w:val="89"/>
        </w:numPr>
        <w:tabs>
          <w:tab w:val="left" w:pos="778"/>
        </w:tabs>
        <w:spacing w:before="2"/>
        <w:rPr>
          <w:sz w:val="23"/>
        </w:rPr>
      </w:pPr>
      <w:r>
        <w:rPr>
          <w:sz w:val="23"/>
        </w:rPr>
        <w:t>Electric Flux lines and Equipotential</w:t>
      </w:r>
      <w:r>
        <w:rPr>
          <w:spacing w:val="-8"/>
          <w:sz w:val="23"/>
        </w:rPr>
        <w:t xml:space="preserve"> </w:t>
      </w:r>
      <w:r>
        <w:rPr>
          <w:sz w:val="23"/>
        </w:rPr>
        <w:t>Surfaces</w:t>
      </w:r>
    </w:p>
    <w:p w:rsidR="00B141CF" w:rsidRDefault="009F45E6">
      <w:pPr>
        <w:pStyle w:val="Heading1"/>
        <w:numPr>
          <w:ilvl w:val="0"/>
          <w:numId w:val="88"/>
        </w:numPr>
        <w:tabs>
          <w:tab w:val="left" w:pos="662"/>
        </w:tabs>
        <w:spacing w:before="1" w:line="262" w:lineRule="exact"/>
      </w:pPr>
      <w:r>
        <w:t>Electric Fields in Material Space</w:t>
      </w:r>
      <w:r>
        <w:rPr>
          <w:spacing w:val="-10"/>
        </w:rPr>
        <w:t xml:space="preserve"> </w:t>
      </w:r>
      <w:r>
        <w:t>(08Hours)</w:t>
      </w:r>
    </w:p>
    <w:p w:rsidR="00B141CF" w:rsidRDefault="009F45E6">
      <w:pPr>
        <w:pStyle w:val="ListParagraph"/>
        <w:numPr>
          <w:ilvl w:val="1"/>
          <w:numId w:val="88"/>
        </w:numPr>
        <w:tabs>
          <w:tab w:val="left" w:pos="778"/>
        </w:tabs>
        <w:spacing w:before="0" w:line="262" w:lineRule="exact"/>
        <w:rPr>
          <w:sz w:val="23"/>
        </w:rPr>
      </w:pPr>
      <w:r>
        <w:rPr>
          <w:sz w:val="23"/>
        </w:rPr>
        <w:t>Properties of</w:t>
      </w:r>
      <w:r>
        <w:rPr>
          <w:spacing w:val="-8"/>
          <w:sz w:val="23"/>
        </w:rPr>
        <w:t xml:space="preserve"> </w:t>
      </w:r>
      <w:r>
        <w:rPr>
          <w:sz w:val="23"/>
        </w:rPr>
        <w:t>Materials</w:t>
      </w:r>
    </w:p>
    <w:p w:rsidR="00B141CF" w:rsidRDefault="009F45E6">
      <w:pPr>
        <w:pStyle w:val="ListParagraph"/>
        <w:numPr>
          <w:ilvl w:val="1"/>
          <w:numId w:val="88"/>
        </w:numPr>
        <w:tabs>
          <w:tab w:val="left" w:pos="778"/>
        </w:tabs>
        <w:spacing w:before="2"/>
        <w:rPr>
          <w:sz w:val="23"/>
        </w:rPr>
      </w:pPr>
      <w:r>
        <w:rPr>
          <w:sz w:val="23"/>
        </w:rPr>
        <w:t>Convection and conduction</w:t>
      </w:r>
      <w:r>
        <w:rPr>
          <w:spacing w:val="-5"/>
          <w:sz w:val="23"/>
        </w:rPr>
        <w:t xml:space="preserve"> </w:t>
      </w:r>
      <w:r>
        <w:rPr>
          <w:sz w:val="23"/>
        </w:rPr>
        <w:t>currents</w:t>
      </w:r>
    </w:p>
    <w:p w:rsidR="00B141CF" w:rsidRDefault="009F45E6">
      <w:pPr>
        <w:pStyle w:val="ListParagraph"/>
        <w:numPr>
          <w:ilvl w:val="1"/>
          <w:numId w:val="88"/>
        </w:numPr>
        <w:tabs>
          <w:tab w:val="left" w:pos="778"/>
        </w:tabs>
        <w:spacing w:before="2"/>
        <w:rPr>
          <w:sz w:val="23"/>
        </w:rPr>
      </w:pPr>
      <w:r>
        <w:rPr>
          <w:sz w:val="23"/>
        </w:rPr>
        <w:t>Polarization in</w:t>
      </w:r>
      <w:r>
        <w:rPr>
          <w:spacing w:val="-6"/>
          <w:sz w:val="23"/>
        </w:rPr>
        <w:t xml:space="preserve"> </w:t>
      </w:r>
      <w:r>
        <w:rPr>
          <w:sz w:val="23"/>
        </w:rPr>
        <w:t>Dielectrics</w:t>
      </w:r>
    </w:p>
    <w:p w:rsidR="00B141CF" w:rsidRDefault="009F45E6">
      <w:pPr>
        <w:pStyle w:val="ListParagraph"/>
        <w:numPr>
          <w:ilvl w:val="1"/>
          <w:numId w:val="88"/>
        </w:numPr>
        <w:tabs>
          <w:tab w:val="left" w:pos="778"/>
        </w:tabs>
        <w:spacing w:before="2"/>
        <w:rPr>
          <w:sz w:val="23"/>
        </w:rPr>
      </w:pPr>
      <w:r>
        <w:rPr>
          <w:sz w:val="23"/>
        </w:rPr>
        <w:t>Boundary</w:t>
      </w:r>
      <w:r>
        <w:rPr>
          <w:spacing w:val="-8"/>
          <w:sz w:val="23"/>
        </w:rPr>
        <w:t xml:space="preserve"> </w:t>
      </w:r>
      <w:r>
        <w:rPr>
          <w:sz w:val="23"/>
        </w:rPr>
        <w:t>Conditions</w:t>
      </w:r>
    </w:p>
    <w:p w:rsidR="00B141CF" w:rsidRDefault="00B141CF">
      <w:pPr>
        <w:rPr>
          <w:sz w:val="23"/>
        </w:rPr>
        <w:sectPr w:rsidR="00B141CF">
          <w:type w:val="continuous"/>
          <w:pgSz w:w="12240" w:h="16340"/>
          <w:pgMar w:top="1140" w:right="640" w:bottom="280" w:left="1240" w:header="720" w:footer="720" w:gutter="0"/>
          <w:cols w:space="720"/>
        </w:sectPr>
      </w:pPr>
    </w:p>
    <w:p w:rsidR="00B141CF" w:rsidRDefault="009F45E6">
      <w:pPr>
        <w:pStyle w:val="ListParagraph"/>
        <w:numPr>
          <w:ilvl w:val="1"/>
          <w:numId w:val="88"/>
        </w:numPr>
        <w:tabs>
          <w:tab w:val="left" w:pos="778"/>
        </w:tabs>
        <w:spacing w:before="69"/>
        <w:rPr>
          <w:sz w:val="23"/>
        </w:rPr>
      </w:pPr>
      <w:r>
        <w:rPr>
          <w:sz w:val="23"/>
        </w:rPr>
        <w:lastRenderedPageBreak/>
        <w:t>Maxwell Equations</w:t>
      </w:r>
    </w:p>
    <w:p w:rsidR="00B141CF" w:rsidRDefault="009F45E6">
      <w:pPr>
        <w:pStyle w:val="Heading1"/>
        <w:numPr>
          <w:ilvl w:val="0"/>
          <w:numId w:val="88"/>
        </w:numPr>
        <w:tabs>
          <w:tab w:val="left" w:pos="662"/>
        </w:tabs>
        <w:spacing w:before="2" w:line="262" w:lineRule="exact"/>
      </w:pPr>
      <w:r>
        <w:t>Electromagnetic Wave Propagation (06</w:t>
      </w:r>
      <w:r>
        <w:rPr>
          <w:spacing w:val="-7"/>
        </w:rPr>
        <w:t xml:space="preserve"> </w:t>
      </w:r>
      <w:r>
        <w:t>Hours)</w:t>
      </w:r>
    </w:p>
    <w:p w:rsidR="00B141CF" w:rsidRDefault="009F45E6">
      <w:pPr>
        <w:pStyle w:val="ListParagraph"/>
        <w:numPr>
          <w:ilvl w:val="1"/>
          <w:numId w:val="88"/>
        </w:numPr>
        <w:tabs>
          <w:tab w:val="left" w:pos="778"/>
        </w:tabs>
        <w:spacing w:before="0" w:line="262" w:lineRule="exact"/>
        <w:rPr>
          <w:sz w:val="23"/>
        </w:rPr>
      </w:pPr>
      <w:r>
        <w:rPr>
          <w:sz w:val="23"/>
        </w:rPr>
        <w:t xml:space="preserve">Introduction </w:t>
      </w:r>
      <w:r>
        <w:rPr>
          <w:spacing w:val="-4"/>
          <w:sz w:val="23"/>
        </w:rPr>
        <w:t xml:space="preserve">of </w:t>
      </w:r>
      <w:r>
        <w:rPr>
          <w:sz w:val="23"/>
        </w:rPr>
        <w:t>EM</w:t>
      </w:r>
      <w:r>
        <w:rPr>
          <w:spacing w:val="-3"/>
          <w:sz w:val="23"/>
        </w:rPr>
        <w:t xml:space="preserve"> </w:t>
      </w:r>
      <w:r>
        <w:rPr>
          <w:sz w:val="23"/>
        </w:rPr>
        <w:t>Waves.</w:t>
      </w:r>
    </w:p>
    <w:p w:rsidR="00B141CF" w:rsidRDefault="009F45E6">
      <w:pPr>
        <w:pStyle w:val="ListParagraph"/>
        <w:numPr>
          <w:ilvl w:val="1"/>
          <w:numId w:val="88"/>
        </w:numPr>
        <w:tabs>
          <w:tab w:val="left" w:pos="778"/>
        </w:tabs>
        <w:spacing w:before="3"/>
        <w:rPr>
          <w:sz w:val="23"/>
        </w:rPr>
      </w:pPr>
      <w:r>
        <w:rPr>
          <w:sz w:val="23"/>
        </w:rPr>
        <w:t>Electromagnetic</w:t>
      </w:r>
      <w:r>
        <w:rPr>
          <w:spacing w:val="1"/>
          <w:sz w:val="23"/>
        </w:rPr>
        <w:t xml:space="preserve"> </w:t>
      </w:r>
      <w:r>
        <w:rPr>
          <w:sz w:val="23"/>
        </w:rPr>
        <w:t>Spectrum</w:t>
      </w:r>
    </w:p>
    <w:p w:rsidR="00B141CF" w:rsidRDefault="009F45E6">
      <w:pPr>
        <w:pStyle w:val="ListParagraph"/>
        <w:numPr>
          <w:ilvl w:val="1"/>
          <w:numId w:val="88"/>
        </w:numPr>
        <w:tabs>
          <w:tab w:val="left" w:pos="778"/>
        </w:tabs>
        <w:spacing w:before="2" w:line="262" w:lineRule="exact"/>
        <w:rPr>
          <w:sz w:val="23"/>
        </w:rPr>
      </w:pPr>
      <w:r>
        <w:rPr>
          <w:sz w:val="23"/>
        </w:rPr>
        <w:t xml:space="preserve">Wave Propagation in </w:t>
      </w:r>
      <w:r>
        <w:rPr>
          <w:spacing w:val="-3"/>
          <w:sz w:val="23"/>
        </w:rPr>
        <w:t>Lossy</w:t>
      </w:r>
      <w:r>
        <w:rPr>
          <w:spacing w:val="-8"/>
          <w:sz w:val="23"/>
        </w:rPr>
        <w:t xml:space="preserve"> </w:t>
      </w:r>
      <w:r>
        <w:rPr>
          <w:sz w:val="23"/>
        </w:rPr>
        <w:t>Dielectrics</w:t>
      </w:r>
    </w:p>
    <w:p w:rsidR="00B141CF" w:rsidRDefault="009F45E6">
      <w:pPr>
        <w:pStyle w:val="ListParagraph"/>
        <w:numPr>
          <w:ilvl w:val="1"/>
          <w:numId w:val="88"/>
        </w:numPr>
        <w:tabs>
          <w:tab w:val="left" w:pos="778"/>
        </w:tabs>
        <w:spacing w:before="0" w:line="262" w:lineRule="exact"/>
        <w:rPr>
          <w:sz w:val="23"/>
        </w:rPr>
      </w:pPr>
      <w:r>
        <w:rPr>
          <w:sz w:val="23"/>
        </w:rPr>
        <w:t>Plane Waves in Free</w:t>
      </w:r>
      <w:r>
        <w:rPr>
          <w:spacing w:val="-7"/>
          <w:sz w:val="23"/>
        </w:rPr>
        <w:t xml:space="preserve"> </w:t>
      </w:r>
      <w:r>
        <w:rPr>
          <w:sz w:val="23"/>
        </w:rPr>
        <w:t>Space</w:t>
      </w:r>
    </w:p>
    <w:p w:rsidR="00B141CF" w:rsidRDefault="009F45E6">
      <w:pPr>
        <w:pStyle w:val="ListParagraph"/>
        <w:numPr>
          <w:ilvl w:val="1"/>
          <w:numId w:val="88"/>
        </w:numPr>
        <w:tabs>
          <w:tab w:val="left" w:pos="778"/>
        </w:tabs>
        <w:spacing w:before="2"/>
        <w:rPr>
          <w:sz w:val="23"/>
        </w:rPr>
      </w:pPr>
      <w:r>
        <w:rPr>
          <w:sz w:val="23"/>
        </w:rPr>
        <w:t>Plane Waves in Good</w:t>
      </w:r>
      <w:r>
        <w:rPr>
          <w:spacing w:val="-5"/>
          <w:sz w:val="23"/>
        </w:rPr>
        <w:t xml:space="preserve"> </w:t>
      </w:r>
      <w:r>
        <w:rPr>
          <w:sz w:val="23"/>
        </w:rPr>
        <w:t>Conductors</w:t>
      </w:r>
    </w:p>
    <w:p w:rsidR="00B141CF" w:rsidRDefault="009F45E6">
      <w:pPr>
        <w:pStyle w:val="Heading1"/>
        <w:numPr>
          <w:ilvl w:val="0"/>
          <w:numId w:val="88"/>
        </w:numPr>
        <w:tabs>
          <w:tab w:val="left" w:pos="662"/>
        </w:tabs>
        <w:spacing w:before="2" w:line="262" w:lineRule="exact"/>
      </w:pPr>
      <w:r>
        <w:t>Transmission Lines (08</w:t>
      </w:r>
      <w:r>
        <w:rPr>
          <w:spacing w:val="-1"/>
        </w:rPr>
        <w:t xml:space="preserve"> </w:t>
      </w:r>
      <w:r>
        <w:t>Hours)</w:t>
      </w:r>
    </w:p>
    <w:p w:rsidR="00B141CF" w:rsidRDefault="009F45E6">
      <w:pPr>
        <w:pStyle w:val="ListParagraph"/>
        <w:numPr>
          <w:ilvl w:val="1"/>
          <w:numId w:val="88"/>
        </w:numPr>
        <w:tabs>
          <w:tab w:val="left" w:pos="778"/>
        </w:tabs>
        <w:spacing w:before="0" w:line="262" w:lineRule="exact"/>
        <w:rPr>
          <w:sz w:val="23"/>
        </w:rPr>
      </w:pPr>
      <w:r>
        <w:rPr>
          <w:sz w:val="23"/>
        </w:rPr>
        <w:t>Introduction to Transmission</w:t>
      </w:r>
      <w:r>
        <w:rPr>
          <w:spacing w:val="-12"/>
          <w:sz w:val="23"/>
        </w:rPr>
        <w:t xml:space="preserve"> </w:t>
      </w:r>
      <w:r>
        <w:rPr>
          <w:sz w:val="23"/>
        </w:rPr>
        <w:t>Lines</w:t>
      </w:r>
    </w:p>
    <w:p w:rsidR="00B141CF" w:rsidRDefault="009F45E6">
      <w:pPr>
        <w:pStyle w:val="ListParagraph"/>
        <w:numPr>
          <w:ilvl w:val="1"/>
          <w:numId w:val="88"/>
        </w:numPr>
        <w:tabs>
          <w:tab w:val="left" w:pos="778"/>
        </w:tabs>
        <w:spacing w:before="2"/>
        <w:rPr>
          <w:sz w:val="23"/>
        </w:rPr>
      </w:pPr>
      <w:r>
        <w:rPr>
          <w:sz w:val="23"/>
        </w:rPr>
        <w:t>Transmission Line Parameters</w:t>
      </w:r>
    </w:p>
    <w:p w:rsidR="00B141CF" w:rsidRDefault="009F45E6">
      <w:pPr>
        <w:pStyle w:val="ListParagraph"/>
        <w:numPr>
          <w:ilvl w:val="1"/>
          <w:numId w:val="88"/>
        </w:numPr>
        <w:tabs>
          <w:tab w:val="left" w:pos="778"/>
        </w:tabs>
        <w:spacing w:before="2"/>
        <w:rPr>
          <w:sz w:val="23"/>
        </w:rPr>
      </w:pPr>
      <w:r>
        <w:rPr>
          <w:sz w:val="23"/>
        </w:rPr>
        <w:t>Transmission Line Equations</w:t>
      </w:r>
    </w:p>
    <w:p w:rsidR="00B141CF" w:rsidRDefault="009F45E6">
      <w:pPr>
        <w:pStyle w:val="ListParagraph"/>
        <w:numPr>
          <w:ilvl w:val="1"/>
          <w:numId w:val="88"/>
        </w:numPr>
        <w:tabs>
          <w:tab w:val="left" w:pos="778"/>
        </w:tabs>
        <w:spacing w:before="2"/>
        <w:rPr>
          <w:sz w:val="23"/>
        </w:rPr>
      </w:pPr>
      <w:r>
        <w:rPr>
          <w:sz w:val="23"/>
        </w:rPr>
        <w:t>Input Impedance, SWR and</w:t>
      </w:r>
      <w:r>
        <w:rPr>
          <w:spacing w:val="-1"/>
          <w:sz w:val="23"/>
        </w:rPr>
        <w:t xml:space="preserve"> </w:t>
      </w:r>
      <w:r>
        <w:rPr>
          <w:sz w:val="23"/>
        </w:rPr>
        <w:t>Power</w:t>
      </w:r>
    </w:p>
    <w:p w:rsidR="00B141CF" w:rsidRDefault="009F45E6">
      <w:pPr>
        <w:pStyle w:val="Heading1"/>
        <w:numPr>
          <w:ilvl w:val="0"/>
          <w:numId w:val="88"/>
        </w:numPr>
        <w:tabs>
          <w:tab w:val="left" w:pos="662"/>
        </w:tabs>
        <w:spacing w:before="2" w:line="262" w:lineRule="exact"/>
      </w:pPr>
      <w:r>
        <w:t>Waveguides (08</w:t>
      </w:r>
      <w:r>
        <w:rPr>
          <w:spacing w:val="-11"/>
        </w:rPr>
        <w:t xml:space="preserve"> </w:t>
      </w:r>
      <w:r>
        <w:t>Hours)</w:t>
      </w:r>
    </w:p>
    <w:p w:rsidR="00B141CF" w:rsidRDefault="009F45E6">
      <w:pPr>
        <w:pStyle w:val="ListParagraph"/>
        <w:numPr>
          <w:ilvl w:val="1"/>
          <w:numId w:val="88"/>
        </w:numPr>
        <w:tabs>
          <w:tab w:val="left" w:pos="778"/>
        </w:tabs>
        <w:spacing w:before="0" w:line="262" w:lineRule="exact"/>
        <w:rPr>
          <w:sz w:val="23"/>
        </w:rPr>
      </w:pPr>
      <w:r>
        <w:rPr>
          <w:sz w:val="23"/>
        </w:rPr>
        <w:t>Introduction to</w:t>
      </w:r>
      <w:r>
        <w:rPr>
          <w:spacing w:val="-6"/>
          <w:sz w:val="23"/>
        </w:rPr>
        <w:t xml:space="preserve"> </w:t>
      </w:r>
      <w:r>
        <w:rPr>
          <w:sz w:val="23"/>
        </w:rPr>
        <w:t>Waveguides</w:t>
      </w:r>
    </w:p>
    <w:p w:rsidR="00B141CF" w:rsidRDefault="009F45E6">
      <w:pPr>
        <w:pStyle w:val="ListParagraph"/>
        <w:numPr>
          <w:ilvl w:val="1"/>
          <w:numId w:val="88"/>
        </w:numPr>
        <w:tabs>
          <w:tab w:val="left" w:pos="778"/>
        </w:tabs>
        <w:spacing w:before="2"/>
        <w:rPr>
          <w:sz w:val="23"/>
        </w:rPr>
      </w:pPr>
      <w:r>
        <w:rPr>
          <w:sz w:val="23"/>
        </w:rPr>
        <w:t>Rectangular Wave</w:t>
      </w:r>
      <w:r>
        <w:rPr>
          <w:spacing w:val="1"/>
          <w:sz w:val="23"/>
        </w:rPr>
        <w:t xml:space="preserve"> </w:t>
      </w:r>
      <w:r>
        <w:rPr>
          <w:sz w:val="23"/>
        </w:rPr>
        <w:t>Guide</w:t>
      </w:r>
    </w:p>
    <w:p w:rsidR="00B141CF" w:rsidRDefault="009F45E6">
      <w:pPr>
        <w:pStyle w:val="ListParagraph"/>
        <w:numPr>
          <w:ilvl w:val="1"/>
          <w:numId w:val="88"/>
        </w:numPr>
        <w:tabs>
          <w:tab w:val="left" w:pos="778"/>
        </w:tabs>
        <w:spacing w:before="3"/>
        <w:rPr>
          <w:sz w:val="23"/>
        </w:rPr>
      </w:pPr>
      <w:r>
        <w:rPr>
          <w:sz w:val="23"/>
        </w:rPr>
        <w:t>Rectangular Wave Guide</w:t>
      </w:r>
      <w:r>
        <w:rPr>
          <w:spacing w:val="-1"/>
          <w:sz w:val="23"/>
        </w:rPr>
        <w:t xml:space="preserve"> </w:t>
      </w:r>
      <w:r>
        <w:rPr>
          <w:sz w:val="23"/>
        </w:rPr>
        <w:t>Modes</w:t>
      </w:r>
    </w:p>
    <w:p w:rsidR="00B141CF" w:rsidRDefault="009F45E6">
      <w:pPr>
        <w:pStyle w:val="ListParagraph"/>
        <w:numPr>
          <w:ilvl w:val="1"/>
          <w:numId w:val="88"/>
        </w:numPr>
        <w:tabs>
          <w:tab w:val="left" w:pos="778"/>
        </w:tabs>
        <w:spacing w:before="1"/>
        <w:rPr>
          <w:sz w:val="23"/>
        </w:rPr>
      </w:pPr>
      <w:r>
        <w:rPr>
          <w:sz w:val="23"/>
        </w:rPr>
        <w:t>Circular</w:t>
      </w:r>
      <w:r>
        <w:rPr>
          <w:spacing w:val="2"/>
          <w:sz w:val="23"/>
        </w:rPr>
        <w:t xml:space="preserve"> </w:t>
      </w:r>
      <w:r>
        <w:rPr>
          <w:sz w:val="23"/>
        </w:rPr>
        <w:t>Waveguides</w:t>
      </w:r>
    </w:p>
    <w:p w:rsidR="00B141CF" w:rsidRDefault="009F45E6">
      <w:pPr>
        <w:pStyle w:val="Heading1"/>
        <w:numPr>
          <w:ilvl w:val="0"/>
          <w:numId w:val="88"/>
        </w:numPr>
        <w:tabs>
          <w:tab w:val="left" w:pos="662"/>
        </w:tabs>
        <w:spacing w:before="2" w:line="262" w:lineRule="exact"/>
      </w:pPr>
      <w:r>
        <w:t>Antennas (08</w:t>
      </w:r>
      <w:r>
        <w:rPr>
          <w:spacing w:val="-3"/>
        </w:rPr>
        <w:t xml:space="preserve"> Hours)</w:t>
      </w:r>
    </w:p>
    <w:p w:rsidR="00B141CF" w:rsidRDefault="009F45E6">
      <w:pPr>
        <w:pStyle w:val="ListParagraph"/>
        <w:numPr>
          <w:ilvl w:val="1"/>
          <w:numId w:val="88"/>
        </w:numPr>
        <w:tabs>
          <w:tab w:val="left" w:pos="778"/>
        </w:tabs>
        <w:spacing w:before="0" w:line="262" w:lineRule="exact"/>
        <w:rPr>
          <w:sz w:val="23"/>
        </w:rPr>
      </w:pPr>
      <w:r>
        <w:rPr>
          <w:sz w:val="23"/>
        </w:rPr>
        <w:t>Hertzian Dipole</w:t>
      </w:r>
    </w:p>
    <w:p w:rsidR="00B141CF" w:rsidRDefault="009F45E6">
      <w:pPr>
        <w:pStyle w:val="ListParagraph"/>
        <w:numPr>
          <w:ilvl w:val="1"/>
          <w:numId w:val="88"/>
        </w:numPr>
        <w:tabs>
          <w:tab w:val="left" w:pos="778"/>
        </w:tabs>
        <w:spacing w:before="3" w:line="262" w:lineRule="exact"/>
        <w:rPr>
          <w:sz w:val="23"/>
        </w:rPr>
      </w:pPr>
      <w:r>
        <w:rPr>
          <w:sz w:val="23"/>
        </w:rPr>
        <w:t>Half Wave Dipole</w:t>
      </w:r>
      <w:r>
        <w:rPr>
          <w:spacing w:val="-8"/>
          <w:sz w:val="23"/>
        </w:rPr>
        <w:t xml:space="preserve"> </w:t>
      </w:r>
      <w:r>
        <w:rPr>
          <w:sz w:val="23"/>
        </w:rPr>
        <w:t>Antenna</w:t>
      </w:r>
    </w:p>
    <w:p w:rsidR="00B141CF" w:rsidRDefault="009F45E6">
      <w:pPr>
        <w:pStyle w:val="ListParagraph"/>
        <w:numPr>
          <w:ilvl w:val="1"/>
          <w:numId w:val="88"/>
        </w:numPr>
        <w:tabs>
          <w:tab w:val="left" w:pos="778"/>
        </w:tabs>
        <w:spacing w:before="0" w:line="262" w:lineRule="exact"/>
        <w:rPr>
          <w:sz w:val="23"/>
        </w:rPr>
      </w:pPr>
      <w:r>
        <w:rPr>
          <w:sz w:val="23"/>
        </w:rPr>
        <w:t>Quarter Wave mono pole Antenna</w:t>
      </w:r>
    </w:p>
    <w:p w:rsidR="00B141CF" w:rsidRDefault="009F45E6">
      <w:pPr>
        <w:pStyle w:val="ListParagraph"/>
        <w:numPr>
          <w:ilvl w:val="1"/>
          <w:numId w:val="88"/>
        </w:numPr>
        <w:tabs>
          <w:tab w:val="left" w:pos="778"/>
        </w:tabs>
        <w:spacing w:before="2"/>
        <w:rPr>
          <w:sz w:val="23"/>
        </w:rPr>
      </w:pPr>
      <w:r>
        <w:rPr>
          <w:sz w:val="23"/>
        </w:rPr>
        <w:t>Antenna</w:t>
      </w:r>
      <w:r>
        <w:rPr>
          <w:spacing w:val="-3"/>
          <w:sz w:val="23"/>
        </w:rPr>
        <w:t xml:space="preserve"> </w:t>
      </w:r>
      <w:r>
        <w:rPr>
          <w:sz w:val="23"/>
        </w:rPr>
        <w:t>Characteristics</w:t>
      </w:r>
    </w:p>
    <w:p w:rsidR="00B141CF" w:rsidRDefault="00B141CF">
      <w:pPr>
        <w:pStyle w:val="BodyText"/>
        <w:spacing w:before="0"/>
        <w:ind w:left="0" w:firstLine="0"/>
        <w:rPr>
          <w:sz w:val="26"/>
        </w:rPr>
      </w:pPr>
    </w:p>
    <w:p w:rsidR="00B141CF" w:rsidRDefault="00B141CF">
      <w:pPr>
        <w:pStyle w:val="BodyText"/>
        <w:spacing w:before="1"/>
        <w:ind w:left="0" w:firstLine="0"/>
        <w:rPr>
          <w:sz w:val="21"/>
        </w:rPr>
      </w:pPr>
    </w:p>
    <w:p w:rsidR="00B141CF" w:rsidRDefault="009F45E6">
      <w:pPr>
        <w:pStyle w:val="Heading1"/>
        <w:spacing w:before="1"/>
        <w:ind w:left="496" w:firstLine="0"/>
      </w:pPr>
      <w:r>
        <w:t>Textbook:</w:t>
      </w:r>
    </w:p>
    <w:p w:rsidR="00B141CF" w:rsidRDefault="009F45E6">
      <w:pPr>
        <w:pStyle w:val="ListParagraph"/>
        <w:numPr>
          <w:ilvl w:val="1"/>
          <w:numId w:val="88"/>
        </w:numPr>
        <w:tabs>
          <w:tab w:val="left" w:pos="778"/>
        </w:tabs>
        <w:spacing w:before="2"/>
        <w:rPr>
          <w:sz w:val="23"/>
        </w:rPr>
      </w:pPr>
      <w:r>
        <w:rPr>
          <w:sz w:val="23"/>
        </w:rPr>
        <w:t>Elements of Electromagnetics, by Sadiku, 2nd edition , Oxford University Press,</w:t>
      </w:r>
      <w:r>
        <w:rPr>
          <w:spacing w:val="-3"/>
          <w:sz w:val="23"/>
        </w:rPr>
        <w:t xml:space="preserve"> </w:t>
      </w:r>
      <w:r>
        <w:rPr>
          <w:sz w:val="23"/>
        </w:rPr>
        <w:t>1995.</w:t>
      </w:r>
    </w:p>
    <w:p w:rsidR="00B141CF" w:rsidRDefault="009F45E6">
      <w:pPr>
        <w:pStyle w:val="ListParagraph"/>
        <w:numPr>
          <w:ilvl w:val="1"/>
          <w:numId w:val="88"/>
        </w:numPr>
        <w:tabs>
          <w:tab w:val="left" w:pos="778"/>
        </w:tabs>
        <w:spacing w:before="2"/>
        <w:ind w:right="305"/>
        <w:rPr>
          <w:sz w:val="23"/>
        </w:rPr>
      </w:pPr>
      <w:r>
        <w:rPr>
          <w:sz w:val="23"/>
        </w:rPr>
        <w:t xml:space="preserve">Electromagnetics Explained, A Handbook </w:t>
      </w:r>
      <w:r>
        <w:rPr>
          <w:spacing w:val="-2"/>
          <w:sz w:val="23"/>
        </w:rPr>
        <w:t xml:space="preserve">for </w:t>
      </w:r>
      <w:r>
        <w:rPr>
          <w:sz w:val="23"/>
        </w:rPr>
        <w:t>Wireless/ RF, EMC &amp; High Speed Electronics by Ron Schmitt, Elsevier, 2002.</w:t>
      </w:r>
    </w:p>
    <w:p w:rsidR="00B141CF" w:rsidRDefault="00B141CF">
      <w:pPr>
        <w:rPr>
          <w:sz w:val="23"/>
        </w:rPr>
        <w:sectPr w:rsidR="00B141CF">
          <w:pgSz w:w="12240" w:h="16340"/>
          <w:pgMar w:top="700" w:right="640" w:bottom="1480" w:left="1240" w:header="0" w:footer="1294" w:gutter="0"/>
          <w:cols w:space="720"/>
        </w:sectPr>
      </w:pPr>
    </w:p>
    <w:p w:rsidR="006961B1" w:rsidRDefault="009F45E6">
      <w:pPr>
        <w:pStyle w:val="Heading1"/>
        <w:tabs>
          <w:tab w:val="left" w:pos="2124"/>
        </w:tabs>
        <w:spacing w:before="77"/>
        <w:ind w:left="510" w:firstLine="0"/>
      </w:pPr>
      <w:r>
        <w:lastRenderedPageBreak/>
        <w:t>El.TR-212</w:t>
      </w:r>
      <w:r>
        <w:tab/>
      </w:r>
      <w:r w:rsidR="00223EE6">
        <w:t xml:space="preserve">                      </w:t>
      </w:r>
      <w:r w:rsidR="008F5CE9" w:rsidRPr="00C42749">
        <w:rPr>
          <w:sz w:val="24"/>
          <w:szCs w:val="24"/>
        </w:rPr>
        <w:t>Propagation of Electromagnetic Waves</w:t>
      </w:r>
    </w:p>
    <w:p w:rsidR="00B141CF" w:rsidRDefault="009F45E6">
      <w:pPr>
        <w:pStyle w:val="Heading1"/>
        <w:tabs>
          <w:tab w:val="left" w:pos="2124"/>
        </w:tabs>
        <w:spacing w:before="77"/>
        <w:ind w:left="510" w:firstLine="0"/>
      </w:pPr>
      <w:r>
        <w:t>INSTRUCTIONAL</w:t>
      </w:r>
      <w:r>
        <w:rPr>
          <w:spacing w:val="-3"/>
        </w:rPr>
        <w:t xml:space="preserve"> </w:t>
      </w:r>
      <w:r>
        <w:t>OBJECTIVES</w:t>
      </w:r>
    </w:p>
    <w:p w:rsidR="00B141CF" w:rsidRDefault="00B141CF">
      <w:pPr>
        <w:pStyle w:val="BodyText"/>
        <w:spacing w:before="0"/>
        <w:ind w:left="0" w:firstLine="0"/>
        <w:rPr>
          <w:b/>
          <w:sz w:val="22"/>
        </w:rPr>
      </w:pPr>
    </w:p>
    <w:p w:rsidR="00B141CF" w:rsidRDefault="009F45E6">
      <w:pPr>
        <w:pStyle w:val="ListParagraph"/>
        <w:numPr>
          <w:ilvl w:val="0"/>
          <w:numId w:val="90"/>
        </w:numPr>
        <w:tabs>
          <w:tab w:val="left" w:pos="662"/>
        </w:tabs>
        <w:spacing w:before="1" w:line="262" w:lineRule="exact"/>
        <w:rPr>
          <w:b/>
          <w:sz w:val="23"/>
        </w:rPr>
      </w:pPr>
      <w:r>
        <w:rPr>
          <w:b/>
          <w:sz w:val="23"/>
        </w:rPr>
        <w:t>Understand vector algebra</w:t>
      </w:r>
    </w:p>
    <w:p w:rsidR="00B141CF" w:rsidRDefault="009F45E6">
      <w:pPr>
        <w:pStyle w:val="ListParagraph"/>
        <w:numPr>
          <w:ilvl w:val="1"/>
          <w:numId w:val="90"/>
        </w:numPr>
        <w:tabs>
          <w:tab w:val="left" w:pos="778"/>
        </w:tabs>
        <w:spacing w:before="0" w:line="262" w:lineRule="exact"/>
        <w:rPr>
          <w:sz w:val="23"/>
        </w:rPr>
      </w:pPr>
      <w:r>
        <w:rPr>
          <w:sz w:val="23"/>
        </w:rPr>
        <w:t>Describe Scalars and</w:t>
      </w:r>
      <w:r>
        <w:rPr>
          <w:spacing w:val="-13"/>
          <w:sz w:val="23"/>
        </w:rPr>
        <w:t xml:space="preserve"> </w:t>
      </w:r>
      <w:r>
        <w:rPr>
          <w:sz w:val="23"/>
        </w:rPr>
        <w:t>Vectors</w:t>
      </w:r>
    </w:p>
    <w:p w:rsidR="00B141CF" w:rsidRDefault="009F45E6">
      <w:pPr>
        <w:pStyle w:val="ListParagraph"/>
        <w:numPr>
          <w:ilvl w:val="1"/>
          <w:numId w:val="90"/>
        </w:numPr>
        <w:tabs>
          <w:tab w:val="left" w:pos="778"/>
        </w:tabs>
        <w:spacing w:before="1"/>
        <w:rPr>
          <w:sz w:val="23"/>
        </w:rPr>
      </w:pPr>
      <w:r>
        <w:rPr>
          <w:sz w:val="23"/>
        </w:rPr>
        <w:t>Discuss Unit</w:t>
      </w:r>
      <w:r>
        <w:rPr>
          <w:spacing w:val="-4"/>
          <w:sz w:val="23"/>
        </w:rPr>
        <w:t xml:space="preserve"> </w:t>
      </w:r>
      <w:r>
        <w:rPr>
          <w:sz w:val="23"/>
        </w:rPr>
        <w:t>Vector</w:t>
      </w:r>
    </w:p>
    <w:p w:rsidR="00B141CF" w:rsidRDefault="009F45E6">
      <w:pPr>
        <w:pStyle w:val="ListParagraph"/>
        <w:numPr>
          <w:ilvl w:val="1"/>
          <w:numId w:val="90"/>
        </w:numPr>
        <w:tabs>
          <w:tab w:val="left" w:pos="778"/>
        </w:tabs>
        <w:spacing w:before="2"/>
        <w:rPr>
          <w:sz w:val="23"/>
        </w:rPr>
      </w:pPr>
      <w:r>
        <w:rPr>
          <w:sz w:val="23"/>
        </w:rPr>
        <w:t>Apply the concept of Vector addition and</w:t>
      </w:r>
      <w:r>
        <w:rPr>
          <w:spacing w:val="-10"/>
          <w:sz w:val="23"/>
        </w:rPr>
        <w:t xml:space="preserve"> </w:t>
      </w:r>
      <w:r>
        <w:rPr>
          <w:sz w:val="23"/>
        </w:rPr>
        <w:t>Subtraction</w:t>
      </w:r>
    </w:p>
    <w:p w:rsidR="00B141CF" w:rsidRDefault="009F45E6">
      <w:pPr>
        <w:pStyle w:val="ListParagraph"/>
        <w:numPr>
          <w:ilvl w:val="1"/>
          <w:numId w:val="90"/>
        </w:numPr>
        <w:tabs>
          <w:tab w:val="left" w:pos="778"/>
        </w:tabs>
        <w:spacing w:before="2"/>
        <w:rPr>
          <w:sz w:val="23"/>
        </w:rPr>
      </w:pPr>
      <w:r>
        <w:rPr>
          <w:sz w:val="23"/>
        </w:rPr>
        <w:t>Describe Position and Distance</w:t>
      </w:r>
      <w:r>
        <w:rPr>
          <w:spacing w:val="-8"/>
          <w:sz w:val="23"/>
        </w:rPr>
        <w:t xml:space="preserve"> </w:t>
      </w:r>
      <w:r>
        <w:rPr>
          <w:sz w:val="23"/>
        </w:rPr>
        <w:t>Vectors</w:t>
      </w:r>
    </w:p>
    <w:p w:rsidR="00B141CF" w:rsidRDefault="009F45E6">
      <w:pPr>
        <w:pStyle w:val="ListParagraph"/>
        <w:numPr>
          <w:ilvl w:val="1"/>
          <w:numId w:val="90"/>
        </w:numPr>
        <w:tabs>
          <w:tab w:val="left" w:pos="778"/>
        </w:tabs>
        <w:spacing w:before="3" w:line="262" w:lineRule="exact"/>
        <w:rPr>
          <w:sz w:val="23"/>
        </w:rPr>
      </w:pPr>
      <w:r>
        <w:rPr>
          <w:sz w:val="23"/>
        </w:rPr>
        <w:t>Apply the concept of Vector</w:t>
      </w:r>
      <w:r>
        <w:rPr>
          <w:spacing w:val="-3"/>
          <w:sz w:val="23"/>
        </w:rPr>
        <w:t xml:space="preserve"> </w:t>
      </w:r>
      <w:r>
        <w:rPr>
          <w:sz w:val="23"/>
        </w:rPr>
        <w:t>Multiplication</w:t>
      </w:r>
    </w:p>
    <w:p w:rsidR="00B141CF" w:rsidRDefault="009F45E6">
      <w:pPr>
        <w:pStyle w:val="ListParagraph"/>
        <w:numPr>
          <w:ilvl w:val="1"/>
          <w:numId w:val="90"/>
        </w:numPr>
        <w:tabs>
          <w:tab w:val="left" w:pos="778"/>
        </w:tabs>
        <w:spacing w:before="0" w:line="262" w:lineRule="exact"/>
        <w:rPr>
          <w:sz w:val="23"/>
        </w:rPr>
      </w:pPr>
      <w:r>
        <w:rPr>
          <w:sz w:val="23"/>
        </w:rPr>
        <w:t>Describe Components of a</w:t>
      </w:r>
      <w:r>
        <w:rPr>
          <w:spacing w:val="-11"/>
          <w:sz w:val="23"/>
        </w:rPr>
        <w:t xml:space="preserve"> </w:t>
      </w:r>
      <w:r>
        <w:rPr>
          <w:sz w:val="23"/>
        </w:rPr>
        <w:t>Vector</w:t>
      </w:r>
    </w:p>
    <w:p w:rsidR="00B141CF" w:rsidRDefault="00B141CF">
      <w:pPr>
        <w:pStyle w:val="BodyText"/>
        <w:spacing w:before="3"/>
        <w:ind w:left="0" w:firstLine="0"/>
      </w:pPr>
    </w:p>
    <w:p w:rsidR="00B141CF" w:rsidRDefault="009F45E6">
      <w:pPr>
        <w:pStyle w:val="Heading1"/>
        <w:numPr>
          <w:ilvl w:val="0"/>
          <w:numId w:val="90"/>
        </w:numPr>
        <w:tabs>
          <w:tab w:val="left" w:pos="662"/>
        </w:tabs>
        <w:spacing w:line="262" w:lineRule="exact"/>
      </w:pPr>
      <w:r>
        <w:t>Understand Coordinate Systems and</w:t>
      </w:r>
      <w:r>
        <w:rPr>
          <w:spacing w:val="-8"/>
        </w:rPr>
        <w:t xml:space="preserve"> </w:t>
      </w:r>
      <w:r>
        <w:t>Transformation</w:t>
      </w:r>
    </w:p>
    <w:p w:rsidR="00B141CF" w:rsidRDefault="009F45E6">
      <w:pPr>
        <w:pStyle w:val="ListParagraph"/>
        <w:numPr>
          <w:ilvl w:val="1"/>
          <w:numId w:val="90"/>
        </w:numPr>
        <w:tabs>
          <w:tab w:val="left" w:pos="778"/>
        </w:tabs>
        <w:spacing w:before="0" w:line="262" w:lineRule="exact"/>
        <w:rPr>
          <w:sz w:val="23"/>
        </w:rPr>
      </w:pPr>
      <w:r>
        <w:rPr>
          <w:sz w:val="23"/>
        </w:rPr>
        <w:t>Discuss Cartesian Coordinates (x, y, z)</w:t>
      </w:r>
    </w:p>
    <w:p w:rsidR="00B141CF" w:rsidRDefault="009F45E6">
      <w:pPr>
        <w:pStyle w:val="ListParagraph"/>
        <w:numPr>
          <w:ilvl w:val="1"/>
          <w:numId w:val="90"/>
        </w:numPr>
        <w:tabs>
          <w:tab w:val="left" w:pos="778"/>
        </w:tabs>
        <w:spacing w:before="2"/>
        <w:rPr>
          <w:sz w:val="23"/>
        </w:rPr>
      </w:pPr>
      <w:r>
        <w:rPr>
          <w:sz w:val="23"/>
        </w:rPr>
        <w:t>Discuss Circular Cylindrical Coordinates (ρ, Ф,</w:t>
      </w:r>
      <w:r>
        <w:rPr>
          <w:spacing w:val="-3"/>
          <w:sz w:val="23"/>
        </w:rPr>
        <w:t xml:space="preserve"> </w:t>
      </w:r>
      <w:r>
        <w:rPr>
          <w:sz w:val="23"/>
        </w:rPr>
        <w:t>z)</w:t>
      </w:r>
    </w:p>
    <w:p w:rsidR="00B141CF" w:rsidRDefault="009F45E6">
      <w:pPr>
        <w:pStyle w:val="ListParagraph"/>
        <w:numPr>
          <w:ilvl w:val="1"/>
          <w:numId w:val="90"/>
        </w:numPr>
        <w:tabs>
          <w:tab w:val="left" w:pos="778"/>
        </w:tabs>
        <w:spacing w:before="2"/>
        <w:rPr>
          <w:sz w:val="23"/>
        </w:rPr>
      </w:pPr>
      <w:r>
        <w:rPr>
          <w:sz w:val="23"/>
        </w:rPr>
        <w:t>Describe Spherical Coordinates (r, θ, z</w:t>
      </w:r>
      <w:r>
        <w:rPr>
          <w:spacing w:val="-12"/>
          <w:sz w:val="23"/>
        </w:rPr>
        <w:t xml:space="preserve"> </w:t>
      </w:r>
      <w:r>
        <w:rPr>
          <w:sz w:val="23"/>
        </w:rPr>
        <w:t>)</w:t>
      </w:r>
    </w:p>
    <w:p w:rsidR="00B141CF" w:rsidRDefault="00B141CF">
      <w:pPr>
        <w:pStyle w:val="BodyText"/>
        <w:spacing w:before="4"/>
        <w:ind w:left="0" w:firstLine="0"/>
      </w:pPr>
    </w:p>
    <w:p w:rsidR="00B141CF" w:rsidRDefault="009F45E6">
      <w:pPr>
        <w:pStyle w:val="Heading1"/>
        <w:numPr>
          <w:ilvl w:val="0"/>
          <w:numId w:val="90"/>
        </w:numPr>
        <w:tabs>
          <w:tab w:val="left" w:pos="662"/>
        </w:tabs>
        <w:spacing w:before="1" w:line="262" w:lineRule="exact"/>
      </w:pPr>
      <w:r>
        <w:t>Apply Vector Calculus</w:t>
      </w:r>
    </w:p>
    <w:p w:rsidR="00B141CF" w:rsidRDefault="009F45E6">
      <w:pPr>
        <w:pStyle w:val="ListParagraph"/>
        <w:numPr>
          <w:ilvl w:val="1"/>
          <w:numId w:val="90"/>
        </w:numPr>
        <w:tabs>
          <w:tab w:val="left" w:pos="778"/>
        </w:tabs>
        <w:spacing w:before="0" w:line="262" w:lineRule="exact"/>
        <w:rPr>
          <w:sz w:val="23"/>
        </w:rPr>
      </w:pPr>
      <w:r>
        <w:rPr>
          <w:sz w:val="23"/>
        </w:rPr>
        <w:t>Discuss Differential Length, Area and Volume (for all three</w:t>
      </w:r>
      <w:r>
        <w:rPr>
          <w:spacing w:val="-11"/>
          <w:sz w:val="23"/>
        </w:rPr>
        <w:t xml:space="preserve"> </w:t>
      </w:r>
      <w:r>
        <w:rPr>
          <w:sz w:val="23"/>
        </w:rPr>
        <w:t>coordinates)</w:t>
      </w:r>
    </w:p>
    <w:p w:rsidR="00B141CF" w:rsidRDefault="009F45E6">
      <w:pPr>
        <w:pStyle w:val="ListParagraph"/>
        <w:numPr>
          <w:ilvl w:val="1"/>
          <w:numId w:val="90"/>
        </w:numPr>
        <w:tabs>
          <w:tab w:val="left" w:pos="778"/>
        </w:tabs>
        <w:spacing w:before="1"/>
        <w:rPr>
          <w:sz w:val="23"/>
        </w:rPr>
      </w:pPr>
      <w:r>
        <w:rPr>
          <w:sz w:val="23"/>
        </w:rPr>
        <w:t>Describe Line, Surface and Volume</w:t>
      </w:r>
      <w:r>
        <w:rPr>
          <w:spacing w:val="-5"/>
          <w:sz w:val="23"/>
        </w:rPr>
        <w:t xml:space="preserve"> </w:t>
      </w:r>
      <w:r>
        <w:rPr>
          <w:sz w:val="23"/>
        </w:rPr>
        <w:t>integrals</w:t>
      </w:r>
    </w:p>
    <w:p w:rsidR="00B141CF" w:rsidRDefault="009F45E6">
      <w:pPr>
        <w:pStyle w:val="ListParagraph"/>
        <w:numPr>
          <w:ilvl w:val="1"/>
          <w:numId w:val="90"/>
        </w:numPr>
        <w:tabs>
          <w:tab w:val="left" w:pos="778"/>
        </w:tabs>
        <w:spacing w:before="2"/>
        <w:rPr>
          <w:sz w:val="23"/>
        </w:rPr>
      </w:pPr>
      <w:r>
        <w:rPr>
          <w:sz w:val="23"/>
        </w:rPr>
        <w:t>Describe Del</w:t>
      </w:r>
      <w:r>
        <w:rPr>
          <w:spacing w:val="-2"/>
          <w:sz w:val="23"/>
        </w:rPr>
        <w:t xml:space="preserve"> </w:t>
      </w:r>
      <w:r>
        <w:rPr>
          <w:sz w:val="23"/>
        </w:rPr>
        <w:t>Operator</w:t>
      </w:r>
    </w:p>
    <w:p w:rsidR="00B141CF" w:rsidRDefault="009F45E6">
      <w:pPr>
        <w:pStyle w:val="ListParagraph"/>
        <w:numPr>
          <w:ilvl w:val="1"/>
          <w:numId w:val="90"/>
        </w:numPr>
        <w:tabs>
          <w:tab w:val="left" w:pos="778"/>
        </w:tabs>
        <w:spacing w:before="3" w:line="262" w:lineRule="exact"/>
        <w:rPr>
          <w:sz w:val="23"/>
        </w:rPr>
      </w:pPr>
      <w:r>
        <w:rPr>
          <w:sz w:val="23"/>
        </w:rPr>
        <w:t>Understand Gradient of a</w:t>
      </w:r>
      <w:r>
        <w:rPr>
          <w:spacing w:val="-6"/>
          <w:sz w:val="23"/>
        </w:rPr>
        <w:t xml:space="preserve"> </w:t>
      </w:r>
      <w:r>
        <w:rPr>
          <w:sz w:val="23"/>
        </w:rPr>
        <w:t>scalar</w:t>
      </w:r>
    </w:p>
    <w:p w:rsidR="00B141CF" w:rsidRDefault="009F45E6">
      <w:pPr>
        <w:pStyle w:val="ListParagraph"/>
        <w:numPr>
          <w:ilvl w:val="1"/>
          <w:numId w:val="90"/>
        </w:numPr>
        <w:tabs>
          <w:tab w:val="left" w:pos="778"/>
        </w:tabs>
        <w:spacing w:before="0" w:line="262" w:lineRule="exact"/>
        <w:rPr>
          <w:sz w:val="23"/>
        </w:rPr>
      </w:pPr>
      <w:r>
        <w:rPr>
          <w:sz w:val="23"/>
        </w:rPr>
        <w:t>Discuss Divergence of vector and divergence</w:t>
      </w:r>
      <w:r>
        <w:rPr>
          <w:spacing w:val="-7"/>
          <w:sz w:val="23"/>
        </w:rPr>
        <w:t xml:space="preserve"> </w:t>
      </w:r>
      <w:r>
        <w:rPr>
          <w:sz w:val="23"/>
        </w:rPr>
        <w:t>theorem</w:t>
      </w:r>
    </w:p>
    <w:p w:rsidR="00B141CF" w:rsidRDefault="009F45E6">
      <w:pPr>
        <w:pStyle w:val="ListParagraph"/>
        <w:numPr>
          <w:ilvl w:val="1"/>
          <w:numId w:val="90"/>
        </w:numPr>
        <w:tabs>
          <w:tab w:val="left" w:pos="778"/>
        </w:tabs>
        <w:spacing w:before="2"/>
        <w:rPr>
          <w:sz w:val="23"/>
        </w:rPr>
      </w:pPr>
      <w:r>
        <w:rPr>
          <w:sz w:val="23"/>
        </w:rPr>
        <w:t>Understand Curl of a vector and Stocks</w:t>
      </w:r>
      <w:r>
        <w:rPr>
          <w:spacing w:val="-12"/>
          <w:sz w:val="23"/>
        </w:rPr>
        <w:t xml:space="preserve"> </w:t>
      </w:r>
      <w:r>
        <w:rPr>
          <w:sz w:val="23"/>
        </w:rPr>
        <w:t>theorem.</w:t>
      </w:r>
    </w:p>
    <w:p w:rsidR="00B141CF" w:rsidRDefault="009F45E6">
      <w:pPr>
        <w:pStyle w:val="ListParagraph"/>
        <w:numPr>
          <w:ilvl w:val="1"/>
          <w:numId w:val="90"/>
        </w:numPr>
        <w:tabs>
          <w:tab w:val="left" w:pos="778"/>
        </w:tabs>
        <w:spacing w:before="2"/>
        <w:rPr>
          <w:sz w:val="23"/>
        </w:rPr>
      </w:pPr>
      <w:r>
        <w:rPr>
          <w:sz w:val="23"/>
        </w:rPr>
        <w:t>Describe Laplacian of a</w:t>
      </w:r>
      <w:r>
        <w:rPr>
          <w:spacing w:val="-8"/>
          <w:sz w:val="23"/>
        </w:rPr>
        <w:t xml:space="preserve"> </w:t>
      </w:r>
      <w:r>
        <w:rPr>
          <w:sz w:val="23"/>
        </w:rPr>
        <w:t>scalar.</w:t>
      </w:r>
    </w:p>
    <w:p w:rsidR="00B141CF" w:rsidRDefault="00B141CF">
      <w:pPr>
        <w:pStyle w:val="BodyText"/>
        <w:spacing w:before="4"/>
        <w:ind w:left="0" w:firstLine="0"/>
      </w:pPr>
    </w:p>
    <w:p w:rsidR="00B141CF" w:rsidRDefault="009F45E6">
      <w:pPr>
        <w:pStyle w:val="Heading1"/>
        <w:numPr>
          <w:ilvl w:val="0"/>
          <w:numId w:val="90"/>
        </w:numPr>
        <w:tabs>
          <w:tab w:val="left" w:pos="662"/>
        </w:tabs>
        <w:spacing w:line="262" w:lineRule="exact"/>
      </w:pPr>
      <w:r>
        <w:t>Understand Electrostatic</w:t>
      </w:r>
      <w:r>
        <w:rPr>
          <w:spacing w:val="-6"/>
        </w:rPr>
        <w:t xml:space="preserve"> </w:t>
      </w:r>
      <w:r>
        <w:t>Fields</w:t>
      </w:r>
    </w:p>
    <w:p w:rsidR="00B141CF" w:rsidRDefault="009F45E6">
      <w:pPr>
        <w:pStyle w:val="ListParagraph"/>
        <w:numPr>
          <w:ilvl w:val="1"/>
          <w:numId w:val="90"/>
        </w:numPr>
        <w:tabs>
          <w:tab w:val="left" w:pos="778"/>
        </w:tabs>
        <w:spacing w:before="0" w:line="262" w:lineRule="exact"/>
        <w:rPr>
          <w:sz w:val="23"/>
        </w:rPr>
      </w:pPr>
      <w:r>
        <w:rPr>
          <w:sz w:val="23"/>
        </w:rPr>
        <w:t xml:space="preserve">State Coulomb’s </w:t>
      </w:r>
      <w:r>
        <w:rPr>
          <w:spacing w:val="-2"/>
          <w:sz w:val="23"/>
        </w:rPr>
        <w:t xml:space="preserve">Law </w:t>
      </w:r>
      <w:r>
        <w:rPr>
          <w:sz w:val="23"/>
        </w:rPr>
        <w:t>and field</w:t>
      </w:r>
      <w:r>
        <w:rPr>
          <w:spacing w:val="-3"/>
          <w:sz w:val="23"/>
        </w:rPr>
        <w:t xml:space="preserve"> </w:t>
      </w:r>
      <w:r>
        <w:rPr>
          <w:sz w:val="23"/>
        </w:rPr>
        <w:t>intensity.</w:t>
      </w:r>
    </w:p>
    <w:p w:rsidR="00B141CF" w:rsidRDefault="009F45E6">
      <w:pPr>
        <w:pStyle w:val="ListParagraph"/>
        <w:numPr>
          <w:ilvl w:val="1"/>
          <w:numId w:val="90"/>
        </w:numPr>
        <w:tabs>
          <w:tab w:val="left" w:pos="778"/>
        </w:tabs>
        <w:spacing w:before="2" w:line="262" w:lineRule="exact"/>
        <w:rPr>
          <w:sz w:val="23"/>
        </w:rPr>
      </w:pPr>
      <w:r>
        <w:rPr>
          <w:sz w:val="23"/>
        </w:rPr>
        <w:t>Describe Electric Field due to continuous charge distribution</w:t>
      </w:r>
      <w:r>
        <w:rPr>
          <w:spacing w:val="-12"/>
          <w:sz w:val="23"/>
        </w:rPr>
        <w:t xml:space="preserve"> </w:t>
      </w:r>
      <w:r w:rsidR="002F44BB">
        <w:rPr>
          <w:sz w:val="23"/>
        </w:rPr>
        <w:t>formula</w:t>
      </w:r>
      <w:r>
        <w:rPr>
          <w:sz w:val="23"/>
        </w:rPr>
        <w:t>.</w:t>
      </w:r>
    </w:p>
    <w:p w:rsidR="00B141CF" w:rsidRDefault="009F45E6">
      <w:pPr>
        <w:pStyle w:val="ListParagraph"/>
        <w:numPr>
          <w:ilvl w:val="1"/>
          <w:numId w:val="90"/>
        </w:numPr>
        <w:tabs>
          <w:tab w:val="left" w:pos="778"/>
        </w:tabs>
        <w:spacing w:before="0" w:line="262" w:lineRule="exact"/>
        <w:rPr>
          <w:sz w:val="23"/>
        </w:rPr>
      </w:pPr>
      <w:r>
        <w:rPr>
          <w:sz w:val="23"/>
        </w:rPr>
        <w:t>Discuss Electric Flux</w:t>
      </w:r>
      <w:r>
        <w:rPr>
          <w:spacing w:val="-5"/>
          <w:sz w:val="23"/>
        </w:rPr>
        <w:t xml:space="preserve"> </w:t>
      </w:r>
      <w:r>
        <w:rPr>
          <w:sz w:val="23"/>
        </w:rPr>
        <w:t>density</w:t>
      </w:r>
    </w:p>
    <w:p w:rsidR="00B141CF" w:rsidRDefault="009F45E6">
      <w:pPr>
        <w:pStyle w:val="ListParagraph"/>
        <w:numPr>
          <w:ilvl w:val="1"/>
          <w:numId w:val="90"/>
        </w:numPr>
        <w:tabs>
          <w:tab w:val="left" w:pos="778"/>
        </w:tabs>
        <w:spacing w:before="2"/>
        <w:rPr>
          <w:sz w:val="23"/>
        </w:rPr>
      </w:pPr>
      <w:r>
        <w:rPr>
          <w:sz w:val="23"/>
        </w:rPr>
        <w:t xml:space="preserve">Describe Gauss’s </w:t>
      </w:r>
      <w:r>
        <w:rPr>
          <w:spacing w:val="-2"/>
          <w:sz w:val="23"/>
        </w:rPr>
        <w:t xml:space="preserve">Law </w:t>
      </w:r>
      <w:r>
        <w:rPr>
          <w:sz w:val="23"/>
        </w:rPr>
        <w:t>and its application to a point</w:t>
      </w:r>
      <w:r>
        <w:rPr>
          <w:spacing w:val="-8"/>
          <w:sz w:val="23"/>
        </w:rPr>
        <w:t xml:space="preserve"> </w:t>
      </w:r>
      <w:r>
        <w:rPr>
          <w:sz w:val="23"/>
        </w:rPr>
        <w:t>charge</w:t>
      </w:r>
    </w:p>
    <w:p w:rsidR="00B141CF" w:rsidRDefault="009F45E6">
      <w:pPr>
        <w:pStyle w:val="ListParagraph"/>
        <w:numPr>
          <w:ilvl w:val="1"/>
          <w:numId w:val="90"/>
        </w:numPr>
        <w:tabs>
          <w:tab w:val="left" w:pos="778"/>
        </w:tabs>
        <w:spacing w:before="2"/>
        <w:rPr>
          <w:sz w:val="23"/>
        </w:rPr>
      </w:pPr>
      <w:r>
        <w:rPr>
          <w:sz w:val="23"/>
        </w:rPr>
        <w:t>State Electric</w:t>
      </w:r>
      <w:r>
        <w:rPr>
          <w:spacing w:val="-2"/>
          <w:sz w:val="23"/>
        </w:rPr>
        <w:t xml:space="preserve"> </w:t>
      </w:r>
      <w:r>
        <w:rPr>
          <w:sz w:val="23"/>
        </w:rPr>
        <w:t>potential</w:t>
      </w:r>
    </w:p>
    <w:p w:rsidR="00B141CF" w:rsidRDefault="009F45E6">
      <w:pPr>
        <w:pStyle w:val="ListParagraph"/>
        <w:numPr>
          <w:ilvl w:val="1"/>
          <w:numId w:val="90"/>
        </w:numPr>
        <w:tabs>
          <w:tab w:val="left" w:pos="778"/>
        </w:tabs>
        <w:spacing w:before="2" w:line="262" w:lineRule="exact"/>
        <w:rPr>
          <w:sz w:val="23"/>
        </w:rPr>
      </w:pPr>
      <w:r>
        <w:rPr>
          <w:sz w:val="23"/>
        </w:rPr>
        <w:t>Describe Relationship between E &amp;</w:t>
      </w:r>
      <w:r>
        <w:rPr>
          <w:spacing w:val="-3"/>
          <w:sz w:val="23"/>
        </w:rPr>
        <w:t xml:space="preserve"> </w:t>
      </w:r>
      <w:r>
        <w:rPr>
          <w:sz w:val="23"/>
        </w:rPr>
        <w:t>V</w:t>
      </w:r>
    </w:p>
    <w:p w:rsidR="00B141CF" w:rsidRDefault="009F45E6">
      <w:pPr>
        <w:pStyle w:val="ListParagraph"/>
        <w:numPr>
          <w:ilvl w:val="1"/>
          <w:numId w:val="90"/>
        </w:numPr>
        <w:tabs>
          <w:tab w:val="left" w:pos="778"/>
        </w:tabs>
        <w:spacing w:before="0" w:line="262" w:lineRule="exact"/>
        <w:rPr>
          <w:sz w:val="23"/>
        </w:rPr>
      </w:pPr>
      <w:r>
        <w:rPr>
          <w:sz w:val="23"/>
        </w:rPr>
        <w:t>Discuss Electric</w:t>
      </w:r>
      <w:r>
        <w:rPr>
          <w:spacing w:val="-5"/>
          <w:sz w:val="23"/>
        </w:rPr>
        <w:t xml:space="preserve"> </w:t>
      </w:r>
      <w:r>
        <w:rPr>
          <w:sz w:val="23"/>
        </w:rPr>
        <w:t>Dipole</w:t>
      </w:r>
    </w:p>
    <w:p w:rsidR="00B141CF" w:rsidRDefault="009F45E6">
      <w:pPr>
        <w:pStyle w:val="ListParagraph"/>
        <w:numPr>
          <w:ilvl w:val="1"/>
          <w:numId w:val="90"/>
        </w:numPr>
        <w:tabs>
          <w:tab w:val="left" w:pos="778"/>
        </w:tabs>
        <w:spacing w:before="3"/>
        <w:rPr>
          <w:sz w:val="23"/>
        </w:rPr>
      </w:pPr>
      <w:r>
        <w:rPr>
          <w:sz w:val="23"/>
        </w:rPr>
        <w:t>Discuss Electric Flux lines and Equipotential</w:t>
      </w:r>
      <w:r>
        <w:rPr>
          <w:spacing w:val="-4"/>
          <w:sz w:val="23"/>
        </w:rPr>
        <w:t xml:space="preserve"> </w:t>
      </w:r>
      <w:r>
        <w:rPr>
          <w:sz w:val="23"/>
        </w:rPr>
        <w:t>Surfaces</w:t>
      </w:r>
    </w:p>
    <w:p w:rsidR="00B141CF" w:rsidRDefault="00B141CF">
      <w:pPr>
        <w:pStyle w:val="BodyText"/>
        <w:spacing w:before="3"/>
        <w:ind w:left="0" w:firstLine="0"/>
      </w:pPr>
    </w:p>
    <w:p w:rsidR="00B141CF" w:rsidRDefault="009F45E6">
      <w:pPr>
        <w:pStyle w:val="Heading1"/>
        <w:numPr>
          <w:ilvl w:val="0"/>
          <w:numId w:val="90"/>
        </w:numPr>
        <w:tabs>
          <w:tab w:val="left" w:pos="662"/>
        </w:tabs>
        <w:spacing w:line="262" w:lineRule="exact"/>
      </w:pPr>
      <w:r>
        <w:t>Understand Electric Fields in Material</w:t>
      </w:r>
      <w:r>
        <w:rPr>
          <w:spacing w:val="-7"/>
        </w:rPr>
        <w:t xml:space="preserve"> </w:t>
      </w:r>
      <w:r>
        <w:t>Space</w:t>
      </w:r>
    </w:p>
    <w:p w:rsidR="00B141CF" w:rsidRDefault="009F45E6">
      <w:pPr>
        <w:pStyle w:val="ListParagraph"/>
        <w:numPr>
          <w:ilvl w:val="1"/>
          <w:numId w:val="90"/>
        </w:numPr>
        <w:tabs>
          <w:tab w:val="left" w:pos="778"/>
        </w:tabs>
        <w:spacing w:before="0" w:line="262" w:lineRule="exact"/>
        <w:rPr>
          <w:sz w:val="23"/>
        </w:rPr>
      </w:pPr>
      <w:r>
        <w:rPr>
          <w:sz w:val="23"/>
        </w:rPr>
        <w:t>Discuss Properties of</w:t>
      </w:r>
      <w:r>
        <w:rPr>
          <w:spacing w:val="-12"/>
          <w:sz w:val="23"/>
        </w:rPr>
        <w:t xml:space="preserve"> </w:t>
      </w:r>
      <w:r>
        <w:rPr>
          <w:sz w:val="23"/>
        </w:rPr>
        <w:t>Materials</w:t>
      </w:r>
    </w:p>
    <w:p w:rsidR="00B141CF" w:rsidRDefault="009F45E6">
      <w:pPr>
        <w:pStyle w:val="ListParagraph"/>
        <w:numPr>
          <w:ilvl w:val="1"/>
          <w:numId w:val="90"/>
        </w:numPr>
        <w:tabs>
          <w:tab w:val="left" w:pos="778"/>
        </w:tabs>
        <w:spacing w:before="3"/>
        <w:rPr>
          <w:sz w:val="23"/>
        </w:rPr>
      </w:pPr>
      <w:r>
        <w:rPr>
          <w:sz w:val="23"/>
        </w:rPr>
        <w:t>Differentiate between Convection and conduction</w:t>
      </w:r>
      <w:r>
        <w:rPr>
          <w:spacing w:val="-5"/>
          <w:sz w:val="23"/>
        </w:rPr>
        <w:t xml:space="preserve"> </w:t>
      </w:r>
      <w:r>
        <w:rPr>
          <w:sz w:val="23"/>
        </w:rPr>
        <w:t>currents</w:t>
      </w:r>
    </w:p>
    <w:p w:rsidR="00B141CF" w:rsidRDefault="009F45E6">
      <w:pPr>
        <w:pStyle w:val="ListParagraph"/>
        <w:numPr>
          <w:ilvl w:val="1"/>
          <w:numId w:val="90"/>
        </w:numPr>
        <w:tabs>
          <w:tab w:val="left" w:pos="778"/>
        </w:tabs>
        <w:spacing w:before="2" w:line="262" w:lineRule="exact"/>
        <w:rPr>
          <w:sz w:val="23"/>
        </w:rPr>
      </w:pPr>
      <w:r>
        <w:rPr>
          <w:sz w:val="23"/>
        </w:rPr>
        <w:t>Discuss Polarization in</w:t>
      </w:r>
      <w:r>
        <w:rPr>
          <w:spacing w:val="-3"/>
          <w:sz w:val="23"/>
        </w:rPr>
        <w:t xml:space="preserve"> </w:t>
      </w:r>
      <w:r>
        <w:rPr>
          <w:sz w:val="23"/>
        </w:rPr>
        <w:t>Dielectrics</w:t>
      </w:r>
    </w:p>
    <w:p w:rsidR="00B141CF" w:rsidRDefault="009F45E6">
      <w:pPr>
        <w:pStyle w:val="ListParagraph"/>
        <w:numPr>
          <w:ilvl w:val="1"/>
          <w:numId w:val="90"/>
        </w:numPr>
        <w:tabs>
          <w:tab w:val="left" w:pos="778"/>
        </w:tabs>
        <w:spacing w:before="0" w:line="262" w:lineRule="exact"/>
        <w:rPr>
          <w:sz w:val="23"/>
        </w:rPr>
      </w:pPr>
      <w:r>
        <w:rPr>
          <w:sz w:val="23"/>
        </w:rPr>
        <w:t>Describe Boundary</w:t>
      </w:r>
      <w:r>
        <w:rPr>
          <w:spacing w:val="-9"/>
          <w:sz w:val="23"/>
        </w:rPr>
        <w:t xml:space="preserve"> </w:t>
      </w:r>
      <w:r>
        <w:rPr>
          <w:sz w:val="23"/>
        </w:rPr>
        <w:t>Conditions</w:t>
      </w:r>
    </w:p>
    <w:p w:rsidR="00B141CF" w:rsidRDefault="009F45E6">
      <w:pPr>
        <w:pStyle w:val="ListParagraph"/>
        <w:numPr>
          <w:ilvl w:val="1"/>
          <w:numId w:val="90"/>
        </w:numPr>
        <w:tabs>
          <w:tab w:val="left" w:pos="778"/>
        </w:tabs>
        <w:spacing w:before="2"/>
        <w:rPr>
          <w:sz w:val="23"/>
        </w:rPr>
      </w:pPr>
      <w:r>
        <w:rPr>
          <w:sz w:val="23"/>
        </w:rPr>
        <w:t>Discuss Maxwell</w:t>
      </w:r>
      <w:r>
        <w:rPr>
          <w:spacing w:val="-3"/>
          <w:sz w:val="23"/>
        </w:rPr>
        <w:t xml:space="preserve"> </w:t>
      </w:r>
      <w:r>
        <w:rPr>
          <w:sz w:val="23"/>
        </w:rPr>
        <w:t>Equations.</w:t>
      </w:r>
    </w:p>
    <w:p w:rsidR="00B141CF" w:rsidRDefault="00B141CF">
      <w:pPr>
        <w:pStyle w:val="BodyText"/>
        <w:spacing w:before="4"/>
        <w:ind w:left="0" w:firstLine="0"/>
      </w:pPr>
    </w:p>
    <w:p w:rsidR="00B141CF" w:rsidRDefault="009F45E6">
      <w:pPr>
        <w:pStyle w:val="Heading1"/>
        <w:numPr>
          <w:ilvl w:val="0"/>
          <w:numId w:val="90"/>
        </w:numPr>
        <w:tabs>
          <w:tab w:val="left" w:pos="662"/>
        </w:tabs>
        <w:spacing w:line="262" w:lineRule="exact"/>
      </w:pPr>
      <w:r>
        <w:t>Understand Electromagnetic Wave</w:t>
      </w:r>
      <w:r>
        <w:rPr>
          <w:spacing w:val="-7"/>
        </w:rPr>
        <w:t xml:space="preserve"> </w:t>
      </w:r>
      <w:r>
        <w:t>Propagation</w:t>
      </w:r>
    </w:p>
    <w:p w:rsidR="00B141CF" w:rsidRDefault="009F45E6">
      <w:pPr>
        <w:pStyle w:val="ListParagraph"/>
        <w:numPr>
          <w:ilvl w:val="1"/>
          <w:numId w:val="90"/>
        </w:numPr>
        <w:tabs>
          <w:tab w:val="left" w:pos="778"/>
        </w:tabs>
        <w:spacing w:before="0" w:line="262" w:lineRule="exact"/>
        <w:rPr>
          <w:sz w:val="23"/>
        </w:rPr>
      </w:pPr>
      <w:r>
        <w:rPr>
          <w:sz w:val="23"/>
        </w:rPr>
        <w:t>Understand the term of EM</w:t>
      </w:r>
      <w:r>
        <w:rPr>
          <w:spacing w:val="-8"/>
          <w:sz w:val="23"/>
        </w:rPr>
        <w:t xml:space="preserve"> </w:t>
      </w:r>
      <w:r>
        <w:rPr>
          <w:sz w:val="23"/>
        </w:rPr>
        <w:t>Waves.</w:t>
      </w:r>
    </w:p>
    <w:p w:rsidR="00B141CF" w:rsidRDefault="009F45E6">
      <w:pPr>
        <w:pStyle w:val="ListParagraph"/>
        <w:numPr>
          <w:ilvl w:val="1"/>
          <w:numId w:val="90"/>
        </w:numPr>
        <w:tabs>
          <w:tab w:val="left" w:pos="778"/>
        </w:tabs>
        <w:spacing w:before="2"/>
        <w:rPr>
          <w:sz w:val="23"/>
        </w:rPr>
      </w:pPr>
      <w:r>
        <w:rPr>
          <w:sz w:val="23"/>
        </w:rPr>
        <w:t>Discuss Electromagnetic</w:t>
      </w:r>
      <w:r>
        <w:rPr>
          <w:spacing w:val="-4"/>
          <w:sz w:val="23"/>
        </w:rPr>
        <w:t xml:space="preserve"> </w:t>
      </w:r>
      <w:r>
        <w:rPr>
          <w:sz w:val="23"/>
        </w:rPr>
        <w:t>Spectrum</w:t>
      </w:r>
    </w:p>
    <w:p w:rsidR="00B141CF" w:rsidRDefault="009F45E6">
      <w:pPr>
        <w:pStyle w:val="ListParagraph"/>
        <w:numPr>
          <w:ilvl w:val="1"/>
          <w:numId w:val="90"/>
        </w:numPr>
        <w:tabs>
          <w:tab w:val="left" w:pos="778"/>
        </w:tabs>
        <w:spacing w:before="2"/>
        <w:rPr>
          <w:sz w:val="23"/>
        </w:rPr>
      </w:pPr>
      <w:r>
        <w:rPr>
          <w:sz w:val="23"/>
        </w:rPr>
        <w:t xml:space="preserve">Describe Wave Propagation in </w:t>
      </w:r>
      <w:r>
        <w:rPr>
          <w:spacing w:val="-3"/>
          <w:sz w:val="23"/>
        </w:rPr>
        <w:t>Lossy</w:t>
      </w:r>
      <w:r>
        <w:rPr>
          <w:spacing w:val="-1"/>
          <w:sz w:val="23"/>
        </w:rPr>
        <w:t xml:space="preserve"> </w:t>
      </w:r>
      <w:r>
        <w:rPr>
          <w:sz w:val="23"/>
        </w:rPr>
        <w:t>Dielectrics</w:t>
      </w:r>
    </w:p>
    <w:p w:rsidR="00B141CF" w:rsidRDefault="009F45E6">
      <w:pPr>
        <w:pStyle w:val="ListParagraph"/>
        <w:numPr>
          <w:ilvl w:val="1"/>
          <w:numId w:val="90"/>
        </w:numPr>
        <w:tabs>
          <w:tab w:val="left" w:pos="778"/>
        </w:tabs>
        <w:spacing w:before="2" w:line="262" w:lineRule="exact"/>
        <w:rPr>
          <w:sz w:val="23"/>
        </w:rPr>
      </w:pPr>
      <w:r>
        <w:rPr>
          <w:sz w:val="23"/>
        </w:rPr>
        <w:t>Understand Plane Waves in Free</w:t>
      </w:r>
      <w:r>
        <w:rPr>
          <w:spacing w:val="-6"/>
          <w:sz w:val="23"/>
        </w:rPr>
        <w:t xml:space="preserve"> </w:t>
      </w:r>
      <w:r>
        <w:rPr>
          <w:sz w:val="23"/>
        </w:rPr>
        <w:t>Space</w:t>
      </w:r>
    </w:p>
    <w:p w:rsidR="00B141CF" w:rsidRDefault="009F45E6">
      <w:pPr>
        <w:pStyle w:val="ListParagraph"/>
        <w:numPr>
          <w:ilvl w:val="1"/>
          <w:numId w:val="90"/>
        </w:numPr>
        <w:tabs>
          <w:tab w:val="left" w:pos="778"/>
        </w:tabs>
        <w:spacing w:before="0" w:line="262" w:lineRule="exact"/>
        <w:rPr>
          <w:sz w:val="23"/>
        </w:rPr>
      </w:pPr>
      <w:r>
        <w:rPr>
          <w:sz w:val="23"/>
        </w:rPr>
        <w:t>Understand Plane Waves in Good</w:t>
      </w:r>
      <w:r>
        <w:rPr>
          <w:spacing w:val="-7"/>
          <w:sz w:val="23"/>
        </w:rPr>
        <w:t xml:space="preserve"> </w:t>
      </w:r>
      <w:r>
        <w:rPr>
          <w:sz w:val="23"/>
        </w:rPr>
        <w:t>Conductors</w:t>
      </w:r>
    </w:p>
    <w:p w:rsidR="00B141CF" w:rsidRDefault="00B141CF">
      <w:pPr>
        <w:pStyle w:val="BodyText"/>
        <w:spacing w:before="4"/>
        <w:ind w:left="0" w:firstLine="0"/>
      </w:pPr>
    </w:p>
    <w:p w:rsidR="00B141CF" w:rsidRDefault="009F45E6">
      <w:pPr>
        <w:pStyle w:val="Heading1"/>
        <w:numPr>
          <w:ilvl w:val="0"/>
          <w:numId w:val="90"/>
        </w:numPr>
        <w:tabs>
          <w:tab w:val="left" w:pos="662"/>
        </w:tabs>
        <w:spacing w:line="262" w:lineRule="exact"/>
      </w:pPr>
      <w:r>
        <w:t>Understand Transmission</w:t>
      </w:r>
      <w:r>
        <w:rPr>
          <w:spacing w:val="4"/>
        </w:rPr>
        <w:t xml:space="preserve"> </w:t>
      </w:r>
      <w:r>
        <w:t>Lines</w:t>
      </w:r>
    </w:p>
    <w:p w:rsidR="00B141CF" w:rsidRDefault="009F45E6">
      <w:pPr>
        <w:pStyle w:val="ListParagraph"/>
        <w:numPr>
          <w:ilvl w:val="1"/>
          <w:numId w:val="90"/>
        </w:numPr>
        <w:tabs>
          <w:tab w:val="left" w:pos="778"/>
        </w:tabs>
        <w:spacing w:before="0" w:line="262" w:lineRule="exact"/>
        <w:rPr>
          <w:sz w:val="23"/>
        </w:rPr>
      </w:pPr>
      <w:r>
        <w:rPr>
          <w:sz w:val="23"/>
        </w:rPr>
        <w:t>Understand the term Transmission</w:t>
      </w:r>
      <w:r>
        <w:rPr>
          <w:spacing w:val="-6"/>
          <w:sz w:val="23"/>
        </w:rPr>
        <w:t xml:space="preserve"> </w:t>
      </w:r>
      <w:r>
        <w:rPr>
          <w:sz w:val="23"/>
        </w:rPr>
        <w:t>Lines</w:t>
      </w:r>
    </w:p>
    <w:p w:rsidR="00B141CF" w:rsidRDefault="00B141CF">
      <w:pPr>
        <w:spacing w:line="262" w:lineRule="exact"/>
        <w:rPr>
          <w:sz w:val="23"/>
        </w:rPr>
        <w:sectPr w:rsidR="00B141CF">
          <w:pgSz w:w="12240" w:h="16340"/>
          <w:pgMar w:top="700" w:right="640" w:bottom="1480" w:left="1240" w:header="0" w:footer="1294" w:gutter="0"/>
          <w:cols w:space="720"/>
        </w:sectPr>
      </w:pPr>
    </w:p>
    <w:p w:rsidR="00B141CF" w:rsidRDefault="009F45E6">
      <w:pPr>
        <w:pStyle w:val="ListParagraph"/>
        <w:numPr>
          <w:ilvl w:val="1"/>
          <w:numId w:val="90"/>
        </w:numPr>
        <w:tabs>
          <w:tab w:val="left" w:pos="778"/>
        </w:tabs>
        <w:spacing w:before="69" w:line="262" w:lineRule="exact"/>
        <w:rPr>
          <w:sz w:val="23"/>
        </w:rPr>
      </w:pPr>
      <w:r>
        <w:rPr>
          <w:sz w:val="23"/>
        </w:rPr>
        <w:lastRenderedPageBreak/>
        <w:t>Discuss Transmission Line</w:t>
      </w:r>
      <w:r>
        <w:rPr>
          <w:spacing w:val="-32"/>
          <w:sz w:val="23"/>
        </w:rPr>
        <w:t xml:space="preserve"> </w:t>
      </w:r>
      <w:r>
        <w:rPr>
          <w:sz w:val="23"/>
        </w:rPr>
        <w:t>Parameters</w:t>
      </w:r>
    </w:p>
    <w:p w:rsidR="00B141CF" w:rsidRDefault="009F45E6">
      <w:pPr>
        <w:pStyle w:val="ListParagraph"/>
        <w:numPr>
          <w:ilvl w:val="1"/>
          <w:numId w:val="90"/>
        </w:numPr>
        <w:tabs>
          <w:tab w:val="left" w:pos="778"/>
        </w:tabs>
        <w:spacing w:before="0" w:line="262" w:lineRule="exact"/>
        <w:rPr>
          <w:sz w:val="23"/>
        </w:rPr>
      </w:pPr>
      <w:r>
        <w:rPr>
          <w:sz w:val="23"/>
        </w:rPr>
        <w:t>Describe Transmission Line</w:t>
      </w:r>
      <w:r>
        <w:rPr>
          <w:spacing w:val="-29"/>
          <w:sz w:val="23"/>
        </w:rPr>
        <w:t xml:space="preserve"> </w:t>
      </w:r>
      <w:r>
        <w:rPr>
          <w:sz w:val="23"/>
        </w:rPr>
        <w:t>Equations</w:t>
      </w:r>
    </w:p>
    <w:p w:rsidR="00B141CF" w:rsidRDefault="009F45E6">
      <w:pPr>
        <w:pStyle w:val="ListParagraph"/>
        <w:numPr>
          <w:ilvl w:val="1"/>
          <w:numId w:val="90"/>
        </w:numPr>
        <w:tabs>
          <w:tab w:val="left" w:pos="778"/>
        </w:tabs>
        <w:spacing w:before="2"/>
        <w:rPr>
          <w:sz w:val="23"/>
        </w:rPr>
      </w:pPr>
      <w:r>
        <w:rPr>
          <w:sz w:val="23"/>
        </w:rPr>
        <w:t>Describe Input Impedance, SWR and</w:t>
      </w:r>
      <w:r>
        <w:rPr>
          <w:spacing w:val="-2"/>
          <w:sz w:val="23"/>
        </w:rPr>
        <w:t xml:space="preserve"> </w:t>
      </w:r>
      <w:r>
        <w:rPr>
          <w:sz w:val="23"/>
        </w:rPr>
        <w:t>Power</w:t>
      </w:r>
    </w:p>
    <w:p w:rsidR="00B141CF" w:rsidRDefault="00B141CF">
      <w:pPr>
        <w:pStyle w:val="BodyText"/>
        <w:ind w:left="0" w:firstLine="0"/>
        <w:rPr>
          <w:sz w:val="22"/>
        </w:rPr>
      </w:pPr>
    </w:p>
    <w:p w:rsidR="00B141CF" w:rsidRDefault="009F45E6">
      <w:pPr>
        <w:pStyle w:val="Heading1"/>
        <w:numPr>
          <w:ilvl w:val="0"/>
          <w:numId w:val="90"/>
        </w:numPr>
        <w:tabs>
          <w:tab w:val="left" w:pos="662"/>
        </w:tabs>
      </w:pPr>
      <w:r>
        <w:t>Waveguides</w:t>
      </w:r>
    </w:p>
    <w:p w:rsidR="00B141CF" w:rsidRDefault="009F45E6">
      <w:pPr>
        <w:pStyle w:val="ListParagraph"/>
        <w:numPr>
          <w:ilvl w:val="1"/>
          <w:numId w:val="90"/>
        </w:numPr>
        <w:tabs>
          <w:tab w:val="left" w:pos="778"/>
        </w:tabs>
        <w:spacing w:before="2"/>
        <w:rPr>
          <w:sz w:val="23"/>
        </w:rPr>
      </w:pPr>
      <w:r>
        <w:rPr>
          <w:sz w:val="23"/>
        </w:rPr>
        <w:t>Understand the term of</w:t>
      </w:r>
      <w:r>
        <w:rPr>
          <w:spacing w:val="-5"/>
          <w:sz w:val="23"/>
        </w:rPr>
        <w:t xml:space="preserve"> </w:t>
      </w:r>
      <w:r>
        <w:rPr>
          <w:sz w:val="23"/>
        </w:rPr>
        <w:t>Waveguides</w:t>
      </w:r>
    </w:p>
    <w:p w:rsidR="00B141CF" w:rsidRDefault="009F45E6">
      <w:pPr>
        <w:pStyle w:val="ListParagraph"/>
        <w:numPr>
          <w:ilvl w:val="1"/>
          <w:numId w:val="90"/>
        </w:numPr>
        <w:tabs>
          <w:tab w:val="left" w:pos="778"/>
        </w:tabs>
        <w:spacing w:before="2"/>
        <w:rPr>
          <w:sz w:val="23"/>
        </w:rPr>
      </w:pPr>
      <w:r>
        <w:rPr>
          <w:sz w:val="23"/>
        </w:rPr>
        <w:t>Discuss Rectangular Wave</w:t>
      </w:r>
      <w:r>
        <w:rPr>
          <w:spacing w:val="-3"/>
          <w:sz w:val="23"/>
        </w:rPr>
        <w:t xml:space="preserve"> </w:t>
      </w:r>
      <w:r>
        <w:rPr>
          <w:sz w:val="23"/>
        </w:rPr>
        <w:t>Guide</w:t>
      </w:r>
    </w:p>
    <w:p w:rsidR="00B141CF" w:rsidRDefault="009F45E6">
      <w:pPr>
        <w:pStyle w:val="ListParagraph"/>
        <w:numPr>
          <w:ilvl w:val="1"/>
          <w:numId w:val="90"/>
        </w:numPr>
        <w:tabs>
          <w:tab w:val="left" w:pos="778"/>
        </w:tabs>
        <w:spacing w:before="2"/>
        <w:rPr>
          <w:sz w:val="23"/>
        </w:rPr>
      </w:pPr>
      <w:r>
        <w:rPr>
          <w:sz w:val="23"/>
        </w:rPr>
        <w:t>Discuss Rectangular Wave Guide</w:t>
      </w:r>
      <w:r>
        <w:rPr>
          <w:spacing w:val="2"/>
          <w:sz w:val="23"/>
        </w:rPr>
        <w:t xml:space="preserve"> </w:t>
      </w:r>
      <w:r>
        <w:rPr>
          <w:sz w:val="23"/>
        </w:rPr>
        <w:t>Modes</w:t>
      </w:r>
    </w:p>
    <w:p w:rsidR="00B141CF" w:rsidRDefault="009F45E6">
      <w:pPr>
        <w:pStyle w:val="ListParagraph"/>
        <w:numPr>
          <w:ilvl w:val="1"/>
          <w:numId w:val="90"/>
        </w:numPr>
        <w:tabs>
          <w:tab w:val="left" w:pos="778"/>
        </w:tabs>
        <w:spacing w:before="2"/>
        <w:rPr>
          <w:sz w:val="23"/>
        </w:rPr>
      </w:pPr>
      <w:r>
        <w:rPr>
          <w:sz w:val="23"/>
        </w:rPr>
        <w:t>Define Circular</w:t>
      </w:r>
      <w:r>
        <w:rPr>
          <w:spacing w:val="1"/>
          <w:sz w:val="23"/>
        </w:rPr>
        <w:t xml:space="preserve"> </w:t>
      </w:r>
      <w:r>
        <w:rPr>
          <w:sz w:val="23"/>
        </w:rPr>
        <w:t>Waveguides</w:t>
      </w:r>
    </w:p>
    <w:p w:rsidR="00B141CF" w:rsidRDefault="00B141CF">
      <w:pPr>
        <w:pStyle w:val="BodyText"/>
        <w:spacing w:before="8"/>
        <w:ind w:left="0" w:firstLine="0"/>
        <w:rPr>
          <w:sz w:val="22"/>
        </w:rPr>
      </w:pPr>
    </w:p>
    <w:p w:rsidR="00B141CF" w:rsidRDefault="009F45E6">
      <w:pPr>
        <w:pStyle w:val="Heading1"/>
        <w:numPr>
          <w:ilvl w:val="0"/>
          <w:numId w:val="90"/>
        </w:numPr>
        <w:tabs>
          <w:tab w:val="left" w:pos="662"/>
        </w:tabs>
      </w:pPr>
      <w:r>
        <w:t>Understand</w:t>
      </w:r>
      <w:r>
        <w:rPr>
          <w:spacing w:val="1"/>
        </w:rPr>
        <w:t xml:space="preserve"> </w:t>
      </w:r>
      <w:r>
        <w:t>Antennas</w:t>
      </w:r>
    </w:p>
    <w:p w:rsidR="00B141CF" w:rsidRDefault="009F45E6">
      <w:pPr>
        <w:pStyle w:val="ListParagraph"/>
        <w:numPr>
          <w:ilvl w:val="1"/>
          <w:numId w:val="90"/>
        </w:numPr>
        <w:tabs>
          <w:tab w:val="left" w:pos="778"/>
        </w:tabs>
        <w:spacing w:before="3"/>
        <w:rPr>
          <w:sz w:val="23"/>
        </w:rPr>
      </w:pPr>
      <w:r>
        <w:rPr>
          <w:sz w:val="23"/>
        </w:rPr>
        <w:t>Understand the term of</w:t>
      </w:r>
      <w:r>
        <w:rPr>
          <w:spacing w:val="-5"/>
          <w:sz w:val="23"/>
        </w:rPr>
        <w:t xml:space="preserve"> </w:t>
      </w:r>
      <w:r>
        <w:rPr>
          <w:sz w:val="23"/>
        </w:rPr>
        <w:t>Antenna</w:t>
      </w:r>
    </w:p>
    <w:p w:rsidR="00B141CF" w:rsidRDefault="009F45E6">
      <w:pPr>
        <w:pStyle w:val="ListParagraph"/>
        <w:numPr>
          <w:ilvl w:val="1"/>
          <w:numId w:val="90"/>
        </w:numPr>
        <w:tabs>
          <w:tab w:val="left" w:pos="778"/>
        </w:tabs>
        <w:spacing w:before="2" w:line="262" w:lineRule="exact"/>
        <w:rPr>
          <w:sz w:val="23"/>
        </w:rPr>
      </w:pPr>
      <w:r>
        <w:rPr>
          <w:sz w:val="23"/>
        </w:rPr>
        <w:t>Discuss Hertzian</w:t>
      </w:r>
      <w:r>
        <w:rPr>
          <w:spacing w:val="-4"/>
          <w:sz w:val="23"/>
        </w:rPr>
        <w:t xml:space="preserve"> </w:t>
      </w:r>
      <w:r>
        <w:rPr>
          <w:sz w:val="23"/>
        </w:rPr>
        <w:t>Dipole</w:t>
      </w:r>
    </w:p>
    <w:p w:rsidR="00B141CF" w:rsidRDefault="009F45E6">
      <w:pPr>
        <w:pStyle w:val="BodyText"/>
        <w:spacing w:before="0" w:line="262" w:lineRule="exact"/>
        <w:ind w:left="431" w:firstLine="0"/>
      </w:pPr>
      <w:r>
        <w:t>9.2 Describe Half Wave Dipole Antenna</w:t>
      </w:r>
    </w:p>
    <w:p w:rsidR="00B141CF" w:rsidRDefault="009F45E6">
      <w:pPr>
        <w:pStyle w:val="ListParagraph"/>
        <w:numPr>
          <w:ilvl w:val="1"/>
          <w:numId w:val="91"/>
        </w:numPr>
        <w:tabs>
          <w:tab w:val="left" w:pos="778"/>
        </w:tabs>
        <w:spacing w:before="2"/>
        <w:rPr>
          <w:sz w:val="23"/>
        </w:rPr>
      </w:pPr>
      <w:r>
        <w:rPr>
          <w:sz w:val="23"/>
        </w:rPr>
        <w:t>Describe Quarter Wave mono pole</w:t>
      </w:r>
      <w:r>
        <w:rPr>
          <w:spacing w:val="-1"/>
          <w:sz w:val="23"/>
        </w:rPr>
        <w:t xml:space="preserve"> </w:t>
      </w:r>
      <w:r>
        <w:rPr>
          <w:sz w:val="23"/>
        </w:rPr>
        <w:t>Antenna</w:t>
      </w:r>
    </w:p>
    <w:p w:rsidR="00B141CF" w:rsidRDefault="009F45E6">
      <w:pPr>
        <w:pStyle w:val="ListParagraph"/>
        <w:numPr>
          <w:ilvl w:val="1"/>
          <w:numId w:val="91"/>
        </w:numPr>
        <w:tabs>
          <w:tab w:val="left" w:pos="778"/>
        </w:tabs>
        <w:spacing w:before="2"/>
        <w:rPr>
          <w:sz w:val="23"/>
        </w:rPr>
      </w:pPr>
      <w:r>
        <w:rPr>
          <w:sz w:val="23"/>
        </w:rPr>
        <w:t>Discuss Antenna</w:t>
      </w:r>
      <w:r>
        <w:rPr>
          <w:spacing w:val="-13"/>
          <w:sz w:val="23"/>
        </w:rPr>
        <w:t xml:space="preserve"> </w:t>
      </w:r>
      <w:r>
        <w:rPr>
          <w:sz w:val="23"/>
        </w:rPr>
        <w:t>Characteristics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3039"/>
        </w:tabs>
        <w:spacing w:before="71"/>
        <w:ind w:left="431" w:firstLine="0"/>
      </w:pPr>
      <w:r>
        <w:rPr>
          <w:w w:val="105"/>
        </w:rPr>
        <w:lastRenderedPageBreak/>
        <w:t>El.TR.</w:t>
      </w:r>
      <w:r>
        <w:rPr>
          <w:spacing w:val="-14"/>
          <w:w w:val="105"/>
        </w:rPr>
        <w:t xml:space="preserve"> </w:t>
      </w:r>
      <w:r>
        <w:rPr>
          <w:w w:val="105"/>
        </w:rPr>
        <w:t xml:space="preserve">225 </w:t>
      </w:r>
      <w:r>
        <w:rPr>
          <w:spacing w:val="44"/>
          <w:w w:val="105"/>
        </w:rPr>
        <w:t xml:space="preserve"> </w:t>
      </w:r>
      <w:r>
        <w:rPr>
          <w:w w:val="105"/>
        </w:rPr>
        <w:t>ANALOG</w:t>
      </w:r>
      <w:r w:rsidR="002F44BB">
        <w:rPr>
          <w:w w:val="105"/>
        </w:rPr>
        <w:t xml:space="preserve"> </w:t>
      </w:r>
      <w:r>
        <w:rPr>
          <w:rFonts w:hint="eastAsia"/>
          <w:w w:val="105"/>
        </w:rPr>
        <w:t>ELECTRONICS</w:t>
      </w:r>
      <w:r>
        <w:rPr>
          <w:rFonts w:eastAsia="SimSun" w:hint="eastAsia"/>
          <w:w w:val="105"/>
          <w:lang w:eastAsia="zh-CN"/>
        </w:rPr>
        <w:t xml:space="preserve"> </w:t>
      </w:r>
    </w:p>
    <w:p w:rsidR="00B141CF" w:rsidRDefault="00B141CF">
      <w:pPr>
        <w:pStyle w:val="BodyText"/>
        <w:spacing w:before="0"/>
        <w:ind w:left="0" w:firstLine="0"/>
        <w:rPr>
          <w:b/>
          <w:sz w:val="26"/>
        </w:rPr>
      </w:pPr>
    </w:p>
    <w:p w:rsidR="00B141CF" w:rsidRDefault="00B141CF">
      <w:pPr>
        <w:pStyle w:val="BodyText"/>
        <w:spacing w:before="5"/>
        <w:ind w:left="0" w:firstLine="0"/>
        <w:rPr>
          <w:b/>
          <w:sz w:val="22"/>
        </w:rPr>
      </w:pPr>
    </w:p>
    <w:p w:rsidR="00B141CF" w:rsidRDefault="009F45E6">
      <w:pPr>
        <w:ind w:left="431"/>
        <w:rPr>
          <w:b/>
          <w:sz w:val="23"/>
        </w:rPr>
      </w:pPr>
      <w:r>
        <w:rPr>
          <w:b/>
          <w:w w:val="105"/>
          <w:sz w:val="23"/>
        </w:rPr>
        <w:t>Total contact hours:</w:t>
      </w:r>
    </w:p>
    <w:p w:rsidR="00B141CF" w:rsidRDefault="009F45E6">
      <w:pPr>
        <w:pStyle w:val="BodyText"/>
        <w:tabs>
          <w:tab w:val="left" w:pos="2592"/>
        </w:tabs>
        <w:ind w:left="1151" w:firstLine="0"/>
      </w:pPr>
      <w:r>
        <w:rPr>
          <w:w w:val="105"/>
        </w:rPr>
        <w:t>Theory:</w:t>
      </w:r>
      <w:r>
        <w:rPr>
          <w:w w:val="105"/>
        </w:rPr>
        <w:tab/>
        <w:t>96</w:t>
      </w:r>
      <w:r>
        <w:rPr>
          <w:spacing w:val="-8"/>
          <w:w w:val="105"/>
        </w:rPr>
        <w:t xml:space="preserve"> </w:t>
      </w:r>
      <w:r>
        <w:rPr>
          <w:w w:val="105"/>
        </w:rPr>
        <w:t>Hours.</w:t>
      </w:r>
    </w:p>
    <w:p w:rsidR="00B141CF" w:rsidRDefault="009F45E6">
      <w:pPr>
        <w:pStyle w:val="BodyText"/>
        <w:tabs>
          <w:tab w:val="left" w:pos="2592"/>
        </w:tabs>
        <w:spacing w:before="17"/>
        <w:ind w:left="1151" w:firstLine="0"/>
      </w:pPr>
      <w:r>
        <w:rPr>
          <w:w w:val="105"/>
        </w:rPr>
        <w:t>Practical:</w:t>
      </w:r>
      <w:r>
        <w:rPr>
          <w:w w:val="105"/>
        </w:rPr>
        <w:tab/>
        <w:t>192</w:t>
      </w:r>
      <w:r>
        <w:rPr>
          <w:spacing w:val="-8"/>
          <w:w w:val="105"/>
        </w:rPr>
        <w:t xml:space="preserve"> </w:t>
      </w:r>
      <w:r>
        <w:rPr>
          <w:w w:val="105"/>
        </w:rPr>
        <w:t>Hours.</w:t>
      </w:r>
    </w:p>
    <w:p w:rsidR="00B141CF" w:rsidRDefault="00B141CF">
      <w:pPr>
        <w:pStyle w:val="BodyText"/>
        <w:spacing w:before="2"/>
        <w:ind w:left="0" w:firstLine="0"/>
        <w:rPr>
          <w:sz w:val="25"/>
        </w:rPr>
      </w:pPr>
    </w:p>
    <w:p w:rsidR="00B141CF" w:rsidRDefault="009F45E6">
      <w:pPr>
        <w:tabs>
          <w:tab w:val="left" w:pos="2592"/>
        </w:tabs>
        <w:ind w:left="431"/>
        <w:rPr>
          <w:sz w:val="23"/>
        </w:rPr>
      </w:pPr>
      <w:r>
        <w:rPr>
          <w:b/>
          <w:w w:val="105"/>
          <w:sz w:val="23"/>
        </w:rPr>
        <w:t>Pre-requisites:</w:t>
      </w:r>
      <w:r>
        <w:rPr>
          <w:b/>
          <w:w w:val="105"/>
          <w:sz w:val="23"/>
        </w:rPr>
        <w:tab/>
      </w:r>
      <w:r>
        <w:rPr>
          <w:w w:val="105"/>
          <w:sz w:val="23"/>
        </w:rPr>
        <w:t>Electrical</w:t>
      </w:r>
      <w:r>
        <w:rPr>
          <w:spacing w:val="-15"/>
          <w:w w:val="105"/>
          <w:sz w:val="23"/>
        </w:rPr>
        <w:t xml:space="preserve"> </w:t>
      </w:r>
      <w:r>
        <w:rPr>
          <w:spacing w:val="-3"/>
          <w:w w:val="105"/>
          <w:sz w:val="23"/>
        </w:rPr>
        <w:t>Circuits</w:t>
      </w:r>
    </w:p>
    <w:p w:rsidR="00B141CF" w:rsidRDefault="009F45E6">
      <w:pPr>
        <w:pStyle w:val="BodyText"/>
        <w:ind w:left="2592" w:firstLine="0"/>
      </w:pPr>
      <w:r>
        <w:rPr>
          <w:w w:val="105"/>
        </w:rPr>
        <w:t>Electronics Devices</w:t>
      </w:r>
    </w:p>
    <w:p w:rsidR="00B141CF" w:rsidRDefault="009F45E6">
      <w:pPr>
        <w:pStyle w:val="BodyText"/>
        <w:ind w:left="0" w:firstLine="0"/>
        <w:rPr>
          <w:sz w:val="28"/>
        </w:rPr>
      </w:pPr>
      <w:r>
        <w:br w:type="column"/>
      </w:r>
    </w:p>
    <w:p w:rsidR="00B141CF" w:rsidRDefault="009F45E6">
      <w:pPr>
        <w:pStyle w:val="BodyText"/>
        <w:tabs>
          <w:tab w:val="left" w:pos="1151"/>
          <w:tab w:val="left" w:pos="1872"/>
        </w:tabs>
        <w:spacing w:before="0"/>
        <w:ind w:left="431" w:firstLine="0"/>
      </w:pPr>
      <w:r>
        <w:rPr>
          <w:w w:val="105"/>
        </w:rPr>
        <w:t>T</w:t>
      </w:r>
      <w:r>
        <w:rPr>
          <w:w w:val="105"/>
        </w:rPr>
        <w:tab/>
        <w:t>P</w:t>
      </w:r>
      <w:r>
        <w:rPr>
          <w:w w:val="105"/>
        </w:rPr>
        <w:tab/>
        <w:t>C</w:t>
      </w:r>
    </w:p>
    <w:p w:rsidR="00B141CF" w:rsidRDefault="009F45E6">
      <w:pPr>
        <w:pStyle w:val="BodyText"/>
        <w:tabs>
          <w:tab w:val="left" w:pos="1151"/>
          <w:tab w:val="left" w:pos="1872"/>
        </w:tabs>
        <w:spacing w:before="16"/>
        <w:ind w:left="431" w:firstLine="0"/>
      </w:pPr>
      <w:r>
        <w:rPr>
          <w:w w:val="105"/>
        </w:rPr>
        <w:t>3</w:t>
      </w:r>
      <w:r>
        <w:rPr>
          <w:w w:val="105"/>
        </w:rPr>
        <w:tab/>
        <w:t>6</w:t>
      </w:r>
      <w:r>
        <w:rPr>
          <w:w w:val="105"/>
        </w:rPr>
        <w:tab/>
        <w:t>5</w:t>
      </w:r>
    </w:p>
    <w:p w:rsidR="00B141CF" w:rsidRDefault="00B141CF">
      <w:pPr>
        <w:sectPr w:rsidR="00B141CF">
          <w:pgSz w:w="12240" w:h="16340"/>
          <w:pgMar w:top="1260" w:right="640" w:bottom="1480" w:left="1240" w:header="0" w:footer="1294" w:gutter="0"/>
          <w:cols w:num="2" w:space="720" w:equalWidth="0">
            <w:col w:w="4816" w:space="1668"/>
            <w:col w:w="3876"/>
          </w:cols>
        </w:sectPr>
      </w:pPr>
    </w:p>
    <w:p w:rsidR="00B141CF" w:rsidRDefault="00B141CF">
      <w:pPr>
        <w:pStyle w:val="BodyText"/>
        <w:spacing w:before="10"/>
        <w:ind w:left="0" w:firstLine="0"/>
        <w:rPr>
          <w:sz w:val="16"/>
        </w:rPr>
      </w:pPr>
    </w:p>
    <w:p w:rsidR="00B141CF" w:rsidRDefault="009F45E6">
      <w:pPr>
        <w:pStyle w:val="BodyText"/>
        <w:spacing w:before="97"/>
        <w:ind w:left="431" w:firstLine="0"/>
      </w:pPr>
      <w:r>
        <w:rPr>
          <w:b/>
          <w:w w:val="105"/>
        </w:rPr>
        <w:t>AIMS</w:t>
      </w:r>
      <w:r>
        <w:rPr>
          <w:w w:val="105"/>
        </w:rPr>
        <w:t>: This course has been designed to enable the students to understand the working of:</w:t>
      </w:r>
    </w:p>
    <w:p w:rsidR="00B141CF" w:rsidRDefault="009F45E6">
      <w:pPr>
        <w:pStyle w:val="ListParagraph"/>
        <w:numPr>
          <w:ilvl w:val="0"/>
          <w:numId w:val="92"/>
        </w:numPr>
        <w:tabs>
          <w:tab w:val="left" w:pos="1873"/>
        </w:tabs>
        <w:ind w:hanging="362"/>
        <w:rPr>
          <w:sz w:val="23"/>
        </w:rPr>
      </w:pPr>
      <w:r>
        <w:rPr>
          <w:w w:val="105"/>
          <w:sz w:val="23"/>
        </w:rPr>
        <w:t>Transistor and FET</w:t>
      </w:r>
      <w:r>
        <w:rPr>
          <w:spacing w:val="-24"/>
          <w:w w:val="105"/>
          <w:sz w:val="23"/>
        </w:rPr>
        <w:t xml:space="preserve"> </w:t>
      </w:r>
      <w:r>
        <w:rPr>
          <w:w w:val="105"/>
          <w:sz w:val="23"/>
        </w:rPr>
        <w:t>Amplifiers.</w:t>
      </w:r>
    </w:p>
    <w:p w:rsidR="00B141CF" w:rsidRDefault="009F45E6">
      <w:pPr>
        <w:pStyle w:val="ListParagraph"/>
        <w:numPr>
          <w:ilvl w:val="0"/>
          <w:numId w:val="92"/>
        </w:numPr>
        <w:tabs>
          <w:tab w:val="left" w:pos="1873"/>
        </w:tabs>
        <w:ind w:hanging="362"/>
        <w:rPr>
          <w:sz w:val="23"/>
        </w:rPr>
      </w:pPr>
      <w:r>
        <w:rPr>
          <w:w w:val="105"/>
          <w:sz w:val="23"/>
        </w:rPr>
        <w:t>Coupling of</w:t>
      </w:r>
      <w:r>
        <w:rPr>
          <w:spacing w:val="-17"/>
          <w:w w:val="105"/>
          <w:sz w:val="23"/>
        </w:rPr>
        <w:t xml:space="preserve"> </w:t>
      </w:r>
      <w:r>
        <w:rPr>
          <w:w w:val="105"/>
          <w:sz w:val="23"/>
        </w:rPr>
        <w:t>Amplifiers</w:t>
      </w:r>
    </w:p>
    <w:p w:rsidR="00B141CF" w:rsidRDefault="009F45E6">
      <w:pPr>
        <w:pStyle w:val="ListParagraph"/>
        <w:numPr>
          <w:ilvl w:val="0"/>
          <w:numId w:val="92"/>
        </w:numPr>
        <w:tabs>
          <w:tab w:val="left" w:pos="1873"/>
        </w:tabs>
        <w:spacing w:before="17"/>
        <w:ind w:hanging="362"/>
        <w:rPr>
          <w:sz w:val="23"/>
        </w:rPr>
      </w:pPr>
      <w:r>
        <w:rPr>
          <w:w w:val="105"/>
          <w:sz w:val="23"/>
        </w:rPr>
        <w:t xml:space="preserve">Audio, </w:t>
      </w:r>
      <w:r>
        <w:rPr>
          <w:spacing w:val="-2"/>
          <w:w w:val="105"/>
          <w:sz w:val="23"/>
        </w:rPr>
        <w:t xml:space="preserve">Feedback, </w:t>
      </w:r>
      <w:r>
        <w:rPr>
          <w:w w:val="105"/>
          <w:sz w:val="23"/>
        </w:rPr>
        <w:t>RF and IF</w:t>
      </w:r>
      <w:r>
        <w:rPr>
          <w:spacing w:val="-36"/>
          <w:w w:val="105"/>
          <w:sz w:val="23"/>
        </w:rPr>
        <w:t xml:space="preserve"> </w:t>
      </w:r>
      <w:r>
        <w:rPr>
          <w:w w:val="105"/>
          <w:sz w:val="23"/>
        </w:rPr>
        <w:t>Amplifiers.</w:t>
      </w:r>
    </w:p>
    <w:p w:rsidR="00B141CF" w:rsidRDefault="009F45E6">
      <w:pPr>
        <w:pStyle w:val="ListParagraph"/>
        <w:numPr>
          <w:ilvl w:val="0"/>
          <w:numId w:val="92"/>
        </w:numPr>
        <w:tabs>
          <w:tab w:val="left" w:pos="1873"/>
        </w:tabs>
        <w:ind w:hanging="362"/>
        <w:rPr>
          <w:sz w:val="23"/>
        </w:rPr>
      </w:pPr>
      <w:r>
        <w:rPr>
          <w:w w:val="105"/>
          <w:sz w:val="23"/>
        </w:rPr>
        <w:t>Electronic Oscillators</w:t>
      </w:r>
      <w:r>
        <w:rPr>
          <w:spacing w:val="-17"/>
          <w:w w:val="105"/>
          <w:sz w:val="23"/>
        </w:rPr>
        <w:t xml:space="preserve"> </w:t>
      </w:r>
      <w:r>
        <w:rPr>
          <w:spacing w:val="-3"/>
          <w:w w:val="105"/>
          <w:sz w:val="23"/>
        </w:rPr>
        <w:t>Circuits.</w:t>
      </w:r>
    </w:p>
    <w:p w:rsidR="00B141CF" w:rsidRDefault="009F45E6">
      <w:pPr>
        <w:pStyle w:val="ListParagraph"/>
        <w:numPr>
          <w:ilvl w:val="0"/>
          <w:numId w:val="92"/>
        </w:numPr>
        <w:tabs>
          <w:tab w:val="left" w:pos="1929"/>
          <w:tab w:val="left" w:pos="1930"/>
        </w:tabs>
        <w:ind w:left="1930" w:hanging="419"/>
        <w:rPr>
          <w:sz w:val="23"/>
        </w:rPr>
      </w:pPr>
      <w:r>
        <w:rPr>
          <w:w w:val="105"/>
          <w:sz w:val="23"/>
        </w:rPr>
        <w:t>Operational amplifier</w:t>
      </w:r>
      <w:r>
        <w:rPr>
          <w:spacing w:val="-25"/>
          <w:w w:val="105"/>
          <w:sz w:val="23"/>
        </w:rPr>
        <w:t xml:space="preserve"> </w:t>
      </w:r>
      <w:r>
        <w:rPr>
          <w:w w:val="105"/>
          <w:sz w:val="23"/>
        </w:rPr>
        <w:t>circuits.</w:t>
      </w:r>
    </w:p>
    <w:p w:rsidR="00B141CF" w:rsidRDefault="009F45E6">
      <w:pPr>
        <w:pStyle w:val="ListParagraph"/>
        <w:numPr>
          <w:ilvl w:val="0"/>
          <w:numId w:val="92"/>
        </w:numPr>
        <w:tabs>
          <w:tab w:val="left" w:pos="1873"/>
        </w:tabs>
        <w:spacing w:before="16"/>
        <w:ind w:hanging="362"/>
        <w:rPr>
          <w:sz w:val="23"/>
        </w:rPr>
      </w:pPr>
      <w:r>
        <w:rPr>
          <w:w w:val="105"/>
          <w:sz w:val="23"/>
        </w:rPr>
        <w:t>Monostable and Astable</w:t>
      </w:r>
      <w:r>
        <w:rPr>
          <w:spacing w:val="-16"/>
          <w:w w:val="105"/>
          <w:sz w:val="23"/>
        </w:rPr>
        <w:t xml:space="preserve"> </w:t>
      </w:r>
      <w:r>
        <w:rPr>
          <w:spacing w:val="-3"/>
          <w:w w:val="105"/>
          <w:sz w:val="23"/>
        </w:rPr>
        <w:t>Multivibrators</w:t>
      </w:r>
    </w:p>
    <w:p w:rsidR="00B141CF" w:rsidRDefault="009F45E6">
      <w:pPr>
        <w:pStyle w:val="ListParagraph"/>
        <w:numPr>
          <w:ilvl w:val="0"/>
          <w:numId w:val="92"/>
        </w:numPr>
        <w:tabs>
          <w:tab w:val="left" w:pos="1873"/>
        </w:tabs>
        <w:spacing w:before="10"/>
        <w:ind w:hanging="362"/>
        <w:rPr>
          <w:sz w:val="23"/>
        </w:rPr>
      </w:pPr>
      <w:r>
        <w:rPr>
          <w:w w:val="105"/>
          <w:sz w:val="23"/>
        </w:rPr>
        <w:t xml:space="preserve">Ramp, pulse </w:t>
      </w:r>
      <w:r>
        <w:rPr>
          <w:spacing w:val="-3"/>
          <w:w w:val="105"/>
          <w:sz w:val="23"/>
        </w:rPr>
        <w:t xml:space="preserve">and </w:t>
      </w:r>
      <w:r>
        <w:rPr>
          <w:w w:val="105"/>
          <w:sz w:val="23"/>
        </w:rPr>
        <w:t xml:space="preserve">Function </w:t>
      </w:r>
      <w:r>
        <w:rPr>
          <w:spacing w:val="-3"/>
          <w:w w:val="105"/>
          <w:sz w:val="23"/>
        </w:rPr>
        <w:t>Generators</w:t>
      </w:r>
      <w:r>
        <w:rPr>
          <w:spacing w:val="-30"/>
          <w:w w:val="105"/>
          <w:sz w:val="23"/>
        </w:rPr>
        <w:t xml:space="preserve"> </w:t>
      </w:r>
      <w:r>
        <w:rPr>
          <w:w w:val="105"/>
          <w:sz w:val="23"/>
        </w:rPr>
        <w:t>Circuits</w:t>
      </w:r>
    </w:p>
    <w:p w:rsidR="00B141CF" w:rsidRDefault="009F45E6">
      <w:pPr>
        <w:pStyle w:val="ListParagraph"/>
        <w:numPr>
          <w:ilvl w:val="0"/>
          <w:numId w:val="92"/>
        </w:numPr>
        <w:tabs>
          <w:tab w:val="left" w:pos="1873"/>
        </w:tabs>
        <w:ind w:hanging="362"/>
        <w:rPr>
          <w:sz w:val="23"/>
        </w:rPr>
      </w:pPr>
      <w:r>
        <w:rPr>
          <w:w w:val="105"/>
          <w:sz w:val="23"/>
        </w:rPr>
        <w:t xml:space="preserve">Comparator and Schmitt </w:t>
      </w:r>
      <w:r>
        <w:rPr>
          <w:spacing w:val="-3"/>
          <w:w w:val="105"/>
          <w:sz w:val="23"/>
        </w:rPr>
        <w:t>Trigger</w:t>
      </w:r>
      <w:r>
        <w:rPr>
          <w:spacing w:val="-30"/>
          <w:w w:val="105"/>
          <w:sz w:val="23"/>
        </w:rPr>
        <w:t xml:space="preserve"> </w:t>
      </w:r>
      <w:r>
        <w:rPr>
          <w:spacing w:val="-3"/>
          <w:w w:val="105"/>
          <w:sz w:val="23"/>
        </w:rPr>
        <w:t>circuits.</w:t>
      </w:r>
    </w:p>
    <w:p w:rsidR="00B141CF" w:rsidRDefault="00B141CF">
      <w:pPr>
        <w:pStyle w:val="BodyText"/>
        <w:spacing w:before="0"/>
        <w:ind w:left="0" w:firstLine="0"/>
        <w:rPr>
          <w:sz w:val="26"/>
        </w:rPr>
      </w:pPr>
    </w:p>
    <w:p w:rsidR="00B141CF" w:rsidRDefault="00B141CF">
      <w:pPr>
        <w:pStyle w:val="BodyText"/>
        <w:spacing w:before="8"/>
        <w:ind w:left="0" w:firstLine="0"/>
      </w:pPr>
    </w:p>
    <w:p w:rsidR="00B141CF" w:rsidRDefault="009F45E6">
      <w:pPr>
        <w:pStyle w:val="Heading1"/>
        <w:ind w:left="431" w:firstLine="0"/>
      </w:pPr>
      <w:r>
        <w:rPr>
          <w:w w:val="105"/>
        </w:rPr>
        <w:t>COURSE CONTENTS</w:t>
      </w:r>
    </w:p>
    <w:p w:rsidR="00B141CF" w:rsidRDefault="00B141CF">
      <w:pPr>
        <w:pStyle w:val="BodyText"/>
        <w:spacing w:before="7"/>
        <w:ind w:left="0" w:firstLine="0"/>
        <w:rPr>
          <w:b/>
          <w:sz w:val="24"/>
        </w:rPr>
      </w:pPr>
    </w:p>
    <w:p w:rsidR="00B141CF" w:rsidRDefault="009F45E6">
      <w:pPr>
        <w:pStyle w:val="ListParagraph"/>
        <w:numPr>
          <w:ilvl w:val="0"/>
          <w:numId w:val="93"/>
        </w:numPr>
        <w:tabs>
          <w:tab w:val="left" w:pos="1151"/>
          <w:tab w:val="left" w:pos="1152"/>
          <w:tab w:val="left" w:pos="9126"/>
        </w:tabs>
        <w:spacing w:before="0"/>
        <w:rPr>
          <w:b/>
          <w:sz w:val="23"/>
        </w:rPr>
      </w:pPr>
      <w:r>
        <w:rPr>
          <w:b/>
          <w:w w:val="105"/>
          <w:sz w:val="23"/>
        </w:rPr>
        <w:t>INTRODUCTION</w:t>
      </w:r>
      <w:r>
        <w:rPr>
          <w:b/>
          <w:spacing w:val="-27"/>
          <w:w w:val="105"/>
          <w:sz w:val="23"/>
        </w:rPr>
        <w:t xml:space="preserve"> </w:t>
      </w:r>
      <w:r>
        <w:rPr>
          <w:b/>
          <w:w w:val="105"/>
          <w:sz w:val="23"/>
        </w:rPr>
        <w:t>TO</w:t>
      </w:r>
      <w:r>
        <w:rPr>
          <w:b/>
          <w:spacing w:val="-23"/>
          <w:w w:val="105"/>
          <w:sz w:val="23"/>
        </w:rPr>
        <w:t xml:space="preserve"> </w:t>
      </w:r>
      <w:r>
        <w:rPr>
          <w:b/>
          <w:w w:val="105"/>
          <w:sz w:val="23"/>
        </w:rPr>
        <w:t>AMPLIFIER.</w:t>
      </w:r>
      <w:r>
        <w:rPr>
          <w:b/>
          <w:w w:val="105"/>
          <w:sz w:val="23"/>
        </w:rPr>
        <w:tab/>
      </w:r>
      <w:r>
        <w:rPr>
          <w:b/>
          <w:spacing w:val="-4"/>
          <w:w w:val="105"/>
          <w:sz w:val="23"/>
        </w:rPr>
        <w:t>(20</w:t>
      </w:r>
      <w:r>
        <w:rPr>
          <w:b/>
          <w:spacing w:val="-10"/>
          <w:w w:val="105"/>
          <w:sz w:val="23"/>
        </w:rPr>
        <w:t xml:space="preserve"> </w:t>
      </w:r>
      <w:r>
        <w:rPr>
          <w:b/>
          <w:w w:val="105"/>
          <w:sz w:val="23"/>
        </w:rPr>
        <w:t>Hours)</w:t>
      </w:r>
    </w:p>
    <w:p w:rsidR="00B141CF" w:rsidRDefault="009F45E6">
      <w:pPr>
        <w:pStyle w:val="ListParagraph"/>
        <w:numPr>
          <w:ilvl w:val="1"/>
          <w:numId w:val="93"/>
        </w:numPr>
        <w:tabs>
          <w:tab w:val="left" w:pos="1872"/>
          <w:tab w:val="left" w:pos="1873"/>
        </w:tabs>
        <w:spacing w:before="16" w:line="247" w:lineRule="auto"/>
        <w:ind w:right="817"/>
        <w:rPr>
          <w:sz w:val="23"/>
        </w:rPr>
      </w:pPr>
      <w:r>
        <w:rPr>
          <w:w w:val="105"/>
          <w:sz w:val="23"/>
        </w:rPr>
        <w:t>Audio</w:t>
      </w:r>
      <w:r>
        <w:rPr>
          <w:spacing w:val="-13"/>
          <w:w w:val="105"/>
          <w:sz w:val="23"/>
        </w:rPr>
        <w:t xml:space="preserve"> </w:t>
      </w:r>
      <w:r>
        <w:rPr>
          <w:w w:val="105"/>
          <w:sz w:val="23"/>
        </w:rPr>
        <w:t>voltage</w:t>
      </w:r>
      <w:r>
        <w:rPr>
          <w:spacing w:val="-15"/>
          <w:w w:val="105"/>
          <w:sz w:val="23"/>
        </w:rPr>
        <w:t xml:space="preserve"> </w:t>
      </w:r>
      <w:r>
        <w:rPr>
          <w:w w:val="105"/>
          <w:sz w:val="23"/>
        </w:rPr>
        <w:t>amplifier:</w:t>
      </w:r>
      <w:r>
        <w:rPr>
          <w:spacing w:val="-15"/>
          <w:w w:val="105"/>
          <w:sz w:val="23"/>
        </w:rPr>
        <w:t xml:space="preserve"> </w:t>
      </w:r>
      <w:r>
        <w:rPr>
          <w:spacing w:val="-3"/>
          <w:w w:val="105"/>
          <w:sz w:val="23"/>
        </w:rPr>
        <w:t>classification</w:t>
      </w:r>
      <w:r>
        <w:rPr>
          <w:spacing w:val="-13"/>
          <w:w w:val="105"/>
          <w:sz w:val="23"/>
        </w:rPr>
        <w:t xml:space="preserve"> </w:t>
      </w:r>
      <w:r>
        <w:rPr>
          <w:w w:val="105"/>
          <w:sz w:val="23"/>
        </w:rPr>
        <w:t>of</w:t>
      </w:r>
      <w:r>
        <w:rPr>
          <w:spacing w:val="-15"/>
          <w:w w:val="105"/>
          <w:sz w:val="23"/>
        </w:rPr>
        <w:t xml:space="preserve"> </w:t>
      </w:r>
      <w:r>
        <w:rPr>
          <w:w w:val="105"/>
          <w:sz w:val="23"/>
        </w:rPr>
        <w:t>amplifiers</w:t>
      </w:r>
      <w:r>
        <w:rPr>
          <w:spacing w:val="-14"/>
          <w:w w:val="105"/>
          <w:sz w:val="23"/>
        </w:rPr>
        <w:t xml:space="preserve"> </w:t>
      </w:r>
      <w:r>
        <w:rPr>
          <w:w w:val="105"/>
          <w:sz w:val="23"/>
        </w:rPr>
        <w:t>w.r.t.</w:t>
      </w:r>
      <w:r>
        <w:rPr>
          <w:spacing w:val="-24"/>
          <w:w w:val="105"/>
          <w:sz w:val="23"/>
        </w:rPr>
        <w:t xml:space="preserve"> </w:t>
      </w:r>
      <w:r>
        <w:rPr>
          <w:w w:val="105"/>
          <w:sz w:val="23"/>
        </w:rPr>
        <w:t>ground,</w:t>
      </w:r>
      <w:r>
        <w:rPr>
          <w:spacing w:val="-16"/>
          <w:w w:val="105"/>
          <w:sz w:val="23"/>
        </w:rPr>
        <w:t xml:space="preserve"> </w:t>
      </w:r>
      <w:r>
        <w:rPr>
          <w:w w:val="105"/>
          <w:sz w:val="23"/>
        </w:rPr>
        <w:t>frequency</w:t>
      </w:r>
      <w:r>
        <w:rPr>
          <w:spacing w:val="-17"/>
          <w:w w:val="105"/>
          <w:sz w:val="23"/>
        </w:rPr>
        <w:t xml:space="preserve"> </w:t>
      </w:r>
      <w:r>
        <w:rPr>
          <w:w w:val="105"/>
          <w:sz w:val="23"/>
        </w:rPr>
        <w:t>and operation.</w:t>
      </w:r>
    </w:p>
    <w:p w:rsidR="00B141CF" w:rsidRDefault="009F45E6">
      <w:pPr>
        <w:pStyle w:val="ListParagraph"/>
        <w:numPr>
          <w:ilvl w:val="1"/>
          <w:numId w:val="93"/>
        </w:numPr>
        <w:tabs>
          <w:tab w:val="left" w:pos="1872"/>
          <w:tab w:val="left" w:pos="1873"/>
        </w:tabs>
        <w:spacing w:before="3"/>
        <w:ind w:hanging="722"/>
        <w:rPr>
          <w:sz w:val="23"/>
        </w:rPr>
      </w:pPr>
      <w:r>
        <w:rPr>
          <w:w w:val="105"/>
          <w:sz w:val="23"/>
        </w:rPr>
        <w:t>Basic</w:t>
      </w:r>
      <w:r>
        <w:rPr>
          <w:spacing w:val="-10"/>
          <w:w w:val="105"/>
          <w:sz w:val="23"/>
        </w:rPr>
        <w:t xml:space="preserve"> </w:t>
      </w:r>
      <w:r>
        <w:rPr>
          <w:w w:val="105"/>
          <w:sz w:val="23"/>
        </w:rPr>
        <w:t>amplifier</w:t>
      </w:r>
      <w:r>
        <w:rPr>
          <w:spacing w:val="-5"/>
          <w:w w:val="105"/>
          <w:sz w:val="23"/>
        </w:rPr>
        <w:t xml:space="preserve"> </w:t>
      </w:r>
      <w:r>
        <w:rPr>
          <w:w w:val="105"/>
          <w:sz w:val="23"/>
        </w:rPr>
        <w:t>concept</w:t>
      </w:r>
      <w:r>
        <w:rPr>
          <w:spacing w:val="-10"/>
          <w:w w:val="105"/>
          <w:sz w:val="23"/>
        </w:rPr>
        <w:t xml:space="preserve"> </w:t>
      </w:r>
      <w:r>
        <w:rPr>
          <w:w w:val="105"/>
          <w:sz w:val="23"/>
        </w:rPr>
        <w:t>using</w:t>
      </w:r>
      <w:r>
        <w:rPr>
          <w:spacing w:val="-1"/>
          <w:w w:val="105"/>
          <w:sz w:val="23"/>
        </w:rPr>
        <w:t xml:space="preserve"> </w:t>
      </w:r>
      <w:r>
        <w:rPr>
          <w:spacing w:val="-3"/>
          <w:w w:val="105"/>
          <w:sz w:val="23"/>
        </w:rPr>
        <w:t xml:space="preserve">transistors </w:t>
      </w:r>
      <w:r>
        <w:rPr>
          <w:w w:val="105"/>
          <w:sz w:val="23"/>
        </w:rPr>
        <w:t>(BJT</w:t>
      </w:r>
      <w:r>
        <w:rPr>
          <w:spacing w:val="-6"/>
          <w:w w:val="105"/>
          <w:sz w:val="23"/>
        </w:rPr>
        <w:t xml:space="preserve"> </w:t>
      </w:r>
      <w:r>
        <w:rPr>
          <w:w w:val="105"/>
          <w:sz w:val="23"/>
        </w:rPr>
        <w:t>&amp;</w:t>
      </w:r>
      <w:r>
        <w:rPr>
          <w:spacing w:val="-23"/>
          <w:w w:val="105"/>
          <w:sz w:val="23"/>
        </w:rPr>
        <w:t xml:space="preserve"> </w:t>
      </w:r>
      <w:r>
        <w:rPr>
          <w:w w:val="105"/>
          <w:sz w:val="23"/>
        </w:rPr>
        <w:t>FET).</w:t>
      </w:r>
    </w:p>
    <w:p w:rsidR="00B141CF" w:rsidRDefault="009F45E6">
      <w:pPr>
        <w:pStyle w:val="ListParagraph"/>
        <w:numPr>
          <w:ilvl w:val="1"/>
          <w:numId w:val="93"/>
        </w:numPr>
        <w:tabs>
          <w:tab w:val="left" w:pos="1872"/>
          <w:tab w:val="left" w:pos="1873"/>
        </w:tabs>
        <w:spacing w:before="16" w:line="249" w:lineRule="auto"/>
        <w:ind w:right="372"/>
        <w:rPr>
          <w:sz w:val="23"/>
        </w:rPr>
      </w:pPr>
      <w:r>
        <w:rPr>
          <w:w w:val="105"/>
          <w:sz w:val="23"/>
        </w:rPr>
        <w:t>Common</w:t>
      </w:r>
      <w:r>
        <w:rPr>
          <w:spacing w:val="-14"/>
          <w:w w:val="105"/>
          <w:sz w:val="23"/>
        </w:rPr>
        <w:t xml:space="preserve"> </w:t>
      </w:r>
      <w:r>
        <w:rPr>
          <w:w w:val="105"/>
          <w:sz w:val="23"/>
        </w:rPr>
        <w:t>emitter,</w:t>
      </w:r>
      <w:r>
        <w:rPr>
          <w:spacing w:val="-23"/>
          <w:w w:val="105"/>
          <w:sz w:val="23"/>
        </w:rPr>
        <w:t xml:space="preserve"> </w:t>
      </w:r>
      <w:r>
        <w:rPr>
          <w:w w:val="105"/>
          <w:sz w:val="23"/>
        </w:rPr>
        <w:t>common</w:t>
      </w:r>
      <w:r>
        <w:rPr>
          <w:spacing w:val="-15"/>
          <w:w w:val="105"/>
          <w:sz w:val="23"/>
        </w:rPr>
        <w:t xml:space="preserve"> </w:t>
      </w:r>
      <w:r>
        <w:rPr>
          <w:w w:val="105"/>
          <w:sz w:val="23"/>
        </w:rPr>
        <w:t>base</w:t>
      </w:r>
      <w:r>
        <w:rPr>
          <w:spacing w:val="-16"/>
          <w:w w:val="105"/>
          <w:sz w:val="23"/>
        </w:rPr>
        <w:t xml:space="preserve"> </w:t>
      </w:r>
      <w:r>
        <w:rPr>
          <w:w w:val="105"/>
          <w:sz w:val="23"/>
        </w:rPr>
        <w:t>and</w:t>
      </w:r>
      <w:r>
        <w:rPr>
          <w:spacing w:val="-13"/>
          <w:w w:val="105"/>
          <w:sz w:val="23"/>
        </w:rPr>
        <w:t xml:space="preserve"> </w:t>
      </w:r>
      <w:r>
        <w:rPr>
          <w:w w:val="105"/>
          <w:sz w:val="23"/>
        </w:rPr>
        <w:t>common</w:t>
      </w:r>
      <w:r>
        <w:rPr>
          <w:spacing w:val="-20"/>
          <w:w w:val="105"/>
          <w:sz w:val="23"/>
        </w:rPr>
        <w:t xml:space="preserve"> </w:t>
      </w:r>
      <w:r>
        <w:rPr>
          <w:w w:val="105"/>
          <w:sz w:val="23"/>
        </w:rPr>
        <w:t>collector</w:t>
      </w:r>
      <w:r>
        <w:rPr>
          <w:spacing w:val="-21"/>
          <w:w w:val="105"/>
          <w:sz w:val="23"/>
        </w:rPr>
        <w:t xml:space="preserve"> </w:t>
      </w:r>
      <w:r>
        <w:rPr>
          <w:w w:val="105"/>
          <w:sz w:val="23"/>
        </w:rPr>
        <w:t>circuit</w:t>
      </w:r>
      <w:r>
        <w:rPr>
          <w:spacing w:val="-24"/>
          <w:w w:val="105"/>
          <w:sz w:val="23"/>
        </w:rPr>
        <w:t xml:space="preserve"> </w:t>
      </w:r>
      <w:r>
        <w:rPr>
          <w:spacing w:val="-3"/>
          <w:w w:val="105"/>
          <w:sz w:val="23"/>
        </w:rPr>
        <w:t>configurations</w:t>
      </w:r>
      <w:r>
        <w:rPr>
          <w:spacing w:val="-23"/>
          <w:w w:val="105"/>
          <w:sz w:val="23"/>
        </w:rPr>
        <w:t xml:space="preserve"> </w:t>
      </w:r>
      <w:r>
        <w:rPr>
          <w:w w:val="105"/>
          <w:sz w:val="23"/>
        </w:rPr>
        <w:t>and</w:t>
      </w:r>
      <w:r>
        <w:rPr>
          <w:spacing w:val="-12"/>
          <w:w w:val="105"/>
          <w:sz w:val="23"/>
        </w:rPr>
        <w:t xml:space="preserve"> </w:t>
      </w:r>
      <w:r>
        <w:rPr>
          <w:w w:val="105"/>
          <w:sz w:val="23"/>
        </w:rPr>
        <w:t>CD, CS, and CG</w:t>
      </w:r>
      <w:r>
        <w:rPr>
          <w:spacing w:val="-14"/>
          <w:w w:val="105"/>
          <w:sz w:val="23"/>
        </w:rPr>
        <w:t xml:space="preserve"> </w:t>
      </w:r>
      <w:r>
        <w:rPr>
          <w:spacing w:val="-3"/>
          <w:w w:val="105"/>
          <w:sz w:val="23"/>
        </w:rPr>
        <w:t>configurations.</w:t>
      </w:r>
    </w:p>
    <w:p w:rsidR="00B141CF" w:rsidRDefault="009F45E6">
      <w:pPr>
        <w:pStyle w:val="ListParagraph"/>
        <w:numPr>
          <w:ilvl w:val="1"/>
          <w:numId w:val="93"/>
        </w:numPr>
        <w:tabs>
          <w:tab w:val="left" w:pos="2592"/>
          <w:tab w:val="left" w:pos="2593"/>
        </w:tabs>
        <w:spacing w:before="0" w:line="262" w:lineRule="exact"/>
        <w:ind w:left="2592"/>
        <w:rPr>
          <w:sz w:val="23"/>
        </w:rPr>
      </w:pPr>
      <w:r>
        <w:rPr>
          <w:w w:val="105"/>
          <w:sz w:val="23"/>
        </w:rPr>
        <w:t>Comparison</w:t>
      </w:r>
      <w:r>
        <w:rPr>
          <w:spacing w:val="-13"/>
          <w:w w:val="105"/>
          <w:sz w:val="23"/>
        </w:rPr>
        <w:t xml:space="preserve"> </w:t>
      </w:r>
      <w:r>
        <w:rPr>
          <w:w w:val="105"/>
          <w:sz w:val="23"/>
        </w:rPr>
        <w:t>of</w:t>
      </w:r>
      <w:r>
        <w:rPr>
          <w:spacing w:val="-9"/>
          <w:w w:val="105"/>
          <w:sz w:val="23"/>
        </w:rPr>
        <w:t xml:space="preserve"> </w:t>
      </w:r>
      <w:r>
        <w:rPr>
          <w:w w:val="105"/>
          <w:sz w:val="23"/>
        </w:rPr>
        <w:t>CE,</w:t>
      </w:r>
      <w:r>
        <w:rPr>
          <w:spacing w:val="-12"/>
          <w:w w:val="105"/>
          <w:sz w:val="23"/>
        </w:rPr>
        <w:t xml:space="preserve"> </w:t>
      </w:r>
      <w:r>
        <w:rPr>
          <w:w w:val="105"/>
          <w:sz w:val="23"/>
        </w:rPr>
        <w:t>CB,</w:t>
      </w:r>
      <w:r>
        <w:rPr>
          <w:spacing w:val="-11"/>
          <w:w w:val="105"/>
          <w:sz w:val="23"/>
        </w:rPr>
        <w:t xml:space="preserve"> </w:t>
      </w:r>
      <w:r>
        <w:rPr>
          <w:spacing w:val="3"/>
          <w:w w:val="105"/>
          <w:sz w:val="23"/>
        </w:rPr>
        <w:t>CC</w:t>
      </w:r>
      <w:r>
        <w:rPr>
          <w:spacing w:val="-8"/>
          <w:w w:val="105"/>
          <w:sz w:val="23"/>
        </w:rPr>
        <w:t xml:space="preserve"> </w:t>
      </w:r>
      <w:r>
        <w:rPr>
          <w:w w:val="105"/>
          <w:sz w:val="23"/>
        </w:rPr>
        <w:t>circuits</w:t>
      </w:r>
      <w:r>
        <w:rPr>
          <w:spacing w:val="-15"/>
          <w:w w:val="105"/>
          <w:sz w:val="23"/>
        </w:rPr>
        <w:t xml:space="preserve"> </w:t>
      </w:r>
      <w:r>
        <w:rPr>
          <w:w w:val="105"/>
          <w:sz w:val="23"/>
        </w:rPr>
        <w:t>and</w:t>
      </w:r>
      <w:r>
        <w:rPr>
          <w:spacing w:val="-7"/>
          <w:w w:val="105"/>
          <w:sz w:val="23"/>
        </w:rPr>
        <w:t xml:space="preserve"> </w:t>
      </w:r>
      <w:r>
        <w:rPr>
          <w:w w:val="105"/>
          <w:sz w:val="23"/>
        </w:rPr>
        <w:t>CD,</w:t>
      </w:r>
      <w:r>
        <w:rPr>
          <w:spacing w:val="-11"/>
          <w:w w:val="105"/>
          <w:sz w:val="23"/>
        </w:rPr>
        <w:t xml:space="preserve"> </w:t>
      </w:r>
      <w:r>
        <w:rPr>
          <w:w w:val="105"/>
          <w:sz w:val="23"/>
        </w:rPr>
        <w:t>CS,</w:t>
      </w:r>
      <w:r>
        <w:rPr>
          <w:spacing w:val="-6"/>
          <w:w w:val="105"/>
          <w:sz w:val="23"/>
        </w:rPr>
        <w:t xml:space="preserve"> </w:t>
      </w:r>
      <w:r>
        <w:rPr>
          <w:w w:val="105"/>
          <w:sz w:val="23"/>
        </w:rPr>
        <w:t>CG</w:t>
      </w:r>
      <w:r>
        <w:rPr>
          <w:spacing w:val="-7"/>
          <w:w w:val="105"/>
          <w:sz w:val="23"/>
        </w:rPr>
        <w:t xml:space="preserve"> </w:t>
      </w:r>
      <w:r>
        <w:rPr>
          <w:w w:val="105"/>
          <w:sz w:val="23"/>
        </w:rPr>
        <w:t>circuit</w:t>
      </w:r>
      <w:r w:rsidR="002F44BB">
        <w:rPr>
          <w:w w:val="105"/>
          <w:sz w:val="23"/>
        </w:rPr>
        <w:t xml:space="preserve"> </w:t>
      </w:r>
      <w:r>
        <w:rPr>
          <w:w w:val="105"/>
          <w:sz w:val="23"/>
        </w:rPr>
        <w:t>configurations.</w:t>
      </w:r>
    </w:p>
    <w:p w:rsidR="00B141CF" w:rsidRDefault="009F45E6">
      <w:pPr>
        <w:pStyle w:val="ListParagraph"/>
        <w:numPr>
          <w:ilvl w:val="1"/>
          <w:numId w:val="93"/>
        </w:numPr>
        <w:tabs>
          <w:tab w:val="left" w:pos="1872"/>
          <w:tab w:val="left" w:pos="1873"/>
        </w:tabs>
        <w:spacing w:before="16" w:line="247" w:lineRule="auto"/>
        <w:ind w:right="446"/>
        <w:rPr>
          <w:sz w:val="23"/>
        </w:rPr>
      </w:pPr>
      <w:r>
        <w:rPr>
          <w:w w:val="105"/>
          <w:sz w:val="23"/>
        </w:rPr>
        <w:t>Equivalent</w:t>
      </w:r>
      <w:r>
        <w:rPr>
          <w:spacing w:val="-21"/>
          <w:w w:val="105"/>
          <w:sz w:val="23"/>
        </w:rPr>
        <w:t xml:space="preserve"> </w:t>
      </w:r>
      <w:r>
        <w:rPr>
          <w:spacing w:val="-3"/>
          <w:w w:val="105"/>
          <w:sz w:val="23"/>
        </w:rPr>
        <w:t>circuit</w:t>
      </w:r>
      <w:r>
        <w:rPr>
          <w:spacing w:val="-19"/>
          <w:w w:val="105"/>
          <w:sz w:val="23"/>
        </w:rPr>
        <w:t xml:space="preserve"> </w:t>
      </w:r>
      <w:r>
        <w:rPr>
          <w:w w:val="105"/>
          <w:sz w:val="23"/>
        </w:rPr>
        <w:t>for</w:t>
      </w:r>
      <w:r>
        <w:rPr>
          <w:spacing w:val="-20"/>
          <w:w w:val="105"/>
          <w:sz w:val="23"/>
        </w:rPr>
        <w:t xml:space="preserve"> </w:t>
      </w:r>
      <w:r>
        <w:rPr>
          <w:w w:val="105"/>
          <w:sz w:val="23"/>
        </w:rPr>
        <w:t>CE</w:t>
      </w:r>
      <w:r>
        <w:rPr>
          <w:spacing w:val="-20"/>
          <w:w w:val="105"/>
          <w:sz w:val="23"/>
        </w:rPr>
        <w:t xml:space="preserve"> </w:t>
      </w:r>
      <w:r>
        <w:rPr>
          <w:w w:val="105"/>
          <w:sz w:val="23"/>
        </w:rPr>
        <w:t>amplifier</w:t>
      </w:r>
      <w:r>
        <w:rPr>
          <w:spacing w:val="-25"/>
          <w:w w:val="105"/>
          <w:sz w:val="23"/>
        </w:rPr>
        <w:t xml:space="preserve"> </w:t>
      </w:r>
      <w:r>
        <w:rPr>
          <w:w w:val="105"/>
          <w:sz w:val="23"/>
        </w:rPr>
        <w:t>and</w:t>
      </w:r>
      <w:r>
        <w:rPr>
          <w:spacing w:val="-21"/>
          <w:w w:val="105"/>
          <w:sz w:val="23"/>
        </w:rPr>
        <w:t xml:space="preserve"> </w:t>
      </w:r>
      <w:r>
        <w:rPr>
          <w:w w:val="105"/>
          <w:sz w:val="23"/>
        </w:rPr>
        <w:t>calculations</w:t>
      </w:r>
      <w:r>
        <w:rPr>
          <w:spacing w:val="-17"/>
          <w:w w:val="105"/>
          <w:sz w:val="23"/>
        </w:rPr>
        <w:t xml:space="preserve"> </w:t>
      </w:r>
      <w:r>
        <w:rPr>
          <w:w w:val="105"/>
          <w:sz w:val="23"/>
        </w:rPr>
        <w:t>for</w:t>
      </w:r>
      <w:r>
        <w:rPr>
          <w:spacing w:val="-19"/>
          <w:w w:val="105"/>
          <w:sz w:val="23"/>
        </w:rPr>
        <w:t xml:space="preserve"> </w:t>
      </w:r>
      <w:r>
        <w:rPr>
          <w:w w:val="105"/>
          <w:sz w:val="23"/>
        </w:rPr>
        <w:t>its</w:t>
      </w:r>
      <w:r>
        <w:rPr>
          <w:spacing w:val="-19"/>
          <w:w w:val="105"/>
          <w:sz w:val="23"/>
        </w:rPr>
        <w:t xml:space="preserve"> </w:t>
      </w:r>
      <w:r>
        <w:rPr>
          <w:w w:val="105"/>
          <w:sz w:val="23"/>
        </w:rPr>
        <w:t>voltage,</w:t>
      </w:r>
      <w:r>
        <w:rPr>
          <w:spacing w:val="-26"/>
          <w:w w:val="105"/>
          <w:sz w:val="23"/>
        </w:rPr>
        <w:t xml:space="preserve"> </w:t>
      </w:r>
      <w:r>
        <w:rPr>
          <w:w w:val="105"/>
          <w:sz w:val="23"/>
        </w:rPr>
        <w:t>current</w:t>
      </w:r>
      <w:r>
        <w:rPr>
          <w:spacing w:val="-26"/>
          <w:w w:val="105"/>
          <w:sz w:val="23"/>
        </w:rPr>
        <w:t xml:space="preserve"> </w:t>
      </w:r>
      <w:r>
        <w:rPr>
          <w:w w:val="105"/>
          <w:sz w:val="23"/>
        </w:rPr>
        <w:t>and</w:t>
      </w:r>
      <w:r>
        <w:rPr>
          <w:spacing w:val="-15"/>
          <w:w w:val="105"/>
          <w:sz w:val="23"/>
        </w:rPr>
        <w:t xml:space="preserve"> </w:t>
      </w:r>
      <w:r>
        <w:rPr>
          <w:w w:val="105"/>
          <w:sz w:val="23"/>
        </w:rPr>
        <w:t>power gain by using graphical and</w:t>
      </w:r>
      <w:r>
        <w:rPr>
          <w:spacing w:val="-18"/>
          <w:w w:val="105"/>
          <w:sz w:val="23"/>
        </w:rPr>
        <w:t xml:space="preserve"> </w:t>
      </w:r>
      <w:r>
        <w:rPr>
          <w:w w:val="105"/>
          <w:sz w:val="23"/>
        </w:rPr>
        <w:t>parameter</w:t>
      </w:r>
      <w:r w:rsidR="002F44BB">
        <w:rPr>
          <w:w w:val="105"/>
          <w:sz w:val="23"/>
        </w:rPr>
        <w:t xml:space="preserve"> </w:t>
      </w:r>
      <w:r>
        <w:rPr>
          <w:w w:val="105"/>
          <w:sz w:val="23"/>
        </w:rPr>
        <w:t>method.</w:t>
      </w:r>
    </w:p>
    <w:p w:rsidR="00B141CF" w:rsidRDefault="009F45E6">
      <w:pPr>
        <w:pStyle w:val="ListParagraph"/>
        <w:numPr>
          <w:ilvl w:val="1"/>
          <w:numId w:val="93"/>
        </w:numPr>
        <w:tabs>
          <w:tab w:val="left" w:pos="1872"/>
          <w:tab w:val="left" w:pos="1873"/>
        </w:tabs>
        <w:spacing w:before="3" w:line="254" w:lineRule="auto"/>
        <w:ind w:right="904"/>
        <w:rPr>
          <w:sz w:val="23"/>
        </w:rPr>
      </w:pPr>
      <w:r>
        <w:rPr>
          <w:w w:val="105"/>
          <w:sz w:val="23"/>
        </w:rPr>
        <w:t>Common</w:t>
      </w:r>
      <w:r>
        <w:rPr>
          <w:spacing w:val="-14"/>
          <w:w w:val="105"/>
          <w:sz w:val="23"/>
        </w:rPr>
        <w:t xml:space="preserve"> </w:t>
      </w:r>
      <w:r>
        <w:rPr>
          <w:w w:val="105"/>
          <w:sz w:val="23"/>
        </w:rPr>
        <w:t>Base</w:t>
      </w:r>
      <w:r>
        <w:rPr>
          <w:spacing w:val="-21"/>
          <w:w w:val="105"/>
          <w:sz w:val="23"/>
        </w:rPr>
        <w:t xml:space="preserve"> </w:t>
      </w:r>
      <w:r>
        <w:rPr>
          <w:w w:val="105"/>
          <w:sz w:val="23"/>
        </w:rPr>
        <w:t>amplifier</w:t>
      </w:r>
      <w:r>
        <w:rPr>
          <w:spacing w:val="-24"/>
          <w:w w:val="105"/>
          <w:sz w:val="23"/>
        </w:rPr>
        <w:t xml:space="preserve"> </w:t>
      </w:r>
      <w:r>
        <w:rPr>
          <w:spacing w:val="-3"/>
          <w:w w:val="105"/>
          <w:sz w:val="23"/>
        </w:rPr>
        <w:t>equivalent</w:t>
      </w:r>
      <w:r>
        <w:rPr>
          <w:spacing w:val="-18"/>
          <w:w w:val="105"/>
          <w:sz w:val="23"/>
        </w:rPr>
        <w:t xml:space="preserve"> </w:t>
      </w:r>
      <w:r>
        <w:rPr>
          <w:w w:val="105"/>
          <w:sz w:val="23"/>
        </w:rPr>
        <w:t>circuit</w:t>
      </w:r>
      <w:r>
        <w:rPr>
          <w:spacing w:val="-24"/>
          <w:w w:val="105"/>
          <w:sz w:val="23"/>
        </w:rPr>
        <w:t xml:space="preserve"> </w:t>
      </w:r>
      <w:r>
        <w:rPr>
          <w:spacing w:val="-3"/>
          <w:w w:val="105"/>
          <w:sz w:val="23"/>
        </w:rPr>
        <w:t>and</w:t>
      </w:r>
      <w:r>
        <w:rPr>
          <w:spacing w:val="-21"/>
          <w:w w:val="105"/>
          <w:sz w:val="23"/>
        </w:rPr>
        <w:t xml:space="preserve"> </w:t>
      </w:r>
      <w:r>
        <w:rPr>
          <w:w w:val="105"/>
          <w:sz w:val="23"/>
        </w:rPr>
        <w:t>gain</w:t>
      </w:r>
      <w:r>
        <w:rPr>
          <w:spacing w:val="-10"/>
          <w:w w:val="105"/>
          <w:sz w:val="23"/>
        </w:rPr>
        <w:t xml:space="preserve"> </w:t>
      </w:r>
      <w:r>
        <w:rPr>
          <w:w w:val="105"/>
          <w:sz w:val="23"/>
        </w:rPr>
        <w:t>calculation</w:t>
      </w:r>
      <w:r>
        <w:rPr>
          <w:spacing w:val="-16"/>
          <w:w w:val="105"/>
          <w:sz w:val="23"/>
        </w:rPr>
        <w:t xml:space="preserve"> </w:t>
      </w:r>
      <w:r>
        <w:rPr>
          <w:w w:val="105"/>
          <w:sz w:val="23"/>
        </w:rPr>
        <w:t>by</w:t>
      </w:r>
      <w:r>
        <w:rPr>
          <w:spacing w:val="-18"/>
          <w:w w:val="105"/>
          <w:sz w:val="23"/>
        </w:rPr>
        <w:t xml:space="preserve"> </w:t>
      </w:r>
      <w:r>
        <w:rPr>
          <w:w w:val="105"/>
          <w:sz w:val="23"/>
        </w:rPr>
        <w:t>graphical</w:t>
      </w:r>
      <w:r>
        <w:rPr>
          <w:spacing w:val="-18"/>
          <w:w w:val="105"/>
          <w:sz w:val="23"/>
        </w:rPr>
        <w:t xml:space="preserve"> </w:t>
      </w:r>
      <w:r>
        <w:rPr>
          <w:spacing w:val="-3"/>
          <w:w w:val="105"/>
          <w:sz w:val="23"/>
        </w:rPr>
        <w:t xml:space="preserve">and </w:t>
      </w:r>
      <w:r>
        <w:rPr>
          <w:w w:val="105"/>
          <w:sz w:val="23"/>
        </w:rPr>
        <w:t>parameter</w:t>
      </w:r>
      <w:r>
        <w:rPr>
          <w:spacing w:val="-10"/>
          <w:w w:val="105"/>
          <w:sz w:val="23"/>
        </w:rPr>
        <w:t xml:space="preserve"> </w:t>
      </w:r>
      <w:r>
        <w:rPr>
          <w:w w:val="105"/>
          <w:sz w:val="23"/>
        </w:rPr>
        <w:t>method.</w:t>
      </w:r>
    </w:p>
    <w:p w:rsidR="00B141CF" w:rsidRDefault="009F45E6">
      <w:pPr>
        <w:pStyle w:val="ListParagraph"/>
        <w:numPr>
          <w:ilvl w:val="1"/>
          <w:numId w:val="93"/>
        </w:numPr>
        <w:tabs>
          <w:tab w:val="left" w:pos="1872"/>
          <w:tab w:val="left" w:pos="1873"/>
        </w:tabs>
        <w:spacing w:before="0" w:line="247" w:lineRule="auto"/>
        <w:ind w:right="470"/>
        <w:rPr>
          <w:sz w:val="23"/>
        </w:rPr>
      </w:pPr>
      <w:r>
        <w:rPr>
          <w:w w:val="105"/>
          <w:sz w:val="23"/>
        </w:rPr>
        <w:t>Common</w:t>
      </w:r>
      <w:r>
        <w:rPr>
          <w:spacing w:val="-13"/>
          <w:w w:val="105"/>
          <w:sz w:val="23"/>
        </w:rPr>
        <w:t xml:space="preserve"> </w:t>
      </w:r>
      <w:r>
        <w:rPr>
          <w:spacing w:val="-3"/>
          <w:w w:val="105"/>
          <w:sz w:val="23"/>
        </w:rPr>
        <w:t>collector</w:t>
      </w:r>
      <w:r>
        <w:rPr>
          <w:spacing w:val="-16"/>
          <w:w w:val="105"/>
          <w:sz w:val="23"/>
        </w:rPr>
        <w:t xml:space="preserve"> </w:t>
      </w:r>
      <w:r>
        <w:rPr>
          <w:spacing w:val="-3"/>
          <w:w w:val="105"/>
          <w:sz w:val="23"/>
        </w:rPr>
        <w:t>amplifier</w:t>
      </w:r>
      <w:r>
        <w:rPr>
          <w:spacing w:val="-22"/>
          <w:w w:val="105"/>
          <w:sz w:val="23"/>
        </w:rPr>
        <w:t xml:space="preserve"> </w:t>
      </w:r>
      <w:r>
        <w:rPr>
          <w:spacing w:val="-3"/>
          <w:w w:val="105"/>
          <w:sz w:val="23"/>
        </w:rPr>
        <w:t>equivalent</w:t>
      </w:r>
      <w:r>
        <w:rPr>
          <w:spacing w:val="-23"/>
          <w:w w:val="105"/>
          <w:sz w:val="23"/>
        </w:rPr>
        <w:t xml:space="preserve"> </w:t>
      </w:r>
      <w:r>
        <w:rPr>
          <w:w w:val="105"/>
          <w:sz w:val="23"/>
        </w:rPr>
        <w:t>act</w:t>
      </w:r>
      <w:r>
        <w:rPr>
          <w:spacing w:val="-23"/>
          <w:w w:val="105"/>
          <w:sz w:val="23"/>
        </w:rPr>
        <w:t xml:space="preserve"> </w:t>
      </w:r>
      <w:r>
        <w:rPr>
          <w:spacing w:val="-3"/>
          <w:w w:val="105"/>
          <w:sz w:val="23"/>
        </w:rPr>
        <w:t>and</w:t>
      </w:r>
      <w:r>
        <w:rPr>
          <w:spacing w:val="-9"/>
          <w:w w:val="105"/>
          <w:sz w:val="23"/>
        </w:rPr>
        <w:t xml:space="preserve"> </w:t>
      </w:r>
      <w:r>
        <w:rPr>
          <w:w w:val="105"/>
          <w:sz w:val="23"/>
        </w:rPr>
        <w:t>gain</w:t>
      </w:r>
      <w:r>
        <w:rPr>
          <w:spacing w:val="-19"/>
          <w:w w:val="105"/>
          <w:sz w:val="23"/>
        </w:rPr>
        <w:t xml:space="preserve"> </w:t>
      </w:r>
      <w:r>
        <w:rPr>
          <w:w w:val="105"/>
          <w:sz w:val="23"/>
        </w:rPr>
        <w:t>calculation</w:t>
      </w:r>
      <w:r>
        <w:rPr>
          <w:spacing w:val="-17"/>
          <w:w w:val="105"/>
          <w:sz w:val="23"/>
        </w:rPr>
        <w:t xml:space="preserve"> </w:t>
      </w:r>
      <w:r>
        <w:rPr>
          <w:w w:val="105"/>
          <w:sz w:val="23"/>
        </w:rPr>
        <w:t>by</w:t>
      </w:r>
      <w:r>
        <w:rPr>
          <w:spacing w:val="-19"/>
          <w:w w:val="105"/>
          <w:sz w:val="23"/>
        </w:rPr>
        <w:t xml:space="preserve"> </w:t>
      </w:r>
      <w:r>
        <w:rPr>
          <w:w w:val="105"/>
          <w:sz w:val="23"/>
        </w:rPr>
        <w:t>graphical</w:t>
      </w:r>
      <w:r>
        <w:rPr>
          <w:spacing w:val="-17"/>
          <w:w w:val="105"/>
          <w:sz w:val="23"/>
        </w:rPr>
        <w:t xml:space="preserve"> </w:t>
      </w:r>
      <w:r>
        <w:rPr>
          <w:w w:val="105"/>
          <w:sz w:val="23"/>
        </w:rPr>
        <w:t>analysis and using</w:t>
      </w:r>
      <w:r>
        <w:rPr>
          <w:spacing w:val="-14"/>
          <w:w w:val="105"/>
          <w:sz w:val="23"/>
        </w:rPr>
        <w:t xml:space="preserve"> </w:t>
      </w:r>
      <w:r>
        <w:rPr>
          <w:w w:val="105"/>
          <w:sz w:val="23"/>
        </w:rPr>
        <w:t>parameter.</w:t>
      </w:r>
    </w:p>
    <w:p w:rsidR="00B141CF" w:rsidRDefault="009F45E6">
      <w:pPr>
        <w:pStyle w:val="ListParagraph"/>
        <w:numPr>
          <w:ilvl w:val="1"/>
          <w:numId w:val="93"/>
        </w:numPr>
        <w:tabs>
          <w:tab w:val="left" w:pos="1872"/>
          <w:tab w:val="left" w:pos="1873"/>
        </w:tabs>
        <w:spacing w:before="4"/>
        <w:ind w:hanging="722"/>
        <w:rPr>
          <w:sz w:val="23"/>
        </w:rPr>
      </w:pPr>
      <w:r>
        <w:rPr>
          <w:w w:val="105"/>
          <w:sz w:val="23"/>
        </w:rPr>
        <w:t xml:space="preserve">Biasing methods, thermal </w:t>
      </w:r>
      <w:r>
        <w:rPr>
          <w:spacing w:val="-4"/>
          <w:w w:val="105"/>
          <w:sz w:val="23"/>
        </w:rPr>
        <w:t xml:space="preserve">run </w:t>
      </w:r>
      <w:r>
        <w:rPr>
          <w:w w:val="105"/>
          <w:sz w:val="23"/>
        </w:rPr>
        <w:t>away &amp; instability of</w:t>
      </w:r>
      <w:r>
        <w:rPr>
          <w:spacing w:val="-14"/>
          <w:w w:val="105"/>
          <w:sz w:val="23"/>
        </w:rPr>
        <w:t xml:space="preserve"> </w:t>
      </w:r>
      <w:r>
        <w:rPr>
          <w:w w:val="105"/>
          <w:sz w:val="23"/>
        </w:rPr>
        <w:t>Q-point.</w:t>
      </w:r>
    </w:p>
    <w:p w:rsidR="00B141CF" w:rsidRDefault="009F45E6">
      <w:pPr>
        <w:pStyle w:val="ListParagraph"/>
        <w:numPr>
          <w:ilvl w:val="1"/>
          <w:numId w:val="93"/>
        </w:numPr>
        <w:tabs>
          <w:tab w:val="left" w:pos="1872"/>
          <w:tab w:val="left" w:pos="1873"/>
        </w:tabs>
        <w:ind w:hanging="722"/>
        <w:rPr>
          <w:sz w:val="23"/>
        </w:rPr>
      </w:pPr>
      <w:r>
        <w:rPr>
          <w:spacing w:val="-3"/>
          <w:w w:val="105"/>
          <w:sz w:val="23"/>
        </w:rPr>
        <w:t xml:space="preserve">Calculation </w:t>
      </w:r>
      <w:r>
        <w:rPr>
          <w:w w:val="105"/>
          <w:sz w:val="23"/>
        </w:rPr>
        <w:t>of stability factor and for CE, CB and CC</w:t>
      </w:r>
      <w:r>
        <w:rPr>
          <w:spacing w:val="-21"/>
          <w:w w:val="105"/>
          <w:sz w:val="23"/>
        </w:rPr>
        <w:t xml:space="preserve"> </w:t>
      </w:r>
      <w:r>
        <w:rPr>
          <w:w w:val="105"/>
          <w:sz w:val="23"/>
        </w:rPr>
        <w:t>circuits.</w:t>
      </w:r>
    </w:p>
    <w:p w:rsidR="00B141CF" w:rsidRDefault="009F45E6">
      <w:pPr>
        <w:pStyle w:val="ListParagraph"/>
        <w:numPr>
          <w:ilvl w:val="1"/>
          <w:numId w:val="93"/>
        </w:numPr>
        <w:tabs>
          <w:tab w:val="left" w:pos="1872"/>
          <w:tab w:val="left" w:pos="1873"/>
        </w:tabs>
        <w:ind w:hanging="722"/>
        <w:rPr>
          <w:sz w:val="23"/>
        </w:rPr>
      </w:pPr>
      <w:r>
        <w:rPr>
          <w:w w:val="105"/>
          <w:sz w:val="23"/>
        </w:rPr>
        <w:t xml:space="preserve">Method of </w:t>
      </w:r>
      <w:r>
        <w:rPr>
          <w:spacing w:val="-3"/>
          <w:w w:val="105"/>
          <w:sz w:val="23"/>
        </w:rPr>
        <w:t xml:space="preserve">stabilization </w:t>
      </w:r>
      <w:r>
        <w:rPr>
          <w:w w:val="105"/>
          <w:sz w:val="23"/>
        </w:rPr>
        <w:t>of</w:t>
      </w:r>
      <w:r>
        <w:rPr>
          <w:spacing w:val="32"/>
          <w:w w:val="105"/>
          <w:sz w:val="23"/>
        </w:rPr>
        <w:t xml:space="preserve"> </w:t>
      </w:r>
      <w:r>
        <w:rPr>
          <w:w w:val="105"/>
          <w:sz w:val="23"/>
        </w:rPr>
        <w:t>Q-point.</w:t>
      </w:r>
    </w:p>
    <w:p w:rsidR="00B141CF" w:rsidRDefault="00B141CF">
      <w:pPr>
        <w:pStyle w:val="BodyText"/>
        <w:spacing w:before="3"/>
        <w:ind w:left="0" w:firstLine="0"/>
        <w:rPr>
          <w:sz w:val="25"/>
        </w:rPr>
      </w:pPr>
    </w:p>
    <w:p w:rsidR="00B141CF" w:rsidRDefault="009F45E6">
      <w:pPr>
        <w:pStyle w:val="Heading1"/>
        <w:numPr>
          <w:ilvl w:val="0"/>
          <w:numId w:val="93"/>
        </w:numPr>
        <w:tabs>
          <w:tab w:val="left" w:pos="1151"/>
          <w:tab w:val="left" w:pos="1152"/>
          <w:tab w:val="left" w:pos="9119"/>
        </w:tabs>
      </w:pPr>
      <w:r>
        <w:rPr>
          <w:w w:val="105"/>
        </w:rPr>
        <w:t>COUPLING</w:t>
      </w:r>
      <w:r>
        <w:rPr>
          <w:spacing w:val="34"/>
          <w:w w:val="105"/>
        </w:rPr>
        <w:t xml:space="preserve"> </w:t>
      </w:r>
      <w:r>
        <w:rPr>
          <w:w w:val="105"/>
        </w:rPr>
        <w:t>OF</w:t>
      </w:r>
      <w:r>
        <w:rPr>
          <w:spacing w:val="29"/>
          <w:w w:val="105"/>
        </w:rPr>
        <w:t xml:space="preserve"> </w:t>
      </w:r>
      <w:r>
        <w:rPr>
          <w:w w:val="105"/>
        </w:rPr>
        <w:t>AMPLIFIER.</w:t>
      </w:r>
      <w:r>
        <w:rPr>
          <w:w w:val="105"/>
        </w:rPr>
        <w:tab/>
        <w:t>(08</w:t>
      </w:r>
      <w:r>
        <w:rPr>
          <w:spacing w:val="-11"/>
          <w:w w:val="105"/>
        </w:rPr>
        <w:t xml:space="preserve"> </w:t>
      </w:r>
      <w:r>
        <w:rPr>
          <w:w w:val="105"/>
        </w:rPr>
        <w:t>Hours)</w:t>
      </w:r>
    </w:p>
    <w:p w:rsidR="00B141CF" w:rsidRDefault="009F45E6">
      <w:pPr>
        <w:pStyle w:val="ListParagraph"/>
        <w:numPr>
          <w:ilvl w:val="1"/>
          <w:numId w:val="93"/>
        </w:numPr>
        <w:tabs>
          <w:tab w:val="left" w:pos="1872"/>
          <w:tab w:val="left" w:pos="1873"/>
        </w:tabs>
        <w:ind w:hanging="722"/>
        <w:rPr>
          <w:sz w:val="23"/>
        </w:rPr>
      </w:pPr>
      <w:r>
        <w:rPr>
          <w:w w:val="105"/>
          <w:sz w:val="23"/>
        </w:rPr>
        <w:t>Methods</w:t>
      </w:r>
      <w:r>
        <w:rPr>
          <w:spacing w:val="-16"/>
          <w:w w:val="105"/>
          <w:sz w:val="23"/>
        </w:rPr>
        <w:t xml:space="preserve"> </w:t>
      </w:r>
      <w:r>
        <w:rPr>
          <w:w w:val="105"/>
          <w:sz w:val="23"/>
        </w:rPr>
        <w:t>of</w:t>
      </w:r>
      <w:r>
        <w:rPr>
          <w:spacing w:val="-9"/>
          <w:w w:val="105"/>
          <w:sz w:val="23"/>
        </w:rPr>
        <w:t xml:space="preserve"> </w:t>
      </w:r>
      <w:r>
        <w:rPr>
          <w:spacing w:val="-3"/>
          <w:w w:val="105"/>
          <w:sz w:val="23"/>
        </w:rPr>
        <w:t>coupling</w:t>
      </w:r>
      <w:r>
        <w:rPr>
          <w:spacing w:val="-7"/>
          <w:w w:val="105"/>
          <w:sz w:val="23"/>
        </w:rPr>
        <w:t xml:space="preserve"> </w:t>
      </w:r>
      <w:r>
        <w:rPr>
          <w:w w:val="105"/>
          <w:sz w:val="23"/>
        </w:rPr>
        <w:t>of</w:t>
      </w:r>
      <w:r>
        <w:rPr>
          <w:spacing w:val="-15"/>
          <w:w w:val="105"/>
          <w:sz w:val="23"/>
        </w:rPr>
        <w:t xml:space="preserve"> </w:t>
      </w:r>
      <w:r>
        <w:rPr>
          <w:w w:val="105"/>
          <w:sz w:val="23"/>
        </w:rPr>
        <w:t>amplifier:</w:t>
      </w:r>
      <w:r>
        <w:rPr>
          <w:spacing w:val="-11"/>
          <w:w w:val="105"/>
          <w:sz w:val="23"/>
        </w:rPr>
        <w:t xml:space="preserve"> </w:t>
      </w:r>
      <w:r>
        <w:rPr>
          <w:w w:val="105"/>
          <w:sz w:val="23"/>
        </w:rPr>
        <w:t>RC,</w:t>
      </w:r>
      <w:r>
        <w:rPr>
          <w:spacing w:val="-12"/>
          <w:w w:val="105"/>
          <w:sz w:val="23"/>
        </w:rPr>
        <w:t xml:space="preserve"> </w:t>
      </w:r>
      <w:bookmarkStart w:id="3" w:name="_GoBack"/>
      <w:bookmarkEnd w:id="3"/>
      <w:r w:rsidR="007342E7">
        <w:rPr>
          <w:w w:val="105"/>
          <w:sz w:val="23"/>
        </w:rPr>
        <w:t>direct</w:t>
      </w:r>
      <w:r w:rsidR="007342E7">
        <w:rPr>
          <w:spacing w:val="-9"/>
          <w:w w:val="105"/>
          <w:sz w:val="23"/>
        </w:rPr>
        <w:t>,</w:t>
      </w:r>
      <w:r>
        <w:rPr>
          <w:spacing w:val="-12"/>
          <w:w w:val="105"/>
          <w:sz w:val="23"/>
        </w:rPr>
        <w:t xml:space="preserve"> </w:t>
      </w:r>
      <w:r>
        <w:rPr>
          <w:spacing w:val="-3"/>
          <w:w w:val="105"/>
          <w:sz w:val="23"/>
        </w:rPr>
        <w:t>transformer</w:t>
      </w:r>
      <w:r>
        <w:rPr>
          <w:spacing w:val="-15"/>
          <w:w w:val="105"/>
          <w:sz w:val="23"/>
        </w:rPr>
        <w:t xml:space="preserve"> </w:t>
      </w:r>
      <w:r>
        <w:rPr>
          <w:w w:val="105"/>
          <w:sz w:val="23"/>
        </w:rPr>
        <w:t>and</w:t>
      </w:r>
      <w:r>
        <w:rPr>
          <w:spacing w:val="-7"/>
          <w:w w:val="105"/>
          <w:sz w:val="23"/>
        </w:rPr>
        <w:t xml:space="preserve"> </w:t>
      </w:r>
      <w:r>
        <w:rPr>
          <w:spacing w:val="-3"/>
          <w:w w:val="105"/>
          <w:sz w:val="23"/>
        </w:rPr>
        <w:t>impedance</w:t>
      </w:r>
      <w:r>
        <w:rPr>
          <w:spacing w:val="-6"/>
          <w:w w:val="105"/>
          <w:sz w:val="23"/>
        </w:rPr>
        <w:t xml:space="preserve"> </w:t>
      </w:r>
      <w:r>
        <w:rPr>
          <w:w w:val="105"/>
          <w:sz w:val="23"/>
        </w:rPr>
        <w:t>coupling.</w:t>
      </w:r>
    </w:p>
    <w:p w:rsidR="00B141CF" w:rsidRDefault="009F45E6">
      <w:pPr>
        <w:pStyle w:val="ListParagraph"/>
        <w:numPr>
          <w:ilvl w:val="1"/>
          <w:numId w:val="93"/>
        </w:numPr>
        <w:tabs>
          <w:tab w:val="left" w:pos="1872"/>
          <w:tab w:val="left" w:pos="1873"/>
        </w:tabs>
        <w:spacing w:before="17"/>
        <w:ind w:hanging="722"/>
        <w:rPr>
          <w:sz w:val="23"/>
        </w:rPr>
      </w:pPr>
      <w:r>
        <w:rPr>
          <w:w w:val="105"/>
          <w:sz w:val="23"/>
        </w:rPr>
        <w:t>R.C.</w:t>
      </w:r>
      <w:r>
        <w:rPr>
          <w:spacing w:val="-8"/>
          <w:w w:val="105"/>
          <w:sz w:val="23"/>
        </w:rPr>
        <w:t xml:space="preserve"> </w:t>
      </w:r>
      <w:r>
        <w:rPr>
          <w:w w:val="105"/>
          <w:sz w:val="23"/>
        </w:rPr>
        <w:t>coupled</w:t>
      </w:r>
      <w:r>
        <w:rPr>
          <w:spacing w:val="-9"/>
          <w:w w:val="105"/>
          <w:sz w:val="23"/>
        </w:rPr>
        <w:t xml:space="preserve"> </w:t>
      </w:r>
      <w:r>
        <w:rPr>
          <w:w w:val="105"/>
          <w:sz w:val="23"/>
        </w:rPr>
        <w:t>amplifier,</w:t>
      </w:r>
      <w:r>
        <w:rPr>
          <w:spacing w:val="-5"/>
          <w:w w:val="105"/>
          <w:sz w:val="23"/>
        </w:rPr>
        <w:t xml:space="preserve"> </w:t>
      </w:r>
      <w:r>
        <w:rPr>
          <w:w w:val="105"/>
          <w:sz w:val="23"/>
        </w:rPr>
        <w:t>its</w:t>
      </w:r>
      <w:r>
        <w:rPr>
          <w:spacing w:val="-4"/>
          <w:w w:val="105"/>
          <w:sz w:val="23"/>
        </w:rPr>
        <w:t xml:space="preserve"> </w:t>
      </w:r>
      <w:r>
        <w:rPr>
          <w:spacing w:val="-3"/>
          <w:w w:val="105"/>
          <w:sz w:val="23"/>
        </w:rPr>
        <w:t xml:space="preserve">characteristics </w:t>
      </w:r>
      <w:r>
        <w:rPr>
          <w:w w:val="105"/>
          <w:sz w:val="23"/>
        </w:rPr>
        <w:t>and</w:t>
      </w:r>
      <w:r>
        <w:rPr>
          <w:spacing w:val="-3"/>
          <w:w w:val="105"/>
          <w:sz w:val="23"/>
        </w:rPr>
        <w:t xml:space="preserve"> </w:t>
      </w:r>
      <w:r>
        <w:rPr>
          <w:w w:val="105"/>
          <w:sz w:val="23"/>
        </w:rPr>
        <w:t>frequency</w:t>
      </w:r>
      <w:r>
        <w:rPr>
          <w:spacing w:val="-28"/>
          <w:w w:val="105"/>
          <w:sz w:val="23"/>
        </w:rPr>
        <w:t xml:space="preserve"> </w:t>
      </w:r>
      <w:r>
        <w:rPr>
          <w:w w:val="105"/>
          <w:sz w:val="23"/>
        </w:rPr>
        <w:t>response.</w:t>
      </w:r>
    </w:p>
    <w:p w:rsidR="00B141CF" w:rsidRDefault="009F45E6">
      <w:pPr>
        <w:pStyle w:val="ListParagraph"/>
        <w:numPr>
          <w:ilvl w:val="1"/>
          <w:numId w:val="93"/>
        </w:numPr>
        <w:tabs>
          <w:tab w:val="left" w:pos="1872"/>
          <w:tab w:val="left" w:pos="1873"/>
        </w:tabs>
        <w:spacing w:line="249" w:lineRule="auto"/>
        <w:ind w:right="1287"/>
        <w:rPr>
          <w:sz w:val="23"/>
        </w:rPr>
      </w:pPr>
      <w:r>
        <w:rPr>
          <w:w w:val="105"/>
          <w:sz w:val="23"/>
        </w:rPr>
        <w:t>Transformers</w:t>
      </w:r>
      <w:r>
        <w:rPr>
          <w:spacing w:val="-26"/>
          <w:w w:val="105"/>
          <w:sz w:val="23"/>
        </w:rPr>
        <w:t xml:space="preserve"> </w:t>
      </w:r>
      <w:r>
        <w:rPr>
          <w:spacing w:val="-3"/>
          <w:w w:val="105"/>
          <w:sz w:val="23"/>
        </w:rPr>
        <w:t>coupled</w:t>
      </w:r>
      <w:r>
        <w:rPr>
          <w:spacing w:val="-24"/>
          <w:w w:val="105"/>
          <w:sz w:val="23"/>
        </w:rPr>
        <w:t xml:space="preserve"> </w:t>
      </w:r>
      <w:r>
        <w:rPr>
          <w:w w:val="105"/>
          <w:sz w:val="23"/>
        </w:rPr>
        <w:t>amplifier,</w:t>
      </w:r>
      <w:r>
        <w:rPr>
          <w:spacing w:val="-21"/>
          <w:w w:val="105"/>
          <w:sz w:val="23"/>
        </w:rPr>
        <w:t xml:space="preserve"> </w:t>
      </w:r>
      <w:r>
        <w:rPr>
          <w:w w:val="105"/>
          <w:sz w:val="23"/>
        </w:rPr>
        <w:t>its</w:t>
      </w:r>
      <w:r>
        <w:rPr>
          <w:spacing w:val="-21"/>
          <w:w w:val="105"/>
          <w:sz w:val="23"/>
        </w:rPr>
        <w:t xml:space="preserve"> </w:t>
      </w:r>
      <w:r>
        <w:rPr>
          <w:w w:val="105"/>
          <w:sz w:val="23"/>
        </w:rPr>
        <w:t>gain,</w:t>
      </w:r>
      <w:r>
        <w:rPr>
          <w:spacing w:val="-27"/>
          <w:w w:val="105"/>
          <w:sz w:val="23"/>
        </w:rPr>
        <w:t xml:space="preserve"> </w:t>
      </w:r>
      <w:r>
        <w:rPr>
          <w:w w:val="105"/>
          <w:sz w:val="23"/>
        </w:rPr>
        <w:t>efficiency</w:t>
      </w:r>
      <w:r>
        <w:rPr>
          <w:spacing w:val="-24"/>
          <w:w w:val="105"/>
          <w:sz w:val="23"/>
        </w:rPr>
        <w:t xml:space="preserve"> </w:t>
      </w:r>
      <w:r>
        <w:rPr>
          <w:w w:val="105"/>
          <w:sz w:val="23"/>
        </w:rPr>
        <w:t>and</w:t>
      </w:r>
      <w:r>
        <w:rPr>
          <w:spacing w:val="-20"/>
          <w:w w:val="105"/>
          <w:sz w:val="23"/>
        </w:rPr>
        <w:t xml:space="preserve"> </w:t>
      </w:r>
      <w:r>
        <w:rPr>
          <w:w w:val="105"/>
          <w:sz w:val="23"/>
        </w:rPr>
        <w:t>frequency</w:t>
      </w:r>
      <w:r>
        <w:rPr>
          <w:spacing w:val="-18"/>
          <w:w w:val="105"/>
          <w:sz w:val="23"/>
        </w:rPr>
        <w:t xml:space="preserve"> </w:t>
      </w:r>
      <w:r>
        <w:rPr>
          <w:w w:val="105"/>
          <w:sz w:val="23"/>
        </w:rPr>
        <w:t xml:space="preserve">response. Comparison of RC and </w:t>
      </w:r>
      <w:r>
        <w:rPr>
          <w:spacing w:val="-3"/>
          <w:w w:val="105"/>
          <w:sz w:val="23"/>
        </w:rPr>
        <w:t>transformer</w:t>
      </w:r>
      <w:r>
        <w:rPr>
          <w:spacing w:val="-35"/>
          <w:w w:val="105"/>
          <w:sz w:val="23"/>
        </w:rPr>
        <w:t xml:space="preserve"> </w:t>
      </w:r>
      <w:r>
        <w:rPr>
          <w:w w:val="105"/>
          <w:sz w:val="23"/>
        </w:rPr>
        <w:t>coupling.</w:t>
      </w:r>
    </w:p>
    <w:p w:rsidR="00B141CF" w:rsidRDefault="009F45E6">
      <w:pPr>
        <w:pStyle w:val="ListParagraph"/>
        <w:numPr>
          <w:ilvl w:val="1"/>
          <w:numId w:val="93"/>
        </w:numPr>
        <w:tabs>
          <w:tab w:val="left" w:pos="1872"/>
          <w:tab w:val="left" w:pos="1873"/>
        </w:tabs>
        <w:spacing w:before="4"/>
        <w:ind w:hanging="722"/>
        <w:rPr>
          <w:sz w:val="23"/>
        </w:rPr>
      </w:pPr>
      <w:r>
        <w:rPr>
          <w:w w:val="105"/>
          <w:sz w:val="23"/>
        </w:rPr>
        <w:t>Direct</w:t>
      </w:r>
      <w:r>
        <w:rPr>
          <w:spacing w:val="-15"/>
          <w:w w:val="105"/>
          <w:sz w:val="23"/>
        </w:rPr>
        <w:t xml:space="preserve"> </w:t>
      </w:r>
      <w:r>
        <w:rPr>
          <w:spacing w:val="-3"/>
          <w:w w:val="105"/>
          <w:sz w:val="23"/>
        </w:rPr>
        <w:t>coupled</w:t>
      </w:r>
      <w:r>
        <w:rPr>
          <w:spacing w:val="-4"/>
          <w:w w:val="105"/>
          <w:sz w:val="23"/>
        </w:rPr>
        <w:t xml:space="preserve"> </w:t>
      </w:r>
      <w:r>
        <w:rPr>
          <w:spacing w:val="-3"/>
          <w:w w:val="105"/>
          <w:sz w:val="23"/>
        </w:rPr>
        <w:t>amplifier:</w:t>
      </w:r>
      <w:r>
        <w:rPr>
          <w:spacing w:val="-9"/>
          <w:w w:val="105"/>
          <w:sz w:val="23"/>
        </w:rPr>
        <w:t xml:space="preserve"> </w:t>
      </w:r>
      <w:r>
        <w:rPr>
          <w:w w:val="105"/>
          <w:sz w:val="23"/>
        </w:rPr>
        <w:t>Drift</w:t>
      </w:r>
      <w:r>
        <w:rPr>
          <w:spacing w:val="-15"/>
          <w:w w:val="105"/>
          <w:sz w:val="23"/>
        </w:rPr>
        <w:t xml:space="preserve"> </w:t>
      </w:r>
      <w:r>
        <w:rPr>
          <w:w w:val="105"/>
          <w:sz w:val="23"/>
        </w:rPr>
        <w:t>and</w:t>
      </w:r>
      <w:r>
        <w:rPr>
          <w:spacing w:val="-10"/>
          <w:w w:val="105"/>
          <w:sz w:val="23"/>
        </w:rPr>
        <w:t xml:space="preserve"> </w:t>
      </w:r>
      <w:r>
        <w:rPr>
          <w:w w:val="105"/>
          <w:sz w:val="23"/>
        </w:rPr>
        <w:t>offset</w:t>
      </w:r>
      <w:r>
        <w:rPr>
          <w:spacing w:val="-3"/>
          <w:w w:val="105"/>
          <w:sz w:val="23"/>
        </w:rPr>
        <w:t xml:space="preserve"> </w:t>
      </w:r>
      <w:r>
        <w:rPr>
          <w:w w:val="105"/>
          <w:sz w:val="23"/>
        </w:rPr>
        <w:t>voltage.</w:t>
      </w:r>
      <w:r>
        <w:rPr>
          <w:spacing w:val="-7"/>
          <w:w w:val="105"/>
          <w:sz w:val="23"/>
        </w:rPr>
        <w:t xml:space="preserve"> </w:t>
      </w:r>
      <w:r>
        <w:rPr>
          <w:w w:val="105"/>
          <w:sz w:val="23"/>
        </w:rPr>
        <w:t>Its</w:t>
      </w:r>
      <w:r>
        <w:rPr>
          <w:spacing w:val="-6"/>
          <w:w w:val="105"/>
          <w:sz w:val="23"/>
        </w:rPr>
        <w:t xml:space="preserve"> </w:t>
      </w:r>
      <w:r>
        <w:rPr>
          <w:spacing w:val="-3"/>
          <w:w w:val="105"/>
          <w:sz w:val="23"/>
        </w:rPr>
        <w:t>merits</w:t>
      </w:r>
      <w:r>
        <w:rPr>
          <w:spacing w:val="-13"/>
          <w:w w:val="105"/>
          <w:sz w:val="23"/>
        </w:rPr>
        <w:t xml:space="preserve"> </w:t>
      </w:r>
      <w:r>
        <w:rPr>
          <w:w w:val="105"/>
          <w:sz w:val="23"/>
        </w:rPr>
        <w:t>and</w:t>
      </w:r>
      <w:r>
        <w:rPr>
          <w:spacing w:val="-10"/>
          <w:w w:val="105"/>
          <w:sz w:val="23"/>
        </w:rPr>
        <w:t xml:space="preserve"> </w:t>
      </w:r>
      <w:r>
        <w:rPr>
          <w:w w:val="105"/>
          <w:sz w:val="23"/>
        </w:rPr>
        <w:t>demerits.</w:t>
      </w:r>
    </w:p>
    <w:p w:rsidR="00B141CF" w:rsidRDefault="00B141CF">
      <w:pPr>
        <w:pStyle w:val="BodyText"/>
        <w:spacing w:before="3"/>
        <w:ind w:left="0" w:firstLine="0"/>
        <w:rPr>
          <w:sz w:val="25"/>
        </w:rPr>
      </w:pPr>
    </w:p>
    <w:p w:rsidR="00B141CF" w:rsidRDefault="009F45E6">
      <w:pPr>
        <w:pStyle w:val="Heading1"/>
        <w:numPr>
          <w:ilvl w:val="0"/>
          <w:numId w:val="93"/>
        </w:numPr>
        <w:tabs>
          <w:tab w:val="left" w:pos="1151"/>
          <w:tab w:val="left" w:pos="1152"/>
          <w:tab w:val="left" w:pos="9098"/>
        </w:tabs>
      </w:pPr>
      <w:r>
        <w:rPr>
          <w:w w:val="105"/>
        </w:rPr>
        <w:t>AUDIO</w:t>
      </w:r>
      <w:r>
        <w:rPr>
          <w:spacing w:val="46"/>
          <w:w w:val="105"/>
        </w:rPr>
        <w:t xml:space="preserve"> </w:t>
      </w:r>
      <w:r>
        <w:rPr>
          <w:w w:val="105"/>
        </w:rPr>
        <w:t>POWER</w:t>
      </w:r>
      <w:r>
        <w:rPr>
          <w:spacing w:val="38"/>
          <w:w w:val="105"/>
        </w:rPr>
        <w:t xml:space="preserve"> </w:t>
      </w:r>
      <w:r>
        <w:rPr>
          <w:spacing w:val="-3"/>
          <w:w w:val="105"/>
        </w:rPr>
        <w:t>AMPLIFIERS.</w:t>
      </w:r>
      <w:r>
        <w:rPr>
          <w:spacing w:val="-3"/>
          <w:w w:val="105"/>
        </w:rPr>
        <w:tab/>
      </w:r>
      <w:r>
        <w:rPr>
          <w:w w:val="105"/>
        </w:rPr>
        <w:t>(06</w:t>
      </w:r>
      <w:r>
        <w:rPr>
          <w:spacing w:val="-11"/>
          <w:w w:val="105"/>
        </w:rPr>
        <w:t xml:space="preserve"> </w:t>
      </w:r>
      <w:r>
        <w:rPr>
          <w:w w:val="105"/>
        </w:rPr>
        <w:t>Hours)</w:t>
      </w:r>
    </w:p>
    <w:p w:rsidR="00B141CF" w:rsidRDefault="00B141CF">
      <w:pPr>
        <w:sectPr w:rsidR="00B141CF">
          <w:type w:val="continuous"/>
          <w:pgSz w:w="12240" w:h="16340"/>
          <w:pgMar w:top="1140" w:right="640" w:bottom="280" w:left="1240" w:header="720" w:footer="720" w:gutter="0"/>
          <w:cols w:space="720"/>
        </w:sectPr>
      </w:pPr>
    </w:p>
    <w:p w:rsidR="00B141CF" w:rsidRDefault="009F45E6">
      <w:pPr>
        <w:pStyle w:val="ListParagraph"/>
        <w:numPr>
          <w:ilvl w:val="1"/>
          <w:numId w:val="93"/>
        </w:numPr>
        <w:tabs>
          <w:tab w:val="left" w:pos="1872"/>
          <w:tab w:val="left" w:pos="1873"/>
        </w:tabs>
        <w:spacing w:before="69"/>
        <w:ind w:hanging="722"/>
        <w:rPr>
          <w:sz w:val="23"/>
        </w:rPr>
      </w:pPr>
      <w:r>
        <w:rPr>
          <w:spacing w:val="-3"/>
          <w:w w:val="105"/>
          <w:sz w:val="23"/>
        </w:rPr>
        <w:lastRenderedPageBreak/>
        <w:t xml:space="preserve">Distinction </w:t>
      </w:r>
      <w:r>
        <w:rPr>
          <w:w w:val="105"/>
          <w:sz w:val="23"/>
        </w:rPr>
        <w:t>between voltage and power</w:t>
      </w:r>
      <w:r>
        <w:rPr>
          <w:spacing w:val="-36"/>
          <w:w w:val="105"/>
          <w:sz w:val="23"/>
        </w:rPr>
        <w:t xml:space="preserve"> </w:t>
      </w:r>
      <w:r>
        <w:rPr>
          <w:w w:val="105"/>
          <w:sz w:val="23"/>
        </w:rPr>
        <w:t>amplifier.</w:t>
      </w:r>
    </w:p>
    <w:p w:rsidR="00B141CF" w:rsidRDefault="009F45E6">
      <w:pPr>
        <w:pStyle w:val="ListParagraph"/>
        <w:numPr>
          <w:ilvl w:val="1"/>
          <w:numId w:val="93"/>
        </w:numPr>
        <w:tabs>
          <w:tab w:val="left" w:pos="1872"/>
          <w:tab w:val="left" w:pos="1873"/>
        </w:tabs>
        <w:ind w:hanging="722"/>
        <w:rPr>
          <w:sz w:val="23"/>
        </w:rPr>
      </w:pPr>
      <w:r>
        <w:rPr>
          <w:spacing w:val="-3"/>
          <w:w w:val="105"/>
          <w:sz w:val="23"/>
        </w:rPr>
        <w:t xml:space="preserve">Classification </w:t>
      </w:r>
      <w:r>
        <w:rPr>
          <w:w w:val="105"/>
          <w:sz w:val="23"/>
        </w:rPr>
        <w:t>of power amplifier, class A, Single ended,</w:t>
      </w:r>
      <w:r>
        <w:rPr>
          <w:spacing w:val="-13"/>
          <w:w w:val="105"/>
          <w:sz w:val="23"/>
        </w:rPr>
        <w:t xml:space="preserve"> </w:t>
      </w:r>
      <w:r>
        <w:rPr>
          <w:w w:val="105"/>
          <w:sz w:val="23"/>
        </w:rPr>
        <w:t>Push-Pull.</w:t>
      </w:r>
    </w:p>
    <w:p w:rsidR="00B141CF" w:rsidRDefault="009F45E6">
      <w:pPr>
        <w:pStyle w:val="ListParagraph"/>
        <w:numPr>
          <w:ilvl w:val="1"/>
          <w:numId w:val="93"/>
        </w:numPr>
        <w:tabs>
          <w:tab w:val="left" w:pos="1872"/>
          <w:tab w:val="left" w:pos="1873"/>
        </w:tabs>
        <w:spacing w:before="17" w:line="254" w:lineRule="auto"/>
        <w:ind w:right="564"/>
        <w:rPr>
          <w:sz w:val="23"/>
        </w:rPr>
      </w:pPr>
      <w:r>
        <w:rPr>
          <w:spacing w:val="-3"/>
          <w:w w:val="105"/>
          <w:sz w:val="23"/>
        </w:rPr>
        <w:t xml:space="preserve">Complementary </w:t>
      </w:r>
      <w:r>
        <w:rPr>
          <w:w w:val="105"/>
          <w:sz w:val="23"/>
        </w:rPr>
        <w:t xml:space="preserve">pair push-pull power </w:t>
      </w:r>
      <w:r>
        <w:rPr>
          <w:spacing w:val="-3"/>
          <w:w w:val="105"/>
          <w:sz w:val="23"/>
        </w:rPr>
        <w:t xml:space="preserve">amplifier </w:t>
      </w:r>
      <w:r>
        <w:rPr>
          <w:w w:val="105"/>
          <w:sz w:val="23"/>
        </w:rPr>
        <w:t xml:space="preserve">circuit. </w:t>
      </w:r>
      <w:r>
        <w:rPr>
          <w:spacing w:val="-3"/>
          <w:w w:val="105"/>
          <w:sz w:val="23"/>
        </w:rPr>
        <w:t xml:space="preserve">Requirements </w:t>
      </w:r>
      <w:r>
        <w:rPr>
          <w:w w:val="105"/>
          <w:sz w:val="23"/>
        </w:rPr>
        <w:t>of heat sinks for power</w:t>
      </w:r>
      <w:r>
        <w:rPr>
          <w:spacing w:val="-20"/>
          <w:w w:val="105"/>
          <w:sz w:val="23"/>
        </w:rPr>
        <w:t xml:space="preserve"> </w:t>
      </w:r>
      <w:r>
        <w:rPr>
          <w:w w:val="105"/>
          <w:sz w:val="23"/>
        </w:rPr>
        <w:t>amplifier.</w:t>
      </w:r>
    </w:p>
    <w:p w:rsidR="00B141CF" w:rsidRDefault="009F45E6">
      <w:pPr>
        <w:pStyle w:val="BodyText"/>
        <w:tabs>
          <w:tab w:val="left" w:pos="1872"/>
        </w:tabs>
        <w:spacing w:before="0" w:line="259" w:lineRule="exact"/>
        <w:ind w:left="1151" w:firstLine="0"/>
      </w:pPr>
      <w:r>
        <w:rPr>
          <w:w w:val="105"/>
        </w:rPr>
        <w:t>3.4.</w:t>
      </w:r>
      <w:r>
        <w:rPr>
          <w:w w:val="105"/>
        </w:rPr>
        <w:tab/>
        <w:t>IC</w:t>
      </w:r>
      <w:r>
        <w:rPr>
          <w:spacing w:val="-4"/>
          <w:w w:val="105"/>
        </w:rPr>
        <w:t xml:space="preserve"> </w:t>
      </w:r>
      <w:r>
        <w:rPr>
          <w:w w:val="105"/>
        </w:rPr>
        <w:t>power</w:t>
      </w:r>
      <w:r>
        <w:rPr>
          <w:spacing w:val="-4"/>
          <w:w w:val="105"/>
        </w:rPr>
        <w:t xml:space="preserve"> </w:t>
      </w:r>
      <w:r>
        <w:rPr>
          <w:w w:val="105"/>
        </w:rPr>
        <w:t>amplifier.</w:t>
      </w:r>
      <w:r>
        <w:rPr>
          <w:spacing w:val="-6"/>
          <w:w w:val="105"/>
        </w:rPr>
        <w:t xml:space="preserve"> </w:t>
      </w:r>
      <w:r>
        <w:rPr>
          <w:w w:val="105"/>
        </w:rPr>
        <w:t>Heat</w:t>
      </w:r>
      <w:r>
        <w:rPr>
          <w:spacing w:val="-2"/>
          <w:w w:val="105"/>
        </w:rPr>
        <w:t xml:space="preserve"> </w:t>
      </w:r>
      <w:r>
        <w:rPr>
          <w:w w:val="105"/>
        </w:rPr>
        <w:t>sinks</w:t>
      </w:r>
      <w:r>
        <w:rPr>
          <w:spacing w:val="-9"/>
          <w:w w:val="105"/>
        </w:rPr>
        <w:t xml:space="preserve"> </w:t>
      </w:r>
      <w:r>
        <w:rPr>
          <w:w w:val="105"/>
        </w:rPr>
        <w:t>for</w:t>
      </w:r>
      <w:r>
        <w:rPr>
          <w:spacing w:val="-4"/>
          <w:w w:val="105"/>
        </w:rPr>
        <w:t xml:space="preserve"> </w:t>
      </w:r>
      <w:r>
        <w:rPr>
          <w:w w:val="105"/>
        </w:rPr>
        <w:t>power</w:t>
      </w:r>
      <w:r>
        <w:rPr>
          <w:spacing w:val="-30"/>
          <w:w w:val="105"/>
        </w:rPr>
        <w:t xml:space="preserve"> </w:t>
      </w:r>
      <w:r>
        <w:rPr>
          <w:w w:val="105"/>
        </w:rPr>
        <w:t>amplifier.</w:t>
      </w:r>
    </w:p>
    <w:p w:rsidR="00B141CF" w:rsidRDefault="00B141CF">
      <w:pPr>
        <w:pStyle w:val="BodyText"/>
        <w:spacing w:before="6"/>
        <w:ind w:left="0" w:firstLine="0"/>
        <w:rPr>
          <w:sz w:val="24"/>
        </w:rPr>
      </w:pPr>
    </w:p>
    <w:p w:rsidR="00B141CF" w:rsidRDefault="009F45E6">
      <w:pPr>
        <w:pStyle w:val="Heading1"/>
        <w:numPr>
          <w:ilvl w:val="0"/>
          <w:numId w:val="93"/>
        </w:numPr>
        <w:tabs>
          <w:tab w:val="left" w:pos="1151"/>
          <w:tab w:val="left" w:pos="1152"/>
          <w:tab w:val="left" w:pos="9119"/>
        </w:tabs>
        <w:spacing w:before="1"/>
      </w:pPr>
      <w:r>
        <w:rPr>
          <w:w w:val="105"/>
        </w:rPr>
        <w:t>FEEDBACK</w:t>
      </w:r>
      <w:r>
        <w:rPr>
          <w:spacing w:val="-23"/>
          <w:w w:val="105"/>
        </w:rPr>
        <w:t xml:space="preserve"> </w:t>
      </w:r>
      <w:r>
        <w:rPr>
          <w:w w:val="105"/>
        </w:rPr>
        <w:t>AMPLIFIERS.</w:t>
      </w:r>
      <w:r>
        <w:rPr>
          <w:w w:val="105"/>
        </w:rPr>
        <w:tab/>
        <w:t>(08</w:t>
      </w:r>
      <w:r>
        <w:rPr>
          <w:spacing w:val="-10"/>
          <w:w w:val="105"/>
        </w:rPr>
        <w:t xml:space="preserve"> </w:t>
      </w:r>
      <w:r>
        <w:rPr>
          <w:w w:val="105"/>
        </w:rPr>
        <w:t>Hours)</w:t>
      </w:r>
    </w:p>
    <w:p w:rsidR="00B141CF" w:rsidRDefault="009F45E6">
      <w:pPr>
        <w:pStyle w:val="ListParagraph"/>
        <w:numPr>
          <w:ilvl w:val="1"/>
          <w:numId w:val="93"/>
        </w:numPr>
        <w:tabs>
          <w:tab w:val="left" w:pos="1873"/>
        </w:tabs>
        <w:spacing w:before="16" w:line="252" w:lineRule="auto"/>
        <w:ind w:right="244"/>
        <w:jc w:val="both"/>
        <w:rPr>
          <w:sz w:val="23"/>
        </w:rPr>
      </w:pPr>
      <w:r>
        <w:rPr>
          <w:w w:val="105"/>
          <w:sz w:val="23"/>
        </w:rPr>
        <w:t xml:space="preserve">Principle of </w:t>
      </w:r>
      <w:r w:rsidR="008C5352">
        <w:rPr>
          <w:w w:val="105"/>
          <w:sz w:val="23"/>
        </w:rPr>
        <w:t>feedback</w:t>
      </w:r>
      <w:r>
        <w:rPr>
          <w:w w:val="105"/>
          <w:sz w:val="23"/>
        </w:rPr>
        <w:t xml:space="preserve"> in </w:t>
      </w:r>
      <w:r>
        <w:rPr>
          <w:spacing w:val="-3"/>
          <w:w w:val="105"/>
          <w:sz w:val="23"/>
        </w:rPr>
        <w:t xml:space="preserve">amplifiers, </w:t>
      </w:r>
      <w:r>
        <w:rPr>
          <w:w w:val="105"/>
          <w:sz w:val="23"/>
        </w:rPr>
        <w:t xml:space="preserve">types of </w:t>
      </w:r>
      <w:r w:rsidR="008C5352">
        <w:rPr>
          <w:w w:val="105"/>
          <w:sz w:val="23"/>
        </w:rPr>
        <w:t>feedback</w:t>
      </w:r>
      <w:r>
        <w:rPr>
          <w:w w:val="105"/>
          <w:sz w:val="23"/>
        </w:rPr>
        <w:t xml:space="preserve"> amplifier. </w:t>
      </w:r>
      <w:r>
        <w:rPr>
          <w:spacing w:val="-3"/>
          <w:w w:val="105"/>
          <w:sz w:val="23"/>
        </w:rPr>
        <w:t xml:space="preserve">Series </w:t>
      </w:r>
      <w:r>
        <w:rPr>
          <w:w w:val="105"/>
          <w:sz w:val="23"/>
        </w:rPr>
        <w:t xml:space="preserve">and shunt feedback, </w:t>
      </w:r>
      <w:r>
        <w:rPr>
          <w:spacing w:val="-3"/>
          <w:w w:val="105"/>
          <w:sz w:val="23"/>
        </w:rPr>
        <w:t xml:space="preserve">feedback </w:t>
      </w:r>
      <w:r>
        <w:rPr>
          <w:w w:val="105"/>
          <w:sz w:val="23"/>
        </w:rPr>
        <w:t xml:space="preserve">factor, effect of </w:t>
      </w:r>
      <w:r>
        <w:rPr>
          <w:spacing w:val="-3"/>
          <w:w w:val="105"/>
          <w:sz w:val="23"/>
        </w:rPr>
        <w:t xml:space="preserve">feedback </w:t>
      </w:r>
      <w:r>
        <w:rPr>
          <w:w w:val="105"/>
          <w:sz w:val="23"/>
        </w:rPr>
        <w:t xml:space="preserve">on gain, band width, </w:t>
      </w:r>
      <w:r>
        <w:rPr>
          <w:spacing w:val="-3"/>
          <w:w w:val="105"/>
          <w:sz w:val="23"/>
        </w:rPr>
        <w:t xml:space="preserve">distortion, </w:t>
      </w:r>
      <w:r>
        <w:rPr>
          <w:w w:val="105"/>
          <w:sz w:val="23"/>
        </w:rPr>
        <w:t>stability and frequency</w:t>
      </w:r>
      <w:r>
        <w:rPr>
          <w:spacing w:val="-6"/>
          <w:w w:val="105"/>
          <w:sz w:val="23"/>
        </w:rPr>
        <w:t xml:space="preserve"> </w:t>
      </w:r>
      <w:r>
        <w:rPr>
          <w:spacing w:val="-3"/>
          <w:w w:val="105"/>
          <w:sz w:val="23"/>
        </w:rPr>
        <w:t>response.</w:t>
      </w:r>
    </w:p>
    <w:p w:rsidR="00B141CF" w:rsidRDefault="009F45E6">
      <w:pPr>
        <w:pStyle w:val="ListParagraph"/>
        <w:numPr>
          <w:ilvl w:val="1"/>
          <w:numId w:val="93"/>
        </w:numPr>
        <w:tabs>
          <w:tab w:val="left" w:pos="1930"/>
        </w:tabs>
        <w:spacing w:before="0" w:line="259" w:lineRule="exact"/>
        <w:ind w:left="1930" w:hanging="779"/>
        <w:jc w:val="both"/>
        <w:rPr>
          <w:sz w:val="23"/>
        </w:rPr>
      </w:pPr>
      <w:r>
        <w:rPr>
          <w:w w:val="105"/>
          <w:sz w:val="23"/>
        </w:rPr>
        <w:t>Emitter follower and differential</w:t>
      </w:r>
      <w:r>
        <w:rPr>
          <w:spacing w:val="32"/>
          <w:w w:val="105"/>
          <w:sz w:val="23"/>
        </w:rPr>
        <w:t xml:space="preserve"> </w:t>
      </w:r>
      <w:r>
        <w:rPr>
          <w:w w:val="105"/>
          <w:sz w:val="23"/>
        </w:rPr>
        <w:t>amplifiers.</w:t>
      </w:r>
    </w:p>
    <w:p w:rsidR="00B141CF" w:rsidRDefault="00B141CF">
      <w:pPr>
        <w:pStyle w:val="BodyText"/>
        <w:spacing w:before="7"/>
        <w:ind w:left="0" w:firstLine="0"/>
        <w:rPr>
          <w:sz w:val="24"/>
        </w:rPr>
      </w:pPr>
    </w:p>
    <w:p w:rsidR="00B141CF" w:rsidRDefault="009F45E6">
      <w:pPr>
        <w:pStyle w:val="Heading1"/>
        <w:numPr>
          <w:ilvl w:val="0"/>
          <w:numId w:val="93"/>
        </w:numPr>
        <w:tabs>
          <w:tab w:val="left" w:pos="1151"/>
          <w:tab w:val="left" w:pos="1152"/>
          <w:tab w:val="left" w:pos="9119"/>
        </w:tabs>
        <w:spacing w:before="1"/>
      </w:pPr>
      <w:r>
        <w:rPr>
          <w:w w:val="105"/>
        </w:rPr>
        <w:t>R.F.</w:t>
      </w:r>
      <w:r>
        <w:rPr>
          <w:spacing w:val="31"/>
          <w:w w:val="105"/>
        </w:rPr>
        <w:t xml:space="preserve"> </w:t>
      </w:r>
      <w:r>
        <w:rPr>
          <w:w w:val="105"/>
        </w:rPr>
        <w:t>AMPLIFIER.</w:t>
      </w:r>
      <w:r>
        <w:rPr>
          <w:w w:val="105"/>
        </w:rPr>
        <w:tab/>
      </w:r>
      <w:r>
        <w:rPr>
          <w:spacing w:val="-4"/>
          <w:w w:val="105"/>
        </w:rPr>
        <w:t>(08</w:t>
      </w:r>
      <w:r>
        <w:rPr>
          <w:spacing w:val="-10"/>
          <w:w w:val="105"/>
        </w:rPr>
        <w:t xml:space="preserve"> </w:t>
      </w:r>
      <w:r>
        <w:rPr>
          <w:w w:val="105"/>
        </w:rPr>
        <w:t>Hours)</w:t>
      </w:r>
    </w:p>
    <w:p w:rsidR="00B141CF" w:rsidRDefault="009F45E6">
      <w:pPr>
        <w:pStyle w:val="ListParagraph"/>
        <w:numPr>
          <w:ilvl w:val="1"/>
          <w:numId w:val="93"/>
        </w:numPr>
        <w:tabs>
          <w:tab w:val="left" w:pos="1872"/>
          <w:tab w:val="left" w:pos="1873"/>
        </w:tabs>
        <w:ind w:hanging="722"/>
        <w:rPr>
          <w:sz w:val="23"/>
        </w:rPr>
      </w:pPr>
      <w:r>
        <w:rPr>
          <w:w w:val="105"/>
          <w:sz w:val="23"/>
        </w:rPr>
        <w:t>Requirements of RF</w:t>
      </w:r>
      <w:r>
        <w:rPr>
          <w:spacing w:val="-25"/>
          <w:w w:val="105"/>
          <w:sz w:val="23"/>
        </w:rPr>
        <w:t xml:space="preserve"> </w:t>
      </w:r>
      <w:r>
        <w:rPr>
          <w:w w:val="105"/>
          <w:sz w:val="23"/>
        </w:rPr>
        <w:t>amplifier.</w:t>
      </w:r>
    </w:p>
    <w:p w:rsidR="00B141CF" w:rsidRDefault="009F45E6">
      <w:pPr>
        <w:pStyle w:val="ListParagraph"/>
        <w:numPr>
          <w:ilvl w:val="1"/>
          <w:numId w:val="93"/>
        </w:numPr>
        <w:tabs>
          <w:tab w:val="left" w:pos="1872"/>
          <w:tab w:val="left" w:pos="1873"/>
        </w:tabs>
        <w:spacing w:before="16"/>
        <w:ind w:hanging="722"/>
        <w:rPr>
          <w:sz w:val="23"/>
        </w:rPr>
      </w:pPr>
      <w:r>
        <w:rPr>
          <w:w w:val="105"/>
          <w:sz w:val="23"/>
        </w:rPr>
        <w:t xml:space="preserve">Principle and </w:t>
      </w:r>
      <w:r>
        <w:rPr>
          <w:spacing w:val="-3"/>
          <w:w w:val="105"/>
          <w:sz w:val="23"/>
        </w:rPr>
        <w:t xml:space="preserve">characteristics </w:t>
      </w:r>
      <w:r>
        <w:rPr>
          <w:w w:val="105"/>
          <w:sz w:val="23"/>
        </w:rPr>
        <w:t>of R.F.</w:t>
      </w:r>
      <w:r>
        <w:rPr>
          <w:spacing w:val="-44"/>
          <w:w w:val="105"/>
          <w:sz w:val="23"/>
        </w:rPr>
        <w:t xml:space="preserve"> </w:t>
      </w:r>
      <w:r>
        <w:rPr>
          <w:w w:val="105"/>
          <w:sz w:val="23"/>
        </w:rPr>
        <w:t>Amplifier.</w:t>
      </w:r>
    </w:p>
    <w:p w:rsidR="00B141CF" w:rsidRDefault="009F45E6">
      <w:pPr>
        <w:pStyle w:val="ListParagraph"/>
        <w:numPr>
          <w:ilvl w:val="1"/>
          <w:numId w:val="93"/>
        </w:numPr>
        <w:tabs>
          <w:tab w:val="left" w:pos="1872"/>
          <w:tab w:val="left" w:pos="1873"/>
        </w:tabs>
        <w:spacing w:before="17"/>
        <w:ind w:hanging="722"/>
        <w:rPr>
          <w:sz w:val="23"/>
        </w:rPr>
      </w:pPr>
      <w:r>
        <w:rPr>
          <w:w w:val="105"/>
          <w:sz w:val="23"/>
        </w:rPr>
        <w:t>R.C. coupled R.F.</w:t>
      </w:r>
      <w:r>
        <w:rPr>
          <w:spacing w:val="-25"/>
          <w:w w:val="105"/>
          <w:sz w:val="23"/>
        </w:rPr>
        <w:t xml:space="preserve"> </w:t>
      </w:r>
      <w:r>
        <w:rPr>
          <w:w w:val="105"/>
          <w:sz w:val="23"/>
        </w:rPr>
        <w:t>amplifier.</w:t>
      </w:r>
    </w:p>
    <w:p w:rsidR="00B141CF" w:rsidRDefault="009F45E6">
      <w:pPr>
        <w:pStyle w:val="ListParagraph"/>
        <w:numPr>
          <w:ilvl w:val="1"/>
          <w:numId w:val="93"/>
        </w:numPr>
        <w:tabs>
          <w:tab w:val="left" w:pos="1872"/>
          <w:tab w:val="left" w:pos="1873"/>
        </w:tabs>
        <w:ind w:hanging="722"/>
        <w:rPr>
          <w:sz w:val="23"/>
        </w:rPr>
      </w:pPr>
      <w:r>
        <w:rPr>
          <w:spacing w:val="-2"/>
          <w:w w:val="105"/>
          <w:sz w:val="23"/>
        </w:rPr>
        <w:t xml:space="preserve">Impedance </w:t>
      </w:r>
      <w:r>
        <w:rPr>
          <w:spacing w:val="-3"/>
          <w:w w:val="105"/>
          <w:sz w:val="23"/>
        </w:rPr>
        <w:t xml:space="preserve">coupled </w:t>
      </w:r>
      <w:r>
        <w:rPr>
          <w:w w:val="105"/>
          <w:sz w:val="23"/>
        </w:rPr>
        <w:t>R.F. amplifier.</w:t>
      </w:r>
    </w:p>
    <w:p w:rsidR="00B141CF" w:rsidRDefault="009F45E6">
      <w:pPr>
        <w:pStyle w:val="ListParagraph"/>
        <w:numPr>
          <w:ilvl w:val="1"/>
          <w:numId w:val="93"/>
        </w:numPr>
        <w:tabs>
          <w:tab w:val="left" w:pos="1872"/>
          <w:tab w:val="left" w:pos="1873"/>
        </w:tabs>
        <w:spacing w:before="16"/>
        <w:ind w:hanging="722"/>
        <w:rPr>
          <w:sz w:val="23"/>
        </w:rPr>
      </w:pPr>
      <w:r>
        <w:rPr>
          <w:w w:val="105"/>
          <w:sz w:val="23"/>
        </w:rPr>
        <w:t>Transformer coupled R.F.</w:t>
      </w:r>
      <w:r>
        <w:rPr>
          <w:spacing w:val="34"/>
          <w:w w:val="105"/>
          <w:sz w:val="23"/>
        </w:rPr>
        <w:t xml:space="preserve"> </w:t>
      </w:r>
      <w:r>
        <w:rPr>
          <w:w w:val="105"/>
          <w:sz w:val="23"/>
        </w:rPr>
        <w:t>amplifier.</w:t>
      </w:r>
    </w:p>
    <w:p w:rsidR="00B141CF" w:rsidRDefault="009F45E6">
      <w:pPr>
        <w:pStyle w:val="BodyText"/>
        <w:tabs>
          <w:tab w:val="left" w:pos="1872"/>
        </w:tabs>
        <w:ind w:left="1151" w:firstLine="0"/>
      </w:pPr>
      <w:r>
        <w:rPr>
          <w:w w:val="105"/>
        </w:rPr>
        <w:t>5.6.</w:t>
      </w:r>
      <w:r>
        <w:rPr>
          <w:w w:val="105"/>
        </w:rPr>
        <w:tab/>
      </w:r>
      <w:r>
        <w:rPr>
          <w:spacing w:val="-3"/>
          <w:w w:val="105"/>
        </w:rPr>
        <w:t xml:space="preserve">Multistage </w:t>
      </w:r>
      <w:r>
        <w:rPr>
          <w:w w:val="105"/>
        </w:rPr>
        <w:t>R.F.</w:t>
      </w:r>
      <w:r>
        <w:rPr>
          <w:spacing w:val="-10"/>
          <w:w w:val="105"/>
        </w:rPr>
        <w:t xml:space="preserve"> </w:t>
      </w:r>
      <w:r>
        <w:rPr>
          <w:w w:val="105"/>
        </w:rPr>
        <w:t>amplifier.</w:t>
      </w:r>
    </w:p>
    <w:p w:rsidR="00B141CF" w:rsidRDefault="009F45E6">
      <w:pPr>
        <w:pStyle w:val="ListParagraph"/>
        <w:numPr>
          <w:ilvl w:val="1"/>
          <w:numId w:val="94"/>
        </w:numPr>
        <w:tabs>
          <w:tab w:val="left" w:pos="1872"/>
          <w:tab w:val="left" w:pos="1873"/>
        </w:tabs>
        <w:spacing w:before="10"/>
        <w:ind w:hanging="722"/>
        <w:rPr>
          <w:sz w:val="23"/>
        </w:rPr>
      </w:pPr>
      <w:r>
        <w:rPr>
          <w:w w:val="105"/>
          <w:sz w:val="23"/>
        </w:rPr>
        <w:t>Class-C R.F. power amplifier using tuned circuit</w:t>
      </w:r>
      <w:r>
        <w:rPr>
          <w:spacing w:val="-27"/>
          <w:w w:val="105"/>
          <w:sz w:val="23"/>
        </w:rPr>
        <w:t xml:space="preserve"> </w:t>
      </w:r>
      <w:r>
        <w:rPr>
          <w:spacing w:val="3"/>
          <w:w w:val="105"/>
          <w:sz w:val="23"/>
        </w:rPr>
        <w:t>as</w:t>
      </w:r>
      <w:r w:rsidR="002F44BB">
        <w:rPr>
          <w:spacing w:val="3"/>
          <w:w w:val="105"/>
          <w:sz w:val="23"/>
        </w:rPr>
        <w:t xml:space="preserve"> </w:t>
      </w:r>
      <w:r>
        <w:rPr>
          <w:spacing w:val="3"/>
          <w:w w:val="105"/>
          <w:sz w:val="23"/>
        </w:rPr>
        <w:t>load.</w:t>
      </w:r>
    </w:p>
    <w:p w:rsidR="00B141CF" w:rsidRDefault="009F45E6">
      <w:pPr>
        <w:pStyle w:val="ListParagraph"/>
        <w:numPr>
          <w:ilvl w:val="1"/>
          <w:numId w:val="94"/>
        </w:numPr>
        <w:tabs>
          <w:tab w:val="left" w:pos="1872"/>
          <w:tab w:val="left" w:pos="1873"/>
        </w:tabs>
        <w:spacing w:before="16"/>
        <w:ind w:hanging="722"/>
        <w:rPr>
          <w:sz w:val="23"/>
        </w:rPr>
      </w:pPr>
      <w:r>
        <w:rPr>
          <w:w w:val="105"/>
          <w:sz w:val="23"/>
        </w:rPr>
        <w:t>Grounded base R.F</w:t>
      </w:r>
      <w:r>
        <w:rPr>
          <w:spacing w:val="36"/>
          <w:w w:val="105"/>
          <w:sz w:val="23"/>
        </w:rPr>
        <w:t xml:space="preserve"> </w:t>
      </w:r>
      <w:r>
        <w:rPr>
          <w:w w:val="105"/>
          <w:sz w:val="23"/>
        </w:rPr>
        <w:t>amplifier.</w:t>
      </w:r>
    </w:p>
    <w:p w:rsidR="00B141CF" w:rsidRDefault="009F45E6">
      <w:pPr>
        <w:pStyle w:val="ListParagraph"/>
        <w:numPr>
          <w:ilvl w:val="1"/>
          <w:numId w:val="94"/>
        </w:numPr>
        <w:tabs>
          <w:tab w:val="left" w:pos="1872"/>
          <w:tab w:val="left" w:pos="1873"/>
        </w:tabs>
        <w:ind w:hanging="722"/>
        <w:rPr>
          <w:sz w:val="23"/>
        </w:rPr>
      </w:pPr>
      <w:r>
        <w:rPr>
          <w:w w:val="105"/>
          <w:sz w:val="23"/>
        </w:rPr>
        <w:t>Feed back in R.F.</w:t>
      </w:r>
      <w:r>
        <w:rPr>
          <w:spacing w:val="31"/>
          <w:w w:val="105"/>
          <w:sz w:val="23"/>
        </w:rPr>
        <w:t xml:space="preserve"> </w:t>
      </w:r>
      <w:r>
        <w:rPr>
          <w:w w:val="105"/>
          <w:sz w:val="23"/>
        </w:rPr>
        <w:t>amplifier.</w:t>
      </w:r>
    </w:p>
    <w:p w:rsidR="00B141CF" w:rsidRDefault="009F45E6">
      <w:pPr>
        <w:pStyle w:val="ListParagraph"/>
        <w:numPr>
          <w:ilvl w:val="1"/>
          <w:numId w:val="94"/>
        </w:numPr>
        <w:tabs>
          <w:tab w:val="left" w:pos="1872"/>
          <w:tab w:val="left" w:pos="1873"/>
        </w:tabs>
        <w:ind w:hanging="722"/>
        <w:rPr>
          <w:sz w:val="23"/>
        </w:rPr>
      </w:pPr>
      <w:r>
        <w:rPr>
          <w:w w:val="105"/>
          <w:sz w:val="23"/>
        </w:rPr>
        <w:t xml:space="preserve">Regeneration </w:t>
      </w:r>
      <w:r>
        <w:rPr>
          <w:spacing w:val="-3"/>
          <w:w w:val="105"/>
          <w:sz w:val="23"/>
        </w:rPr>
        <w:t xml:space="preserve">and de-generation </w:t>
      </w:r>
      <w:r>
        <w:rPr>
          <w:w w:val="105"/>
          <w:sz w:val="23"/>
        </w:rPr>
        <w:t xml:space="preserve">in </w:t>
      </w:r>
      <w:r w:rsidR="008C5352">
        <w:rPr>
          <w:spacing w:val="-3"/>
          <w:w w:val="105"/>
          <w:sz w:val="23"/>
        </w:rPr>
        <w:t>feedb</w:t>
      </w:r>
      <w:r w:rsidR="008C5352">
        <w:rPr>
          <w:w w:val="105"/>
          <w:sz w:val="23"/>
        </w:rPr>
        <w:t>ack</w:t>
      </w:r>
      <w:r>
        <w:rPr>
          <w:spacing w:val="-13"/>
          <w:w w:val="105"/>
          <w:sz w:val="23"/>
        </w:rPr>
        <w:t xml:space="preserve"> </w:t>
      </w:r>
      <w:r>
        <w:rPr>
          <w:w w:val="105"/>
          <w:sz w:val="23"/>
        </w:rPr>
        <w:t>amplifier.</w:t>
      </w:r>
    </w:p>
    <w:p w:rsidR="00B141CF" w:rsidRDefault="009F45E6">
      <w:pPr>
        <w:pStyle w:val="ListParagraph"/>
        <w:numPr>
          <w:ilvl w:val="1"/>
          <w:numId w:val="94"/>
        </w:numPr>
        <w:tabs>
          <w:tab w:val="left" w:pos="1872"/>
          <w:tab w:val="left" w:pos="1873"/>
        </w:tabs>
        <w:spacing w:before="10"/>
        <w:ind w:hanging="722"/>
        <w:rPr>
          <w:sz w:val="23"/>
        </w:rPr>
      </w:pPr>
      <w:r>
        <w:rPr>
          <w:spacing w:val="-3"/>
          <w:w w:val="105"/>
          <w:sz w:val="23"/>
        </w:rPr>
        <w:t xml:space="preserve">Calculation </w:t>
      </w:r>
      <w:r>
        <w:rPr>
          <w:w w:val="105"/>
          <w:sz w:val="23"/>
        </w:rPr>
        <w:t>of band</w:t>
      </w:r>
      <w:r>
        <w:rPr>
          <w:spacing w:val="-35"/>
          <w:w w:val="105"/>
          <w:sz w:val="23"/>
        </w:rPr>
        <w:t xml:space="preserve"> </w:t>
      </w:r>
      <w:r>
        <w:rPr>
          <w:w w:val="105"/>
          <w:sz w:val="23"/>
        </w:rPr>
        <w:t>width.</w:t>
      </w:r>
    </w:p>
    <w:p w:rsidR="00B141CF" w:rsidRDefault="009F45E6">
      <w:pPr>
        <w:pStyle w:val="ListParagraph"/>
        <w:numPr>
          <w:ilvl w:val="1"/>
          <w:numId w:val="94"/>
        </w:numPr>
        <w:tabs>
          <w:tab w:val="left" w:pos="1872"/>
          <w:tab w:val="left" w:pos="1873"/>
        </w:tabs>
        <w:spacing w:before="17"/>
        <w:ind w:hanging="722"/>
        <w:rPr>
          <w:sz w:val="23"/>
        </w:rPr>
      </w:pPr>
      <w:r>
        <w:rPr>
          <w:w w:val="105"/>
          <w:sz w:val="23"/>
        </w:rPr>
        <w:t>Troubles</w:t>
      </w:r>
      <w:r>
        <w:rPr>
          <w:spacing w:val="-28"/>
          <w:w w:val="105"/>
          <w:sz w:val="23"/>
        </w:rPr>
        <w:t xml:space="preserve"> </w:t>
      </w:r>
      <w:r>
        <w:rPr>
          <w:w w:val="105"/>
          <w:sz w:val="23"/>
        </w:rPr>
        <w:t>in</w:t>
      </w:r>
      <w:r>
        <w:rPr>
          <w:spacing w:val="-27"/>
          <w:w w:val="105"/>
          <w:sz w:val="23"/>
        </w:rPr>
        <w:t xml:space="preserve"> </w:t>
      </w:r>
      <w:r>
        <w:rPr>
          <w:w w:val="105"/>
          <w:sz w:val="23"/>
        </w:rPr>
        <w:t>R.F.</w:t>
      </w:r>
      <w:r>
        <w:rPr>
          <w:spacing w:val="-38"/>
          <w:w w:val="105"/>
          <w:sz w:val="23"/>
        </w:rPr>
        <w:t xml:space="preserve"> </w:t>
      </w:r>
      <w:r>
        <w:rPr>
          <w:w w:val="105"/>
          <w:sz w:val="23"/>
        </w:rPr>
        <w:t>amplifier.</w:t>
      </w:r>
    </w:p>
    <w:p w:rsidR="00B141CF" w:rsidRDefault="00B141CF">
      <w:pPr>
        <w:pStyle w:val="BodyText"/>
        <w:spacing w:before="6"/>
        <w:ind w:left="0" w:firstLine="0"/>
        <w:rPr>
          <w:sz w:val="24"/>
        </w:rPr>
      </w:pPr>
    </w:p>
    <w:p w:rsidR="00B141CF" w:rsidRDefault="009F45E6">
      <w:pPr>
        <w:pStyle w:val="Heading1"/>
        <w:numPr>
          <w:ilvl w:val="0"/>
          <w:numId w:val="93"/>
        </w:numPr>
        <w:tabs>
          <w:tab w:val="left" w:pos="1151"/>
          <w:tab w:val="left" w:pos="1152"/>
          <w:tab w:val="left" w:pos="9112"/>
        </w:tabs>
        <w:spacing w:before="1"/>
      </w:pPr>
      <w:r>
        <w:rPr>
          <w:w w:val="105"/>
        </w:rPr>
        <w:t>I.F.</w:t>
      </w:r>
      <w:r>
        <w:rPr>
          <w:spacing w:val="29"/>
          <w:w w:val="105"/>
        </w:rPr>
        <w:t xml:space="preserve"> </w:t>
      </w:r>
      <w:r>
        <w:rPr>
          <w:w w:val="105"/>
        </w:rPr>
        <w:t>AMPLIFIER.</w:t>
      </w:r>
      <w:r>
        <w:rPr>
          <w:w w:val="105"/>
        </w:rPr>
        <w:tab/>
        <w:t>(04</w:t>
      </w:r>
      <w:r>
        <w:rPr>
          <w:spacing w:val="-9"/>
          <w:w w:val="105"/>
        </w:rPr>
        <w:t xml:space="preserve"> </w:t>
      </w:r>
      <w:r>
        <w:rPr>
          <w:w w:val="105"/>
        </w:rPr>
        <w:t>Hours)</w:t>
      </w:r>
    </w:p>
    <w:p w:rsidR="00B141CF" w:rsidRDefault="009F45E6">
      <w:pPr>
        <w:pStyle w:val="ListParagraph"/>
        <w:numPr>
          <w:ilvl w:val="1"/>
          <w:numId w:val="93"/>
        </w:numPr>
        <w:tabs>
          <w:tab w:val="left" w:pos="1872"/>
          <w:tab w:val="left" w:pos="1873"/>
        </w:tabs>
        <w:ind w:hanging="722"/>
        <w:rPr>
          <w:sz w:val="23"/>
        </w:rPr>
      </w:pPr>
      <w:r>
        <w:rPr>
          <w:w w:val="105"/>
          <w:sz w:val="23"/>
        </w:rPr>
        <w:t>Need and requirement of I.F</w:t>
      </w:r>
      <w:r>
        <w:rPr>
          <w:spacing w:val="15"/>
          <w:w w:val="105"/>
          <w:sz w:val="23"/>
        </w:rPr>
        <w:t xml:space="preserve"> </w:t>
      </w:r>
      <w:r>
        <w:rPr>
          <w:w w:val="105"/>
          <w:sz w:val="23"/>
        </w:rPr>
        <w:t>amplifier.</w:t>
      </w:r>
    </w:p>
    <w:p w:rsidR="00B141CF" w:rsidRDefault="009F45E6">
      <w:pPr>
        <w:pStyle w:val="ListParagraph"/>
        <w:numPr>
          <w:ilvl w:val="1"/>
          <w:numId w:val="93"/>
        </w:numPr>
        <w:tabs>
          <w:tab w:val="left" w:pos="1872"/>
          <w:tab w:val="left" w:pos="1873"/>
        </w:tabs>
        <w:spacing w:before="16"/>
        <w:ind w:hanging="722"/>
        <w:rPr>
          <w:sz w:val="23"/>
        </w:rPr>
      </w:pPr>
      <w:r>
        <w:rPr>
          <w:w w:val="105"/>
          <w:sz w:val="23"/>
        </w:rPr>
        <w:t>Single stage I.F.</w:t>
      </w:r>
      <w:r>
        <w:rPr>
          <w:spacing w:val="36"/>
          <w:w w:val="105"/>
          <w:sz w:val="23"/>
        </w:rPr>
        <w:t xml:space="preserve"> </w:t>
      </w:r>
      <w:r>
        <w:rPr>
          <w:w w:val="105"/>
          <w:sz w:val="23"/>
        </w:rPr>
        <w:t>amplifier.</w:t>
      </w:r>
    </w:p>
    <w:p w:rsidR="00B141CF" w:rsidRDefault="009F45E6">
      <w:pPr>
        <w:pStyle w:val="ListParagraph"/>
        <w:numPr>
          <w:ilvl w:val="1"/>
          <w:numId w:val="93"/>
        </w:numPr>
        <w:tabs>
          <w:tab w:val="left" w:pos="1872"/>
          <w:tab w:val="left" w:pos="1873"/>
        </w:tabs>
        <w:spacing w:before="16"/>
        <w:ind w:hanging="722"/>
        <w:rPr>
          <w:sz w:val="23"/>
        </w:rPr>
      </w:pPr>
      <w:r>
        <w:rPr>
          <w:spacing w:val="-3"/>
          <w:w w:val="105"/>
          <w:sz w:val="23"/>
        </w:rPr>
        <w:t xml:space="preserve">Multistage </w:t>
      </w:r>
      <w:r>
        <w:rPr>
          <w:w w:val="105"/>
          <w:sz w:val="23"/>
        </w:rPr>
        <w:t>I.F</w:t>
      </w:r>
      <w:r>
        <w:rPr>
          <w:spacing w:val="54"/>
          <w:w w:val="105"/>
          <w:sz w:val="23"/>
        </w:rPr>
        <w:t xml:space="preserve"> </w:t>
      </w:r>
      <w:r>
        <w:rPr>
          <w:w w:val="105"/>
          <w:sz w:val="23"/>
        </w:rPr>
        <w:t>amplifier.</w:t>
      </w:r>
    </w:p>
    <w:p w:rsidR="00B141CF" w:rsidRDefault="009F45E6">
      <w:pPr>
        <w:pStyle w:val="ListParagraph"/>
        <w:numPr>
          <w:ilvl w:val="1"/>
          <w:numId w:val="93"/>
        </w:numPr>
        <w:tabs>
          <w:tab w:val="left" w:pos="1872"/>
          <w:tab w:val="left" w:pos="1873"/>
        </w:tabs>
        <w:spacing w:before="10"/>
        <w:ind w:hanging="722"/>
        <w:rPr>
          <w:sz w:val="23"/>
        </w:rPr>
      </w:pPr>
      <w:r>
        <w:rPr>
          <w:w w:val="105"/>
          <w:sz w:val="23"/>
        </w:rPr>
        <w:t>Methods of</w:t>
      </w:r>
      <w:r>
        <w:rPr>
          <w:spacing w:val="44"/>
          <w:w w:val="105"/>
          <w:sz w:val="23"/>
        </w:rPr>
        <w:t xml:space="preserve"> </w:t>
      </w:r>
      <w:r>
        <w:rPr>
          <w:spacing w:val="-3"/>
          <w:w w:val="105"/>
          <w:sz w:val="23"/>
        </w:rPr>
        <w:t>neutralization.</w:t>
      </w:r>
    </w:p>
    <w:p w:rsidR="00B141CF" w:rsidRDefault="009F45E6">
      <w:pPr>
        <w:pStyle w:val="ListParagraph"/>
        <w:numPr>
          <w:ilvl w:val="1"/>
          <w:numId w:val="93"/>
        </w:numPr>
        <w:tabs>
          <w:tab w:val="left" w:pos="1872"/>
          <w:tab w:val="left" w:pos="1873"/>
        </w:tabs>
        <w:ind w:hanging="722"/>
        <w:rPr>
          <w:sz w:val="23"/>
        </w:rPr>
      </w:pPr>
      <w:r>
        <w:rPr>
          <w:spacing w:val="-3"/>
          <w:w w:val="105"/>
          <w:sz w:val="23"/>
        </w:rPr>
        <w:t xml:space="preserve">Integrated </w:t>
      </w:r>
      <w:r>
        <w:rPr>
          <w:w w:val="105"/>
          <w:sz w:val="23"/>
        </w:rPr>
        <w:t>Circuit IFA</w:t>
      </w:r>
    </w:p>
    <w:p w:rsidR="00B141CF" w:rsidRDefault="009F45E6">
      <w:pPr>
        <w:pStyle w:val="ListParagraph"/>
        <w:numPr>
          <w:ilvl w:val="1"/>
          <w:numId w:val="93"/>
        </w:numPr>
        <w:tabs>
          <w:tab w:val="left" w:pos="1872"/>
          <w:tab w:val="left" w:pos="1873"/>
        </w:tabs>
        <w:spacing w:before="17"/>
        <w:ind w:hanging="722"/>
        <w:rPr>
          <w:sz w:val="23"/>
        </w:rPr>
      </w:pPr>
      <w:r>
        <w:rPr>
          <w:w w:val="105"/>
          <w:sz w:val="23"/>
        </w:rPr>
        <w:t>Troubles in I.F.</w:t>
      </w:r>
      <w:r>
        <w:rPr>
          <w:spacing w:val="42"/>
          <w:w w:val="105"/>
          <w:sz w:val="23"/>
        </w:rPr>
        <w:t xml:space="preserve"> </w:t>
      </w:r>
      <w:r>
        <w:rPr>
          <w:w w:val="105"/>
          <w:sz w:val="23"/>
        </w:rPr>
        <w:t>amplifier.</w:t>
      </w:r>
    </w:p>
    <w:p w:rsidR="00B141CF" w:rsidRDefault="00B141CF">
      <w:pPr>
        <w:pStyle w:val="BodyText"/>
        <w:spacing w:before="2"/>
        <w:ind w:left="0" w:firstLine="0"/>
        <w:rPr>
          <w:sz w:val="25"/>
        </w:rPr>
      </w:pPr>
    </w:p>
    <w:p w:rsidR="00B141CF" w:rsidRDefault="009F45E6">
      <w:pPr>
        <w:pStyle w:val="Heading1"/>
        <w:numPr>
          <w:ilvl w:val="0"/>
          <w:numId w:val="93"/>
        </w:numPr>
        <w:tabs>
          <w:tab w:val="left" w:pos="1151"/>
          <w:tab w:val="left" w:pos="1152"/>
          <w:tab w:val="left" w:pos="9112"/>
        </w:tabs>
      </w:pPr>
      <w:r>
        <w:rPr>
          <w:w w:val="105"/>
        </w:rPr>
        <w:t>OSCILLATORS.</w:t>
      </w:r>
      <w:r>
        <w:rPr>
          <w:w w:val="105"/>
        </w:rPr>
        <w:tab/>
      </w:r>
      <w:r>
        <w:rPr>
          <w:spacing w:val="-4"/>
          <w:w w:val="105"/>
        </w:rPr>
        <w:t>(08</w:t>
      </w:r>
      <w:r>
        <w:rPr>
          <w:spacing w:val="-10"/>
          <w:w w:val="105"/>
        </w:rPr>
        <w:t xml:space="preserve"> </w:t>
      </w:r>
      <w:r>
        <w:rPr>
          <w:w w:val="105"/>
        </w:rPr>
        <w:t>Hours)</w:t>
      </w:r>
    </w:p>
    <w:p w:rsidR="00B141CF" w:rsidRDefault="00B141CF">
      <w:pPr>
        <w:pStyle w:val="BodyText"/>
        <w:spacing w:before="7"/>
        <w:ind w:left="0" w:firstLine="0"/>
        <w:rPr>
          <w:b/>
          <w:sz w:val="24"/>
        </w:rPr>
      </w:pPr>
    </w:p>
    <w:p w:rsidR="00B141CF" w:rsidRDefault="009F45E6">
      <w:pPr>
        <w:pStyle w:val="ListParagraph"/>
        <w:numPr>
          <w:ilvl w:val="1"/>
          <w:numId w:val="93"/>
        </w:numPr>
        <w:tabs>
          <w:tab w:val="left" w:pos="1872"/>
          <w:tab w:val="left" w:pos="1873"/>
        </w:tabs>
        <w:spacing w:before="0"/>
        <w:ind w:hanging="722"/>
        <w:rPr>
          <w:sz w:val="23"/>
        </w:rPr>
      </w:pPr>
      <w:r>
        <w:rPr>
          <w:w w:val="105"/>
          <w:sz w:val="23"/>
        </w:rPr>
        <w:t xml:space="preserve">Conditions for an </w:t>
      </w:r>
      <w:r>
        <w:rPr>
          <w:spacing w:val="-3"/>
          <w:w w:val="105"/>
          <w:sz w:val="23"/>
        </w:rPr>
        <w:t xml:space="preserve">amplifier </w:t>
      </w:r>
      <w:r>
        <w:rPr>
          <w:w w:val="105"/>
          <w:sz w:val="23"/>
        </w:rPr>
        <w:t>to work as an</w:t>
      </w:r>
      <w:r>
        <w:rPr>
          <w:spacing w:val="-45"/>
          <w:w w:val="105"/>
          <w:sz w:val="23"/>
        </w:rPr>
        <w:t xml:space="preserve"> </w:t>
      </w:r>
      <w:r>
        <w:rPr>
          <w:w w:val="105"/>
          <w:sz w:val="23"/>
        </w:rPr>
        <w:t>oscillator.</w:t>
      </w:r>
    </w:p>
    <w:p w:rsidR="00B141CF" w:rsidRDefault="009F45E6">
      <w:pPr>
        <w:pStyle w:val="ListParagraph"/>
        <w:numPr>
          <w:ilvl w:val="1"/>
          <w:numId w:val="93"/>
        </w:numPr>
        <w:tabs>
          <w:tab w:val="left" w:pos="1872"/>
          <w:tab w:val="left" w:pos="1873"/>
        </w:tabs>
        <w:ind w:hanging="722"/>
        <w:rPr>
          <w:sz w:val="23"/>
        </w:rPr>
      </w:pPr>
      <w:r>
        <w:rPr>
          <w:w w:val="105"/>
          <w:sz w:val="23"/>
        </w:rPr>
        <w:t>Requisites of an</w:t>
      </w:r>
      <w:r>
        <w:rPr>
          <w:spacing w:val="-18"/>
          <w:w w:val="105"/>
          <w:sz w:val="23"/>
        </w:rPr>
        <w:t xml:space="preserve"> </w:t>
      </w:r>
      <w:r>
        <w:rPr>
          <w:w w:val="105"/>
          <w:sz w:val="23"/>
        </w:rPr>
        <w:t>oscillator.</w:t>
      </w:r>
    </w:p>
    <w:p w:rsidR="00B141CF" w:rsidRDefault="009F45E6">
      <w:pPr>
        <w:pStyle w:val="ListParagraph"/>
        <w:numPr>
          <w:ilvl w:val="1"/>
          <w:numId w:val="93"/>
        </w:numPr>
        <w:tabs>
          <w:tab w:val="left" w:pos="1872"/>
          <w:tab w:val="left" w:pos="1873"/>
        </w:tabs>
        <w:spacing w:before="17"/>
        <w:ind w:hanging="722"/>
        <w:rPr>
          <w:sz w:val="23"/>
        </w:rPr>
      </w:pPr>
      <w:r>
        <w:rPr>
          <w:spacing w:val="-3"/>
          <w:w w:val="105"/>
          <w:sz w:val="23"/>
        </w:rPr>
        <w:t xml:space="preserve">Classification </w:t>
      </w:r>
      <w:r>
        <w:rPr>
          <w:w w:val="105"/>
          <w:sz w:val="23"/>
        </w:rPr>
        <w:t>of oscillator</w:t>
      </w:r>
      <w:r>
        <w:rPr>
          <w:spacing w:val="-16"/>
          <w:w w:val="105"/>
          <w:sz w:val="23"/>
        </w:rPr>
        <w:t xml:space="preserve"> </w:t>
      </w:r>
      <w:r>
        <w:rPr>
          <w:w w:val="105"/>
          <w:sz w:val="23"/>
        </w:rPr>
        <w:t>circuits.</w:t>
      </w:r>
    </w:p>
    <w:p w:rsidR="00B141CF" w:rsidRDefault="009F45E6">
      <w:pPr>
        <w:pStyle w:val="ListParagraph"/>
        <w:numPr>
          <w:ilvl w:val="1"/>
          <w:numId w:val="93"/>
        </w:numPr>
        <w:tabs>
          <w:tab w:val="left" w:pos="1872"/>
          <w:tab w:val="left" w:pos="1873"/>
        </w:tabs>
        <w:ind w:hanging="722"/>
        <w:rPr>
          <w:sz w:val="23"/>
        </w:rPr>
      </w:pPr>
      <w:r>
        <w:rPr>
          <w:w w:val="105"/>
          <w:sz w:val="23"/>
        </w:rPr>
        <w:t xml:space="preserve">RC phase shift </w:t>
      </w:r>
      <w:r>
        <w:rPr>
          <w:spacing w:val="-3"/>
          <w:w w:val="105"/>
          <w:sz w:val="23"/>
        </w:rPr>
        <w:t xml:space="preserve">and </w:t>
      </w:r>
      <w:r>
        <w:rPr>
          <w:w w:val="105"/>
          <w:sz w:val="23"/>
        </w:rPr>
        <w:t xml:space="preserve">Wien bridge </w:t>
      </w:r>
      <w:r>
        <w:rPr>
          <w:spacing w:val="-3"/>
          <w:w w:val="105"/>
          <w:sz w:val="23"/>
        </w:rPr>
        <w:t>oscillator</w:t>
      </w:r>
      <w:r>
        <w:rPr>
          <w:spacing w:val="-48"/>
          <w:w w:val="105"/>
          <w:sz w:val="23"/>
        </w:rPr>
        <w:t xml:space="preserve"> </w:t>
      </w:r>
      <w:r>
        <w:rPr>
          <w:spacing w:val="-3"/>
          <w:w w:val="105"/>
          <w:sz w:val="23"/>
        </w:rPr>
        <w:t>circuits.</w:t>
      </w:r>
    </w:p>
    <w:p w:rsidR="00B141CF" w:rsidRDefault="009F45E6">
      <w:pPr>
        <w:pStyle w:val="ListParagraph"/>
        <w:numPr>
          <w:ilvl w:val="1"/>
          <w:numId w:val="93"/>
        </w:numPr>
        <w:tabs>
          <w:tab w:val="left" w:pos="1872"/>
          <w:tab w:val="left" w:pos="1873"/>
        </w:tabs>
        <w:ind w:hanging="722"/>
        <w:rPr>
          <w:sz w:val="23"/>
        </w:rPr>
      </w:pPr>
      <w:r>
        <w:rPr>
          <w:w w:val="105"/>
          <w:sz w:val="23"/>
        </w:rPr>
        <w:t xml:space="preserve">Condition of </w:t>
      </w:r>
      <w:r>
        <w:rPr>
          <w:spacing w:val="-3"/>
          <w:w w:val="105"/>
          <w:sz w:val="23"/>
        </w:rPr>
        <w:t>sustained</w:t>
      </w:r>
      <w:r>
        <w:rPr>
          <w:spacing w:val="-23"/>
          <w:w w:val="105"/>
          <w:sz w:val="23"/>
        </w:rPr>
        <w:t xml:space="preserve"> </w:t>
      </w:r>
      <w:r>
        <w:rPr>
          <w:w w:val="105"/>
          <w:sz w:val="23"/>
        </w:rPr>
        <w:t>oscillation.</w:t>
      </w:r>
    </w:p>
    <w:p w:rsidR="00B141CF" w:rsidRDefault="009F45E6">
      <w:pPr>
        <w:pStyle w:val="ListParagraph"/>
        <w:numPr>
          <w:ilvl w:val="1"/>
          <w:numId w:val="93"/>
        </w:numPr>
        <w:tabs>
          <w:tab w:val="left" w:pos="1872"/>
          <w:tab w:val="left" w:pos="1873"/>
        </w:tabs>
        <w:spacing w:before="17"/>
        <w:ind w:hanging="722"/>
        <w:rPr>
          <w:sz w:val="23"/>
        </w:rPr>
      </w:pPr>
      <w:r>
        <w:rPr>
          <w:w w:val="105"/>
          <w:sz w:val="23"/>
        </w:rPr>
        <w:t xml:space="preserve">Voltage </w:t>
      </w:r>
      <w:r>
        <w:rPr>
          <w:spacing w:val="-3"/>
          <w:w w:val="105"/>
          <w:sz w:val="23"/>
        </w:rPr>
        <w:t xml:space="preserve">controlled </w:t>
      </w:r>
      <w:r>
        <w:rPr>
          <w:w w:val="105"/>
          <w:sz w:val="23"/>
        </w:rPr>
        <w:t>oscillator using 555</w:t>
      </w:r>
      <w:r>
        <w:rPr>
          <w:spacing w:val="-33"/>
          <w:w w:val="105"/>
          <w:sz w:val="23"/>
        </w:rPr>
        <w:t xml:space="preserve"> </w:t>
      </w:r>
      <w:r>
        <w:rPr>
          <w:w w:val="105"/>
          <w:sz w:val="23"/>
        </w:rPr>
        <w:t>timer</w:t>
      </w:r>
    </w:p>
    <w:p w:rsidR="00B141CF" w:rsidRDefault="009F45E6">
      <w:pPr>
        <w:pStyle w:val="ListParagraph"/>
        <w:numPr>
          <w:ilvl w:val="1"/>
          <w:numId w:val="93"/>
        </w:numPr>
        <w:tabs>
          <w:tab w:val="left" w:pos="1872"/>
          <w:tab w:val="left" w:pos="1873"/>
        </w:tabs>
        <w:ind w:hanging="722"/>
        <w:rPr>
          <w:sz w:val="23"/>
        </w:rPr>
      </w:pPr>
      <w:r>
        <w:rPr>
          <w:w w:val="105"/>
          <w:sz w:val="23"/>
        </w:rPr>
        <w:t>Pulse tone oscillator using 555</w:t>
      </w:r>
      <w:r>
        <w:rPr>
          <w:spacing w:val="-30"/>
          <w:w w:val="105"/>
          <w:sz w:val="23"/>
        </w:rPr>
        <w:t xml:space="preserve"> </w:t>
      </w:r>
      <w:r>
        <w:rPr>
          <w:w w:val="105"/>
          <w:sz w:val="23"/>
        </w:rPr>
        <w:t>timer.</w:t>
      </w:r>
    </w:p>
    <w:p w:rsidR="00B141CF" w:rsidRDefault="009F45E6">
      <w:pPr>
        <w:pStyle w:val="ListParagraph"/>
        <w:numPr>
          <w:ilvl w:val="1"/>
          <w:numId w:val="93"/>
        </w:numPr>
        <w:tabs>
          <w:tab w:val="left" w:pos="1872"/>
          <w:tab w:val="left" w:pos="1873"/>
        </w:tabs>
        <w:ind w:hanging="722"/>
        <w:rPr>
          <w:sz w:val="23"/>
        </w:rPr>
      </w:pPr>
      <w:r>
        <w:rPr>
          <w:w w:val="105"/>
          <w:sz w:val="23"/>
        </w:rPr>
        <w:t xml:space="preserve">Voltage </w:t>
      </w:r>
      <w:r>
        <w:rPr>
          <w:spacing w:val="-3"/>
          <w:w w:val="105"/>
          <w:sz w:val="23"/>
        </w:rPr>
        <w:t xml:space="preserve">controlled </w:t>
      </w:r>
      <w:r>
        <w:rPr>
          <w:w w:val="105"/>
          <w:sz w:val="23"/>
        </w:rPr>
        <w:t>oscillator using 555</w:t>
      </w:r>
      <w:r>
        <w:rPr>
          <w:spacing w:val="-35"/>
          <w:w w:val="105"/>
          <w:sz w:val="23"/>
        </w:rPr>
        <w:t xml:space="preserve"> </w:t>
      </w:r>
      <w:r>
        <w:rPr>
          <w:w w:val="105"/>
          <w:sz w:val="23"/>
        </w:rPr>
        <w:t>timer.</w:t>
      </w:r>
    </w:p>
    <w:p w:rsidR="00B141CF" w:rsidRDefault="009F45E6">
      <w:pPr>
        <w:pStyle w:val="ListParagraph"/>
        <w:numPr>
          <w:ilvl w:val="1"/>
          <w:numId w:val="93"/>
        </w:numPr>
        <w:tabs>
          <w:tab w:val="left" w:pos="1872"/>
          <w:tab w:val="left" w:pos="1873"/>
        </w:tabs>
        <w:spacing w:before="17"/>
        <w:ind w:hanging="722"/>
        <w:rPr>
          <w:sz w:val="23"/>
        </w:rPr>
      </w:pPr>
      <w:r>
        <w:rPr>
          <w:w w:val="105"/>
          <w:sz w:val="23"/>
        </w:rPr>
        <w:t>Reasons of instability in oscillator</w:t>
      </w:r>
      <w:r>
        <w:rPr>
          <w:spacing w:val="-31"/>
          <w:w w:val="105"/>
          <w:sz w:val="23"/>
        </w:rPr>
        <w:t xml:space="preserve"> </w:t>
      </w:r>
      <w:r>
        <w:rPr>
          <w:spacing w:val="-3"/>
          <w:w w:val="105"/>
          <w:sz w:val="23"/>
        </w:rPr>
        <w:t>circuit.</w:t>
      </w:r>
    </w:p>
    <w:p w:rsidR="00B141CF" w:rsidRDefault="009F45E6">
      <w:pPr>
        <w:pStyle w:val="ListParagraph"/>
        <w:numPr>
          <w:ilvl w:val="1"/>
          <w:numId w:val="93"/>
        </w:numPr>
        <w:tabs>
          <w:tab w:val="left" w:pos="1872"/>
          <w:tab w:val="left" w:pos="1873"/>
        </w:tabs>
        <w:ind w:hanging="722"/>
        <w:rPr>
          <w:sz w:val="23"/>
        </w:rPr>
      </w:pPr>
      <w:r>
        <w:rPr>
          <w:w w:val="105"/>
          <w:sz w:val="23"/>
        </w:rPr>
        <w:t>Remedies of instability in</w:t>
      </w:r>
      <w:r>
        <w:rPr>
          <w:spacing w:val="-27"/>
          <w:w w:val="105"/>
          <w:sz w:val="23"/>
        </w:rPr>
        <w:t xml:space="preserve"> </w:t>
      </w:r>
      <w:r>
        <w:rPr>
          <w:w w:val="105"/>
          <w:sz w:val="23"/>
        </w:rPr>
        <w:t>oscillator.</w:t>
      </w:r>
    </w:p>
    <w:p w:rsidR="00B141CF" w:rsidRDefault="009F45E6">
      <w:pPr>
        <w:pStyle w:val="ListParagraph"/>
        <w:numPr>
          <w:ilvl w:val="1"/>
          <w:numId w:val="93"/>
        </w:numPr>
        <w:tabs>
          <w:tab w:val="left" w:pos="1872"/>
          <w:tab w:val="left" w:pos="1873"/>
        </w:tabs>
        <w:ind w:hanging="722"/>
        <w:rPr>
          <w:sz w:val="23"/>
        </w:rPr>
      </w:pPr>
      <w:r>
        <w:rPr>
          <w:spacing w:val="-3"/>
          <w:w w:val="105"/>
          <w:sz w:val="23"/>
        </w:rPr>
        <w:t xml:space="preserve">Applications </w:t>
      </w:r>
      <w:r>
        <w:rPr>
          <w:w w:val="105"/>
          <w:sz w:val="23"/>
        </w:rPr>
        <w:t>of</w:t>
      </w:r>
      <w:r>
        <w:rPr>
          <w:spacing w:val="-16"/>
          <w:w w:val="105"/>
          <w:sz w:val="23"/>
        </w:rPr>
        <w:t xml:space="preserve"> </w:t>
      </w:r>
      <w:r>
        <w:rPr>
          <w:w w:val="105"/>
          <w:sz w:val="23"/>
        </w:rPr>
        <w:t>oscillator.</w:t>
      </w:r>
    </w:p>
    <w:p w:rsidR="00B141CF" w:rsidRDefault="00B141CF">
      <w:pPr>
        <w:pStyle w:val="BodyText"/>
        <w:spacing w:before="3"/>
        <w:ind w:left="0" w:firstLine="0"/>
        <w:rPr>
          <w:sz w:val="25"/>
        </w:rPr>
      </w:pPr>
    </w:p>
    <w:p w:rsidR="00B141CF" w:rsidRDefault="009F45E6">
      <w:pPr>
        <w:pStyle w:val="Heading1"/>
        <w:numPr>
          <w:ilvl w:val="0"/>
          <w:numId w:val="93"/>
        </w:numPr>
        <w:tabs>
          <w:tab w:val="left" w:pos="1151"/>
          <w:tab w:val="left" w:pos="1152"/>
          <w:tab w:val="left" w:pos="9112"/>
        </w:tabs>
      </w:pPr>
      <w:r>
        <w:rPr>
          <w:w w:val="105"/>
        </w:rPr>
        <w:t>OPERATIONAL</w:t>
      </w:r>
      <w:r>
        <w:rPr>
          <w:spacing w:val="-30"/>
          <w:w w:val="105"/>
        </w:rPr>
        <w:t xml:space="preserve"> </w:t>
      </w:r>
      <w:r>
        <w:rPr>
          <w:w w:val="105"/>
        </w:rPr>
        <w:t>AMPLIFIER.</w:t>
      </w:r>
      <w:r>
        <w:rPr>
          <w:w w:val="105"/>
        </w:rPr>
        <w:tab/>
      </w:r>
      <w:r>
        <w:rPr>
          <w:spacing w:val="-4"/>
          <w:w w:val="105"/>
        </w:rPr>
        <w:t>(16</w:t>
      </w:r>
      <w:r>
        <w:rPr>
          <w:spacing w:val="-10"/>
          <w:w w:val="105"/>
        </w:rPr>
        <w:t xml:space="preserve"> </w:t>
      </w:r>
      <w:r>
        <w:rPr>
          <w:w w:val="105"/>
        </w:rPr>
        <w:t>Hours)</w:t>
      </w:r>
    </w:p>
    <w:p w:rsidR="00B141CF" w:rsidRDefault="009F45E6">
      <w:pPr>
        <w:pStyle w:val="ListParagraph"/>
        <w:numPr>
          <w:ilvl w:val="1"/>
          <w:numId w:val="93"/>
        </w:numPr>
        <w:tabs>
          <w:tab w:val="left" w:pos="1872"/>
          <w:tab w:val="left" w:pos="1873"/>
        </w:tabs>
        <w:ind w:hanging="722"/>
        <w:rPr>
          <w:sz w:val="23"/>
        </w:rPr>
      </w:pPr>
      <w:r>
        <w:rPr>
          <w:w w:val="105"/>
          <w:sz w:val="23"/>
        </w:rPr>
        <w:t>Introduction to operational</w:t>
      </w:r>
      <w:r>
        <w:rPr>
          <w:spacing w:val="-18"/>
          <w:w w:val="105"/>
          <w:sz w:val="23"/>
        </w:rPr>
        <w:t xml:space="preserve"> </w:t>
      </w:r>
      <w:r>
        <w:rPr>
          <w:w w:val="105"/>
          <w:sz w:val="23"/>
        </w:rPr>
        <w:t>Amplifier.</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93"/>
        </w:numPr>
        <w:tabs>
          <w:tab w:val="left" w:pos="1872"/>
          <w:tab w:val="left" w:pos="1873"/>
        </w:tabs>
        <w:spacing w:before="69"/>
        <w:ind w:hanging="722"/>
        <w:rPr>
          <w:sz w:val="23"/>
        </w:rPr>
      </w:pPr>
      <w:r>
        <w:rPr>
          <w:w w:val="105"/>
          <w:sz w:val="23"/>
        </w:rPr>
        <w:lastRenderedPageBreak/>
        <w:t>The differential</w:t>
      </w:r>
      <w:r>
        <w:rPr>
          <w:spacing w:val="-12"/>
          <w:w w:val="105"/>
          <w:sz w:val="23"/>
        </w:rPr>
        <w:t xml:space="preserve"> </w:t>
      </w:r>
      <w:r>
        <w:rPr>
          <w:w w:val="105"/>
          <w:sz w:val="23"/>
        </w:rPr>
        <w:t>Amplifier.</w:t>
      </w:r>
    </w:p>
    <w:p w:rsidR="00B141CF" w:rsidRDefault="009F45E6">
      <w:pPr>
        <w:pStyle w:val="ListParagraph"/>
        <w:numPr>
          <w:ilvl w:val="1"/>
          <w:numId w:val="93"/>
        </w:numPr>
        <w:tabs>
          <w:tab w:val="left" w:pos="1872"/>
          <w:tab w:val="left" w:pos="1873"/>
        </w:tabs>
        <w:ind w:hanging="722"/>
        <w:rPr>
          <w:sz w:val="23"/>
        </w:rPr>
      </w:pPr>
      <w:r>
        <w:rPr>
          <w:w w:val="105"/>
          <w:sz w:val="23"/>
        </w:rPr>
        <w:t>OP-AMP Data Sheet</w:t>
      </w:r>
      <w:r>
        <w:rPr>
          <w:spacing w:val="-25"/>
          <w:w w:val="105"/>
          <w:sz w:val="23"/>
        </w:rPr>
        <w:t xml:space="preserve"> </w:t>
      </w:r>
      <w:r>
        <w:rPr>
          <w:w w:val="105"/>
          <w:sz w:val="23"/>
        </w:rPr>
        <w:t>Parameters.</w:t>
      </w:r>
    </w:p>
    <w:p w:rsidR="00B141CF" w:rsidRDefault="009F45E6">
      <w:pPr>
        <w:pStyle w:val="ListParagraph"/>
        <w:numPr>
          <w:ilvl w:val="1"/>
          <w:numId w:val="93"/>
        </w:numPr>
        <w:tabs>
          <w:tab w:val="left" w:pos="1872"/>
          <w:tab w:val="left" w:pos="1873"/>
        </w:tabs>
        <w:spacing w:before="17"/>
        <w:ind w:hanging="722"/>
        <w:rPr>
          <w:sz w:val="23"/>
        </w:rPr>
      </w:pPr>
      <w:r>
        <w:rPr>
          <w:w w:val="105"/>
          <w:sz w:val="23"/>
        </w:rPr>
        <w:t>OP-AMP with negative</w:t>
      </w:r>
      <w:r>
        <w:rPr>
          <w:spacing w:val="-20"/>
          <w:w w:val="105"/>
          <w:sz w:val="23"/>
        </w:rPr>
        <w:t xml:space="preserve"> </w:t>
      </w:r>
      <w:r>
        <w:rPr>
          <w:w w:val="105"/>
          <w:sz w:val="23"/>
        </w:rPr>
        <w:t>Feedback.</w:t>
      </w:r>
    </w:p>
    <w:p w:rsidR="00B141CF" w:rsidRDefault="009F45E6">
      <w:pPr>
        <w:pStyle w:val="ListParagraph"/>
        <w:numPr>
          <w:ilvl w:val="1"/>
          <w:numId w:val="93"/>
        </w:numPr>
        <w:tabs>
          <w:tab w:val="left" w:pos="1872"/>
          <w:tab w:val="left" w:pos="1873"/>
        </w:tabs>
        <w:spacing w:before="17"/>
        <w:ind w:hanging="722"/>
        <w:rPr>
          <w:sz w:val="23"/>
        </w:rPr>
      </w:pPr>
      <w:r>
        <w:rPr>
          <w:w w:val="105"/>
          <w:sz w:val="23"/>
        </w:rPr>
        <w:t xml:space="preserve">Inverting </w:t>
      </w:r>
      <w:r>
        <w:rPr>
          <w:spacing w:val="-3"/>
          <w:w w:val="105"/>
          <w:sz w:val="23"/>
        </w:rPr>
        <w:t xml:space="preserve">and </w:t>
      </w:r>
      <w:r>
        <w:rPr>
          <w:w w:val="105"/>
          <w:sz w:val="23"/>
        </w:rPr>
        <w:t>non-inverting</w:t>
      </w:r>
      <w:r>
        <w:rPr>
          <w:spacing w:val="-9"/>
          <w:w w:val="105"/>
          <w:sz w:val="23"/>
        </w:rPr>
        <w:t xml:space="preserve"> </w:t>
      </w:r>
      <w:r>
        <w:rPr>
          <w:spacing w:val="-3"/>
          <w:w w:val="105"/>
          <w:sz w:val="23"/>
        </w:rPr>
        <w:t>amplifiers.</w:t>
      </w:r>
    </w:p>
    <w:p w:rsidR="00B141CF" w:rsidRDefault="009F45E6">
      <w:pPr>
        <w:pStyle w:val="ListParagraph"/>
        <w:numPr>
          <w:ilvl w:val="1"/>
          <w:numId w:val="93"/>
        </w:numPr>
        <w:tabs>
          <w:tab w:val="left" w:pos="1872"/>
          <w:tab w:val="left" w:pos="1873"/>
        </w:tabs>
        <w:ind w:hanging="722"/>
        <w:rPr>
          <w:sz w:val="23"/>
        </w:rPr>
      </w:pPr>
      <w:r>
        <w:rPr>
          <w:w w:val="105"/>
          <w:sz w:val="23"/>
        </w:rPr>
        <w:t>Voltage</w:t>
      </w:r>
      <w:r>
        <w:rPr>
          <w:spacing w:val="-8"/>
          <w:w w:val="105"/>
          <w:sz w:val="23"/>
        </w:rPr>
        <w:t xml:space="preserve"> </w:t>
      </w:r>
      <w:r>
        <w:rPr>
          <w:w w:val="105"/>
          <w:sz w:val="23"/>
        </w:rPr>
        <w:t>follower.</w:t>
      </w:r>
    </w:p>
    <w:p w:rsidR="00B141CF" w:rsidRDefault="009F45E6">
      <w:pPr>
        <w:pStyle w:val="ListParagraph"/>
        <w:numPr>
          <w:ilvl w:val="1"/>
          <w:numId w:val="93"/>
        </w:numPr>
        <w:tabs>
          <w:tab w:val="left" w:pos="1872"/>
          <w:tab w:val="left" w:pos="1873"/>
        </w:tabs>
        <w:ind w:hanging="722"/>
        <w:rPr>
          <w:sz w:val="23"/>
        </w:rPr>
      </w:pPr>
      <w:r>
        <w:rPr>
          <w:w w:val="105"/>
          <w:sz w:val="23"/>
        </w:rPr>
        <w:t>Summing and difference</w:t>
      </w:r>
      <w:r>
        <w:rPr>
          <w:spacing w:val="-22"/>
          <w:w w:val="105"/>
          <w:sz w:val="23"/>
        </w:rPr>
        <w:t xml:space="preserve"> </w:t>
      </w:r>
      <w:r>
        <w:rPr>
          <w:w w:val="105"/>
          <w:sz w:val="23"/>
        </w:rPr>
        <w:t>amplifiers.</w:t>
      </w:r>
    </w:p>
    <w:p w:rsidR="00B141CF" w:rsidRDefault="009F45E6">
      <w:pPr>
        <w:pStyle w:val="ListParagraph"/>
        <w:numPr>
          <w:ilvl w:val="1"/>
          <w:numId w:val="93"/>
        </w:numPr>
        <w:tabs>
          <w:tab w:val="left" w:pos="1872"/>
          <w:tab w:val="left" w:pos="1873"/>
        </w:tabs>
        <w:spacing w:before="16"/>
        <w:ind w:hanging="722"/>
        <w:rPr>
          <w:sz w:val="23"/>
        </w:rPr>
      </w:pPr>
      <w:r>
        <w:rPr>
          <w:w w:val="105"/>
          <w:sz w:val="23"/>
        </w:rPr>
        <w:t>Introduction to 741 OP</w:t>
      </w:r>
      <w:r>
        <w:rPr>
          <w:spacing w:val="-21"/>
          <w:w w:val="105"/>
          <w:sz w:val="23"/>
        </w:rPr>
        <w:t xml:space="preserve"> </w:t>
      </w:r>
      <w:r>
        <w:rPr>
          <w:w w:val="105"/>
          <w:sz w:val="23"/>
        </w:rPr>
        <w:t>AMP.</w:t>
      </w:r>
    </w:p>
    <w:p w:rsidR="00B141CF" w:rsidRDefault="00B141CF">
      <w:pPr>
        <w:pStyle w:val="BodyText"/>
        <w:spacing w:before="3"/>
        <w:ind w:left="0" w:firstLine="0"/>
        <w:rPr>
          <w:sz w:val="25"/>
        </w:rPr>
      </w:pPr>
    </w:p>
    <w:p w:rsidR="00B141CF" w:rsidRDefault="009F45E6">
      <w:pPr>
        <w:pStyle w:val="Heading1"/>
        <w:numPr>
          <w:ilvl w:val="0"/>
          <w:numId w:val="93"/>
        </w:numPr>
        <w:tabs>
          <w:tab w:val="left" w:pos="1151"/>
          <w:tab w:val="left" w:pos="1152"/>
          <w:tab w:val="left" w:pos="9134"/>
        </w:tabs>
      </w:pPr>
      <w:r>
        <w:rPr>
          <w:w w:val="105"/>
        </w:rPr>
        <w:t>MONOSTABLE</w:t>
      </w:r>
      <w:r>
        <w:rPr>
          <w:spacing w:val="-24"/>
          <w:w w:val="105"/>
        </w:rPr>
        <w:t xml:space="preserve"> </w:t>
      </w:r>
      <w:r>
        <w:rPr>
          <w:w w:val="105"/>
        </w:rPr>
        <w:t>AND</w:t>
      </w:r>
      <w:r>
        <w:rPr>
          <w:spacing w:val="-28"/>
          <w:w w:val="105"/>
        </w:rPr>
        <w:t xml:space="preserve"> </w:t>
      </w:r>
      <w:r>
        <w:rPr>
          <w:w w:val="105"/>
        </w:rPr>
        <w:t>STABLE</w:t>
      </w:r>
      <w:r>
        <w:rPr>
          <w:spacing w:val="-25"/>
          <w:w w:val="105"/>
        </w:rPr>
        <w:t xml:space="preserve"> </w:t>
      </w:r>
      <w:r>
        <w:rPr>
          <w:w w:val="105"/>
        </w:rPr>
        <w:t>MULTIVIBRATOR.</w:t>
      </w:r>
      <w:r>
        <w:rPr>
          <w:w w:val="105"/>
        </w:rPr>
        <w:tab/>
        <w:t>(08</w:t>
      </w:r>
      <w:r>
        <w:rPr>
          <w:spacing w:val="-5"/>
          <w:w w:val="105"/>
        </w:rPr>
        <w:t xml:space="preserve"> </w:t>
      </w:r>
      <w:r>
        <w:rPr>
          <w:w w:val="105"/>
        </w:rPr>
        <w:t>Hours)</w:t>
      </w:r>
    </w:p>
    <w:p w:rsidR="00B141CF" w:rsidRDefault="009F45E6">
      <w:pPr>
        <w:pStyle w:val="ListParagraph"/>
        <w:numPr>
          <w:ilvl w:val="1"/>
          <w:numId w:val="93"/>
        </w:numPr>
        <w:tabs>
          <w:tab w:val="left" w:pos="1872"/>
          <w:tab w:val="left" w:pos="1873"/>
        </w:tabs>
        <w:spacing w:before="2"/>
        <w:ind w:hanging="722"/>
        <w:rPr>
          <w:b/>
          <w:sz w:val="23"/>
        </w:rPr>
      </w:pPr>
      <w:r>
        <w:rPr>
          <w:b/>
          <w:spacing w:val="-3"/>
          <w:w w:val="105"/>
          <w:sz w:val="23"/>
        </w:rPr>
        <w:t>Monostable</w:t>
      </w:r>
      <w:r>
        <w:rPr>
          <w:b/>
          <w:spacing w:val="-2"/>
          <w:w w:val="105"/>
          <w:sz w:val="23"/>
        </w:rPr>
        <w:t xml:space="preserve"> </w:t>
      </w:r>
      <w:r>
        <w:rPr>
          <w:b/>
          <w:spacing w:val="-3"/>
          <w:w w:val="105"/>
          <w:sz w:val="23"/>
        </w:rPr>
        <w:t>Multivibrator.</w:t>
      </w:r>
    </w:p>
    <w:p w:rsidR="00B141CF" w:rsidRDefault="009F45E6">
      <w:pPr>
        <w:pStyle w:val="ListParagraph"/>
        <w:numPr>
          <w:ilvl w:val="2"/>
          <w:numId w:val="93"/>
        </w:numPr>
        <w:tabs>
          <w:tab w:val="left" w:pos="2592"/>
          <w:tab w:val="left" w:pos="2593"/>
        </w:tabs>
        <w:rPr>
          <w:sz w:val="23"/>
        </w:rPr>
      </w:pPr>
      <w:r>
        <w:rPr>
          <w:w w:val="105"/>
          <w:sz w:val="23"/>
        </w:rPr>
        <w:t>Introduction</w:t>
      </w:r>
    </w:p>
    <w:p w:rsidR="00B141CF" w:rsidRDefault="009F45E6">
      <w:pPr>
        <w:pStyle w:val="ListParagraph"/>
        <w:numPr>
          <w:ilvl w:val="2"/>
          <w:numId w:val="93"/>
        </w:numPr>
        <w:tabs>
          <w:tab w:val="left" w:pos="2592"/>
          <w:tab w:val="left" w:pos="2593"/>
        </w:tabs>
        <w:spacing w:before="17"/>
        <w:rPr>
          <w:sz w:val="23"/>
        </w:rPr>
      </w:pPr>
      <w:r>
        <w:rPr>
          <w:w w:val="105"/>
          <w:sz w:val="23"/>
        </w:rPr>
        <w:t>Emitter coupled monostable</w:t>
      </w:r>
      <w:r>
        <w:rPr>
          <w:spacing w:val="-33"/>
          <w:w w:val="105"/>
          <w:sz w:val="23"/>
        </w:rPr>
        <w:t xml:space="preserve"> </w:t>
      </w:r>
      <w:r>
        <w:rPr>
          <w:w w:val="105"/>
          <w:sz w:val="23"/>
        </w:rPr>
        <w:t>multivibrator</w:t>
      </w:r>
    </w:p>
    <w:p w:rsidR="00B141CF" w:rsidRDefault="009F45E6">
      <w:pPr>
        <w:pStyle w:val="ListParagraph"/>
        <w:numPr>
          <w:ilvl w:val="2"/>
          <w:numId w:val="93"/>
        </w:numPr>
        <w:tabs>
          <w:tab w:val="left" w:pos="2592"/>
          <w:tab w:val="left" w:pos="2593"/>
        </w:tabs>
        <w:spacing w:before="16"/>
        <w:rPr>
          <w:sz w:val="23"/>
        </w:rPr>
      </w:pPr>
      <w:r>
        <w:rPr>
          <w:w w:val="105"/>
          <w:sz w:val="23"/>
        </w:rPr>
        <w:t>OP-AMP monostable</w:t>
      </w:r>
      <w:r>
        <w:rPr>
          <w:spacing w:val="-12"/>
          <w:w w:val="105"/>
          <w:sz w:val="23"/>
        </w:rPr>
        <w:t xml:space="preserve"> </w:t>
      </w:r>
      <w:r>
        <w:rPr>
          <w:spacing w:val="-3"/>
          <w:w w:val="105"/>
          <w:sz w:val="23"/>
        </w:rPr>
        <w:t>multivibrator.</w:t>
      </w:r>
    </w:p>
    <w:p w:rsidR="00B141CF" w:rsidRDefault="009F45E6">
      <w:pPr>
        <w:pStyle w:val="ListParagraph"/>
        <w:numPr>
          <w:ilvl w:val="2"/>
          <w:numId w:val="93"/>
        </w:numPr>
        <w:tabs>
          <w:tab w:val="left" w:pos="2592"/>
          <w:tab w:val="left" w:pos="2593"/>
        </w:tabs>
        <w:spacing w:before="10"/>
        <w:rPr>
          <w:sz w:val="23"/>
        </w:rPr>
      </w:pPr>
      <w:r>
        <w:rPr>
          <w:w w:val="105"/>
          <w:sz w:val="23"/>
        </w:rPr>
        <w:t xml:space="preserve">IC </w:t>
      </w:r>
      <w:r>
        <w:rPr>
          <w:spacing w:val="-3"/>
          <w:w w:val="105"/>
          <w:sz w:val="23"/>
        </w:rPr>
        <w:t>monostable</w:t>
      </w:r>
      <w:r>
        <w:rPr>
          <w:spacing w:val="-10"/>
          <w:w w:val="105"/>
          <w:sz w:val="23"/>
        </w:rPr>
        <w:t xml:space="preserve"> </w:t>
      </w:r>
      <w:r>
        <w:rPr>
          <w:w w:val="105"/>
          <w:sz w:val="23"/>
        </w:rPr>
        <w:t>multivibrator.</w:t>
      </w:r>
    </w:p>
    <w:p w:rsidR="00B141CF" w:rsidRDefault="009F45E6">
      <w:pPr>
        <w:pStyle w:val="ListParagraph"/>
        <w:numPr>
          <w:ilvl w:val="2"/>
          <w:numId w:val="93"/>
        </w:numPr>
        <w:tabs>
          <w:tab w:val="left" w:pos="2592"/>
          <w:tab w:val="left" w:pos="2593"/>
        </w:tabs>
        <w:rPr>
          <w:sz w:val="23"/>
        </w:rPr>
      </w:pPr>
      <w:r>
        <w:rPr>
          <w:spacing w:val="-3"/>
          <w:w w:val="105"/>
          <w:sz w:val="23"/>
        </w:rPr>
        <w:t xml:space="preserve">Applications </w:t>
      </w:r>
      <w:r>
        <w:rPr>
          <w:w w:val="105"/>
          <w:sz w:val="23"/>
        </w:rPr>
        <w:t>of monostable</w:t>
      </w:r>
      <w:r>
        <w:rPr>
          <w:spacing w:val="41"/>
          <w:w w:val="105"/>
          <w:sz w:val="23"/>
        </w:rPr>
        <w:t xml:space="preserve"> </w:t>
      </w:r>
      <w:r>
        <w:rPr>
          <w:spacing w:val="-3"/>
          <w:w w:val="105"/>
          <w:sz w:val="23"/>
        </w:rPr>
        <w:t>multivibrator.</w:t>
      </w:r>
    </w:p>
    <w:p w:rsidR="00B141CF" w:rsidRDefault="009F45E6">
      <w:pPr>
        <w:pStyle w:val="Heading1"/>
        <w:numPr>
          <w:ilvl w:val="1"/>
          <w:numId w:val="93"/>
        </w:numPr>
        <w:tabs>
          <w:tab w:val="left" w:pos="1872"/>
          <w:tab w:val="left" w:pos="1873"/>
        </w:tabs>
        <w:spacing w:before="16"/>
        <w:ind w:hanging="722"/>
      </w:pPr>
      <w:r>
        <w:rPr>
          <w:w w:val="105"/>
        </w:rPr>
        <w:t>Stable</w:t>
      </w:r>
      <w:r>
        <w:rPr>
          <w:spacing w:val="-2"/>
          <w:w w:val="105"/>
        </w:rPr>
        <w:t xml:space="preserve"> </w:t>
      </w:r>
      <w:r>
        <w:rPr>
          <w:spacing w:val="-3"/>
          <w:w w:val="105"/>
        </w:rPr>
        <w:t>Multivibrator.</w:t>
      </w:r>
    </w:p>
    <w:p w:rsidR="00B141CF" w:rsidRDefault="009F45E6">
      <w:pPr>
        <w:pStyle w:val="ListParagraph"/>
        <w:numPr>
          <w:ilvl w:val="2"/>
          <w:numId w:val="93"/>
        </w:numPr>
        <w:tabs>
          <w:tab w:val="left" w:pos="2592"/>
          <w:tab w:val="left" w:pos="2593"/>
        </w:tabs>
        <w:spacing w:before="10"/>
        <w:rPr>
          <w:sz w:val="23"/>
        </w:rPr>
      </w:pPr>
      <w:r>
        <w:rPr>
          <w:w w:val="105"/>
          <w:sz w:val="23"/>
        </w:rPr>
        <w:t>Emitter coupled stable</w:t>
      </w:r>
      <w:r>
        <w:rPr>
          <w:spacing w:val="-25"/>
          <w:w w:val="105"/>
          <w:sz w:val="23"/>
        </w:rPr>
        <w:t xml:space="preserve"> </w:t>
      </w:r>
      <w:r>
        <w:rPr>
          <w:spacing w:val="-3"/>
          <w:w w:val="105"/>
          <w:sz w:val="23"/>
        </w:rPr>
        <w:t>multivibrator.</w:t>
      </w:r>
    </w:p>
    <w:p w:rsidR="00B141CF" w:rsidRDefault="009F45E6">
      <w:pPr>
        <w:pStyle w:val="ListParagraph"/>
        <w:numPr>
          <w:ilvl w:val="2"/>
          <w:numId w:val="93"/>
        </w:numPr>
        <w:tabs>
          <w:tab w:val="left" w:pos="2592"/>
          <w:tab w:val="left" w:pos="2593"/>
        </w:tabs>
        <w:spacing w:before="16" w:line="247" w:lineRule="auto"/>
        <w:ind w:right="1216"/>
        <w:rPr>
          <w:sz w:val="23"/>
        </w:rPr>
      </w:pPr>
      <w:r>
        <w:rPr>
          <w:w w:val="105"/>
          <w:sz w:val="23"/>
        </w:rPr>
        <w:t>Generation</w:t>
      </w:r>
      <w:r>
        <w:rPr>
          <w:spacing w:val="-18"/>
          <w:w w:val="105"/>
          <w:sz w:val="23"/>
        </w:rPr>
        <w:t xml:space="preserve"> </w:t>
      </w:r>
      <w:r>
        <w:rPr>
          <w:w w:val="105"/>
          <w:sz w:val="23"/>
        </w:rPr>
        <w:t>of</w:t>
      </w:r>
      <w:r>
        <w:rPr>
          <w:spacing w:val="-15"/>
          <w:w w:val="105"/>
          <w:sz w:val="23"/>
        </w:rPr>
        <w:t xml:space="preserve"> </w:t>
      </w:r>
      <w:r>
        <w:rPr>
          <w:w w:val="105"/>
          <w:sz w:val="23"/>
        </w:rPr>
        <w:t>square,</w:t>
      </w:r>
      <w:r>
        <w:rPr>
          <w:spacing w:val="-17"/>
          <w:w w:val="105"/>
          <w:sz w:val="23"/>
        </w:rPr>
        <w:t xml:space="preserve"> </w:t>
      </w:r>
      <w:r>
        <w:rPr>
          <w:spacing w:val="-3"/>
          <w:w w:val="105"/>
          <w:sz w:val="23"/>
        </w:rPr>
        <w:t>rectangular,</w:t>
      </w:r>
      <w:r>
        <w:rPr>
          <w:spacing w:val="-17"/>
          <w:w w:val="105"/>
          <w:sz w:val="23"/>
        </w:rPr>
        <w:t xml:space="preserve"> </w:t>
      </w:r>
      <w:r>
        <w:rPr>
          <w:spacing w:val="-3"/>
          <w:w w:val="105"/>
          <w:sz w:val="23"/>
        </w:rPr>
        <w:t>sawtooth</w:t>
      </w:r>
      <w:r>
        <w:rPr>
          <w:spacing w:val="-9"/>
          <w:w w:val="105"/>
          <w:sz w:val="23"/>
        </w:rPr>
        <w:t xml:space="preserve"> </w:t>
      </w:r>
      <w:r>
        <w:rPr>
          <w:w w:val="105"/>
          <w:sz w:val="23"/>
        </w:rPr>
        <w:t>and</w:t>
      </w:r>
      <w:r>
        <w:rPr>
          <w:spacing w:val="-13"/>
          <w:w w:val="105"/>
          <w:sz w:val="23"/>
        </w:rPr>
        <w:t xml:space="preserve"> </w:t>
      </w:r>
      <w:r>
        <w:rPr>
          <w:w w:val="105"/>
          <w:sz w:val="23"/>
        </w:rPr>
        <w:t>pulse</w:t>
      </w:r>
      <w:r>
        <w:rPr>
          <w:spacing w:val="-14"/>
          <w:w w:val="105"/>
          <w:sz w:val="23"/>
        </w:rPr>
        <w:t xml:space="preserve"> </w:t>
      </w:r>
      <w:r>
        <w:rPr>
          <w:w w:val="105"/>
          <w:sz w:val="23"/>
        </w:rPr>
        <w:t>by</w:t>
      </w:r>
      <w:r>
        <w:rPr>
          <w:spacing w:val="-12"/>
          <w:w w:val="105"/>
          <w:sz w:val="23"/>
        </w:rPr>
        <w:t xml:space="preserve"> </w:t>
      </w:r>
      <w:r>
        <w:rPr>
          <w:w w:val="105"/>
          <w:sz w:val="23"/>
        </w:rPr>
        <w:t>using</w:t>
      </w:r>
      <w:r>
        <w:rPr>
          <w:spacing w:val="-13"/>
          <w:w w:val="105"/>
          <w:sz w:val="23"/>
        </w:rPr>
        <w:t xml:space="preserve"> </w:t>
      </w:r>
      <w:r>
        <w:rPr>
          <w:w w:val="105"/>
          <w:sz w:val="23"/>
        </w:rPr>
        <w:t xml:space="preserve">stable </w:t>
      </w:r>
      <w:r>
        <w:rPr>
          <w:spacing w:val="-3"/>
          <w:w w:val="105"/>
          <w:sz w:val="23"/>
        </w:rPr>
        <w:t>multivibrator.</w:t>
      </w:r>
    </w:p>
    <w:p w:rsidR="00B141CF" w:rsidRDefault="009F45E6">
      <w:pPr>
        <w:pStyle w:val="ListParagraph"/>
        <w:numPr>
          <w:ilvl w:val="2"/>
          <w:numId w:val="93"/>
        </w:numPr>
        <w:tabs>
          <w:tab w:val="left" w:pos="2592"/>
          <w:tab w:val="left" w:pos="2593"/>
        </w:tabs>
        <w:spacing w:before="3"/>
        <w:rPr>
          <w:sz w:val="23"/>
        </w:rPr>
      </w:pPr>
      <w:r>
        <w:rPr>
          <w:spacing w:val="-3"/>
          <w:w w:val="105"/>
          <w:sz w:val="23"/>
        </w:rPr>
        <w:t xml:space="preserve">Synchronization </w:t>
      </w:r>
      <w:r>
        <w:rPr>
          <w:w w:val="105"/>
          <w:sz w:val="23"/>
        </w:rPr>
        <w:t>of the stable</w:t>
      </w:r>
      <w:r>
        <w:rPr>
          <w:spacing w:val="-22"/>
          <w:w w:val="105"/>
          <w:sz w:val="23"/>
        </w:rPr>
        <w:t xml:space="preserve"> </w:t>
      </w:r>
      <w:r>
        <w:rPr>
          <w:spacing w:val="-3"/>
          <w:w w:val="105"/>
          <w:sz w:val="23"/>
        </w:rPr>
        <w:t>MV</w:t>
      </w:r>
    </w:p>
    <w:p w:rsidR="00B141CF" w:rsidRDefault="009F45E6">
      <w:pPr>
        <w:pStyle w:val="ListParagraph"/>
        <w:numPr>
          <w:ilvl w:val="2"/>
          <w:numId w:val="93"/>
        </w:numPr>
        <w:tabs>
          <w:tab w:val="left" w:pos="2592"/>
          <w:tab w:val="left" w:pos="2593"/>
        </w:tabs>
        <w:spacing w:before="16"/>
        <w:rPr>
          <w:sz w:val="23"/>
        </w:rPr>
      </w:pPr>
      <w:r>
        <w:rPr>
          <w:w w:val="105"/>
          <w:sz w:val="23"/>
        </w:rPr>
        <w:t>Control</w:t>
      </w:r>
      <w:r>
        <w:rPr>
          <w:spacing w:val="-5"/>
          <w:w w:val="105"/>
          <w:sz w:val="23"/>
        </w:rPr>
        <w:t xml:space="preserve"> </w:t>
      </w:r>
      <w:r>
        <w:rPr>
          <w:w w:val="105"/>
          <w:sz w:val="23"/>
        </w:rPr>
        <w:t>of</w:t>
      </w:r>
      <w:r>
        <w:rPr>
          <w:spacing w:val="-11"/>
          <w:w w:val="105"/>
          <w:sz w:val="23"/>
        </w:rPr>
        <w:t xml:space="preserve"> </w:t>
      </w:r>
      <w:r>
        <w:rPr>
          <w:w w:val="105"/>
          <w:sz w:val="23"/>
        </w:rPr>
        <w:t>period</w:t>
      </w:r>
      <w:r>
        <w:rPr>
          <w:spacing w:val="-8"/>
          <w:w w:val="105"/>
          <w:sz w:val="23"/>
        </w:rPr>
        <w:t xml:space="preserve"> </w:t>
      </w:r>
      <w:r>
        <w:rPr>
          <w:spacing w:val="-3"/>
          <w:w w:val="105"/>
          <w:sz w:val="23"/>
        </w:rPr>
        <w:t>and</w:t>
      </w:r>
      <w:r>
        <w:rPr>
          <w:spacing w:val="1"/>
          <w:w w:val="105"/>
          <w:sz w:val="23"/>
        </w:rPr>
        <w:t xml:space="preserve"> </w:t>
      </w:r>
      <w:r>
        <w:rPr>
          <w:w w:val="105"/>
          <w:sz w:val="23"/>
        </w:rPr>
        <w:t>frequency</w:t>
      </w:r>
      <w:r>
        <w:rPr>
          <w:spacing w:val="-1"/>
          <w:w w:val="105"/>
          <w:sz w:val="23"/>
        </w:rPr>
        <w:t xml:space="preserve"> </w:t>
      </w:r>
      <w:r>
        <w:rPr>
          <w:w w:val="105"/>
          <w:sz w:val="23"/>
        </w:rPr>
        <w:t>of</w:t>
      </w:r>
      <w:r>
        <w:rPr>
          <w:spacing w:val="-3"/>
          <w:w w:val="105"/>
          <w:sz w:val="23"/>
        </w:rPr>
        <w:t xml:space="preserve"> </w:t>
      </w:r>
      <w:r>
        <w:rPr>
          <w:w w:val="105"/>
          <w:sz w:val="23"/>
        </w:rPr>
        <w:t>stable</w:t>
      </w:r>
      <w:r>
        <w:rPr>
          <w:spacing w:val="-30"/>
          <w:w w:val="105"/>
          <w:sz w:val="23"/>
        </w:rPr>
        <w:t xml:space="preserve"> </w:t>
      </w:r>
      <w:r>
        <w:rPr>
          <w:spacing w:val="-3"/>
          <w:w w:val="105"/>
          <w:sz w:val="23"/>
        </w:rPr>
        <w:t>MV</w:t>
      </w:r>
    </w:p>
    <w:p w:rsidR="00B141CF" w:rsidRDefault="009F45E6">
      <w:pPr>
        <w:pStyle w:val="ListParagraph"/>
        <w:numPr>
          <w:ilvl w:val="2"/>
          <w:numId w:val="93"/>
        </w:numPr>
        <w:tabs>
          <w:tab w:val="left" w:pos="2592"/>
          <w:tab w:val="left" w:pos="2593"/>
        </w:tabs>
        <w:rPr>
          <w:sz w:val="23"/>
        </w:rPr>
      </w:pPr>
      <w:r>
        <w:rPr>
          <w:w w:val="105"/>
          <w:sz w:val="23"/>
        </w:rPr>
        <w:t>Effect</w:t>
      </w:r>
      <w:r>
        <w:rPr>
          <w:spacing w:val="-14"/>
          <w:w w:val="105"/>
          <w:sz w:val="23"/>
        </w:rPr>
        <w:t xml:space="preserve"> </w:t>
      </w:r>
      <w:r>
        <w:rPr>
          <w:w w:val="105"/>
          <w:sz w:val="23"/>
        </w:rPr>
        <w:t>of</w:t>
      </w:r>
      <w:r>
        <w:rPr>
          <w:spacing w:val="-13"/>
          <w:w w:val="105"/>
          <w:sz w:val="23"/>
        </w:rPr>
        <w:t xml:space="preserve"> </w:t>
      </w:r>
      <w:r>
        <w:rPr>
          <w:w w:val="105"/>
          <w:sz w:val="23"/>
        </w:rPr>
        <w:t>amplitude</w:t>
      </w:r>
      <w:r>
        <w:rPr>
          <w:spacing w:val="-9"/>
          <w:w w:val="105"/>
          <w:sz w:val="23"/>
        </w:rPr>
        <w:t xml:space="preserve"> </w:t>
      </w:r>
      <w:r>
        <w:rPr>
          <w:w w:val="105"/>
          <w:sz w:val="23"/>
        </w:rPr>
        <w:t>of</w:t>
      </w:r>
      <w:r>
        <w:rPr>
          <w:spacing w:val="-13"/>
          <w:w w:val="105"/>
          <w:sz w:val="23"/>
        </w:rPr>
        <w:t xml:space="preserve"> </w:t>
      </w:r>
      <w:r>
        <w:rPr>
          <w:w w:val="105"/>
          <w:sz w:val="23"/>
        </w:rPr>
        <w:t>sync</w:t>
      </w:r>
      <w:r>
        <w:rPr>
          <w:spacing w:val="-10"/>
          <w:w w:val="105"/>
          <w:sz w:val="23"/>
        </w:rPr>
        <w:t xml:space="preserve"> </w:t>
      </w:r>
      <w:r>
        <w:rPr>
          <w:w w:val="105"/>
          <w:sz w:val="23"/>
        </w:rPr>
        <w:t>pulse</w:t>
      </w:r>
      <w:r>
        <w:rPr>
          <w:spacing w:val="-9"/>
          <w:w w:val="105"/>
          <w:sz w:val="23"/>
        </w:rPr>
        <w:t xml:space="preserve"> </w:t>
      </w:r>
      <w:r>
        <w:rPr>
          <w:w w:val="105"/>
          <w:sz w:val="23"/>
        </w:rPr>
        <w:t>on</w:t>
      </w:r>
      <w:r>
        <w:rPr>
          <w:spacing w:val="-10"/>
          <w:w w:val="105"/>
          <w:sz w:val="23"/>
        </w:rPr>
        <w:t xml:space="preserve"> </w:t>
      </w:r>
      <w:r>
        <w:rPr>
          <w:spacing w:val="-3"/>
          <w:w w:val="105"/>
          <w:sz w:val="23"/>
        </w:rPr>
        <w:t>period</w:t>
      </w:r>
      <w:r>
        <w:rPr>
          <w:spacing w:val="-9"/>
          <w:w w:val="105"/>
          <w:sz w:val="23"/>
        </w:rPr>
        <w:t xml:space="preserve"> </w:t>
      </w:r>
      <w:r>
        <w:rPr>
          <w:w w:val="105"/>
          <w:sz w:val="23"/>
        </w:rPr>
        <w:t>and</w:t>
      </w:r>
      <w:r>
        <w:rPr>
          <w:spacing w:val="-10"/>
          <w:w w:val="105"/>
          <w:sz w:val="23"/>
        </w:rPr>
        <w:t xml:space="preserve"> </w:t>
      </w:r>
      <w:r>
        <w:rPr>
          <w:w w:val="105"/>
          <w:sz w:val="23"/>
        </w:rPr>
        <w:t>frequency</w:t>
      </w:r>
      <w:r>
        <w:rPr>
          <w:spacing w:val="-14"/>
          <w:w w:val="105"/>
          <w:sz w:val="23"/>
        </w:rPr>
        <w:t xml:space="preserve"> </w:t>
      </w:r>
      <w:r>
        <w:rPr>
          <w:w w:val="105"/>
          <w:sz w:val="23"/>
        </w:rPr>
        <w:t>of</w:t>
      </w:r>
      <w:r>
        <w:rPr>
          <w:spacing w:val="-13"/>
          <w:w w:val="105"/>
          <w:sz w:val="23"/>
        </w:rPr>
        <w:t xml:space="preserve"> </w:t>
      </w:r>
      <w:r>
        <w:rPr>
          <w:w w:val="105"/>
          <w:sz w:val="23"/>
        </w:rPr>
        <w:t>stable</w:t>
      </w:r>
      <w:r>
        <w:rPr>
          <w:spacing w:val="-10"/>
          <w:w w:val="105"/>
          <w:sz w:val="23"/>
        </w:rPr>
        <w:t xml:space="preserve"> </w:t>
      </w:r>
      <w:r>
        <w:rPr>
          <w:spacing w:val="-3"/>
          <w:w w:val="105"/>
          <w:sz w:val="23"/>
        </w:rPr>
        <w:t>MV</w:t>
      </w:r>
    </w:p>
    <w:p w:rsidR="00B141CF" w:rsidRDefault="009F45E6">
      <w:pPr>
        <w:pStyle w:val="ListParagraph"/>
        <w:numPr>
          <w:ilvl w:val="2"/>
          <w:numId w:val="93"/>
        </w:numPr>
        <w:tabs>
          <w:tab w:val="left" w:pos="2592"/>
          <w:tab w:val="left" w:pos="2593"/>
        </w:tabs>
        <w:rPr>
          <w:sz w:val="23"/>
        </w:rPr>
      </w:pPr>
      <w:r>
        <w:rPr>
          <w:spacing w:val="-3"/>
          <w:w w:val="105"/>
          <w:sz w:val="23"/>
        </w:rPr>
        <w:t xml:space="preserve">Applications </w:t>
      </w:r>
      <w:r>
        <w:rPr>
          <w:w w:val="105"/>
          <w:sz w:val="23"/>
        </w:rPr>
        <w:t>of stable</w:t>
      </w:r>
      <w:r>
        <w:rPr>
          <w:spacing w:val="-16"/>
          <w:w w:val="105"/>
          <w:sz w:val="23"/>
        </w:rPr>
        <w:t xml:space="preserve"> </w:t>
      </w:r>
      <w:r>
        <w:rPr>
          <w:w w:val="105"/>
          <w:sz w:val="23"/>
        </w:rPr>
        <w:t>MV.</w:t>
      </w:r>
    </w:p>
    <w:p w:rsidR="00B141CF" w:rsidRDefault="009F45E6">
      <w:pPr>
        <w:pStyle w:val="ListParagraph"/>
        <w:numPr>
          <w:ilvl w:val="2"/>
          <w:numId w:val="93"/>
        </w:numPr>
        <w:tabs>
          <w:tab w:val="left" w:pos="2592"/>
          <w:tab w:val="left" w:pos="2593"/>
        </w:tabs>
        <w:spacing w:before="17"/>
        <w:rPr>
          <w:sz w:val="23"/>
        </w:rPr>
      </w:pPr>
      <w:r>
        <w:rPr>
          <w:w w:val="105"/>
          <w:sz w:val="23"/>
        </w:rPr>
        <w:t xml:space="preserve">The 555 </w:t>
      </w:r>
      <w:r>
        <w:rPr>
          <w:spacing w:val="-4"/>
          <w:w w:val="105"/>
          <w:sz w:val="23"/>
        </w:rPr>
        <w:t>IC</w:t>
      </w:r>
      <w:r>
        <w:rPr>
          <w:spacing w:val="33"/>
          <w:w w:val="105"/>
          <w:sz w:val="23"/>
        </w:rPr>
        <w:t xml:space="preserve"> </w:t>
      </w:r>
      <w:r>
        <w:rPr>
          <w:w w:val="105"/>
          <w:sz w:val="23"/>
        </w:rPr>
        <w:t>timer.</w:t>
      </w:r>
    </w:p>
    <w:p w:rsidR="00B141CF" w:rsidRDefault="009F45E6">
      <w:pPr>
        <w:pStyle w:val="ListParagraph"/>
        <w:numPr>
          <w:ilvl w:val="2"/>
          <w:numId w:val="93"/>
        </w:numPr>
        <w:tabs>
          <w:tab w:val="left" w:pos="2592"/>
          <w:tab w:val="left" w:pos="2593"/>
        </w:tabs>
        <w:rPr>
          <w:sz w:val="23"/>
        </w:rPr>
      </w:pPr>
      <w:r>
        <w:rPr>
          <w:w w:val="105"/>
          <w:sz w:val="23"/>
        </w:rPr>
        <w:t>Use of 555 timer as a monostable</w:t>
      </w:r>
      <w:r>
        <w:rPr>
          <w:spacing w:val="2"/>
          <w:w w:val="105"/>
          <w:sz w:val="23"/>
        </w:rPr>
        <w:t xml:space="preserve"> </w:t>
      </w:r>
      <w:r>
        <w:rPr>
          <w:w w:val="105"/>
          <w:sz w:val="23"/>
        </w:rPr>
        <w:t>MV.</w:t>
      </w:r>
    </w:p>
    <w:p w:rsidR="00B141CF" w:rsidRDefault="009F45E6">
      <w:pPr>
        <w:pStyle w:val="ListParagraph"/>
        <w:numPr>
          <w:ilvl w:val="2"/>
          <w:numId w:val="93"/>
        </w:numPr>
        <w:tabs>
          <w:tab w:val="left" w:pos="2592"/>
          <w:tab w:val="left" w:pos="2593"/>
        </w:tabs>
        <w:rPr>
          <w:sz w:val="23"/>
        </w:rPr>
      </w:pPr>
      <w:r>
        <w:rPr>
          <w:w w:val="105"/>
          <w:sz w:val="23"/>
        </w:rPr>
        <w:t>Use of 555 timer as an stable</w:t>
      </w:r>
      <w:r>
        <w:rPr>
          <w:spacing w:val="-51"/>
          <w:w w:val="105"/>
          <w:sz w:val="23"/>
        </w:rPr>
        <w:t xml:space="preserve"> </w:t>
      </w:r>
      <w:r>
        <w:rPr>
          <w:w w:val="105"/>
          <w:sz w:val="23"/>
        </w:rPr>
        <w:t>MV.</w:t>
      </w:r>
    </w:p>
    <w:p w:rsidR="00B141CF" w:rsidRDefault="00B141CF">
      <w:pPr>
        <w:pStyle w:val="BodyText"/>
        <w:spacing w:before="0"/>
        <w:ind w:left="0" w:firstLine="0"/>
        <w:rPr>
          <w:sz w:val="26"/>
        </w:rPr>
      </w:pPr>
    </w:p>
    <w:p w:rsidR="00B141CF" w:rsidRDefault="00B141CF">
      <w:pPr>
        <w:pStyle w:val="BodyText"/>
        <w:spacing w:before="1"/>
        <w:ind w:left="0" w:firstLine="0"/>
      </w:pPr>
    </w:p>
    <w:p w:rsidR="00B141CF" w:rsidRDefault="009F45E6">
      <w:pPr>
        <w:pStyle w:val="Heading1"/>
        <w:numPr>
          <w:ilvl w:val="0"/>
          <w:numId w:val="93"/>
        </w:numPr>
        <w:tabs>
          <w:tab w:val="left" w:pos="1151"/>
          <w:tab w:val="left" w:pos="1152"/>
          <w:tab w:val="left" w:pos="9112"/>
        </w:tabs>
      </w:pPr>
      <w:r>
        <w:rPr>
          <w:w w:val="105"/>
        </w:rPr>
        <w:t>RAMP, PULSE  AND</w:t>
      </w:r>
      <w:r>
        <w:rPr>
          <w:spacing w:val="-15"/>
          <w:w w:val="105"/>
        </w:rPr>
        <w:t xml:space="preserve"> </w:t>
      </w:r>
      <w:r>
        <w:rPr>
          <w:w w:val="105"/>
        </w:rPr>
        <w:t>FUNCTION</w:t>
      </w:r>
      <w:r>
        <w:rPr>
          <w:spacing w:val="30"/>
          <w:w w:val="105"/>
        </w:rPr>
        <w:t xml:space="preserve"> </w:t>
      </w:r>
      <w:r>
        <w:rPr>
          <w:w w:val="105"/>
        </w:rPr>
        <w:t>GENERATORS.</w:t>
      </w:r>
      <w:r>
        <w:rPr>
          <w:w w:val="105"/>
        </w:rPr>
        <w:tab/>
      </w:r>
      <w:r>
        <w:rPr>
          <w:spacing w:val="-4"/>
          <w:w w:val="105"/>
        </w:rPr>
        <w:t>(06</w:t>
      </w:r>
      <w:r>
        <w:rPr>
          <w:spacing w:val="-3"/>
          <w:w w:val="105"/>
        </w:rPr>
        <w:t xml:space="preserve"> </w:t>
      </w:r>
      <w:r>
        <w:rPr>
          <w:w w:val="105"/>
        </w:rPr>
        <w:t>Hours)</w:t>
      </w:r>
    </w:p>
    <w:p w:rsidR="00B141CF" w:rsidRDefault="009F45E6">
      <w:pPr>
        <w:pStyle w:val="ListParagraph"/>
        <w:numPr>
          <w:ilvl w:val="1"/>
          <w:numId w:val="93"/>
        </w:numPr>
        <w:tabs>
          <w:tab w:val="left" w:pos="1872"/>
          <w:tab w:val="left" w:pos="1873"/>
        </w:tabs>
        <w:ind w:hanging="722"/>
        <w:rPr>
          <w:sz w:val="23"/>
        </w:rPr>
      </w:pPr>
      <w:r>
        <w:rPr>
          <w:w w:val="105"/>
          <w:sz w:val="23"/>
        </w:rPr>
        <w:t>RC ramp</w:t>
      </w:r>
      <w:r>
        <w:rPr>
          <w:spacing w:val="-17"/>
          <w:w w:val="105"/>
          <w:sz w:val="23"/>
        </w:rPr>
        <w:t xml:space="preserve"> </w:t>
      </w:r>
      <w:r>
        <w:rPr>
          <w:w w:val="105"/>
          <w:sz w:val="23"/>
        </w:rPr>
        <w:t>generator.</w:t>
      </w:r>
    </w:p>
    <w:p w:rsidR="00B141CF" w:rsidRDefault="009F45E6">
      <w:pPr>
        <w:pStyle w:val="ListParagraph"/>
        <w:numPr>
          <w:ilvl w:val="1"/>
          <w:numId w:val="93"/>
        </w:numPr>
        <w:tabs>
          <w:tab w:val="left" w:pos="1872"/>
          <w:tab w:val="left" w:pos="1873"/>
        </w:tabs>
        <w:spacing w:before="17"/>
        <w:ind w:hanging="722"/>
        <w:rPr>
          <w:sz w:val="23"/>
        </w:rPr>
      </w:pPr>
      <w:r>
        <w:rPr>
          <w:w w:val="105"/>
          <w:sz w:val="23"/>
        </w:rPr>
        <w:t>Constant current ramp</w:t>
      </w:r>
      <w:r>
        <w:rPr>
          <w:spacing w:val="26"/>
          <w:w w:val="105"/>
          <w:sz w:val="23"/>
        </w:rPr>
        <w:t xml:space="preserve"> </w:t>
      </w:r>
      <w:r>
        <w:rPr>
          <w:w w:val="105"/>
          <w:sz w:val="23"/>
        </w:rPr>
        <w:t>generator.</w:t>
      </w:r>
    </w:p>
    <w:p w:rsidR="00B141CF" w:rsidRDefault="009F45E6">
      <w:pPr>
        <w:pStyle w:val="ListParagraph"/>
        <w:numPr>
          <w:ilvl w:val="1"/>
          <w:numId w:val="93"/>
        </w:numPr>
        <w:tabs>
          <w:tab w:val="left" w:pos="1872"/>
          <w:tab w:val="left" w:pos="1873"/>
        </w:tabs>
        <w:ind w:hanging="722"/>
        <w:rPr>
          <w:sz w:val="23"/>
        </w:rPr>
      </w:pPr>
      <w:r>
        <w:rPr>
          <w:w w:val="105"/>
          <w:sz w:val="23"/>
        </w:rPr>
        <w:t>UJT relaxation</w:t>
      </w:r>
      <w:r>
        <w:rPr>
          <w:spacing w:val="-11"/>
          <w:w w:val="105"/>
          <w:sz w:val="23"/>
        </w:rPr>
        <w:t xml:space="preserve"> </w:t>
      </w:r>
      <w:r>
        <w:rPr>
          <w:w w:val="105"/>
          <w:sz w:val="23"/>
        </w:rPr>
        <w:t>oscillator.</w:t>
      </w:r>
    </w:p>
    <w:p w:rsidR="00B141CF" w:rsidRDefault="009F45E6">
      <w:pPr>
        <w:pStyle w:val="ListParagraph"/>
        <w:numPr>
          <w:ilvl w:val="1"/>
          <w:numId w:val="93"/>
        </w:numPr>
        <w:tabs>
          <w:tab w:val="left" w:pos="1872"/>
          <w:tab w:val="left" w:pos="1873"/>
        </w:tabs>
        <w:spacing w:before="16"/>
        <w:ind w:hanging="722"/>
        <w:rPr>
          <w:sz w:val="23"/>
        </w:rPr>
      </w:pPr>
      <w:r>
        <w:rPr>
          <w:w w:val="105"/>
          <w:sz w:val="23"/>
        </w:rPr>
        <w:t>Bootstrap ramp</w:t>
      </w:r>
      <w:r>
        <w:rPr>
          <w:spacing w:val="-7"/>
          <w:w w:val="105"/>
          <w:sz w:val="23"/>
        </w:rPr>
        <w:t xml:space="preserve"> </w:t>
      </w:r>
      <w:r>
        <w:rPr>
          <w:w w:val="105"/>
          <w:sz w:val="23"/>
        </w:rPr>
        <w:t>generator.</w:t>
      </w:r>
    </w:p>
    <w:p w:rsidR="00B141CF" w:rsidRDefault="009F45E6">
      <w:pPr>
        <w:pStyle w:val="ListParagraph"/>
        <w:numPr>
          <w:ilvl w:val="1"/>
          <w:numId w:val="93"/>
        </w:numPr>
        <w:tabs>
          <w:tab w:val="left" w:pos="1872"/>
          <w:tab w:val="left" w:pos="1873"/>
        </w:tabs>
        <w:ind w:hanging="722"/>
        <w:rPr>
          <w:sz w:val="23"/>
        </w:rPr>
      </w:pPr>
      <w:r>
        <w:rPr>
          <w:w w:val="105"/>
          <w:sz w:val="23"/>
        </w:rPr>
        <w:t>Miller integrator ramp</w:t>
      </w:r>
      <w:r>
        <w:rPr>
          <w:spacing w:val="-20"/>
          <w:w w:val="105"/>
          <w:sz w:val="23"/>
        </w:rPr>
        <w:t xml:space="preserve"> </w:t>
      </w:r>
      <w:r>
        <w:rPr>
          <w:w w:val="105"/>
          <w:sz w:val="23"/>
        </w:rPr>
        <w:t>generator.</w:t>
      </w:r>
    </w:p>
    <w:p w:rsidR="00B141CF" w:rsidRDefault="009F45E6">
      <w:pPr>
        <w:pStyle w:val="ListParagraph"/>
        <w:numPr>
          <w:ilvl w:val="1"/>
          <w:numId w:val="93"/>
        </w:numPr>
        <w:tabs>
          <w:tab w:val="left" w:pos="1872"/>
          <w:tab w:val="left" w:pos="1873"/>
        </w:tabs>
        <w:spacing w:before="10"/>
        <w:ind w:hanging="722"/>
        <w:rPr>
          <w:sz w:val="23"/>
        </w:rPr>
      </w:pPr>
      <w:r>
        <w:rPr>
          <w:w w:val="105"/>
          <w:sz w:val="23"/>
        </w:rPr>
        <w:t>Pulse generator</w:t>
      </w:r>
      <w:r>
        <w:rPr>
          <w:spacing w:val="-17"/>
          <w:w w:val="105"/>
          <w:sz w:val="23"/>
        </w:rPr>
        <w:t xml:space="preserve"> </w:t>
      </w:r>
      <w:r>
        <w:rPr>
          <w:w w:val="105"/>
          <w:sz w:val="23"/>
        </w:rPr>
        <w:t>circuit.</w:t>
      </w:r>
    </w:p>
    <w:p w:rsidR="00B141CF" w:rsidRDefault="009F45E6">
      <w:pPr>
        <w:pStyle w:val="ListParagraph"/>
        <w:numPr>
          <w:ilvl w:val="1"/>
          <w:numId w:val="93"/>
        </w:numPr>
        <w:tabs>
          <w:tab w:val="left" w:pos="1872"/>
          <w:tab w:val="left" w:pos="1873"/>
        </w:tabs>
        <w:spacing w:before="16"/>
        <w:ind w:hanging="722"/>
        <w:rPr>
          <w:sz w:val="23"/>
        </w:rPr>
      </w:pPr>
      <w:r>
        <w:rPr>
          <w:w w:val="105"/>
          <w:sz w:val="23"/>
        </w:rPr>
        <w:t xml:space="preserve">OP-AMP </w:t>
      </w:r>
      <w:r>
        <w:rPr>
          <w:spacing w:val="-3"/>
          <w:w w:val="105"/>
          <w:sz w:val="23"/>
        </w:rPr>
        <w:t>Function</w:t>
      </w:r>
      <w:r>
        <w:rPr>
          <w:spacing w:val="-12"/>
          <w:w w:val="105"/>
          <w:sz w:val="23"/>
        </w:rPr>
        <w:t xml:space="preserve"> </w:t>
      </w:r>
      <w:r>
        <w:rPr>
          <w:w w:val="105"/>
          <w:sz w:val="23"/>
        </w:rPr>
        <w:t>generator.</w:t>
      </w:r>
    </w:p>
    <w:p w:rsidR="00B141CF" w:rsidRDefault="009F45E6">
      <w:pPr>
        <w:pStyle w:val="ListParagraph"/>
        <w:numPr>
          <w:ilvl w:val="1"/>
          <w:numId w:val="93"/>
        </w:numPr>
        <w:tabs>
          <w:tab w:val="left" w:pos="1872"/>
          <w:tab w:val="left" w:pos="1873"/>
        </w:tabs>
        <w:ind w:hanging="722"/>
        <w:rPr>
          <w:sz w:val="23"/>
        </w:rPr>
      </w:pPr>
      <w:r>
        <w:rPr>
          <w:w w:val="105"/>
          <w:sz w:val="23"/>
        </w:rPr>
        <w:t xml:space="preserve">IC </w:t>
      </w:r>
      <w:r>
        <w:rPr>
          <w:spacing w:val="-3"/>
          <w:w w:val="105"/>
          <w:sz w:val="23"/>
        </w:rPr>
        <w:t>Function</w:t>
      </w:r>
      <w:r>
        <w:rPr>
          <w:spacing w:val="-10"/>
          <w:w w:val="105"/>
          <w:sz w:val="23"/>
        </w:rPr>
        <w:t xml:space="preserve"> </w:t>
      </w:r>
      <w:r>
        <w:rPr>
          <w:w w:val="105"/>
          <w:sz w:val="23"/>
        </w:rPr>
        <w:t>generator.</w:t>
      </w:r>
    </w:p>
    <w:p w:rsidR="00B141CF" w:rsidRDefault="00B141CF">
      <w:pPr>
        <w:pStyle w:val="BodyText"/>
        <w:spacing w:before="7"/>
        <w:ind w:left="0" w:firstLine="0"/>
        <w:rPr>
          <w:sz w:val="24"/>
        </w:rPr>
      </w:pPr>
    </w:p>
    <w:p w:rsidR="00B141CF" w:rsidRDefault="009F45E6">
      <w:pPr>
        <w:pStyle w:val="Heading1"/>
        <w:numPr>
          <w:ilvl w:val="0"/>
          <w:numId w:val="93"/>
        </w:numPr>
        <w:tabs>
          <w:tab w:val="left" w:pos="1151"/>
          <w:tab w:val="left" w:pos="1152"/>
          <w:tab w:val="left" w:pos="9126"/>
        </w:tabs>
        <w:spacing w:before="1"/>
      </w:pPr>
      <w:r>
        <w:rPr>
          <w:w w:val="105"/>
        </w:rPr>
        <w:t>COMPARATOR AND</w:t>
      </w:r>
      <w:r>
        <w:rPr>
          <w:spacing w:val="-42"/>
          <w:w w:val="105"/>
        </w:rPr>
        <w:t xml:space="preserve"> </w:t>
      </w:r>
      <w:r>
        <w:rPr>
          <w:w w:val="105"/>
        </w:rPr>
        <w:t>SCHMITT</w:t>
      </w:r>
      <w:r>
        <w:rPr>
          <w:spacing w:val="-24"/>
          <w:w w:val="105"/>
        </w:rPr>
        <w:t xml:space="preserve"> </w:t>
      </w:r>
      <w:r>
        <w:rPr>
          <w:w w:val="105"/>
        </w:rPr>
        <w:t>TRIGGER.</w:t>
      </w:r>
      <w:r>
        <w:rPr>
          <w:w w:val="105"/>
        </w:rPr>
        <w:tab/>
      </w:r>
      <w:r>
        <w:rPr>
          <w:spacing w:val="-4"/>
          <w:w w:val="105"/>
        </w:rPr>
        <w:t>(04</w:t>
      </w:r>
      <w:r>
        <w:rPr>
          <w:spacing w:val="-10"/>
          <w:w w:val="105"/>
        </w:rPr>
        <w:t xml:space="preserve"> </w:t>
      </w:r>
      <w:r>
        <w:rPr>
          <w:w w:val="105"/>
        </w:rPr>
        <w:t>Hours)</w:t>
      </w:r>
    </w:p>
    <w:p w:rsidR="00B141CF" w:rsidRDefault="009F45E6">
      <w:pPr>
        <w:pStyle w:val="ListParagraph"/>
        <w:numPr>
          <w:ilvl w:val="1"/>
          <w:numId w:val="93"/>
        </w:numPr>
        <w:tabs>
          <w:tab w:val="left" w:pos="1872"/>
          <w:tab w:val="left" w:pos="1873"/>
        </w:tabs>
        <w:spacing w:before="16"/>
        <w:ind w:hanging="722"/>
        <w:rPr>
          <w:sz w:val="23"/>
        </w:rPr>
      </w:pPr>
      <w:r>
        <w:rPr>
          <w:w w:val="105"/>
          <w:sz w:val="23"/>
        </w:rPr>
        <w:t>Introduction to</w:t>
      </w:r>
      <w:r>
        <w:rPr>
          <w:spacing w:val="-8"/>
          <w:w w:val="105"/>
          <w:sz w:val="23"/>
        </w:rPr>
        <w:t xml:space="preserve"> </w:t>
      </w:r>
      <w:r>
        <w:rPr>
          <w:w w:val="105"/>
          <w:sz w:val="23"/>
        </w:rPr>
        <w:t>comparator.</w:t>
      </w:r>
    </w:p>
    <w:p w:rsidR="00B141CF" w:rsidRDefault="009F45E6">
      <w:pPr>
        <w:pStyle w:val="ListParagraph"/>
        <w:numPr>
          <w:ilvl w:val="1"/>
          <w:numId w:val="93"/>
        </w:numPr>
        <w:tabs>
          <w:tab w:val="left" w:pos="1872"/>
          <w:tab w:val="left" w:pos="1873"/>
        </w:tabs>
        <w:spacing w:before="16"/>
        <w:ind w:hanging="722"/>
        <w:rPr>
          <w:sz w:val="23"/>
        </w:rPr>
      </w:pPr>
      <w:r>
        <w:rPr>
          <w:w w:val="105"/>
          <w:sz w:val="23"/>
        </w:rPr>
        <w:t>Diode</w:t>
      </w:r>
      <w:r>
        <w:rPr>
          <w:spacing w:val="-8"/>
          <w:w w:val="105"/>
          <w:sz w:val="23"/>
        </w:rPr>
        <w:t xml:space="preserve"> </w:t>
      </w:r>
      <w:r>
        <w:rPr>
          <w:w w:val="105"/>
          <w:sz w:val="23"/>
        </w:rPr>
        <w:t>comparator.</w:t>
      </w:r>
    </w:p>
    <w:p w:rsidR="00B141CF" w:rsidRDefault="009F45E6">
      <w:pPr>
        <w:pStyle w:val="ListParagraph"/>
        <w:numPr>
          <w:ilvl w:val="1"/>
          <w:numId w:val="93"/>
        </w:numPr>
        <w:tabs>
          <w:tab w:val="left" w:pos="1872"/>
          <w:tab w:val="left" w:pos="1873"/>
        </w:tabs>
        <w:ind w:hanging="722"/>
        <w:rPr>
          <w:sz w:val="23"/>
        </w:rPr>
      </w:pPr>
      <w:r>
        <w:rPr>
          <w:w w:val="105"/>
          <w:sz w:val="23"/>
        </w:rPr>
        <w:t>Transistor Schmitt trigger</w:t>
      </w:r>
      <w:r>
        <w:rPr>
          <w:spacing w:val="-24"/>
          <w:w w:val="105"/>
          <w:sz w:val="23"/>
        </w:rPr>
        <w:t xml:space="preserve"> </w:t>
      </w:r>
      <w:r>
        <w:rPr>
          <w:w w:val="105"/>
          <w:sz w:val="23"/>
        </w:rPr>
        <w:t>circuit.</w:t>
      </w:r>
    </w:p>
    <w:p w:rsidR="00B141CF" w:rsidRDefault="009F45E6">
      <w:pPr>
        <w:pStyle w:val="ListParagraph"/>
        <w:numPr>
          <w:ilvl w:val="1"/>
          <w:numId w:val="93"/>
        </w:numPr>
        <w:tabs>
          <w:tab w:val="left" w:pos="1872"/>
          <w:tab w:val="left" w:pos="1873"/>
        </w:tabs>
        <w:spacing w:before="10"/>
        <w:ind w:hanging="722"/>
        <w:rPr>
          <w:sz w:val="23"/>
        </w:rPr>
      </w:pPr>
      <w:r>
        <w:rPr>
          <w:w w:val="105"/>
          <w:sz w:val="23"/>
        </w:rPr>
        <w:t>Output/Input</w:t>
      </w:r>
      <w:r>
        <w:rPr>
          <w:spacing w:val="-11"/>
          <w:w w:val="105"/>
          <w:sz w:val="23"/>
        </w:rPr>
        <w:t xml:space="preserve"> </w:t>
      </w:r>
      <w:r>
        <w:rPr>
          <w:spacing w:val="-3"/>
          <w:w w:val="105"/>
          <w:sz w:val="23"/>
        </w:rPr>
        <w:t>characteristics.</w:t>
      </w:r>
    </w:p>
    <w:p w:rsidR="00B141CF" w:rsidRDefault="009F45E6">
      <w:pPr>
        <w:pStyle w:val="ListParagraph"/>
        <w:numPr>
          <w:ilvl w:val="1"/>
          <w:numId w:val="93"/>
        </w:numPr>
        <w:tabs>
          <w:tab w:val="left" w:pos="1872"/>
          <w:tab w:val="left" w:pos="1873"/>
        </w:tabs>
        <w:spacing w:before="16"/>
        <w:ind w:hanging="722"/>
        <w:rPr>
          <w:sz w:val="23"/>
        </w:rPr>
      </w:pPr>
      <w:r>
        <w:rPr>
          <w:w w:val="105"/>
          <w:sz w:val="23"/>
        </w:rPr>
        <w:t>OP-AMP Schmitt trigger</w:t>
      </w:r>
      <w:r>
        <w:rPr>
          <w:spacing w:val="-21"/>
          <w:w w:val="105"/>
          <w:sz w:val="23"/>
        </w:rPr>
        <w:t xml:space="preserve"> </w:t>
      </w:r>
      <w:r>
        <w:rPr>
          <w:spacing w:val="-3"/>
          <w:w w:val="105"/>
          <w:sz w:val="23"/>
        </w:rPr>
        <w:t>circuits.</w:t>
      </w:r>
    </w:p>
    <w:p w:rsidR="00B141CF" w:rsidRDefault="009F45E6">
      <w:pPr>
        <w:pStyle w:val="ListParagraph"/>
        <w:numPr>
          <w:ilvl w:val="1"/>
          <w:numId w:val="93"/>
        </w:numPr>
        <w:tabs>
          <w:tab w:val="left" w:pos="1872"/>
          <w:tab w:val="left" w:pos="1873"/>
        </w:tabs>
        <w:ind w:hanging="722"/>
        <w:rPr>
          <w:sz w:val="23"/>
        </w:rPr>
      </w:pPr>
      <w:r>
        <w:rPr>
          <w:w w:val="105"/>
          <w:sz w:val="23"/>
        </w:rPr>
        <w:t>IC</w:t>
      </w:r>
      <w:r>
        <w:rPr>
          <w:spacing w:val="-4"/>
          <w:w w:val="105"/>
          <w:sz w:val="23"/>
        </w:rPr>
        <w:t xml:space="preserve"> </w:t>
      </w:r>
      <w:r>
        <w:rPr>
          <w:w w:val="105"/>
          <w:sz w:val="23"/>
        </w:rPr>
        <w:t>Schmitt</w:t>
      </w:r>
    </w:p>
    <w:p w:rsidR="00B141CF" w:rsidRDefault="009F45E6">
      <w:pPr>
        <w:pStyle w:val="ListParagraph"/>
        <w:numPr>
          <w:ilvl w:val="1"/>
          <w:numId w:val="93"/>
        </w:numPr>
        <w:tabs>
          <w:tab w:val="left" w:pos="1872"/>
          <w:tab w:val="left" w:pos="1873"/>
        </w:tabs>
        <w:spacing w:before="10"/>
        <w:ind w:hanging="722"/>
        <w:rPr>
          <w:sz w:val="23"/>
        </w:rPr>
      </w:pPr>
      <w:r>
        <w:rPr>
          <w:w w:val="105"/>
          <w:sz w:val="23"/>
        </w:rPr>
        <w:t>IC voltage</w:t>
      </w:r>
      <w:r>
        <w:rPr>
          <w:spacing w:val="-11"/>
          <w:w w:val="105"/>
          <w:sz w:val="23"/>
        </w:rPr>
        <w:t xml:space="preserve"> </w:t>
      </w:r>
      <w:r>
        <w:rPr>
          <w:spacing w:val="-3"/>
          <w:w w:val="105"/>
          <w:sz w:val="23"/>
        </w:rPr>
        <w:t>comparators.</w:t>
      </w:r>
    </w:p>
    <w:p w:rsidR="00B141CF" w:rsidRDefault="009F45E6">
      <w:pPr>
        <w:pStyle w:val="Heading1"/>
        <w:spacing w:before="9"/>
        <w:ind w:firstLine="0"/>
      </w:pPr>
      <w:r>
        <w:rPr>
          <w:w w:val="105"/>
        </w:rPr>
        <w:t>TEXT AND REFERENCE BOOKS.</w:t>
      </w:r>
    </w:p>
    <w:p w:rsidR="00B141CF" w:rsidRDefault="009F45E6">
      <w:pPr>
        <w:pStyle w:val="ListParagraph"/>
        <w:numPr>
          <w:ilvl w:val="0"/>
          <w:numId w:val="95"/>
        </w:numPr>
        <w:tabs>
          <w:tab w:val="left" w:pos="1152"/>
        </w:tabs>
        <w:ind w:hanging="361"/>
        <w:rPr>
          <w:sz w:val="23"/>
        </w:rPr>
      </w:pPr>
      <w:r>
        <w:rPr>
          <w:w w:val="105"/>
          <w:sz w:val="23"/>
        </w:rPr>
        <w:t>TL</w:t>
      </w:r>
      <w:r>
        <w:rPr>
          <w:spacing w:val="-1"/>
          <w:w w:val="105"/>
          <w:sz w:val="23"/>
        </w:rPr>
        <w:t xml:space="preserve"> </w:t>
      </w:r>
      <w:r>
        <w:rPr>
          <w:w w:val="105"/>
          <w:sz w:val="23"/>
        </w:rPr>
        <w:t>Floyd</w:t>
      </w:r>
      <w:r>
        <w:rPr>
          <w:spacing w:val="-3"/>
          <w:w w:val="105"/>
          <w:sz w:val="23"/>
        </w:rPr>
        <w:t xml:space="preserve"> </w:t>
      </w:r>
      <w:r>
        <w:rPr>
          <w:w w:val="105"/>
          <w:sz w:val="23"/>
        </w:rPr>
        <w:t>“</w:t>
      </w:r>
      <w:r>
        <w:rPr>
          <w:spacing w:val="-2"/>
          <w:w w:val="105"/>
          <w:sz w:val="23"/>
        </w:rPr>
        <w:t xml:space="preserve"> </w:t>
      </w:r>
      <w:r>
        <w:rPr>
          <w:w w:val="105"/>
          <w:sz w:val="23"/>
        </w:rPr>
        <w:t>Electronics</w:t>
      </w:r>
      <w:r>
        <w:rPr>
          <w:spacing w:val="-12"/>
          <w:w w:val="105"/>
          <w:sz w:val="23"/>
        </w:rPr>
        <w:t xml:space="preserve"> </w:t>
      </w:r>
      <w:r>
        <w:rPr>
          <w:spacing w:val="-3"/>
          <w:w w:val="105"/>
          <w:sz w:val="23"/>
        </w:rPr>
        <w:t>Devices”</w:t>
      </w:r>
      <w:r>
        <w:rPr>
          <w:spacing w:val="-1"/>
          <w:w w:val="105"/>
          <w:sz w:val="23"/>
        </w:rPr>
        <w:t xml:space="preserve"> </w:t>
      </w:r>
      <w:r>
        <w:rPr>
          <w:w w:val="105"/>
          <w:sz w:val="23"/>
        </w:rPr>
        <w:t>8</w:t>
      </w:r>
      <w:r>
        <w:rPr>
          <w:w w:val="105"/>
          <w:sz w:val="23"/>
          <w:vertAlign w:val="superscript"/>
        </w:rPr>
        <w:t>th</w:t>
      </w:r>
      <w:r>
        <w:rPr>
          <w:spacing w:val="-6"/>
          <w:w w:val="105"/>
          <w:sz w:val="23"/>
        </w:rPr>
        <w:t xml:space="preserve"> </w:t>
      </w:r>
      <w:r>
        <w:rPr>
          <w:w w:val="105"/>
          <w:sz w:val="23"/>
        </w:rPr>
        <w:t>ed.</w:t>
      </w:r>
      <w:r>
        <w:rPr>
          <w:spacing w:val="-6"/>
          <w:w w:val="105"/>
          <w:sz w:val="23"/>
        </w:rPr>
        <w:t xml:space="preserve"> </w:t>
      </w:r>
      <w:r>
        <w:rPr>
          <w:w w:val="105"/>
          <w:sz w:val="23"/>
        </w:rPr>
        <w:t>Prentice</w:t>
      </w:r>
      <w:r>
        <w:rPr>
          <w:spacing w:val="-4"/>
          <w:w w:val="105"/>
          <w:sz w:val="23"/>
        </w:rPr>
        <w:t xml:space="preserve"> </w:t>
      </w:r>
      <w:r>
        <w:rPr>
          <w:w w:val="105"/>
          <w:sz w:val="23"/>
        </w:rPr>
        <w:t>Hall,</w:t>
      </w:r>
      <w:r>
        <w:rPr>
          <w:spacing w:val="-6"/>
          <w:w w:val="105"/>
          <w:sz w:val="23"/>
        </w:rPr>
        <w:t xml:space="preserve"> </w:t>
      </w:r>
      <w:r>
        <w:rPr>
          <w:w w:val="105"/>
          <w:sz w:val="23"/>
        </w:rPr>
        <w:t>ISBN</w:t>
      </w:r>
      <w:r>
        <w:rPr>
          <w:spacing w:val="-39"/>
          <w:w w:val="105"/>
          <w:sz w:val="23"/>
        </w:rPr>
        <w:t xml:space="preserve"> </w:t>
      </w:r>
      <w:r>
        <w:rPr>
          <w:w w:val="105"/>
          <w:sz w:val="23"/>
        </w:rPr>
        <w:t>0131140809</w:t>
      </w:r>
    </w:p>
    <w:p w:rsidR="00B141CF" w:rsidRDefault="009F45E6">
      <w:pPr>
        <w:pStyle w:val="ListParagraph"/>
        <w:numPr>
          <w:ilvl w:val="0"/>
          <w:numId w:val="95"/>
        </w:numPr>
        <w:tabs>
          <w:tab w:val="left" w:pos="1152"/>
        </w:tabs>
        <w:spacing w:before="17"/>
        <w:ind w:hanging="361"/>
        <w:rPr>
          <w:sz w:val="23"/>
        </w:rPr>
      </w:pPr>
      <w:r>
        <w:rPr>
          <w:w w:val="105"/>
          <w:sz w:val="23"/>
        </w:rPr>
        <w:t>Analog Circuit Design by William, Jim.</w:t>
      </w:r>
      <w:r>
        <w:rPr>
          <w:spacing w:val="-1"/>
          <w:w w:val="105"/>
          <w:sz w:val="23"/>
        </w:rPr>
        <w:t xml:space="preserve"> </w:t>
      </w:r>
      <w:r>
        <w:rPr>
          <w:w w:val="105"/>
          <w:sz w:val="23"/>
        </w:rPr>
        <w:t>ISBN075069401</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1821"/>
        </w:tabs>
        <w:spacing w:before="84" w:line="496" w:lineRule="auto"/>
        <w:ind w:left="431" w:right="5590" w:firstLine="0"/>
      </w:pPr>
      <w:r>
        <w:rPr>
          <w:w w:val="105"/>
        </w:rPr>
        <w:lastRenderedPageBreak/>
        <w:t>El.TR.225</w:t>
      </w:r>
      <w:r>
        <w:rPr>
          <w:w w:val="105"/>
        </w:rPr>
        <w:tab/>
        <w:t xml:space="preserve">ANALOG </w:t>
      </w:r>
      <w:r>
        <w:rPr>
          <w:spacing w:val="-3"/>
          <w:w w:val="105"/>
        </w:rPr>
        <w:t xml:space="preserve">ELECTRONICS. </w:t>
      </w:r>
      <w:r>
        <w:rPr>
          <w:w w:val="105"/>
        </w:rPr>
        <w:t>INSTRUCTIONAL</w:t>
      </w:r>
      <w:r>
        <w:rPr>
          <w:spacing w:val="40"/>
          <w:w w:val="105"/>
        </w:rPr>
        <w:t xml:space="preserve"> </w:t>
      </w:r>
      <w:r>
        <w:rPr>
          <w:w w:val="105"/>
        </w:rPr>
        <w:t>OBJECTIVES</w:t>
      </w:r>
    </w:p>
    <w:p w:rsidR="00B141CF" w:rsidRDefault="009F45E6">
      <w:pPr>
        <w:pStyle w:val="ListParagraph"/>
        <w:numPr>
          <w:ilvl w:val="0"/>
          <w:numId w:val="96"/>
        </w:numPr>
        <w:tabs>
          <w:tab w:val="left" w:pos="1151"/>
          <w:tab w:val="left" w:pos="1152"/>
        </w:tabs>
        <w:spacing w:before="7"/>
        <w:rPr>
          <w:b/>
          <w:sz w:val="23"/>
        </w:rPr>
      </w:pPr>
      <w:r>
        <w:rPr>
          <w:b/>
          <w:w w:val="105"/>
          <w:sz w:val="23"/>
        </w:rPr>
        <w:t>INTRODUCTION TO</w:t>
      </w:r>
      <w:r>
        <w:rPr>
          <w:b/>
          <w:spacing w:val="-10"/>
          <w:w w:val="105"/>
          <w:sz w:val="23"/>
        </w:rPr>
        <w:t xml:space="preserve"> </w:t>
      </w:r>
      <w:r>
        <w:rPr>
          <w:b/>
          <w:spacing w:val="-3"/>
          <w:w w:val="105"/>
          <w:sz w:val="23"/>
        </w:rPr>
        <w:t>AMPLIFIERS.</w:t>
      </w:r>
    </w:p>
    <w:p w:rsidR="00B141CF" w:rsidRDefault="009F45E6">
      <w:pPr>
        <w:pStyle w:val="Heading1"/>
        <w:numPr>
          <w:ilvl w:val="1"/>
          <w:numId w:val="96"/>
        </w:numPr>
        <w:tabs>
          <w:tab w:val="left" w:pos="1872"/>
          <w:tab w:val="left" w:pos="1873"/>
        </w:tabs>
        <w:spacing w:before="2"/>
        <w:ind w:hanging="722"/>
      </w:pPr>
      <w:r>
        <w:rPr>
          <w:w w:val="105"/>
        </w:rPr>
        <w:t>Understand</w:t>
      </w:r>
      <w:r>
        <w:rPr>
          <w:spacing w:val="-26"/>
          <w:w w:val="105"/>
        </w:rPr>
        <w:t xml:space="preserve"> </w:t>
      </w:r>
      <w:r>
        <w:rPr>
          <w:w w:val="105"/>
        </w:rPr>
        <w:t>the</w:t>
      </w:r>
      <w:r>
        <w:rPr>
          <w:spacing w:val="-24"/>
          <w:w w:val="105"/>
        </w:rPr>
        <w:t xml:space="preserve"> </w:t>
      </w:r>
      <w:r>
        <w:rPr>
          <w:w w:val="105"/>
        </w:rPr>
        <w:t>principle</w:t>
      </w:r>
      <w:r>
        <w:rPr>
          <w:spacing w:val="-28"/>
          <w:w w:val="105"/>
        </w:rPr>
        <w:t xml:space="preserve"> </w:t>
      </w:r>
      <w:r>
        <w:rPr>
          <w:w w:val="105"/>
        </w:rPr>
        <w:t>&amp;</w:t>
      </w:r>
      <w:r>
        <w:rPr>
          <w:spacing w:val="-17"/>
          <w:w w:val="105"/>
        </w:rPr>
        <w:t xml:space="preserve"> </w:t>
      </w:r>
      <w:r>
        <w:rPr>
          <w:w w:val="105"/>
        </w:rPr>
        <w:t>need</w:t>
      </w:r>
      <w:r>
        <w:rPr>
          <w:spacing w:val="-27"/>
          <w:w w:val="105"/>
        </w:rPr>
        <w:t xml:space="preserve"> </w:t>
      </w:r>
      <w:r>
        <w:rPr>
          <w:w w:val="105"/>
        </w:rPr>
        <w:t>of</w:t>
      </w:r>
      <w:r>
        <w:rPr>
          <w:spacing w:val="-26"/>
          <w:w w:val="105"/>
        </w:rPr>
        <w:t xml:space="preserve"> </w:t>
      </w:r>
      <w:r>
        <w:rPr>
          <w:w w:val="105"/>
        </w:rPr>
        <w:t>amplification</w:t>
      </w:r>
      <w:r>
        <w:rPr>
          <w:spacing w:val="-25"/>
          <w:w w:val="105"/>
        </w:rPr>
        <w:t xml:space="preserve"> </w:t>
      </w:r>
      <w:r>
        <w:rPr>
          <w:w w:val="105"/>
        </w:rPr>
        <w:t>of</w:t>
      </w:r>
      <w:r>
        <w:rPr>
          <w:spacing w:val="-26"/>
          <w:w w:val="105"/>
        </w:rPr>
        <w:t xml:space="preserve"> </w:t>
      </w:r>
      <w:r>
        <w:rPr>
          <w:w w:val="105"/>
        </w:rPr>
        <w:t>signals.</w:t>
      </w:r>
    </w:p>
    <w:p w:rsidR="00B141CF" w:rsidRDefault="009F45E6">
      <w:pPr>
        <w:pStyle w:val="ListParagraph"/>
        <w:numPr>
          <w:ilvl w:val="2"/>
          <w:numId w:val="96"/>
        </w:numPr>
        <w:tabs>
          <w:tab w:val="left" w:pos="2592"/>
          <w:tab w:val="left" w:pos="2593"/>
        </w:tabs>
        <w:rPr>
          <w:sz w:val="23"/>
        </w:rPr>
      </w:pPr>
      <w:r>
        <w:rPr>
          <w:w w:val="105"/>
          <w:sz w:val="23"/>
        </w:rPr>
        <w:t>Explain</w:t>
      </w:r>
      <w:r>
        <w:rPr>
          <w:spacing w:val="-19"/>
          <w:w w:val="105"/>
          <w:sz w:val="23"/>
        </w:rPr>
        <w:t xml:space="preserve"> </w:t>
      </w:r>
      <w:r>
        <w:rPr>
          <w:w w:val="105"/>
          <w:sz w:val="23"/>
        </w:rPr>
        <w:t>the</w:t>
      </w:r>
      <w:r>
        <w:rPr>
          <w:spacing w:val="-21"/>
          <w:w w:val="105"/>
          <w:sz w:val="23"/>
        </w:rPr>
        <w:t xml:space="preserve"> </w:t>
      </w:r>
      <w:r>
        <w:rPr>
          <w:w w:val="105"/>
          <w:sz w:val="23"/>
        </w:rPr>
        <w:t>need</w:t>
      </w:r>
      <w:r>
        <w:rPr>
          <w:spacing w:val="-13"/>
          <w:w w:val="105"/>
          <w:sz w:val="23"/>
        </w:rPr>
        <w:t xml:space="preserve"> </w:t>
      </w:r>
      <w:r>
        <w:rPr>
          <w:w w:val="105"/>
          <w:sz w:val="23"/>
        </w:rPr>
        <w:t>and</w:t>
      </w:r>
      <w:r>
        <w:rPr>
          <w:spacing w:val="-14"/>
          <w:w w:val="105"/>
          <w:sz w:val="23"/>
        </w:rPr>
        <w:t xml:space="preserve"> </w:t>
      </w:r>
      <w:r>
        <w:rPr>
          <w:w w:val="105"/>
          <w:sz w:val="23"/>
        </w:rPr>
        <w:t>principle</w:t>
      </w:r>
      <w:r>
        <w:rPr>
          <w:spacing w:val="-13"/>
          <w:w w:val="105"/>
          <w:sz w:val="23"/>
        </w:rPr>
        <w:t xml:space="preserve"> </w:t>
      </w:r>
      <w:r>
        <w:rPr>
          <w:w w:val="105"/>
          <w:sz w:val="23"/>
        </w:rPr>
        <w:t>of</w:t>
      </w:r>
      <w:r>
        <w:rPr>
          <w:spacing w:val="-16"/>
          <w:w w:val="105"/>
          <w:sz w:val="23"/>
        </w:rPr>
        <w:t xml:space="preserve"> </w:t>
      </w:r>
      <w:r>
        <w:rPr>
          <w:spacing w:val="-3"/>
          <w:w w:val="105"/>
          <w:sz w:val="23"/>
        </w:rPr>
        <w:t>amplification</w:t>
      </w:r>
      <w:r>
        <w:rPr>
          <w:w w:val="105"/>
          <w:sz w:val="23"/>
        </w:rPr>
        <w:t>.</w:t>
      </w:r>
    </w:p>
    <w:p w:rsidR="00B141CF" w:rsidRDefault="009F45E6">
      <w:pPr>
        <w:pStyle w:val="ListParagraph"/>
        <w:numPr>
          <w:ilvl w:val="2"/>
          <w:numId w:val="96"/>
        </w:numPr>
        <w:tabs>
          <w:tab w:val="left" w:pos="2592"/>
          <w:tab w:val="left" w:pos="2593"/>
        </w:tabs>
        <w:spacing w:before="17"/>
        <w:rPr>
          <w:sz w:val="23"/>
        </w:rPr>
      </w:pPr>
      <w:r>
        <w:rPr>
          <w:w w:val="105"/>
          <w:sz w:val="23"/>
        </w:rPr>
        <w:t>Define the terms current gain, voltage and</w:t>
      </w:r>
      <w:r>
        <w:rPr>
          <w:spacing w:val="-37"/>
          <w:w w:val="105"/>
          <w:sz w:val="23"/>
        </w:rPr>
        <w:t xml:space="preserve"> </w:t>
      </w:r>
      <w:r>
        <w:rPr>
          <w:spacing w:val="2"/>
          <w:w w:val="105"/>
          <w:sz w:val="23"/>
        </w:rPr>
        <w:t>power</w:t>
      </w:r>
      <w:r w:rsidR="002F44BB">
        <w:rPr>
          <w:spacing w:val="2"/>
          <w:w w:val="105"/>
          <w:sz w:val="23"/>
        </w:rPr>
        <w:t xml:space="preserve"> </w:t>
      </w:r>
      <w:r>
        <w:rPr>
          <w:spacing w:val="2"/>
          <w:w w:val="105"/>
          <w:sz w:val="23"/>
        </w:rPr>
        <w:t>gain.</w:t>
      </w:r>
    </w:p>
    <w:p w:rsidR="00B141CF" w:rsidRDefault="00B141CF">
      <w:pPr>
        <w:pStyle w:val="BodyText"/>
        <w:spacing w:before="6"/>
        <w:ind w:left="0" w:firstLine="0"/>
        <w:rPr>
          <w:sz w:val="24"/>
        </w:rPr>
      </w:pPr>
    </w:p>
    <w:p w:rsidR="00B141CF" w:rsidRDefault="009F45E6">
      <w:pPr>
        <w:pStyle w:val="Heading1"/>
        <w:numPr>
          <w:ilvl w:val="1"/>
          <w:numId w:val="96"/>
        </w:numPr>
        <w:tabs>
          <w:tab w:val="left" w:pos="1872"/>
          <w:tab w:val="left" w:pos="1873"/>
        </w:tabs>
        <w:spacing w:before="1"/>
        <w:ind w:hanging="722"/>
      </w:pPr>
      <w:r>
        <w:rPr>
          <w:w w:val="105"/>
        </w:rPr>
        <w:t>Classification of</w:t>
      </w:r>
      <w:r>
        <w:rPr>
          <w:spacing w:val="-15"/>
          <w:w w:val="105"/>
        </w:rPr>
        <w:t xml:space="preserve"> </w:t>
      </w:r>
      <w:r>
        <w:rPr>
          <w:spacing w:val="-3"/>
          <w:w w:val="105"/>
        </w:rPr>
        <w:t>Amplifiers</w:t>
      </w:r>
    </w:p>
    <w:p w:rsidR="00B141CF" w:rsidRDefault="009F45E6">
      <w:pPr>
        <w:pStyle w:val="ListParagraph"/>
        <w:numPr>
          <w:ilvl w:val="2"/>
          <w:numId w:val="96"/>
        </w:numPr>
        <w:tabs>
          <w:tab w:val="left" w:pos="2592"/>
          <w:tab w:val="left" w:pos="2593"/>
        </w:tabs>
        <w:rPr>
          <w:sz w:val="23"/>
        </w:rPr>
      </w:pPr>
      <w:r>
        <w:rPr>
          <w:w w:val="105"/>
          <w:sz w:val="23"/>
        </w:rPr>
        <w:t>Identify</w:t>
      </w:r>
      <w:r>
        <w:rPr>
          <w:spacing w:val="-15"/>
          <w:w w:val="105"/>
          <w:sz w:val="23"/>
        </w:rPr>
        <w:t xml:space="preserve"> </w:t>
      </w:r>
      <w:r>
        <w:rPr>
          <w:w w:val="105"/>
          <w:sz w:val="23"/>
        </w:rPr>
        <w:t>the</w:t>
      </w:r>
      <w:r>
        <w:rPr>
          <w:spacing w:val="-10"/>
          <w:w w:val="105"/>
          <w:sz w:val="23"/>
        </w:rPr>
        <w:t xml:space="preserve"> </w:t>
      </w:r>
      <w:r>
        <w:rPr>
          <w:w w:val="105"/>
          <w:sz w:val="23"/>
        </w:rPr>
        <w:t>function</w:t>
      </w:r>
      <w:r>
        <w:rPr>
          <w:spacing w:val="-7"/>
          <w:w w:val="105"/>
          <w:sz w:val="23"/>
        </w:rPr>
        <w:t xml:space="preserve"> </w:t>
      </w:r>
      <w:r>
        <w:rPr>
          <w:w w:val="105"/>
          <w:sz w:val="23"/>
        </w:rPr>
        <w:t>of</w:t>
      </w:r>
      <w:r>
        <w:rPr>
          <w:spacing w:val="-12"/>
          <w:w w:val="105"/>
          <w:sz w:val="23"/>
        </w:rPr>
        <w:t xml:space="preserve"> </w:t>
      </w:r>
      <w:r>
        <w:rPr>
          <w:w w:val="105"/>
          <w:sz w:val="23"/>
        </w:rPr>
        <w:t>current,</w:t>
      </w:r>
      <w:r>
        <w:rPr>
          <w:spacing w:val="-14"/>
          <w:w w:val="105"/>
          <w:sz w:val="23"/>
        </w:rPr>
        <w:t xml:space="preserve"> </w:t>
      </w:r>
      <w:r>
        <w:rPr>
          <w:w w:val="105"/>
          <w:sz w:val="23"/>
        </w:rPr>
        <w:t>voltage</w:t>
      </w:r>
      <w:r>
        <w:rPr>
          <w:spacing w:val="-9"/>
          <w:w w:val="105"/>
          <w:sz w:val="23"/>
        </w:rPr>
        <w:t xml:space="preserve"> </w:t>
      </w:r>
      <w:r>
        <w:rPr>
          <w:w w:val="105"/>
          <w:sz w:val="23"/>
        </w:rPr>
        <w:t>and</w:t>
      </w:r>
      <w:r>
        <w:rPr>
          <w:spacing w:val="-8"/>
          <w:w w:val="105"/>
          <w:sz w:val="23"/>
        </w:rPr>
        <w:t xml:space="preserve"> </w:t>
      </w:r>
      <w:r>
        <w:rPr>
          <w:w w:val="105"/>
          <w:sz w:val="23"/>
        </w:rPr>
        <w:t>power</w:t>
      </w:r>
      <w:r>
        <w:rPr>
          <w:spacing w:val="-10"/>
          <w:w w:val="105"/>
          <w:sz w:val="23"/>
        </w:rPr>
        <w:t xml:space="preserve"> </w:t>
      </w:r>
      <w:r>
        <w:rPr>
          <w:w w:val="105"/>
          <w:sz w:val="23"/>
        </w:rPr>
        <w:t>amplifiers</w:t>
      </w:r>
    </w:p>
    <w:p w:rsidR="00B141CF" w:rsidRDefault="009F45E6">
      <w:pPr>
        <w:pStyle w:val="ListParagraph"/>
        <w:numPr>
          <w:ilvl w:val="2"/>
          <w:numId w:val="96"/>
        </w:numPr>
        <w:tabs>
          <w:tab w:val="left" w:pos="2592"/>
          <w:tab w:val="left" w:pos="2593"/>
        </w:tabs>
        <w:spacing w:before="17"/>
        <w:rPr>
          <w:sz w:val="23"/>
        </w:rPr>
      </w:pPr>
      <w:r>
        <w:rPr>
          <w:w w:val="105"/>
          <w:sz w:val="23"/>
        </w:rPr>
        <w:t>Classify the amplifiers with respect</w:t>
      </w:r>
      <w:r>
        <w:rPr>
          <w:spacing w:val="-36"/>
          <w:w w:val="105"/>
          <w:sz w:val="23"/>
        </w:rPr>
        <w:t xml:space="preserve"> </w:t>
      </w:r>
      <w:r>
        <w:rPr>
          <w:spacing w:val="-2"/>
          <w:w w:val="105"/>
          <w:sz w:val="23"/>
        </w:rPr>
        <w:t>to:</w:t>
      </w:r>
    </w:p>
    <w:p w:rsidR="00B141CF" w:rsidRDefault="009F45E6">
      <w:pPr>
        <w:pStyle w:val="ListParagraph"/>
        <w:numPr>
          <w:ilvl w:val="3"/>
          <w:numId w:val="96"/>
        </w:numPr>
        <w:tabs>
          <w:tab w:val="left" w:pos="3313"/>
          <w:tab w:val="left" w:pos="3314"/>
        </w:tabs>
        <w:spacing w:before="16"/>
        <w:ind w:hanging="722"/>
        <w:rPr>
          <w:sz w:val="23"/>
        </w:rPr>
      </w:pPr>
      <w:r>
        <w:rPr>
          <w:w w:val="105"/>
          <w:sz w:val="23"/>
        </w:rPr>
        <w:t>Device</w:t>
      </w:r>
      <w:r>
        <w:rPr>
          <w:spacing w:val="-8"/>
          <w:w w:val="105"/>
          <w:sz w:val="23"/>
        </w:rPr>
        <w:t xml:space="preserve"> </w:t>
      </w:r>
      <w:r>
        <w:rPr>
          <w:spacing w:val="-3"/>
          <w:w w:val="105"/>
          <w:sz w:val="23"/>
        </w:rPr>
        <w:t>used</w:t>
      </w:r>
    </w:p>
    <w:p w:rsidR="00B141CF" w:rsidRDefault="009F45E6">
      <w:pPr>
        <w:pStyle w:val="ListParagraph"/>
        <w:numPr>
          <w:ilvl w:val="3"/>
          <w:numId w:val="96"/>
        </w:numPr>
        <w:tabs>
          <w:tab w:val="left" w:pos="3313"/>
          <w:tab w:val="left" w:pos="3314"/>
        </w:tabs>
        <w:ind w:hanging="722"/>
        <w:rPr>
          <w:sz w:val="23"/>
        </w:rPr>
      </w:pPr>
      <w:r>
        <w:rPr>
          <w:w w:val="105"/>
          <w:sz w:val="23"/>
        </w:rPr>
        <w:t>Circuit</w:t>
      </w:r>
      <w:r>
        <w:rPr>
          <w:spacing w:val="-12"/>
          <w:w w:val="105"/>
          <w:sz w:val="23"/>
        </w:rPr>
        <w:t xml:space="preserve"> </w:t>
      </w:r>
      <w:r>
        <w:rPr>
          <w:spacing w:val="-3"/>
          <w:w w:val="105"/>
          <w:sz w:val="23"/>
        </w:rPr>
        <w:t>configuration</w:t>
      </w:r>
    </w:p>
    <w:p w:rsidR="00B141CF" w:rsidRDefault="009F45E6">
      <w:pPr>
        <w:pStyle w:val="ListParagraph"/>
        <w:numPr>
          <w:ilvl w:val="3"/>
          <w:numId w:val="96"/>
        </w:numPr>
        <w:tabs>
          <w:tab w:val="left" w:pos="3313"/>
          <w:tab w:val="left" w:pos="3314"/>
        </w:tabs>
        <w:ind w:hanging="722"/>
        <w:rPr>
          <w:sz w:val="23"/>
        </w:rPr>
      </w:pPr>
      <w:r>
        <w:rPr>
          <w:w w:val="105"/>
          <w:sz w:val="23"/>
        </w:rPr>
        <w:t>Band of frequency</w:t>
      </w:r>
      <w:r>
        <w:rPr>
          <w:spacing w:val="-30"/>
          <w:w w:val="105"/>
          <w:sz w:val="23"/>
        </w:rPr>
        <w:t xml:space="preserve"> </w:t>
      </w:r>
      <w:r>
        <w:rPr>
          <w:w w:val="105"/>
          <w:sz w:val="23"/>
        </w:rPr>
        <w:t>handled</w:t>
      </w:r>
    </w:p>
    <w:p w:rsidR="00B141CF" w:rsidRDefault="009F45E6">
      <w:pPr>
        <w:pStyle w:val="ListParagraph"/>
        <w:numPr>
          <w:ilvl w:val="3"/>
          <w:numId w:val="96"/>
        </w:numPr>
        <w:tabs>
          <w:tab w:val="left" w:pos="3313"/>
          <w:tab w:val="left" w:pos="3314"/>
        </w:tabs>
        <w:spacing w:before="17"/>
        <w:ind w:hanging="722"/>
        <w:rPr>
          <w:sz w:val="23"/>
        </w:rPr>
      </w:pPr>
      <w:r>
        <w:rPr>
          <w:w w:val="105"/>
          <w:sz w:val="23"/>
        </w:rPr>
        <w:t>Class of biasing</w:t>
      </w:r>
      <w:r>
        <w:rPr>
          <w:spacing w:val="-19"/>
          <w:w w:val="105"/>
          <w:sz w:val="23"/>
        </w:rPr>
        <w:t xml:space="preserve"> </w:t>
      </w:r>
      <w:r>
        <w:rPr>
          <w:w w:val="105"/>
          <w:sz w:val="23"/>
        </w:rPr>
        <w:t>employed</w:t>
      </w:r>
    </w:p>
    <w:p w:rsidR="00B141CF" w:rsidRDefault="009F45E6">
      <w:pPr>
        <w:pStyle w:val="ListParagraph"/>
        <w:numPr>
          <w:ilvl w:val="3"/>
          <w:numId w:val="96"/>
        </w:numPr>
        <w:tabs>
          <w:tab w:val="left" w:pos="3313"/>
          <w:tab w:val="left" w:pos="3314"/>
        </w:tabs>
        <w:ind w:hanging="722"/>
        <w:rPr>
          <w:sz w:val="23"/>
        </w:rPr>
      </w:pPr>
      <w:r>
        <w:rPr>
          <w:w w:val="105"/>
          <w:sz w:val="23"/>
        </w:rPr>
        <w:t>Type of</w:t>
      </w:r>
      <w:r>
        <w:rPr>
          <w:spacing w:val="-18"/>
          <w:w w:val="105"/>
          <w:sz w:val="23"/>
        </w:rPr>
        <w:t xml:space="preserve"> </w:t>
      </w:r>
      <w:r>
        <w:rPr>
          <w:w w:val="105"/>
          <w:sz w:val="23"/>
        </w:rPr>
        <w:t>application</w:t>
      </w:r>
    </w:p>
    <w:p w:rsidR="00B141CF" w:rsidRDefault="009F45E6">
      <w:pPr>
        <w:pStyle w:val="ListParagraph"/>
        <w:numPr>
          <w:ilvl w:val="2"/>
          <w:numId w:val="96"/>
        </w:numPr>
        <w:tabs>
          <w:tab w:val="left" w:pos="2592"/>
          <w:tab w:val="left" w:pos="2593"/>
        </w:tabs>
        <w:rPr>
          <w:sz w:val="23"/>
        </w:rPr>
      </w:pPr>
      <w:r>
        <w:rPr>
          <w:w w:val="105"/>
          <w:sz w:val="23"/>
        </w:rPr>
        <w:t>Describe</w:t>
      </w:r>
      <w:r>
        <w:rPr>
          <w:spacing w:val="-2"/>
          <w:w w:val="105"/>
          <w:sz w:val="23"/>
        </w:rPr>
        <w:t xml:space="preserve"> </w:t>
      </w:r>
      <w:r>
        <w:rPr>
          <w:w w:val="105"/>
          <w:sz w:val="23"/>
        </w:rPr>
        <w:t>the</w:t>
      </w:r>
      <w:r>
        <w:rPr>
          <w:spacing w:val="-10"/>
          <w:w w:val="105"/>
          <w:sz w:val="23"/>
        </w:rPr>
        <w:t xml:space="preserve"> </w:t>
      </w:r>
      <w:r>
        <w:rPr>
          <w:spacing w:val="-3"/>
          <w:w w:val="105"/>
          <w:sz w:val="23"/>
        </w:rPr>
        <w:t>characteristics</w:t>
      </w:r>
      <w:r>
        <w:rPr>
          <w:spacing w:val="-2"/>
          <w:w w:val="105"/>
          <w:sz w:val="23"/>
        </w:rPr>
        <w:t xml:space="preserve"> </w:t>
      </w:r>
      <w:r>
        <w:rPr>
          <w:w w:val="105"/>
          <w:sz w:val="23"/>
        </w:rPr>
        <w:t>of</w:t>
      </w:r>
      <w:r>
        <w:rPr>
          <w:spacing w:val="-5"/>
          <w:w w:val="105"/>
          <w:sz w:val="23"/>
        </w:rPr>
        <w:t xml:space="preserve"> </w:t>
      </w:r>
      <w:r>
        <w:rPr>
          <w:w w:val="105"/>
          <w:sz w:val="23"/>
        </w:rPr>
        <w:t>BJT</w:t>
      </w:r>
      <w:r>
        <w:rPr>
          <w:spacing w:val="-6"/>
          <w:w w:val="105"/>
          <w:sz w:val="23"/>
        </w:rPr>
        <w:t xml:space="preserve"> </w:t>
      </w:r>
      <w:r>
        <w:rPr>
          <w:w w:val="105"/>
          <w:sz w:val="23"/>
        </w:rPr>
        <w:t>&amp;</w:t>
      </w:r>
      <w:r>
        <w:rPr>
          <w:spacing w:val="-2"/>
          <w:w w:val="105"/>
          <w:sz w:val="23"/>
        </w:rPr>
        <w:t xml:space="preserve"> </w:t>
      </w:r>
      <w:r>
        <w:rPr>
          <w:w w:val="105"/>
          <w:sz w:val="23"/>
        </w:rPr>
        <w:t>FET</w:t>
      </w:r>
      <w:r>
        <w:rPr>
          <w:spacing w:val="-27"/>
          <w:w w:val="105"/>
          <w:sz w:val="23"/>
        </w:rPr>
        <w:t xml:space="preserve"> </w:t>
      </w:r>
      <w:r>
        <w:rPr>
          <w:w w:val="105"/>
          <w:sz w:val="23"/>
        </w:rPr>
        <w:t>amplifiers.</w:t>
      </w:r>
    </w:p>
    <w:p w:rsidR="00B141CF" w:rsidRDefault="009F45E6">
      <w:pPr>
        <w:pStyle w:val="ListParagraph"/>
        <w:numPr>
          <w:ilvl w:val="2"/>
          <w:numId w:val="96"/>
        </w:numPr>
        <w:tabs>
          <w:tab w:val="left" w:pos="2592"/>
          <w:tab w:val="left" w:pos="2593"/>
        </w:tabs>
        <w:spacing w:before="16" w:line="249" w:lineRule="auto"/>
        <w:ind w:right="750"/>
        <w:rPr>
          <w:sz w:val="23"/>
        </w:rPr>
      </w:pPr>
      <w:r>
        <w:rPr>
          <w:w w:val="105"/>
          <w:sz w:val="23"/>
        </w:rPr>
        <w:t>Explain</w:t>
      </w:r>
      <w:r>
        <w:rPr>
          <w:spacing w:val="-6"/>
          <w:w w:val="105"/>
          <w:sz w:val="23"/>
        </w:rPr>
        <w:t xml:space="preserve"> </w:t>
      </w:r>
      <w:r>
        <w:rPr>
          <w:w w:val="105"/>
          <w:sz w:val="23"/>
        </w:rPr>
        <w:t>the</w:t>
      </w:r>
      <w:r>
        <w:rPr>
          <w:spacing w:val="-6"/>
          <w:w w:val="105"/>
          <w:sz w:val="23"/>
        </w:rPr>
        <w:t xml:space="preserve"> </w:t>
      </w:r>
      <w:r>
        <w:rPr>
          <w:w w:val="105"/>
          <w:sz w:val="23"/>
        </w:rPr>
        <w:t>class</w:t>
      </w:r>
      <w:r>
        <w:rPr>
          <w:spacing w:val="-7"/>
          <w:w w:val="105"/>
          <w:sz w:val="23"/>
        </w:rPr>
        <w:t xml:space="preserve"> </w:t>
      </w:r>
      <w:r>
        <w:rPr>
          <w:w w:val="105"/>
          <w:sz w:val="23"/>
        </w:rPr>
        <w:t>of</w:t>
      </w:r>
      <w:r>
        <w:rPr>
          <w:spacing w:val="-8"/>
          <w:w w:val="105"/>
          <w:sz w:val="23"/>
        </w:rPr>
        <w:t xml:space="preserve"> </w:t>
      </w:r>
      <w:r>
        <w:rPr>
          <w:w w:val="105"/>
          <w:sz w:val="23"/>
        </w:rPr>
        <w:t>biasing</w:t>
      </w:r>
      <w:r>
        <w:rPr>
          <w:spacing w:val="-5"/>
          <w:w w:val="105"/>
          <w:sz w:val="23"/>
        </w:rPr>
        <w:t xml:space="preserve"> </w:t>
      </w:r>
      <w:r>
        <w:rPr>
          <w:w w:val="105"/>
          <w:sz w:val="23"/>
        </w:rPr>
        <w:t>i.e.</w:t>
      </w:r>
      <w:r>
        <w:rPr>
          <w:spacing w:val="-10"/>
          <w:w w:val="105"/>
          <w:sz w:val="23"/>
        </w:rPr>
        <w:t xml:space="preserve"> </w:t>
      </w:r>
      <w:r>
        <w:rPr>
          <w:w w:val="105"/>
          <w:sz w:val="23"/>
        </w:rPr>
        <w:t>class</w:t>
      </w:r>
      <w:r>
        <w:rPr>
          <w:spacing w:val="-8"/>
          <w:w w:val="105"/>
          <w:sz w:val="23"/>
        </w:rPr>
        <w:t xml:space="preserve"> </w:t>
      </w:r>
      <w:r>
        <w:rPr>
          <w:w w:val="105"/>
          <w:sz w:val="23"/>
        </w:rPr>
        <w:t>A,</w:t>
      </w:r>
      <w:r>
        <w:rPr>
          <w:spacing w:val="-3"/>
          <w:w w:val="105"/>
          <w:sz w:val="23"/>
        </w:rPr>
        <w:t xml:space="preserve"> </w:t>
      </w:r>
      <w:r>
        <w:rPr>
          <w:w w:val="105"/>
          <w:sz w:val="23"/>
        </w:rPr>
        <w:t>class</w:t>
      </w:r>
      <w:r>
        <w:rPr>
          <w:spacing w:val="-8"/>
          <w:w w:val="105"/>
          <w:sz w:val="23"/>
        </w:rPr>
        <w:t xml:space="preserve"> </w:t>
      </w:r>
      <w:r>
        <w:rPr>
          <w:w w:val="105"/>
          <w:sz w:val="23"/>
        </w:rPr>
        <w:t>B and</w:t>
      </w:r>
      <w:r>
        <w:rPr>
          <w:spacing w:val="-5"/>
          <w:w w:val="105"/>
          <w:sz w:val="23"/>
        </w:rPr>
        <w:t xml:space="preserve"> </w:t>
      </w:r>
      <w:r>
        <w:rPr>
          <w:w w:val="105"/>
          <w:sz w:val="23"/>
        </w:rPr>
        <w:t>class</w:t>
      </w:r>
      <w:r>
        <w:rPr>
          <w:spacing w:val="-7"/>
          <w:w w:val="105"/>
          <w:sz w:val="23"/>
        </w:rPr>
        <w:t xml:space="preserve"> </w:t>
      </w:r>
      <w:r>
        <w:rPr>
          <w:w w:val="105"/>
          <w:sz w:val="23"/>
        </w:rPr>
        <w:t>C</w:t>
      </w:r>
      <w:r>
        <w:rPr>
          <w:spacing w:val="-7"/>
          <w:w w:val="105"/>
          <w:sz w:val="23"/>
        </w:rPr>
        <w:t xml:space="preserve"> </w:t>
      </w:r>
      <w:r>
        <w:rPr>
          <w:w w:val="105"/>
          <w:sz w:val="23"/>
        </w:rPr>
        <w:t>and</w:t>
      </w:r>
      <w:r>
        <w:rPr>
          <w:spacing w:val="-12"/>
          <w:w w:val="105"/>
          <w:sz w:val="23"/>
        </w:rPr>
        <w:t xml:space="preserve"> </w:t>
      </w:r>
      <w:r>
        <w:rPr>
          <w:w w:val="105"/>
          <w:sz w:val="23"/>
        </w:rPr>
        <w:t>class</w:t>
      </w:r>
      <w:r>
        <w:rPr>
          <w:spacing w:val="-8"/>
          <w:w w:val="105"/>
          <w:sz w:val="23"/>
        </w:rPr>
        <w:t xml:space="preserve"> </w:t>
      </w:r>
      <w:r>
        <w:rPr>
          <w:w w:val="105"/>
          <w:sz w:val="23"/>
        </w:rPr>
        <w:t>AB amplifiers.</w:t>
      </w:r>
    </w:p>
    <w:p w:rsidR="00B141CF" w:rsidRDefault="00B141CF">
      <w:pPr>
        <w:pStyle w:val="BodyText"/>
        <w:spacing w:before="7"/>
        <w:ind w:left="0" w:firstLine="0"/>
      </w:pPr>
    </w:p>
    <w:p w:rsidR="00B141CF" w:rsidRDefault="009F45E6">
      <w:pPr>
        <w:pStyle w:val="Heading1"/>
        <w:numPr>
          <w:ilvl w:val="1"/>
          <w:numId w:val="96"/>
        </w:numPr>
        <w:tabs>
          <w:tab w:val="left" w:pos="1872"/>
          <w:tab w:val="left" w:pos="1873"/>
        </w:tabs>
        <w:ind w:hanging="722"/>
      </w:pPr>
      <w:r>
        <w:rPr>
          <w:w w:val="105"/>
        </w:rPr>
        <w:t>Amplifier Circuit</w:t>
      </w:r>
      <w:r>
        <w:rPr>
          <w:spacing w:val="-10"/>
          <w:w w:val="105"/>
        </w:rPr>
        <w:t xml:space="preserve"> </w:t>
      </w:r>
      <w:r>
        <w:rPr>
          <w:w w:val="105"/>
        </w:rPr>
        <w:t>Configurations.</w:t>
      </w:r>
    </w:p>
    <w:p w:rsidR="00B141CF" w:rsidRDefault="009F45E6">
      <w:pPr>
        <w:pStyle w:val="ListParagraph"/>
        <w:numPr>
          <w:ilvl w:val="2"/>
          <w:numId w:val="96"/>
        </w:numPr>
        <w:tabs>
          <w:tab w:val="left" w:pos="2592"/>
          <w:tab w:val="left" w:pos="2593"/>
        </w:tabs>
        <w:ind w:hanging="771"/>
        <w:rPr>
          <w:sz w:val="23"/>
        </w:rPr>
      </w:pPr>
      <w:r>
        <w:rPr>
          <w:w w:val="105"/>
          <w:sz w:val="23"/>
        </w:rPr>
        <w:t>Identify</w:t>
      </w:r>
      <w:r>
        <w:rPr>
          <w:spacing w:val="-4"/>
          <w:w w:val="105"/>
          <w:sz w:val="23"/>
        </w:rPr>
        <w:t xml:space="preserve"> </w:t>
      </w:r>
      <w:r>
        <w:rPr>
          <w:w w:val="105"/>
          <w:sz w:val="23"/>
        </w:rPr>
        <w:t>CB,</w:t>
      </w:r>
      <w:r>
        <w:rPr>
          <w:spacing w:val="-8"/>
          <w:w w:val="105"/>
          <w:sz w:val="23"/>
        </w:rPr>
        <w:t xml:space="preserve"> </w:t>
      </w:r>
      <w:r>
        <w:rPr>
          <w:spacing w:val="3"/>
          <w:w w:val="105"/>
          <w:sz w:val="23"/>
        </w:rPr>
        <w:t>CE</w:t>
      </w:r>
      <w:r>
        <w:rPr>
          <w:spacing w:val="-8"/>
          <w:w w:val="105"/>
          <w:sz w:val="23"/>
        </w:rPr>
        <w:t xml:space="preserve"> </w:t>
      </w:r>
      <w:r>
        <w:rPr>
          <w:w w:val="105"/>
          <w:sz w:val="23"/>
        </w:rPr>
        <w:t>and</w:t>
      </w:r>
      <w:r>
        <w:rPr>
          <w:spacing w:val="-3"/>
          <w:w w:val="105"/>
          <w:sz w:val="23"/>
        </w:rPr>
        <w:t xml:space="preserve"> </w:t>
      </w:r>
      <w:r>
        <w:rPr>
          <w:w w:val="105"/>
          <w:sz w:val="23"/>
        </w:rPr>
        <w:t>CC</w:t>
      </w:r>
      <w:r>
        <w:rPr>
          <w:spacing w:val="-3"/>
          <w:w w:val="105"/>
          <w:sz w:val="23"/>
        </w:rPr>
        <w:t xml:space="preserve"> </w:t>
      </w:r>
      <w:r>
        <w:rPr>
          <w:w w:val="105"/>
          <w:sz w:val="23"/>
        </w:rPr>
        <w:t>configurations</w:t>
      </w:r>
      <w:r>
        <w:rPr>
          <w:spacing w:val="-10"/>
          <w:w w:val="105"/>
          <w:sz w:val="23"/>
        </w:rPr>
        <w:t xml:space="preserve"> </w:t>
      </w:r>
      <w:r>
        <w:rPr>
          <w:w w:val="105"/>
          <w:sz w:val="23"/>
        </w:rPr>
        <w:t>of</w:t>
      </w:r>
      <w:r>
        <w:rPr>
          <w:spacing w:val="-6"/>
          <w:w w:val="105"/>
          <w:sz w:val="23"/>
        </w:rPr>
        <w:t xml:space="preserve"> </w:t>
      </w:r>
      <w:r>
        <w:rPr>
          <w:w w:val="105"/>
          <w:sz w:val="23"/>
        </w:rPr>
        <w:t>BJT</w:t>
      </w:r>
      <w:r>
        <w:rPr>
          <w:spacing w:val="-8"/>
          <w:w w:val="105"/>
          <w:sz w:val="23"/>
        </w:rPr>
        <w:t xml:space="preserve"> </w:t>
      </w:r>
      <w:r>
        <w:rPr>
          <w:w w:val="105"/>
          <w:sz w:val="23"/>
        </w:rPr>
        <w:t>amplifiers</w:t>
      </w:r>
      <w:r>
        <w:rPr>
          <w:spacing w:val="-6"/>
          <w:w w:val="105"/>
          <w:sz w:val="23"/>
        </w:rPr>
        <w:t xml:space="preserve"> </w:t>
      </w:r>
      <w:r>
        <w:rPr>
          <w:w w:val="105"/>
          <w:sz w:val="23"/>
        </w:rPr>
        <w:t>in</w:t>
      </w:r>
      <w:r>
        <w:rPr>
          <w:spacing w:val="3"/>
          <w:w w:val="105"/>
          <w:sz w:val="23"/>
        </w:rPr>
        <w:t xml:space="preserve"> </w:t>
      </w:r>
      <w:r>
        <w:rPr>
          <w:w w:val="105"/>
          <w:sz w:val="23"/>
        </w:rPr>
        <w:t>terms</w:t>
      </w:r>
      <w:r>
        <w:rPr>
          <w:spacing w:val="-22"/>
          <w:w w:val="105"/>
          <w:sz w:val="23"/>
        </w:rPr>
        <w:t xml:space="preserve"> </w:t>
      </w:r>
      <w:r>
        <w:rPr>
          <w:spacing w:val="3"/>
          <w:w w:val="105"/>
          <w:sz w:val="23"/>
        </w:rPr>
        <w:t>of</w:t>
      </w:r>
    </w:p>
    <w:p w:rsidR="00B141CF" w:rsidRDefault="009F45E6">
      <w:pPr>
        <w:pStyle w:val="ListParagraph"/>
        <w:numPr>
          <w:ilvl w:val="3"/>
          <w:numId w:val="96"/>
        </w:numPr>
        <w:tabs>
          <w:tab w:val="left" w:pos="3313"/>
          <w:tab w:val="left" w:pos="3314"/>
        </w:tabs>
        <w:spacing w:before="24"/>
        <w:ind w:hanging="722"/>
        <w:rPr>
          <w:sz w:val="23"/>
        </w:rPr>
      </w:pPr>
      <w:r>
        <w:rPr>
          <w:w w:val="105"/>
          <w:sz w:val="23"/>
        </w:rPr>
        <w:t>common</w:t>
      </w:r>
      <w:r>
        <w:rPr>
          <w:spacing w:val="-7"/>
          <w:w w:val="105"/>
          <w:sz w:val="23"/>
        </w:rPr>
        <w:t xml:space="preserve"> </w:t>
      </w:r>
      <w:r>
        <w:rPr>
          <w:w w:val="105"/>
          <w:sz w:val="23"/>
        </w:rPr>
        <w:t>terminal</w:t>
      </w:r>
    </w:p>
    <w:p w:rsidR="00B141CF" w:rsidRDefault="009F45E6">
      <w:pPr>
        <w:pStyle w:val="ListParagraph"/>
        <w:numPr>
          <w:ilvl w:val="3"/>
          <w:numId w:val="96"/>
        </w:numPr>
        <w:tabs>
          <w:tab w:val="left" w:pos="3313"/>
          <w:tab w:val="left" w:pos="3314"/>
        </w:tabs>
        <w:ind w:hanging="722"/>
        <w:rPr>
          <w:sz w:val="23"/>
        </w:rPr>
      </w:pPr>
      <w:r>
        <w:rPr>
          <w:w w:val="105"/>
          <w:sz w:val="23"/>
        </w:rPr>
        <w:t>Input &amp; output</w:t>
      </w:r>
      <w:r>
        <w:rPr>
          <w:spacing w:val="-23"/>
          <w:w w:val="105"/>
          <w:sz w:val="23"/>
        </w:rPr>
        <w:t xml:space="preserve"> </w:t>
      </w:r>
      <w:r>
        <w:rPr>
          <w:w w:val="105"/>
          <w:sz w:val="23"/>
        </w:rPr>
        <w:t>ports</w:t>
      </w:r>
    </w:p>
    <w:p w:rsidR="00B141CF" w:rsidRDefault="009F45E6">
      <w:pPr>
        <w:pStyle w:val="ListParagraph"/>
        <w:numPr>
          <w:ilvl w:val="3"/>
          <w:numId w:val="96"/>
        </w:numPr>
        <w:tabs>
          <w:tab w:val="left" w:pos="3313"/>
          <w:tab w:val="left" w:pos="3314"/>
        </w:tabs>
        <w:spacing w:before="10"/>
        <w:ind w:hanging="722"/>
        <w:rPr>
          <w:sz w:val="23"/>
        </w:rPr>
      </w:pPr>
      <w:r>
        <w:rPr>
          <w:w w:val="105"/>
          <w:sz w:val="23"/>
        </w:rPr>
        <w:t xml:space="preserve">Input </w:t>
      </w:r>
      <w:r>
        <w:rPr>
          <w:spacing w:val="-3"/>
          <w:w w:val="105"/>
          <w:sz w:val="23"/>
        </w:rPr>
        <w:t xml:space="preserve">and </w:t>
      </w:r>
      <w:r>
        <w:rPr>
          <w:w w:val="105"/>
          <w:sz w:val="23"/>
        </w:rPr>
        <w:t>output</w:t>
      </w:r>
      <w:r>
        <w:rPr>
          <w:spacing w:val="-14"/>
          <w:w w:val="105"/>
          <w:sz w:val="23"/>
        </w:rPr>
        <w:t xml:space="preserve"> </w:t>
      </w:r>
      <w:r>
        <w:rPr>
          <w:w w:val="105"/>
          <w:sz w:val="23"/>
        </w:rPr>
        <w:t>currents</w:t>
      </w:r>
    </w:p>
    <w:p w:rsidR="00B141CF" w:rsidRDefault="009F45E6">
      <w:pPr>
        <w:pStyle w:val="ListParagraph"/>
        <w:numPr>
          <w:ilvl w:val="2"/>
          <w:numId w:val="96"/>
        </w:numPr>
        <w:tabs>
          <w:tab w:val="left" w:pos="2592"/>
          <w:tab w:val="left" w:pos="2593"/>
        </w:tabs>
        <w:spacing w:before="16"/>
        <w:ind w:hanging="829"/>
        <w:rPr>
          <w:sz w:val="23"/>
        </w:rPr>
      </w:pPr>
      <w:r>
        <w:rPr>
          <w:w w:val="105"/>
          <w:sz w:val="23"/>
        </w:rPr>
        <w:t>Identify</w:t>
      </w:r>
      <w:r>
        <w:rPr>
          <w:spacing w:val="-4"/>
          <w:w w:val="105"/>
          <w:sz w:val="23"/>
        </w:rPr>
        <w:t xml:space="preserve"> </w:t>
      </w:r>
      <w:r>
        <w:rPr>
          <w:w w:val="105"/>
          <w:sz w:val="23"/>
        </w:rPr>
        <w:t>CG,</w:t>
      </w:r>
      <w:r>
        <w:rPr>
          <w:spacing w:val="-8"/>
          <w:w w:val="105"/>
          <w:sz w:val="23"/>
        </w:rPr>
        <w:t xml:space="preserve"> </w:t>
      </w:r>
      <w:r>
        <w:rPr>
          <w:spacing w:val="3"/>
          <w:w w:val="105"/>
          <w:sz w:val="23"/>
        </w:rPr>
        <w:t>CS</w:t>
      </w:r>
      <w:r>
        <w:rPr>
          <w:spacing w:val="-9"/>
          <w:w w:val="105"/>
          <w:sz w:val="23"/>
        </w:rPr>
        <w:t xml:space="preserve"> </w:t>
      </w:r>
      <w:r>
        <w:rPr>
          <w:w w:val="105"/>
          <w:sz w:val="23"/>
        </w:rPr>
        <w:t>and</w:t>
      </w:r>
      <w:r>
        <w:rPr>
          <w:spacing w:val="-4"/>
          <w:w w:val="105"/>
          <w:sz w:val="23"/>
        </w:rPr>
        <w:t xml:space="preserve"> </w:t>
      </w:r>
      <w:r>
        <w:rPr>
          <w:w w:val="105"/>
          <w:sz w:val="23"/>
        </w:rPr>
        <w:t>CD</w:t>
      </w:r>
      <w:r>
        <w:rPr>
          <w:spacing w:val="-1"/>
          <w:w w:val="105"/>
          <w:sz w:val="23"/>
        </w:rPr>
        <w:t xml:space="preserve"> </w:t>
      </w:r>
      <w:r>
        <w:rPr>
          <w:w w:val="105"/>
          <w:sz w:val="23"/>
        </w:rPr>
        <w:t>configuration</w:t>
      </w:r>
      <w:r>
        <w:rPr>
          <w:spacing w:val="-2"/>
          <w:w w:val="105"/>
          <w:sz w:val="23"/>
        </w:rPr>
        <w:t xml:space="preserve"> </w:t>
      </w:r>
      <w:r>
        <w:rPr>
          <w:w w:val="105"/>
          <w:sz w:val="23"/>
        </w:rPr>
        <w:t>of</w:t>
      </w:r>
      <w:r>
        <w:rPr>
          <w:spacing w:val="-6"/>
          <w:w w:val="105"/>
          <w:sz w:val="23"/>
        </w:rPr>
        <w:t xml:space="preserve"> </w:t>
      </w:r>
      <w:r>
        <w:rPr>
          <w:w w:val="105"/>
          <w:sz w:val="23"/>
        </w:rPr>
        <w:t>FET</w:t>
      </w:r>
      <w:r>
        <w:rPr>
          <w:spacing w:val="-8"/>
          <w:w w:val="105"/>
          <w:sz w:val="23"/>
        </w:rPr>
        <w:t xml:space="preserve"> </w:t>
      </w:r>
      <w:r>
        <w:rPr>
          <w:w w:val="105"/>
          <w:sz w:val="23"/>
        </w:rPr>
        <w:t>amplifiers</w:t>
      </w:r>
      <w:r>
        <w:rPr>
          <w:spacing w:val="-6"/>
          <w:w w:val="105"/>
          <w:sz w:val="23"/>
        </w:rPr>
        <w:t xml:space="preserve"> </w:t>
      </w:r>
      <w:r>
        <w:rPr>
          <w:w w:val="105"/>
          <w:sz w:val="23"/>
        </w:rPr>
        <w:t>in</w:t>
      </w:r>
      <w:r>
        <w:rPr>
          <w:spacing w:val="3"/>
          <w:w w:val="105"/>
          <w:sz w:val="23"/>
        </w:rPr>
        <w:t xml:space="preserve"> </w:t>
      </w:r>
      <w:r>
        <w:rPr>
          <w:w w:val="105"/>
          <w:sz w:val="23"/>
        </w:rPr>
        <w:t>terms</w:t>
      </w:r>
      <w:r>
        <w:rPr>
          <w:spacing w:val="-29"/>
          <w:w w:val="105"/>
          <w:sz w:val="23"/>
        </w:rPr>
        <w:t xml:space="preserve"> </w:t>
      </w:r>
      <w:r>
        <w:rPr>
          <w:spacing w:val="3"/>
          <w:w w:val="105"/>
          <w:sz w:val="23"/>
        </w:rPr>
        <w:t>of</w:t>
      </w:r>
    </w:p>
    <w:p w:rsidR="00B141CF" w:rsidRDefault="009F45E6">
      <w:pPr>
        <w:pStyle w:val="ListParagraph"/>
        <w:numPr>
          <w:ilvl w:val="3"/>
          <w:numId w:val="96"/>
        </w:numPr>
        <w:tabs>
          <w:tab w:val="left" w:pos="3313"/>
          <w:tab w:val="left" w:pos="3314"/>
        </w:tabs>
        <w:ind w:hanging="722"/>
        <w:rPr>
          <w:sz w:val="23"/>
        </w:rPr>
      </w:pPr>
      <w:r>
        <w:rPr>
          <w:w w:val="105"/>
          <w:sz w:val="23"/>
        </w:rPr>
        <w:t>Common</w:t>
      </w:r>
      <w:r>
        <w:rPr>
          <w:spacing w:val="-6"/>
          <w:w w:val="105"/>
          <w:sz w:val="23"/>
        </w:rPr>
        <w:t xml:space="preserve"> </w:t>
      </w:r>
      <w:r>
        <w:rPr>
          <w:w w:val="105"/>
          <w:sz w:val="23"/>
        </w:rPr>
        <w:t>terminal</w:t>
      </w:r>
    </w:p>
    <w:p w:rsidR="00B141CF" w:rsidRDefault="009F45E6">
      <w:pPr>
        <w:pStyle w:val="ListParagraph"/>
        <w:numPr>
          <w:ilvl w:val="3"/>
          <w:numId w:val="96"/>
        </w:numPr>
        <w:tabs>
          <w:tab w:val="left" w:pos="3313"/>
          <w:tab w:val="left" w:pos="3314"/>
        </w:tabs>
        <w:spacing w:before="10"/>
        <w:ind w:hanging="722"/>
        <w:rPr>
          <w:sz w:val="23"/>
        </w:rPr>
      </w:pPr>
      <w:r>
        <w:rPr>
          <w:w w:val="105"/>
          <w:sz w:val="23"/>
        </w:rPr>
        <w:t xml:space="preserve">Input </w:t>
      </w:r>
      <w:r>
        <w:rPr>
          <w:spacing w:val="-3"/>
          <w:w w:val="105"/>
          <w:sz w:val="23"/>
        </w:rPr>
        <w:t xml:space="preserve">and </w:t>
      </w:r>
      <w:r>
        <w:rPr>
          <w:w w:val="105"/>
          <w:sz w:val="23"/>
        </w:rPr>
        <w:t>output</w:t>
      </w:r>
      <w:r>
        <w:rPr>
          <w:spacing w:val="-13"/>
          <w:w w:val="105"/>
          <w:sz w:val="23"/>
        </w:rPr>
        <w:t xml:space="preserve"> </w:t>
      </w:r>
      <w:r>
        <w:rPr>
          <w:w w:val="105"/>
          <w:sz w:val="23"/>
        </w:rPr>
        <w:t>ports</w:t>
      </w:r>
    </w:p>
    <w:p w:rsidR="00B141CF" w:rsidRDefault="009F45E6">
      <w:pPr>
        <w:pStyle w:val="ListParagraph"/>
        <w:numPr>
          <w:ilvl w:val="2"/>
          <w:numId w:val="96"/>
        </w:numPr>
        <w:tabs>
          <w:tab w:val="left" w:pos="2592"/>
          <w:tab w:val="left" w:pos="2593"/>
        </w:tabs>
        <w:spacing w:line="254" w:lineRule="auto"/>
        <w:ind w:right="703"/>
        <w:rPr>
          <w:sz w:val="23"/>
        </w:rPr>
      </w:pPr>
      <w:r>
        <w:rPr>
          <w:w w:val="105"/>
          <w:sz w:val="23"/>
        </w:rPr>
        <w:t>Compare</w:t>
      </w:r>
      <w:r>
        <w:rPr>
          <w:spacing w:val="-11"/>
          <w:w w:val="105"/>
          <w:sz w:val="23"/>
        </w:rPr>
        <w:t xml:space="preserve"> </w:t>
      </w:r>
      <w:r>
        <w:rPr>
          <w:w w:val="105"/>
          <w:sz w:val="23"/>
        </w:rPr>
        <w:t>the</w:t>
      </w:r>
      <w:r>
        <w:rPr>
          <w:spacing w:val="-8"/>
          <w:w w:val="105"/>
          <w:sz w:val="23"/>
        </w:rPr>
        <w:t xml:space="preserve"> </w:t>
      </w:r>
      <w:r>
        <w:rPr>
          <w:spacing w:val="-3"/>
          <w:w w:val="105"/>
          <w:sz w:val="23"/>
        </w:rPr>
        <w:t>characteristics</w:t>
      </w:r>
      <w:r>
        <w:rPr>
          <w:spacing w:val="-16"/>
          <w:w w:val="105"/>
          <w:sz w:val="23"/>
        </w:rPr>
        <w:t xml:space="preserve"> </w:t>
      </w:r>
      <w:r>
        <w:rPr>
          <w:w w:val="105"/>
          <w:sz w:val="23"/>
        </w:rPr>
        <w:t>of</w:t>
      </w:r>
      <w:r>
        <w:rPr>
          <w:spacing w:val="-12"/>
          <w:w w:val="105"/>
          <w:sz w:val="23"/>
        </w:rPr>
        <w:t xml:space="preserve"> </w:t>
      </w:r>
      <w:r>
        <w:rPr>
          <w:w w:val="105"/>
          <w:sz w:val="23"/>
        </w:rPr>
        <w:t>CB,</w:t>
      </w:r>
      <w:r>
        <w:rPr>
          <w:spacing w:val="-13"/>
          <w:w w:val="105"/>
          <w:sz w:val="23"/>
        </w:rPr>
        <w:t xml:space="preserve"> </w:t>
      </w:r>
      <w:r>
        <w:rPr>
          <w:w w:val="105"/>
          <w:sz w:val="23"/>
        </w:rPr>
        <w:t>CE,</w:t>
      </w:r>
      <w:r>
        <w:rPr>
          <w:spacing w:val="-8"/>
          <w:w w:val="105"/>
          <w:sz w:val="23"/>
        </w:rPr>
        <w:t xml:space="preserve"> </w:t>
      </w:r>
      <w:r>
        <w:rPr>
          <w:w w:val="105"/>
          <w:sz w:val="23"/>
        </w:rPr>
        <w:t>CC</w:t>
      </w:r>
      <w:r>
        <w:rPr>
          <w:spacing w:val="-11"/>
          <w:w w:val="105"/>
          <w:sz w:val="23"/>
        </w:rPr>
        <w:t xml:space="preserve"> </w:t>
      </w:r>
      <w:r>
        <w:rPr>
          <w:w w:val="105"/>
          <w:sz w:val="23"/>
        </w:rPr>
        <w:t>configurations</w:t>
      </w:r>
      <w:r>
        <w:rPr>
          <w:spacing w:val="-15"/>
          <w:w w:val="105"/>
          <w:sz w:val="23"/>
        </w:rPr>
        <w:t xml:space="preserve"> </w:t>
      </w:r>
      <w:r>
        <w:rPr>
          <w:w w:val="105"/>
          <w:sz w:val="23"/>
        </w:rPr>
        <w:t>of</w:t>
      </w:r>
      <w:r>
        <w:rPr>
          <w:spacing w:val="-12"/>
          <w:w w:val="105"/>
          <w:sz w:val="23"/>
        </w:rPr>
        <w:t xml:space="preserve"> </w:t>
      </w:r>
      <w:r>
        <w:rPr>
          <w:w w:val="105"/>
          <w:sz w:val="23"/>
        </w:rPr>
        <w:t>amplifiers</w:t>
      </w:r>
      <w:r>
        <w:rPr>
          <w:spacing w:val="-12"/>
          <w:w w:val="105"/>
          <w:sz w:val="23"/>
        </w:rPr>
        <w:t xml:space="preserve"> </w:t>
      </w:r>
      <w:r>
        <w:rPr>
          <w:w w:val="105"/>
          <w:sz w:val="23"/>
        </w:rPr>
        <w:t>in terms</w:t>
      </w:r>
      <w:r>
        <w:rPr>
          <w:spacing w:val="-10"/>
          <w:w w:val="105"/>
          <w:sz w:val="23"/>
        </w:rPr>
        <w:t xml:space="preserve"> </w:t>
      </w:r>
      <w:r>
        <w:rPr>
          <w:spacing w:val="3"/>
          <w:w w:val="105"/>
          <w:sz w:val="23"/>
        </w:rPr>
        <w:t>of</w:t>
      </w:r>
    </w:p>
    <w:p w:rsidR="00B141CF" w:rsidRDefault="009F45E6">
      <w:pPr>
        <w:pStyle w:val="ListParagraph"/>
        <w:numPr>
          <w:ilvl w:val="3"/>
          <w:numId w:val="96"/>
        </w:numPr>
        <w:tabs>
          <w:tab w:val="left" w:pos="3313"/>
          <w:tab w:val="left" w:pos="3314"/>
        </w:tabs>
        <w:spacing w:before="0" w:line="259" w:lineRule="exact"/>
        <w:ind w:hanging="722"/>
        <w:rPr>
          <w:sz w:val="23"/>
        </w:rPr>
      </w:pPr>
      <w:r>
        <w:rPr>
          <w:w w:val="105"/>
          <w:sz w:val="23"/>
        </w:rPr>
        <w:t>Input</w:t>
      </w:r>
      <w:r>
        <w:rPr>
          <w:spacing w:val="-13"/>
          <w:w w:val="105"/>
          <w:sz w:val="23"/>
        </w:rPr>
        <w:t xml:space="preserve"> </w:t>
      </w:r>
      <w:r>
        <w:rPr>
          <w:w w:val="105"/>
          <w:sz w:val="23"/>
        </w:rPr>
        <w:t>impedance,</w:t>
      </w:r>
    </w:p>
    <w:p w:rsidR="00B141CF" w:rsidRDefault="009F45E6">
      <w:pPr>
        <w:pStyle w:val="ListParagraph"/>
        <w:numPr>
          <w:ilvl w:val="3"/>
          <w:numId w:val="96"/>
        </w:numPr>
        <w:tabs>
          <w:tab w:val="left" w:pos="3313"/>
          <w:tab w:val="left" w:pos="3314"/>
        </w:tabs>
        <w:ind w:hanging="722"/>
        <w:rPr>
          <w:sz w:val="23"/>
        </w:rPr>
      </w:pPr>
      <w:r>
        <w:rPr>
          <w:w w:val="105"/>
          <w:sz w:val="23"/>
        </w:rPr>
        <w:t>Output</w:t>
      </w:r>
      <w:r>
        <w:rPr>
          <w:spacing w:val="-11"/>
          <w:w w:val="105"/>
          <w:sz w:val="23"/>
        </w:rPr>
        <w:t xml:space="preserve"> </w:t>
      </w:r>
      <w:r>
        <w:rPr>
          <w:w w:val="105"/>
          <w:sz w:val="23"/>
        </w:rPr>
        <w:t>impedance</w:t>
      </w:r>
    </w:p>
    <w:p w:rsidR="00B141CF" w:rsidRDefault="009F45E6">
      <w:pPr>
        <w:pStyle w:val="ListParagraph"/>
        <w:numPr>
          <w:ilvl w:val="3"/>
          <w:numId w:val="96"/>
        </w:numPr>
        <w:tabs>
          <w:tab w:val="left" w:pos="3313"/>
          <w:tab w:val="left" w:pos="3314"/>
        </w:tabs>
        <w:spacing w:before="16"/>
        <w:ind w:hanging="722"/>
        <w:rPr>
          <w:sz w:val="23"/>
        </w:rPr>
      </w:pPr>
      <w:r>
        <w:rPr>
          <w:w w:val="105"/>
          <w:sz w:val="23"/>
        </w:rPr>
        <w:t>Terminal to which input is</w:t>
      </w:r>
      <w:r>
        <w:rPr>
          <w:spacing w:val="-27"/>
          <w:w w:val="105"/>
          <w:sz w:val="23"/>
        </w:rPr>
        <w:t xml:space="preserve"> </w:t>
      </w:r>
      <w:r>
        <w:rPr>
          <w:spacing w:val="-4"/>
          <w:w w:val="105"/>
          <w:sz w:val="23"/>
        </w:rPr>
        <w:t>applied</w:t>
      </w:r>
    </w:p>
    <w:p w:rsidR="00B141CF" w:rsidRDefault="009F45E6">
      <w:pPr>
        <w:pStyle w:val="ListParagraph"/>
        <w:numPr>
          <w:ilvl w:val="3"/>
          <w:numId w:val="96"/>
        </w:numPr>
        <w:tabs>
          <w:tab w:val="left" w:pos="3313"/>
          <w:tab w:val="left" w:pos="3314"/>
        </w:tabs>
        <w:spacing w:before="10"/>
        <w:ind w:hanging="722"/>
        <w:rPr>
          <w:sz w:val="23"/>
        </w:rPr>
      </w:pPr>
      <w:r>
        <w:rPr>
          <w:w w:val="105"/>
          <w:sz w:val="23"/>
        </w:rPr>
        <w:t xml:space="preserve">Terminal from </w:t>
      </w:r>
      <w:r>
        <w:rPr>
          <w:spacing w:val="-4"/>
          <w:w w:val="105"/>
          <w:sz w:val="23"/>
        </w:rPr>
        <w:t xml:space="preserve">which </w:t>
      </w:r>
      <w:r>
        <w:rPr>
          <w:w w:val="105"/>
          <w:sz w:val="23"/>
        </w:rPr>
        <w:t>output is</w:t>
      </w:r>
      <w:r>
        <w:rPr>
          <w:spacing w:val="-23"/>
          <w:w w:val="105"/>
          <w:sz w:val="23"/>
        </w:rPr>
        <w:t xml:space="preserve"> </w:t>
      </w:r>
      <w:r>
        <w:rPr>
          <w:w w:val="105"/>
          <w:sz w:val="23"/>
        </w:rPr>
        <w:t>taken</w:t>
      </w:r>
    </w:p>
    <w:p w:rsidR="00B141CF" w:rsidRDefault="009F45E6">
      <w:pPr>
        <w:pStyle w:val="ListParagraph"/>
        <w:numPr>
          <w:ilvl w:val="3"/>
          <w:numId w:val="96"/>
        </w:numPr>
        <w:tabs>
          <w:tab w:val="left" w:pos="3313"/>
          <w:tab w:val="left" w:pos="3314"/>
        </w:tabs>
        <w:ind w:hanging="722"/>
        <w:rPr>
          <w:sz w:val="23"/>
        </w:rPr>
      </w:pPr>
      <w:r>
        <w:rPr>
          <w:w w:val="105"/>
          <w:sz w:val="23"/>
        </w:rPr>
        <w:t>Current</w:t>
      </w:r>
      <w:r>
        <w:rPr>
          <w:spacing w:val="-34"/>
          <w:w w:val="105"/>
          <w:sz w:val="23"/>
        </w:rPr>
        <w:t xml:space="preserve"> </w:t>
      </w:r>
      <w:r>
        <w:rPr>
          <w:w w:val="105"/>
          <w:sz w:val="23"/>
        </w:rPr>
        <w:t>gain</w:t>
      </w:r>
    </w:p>
    <w:p w:rsidR="00B141CF" w:rsidRDefault="009F45E6">
      <w:pPr>
        <w:pStyle w:val="ListParagraph"/>
        <w:numPr>
          <w:ilvl w:val="3"/>
          <w:numId w:val="96"/>
        </w:numPr>
        <w:tabs>
          <w:tab w:val="left" w:pos="3313"/>
          <w:tab w:val="left" w:pos="3314"/>
        </w:tabs>
        <w:spacing w:before="16"/>
        <w:ind w:hanging="722"/>
        <w:rPr>
          <w:sz w:val="23"/>
        </w:rPr>
      </w:pPr>
      <w:r>
        <w:rPr>
          <w:w w:val="105"/>
          <w:sz w:val="23"/>
        </w:rPr>
        <w:t>Voltage</w:t>
      </w:r>
      <w:r>
        <w:rPr>
          <w:spacing w:val="-28"/>
          <w:w w:val="105"/>
          <w:sz w:val="23"/>
        </w:rPr>
        <w:t xml:space="preserve"> </w:t>
      </w:r>
      <w:r>
        <w:rPr>
          <w:spacing w:val="-3"/>
          <w:w w:val="105"/>
          <w:sz w:val="23"/>
        </w:rPr>
        <w:t>gain</w:t>
      </w:r>
    </w:p>
    <w:p w:rsidR="00B141CF" w:rsidRDefault="009F45E6">
      <w:pPr>
        <w:pStyle w:val="ListParagraph"/>
        <w:numPr>
          <w:ilvl w:val="3"/>
          <w:numId w:val="96"/>
        </w:numPr>
        <w:tabs>
          <w:tab w:val="left" w:pos="3313"/>
          <w:tab w:val="left" w:pos="3314"/>
        </w:tabs>
        <w:ind w:hanging="722"/>
        <w:rPr>
          <w:sz w:val="23"/>
        </w:rPr>
      </w:pPr>
      <w:r>
        <w:rPr>
          <w:w w:val="105"/>
          <w:sz w:val="23"/>
        </w:rPr>
        <w:t>Power</w:t>
      </w:r>
      <w:r>
        <w:rPr>
          <w:spacing w:val="-4"/>
          <w:w w:val="105"/>
          <w:sz w:val="23"/>
        </w:rPr>
        <w:t xml:space="preserve"> </w:t>
      </w:r>
      <w:r>
        <w:rPr>
          <w:spacing w:val="-3"/>
          <w:w w:val="105"/>
          <w:sz w:val="23"/>
        </w:rPr>
        <w:t>gain</w:t>
      </w:r>
    </w:p>
    <w:p w:rsidR="00B141CF" w:rsidRDefault="009F45E6">
      <w:pPr>
        <w:pStyle w:val="ListParagraph"/>
        <w:numPr>
          <w:ilvl w:val="3"/>
          <w:numId w:val="96"/>
        </w:numPr>
        <w:tabs>
          <w:tab w:val="left" w:pos="3313"/>
          <w:tab w:val="left" w:pos="3314"/>
        </w:tabs>
        <w:spacing w:before="10"/>
        <w:ind w:hanging="722"/>
        <w:rPr>
          <w:sz w:val="23"/>
        </w:rPr>
      </w:pPr>
      <w:r>
        <w:rPr>
          <w:spacing w:val="-3"/>
          <w:w w:val="105"/>
          <w:sz w:val="23"/>
        </w:rPr>
        <w:t>Applications</w:t>
      </w:r>
    </w:p>
    <w:p w:rsidR="00B141CF" w:rsidRDefault="009F45E6">
      <w:pPr>
        <w:pStyle w:val="ListParagraph"/>
        <w:numPr>
          <w:ilvl w:val="2"/>
          <w:numId w:val="96"/>
        </w:numPr>
        <w:tabs>
          <w:tab w:val="left" w:pos="2592"/>
          <w:tab w:val="left" w:pos="2593"/>
        </w:tabs>
        <w:spacing w:before="16" w:line="247" w:lineRule="auto"/>
        <w:ind w:right="456"/>
        <w:rPr>
          <w:sz w:val="23"/>
        </w:rPr>
      </w:pPr>
      <w:r>
        <w:rPr>
          <w:w w:val="105"/>
          <w:sz w:val="23"/>
        </w:rPr>
        <w:t>Compare</w:t>
      </w:r>
      <w:r>
        <w:rPr>
          <w:spacing w:val="-10"/>
          <w:w w:val="105"/>
          <w:sz w:val="23"/>
        </w:rPr>
        <w:t xml:space="preserve"> </w:t>
      </w:r>
      <w:r>
        <w:rPr>
          <w:w w:val="105"/>
          <w:sz w:val="23"/>
        </w:rPr>
        <w:t>the</w:t>
      </w:r>
      <w:r>
        <w:rPr>
          <w:spacing w:val="-8"/>
          <w:w w:val="105"/>
          <w:sz w:val="23"/>
        </w:rPr>
        <w:t xml:space="preserve"> </w:t>
      </w:r>
      <w:r>
        <w:rPr>
          <w:spacing w:val="-3"/>
          <w:w w:val="105"/>
          <w:sz w:val="23"/>
        </w:rPr>
        <w:t>characteristics</w:t>
      </w:r>
      <w:r>
        <w:rPr>
          <w:spacing w:val="-15"/>
          <w:w w:val="105"/>
          <w:sz w:val="23"/>
        </w:rPr>
        <w:t xml:space="preserve"> </w:t>
      </w:r>
      <w:r>
        <w:rPr>
          <w:w w:val="105"/>
          <w:sz w:val="23"/>
        </w:rPr>
        <w:t>of</w:t>
      </w:r>
      <w:r>
        <w:rPr>
          <w:spacing w:val="-11"/>
          <w:w w:val="105"/>
          <w:sz w:val="23"/>
        </w:rPr>
        <w:t xml:space="preserve"> </w:t>
      </w:r>
      <w:r>
        <w:rPr>
          <w:w w:val="105"/>
          <w:sz w:val="23"/>
        </w:rPr>
        <w:t>CG,</w:t>
      </w:r>
      <w:r>
        <w:rPr>
          <w:spacing w:val="-14"/>
          <w:w w:val="105"/>
          <w:sz w:val="23"/>
        </w:rPr>
        <w:t xml:space="preserve"> </w:t>
      </w:r>
      <w:r>
        <w:rPr>
          <w:spacing w:val="3"/>
          <w:w w:val="105"/>
          <w:sz w:val="23"/>
        </w:rPr>
        <w:t>CS</w:t>
      </w:r>
      <w:r>
        <w:rPr>
          <w:spacing w:val="-14"/>
          <w:w w:val="105"/>
          <w:sz w:val="23"/>
        </w:rPr>
        <w:t xml:space="preserve"> </w:t>
      </w:r>
      <w:r>
        <w:rPr>
          <w:w w:val="105"/>
          <w:sz w:val="23"/>
        </w:rPr>
        <w:t>and</w:t>
      </w:r>
      <w:r>
        <w:rPr>
          <w:spacing w:val="-8"/>
          <w:w w:val="105"/>
          <w:sz w:val="23"/>
        </w:rPr>
        <w:t xml:space="preserve"> </w:t>
      </w:r>
      <w:r>
        <w:rPr>
          <w:w w:val="105"/>
          <w:sz w:val="23"/>
        </w:rPr>
        <w:t>CD</w:t>
      </w:r>
      <w:r>
        <w:rPr>
          <w:spacing w:val="-8"/>
          <w:w w:val="105"/>
          <w:sz w:val="23"/>
        </w:rPr>
        <w:t xml:space="preserve"> </w:t>
      </w:r>
      <w:r>
        <w:rPr>
          <w:w w:val="105"/>
          <w:sz w:val="23"/>
        </w:rPr>
        <w:t>configuration</w:t>
      </w:r>
      <w:r>
        <w:rPr>
          <w:spacing w:val="-8"/>
          <w:w w:val="105"/>
          <w:sz w:val="23"/>
        </w:rPr>
        <w:t xml:space="preserve"> </w:t>
      </w:r>
      <w:r>
        <w:rPr>
          <w:w w:val="105"/>
          <w:sz w:val="23"/>
        </w:rPr>
        <w:t>of</w:t>
      </w:r>
      <w:r>
        <w:rPr>
          <w:spacing w:val="-11"/>
          <w:w w:val="105"/>
          <w:sz w:val="23"/>
        </w:rPr>
        <w:t xml:space="preserve"> </w:t>
      </w:r>
      <w:r>
        <w:rPr>
          <w:spacing w:val="-3"/>
          <w:w w:val="105"/>
          <w:sz w:val="23"/>
        </w:rPr>
        <w:t>amplifiers</w:t>
      </w:r>
      <w:r>
        <w:rPr>
          <w:spacing w:val="-10"/>
          <w:w w:val="105"/>
          <w:sz w:val="23"/>
        </w:rPr>
        <w:t xml:space="preserve"> </w:t>
      </w:r>
      <w:r>
        <w:rPr>
          <w:w w:val="105"/>
          <w:sz w:val="23"/>
        </w:rPr>
        <w:t>in terms</w:t>
      </w:r>
      <w:r>
        <w:rPr>
          <w:spacing w:val="-10"/>
          <w:w w:val="105"/>
          <w:sz w:val="23"/>
        </w:rPr>
        <w:t xml:space="preserve"> </w:t>
      </w:r>
      <w:r>
        <w:rPr>
          <w:spacing w:val="3"/>
          <w:w w:val="105"/>
          <w:sz w:val="23"/>
        </w:rPr>
        <w:t>of</w:t>
      </w:r>
    </w:p>
    <w:p w:rsidR="00B141CF" w:rsidRDefault="009F45E6">
      <w:pPr>
        <w:pStyle w:val="ListParagraph"/>
        <w:numPr>
          <w:ilvl w:val="3"/>
          <w:numId w:val="96"/>
        </w:numPr>
        <w:tabs>
          <w:tab w:val="left" w:pos="3313"/>
          <w:tab w:val="left" w:pos="3314"/>
        </w:tabs>
        <w:spacing w:before="10"/>
        <w:ind w:hanging="722"/>
        <w:rPr>
          <w:sz w:val="23"/>
        </w:rPr>
      </w:pPr>
      <w:r>
        <w:rPr>
          <w:w w:val="105"/>
          <w:sz w:val="23"/>
        </w:rPr>
        <w:t>Input</w:t>
      </w:r>
      <w:r>
        <w:rPr>
          <w:spacing w:val="-13"/>
          <w:w w:val="105"/>
          <w:sz w:val="23"/>
        </w:rPr>
        <w:t xml:space="preserve"> </w:t>
      </w:r>
      <w:r>
        <w:rPr>
          <w:w w:val="105"/>
          <w:sz w:val="23"/>
        </w:rPr>
        <w:t>impedance</w:t>
      </w:r>
    </w:p>
    <w:p w:rsidR="00B141CF" w:rsidRDefault="009F45E6">
      <w:pPr>
        <w:pStyle w:val="ListParagraph"/>
        <w:numPr>
          <w:ilvl w:val="3"/>
          <w:numId w:val="96"/>
        </w:numPr>
        <w:tabs>
          <w:tab w:val="left" w:pos="3313"/>
          <w:tab w:val="left" w:pos="3314"/>
        </w:tabs>
        <w:ind w:hanging="722"/>
        <w:rPr>
          <w:sz w:val="23"/>
        </w:rPr>
      </w:pPr>
      <w:r>
        <w:rPr>
          <w:w w:val="105"/>
          <w:sz w:val="23"/>
        </w:rPr>
        <w:t>Output</w:t>
      </w:r>
      <w:r>
        <w:rPr>
          <w:spacing w:val="-11"/>
          <w:w w:val="105"/>
          <w:sz w:val="23"/>
        </w:rPr>
        <w:t xml:space="preserve"> </w:t>
      </w:r>
      <w:r>
        <w:rPr>
          <w:w w:val="105"/>
          <w:sz w:val="23"/>
        </w:rPr>
        <w:t>impedance</w:t>
      </w:r>
    </w:p>
    <w:p w:rsidR="00B141CF" w:rsidRDefault="009F45E6">
      <w:pPr>
        <w:pStyle w:val="ListParagraph"/>
        <w:numPr>
          <w:ilvl w:val="3"/>
          <w:numId w:val="96"/>
        </w:numPr>
        <w:tabs>
          <w:tab w:val="left" w:pos="3313"/>
          <w:tab w:val="left" w:pos="3314"/>
        </w:tabs>
        <w:ind w:hanging="722"/>
        <w:rPr>
          <w:sz w:val="23"/>
        </w:rPr>
      </w:pPr>
      <w:r>
        <w:rPr>
          <w:w w:val="105"/>
          <w:sz w:val="23"/>
        </w:rPr>
        <w:t>Input</w:t>
      </w:r>
      <w:r>
        <w:rPr>
          <w:spacing w:val="-13"/>
          <w:w w:val="105"/>
          <w:sz w:val="23"/>
        </w:rPr>
        <w:t xml:space="preserve"> </w:t>
      </w:r>
      <w:r>
        <w:rPr>
          <w:w w:val="105"/>
          <w:sz w:val="23"/>
        </w:rPr>
        <w:t>terminal</w:t>
      </w:r>
    </w:p>
    <w:p w:rsidR="00B141CF" w:rsidRDefault="009F45E6">
      <w:pPr>
        <w:pStyle w:val="ListParagraph"/>
        <w:numPr>
          <w:ilvl w:val="3"/>
          <w:numId w:val="96"/>
        </w:numPr>
        <w:tabs>
          <w:tab w:val="left" w:pos="3313"/>
          <w:tab w:val="left" w:pos="3314"/>
        </w:tabs>
        <w:spacing w:before="17"/>
        <w:ind w:hanging="722"/>
        <w:rPr>
          <w:sz w:val="23"/>
        </w:rPr>
      </w:pPr>
      <w:r>
        <w:rPr>
          <w:w w:val="105"/>
          <w:sz w:val="23"/>
        </w:rPr>
        <w:t>Output</w:t>
      </w:r>
      <w:r>
        <w:rPr>
          <w:spacing w:val="-11"/>
          <w:w w:val="105"/>
          <w:sz w:val="23"/>
        </w:rPr>
        <w:t xml:space="preserve"> </w:t>
      </w:r>
      <w:r>
        <w:rPr>
          <w:w w:val="105"/>
          <w:sz w:val="23"/>
        </w:rPr>
        <w:t>terminal</w:t>
      </w:r>
    </w:p>
    <w:p w:rsidR="00B141CF" w:rsidRDefault="009F45E6">
      <w:pPr>
        <w:pStyle w:val="ListParagraph"/>
        <w:numPr>
          <w:ilvl w:val="3"/>
          <w:numId w:val="96"/>
        </w:numPr>
        <w:tabs>
          <w:tab w:val="left" w:pos="3313"/>
          <w:tab w:val="left" w:pos="3314"/>
        </w:tabs>
        <w:ind w:hanging="722"/>
        <w:rPr>
          <w:sz w:val="23"/>
        </w:rPr>
      </w:pPr>
      <w:r>
        <w:rPr>
          <w:w w:val="105"/>
          <w:sz w:val="23"/>
        </w:rPr>
        <w:t>Voltage</w:t>
      </w:r>
      <w:r>
        <w:rPr>
          <w:spacing w:val="-8"/>
          <w:w w:val="105"/>
          <w:sz w:val="23"/>
        </w:rPr>
        <w:t xml:space="preserve"> </w:t>
      </w:r>
      <w:r>
        <w:rPr>
          <w:w w:val="105"/>
          <w:sz w:val="23"/>
        </w:rPr>
        <w:t>Gain</w:t>
      </w:r>
    </w:p>
    <w:p w:rsidR="00B141CF" w:rsidRDefault="009F45E6">
      <w:pPr>
        <w:pStyle w:val="ListParagraph"/>
        <w:numPr>
          <w:ilvl w:val="3"/>
          <w:numId w:val="96"/>
        </w:numPr>
        <w:tabs>
          <w:tab w:val="left" w:pos="3313"/>
          <w:tab w:val="left" w:pos="3314"/>
        </w:tabs>
        <w:ind w:hanging="722"/>
        <w:rPr>
          <w:sz w:val="23"/>
        </w:rPr>
      </w:pPr>
      <w:r>
        <w:rPr>
          <w:spacing w:val="-3"/>
          <w:w w:val="105"/>
          <w:sz w:val="23"/>
        </w:rPr>
        <w:t>Applications</w:t>
      </w:r>
    </w:p>
    <w:p w:rsidR="00B141CF" w:rsidRDefault="00B141CF">
      <w:pPr>
        <w:pStyle w:val="BodyText"/>
        <w:spacing w:before="3"/>
        <w:ind w:left="0" w:firstLine="0"/>
        <w:rPr>
          <w:sz w:val="25"/>
        </w:rPr>
      </w:pPr>
    </w:p>
    <w:p w:rsidR="00B141CF" w:rsidRDefault="009F45E6">
      <w:pPr>
        <w:pStyle w:val="Heading1"/>
        <w:numPr>
          <w:ilvl w:val="1"/>
          <w:numId w:val="96"/>
        </w:numPr>
        <w:tabs>
          <w:tab w:val="left" w:pos="1872"/>
          <w:tab w:val="left" w:pos="1873"/>
        </w:tabs>
        <w:ind w:hanging="722"/>
      </w:pPr>
      <w:r>
        <w:rPr>
          <w:w w:val="105"/>
        </w:rPr>
        <w:t xml:space="preserve">Equivalent Circuit &amp; Graphical </w:t>
      </w:r>
      <w:r>
        <w:rPr>
          <w:spacing w:val="-3"/>
          <w:w w:val="105"/>
        </w:rPr>
        <w:t xml:space="preserve">Analysis </w:t>
      </w:r>
      <w:r>
        <w:rPr>
          <w:w w:val="105"/>
        </w:rPr>
        <w:t>for CE</w:t>
      </w:r>
      <w:r>
        <w:rPr>
          <w:spacing w:val="-48"/>
          <w:w w:val="105"/>
        </w:rPr>
        <w:t xml:space="preserve"> </w:t>
      </w:r>
      <w:r>
        <w:rPr>
          <w:w w:val="105"/>
        </w:rPr>
        <w:t>Circuit</w:t>
      </w:r>
    </w:p>
    <w:p w:rsidR="00B141CF" w:rsidRDefault="009F45E6">
      <w:pPr>
        <w:pStyle w:val="ListParagraph"/>
        <w:numPr>
          <w:ilvl w:val="2"/>
          <w:numId w:val="96"/>
        </w:numPr>
        <w:tabs>
          <w:tab w:val="left" w:pos="2592"/>
          <w:tab w:val="left" w:pos="2593"/>
        </w:tabs>
        <w:rPr>
          <w:sz w:val="23"/>
        </w:rPr>
      </w:pPr>
      <w:r>
        <w:rPr>
          <w:w w:val="105"/>
          <w:sz w:val="23"/>
        </w:rPr>
        <w:t xml:space="preserve">Write the formulae for Ai, Av, Ap, Zi, </w:t>
      </w:r>
      <w:r>
        <w:rPr>
          <w:spacing w:val="-3"/>
          <w:w w:val="105"/>
          <w:sz w:val="23"/>
        </w:rPr>
        <w:t xml:space="preserve">and </w:t>
      </w:r>
      <w:r>
        <w:rPr>
          <w:w w:val="105"/>
          <w:sz w:val="23"/>
        </w:rPr>
        <w:t>Zo for CE</w:t>
      </w:r>
      <w:r>
        <w:rPr>
          <w:spacing w:val="-38"/>
          <w:w w:val="105"/>
          <w:sz w:val="23"/>
        </w:rPr>
        <w:t xml:space="preserve"> </w:t>
      </w:r>
      <w:r>
        <w:rPr>
          <w:w w:val="105"/>
          <w:sz w:val="23"/>
        </w:rPr>
        <w:t>circuit.</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2"/>
          <w:numId w:val="96"/>
        </w:numPr>
        <w:tabs>
          <w:tab w:val="left" w:pos="2592"/>
          <w:tab w:val="left" w:pos="2593"/>
        </w:tabs>
        <w:spacing w:before="77" w:line="247" w:lineRule="auto"/>
        <w:ind w:right="421"/>
        <w:rPr>
          <w:sz w:val="23"/>
        </w:rPr>
      </w:pPr>
      <w:r>
        <w:rPr>
          <w:spacing w:val="-2"/>
          <w:w w:val="105"/>
          <w:sz w:val="23"/>
        </w:rPr>
        <w:lastRenderedPageBreak/>
        <w:t>Calculate</w:t>
      </w:r>
      <w:r>
        <w:rPr>
          <w:spacing w:val="-9"/>
          <w:w w:val="105"/>
          <w:sz w:val="23"/>
        </w:rPr>
        <w:t xml:space="preserve"> </w:t>
      </w:r>
      <w:r>
        <w:rPr>
          <w:w w:val="105"/>
          <w:sz w:val="23"/>
        </w:rPr>
        <w:t>the</w:t>
      </w:r>
      <w:r>
        <w:rPr>
          <w:spacing w:val="-16"/>
          <w:w w:val="105"/>
          <w:sz w:val="23"/>
        </w:rPr>
        <w:t xml:space="preserve"> </w:t>
      </w:r>
      <w:r>
        <w:rPr>
          <w:w w:val="105"/>
          <w:sz w:val="23"/>
        </w:rPr>
        <w:t>gains</w:t>
      </w:r>
      <w:r>
        <w:rPr>
          <w:spacing w:val="-13"/>
          <w:w w:val="105"/>
          <w:sz w:val="23"/>
        </w:rPr>
        <w:t xml:space="preserve"> </w:t>
      </w:r>
      <w:r>
        <w:rPr>
          <w:spacing w:val="-3"/>
          <w:w w:val="105"/>
          <w:sz w:val="23"/>
        </w:rPr>
        <w:t>and</w:t>
      </w:r>
      <w:r>
        <w:rPr>
          <w:spacing w:val="-9"/>
          <w:w w:val="105"/>
          <w:sz w:val="23"/>
        </w:rPr>
        <w:t xml:space="preserve"> </w:t>
      </w:r>
      <w:r>
        <w:rPr>
          <w:spacing w:val="-3"/>
          <w:w w:val="105"/>
          <w:sz w:val="23"/>
        </w:rPr>
        <w:t>impedances</w:t>
      </w:r>
      <w:r>
        <w:rPr>
          <w:spacing w:val="-8"/>
          <w:w w:val="105"/>
          <w:sz w:val="23"/>
        </w:rPr>
        <w:t xml:space="preserve"> </w:t>
      </w:r>
      <w:r>
        <w:rPr>
          <w:w w:val="105"/>
          <w:sz w:val="23"/>
        </w:rPr>
        <w:t>for</w:t>
      </w:r>
      <w:r>
        <w:rPr>
          <w:spacing w:val="-12"/>
          <w:w w:val="105"/>
          <w:sz w:val="23"/>
        </w:rPr>
        <w:t xml:space="preserve"> </w:t>
      </w:r>
      <w:r>
        <w:rPr>
          <w:spacing w:val="-3"/>
          <w:w w:val="105"/>
          <w:sz w:val="23"/>
        </w:rPr>
        <w:t>given</w:t>
      </w:r>
      <w:r>
        <w:rPr>
          <w:spacing w:val="-15"/>
          <w:w w:val="105"/>
          <w:sz w:val="23"/>
        </w:rPr>
        <w:t xml:space="preserve"> </w:t>
      </w:r>
      <w:r>
        <w:rPr>
          <w:w w:val="105"/>
          <w:sz w:val="23"/>
        </w:rPr>
        <w:t>values</w:t>
      </w:r>
      <w:r>
        <w:rPr>
          <w:spacing w:val="-17"/>
          <w:w w:val="105"/>
          <w:sz w:val="23"/>
        </w:rPr>
        <w:t xml:space="preserve"> </w:t>
      </w:r>
      <w:r>
        <w:rPr>
          <w:w w:val="105"/>
          <w:sz w:val="23"/>
        </w:rPr>
        <w:t>of</w:t>
      </w:r>
      <w:r>
        <w:rPr>
          <w:spacing w:val="-12"/>
          <w:w w:val="105"/>
          <w:sz w:val="23"/>
        </w:rPr>
        <w:t xml:space="preserve"> </w:t>
      </w:r>
      <w:r>
        <w:rPr>
          <w:w w:val="105"/>
          <w:sz w:val="23"/>
        </w:rPr>
        <w:t>h-parameters</w:t>
      </w:r>
      <w:r>
        <w:rPr>
          <w:spacing w:val="-15"/>
          <w:w w:val="105"/>
          <w:sz w:val="23"/>
        </w:rPr>
        <w:t xml:space="preserve"> </w:t>
      </w:r>
      <w:r>
        <w:rPr>
          <w:w w:val="105"/>
          <w:sz w:val="23"/>
        </w:rPr>
        <w:t>and</w:t>
      </w:r>
      <w:r>
        <w:rPr>
          <w:spacing w:val="-10"/>
          <w:w w:val="105"/>
          <w:sz w:val="23"/>
        </w:rPr>
        <w:t xml:space="preserve"> </w:t>
      </w:r>
      <w:r>
        <w:rPr>
          <w:w w:val="105"/>
          <w:sz w:val="23"/>
        </w:rPr>
        <w:t xml:space="preserve">load </w:t>
      </w:r>
      <w:r>
        <w:rPr>
          <w:spacing w:val="-3"/>
          <w:w w:val="105"/>
          <w:sz w:val="23"/>
        </w:rPr>
        <w:t>resistance</w:t>
      </w:r>
      <w:r w:rsidR="002F44BB">
        <w:rPr>
          <w:spacing w:val="-3"/>
          <w:w w:val="105"/>
          <w:sz w:val="23"/>
        </w:rPr>
        <w:t xml:space="preserve"> </w:t>
      </w:r>
      <w:r>
        <w:rPr>
          <w:spacing w:val="-3"/>
          <w:w w:val="105"/>
          <w:sz w:val="23"/>
        </w:rPr>
        <w:t>(using</w:t>
      </w:r>
      <w:r>
        <w:rPr>
          <w:spacing w:val="-5"/>
          <w:w w:val="105"/>
          <w:sz w:val="23"/>
        </w:rPr>
        <w:t xml:space="preserve"> </w:t>
      </w:r>
      <w:r>
        <w:rPr>
          <w:w w:val="105"/>
          <w:sz w:val="23"/>
        </w:rPr>
        <w:t>formula).</w:t>
      </w:r>
    </w:p>
    <w:p w:rsidR="00B141CF" w:rsidRDefault="009F45E6">
      <w:pPr>
        <w:pStyle w:val="ListParagraph"/>
        <w:numPr>
          <w:ilvl w:val="2"/>
          <w:numId w:val="96"/>
        </w:numPr>
        <w:tabs>
          <w:tab w:val="left" w:pos="2592"/>
          <w:tab w:val="left" w:pos="2593"/>
        </w:tabs>
        <w:spacing w:before="2" w:line="249" w:lineRule="auto"/>
        <w:ind w:right="874"/>
        <w:rPr>
          <w:sz w:val="23"/>
        </w:rPr>
      </w:pPr>
      <w:r>
        <w:rPr>
          <w:w w:val="105"/>
          <w:sz w:val="23"/>
        </w:rPr>
        <w:t>Use</w:t>
      </w:r>
      <w:r>
        <w:rPr>
          <w:spacing w:val="-13"/>
          <w:w w:val="105"/>
          <w:sz w:val="23"/>
        </w:rPr>
        <w:t xml:space="preserve"> </w:t>
      </w:r>
      <w:r>
        <w:rPr>
          <w:w w:val="105"/>
          <w:sz w:val="23"/>
        </w:rPr>
        <w:t>the</w:t>
      </w:r>
      <w:r>
        <w:rPr>
          <w:spacing w:val="-12"/>
          <w:w w:val="105"/>
          <w:sz w:val="23"/>
        </w:rPr>
        <w:t xml:space="preserve"> </w:t>
      </w:r>
      <w:r>
        <w:rPr>
          <w:w w:val="105"/>
          <w:sz w:val="23"/>
        </w:rPr>
        <w:t>input,</w:t>
      </w:r>
      <w:r>
        <w:rPr>
          <w:spacing w:val="-14"/>
          <w:w w:val="105"/>
          <w:sz w:val="23"/>
        </w:rPr>
        <w:t xml:space="preserve"> </w:t>
      </w:r>
      <w:r>
        <w:rPr>
          <w:w w:val="105"/>
          <w:sz w:val="23"/>
        </w:rPr>
        <w:t>output</w:t>
      </w:r>
      <w:r>
        <w:rPr>
          <w:spacing w:val="-22"/>
          <w:w w:val="105"/>
          <w:sz w:val="23"/>
        </w:rPr>
        <w:t xml:space="preserve"> </w:t>
      </w:r>
      <w:r>
        <w:rPr>
          <w:spacing w:val="-3"/>
          <w:w w:val="105"/>
          <w:sz w:val="23"/>
        </w:rPr>
        <w:t>characteristics</w:t>
      </w:r>
      <w:r>
        <w:rPr>
          <w:spacing w:val="-10"/>
          <w:w w:val="105"/>
          <w:sz w:val="23"/>
        </w:rPr>
        <w:t xml:space="preserve"> </w:t>
      </w:r>
      <w:r>
        <w:rPr>
          <w:w w:val="105"/>
          <w:sz w:val="23"/>
        </w:rPr>
        <w:t>for</w:t>
      </w:r>
      <w:r>
        <w:rPr>
          <w:spacing w:val="-14"/>
          <w:w w:val="105"/>
          <w:sz w:val="23"/>
        </w:rPr>
        <w:t xml:space="preserve"> </w:t>
      </w:r>
      <w:r>
        <w:rPr>
          <w:w w:val="105"/>
          <w:sz w:val="23"/>
        </w:rPr>
        <w:t>CE</w:t>
      </w:r>
      <w:r>
        <w:rPr>
          <w:spacing w:val="-15"/>
          <w:w w:val="105"/>
          <w:sz w:val="23"/>
        </w:rPr>
        <w:t xml:space="preserve"> </w:t>
      </w:r>
      <w:r>
        <w:rPr>
          <w:w w:val="105"/>
          <w:sz w:val="23"/>
        </w:rPr>
        <w:t>circuit</w:t>
      </w:r>
      <w:r>
        <w:rPr>
          <w:spacing w:val="-21"/>
          <w:w w:val="105"/>
          <w:sz w:val="23"/>
        </w:rPr>
        <w:t xml:space="preserve"> </w:t>
      </w:r>
      <w:r>
        <w:rPr>
          <w:w w:val="105"/>
          <w:sz w:val="23"/>
        </w:rPr>
        <w:t>for</w:t>
      </w:r>
      <w:r>
        <w:rPr>
          <w:spacing w:val="-21"/>
          <w:w w:val="105"/>
          <w:sz w:val="23"/>
        </w:rPr>
        <w:t xml:space="preserve"> </w:t>
      </w:r>
      <w:r>
        <w:rPr>
          <w:w w:val="105"/>
          <w:sz w:val="23"/>
        </w:rPr>
        <w:t>computing</w:t>
      </w:r>
      <w:r>
        <w:rPr>
          <w:spacing w:val="-12"/>
          <w:w w:val="105"/>
          <w:sz w:val="23"/>
        </w:rPr>
        <w:t xml:space="preserve"> </w:t>
      </w:r>
      <w:r>
        <w:rPr>
          <w:spacing w:val="-3"/>
          <w:w w:val="105"/>
          <w:sz w:val="23"/>
        </w:rPr>
        <w:t>transfer characteristics.</w:t>
      </w:r>
    </w:p>
    <w:p w:rsidR="00B141CF" w:rsidRDefault="009F45E6">
      <w:pPr>
        <w:pStyle w:val="ListParagraph"/>
        <w:numPr>
          <w:ilvl w:val="2"/>
          <w:numId w:val="96"/>
        </w:numPr>
        <w:tabs>
          <w:tab w:val="left" w:pos="2592"/>
          <w:tab w:val="left" w:pos="2593"/>
          <w:tab w:val="left" w:pos="6569"/>
        </w:tabs>
        <w:spacing w:before="5" w:line="247" w:lineRule="auto"/>
        <w:ind w:right="732"/>
        <w:rPr>
          <w:sz w:val="23"/>
        </w:rPr>
      </w:pPr>
      <w:r>
        <w:rPr>
          <w:spacing w:val="-2"/>
          <w:w w:val="105"/>
          <w:sz w:val="23"/>
        </w:rPr>
        <w:t xml:space="preserve">Calculate   </w:t>
      </w:r>
      <w:r>
        <w:rPr>
          <w:w w:val="105"/>
          <w:sz w:val="23"/>
        </w:rPr>
        <w:t>the   gains</w:t>
      </w:r>
      <w:r>
        <w:rPr>
          <w:spacing w:val="-40"/>
          <w:w w:val="105"/>
          <w:sz w:val="23"/>
        </w:rPr>
        <w:t xml:space="preserve"> </w:t>
      </w:r>
      <w:r>
        <w:rPr>
          <w:w w:val="105"/>
          <w:sz w:val="23"/>
        </w:rPr>
        <w:t>and impedances</w:t>
      </w:r>
      <w:r>
        <w:rPr>
          <w:w w:val="105"/>
          <w:sz w:val="23"/>
        </w:rPr>
        <w:tab/>
        <w:t>for</w:t>
      </w:r>
      <w:r>
        <w:rPr>
          <w:spacing w:val="-11"/>
          <w:w w:val="105"/>
          <w:sz w:val="23"/>
        </w:rPr>
        <w:t xml:space="preserve"> </w:t>
      </w:r>
      <w:r>
        <w:rPr>
          <w:w w:val="105"/>
          <w:sz w:val="23"/>
        </w:rPr>
        <w:t>CE</w:t>
      </w:r>
      <w:r>
        <w:rPr>
          <w:spacing w:val="-11"/>
          <w:w w:val="105"/>
          <w:sz w:val="23"/>
        </w:rPr>
        <w:t xml:space="preserve"> </w:t>
      </w:r>
      <w:r>
        <w:rPr>
          <w:w w:val="105"/>
          <w:sz w:val="23"/>
        </w:rPr>
        <w:t>circuit</w:t>
      </w:r>
      <w:r>
        <w:rPr>
          <w:spacing w:val="-18"/>
          <w:w w:val="105"/>
          <w:sz w:val="23"/>
        </w:rPr>
        <w:t xml:space="preserve"> </w:t>
      </w:r>
      <w:r>
        <w:rPr>
          <w:w w:val="105"/>
          <w:sz w:val="23"/>
        </w:rPr>
        <w:t>by</w:t>
      </w:r>
      <w:r>
        <w:rPr>
          <w:spacing w:val="-8"/>
          <w:w w:val="105"/>
          <w:sz w:val="23"/>
        </w:rPr>
        <w:t xml:space="preserve"> </w:t>
      </w:r>
      <w:r>
        <w:rPr>
          <w:w w:val="105"/>
          <w:sz w:val="23"/>
        </w:rPr>
        <w:t>using</w:t>
      </w:r>
      <w:r>
        <w:rPr>
          <w:spacing w:val="-8"/>
          <w:w w:val="105"/>
          <w:sz w:val="23"/>
        </w:rPr>
        <w:t xml:space="preserve"> </w:t>
      </w:r>
      <w:r>
        <w:rPr>
          <w:w w:val="105"/>
          <w:sz w:val="23"/>
        </w:rPr>
        <w:t>the</w:t>
      </w:r>
      <w:r>
        <w:rPr>
          <w:spacing w:val="-9"/>
          <w:w w:val="105"/>
          <w:sz w:val="23"/>
        </w:rPr>
        <w:t xml:space="preserve"> </w:t>
      </w:r>
      <w:r>
        <w:rPr>
          <w:w w:val="105"/>
          <w:sz w:val="23"/>
        </w:rPr>
        <w:t xml:space="preserve">three </w:t>
      </w:r>
      <w:r>
        <w:rPr>
          <w:spacing w:val="-3"/>
          <w:w w:val="105"/>
          <w:sz w:val="23"/>
        </w:rPr>
        <w:t>characteristics</w:t>
      </w:r>
      <w:r>
        <w:rPr>
          <w:spacing w:val="-4"/>
          <w:w w:val="105"/>
          <w:sz w:val="23"/>
        </w:rPr>
        <w:t xml:space="preserve"> </w:t>
      </w:r>
      <w:r>
        <w:rPr>
          <w:w w:val="105"/>
          <w:sz w:val="23"/>
        </w:rPr>
        <w:t>curves.</w:t>
      </w:r>
    </w:p>
    <w:p w:rsidR="00B141CF" w:rsidRDefault="00B141CF">
      <w:pPr>
        <w:pStyle w:val="BodyText"/>
        <w:spacing w:before="0"/>
        <w:ind w:left="0" w:firstLine="0"/>
        <w:rPr>
          <w:sz w:val="24"/>
        </w:rPr>
      </w:pPr>
    </w:p>
    <w:p w:rsidR="00B141CF" w:rsidRDefault="009F45E6">
      <w:pPr>
        <w:pStyle w:val="Heading1"/>
        <w:numPr>
          <w:ilvl w:val="1"/>
          <w:numId w:val="96"/>
        </w:numPr>
        <w:tabs>
          <w:tab w:val="left" w:pos="1872"/>
          <w:tab w:val="left" w:pos="1873"/>
        </w:tabs>
        <w:ind w:hanging="722"/>
      </w:pPr>
      <w:r>
        <w:rPr>
          <w:w w:val="105"/>
        </w:rPr>
        <w:t>Equivalent</w:t>
      </w:r>
      <w:r>
        <w:rPr>
          <w:spacing w:val="-5"/>
          <w:w w:val="105"/>
        </w:rPr>
        <w:t xml:space="preserve"> </w:t>
      </w:r>
      <w:r>
        <w:rPr>
          <w:w w:val="105"/>
        </w:rPr>
        <w:t>Circuit</w:t>
      </w:r>
      <w:r>
        <w:rPr>
          <w:spacing w:val="-5"/>
          <w:w w:val="105"/>
        </w:rPr>
        <w:t xml:space="preserve"> </w:t>
      </w:r>
      <w:r>
        <w:rPr>
          <w:w w:val="105"/>
        </w:rPr>
        <w:t>&amp; Graphical</w:t>
      </w:r>
      <w:r>
        <w:rPr>
          <w:spacing w:val="-5"/>
          <w:w w:val="105"/>
        </w:rPr>
        <w:t xml:space="preserve"> </w:t>
      </w:r>
      <w:r>
        <w:rPr>
          <w:w w:val="105"/>
        </w:rPr>
        <w:t>Analysis</w:t>
      </w:r>
      <w:r>
        <w:rPr>
          <w:spacing w:val="-5"/>
          <w:w w:val="105"/>
        </w:rPr>
        <w:t xml:space="preserve"> </w:t>
      </w:r>
      <w:r>
        <w:rPr>
          <w:w w:val="105"/>
        </w:rPr>
        <w:t>for</w:t>
      </w:r>
      <w:r>
        <w:rPr>
          <w:spacing w:val="-4"/>
          <w:w w:val="105"/>
        </w:rPr>
        <w:t xml:space="preserve"> </w:t>
      </w:r>
      <w:r>
        <w:rPr>
          <w:w w:val="105"/>
        </w:rPr>
        <w:t>CB</w:t>
      </w:r>
      <w:r>
        <w:rPr>
          <w:spacing w:val="-30"/>
          <w:w w:val="105"/>
        </w:rPr>
        <w:t xml:space="preserve"> </w:t>
      </w:r>
      <w:r>
        <w:rPr>
          <w:w w:val="105"/>
        </w:rPr>
        <w:t>Circuit</w:t>
      </w:r>
    </w:p>
    <w:p w:rsidR="00B141CF" w:rsidRDefault="009F45E6">
      <w:pPr>
        <w:pStyle w:val="ListParagraph"/>
        <w:numPr>
          <w:ilvl w:val="2"/>
          <w:numId w:val="96"/>
        </w:numPr>
        <w:tabs>
          <w:tab w:val="left" w:pos="2592"/>
          <w:tab w:val="left" w:pos="2593"/>
          <w:tab w:val="left" w:pos="4199"/>
        </w:tabs>
        <w:spacing w:before="17" w:line="254" w:lineRule="auto"/>
        <w:ind w:right="850"/>
        <w:rPr>
          <w:sz w:val="23"/>
        </w:rPr>
      </w:pPr>
      <w:r>
        <w:rPr>
          <w:spacing w:val="-2"/>
          <w:w w:val="105"/>
          <w:sz w:val="23"/>
        </w:rPr>
        <w:t xml:space="preserve">Calculate </w:t>
      </w:r>
      <w:r>
        <w:rPr>
          <w:spacing w:val="44"/>
          <w:w w:val="105"/>
          <w:sz w:val="23"/>
        </w:rPr>
        <w:t xml:space="preserve"> </w:t>
      </w:r>
      <w:r>
        <w:rPr>
          <w:w w:val="105"/>
          <w:sz w:val="23"/>
        </w:rPr>
        <w:t>Zi,</w:t>
      </w:r>
      <w:r>
        <w:rPr>
          <w:w w:val="105"/>
          <w:sz w:val="23"/>
        </w:rPr>
        <w:tab/>
        <w:t>Zo,</w:t>
      </w:r>
      <w:r>
        <w:rPr>
          <w:spacing w:val="-11"/>
          <w:w w:val="105"/>
          <w:sz w:val="23"/>
        </w:rPr>
        <w:t xml:space="preserve"> </w:t>
      </w:r>
      <w:r>
        <w:rPr>
          <w:w w:val="105"/>
          <w:sz w:val="23"/>
        </w:rPr>
        <w:t>Ai,</w:t>
      </w:r>
      <w:r>
        <w:rPr>
          <w:spacing w:val="-12"/>
          <w:w w:val="105"/>
          <w:sz w:val="23"/>
        </w:rPr>
        <w:t xml:space="preserve"> </w:t>
      </w:r>
      <w:r>
        <w:rPr>
          <w:w w:val="105"/>
          <w:sz w:val="23"/>
        </w:rPr>
        <w:t>Av,</w:t>
      </w:r>
      <w:r>
        <w:rPr>
          <w:spacing w:val="-11"/>
          <w:w w:val="105"/>
          <w:sz w:val="23"/>
        </w:rPr>
        <w:t xml:space="preserve"> </w:t>
      </w:r>
      <w:r>
        <w:rPr>
          <w:w w:val="105"/>
          <w:sz w:val="23"/>
        </w:rPr>
        <w:t>and</w:t>
      </w:r>
      <w:r>
        <w:rPr>
          <w:spacing w:val="-7"/>
          <w:w w:val="105"/>
          <w:sz w:val="23"/>
        </w:rPr>
        <w:t xml:space="preserve"> </w:t>
      </w:r>
      <w:r>
        <w:rPr>
          <w:w w:val="105"/>
          <w:sz w:val="23"/>
        </w:rPr>
        <w:t>Ap</w:t>
      </w:r>
      <w:r>
        <w:rPr>
          <w:spacing w:val="-4"/>
          <w:w w:val="105"/>
          <w:sz w:val="23"/>
        </w:rPr>
        <w:t xml:space="preserve"> </w:t>
      </w:r>
      <w:r>
        <w:rPr>
          <w:w w:val="105"/>
          <w:sz w:val="23"/>
        </w:rPr>
        <w:t>for</w:t>
      </w:r>
      <w:r>
        <w:rPr>
          <w:spacing w:val="-15"/>
          <w:w w:val="105"/>
          <w:sz w:val="23"/>
        </w:rPr>
        <w:t xml:space="preserve"> </w:t>
      </w:r>
      <w:r>
        <w:rPr>
          <w:w w:val="105"/>
          <w:sz w:val="23"/>
        </w:rPr>
        <w:t>CB</w:t>
      </w:r>
      <w:r>
        <w:rPr>
          <w:spacing w:val="-10"/>
          <w:w w:val="105"/>
          <w:sz w:val="23"/>
        </w:rPr>
        <w:t xml:space="preserve"> </w:t>
      </w:r>
      <w:r>
        <w:rPr>
          <w:w w:val="105"/>
          <w:sz w:val="23"/>
        </w:rPr>
        <w:t>circuit</w:t>
      </w:r>
      <w:r>
        <w:rPr>
          <w:spacing w:val="-11"/>
          <w:w w:val="105"/>
          <w:sz w:val="23"/>
        </w:rPr>
        <w:t xml:space="preserve"> </w:t>
      </w:r>
      <w:r>
        <w:rPr>
          <w:w w:val="105"/>
          <w:sz w:val="23"/>
        </w:rPr>
        <w:t>by</w:t>
      </w:r>
      <w:r>
        <w:rPr>
          <w:spacing w:val="-6"/>
          <w:w w:val="105"/>
          <w:sz w:val="23"/>
        </w:rPr>
        <w:t xml:space="preserve"> </w:t>
      </w:r>
      <w:r>
        <w:rPr>
          <w:w w:val="105"/>
          <w:sz w:val="23"/>
        </w:rPr>
        <w:t>using</w:t>
      </w:r>
      <w:r>
        <w:rPr>
          <w:spacing w:val="-7"/>
          <w:w w:val="105"/>
          <w:sz w:val="23"/>
        </w:rPr>
        <w:t xml:space="preserve"> </w:t>
      </w:r>
      <w:r>
        <w:rPr>
          <w:w w:val="105"/>
          <w:sz w:val="23"/>
        </w:rPr>
        <w:t>h-parameter equations (using</w:t>
      </w:r>
      <w:r>
        <w:rPr>
          <w:spacing w:val="-9"/>
          <w:w w:val="105"/>
          <w:sz w:val="23"/>
        </w:rPr>
        <w:t xml:space="preserve"> </w:t>
      </w:r>
      <w:r>
        <w:rPr>
          <w:w w:val="105"/>
          <w:sz w:val="23"/>
        </w:rPr>
        <w:t>formula).</w:t>
      </w:r>
    </w:p>
    <w:p w:rsidR="00B141CF" w:rsidRDefault="009F45E6">
      <w:pPr>
        <w:pStyle w:val="ListParagraph"/>
        <w:numPr>
          <w:ilvl w:val="2"/>
          <w:numId w:val="96"/>
        </w:numPr>
        <w:tabs>
          <w:tab w:val="left" w:pos="2592"/>
          <w:tab w:val="left" w:pos="2593"/>
        </w:tabs>
        <w:spacing w:before="0" w:line="249" w:lineRule="auto"/>
        <w:ind w:right="980"/>
        <w:rPr>
          <w:sz w:val="23"/>
        </w:rPr>
      </w:pPr>
      <w:r>
        <w:rPr>
          <w:w w:val="105"/>
          <w:sz w:val="23"/>
        </w:rPr>
        <w:t xml:space="preserve">Compute Zi, </w:t>
      </w:r>
      <w:r>
        <w:rPr>
          <w:spacing w:val="-2"/>
          <w:w w:val="105"/>
          <w:sz w:val="23"/>
        </w:rPr>
        <w:t xml:space="preserve">Zo, </w:t>
      </w:r>
      <w:r>
        <w:rPr>
          <w:w w:val="105"/>
          <w:sz w:val="23"/>
        </w:rPr>
        <w:t xml:space="preserve">Ai, Av, Ap for CB circuit by using input, output and transfer </w:t>
      </w:r>
      <w:r>
        <w:rPr>
          <w:spacing w:val="-3"/>
          <w:w w:val="105"/>
          <w:sz w:val="23"/>
        </w:rPr>
        <w:t>characteristic</w:t>
      </w:r>
      <w:r>
        <w:rPr>
          <w:spacing w:val="-11"/>
          <w:w w:val="105"/>
          <w:sz w:val="23"/>
        </w:rPr>
        <w:t xml:space="preserve"> </w:t>
      </w:r>
      <w:r>
        <w:rPr>
          <w:w w:val="105"/>
          <w:sz w:val="23"/>
        </w:rPr>
        <w:t>curves.</w:t>
      </w:r>
    </w:p>
    <w:p w:rsidR="00B141CF" w:rsidRDefault="00B141CF">
      <w:pPr>
        <w:pStyle w:val="BodyText"/>
        <w:spacing w:before="0"/>
        <w:ind w:left="0" w:firstLine="0"/>
      </w:pPr>
    </w:p>
    <w:p w:rsidR="00B141CF" w:rsidRDefault="009F45E6">
      <w:pPr>
        <w:pStyle w:val="Heading1"/>
        <w:numPr>
          <w:ilvl w:val="1"/>
          <w:numId w:val="96"/>
        </w:numPr>
        <w:tabs>
          <w:tab w:val="left" w:pos="1872"/>
          <w:tab w:val="left" w:pos="1873"/>
        </w:tabs>
        <w:ind w:hanging="722"/>
      </w:pPr>
      <w:r>
        <w:rPr>
          <w:w w:val="105"/>
        </w:rPr>
        <w:t xml:space="preserve">Equivalent Circuit &amp; Graphical </w:t>
      </w:r>
      <w:r>
        <w:rPr>
          <w:spacing w:val="-3"/>
          <w:w w:val="105"/>
        </w:rPr>
        <w:t xml:space="preserve">Analysis </w:t>
      </w:r>
      <w:r>
        <w:rPr>
          <w:w w:val="105"/>
        </w:rPr>
        <w:t>for CC</w:t>
      </w:r>
      <w:r>
        <w:rPr>
          <w:spacing w:val="-48"/>
          <w:w w:val="105"/>
        </w:rPr>
        <w:t xml:space="preserve"> </w:t>
      </w:r>
      <w:r>
        <w:rPr>
          <w:w w:val="105"/>
        </w:rPr>
        <w:t>Circuit</w:t>
      </w:r>
    </w:p>
    <w:p w:rsidR="00B141CF" w:rsidRDefault="009F45E6">
      <w:pPr>
        <w:pStyle w:val="ListParagraph"/>
        <w:numPr>
          <w:ilvl w:val="2"/>
          <w:numId w:val="96"/>
        </w:numPr>
        <w:tabs>
          <w:tab w:val="left" w:pos="2592"/>
          <w:tab w:val="left" w:pos="2593"/>
          <w:tab w:val="left" w:pos="4120"/>
          <w:tab w:val="left" w:pos="5993"/>
        </w:tabs>
        <w:spacing w:before="24" w:line="249" w:lineRule="auto"/>
        <w:ind w:right="598"/>
        <w:rPr>
          <w:sz w:val="23"/>
        </w:rPr>
      </w:pPr>
      <w:r>
        <w:rPr>
          <w:spacing w:val="-2"/>
          <w:w w:val="105"/>
          <w:sz w:val="23"/>
        </w:rPr>
        <w:t>Calculate</w:t>
      </w:r>
      <w:r>
        <w:rPr>
          <w:spacing w:val="54"/>
          <w:w w:val="105"/>
          <w:sz w:val="23"/>
        </w:rPr>
        <w:t xml:space="preserve"> </w:t>
      </w:r>
      <w:r>
        <w:rPr>
          <w:w w:val="105"/>
          <w:sz w:val="23"/>
        </w:rPr>
        <w:t>Zi,</w:t>
      </w:r>
      <w:r>
        <w:rPr>
          <w:w w:val="105"/>
          <w:sz w:val="23"/>
        </w:rPr>
        <w:tab/>
        <w:t>Zo,  Ai,</w:t>
      </w:r>
      <w:r>
        <w:rPr>
          <w:spacing w:val="37"/>
          <w:w w:val="105"/>
          <w:sz w:val="23"/>
        </w:rPr>
        <w:t xml:space="preserve"> </w:t>
      </w:r>
      <w:r>
        <w:rPr>
          <w:w w:val="105"/>
          <w:sz w:val="23"/>
        </w:rPr>
        <w:t xml:space="preserve">Av </w:t>
      </w:r>
      <w:r>
        <w:rPr>
          <w:spacing w:val="3"/>
          <w:w w:val="105"/>
          <w:sz w:val="23"/>
        </w:rPr>
        <w:t xml:space="preserve"> </w:t>
      </w:r>
      <w:r>
        <w:rPr>
          <w:w w:val="105"/>
          <w:sz w:val="23"/>
        </w:rPr>
        <w:t>and</w:t>
      </w:r>
      <w:r>
        <w:rPr>
          <w:w w:val="105"/>
          <w:sz w:val="23"/>
        </w:rPr>
        <w:tab/>
        <w:t>Ap</w:t>
      </w:r>
      <w:r>
        <w:rPr>
          <w:spacing w:val="-8"/>
          <w:w w:val="105"/>
          <w:sz w:val="23"/>
        </w:rPr>
        <w:t xml:space="preserve"> </w:t>
      </w:r>
      <w:r>
        <w:rPr>
          <w:w w:val="105"/>
          <w:sz w:val="23"/>
        </w:rPr>
        <w:t>for</w:t>
      </w:r>
      <w:r>
        <w:rPr>
          <w:spacing w:val="-10"/>
          <w:w w:val="105"/>
          <w:sz w:val="23"/>
        </w:rPr>
        <w:t xml:space="preserve"> </w:t>
      </w:r>
      <w:r>
        <w:rPr>
          <w:w w:val="105"/>
          <w:sz w:val="23"/>
        </w:rPr>
        <w:t>CC</w:t>
      </w:r>
      <w:r>
        <w:rPr>
          <w:spacing w:val="-10"/>
          <w:w w:val="105"/>
          <w:sz w:val="23"/>
        </w:rPr>
        <w:t xml:space="preserve"> </w:t>
      </w:r>
      <w:r>
        <w:rPr>
          <w:w w:val="105"/>
          <w:sz w:val="23"/>
        </w:rPr>
        <w:t>circuit</w:t>
      </w:r>
      <w:r>
        <w:rPr>
          <w:spacing w:val="-11"/>
          <w:w w:val="105"/>
          <w:sz w:val="23"/>
        </w:rPr>
        <w:t xml:space="preserve"> </w:t>
      </w:r>
      <w:r>
        <w:rPr>
          <w:w w:val="105"/>
          <w:sz w:val="23"/>
        </w:rPr>
        <w:t>by</w:t>
      </w:r>
      <w:r>
        <w:rPr>
          <w:spacing w:val="-7"/>
          <w:w w:val="105"/>
          <w:sz w:val="23"/>
        </w:rPr>
        <w:t xml:space="preserve"> </w:t>
      </w:r>
      <w:r>
        <w:rPr>
          <w:w w:val="105"/>
          <w:sz w:val="23"/>
        </w:rPr>
        <w:t>using</w:t>
      </w:r>
      <w:r>
        <w:rPr>
          <w:spacing w:val="-8"/>
          <w:w w:val="105"/>
          <w:sz w:val="23"/>
        </w:rPr>
        <w:t xml:space="preserve"> </w:t>
      </w:r>
      <w:r>
        <w:rPr>
          <w:w w:val="105"/>
          <w:sz w:val="23"/>
        </w:rPr>
        <w:t xml:space="preserve">h-parameter </w:t>
      </w:r>
      <w:r>
        <w:rPr>
          <w:spacing w:val="-3"/>
          <w:w w:val="105"/>
          <w:sz w:val="23"/>
        </w:rPr>
        <w:t>equations(using</w:t>
      </w:r>
      <w:r>
        <w:rPr>
          <w:spacing w:val="-6"/>
          <w:w w:val="105"/>
          <w:sz w:val="23"/>
        </w:rPr>
        <w:t xml:space="preserve"> </w:t>
      </w:r>
      <w:r>
        <w:rPr>
          <w:spacing w:val="-3"/>
          <w:w w:val="105"/>
          <w:sz w:val="23"/>
        </w:rPr>
        <w:t>formula).</w:t>
      </w:r>
    </w:p>
    <w:p w:rsidR="00B141CF" w:rsidRDefault="009F45E6">
      <w:pPr>
        <w:pStyle w:val="ListParagraph"/>
        <w:numPr>
          <w:ilvl w:val="2"/>
          <w:numId w:val="96"/>
        </w:numPr>
        <w:tabs>
          <w:tab w:val="left" w:pos="2592"/>
          <w:tab w:val="left" w:pos="2593"/>
        </w:tabs>
        <w:spacing w:before="0" w:line="254" w:lineRule="auto"/>
        <w:ind w:right="810"/>
        <w:rPr>
          <w:sz w:val="23"/>
        </w:rPr>
      </w:pPr>
      <w:r>
        <w:rPr>
          <w:w w:val="105"/>
          <w:sz w:val="23"/>
        </w:rPr>
        <w:t>Compute</w:t>
      </w:r>
      <w:r>
        <w:rPr>
          <w:spacing w:val="-9"/>
          <w:w w:val="105"/>
          <w:sz w:val="23"/>
        </w:rPr>
        <w:t xml:space="preserve"> </w:t>
      </w:r>
      <w:r>
        <w:rPr>
          <w:w w:val="105"/>
          <w:sz w:val="23"/>
        </w:rPr>
        <w:t>Zi,</w:t>
      </w:r>
      <w:r>
        <w:rPr>
          <w:spacing w:val="-13"/>
          <w:w w:val="105"/>
          <w:sz w:val="23"/>
        </w:rPr>
        <w:t xml:space="preserve"> </w:t>
      </w:r>
      <w:r>
        <w:rPr>
          <w:w w:val="105"/>
          <w:sz w:val="23"/>
        </w:rPr>
        <w:t>Zo,</w:t>
      </w:r>
      <w:r>
        <w:rPr>
          <w:spacing w:val="-13"/>
          <w:w w:val="105"/>
          <w:sz w:val="23"/>
        </w:rPr>
        <w:t xml:space="preserve"> </w:t>
      </w:r>
      <w:r>
        <w:rPr>
          <w:w w:val="105"/>
          <w:sz w:val="23"/>
        </w:rPr>
        <w:t>Ai,</w:t>
      </w:r>
      <w:r>
        <w:rPr>
          <w:spacing w:val="-13"/>
          <w:w w:val="105"/>
          <w:sz w:val="23"/>
        </w:rPr>
        <w:t xml:space="preserve"> </w:t>
      </w:r>
      <w:r>
        <w:rPr>
          <w:w w:val="105"/>
          <w:sz w:val="23"/>
        </w:rPr>
        <w:t>Av</w:t>
      </w:r>
      <w:r>
        <w:rPr>
          <w:spacing w:val="-8"/>
          <w:w w:val="105"/>
          <w:sz w:val="23"/>
        </w:rPr>
        <w:t xml:space="preserve"> </w:t>
      </w:r>
      <w:r>
        <w:rPr>
          <w:w w:val="105"/>
          <w:sz w:val="23"/>
        </w:rPr>
        <w:t>and</w:t>
      </w:r>
      <w:r>
        <w:rPr>
          <w:spacing w:val="-9"/>
          <w:w w:val="105"/>
          <w:sz w:val="23"/>
        </w:rPr>
        <w:t xml:space="preserve"> </w:t>
      </w:r>
      <w:r>
        <w:rPr>
          <w:w w:val="105"/>
          <w:sz w:val="23"/>
        </w:rPr>
        <w:t>Ap</w:t>
      </w:r>
      <w:r>
        <w:rPr>
          <w:spacing w:val="-4"/>
          <w:w w:val="105"/>
          <w:sz w:val="23"/>
        </w:rPr>
        <w:t xml:space="preserve"> </w:t>
      </w:r>
      <w:r>
        <w:rPr>
          <w:w w:val="105"/>
          <w:sz w:val="23"/>
        </w:rPr>
        <w:t>for</w:t>
      </w:r>
      <w:r>
        <w:rPr>
          <w:spacing w:val="-11"/>
          <w:w w:val="105"/>
          <w:sz w:val="23"/>
        </w:rPr>
        <w:t xml:space="preserve"> </w:t>
      </w:r>
      <w:r>
        <w:rPr>
          <w:w w:val="105"/>
          <w:sz w:val="23"/>
        </w:rPr>
        <w:t>CC</w:t>
      </w:r>
      <w:r>
        <w:rPr>
          <w:spacing w:val="-11"/>
          <w:w w:val="105"/>
          <w:sz w:val="23"/>
        </w:rPr>
        <w:t xml:space="preserve"> </w:t>
      </w:r>
      <w:r>
        <w:rPr>
          <w:w w:val="105"/>
          <w:sz w:val="23"/>
        </w:rPr>
        <w:t>circuit</w:t>
      </w:r>
      <w:r>
        <w:rPr>
          <w:spacing w:val="-12"/>
          <w:w w:val="105"/>
          <w:sz w:val="23"/>
        </w:rPr>
        <w:t xml:space="preserve"> </w:t>
      </w:r>
      <w:r>
        <w:rPr>
          <w:w w:val="105"/>
          <w:sz w:val="23"/>
        </w:rPr>
        <w:t>by</w:t>
      </w:r>
      <w:r>
        <w:rPr>
          <w:spacing w:val="-9"/>
          <w:w w:val="105"/>
          <w:sz w:val="23"/>
        </w:rPr>
        <w:t xml:space="preserve"> </w:t>
      </w:r>
      <w:r>
        <w:rPr>
          <w:w w:val="105"/>
          <w:sz w:val="23"/>
        </w:rPr>
        <w:t>using</w:t>
      </w:r>
      <w:r>
        <w:rPr>
          <w:spacing w:val="-8"/>
          <w:w w:val="105"/>
          <w:sz w:val="23"/>
        </w:rPr>
        <w:t xml:space="preserve"> </w:t>
      </w:r>
      <w:r>
        <w:rPr>
          <w:w w:val="105"/>
          <w:sz w:val="23"/>
        </w:rPr>
        <w:t>input,</w:t>
      </w:r>
      <w:r>
        <w:rPr>
          <w:spacing w:val="-10"/>
          <w:w w:val="105"/>
          <w:sz w:val="23"/>
        </w:rPr>
        <w:t xml:space="preserve"> </w:t>
      </w:r>
      <w:r>
        <w:rPr>
          <w:w w:val="105"/>
          <w:sz w:val="23"/>
        </w:rPr>
        <w:t>output</w:t>
      </w:r>
      <w:r>
        <w:rPr>
          <w:spacing w:val="-13"/>
          <w:w w:val="105"/>
          <w:sz w:val="23"/>
        </w:rPr>
        <w:t xml:space="preserve"> </w:t>
      </w:r>
      <w:r>
        <w:rPr>
          <w:spacing w:val="-3"/>
          <w:w w:val="105"/>
          <w:sz w:val="23"/>
        </w:rPr>
        <w:t xml:space="preserve">and </w:t>
      </w:r>
      <w:r>
        <w:rPr>
          <w:w w:val="105"/>
          <w:sz w:val="23"/>
        </w:rPr>
        <w:t xml:space="preserve">transfer </w:t>
      </w:r>
      <w:r>
        <w:rPr>
          <w:spacing w:val="-3"/>
          <w:w w:val="105"/>
          <w:sz w:val="23"/>
        </w:rPr>
        <w:t>characteristic</w:t>
      </w:r>
      <w:r>
        <w:rPr>
          <w:spacing w:val="-11"/>
          <w:w w:val="105"/>
          <w:sz w:val="23"/>
        </w:rPr>
        <w:t xml:space="preserve"> </w:t>
      </w:r>
      <w:r>
        <w:rPr>
          <w:w w:val="105"/>
          <w:sz w:val="23"/>
        </w:rPr>
        <w:t>curves.</w:t>
      </w:r>
    </w:p>
    <w:p w:rsidR="00B141CF" w:rsidRDefault="00B141CF">
      <w:pPr>
        <w:pStyle w:val="BodyText"/>
        <w:spacing w:before="4"/>
        <w:ind w:left="0" w:firstLine="0"/>
        <w:rPr>
          <w:sz w:val="22"/>
        </w:rPr>
      </w:pPr>
    </w:p>
    <w:p w:rsidR="00B141CF" w:rsidRDefault="009F45E6">
      <w:pPr>
        <w:pStyle w:val="Heading1"/>
        <w:numPr>
          <w:ilvl w:val="1"/>
          <w:numId w:val="96"/>
        </w:numPr>
        <w:tabs>
          <w:tab w:val="left" w:pos="1872"/>
          <w:tab w:val="left" w:pos="1873"/>
        </w:tabs>
        <w:spacing w:before="1"/>
        <w:ind w:hanging="722"/>
      </w:pPr>
      <w:r>
        <w:rPr>
          <w:w w:val="105"/>
        </w:rPr>
        <w:t>Biasing Techniques for CE</w:t>
      </w:r>
      <w:r>
        <w:rPr>
          <w:spacing w:val="-20"/>
          <w:w w:val="105"/>
        </w:rPr>
        <w:t xml:space="preserve"> </w:t>
      </w:r>
      <w:r>
        <w:rPr>
          <w:spacing w:val="-3"/>
          <w:w w:val="105"/>
        </w:rPr>
        <w:t>Amplifiers.</w:t>
      </w:r>
    </w:p>
    <w:p w:rsidR="00B141CF" w:rsidRDefault="009F45E6">
      <w:pPr>
        <w:pStyle w:val="ListParagraph"/>
        <w:numPr>
          <w:ilvl w:val="2"/>
          <w:numId w:val="96"/>
        </w:numPr>
        <w:tabs>
          <w:tab w:val="left" w:pos="2592"/>
          <w:tab w:val="left" w:pos="2593"/>
        </w:tabs>
        <w:spacing w:before="16"/>
        <w:rPr>
          <w:sz w:val="23"/>
        </w:rPr>
      </w:pPr>
      <w:r>
        <w:rPr>
          <w:w w:val="105"/>
          <w:sz w:val="23"/>
        </w:rPr>
        <w:t xml:space="preserve">Identify the fixed biasing </w:t>
      </w:r>
      <w:r>
        <w:rPr>
          <w:spacing w:val="-3"/>
          <w:w w:val="105"/>
          <w:sz w:val="23"/>
        </w:rPr>
        <w:t xml:space="preserve">method </w:t>
      </w:r>
      <w:r>
        <w:rPr>
          <w:w w:val="105"/>
          <w:sz w:val="23"/>
        </w:rPr>
        <w:t>for</w:t>
      </w:r>
      <w:r>
        <w:rPr>
          <w:spacing w:val="-7"/>
          <w:w w:val="105"/>
          <w:sz w:val="23"/>
        </w:rPr>
        <w:t xml:space="preserve"> </w:t>
      </w:r>
      <w:r>
        <w:rPr>
          <w:w w:val="105"/>
          <w:sz w:val="23"/>
        </w:rPr>
        <w:t>CE</w:t>
      </w:r>
      <w:r w:rsidR="002F44BB">
        <w:rPr>
          <w:w w:val="105"/>
          <w:sz w:val="23"/>
        </w:rPr>
        <w:t xml:space="preserve"> </w:t>
      </w:r>
      <w:r>
        <w:rPr>
          <w:w w:val="105"/>
          <w:sz w:val="23"/>
        </w:rPr>
        <w:t>amplifier.</w:t>
      </w:r>
    </w:p>
    <w:p w:rsidR="00B141CF" w:rsidRDefault="009F45E6">
      <w:pPr>
        <w:pStyle w:val="ListParagraph"/>
        <w:numPr>
          <w:ilvl w:val="2"/>
          <w:numId w:val="96"/>
        </w:numPr>
        <w:tabs>
          <w:tab w:val="left" w:pos="2592"/>
          <w:tab w:val="left" w:pos="2593"/>
        </w:tabs>
        <w:spacing w:before="16"/>
        <w:rPr>
          <w:sz w:val="23"/>
        </w:rPr>
      </w:pPr>
      <w:r>
        <w:rPr>
          <w:w w:val="105"/>
          <w:sz w:val="23"/>
        </w:rPr>
        <w:t>Explain</w:t>
      </w:r>
      <w:r>
        <w:rPr>
          <w:spacing w:val="-12"/>
          <w:w w:val="105"/>
          <w:sz w:val="23"/>
        </w:rPr>
        <w:t xml:space="preserve"> </w:t>
      </w:r>
      <w:r>
        <w:rPr>
          <w:w w:val="105"/>
          <w:sz w:val="23"/>
        </w:rPr>
        <w:t>the</w:t>
      </w:r>
      <w:r>
        <w:rPr>
          <w:spacing w:val="-20"/>
          <w:w w:val="105"/>
          <w:sz w:val="23"/>
        </w:rPr>
        <w:t xml:space="preserve"> </w:t>
      </w:r>
      <w:r>
        <w:rPr>
          <w:w w:val="105"/>
          <w:sz w:val="23"/>
        </w:rPr>
        <w:t>instability</w:t>
      </w:r>
      <w:r>
        <w:rPr>
          <w:spacing w:val="-18"/>
          <w:w w:val="105"/>
          <w:sz w:val="23"/>
        </w:rPr>
        <w:t xml:space="preserve"> </w:t>
      </w:r>
      <w:r>
        <w:rPr>
          <w:w w:val="105"/>
          <w:sz w:val="23"/>
        </w:rPr>
        <w:t>of</w:t>
      </w:r>
      <w:r>
        <w:rPr>
          <w:spacing w:val="-15"/>
          <w:w w:val="105"/>
          <w:sz w:val="23"/>
        </w:rPr>
        <w:t xml:space="preserve"> </w:t>
      </w:r>
      <w:r>
        <w:rPr>
          <w:w w:val="105"/>
          <w:sz w:val="23"/>
        </w:rPr>
        <w:t>Q-point</w:t>
      </w:r>
      <w:r>
        <w:rPr>
          <w:spacing w:val="-16"/>
          <w:w w:val="105"/>
          <w:sz w:val="23"/>
        </w:rPr>
        <w:t xml:space="preserve"> </w:t>
      </w:r>
      <w:r>
        <w:rPr>
          <w:w w:val="105"/>
          <w:sz w:val="23"/>
        </w:rPr>
        <w:t>and</w:t>
      </w:r>
      <w:r>
        <w:rPr>
          <w:spacing w:val="-19"/>
          <w:w w:val="105"/>
          <w:sz w:val="23"/>
        </w:rPr>
        <w:t xml:space="preserve"> </w:t>
      </w:r>
      <w:r>
        <w:rPr>
          <w:spacing w:val="-3"/>
          <w:w w:val="105"/>
          <w:sz w:val="23"/>
        </w:rPr>
        <w:t>hazard</w:t>
      </w:r>
      <w:r>
        <w:rPr>
          <w:spacing w:val="-12"/>
          <w:w w:val="105"/>
          <w:sz w:val="23"/>
        </w:rPr>
        <w:t xml:space="preserve"> </w:t>
      </w:r>
      <w:r>
        <w:rPr>
          <w:w w:val="105"/>
          <w:sz w:val="23"/>
        </w:rPr>
        <w:t>of</w:t>
      </w:r>
      <w:r>
        <w:rPr>
          <w:spacing w:val="-22"/>
          <w:w w:val="105"/>
          <w:sz w:val="23"/>
        </w:rPr>
        <w:t xml:space="preserve"> </w:t>
      </w:r>
      <w:r>
        <w:rPr>
          <w:w w:val="105"/>
          <w:sz w:val="23"/>
        </w:rPr>
        <w:t>thermal</w:t>
      </w:r>
      <w:r>
        <w:rPr>
          <w:spacing w:val="-16"/>
          <w:w w:val="105"/>
          <w:sz w:val="23"/>
        </w:rPr>
        <w:t xml:space="preserve"> </w:t>
      </w:r>
      <w:r>
        <w:rPr>
          <w:w w:val="105"/>
          <w:sz w:val="23"/>
        </w:rPr>
        <w:t>runaway</w:t>
      </w:r>
      <w:r>
        <w:rPr>
          <w:spacing w:val="-17"/>
          <w:w w:val="105"/>
          <w:sz w:val="23"/>
        </w:rPr>
        <w:t xml:space="preserve"> </w:t>
      </w:r>
      <w:r>
        <w:rPr>
          <w:w w:val="105"/>
          <w:sz w:val="23"/>
        </w:rPr>
        <w:t>for</w:t>
      </w:r>
      <w:r>
        <w:rPr>
          <w:spacing w:val="-15"/>
          <w:w w:val="105"/>
          <w:sz w:val="23"/>
        </w:rPr>
        <w:t xml:space="preserve"> </w:t>
      </w:r>
      <w:r>
        <w:rPr>
          <w:w w:val="105"/>
          <w:sz w:val="23"/>
        </w:rPr>
        <w:t>fixed</w:t>
      </w:r>
      <w:r>
        <w:rPr>
          <w:spacing w:val="-13"/>
          <w:w w:val="105"/>
          <w:sz w:val="23"/>
        </w:rPr>
        <w:t xml:space="preserve"> </w:t>
      </w:r>
      <w:r>
        <w:rPr>
          <w:w w:val="105"/>
          <w:sz w:val="23"/>
        </w:rPr>
        <w:t>bias.</w:t>
      </w:r>
    </w:p>
    <w:p w:rsidR="00B141CF" w:rsidRDefault="009F45E6">
      <w:pPr>
        <w:pStyle w:val="ListParagraph"/>
        <w:numPr>
          <w:ilvl w:val="2"/>
          <w:numId w:val="96"/>
        </w:numPr>
        <w:tabs>
          <w:tab w:val="left" w:pos="2592"/>
          <w:tab w:val="left" w:pos="2593"/>
        </w:tabs>
        <w:rPr>
          <w:sz w:val="23"/>
        </w:rPr>
      </w:pPr>
      <w:r>
        <w:rPr>
          <w:w w:val="105"/>
          <w:sz w:val="23"/>
        </w:rPr>
        <w:t>Identify</w:t>
      </w:r>
      <w:r>
        <w:rPr>
          <w:spacing w:val="-14"/>
          <w:w w:val="105"/>
          <w:sz w:val="23"/>
        </w:rPr>
        <w:t xml:space="preserve"> </w:t>
      </w:r>
      <w:r>
        <w:rPr>
          <w:w w:val="105"/>
          <w:sz w:val="23"/>
        </w:rPr>
        <w:t>the</w:t>
      </w:r>
      <w:r>
        <w:rPr>
          <w:spacing w:val="-9"/>
          <w:w w:val="105"/>
          <w:sz w:val="23"/>
        </w:rPr>
        <w:t xml:space="preserve"> </w:t>
      </w:r>
      <w:r>
        <w:rPr>
          <w:w w:val="105"/>
          <w:sz w:val="23"/>
        </w:rPr>
        <w:t>collector</w:t>
      </w:r>
      <w:r>
        <w:rPr>
          <w:spacing w:val="-10"/>
          <w:w w:val="105"/>
          <w:sz w:val="23"/>
        </w:rPr>
        <w:t xml:space="preserve"> </w:t>
      </w:r>
      <w:r>
        <w:rPr>
          <w:w w:val="105"/>
          <w:sz w:val="23"/>
        </w:rPr>
        <w:t>biasing</w:t>
      </w:r>
      <w:r>
        <w:rPr>
          <w:spacing w:val="-7"/>
          <w:w w:val="105"/>
          <w:sz w:val="23"/>
        </w:rPr>
        <w:t xml:space="preserve"> </w:t>
      </w:r>
      <w:r>
        <w:rPr>
          <w:w w:val="105"/>
          <w:sz w:val="23"/>
        </w:rPr>
        <w:t>technique</w:t>
      </w:r>
      <w:r>
        <w:rPr>
          <w:spacing w:val="-7"/>
          <w:w w:val="105"/>
          <w:sz w:val="23"/>
        </w:rPr>
        <w:t xml:space="preserve"> </w:t>
      </w:r>
      <w:r>
        <w:rPr>
          <w:w w:val="105"/>
          <w:sz w:val="23"/>
        </w:rPr>
        <w:t>for</w:t>
      </w:r>
      <w:r>
        <w:rPr>
          <w:spacing w:val="-11"/>
          <w:w w:val="105"/>
          <w:sz w:val="23"/>
        </w:rPr>
        <w:t xml:space="preserve"> </w:t>
      </w:r>
      <w:r>
        <w:rPr>
          <w:w w:val="105"/>
          <w:sz w:val="23"/>
        </w:rPr>
        <w:t>CE</w:t>
      </w:r>
      <w:r>
        <w:rPr>
          <w:spacing w:val="-13"/>
          <w:w w:val="105"/>
          <w:sz w:val="23"/>
        </w:rPr>
        <w:t xml:space="preserve"> </w:t>
      </w:r>
      <w:r>
        <w:rPr>
          <w:w w:val="105"/>
          <w:sz w:val="23"/>
        </w:rPr>
        <w:t>amplifier.</w:t>
      </w:r>
    </w:p>
    <w:p w:rsidR="00B141CF" w:rsidRDefault="009F45E6">
      <w:pPr>
        <w:pStyle w:val="ListParagraph"/>
        <w:numPr>
          <w:ilvl w:val="2"/>
          <w:numId w:val="96"/>
        </w:numPr>
        <w:tabs>
          <w:tab w:val="left" w:pos="2592"/>
          <w:tab w:val="left" w:pos="2593"/>
        </w:tabs>
        <w:spacing w:before="10"/>
        <w:rPr>
          <w:sz w:val="23"/>
        </w:rPr>
      </w:pPr>
      <w:r>
        <w:rPr>
          <w:w w:val="105"/>
          <w:sz w:val="23"/>
        </w:rPr>
        <w:t>Enlist</w:t>
      </w:r>
      <w:r>
        <w:rPr>
          <w:spacing w:val="-7"/>
          <w:w w:val="105"/>
          <w:sz w:val="23"/>
        </w:rPr>
        <w:t xml:space="preserve"> </w:t>
      </w:r>
      <w:r>
        <w:rPr>
          <w:w w:val="105"/>
          <w:sz w:val="23"/>
        </w:rPr>
        <w:t>the</w:t>
      </w:r>
      <w:r>
        <w:rPr>
          <w:spacing w:val="-3"/>
          <w:w w:val="105"/>
          <w:sz w:val="23"/>
        </w:rPr>
        <w:t xml:space="preserve"> </w:t>
      </w:r>
      <w:r>
        <w:rPr>
          <w:w w:val="105"/>
          <w:sz w:val="23"/>
        </w:rPr>
        <w:t>merits</w:t>
      </w:r>
      <w:r>
        <w:rPr>
          <w:spacing w:val="-2"/>
          <w:w w:val="105"/>
          <w:sz w:val="23"/>
        </w:rPr>
        <w:t xml:space="preserve"> </w:t>
      </w:r>
      <w:r>
        <w:rPr>
          <w:w w:val="105"/>
          <w:sz w:val="23"/>
        </w:rPr>
        <w:t>and</w:t>
      </w:r>
      <w:r>
        <w:rPr>
          <w:spacing w:val="-9"/>
          <w:w w:val="105"/>
          <w:sz w:val="23"/>
        </w:rPr>
        <w:t xml:space="preserve"> </w:t>
      </w:r>
      <w:r>
        <w:rPr>
          <w:w w:val="105"/>
          <w:sz w:val="23"/>
        </w:rPr>
        <w:t>demerits</w:t>
      </w:r>
      <w:r>
        <w:rPr>
          <w:spacing w:val="-3"/>
          <w:w w:val="105"/>
          <w:sz w:val="23"/>
        </w:rPr>
        <w:t xml:space="preserve"> </w:t>
      </w:r>
      <w:r>
        <w:rPr>
          <w:w w:val="105"/>
          <w:sz w:val="23"/>
        </w:rPr>
        <w:t>of</w:t>
      </w:r>
      <w:r>
        <w:rPr>
          <w:spacing w:val="-12"/>
          <w:w w:val="105"/>
          <w:sz w:val="23"/>
        </w:rPr>
        <w:t xml:space="preserve"> </w:t>
      </w:r>
      <w:r>
        <w:rPr>
          <w:w w:val="105"/>
          <w:sz w:val="23"/>
        </w:rPr>
        <w:t>collector</w:t>
      </w:r>
      <w:r>
        <w:rPr>
          <w:spacing w:val="-13"/>
          <w:w w:val="105"/>
          <w:sz w:val="23"/>
        </w:rPr>
        <w:t xml:space="preserve"> </w:t>
      </w:r>
      <w:r>
        <w:rPr>
          <w:w w:val="105"/>
          <w:sz w:val="23"/>
        </w:rPr>
        <w:t>bias</w:t>
      </w:r>
      <w:r>
        <w:rPr>
          <w:spacing w:val="-23"/>
          <w:w w:val="105"/>
          <w:sz w:val="23"/>
        </w:rPr>
        <w:t xml:space="preserve"> </w:t>
      </w:r>
      <w:r>
        <w:rPr>
          <w:w w:val="105"/>
          <w:sz w:val="23"/>
        </w:rPr>
        <w:t>method.</w:t>
      </w:r>
    </w:p>
    <w:p w:rsidR="00B141CF" w:rsidRDefault="009F45E6">
      <w:pPr>
        <w:pStyle w:val="ListParagraph"/>
        <w:numPr>
          <w:ilvl w:val="2"/>
          <w:numId w:val="96"/>
        </w:numPr>
        <w:tabs>
          <w:tab w:val="left" w:pos="2592"/>
          <w:tab w:val="left" w:pos="2593"/>
        </w:tabs>
        <w:spacing w:before="16"/>
        <w:rPr>
          <w:sz w:val="23"/>
        </w:rPr>
      </w:pPr>
      <w:r>
        <w:rPr>
          <w:w w:val="105"/>
          <w:sz w:val="23"/>
        </w:rPr>
        <w:t>Identify the voltage divider</w:t>
      </w:r>
      <w:r>
        <w:rPr>
          <w:spacing w:val="-7"/>
          <w:w w:val="105"/>
          <w:sz w:val="23"/>
        </w:rPr>
        <w:t xml:space="preserve"> </w:t>
      </w:r>
      <w:r>
        <w:rPr>
          <w:spacing w:val="2"/>
          <w:w w:val="105"/>
          <w:sz w:val="23"/>
        </w:rPr>
        <w:t>bias</w:t>
      </w:r>
      <w:r w:rsidR="002F44BB">
        <w:rPr>
          <w:spacing w:val="2"/>
          <w:w w:val="105"/>
          <w:sz w:val="23"/>
        </w:rPr>
        <w:t xml:space="preserve"> </w:t>
      </w:r>
      <w:r>
        <w:rPr>
          <w:spacing w:val="2"/>
          <w:w w:val="105"/>
          <w:sz w:val="23"/>
        </w:rPr>
        <w:t>technique.</w:t>
      </w:r>
    </w:p>
    <w:p w:rsidR="00B141CF" w:rsidRDefault="009F45E6">
      <w:pPr>
        <w:pStyle w:val="ListParagraph"/>
        <w:numPr>
          <w:ilvl w:val="2"/>
          <w:numId w:val="96"/>
        </w:numPr>
        <w:tabs>
          <w:tab w:val="left" w:pos="2592"/>
          <w:tab w:val="left" w:pos="2593"/>
        </w:tabs>
        <w:spacing w:before="10"/>
        <w:rPr>
          <w:sz w:val="23"/>
        </w:rPr>
      </w:pPr>
      <w:r>
        <w:rPr>
          <w:w w:val="105"/>
          <w:sz w:val="23"/>
        </w:rPr>
        <w:t>Identify the emitter bias</w:t>
      </w:r>
      <w:r>
        <w:rPr>
          <w:spacing w:val="-32"/>
          <w:w w:val="105"/>
          <w:sz w:val="23"/>
        </w:rPr>
        <w:t xml:space="preserve"> </w:t>
      </w:r>
      <w:r>
        <w:rPr>
          <w:spacing w:val="-3"/>
          <w:w w:val="105"/>
          <w:sz w:val="23"/>
        </w:rPr>
        <w:t>technique.</w:t>
      </w:r>
    </w:p>
    <w:p w:rsidR="00B141CF" w:rsidRDefault="009F45E6">
      <w:pPr>
        <w:pStyle w:val="ListParagraph"/>
        <w:numPr>
          <w:ilvl w:val="2"/>
          <w:numId w:val="96"/>
        </w:numPr>
        <w:tabs>
          <w:tab w:val="left" w:pos="2592"/>
          <w:tab w:val="left" w:pos="2593"/>
        </w:tabs>
        <w:spacing w:line="254" w:lineRule="auto"/>
        <w:ind w:right="308"/>
        <w:rPr>
          <w:sz w:val="23"/>
        </w:rPr>
      </w:pPr>
      <w:r>
        <w:rPr>
          <w:w w:val="105"/>
          <w:sz w:val="23"/>
        </w:rPr>
        <w:t>Describe</w:t>
      </w:r>
      <w:r>
        <w:rPr>
          <w:spacing w:val="-9"/>
          <w:w w:val="105"/>
          <w:sz w:val="23"/>
        </w:rPr>
        <w:t xml:space="preserve"> </w:t>
      </w:r>
      <w:r>
        <w:rPr>
          <w:w w:val="105"/>
          <w:sz w:val="23"/>
        </w:rPr>
        <w:t>the</w:t>
      </w:r>
      <w:r>
        <w:rPr>
          <w:spacing w:val="-10"/>
          <w:w w:val="105"/>
          <w:sz w:val="23"/>
        </w:rPr>
        <w:t xml:space="preserve"> </w:t>
      </w:r>
      <w:r>
        <w:rPr>
          <w:w w:val="105"/>
          <w:sz w:val="23"/>
        </w:rPr>
        <w:t>working</w:t>
      </w:r>
      <w:r>
        <w:rPr>
          <w:spacing w:val="-9"/>
          <w:w w:val="105"/>
          <w:sz w:val="23"/>
        </w:rPr>
        <w:t xml:space="preserve"> </w:t>
      </w:r>
      <w:r>
        <w:rPr>
          <w:w w:val="105"/>
          <w:sz w:val="23"/>
        </w:rPr>
        <w:t>of</w:t>
      </w:r>
      <w:r>
        <w:rPr>
          <w:spacing w:val="-11"/>
          <w:w w:val="105"/>
          <w:sz w:val="23"/>
        </w:rPr>
        <w:t xml:space="preserve"> </w:t>
      </w:r>
      <w:r>
        <w:rPr>
          <w:w w:val="105"/>
          <w:sz w:val="23"/>
        </w:rPr>
        <w:t>voltage</w:t>
      </w:r>
      <w:r>
        <w:rPr>
          <w:spacing w:val="-10"/>
          <w:w w:val="105"/>
          <w:sz w:val="23"/>
        </w:rPr>
        <w:t xml:space="preserve"> </w:t>
      </w:r>
      <w:r>
        <w:rPr>
          <w:w w:val="105"/>
          <w:sz w:val="23"/>
        </w:rPr>
        <w:t>divider</w:t>
      </w:r>
      <w:r>
        <w:rPr>
          <w:spacing w:val="-11"/>
          <w:w w:val="105"/>
          <w:sz w:val="23"/>
        </w:rPr>
        <w:t xml:space="preserve"> </w:t>
      </w:r>
      <w:r>
        <w:rPr>
          <w:w w:val="105"/>
          <w:sz w:val="23"/>
        </w:rPr>
        <w:t>&amp;</w:t>
      </w:r>
      <w:r>
        <w:rPr>
          <w:spacing w:val="-10"/>
          <w:w w:val="105"/>
          <w:sz w:val="23"/>
        </w:rPr>
        <w:t xml:space="preserve"> </w:t>
      </w:r>
      <w:r>
        <w:rPr>
          <w:w w:val="105"/>
          <w:sz w:val="23"/>
        </w:rPr>
        <w:t>emitter</w:t>
      </w:r>
      <w:r>
        <w:rPr>
          <w:spacing w:val="-5"/>
          <w:w w:val="105"/>
          <w:sz w:val="23"/>
        </w:rPr>
        <w:t xml:space="preserve"> </w:t>
      </w:r>
      <w:r>
        <w:rPr>
          <w:w w:val="105"/>
          <w:sz w:val="23"/>
        </w:rPr>
        <w:t>bias</w:t>
      </w:r>
      <w:r>
        <w:rPr>
          <w:spacing w:val="-17"/>
          <w:w w:val="105"/>
          <w:sz w:val="23"/>
        </w:rPr>
        <w:t xml:space="preserve"> </w:t>
      </w:r>
      <w:r>
        <w:rPr>
          <w:w w:val="105"/>
          <w:sz w:val="23"/>
        </w:rPr>
        <w:t>for</w:t>
      </w:r>
      <w:r>
        <w:rPr>
          <w:spacing w:val="-11"/>
          <w:w w:val="105"/>
          <w:sz w:val="23"/>
        </w:rPr>
        <w:t xml:space="preserve"> </w:t>
      </w:r>
      <w:r>
        <w:rPr>
          <w:w w:val="105"/>
          <w:sz w:val="23"/>
        </w:rPr>
        <w:t>stability</w:t>
      </w:r>
      <w:r>
        <w:rPr>
          <w:spacing w:val="-9"/>
          <w:w w:val="105"/>
          <w:sz w:val="23"/>
        </w:rPr>
        <w:t xml:space="preserve"> </w:t>
      </w:r>
      <w:r>
        <w:rPr>
          <w:w w:val="105"/>
          <w:sz w:val="23"/>
        </w:rPr>
        <w:t>of</w:t>
      </w:r>
      <w:r>
        <w:rPr>
          <w:spacing w:val="-11"/>
          <w:w w:val="105"/>
          <w:sz w:val="23"/>
        </w:rPr>
        <w:t xml:space="preserve"> </w:t>
      </w:r>
      <w:r>
        <w:rPr>
          <w:w w:val="105"/>
          <w:sz w:val="23"/>
        </w:rPr>
        <w:t xml:space="preserve">Q-point and </w:t>
      </w:r>
      <w:r>
        <w:rPr>
          <w:spacing w:val="-3"/>
          <w:w w:val="105"/>
          <w:sz w:val="23"/>
        </w:rPr>
        <w:t xml:space="preserve">protection </w:t>
      </w:r>
      <w:r>
        <w:rPr>
          <w:w w:val="105"/>
          <w:sz w:val="23"/>
        </w:rPr>
        <w:t>against thermal</w:t>
      </w:r>
      <w:r>
        <w:rPr>
          <w:spacing w:val="-27"/>
          <w:w w:val="105"/>
          <w:sz w:val="23"/>
        </w:rPr>
        <w:t xml:space="preserve"> </w:t>
      </w:r>
      <w:r>
        <w:rPr>
          <w:w w:val="105"/>
          <w:sz w:val="23"/>
        </w:rPr>
        <w:t>runaway.</w:t>
      </w:r>
    </w:p>
    <w:p w:rsidR="00B141CF" w:rsidRDefault="009F45E6">
      <w:pPr>
        <w:pStyle w:val="ListParagraph"/>
        <w:numPr>
          <w:ilvl w:val="2"/>
          <w:numId w:val="96"/>
        </w:numPr>
        <w:tabs>
          <w:tab w:val="left" w:pos="2592"/>
          <w:tab w:val="left" w:pos="2593"/>
        </w:tabs>
        <w:spacing w:before="0" w:line="258" w:lineRule="exact"/>
        <w:ind w:hanging="714"/>
        <w:rPr>
          <w:sz w:val="23"/>
        </w:rPr>
      </w:pPr>
      <w:r>
        <w:rPr>
          <w:spacing w:val="-2"/>
          <w:w w:val="105"/>
          <w:sz w:val="23"/>
        </w:rPr>
        <w:t>Calculate</w:t>
      </w:r>
      <w:r>
        <w:rPr>
          <w:spacing w:val="-9"/>
          <w:w w:val="105"/>
          <w:sz w:val="23"/>
        </w:rPr>
        <w:t xml:space="preserve"> </w:t>
      </w:r>
      <w:r>
        <w:rPr>
          <w:w w:val="105"/>
          <w:sz w:val="23"/>
        </w:rPr>
        <w:t>the</w:t>
      </w:r>
      <w:r>
        <w:rPr>
          <w:spacing w:val="-10"/>
          <w:w w:val="105"/>
          <w:sz w:val="23"/>
        </w:rPr>
        <w:t xml:space="preserve"> </w:t>
      </w:r>
      <w:r>
        <w:rPr>
          <w:w w:val="105"/>
          <w:sz w:val="23"/>
        </w:rPr>
        <w:t>stability</w:t>
      </w:r>
      <w:r>
        <w:rPr>
          <w:spacing w:val="-16"/>
          <w:w w:val="105"/>
          <w:sz w:val="23"/>
        </w:rPr>
        <w:t xml:space="preserve"> </w:t>
      </w:r>
      <w:r>
        <w:rPr>
          <w:w w:val="105"/>
          <w:sz w:val="23"/>
        </w:rPr>
        <w:t>factor</w:t>
      </w:r>
      <w:r>
        <w:rPr>
          <w:spacing w:val="-11"/>
          <w:w w:val="105"/>
          <w:sz w:val="23"/>
        </w:rPr>
        <w:t xml:space="preserve"> </w:t>
      </w:r>
      <w:r>
        <w:rPr>
          <w:w w:val="105"/>
          <w:sz w:val="23"/>
        </w:rPr>
        <w:t>for</w:t>
      </w:r>
      <w:r>
        <w:rPr>
          <w:spacing w:val="-12"/>
          <w:w w:val="105"/>
          <w:sz w:val="23"/>
        </w:rPr>
        <w:t xml:space="preserve"> </w:t>
      </w:r>
      <w:r>
        <w:rPr>
          <w:w w:val="105"/>
          <w:sz w:val="23"/>
        </w:rPr>
        <w:t>each</w:t>
      </w:r>
      <w:r>
        <w:rPr>
          <w:spacing w:val="-9"/>
          <w:w w:val="105"/>
          <w:sz w:val="23"/>
        </w:rPr>
        <w:t xml:space="preserve"> </w:t>
      </w:r>
      <w:r>
        <w:rPr>
          <w:w w:val="105"/>
          <w:sz w:val="23"/>
        </w:rPr>
        <w:t>of</w:t>
      </w:r>
      <w:r>
        <w:rPr>
          <w:spacing w:val="-13"/>
          <w:w w:val="105"/>
          <w:sz w:val="23"/>
        </w:rPr>
        <w:t xml:space="preserve"> </w:t>
      </w:r>
      <w:r>
        <w:rPr>
          <w:w w:val="105"/>
          <w:sz w:val="23"/>
        </w:rPr>
        <w:t>the</w:t>
      </w:r>
      <w:r>
        <w:rPr>
          <w:spacing w:val="-10"/>
          <w:w w:val="105"/>
          <w:sz w:val="23"/>
        </w:rPr>
        <w:t xml:space="preserve"> </w:t>
      </w:r>
      <w:r>
        <w:rPr>
          <w:w w:val="105"/>
          <w:sz w:val="23"/>
        </w:rPr>
        <w:t>above</w:t>
      </w:r>
      <w:r>
        <w:rPr>
          <w:spacing w:val="-9"/>
          <w:w w:val="105"/>
          <w:sz w:val="23"/>
        </w:rPr>
        <w:t xml:space="preserve"> </w:t>
      </w:r>
      <w:r>
        <w:rPr>
          <w:w w:val="105"/>
          <w:sz w:val="23"/>
        </w:rPr>
        <w:t>biasing</w:t>
      </w:r>
      <w:r>
        <w:rPr>
          <w:spacing w:val="-9"/>
          <w:w w:val="105"/>
          <w:sz w:val="23"/>
        </w:rPr>
        <w:t xml:space="preserve"> </w:t>
      </w:r>
      <w:r>
        <w:rPr>
          <w:w w:val="105"/>
          <w:sz w:val="23"/>
        </w:rPr>
        <w:t>techniques.</w:t>
      </w:r>
    </w:p>
    <w:p w:rsidR="00B141CF" w:rsidRDefault="009F45E6">
      <w:pPr>
        <w:pStyle w:val="ListParagraph"/>
        <w:numPr>
          <w:ilvl w:val="2"/>
          <w:numId w:val="96"/>
        </w:numPr>
        <w:tabs>
          <w:tab w:val="left" w:pos="2592"/>
          <w:tab w:val="left" w:pos="2593"/>
        </w:tabs>
        <w:rPr>
          <w:sz w:val="23"/>
        </w:rPr>
      </w:pPr>
      <w:r>
        <w:rPr>
          <w:w w:val="105"/>
          <w:sz w:val="23"/>
        </w:rPr>
        <w:t>List the methods of bias</w:t>
      </w:r>
      <w:r>
        <w:rPr>
          <w:spacing w:val="-34"/>
          <w:w w:val="105"/>
          <w:sz w:val="23"/>
        </w:rPr>
        <w:t xml:space="preserve"> </w:t>
      </w:r>
      <w:r>
        <w:rPr>
          <w:spacing w:val="-3"/>
          <w:w w:val="105"/>
          <w:sz w:val="23"/>
        </w:rPr>
        <w:t>stabilization.</w:t>
      </w:r>
    </w:p>
    <w:p w:rsidR="00B141CF" w:rsidRDefault="009F45E6">
      <w:pPr>
        <w:pStyle w:val="ListParagraph"/>
        <w:numPr>
          <w:ilvl w:val="2"/>
          <w:numId w:val="96"/>
        </w:numPr>
        <w:tabs>
          <w:tab w:val="left" w:pos="2593"/>
        </w:tabs>
        <w:spacing w:before="17" w:line="247" w:lineRule="auto"/>
        <w:ind w:right="280"/>
        <w:rPr>
          <w:sz w:val="23"/>
        </w:rPr>
      </w:pPr>
      <w:r>
        <w:rPr>
          <w:w w:val="105"/>
          <w:sz w:val="23"/>
        </w:rPr>
        <w:t>Identify</w:t>
      </w:r>
      <w:r>
        <w:rPr>
          <w:spacing w:val="-22"/>
          <w:w w:val="105"/>
          <w:sz w:val="23"/>
        </w:rPr>
        <w:t xml:space="preserve"> </w:t>
      </w:r>
      <w:r>
        <w:rPr>
          <w:w w:val="105"/>
          <w:sz w:val="23"/>
        </w:rPr>
        <w:t>the</w:t>
      </w:r>
      <w:r>
        <w:rPr>
          <w:spacing w:val="-17"/>
          <w:w w:val="105"/>
          <w:sz w:val="23"/>
        </w:rPr>
        <w:t xml:space="preserve"> </w:t>
      </w:r>
      <w:r>
        <w:rPr>
          <w:w w:val="105"/>
          <w:sz w:val="23"/>
        </w:rPr>
        <w:t>function</w:t>
      </w:r>
      <w:r>
        <w:rPr>
          <w:spacing w:val="-14"/>
          <w:w w:val="105"/>
          <w:sz w:val="23"/>
        </w:rPr>
        <w:t xml:space="preserve"> </w:t>
      </w:r>
      <w:r>
        <w:rPr>
          <w:w w:val="105"/>
          <w:sz w:val="23"/>
        </w:rPr>
        <w:t>of</w:t>
      </w:r>
      <w:r>
        <w:rPr>
          <w:spacing w:val="-19"/>
          <w:w w:val="105"/>
          <w:sz w:val="23"/>
        </w:rPr>
        <w:t xml:space="preserve"> </w:t>
      </w:r>
      <w:r>
        <w:rPr>
          <w:w w:val="105"/>
          <w:sz w:val="23"/>
        </w:rPr>
        <w:t>thermistor</w:t>
      </w:r>
      <w:r>
        <w:rPr>
          <w:spacing w:val="-12"/>
          <w:w w:val="105"/>
          <w:sz w:val="23"/>
        </w:rPr>
        <w:t xml:space="preserve"> </w:t>
      </w:r>
      <w:r>
        <w:rPr>
          <w:w w:val="105"/>
          <w:sz w:val="23"/>
        </w:rPr>
        <w:t>in</w:t>
      </w:r>
      <w:r>
        <w:rPr>
          <w:spacing w:val="-16"/>
          <w:w w:val="105"/>
          <w:sz w:val="23"/>
        </w:rPr>
        <w:t xml:space="preserve"> </w:t>
      </w:r>
      <w:r>
        <w:rPr>
          <w:w w:val="105"/>
          <w:sz w:val="23"/>
        </w:rPr>
        <w:t>CE</w:t>
      </w:r>
      <w:r>
        <w:rPr>
          <w:spacing w:val="-13"/>
          <w:w w:val="105"/>
          <w:sz w:val="23"/>
        </w:rPr>
        <w:t xml:space="preserve"> </w:t>
      </w:r>
      <w:r>
        <w:rPr>
          <w:w w:val="105"/>
          <w:sz w:val="23"/>
        </w:rPr>
        <w:t>amplifier</w:t>
      </w:r>
      <w:r>
        <w:rPr>
          <w:spacing w:val="-18"/>
          <w:w w:val="105"/>
          <w:sz w:val="23"/>
        </w:rPr>
        <w:t xml:space="preserve"> </w:t>
      </w:r>
      <w:r>
        <w:rPr>
          <w:w w:val="105"/>
          <w:sz w:val="23"/>
        </w:rPr>
        <w:t>circuit</w:t>
      </w:r>
      <w:r>
        <w:rPr>
          <w:spacing w:val="-20"/>
          <w:w w:val="105"/>
          <w:sz w:val="23"/>
        </w:rPr>
        <w:t xml:space="preserve"> </w:t>
      </w:r>
      <w:r>
        <w:rPr>
          <w:w w:val="105"/>
          <w:sz w:val="23"/>
        </w:rPr>
        <w:t>for</w:t>
      </w:r>
      <w:r>
        <w:rPr>
          <w:spacing w:val="-18"/>
          <w:w w:val="105"/>
          <w:sz w:val="23"/>
        </w:rPr>
        <w:t xml:space="preserve"> </w:t>
      </w:r>
      <w:r>
        <w:rPr>
          <w:spacing w:val="-3"/>
          <w:w w:val="105"/>
          <w:sz w:val="23"/>
        </w:rPr>
        <w:t>protection</w:t>
      </w:r>
      <w:r>
        <w:rPr>
          <w:spacing w:val="-10"/>
          <w:w w:val="105"/>
          <w:sz w:val="23"/>
        </w:rPr>
        <w:t xml:space="preserve"> </w:t>
      </w:r>
      <w:r>
        <w:rPr>
          <w:w w:val="105"/>
          <w:sz w:val="23"/>
        </w:rPr>
        <w:t>against thermal</w:t>
      </w:r>
      <w:r>
        <w:rPr>
          <w:spacing w:val="-12"/>
          <w:w w:val="105"/>
          <w:sz w:val="23"/>
        </w:rPr>
        <w:t xml:space="preserve"> </w:t>
      </w:r>
      <w:r>
        <w:rPr>
          <w:w w:val="105"/>
          <w:sz w:val="23"/>
        </w:rPr>
        <w:t>runaway.</w:t>
      </w:r>
    </w:p>
    <w:p w:rsidR="00B141CF" w:rsidRDefault="00B141CF">
      <w:pPr>
        <w:pStyle w:val="BodyText"/>
        <w:spacing w:before="0"/>
        <w:ind w:left="0" w:firstLine="0"/>
        <w:rPr>
          <w:sz w:val="24"/>
        </w:rPr>
      </w:pPr>
    </w:p>
    <w:p w:rsidR="00B141CF" w:rsidRDefault="009F45E6">
      <w:pPr>
        <w:pStyle w:val="Heading1"/>
        <w:numPr>
          <w:ilvl w:val="0"/>
          <w:numId w:val="96"/>
        </w:numPr>
        <w:tabs>
          <w:tab w:val="left" w:pos="1151"/>
          <w:tab w:val="left" w:pos="1152"/>
        </w:tabs>
      </w:pPr>
      <w:r>
        <w:rPr>
          <w:w w:val="105"/>
        </w:rPr>
        <w:t>UNDERSTAND</w:t>
      </w:r>
      <w:r>
        <w:rPr>
          <w:spacing w:val="-18"/>
          <w:w w:val="105"/>
        </w:rPr>
        <w:t xml:space="preserve"> </w:t>
      </w:r>
      <w:r>
        <w:rPr>
          <w:w w:val="105"/>
        </w:rPr>
        <w:t>THE</w:t>
      </w:r>
      <w:r>
        <w:rPr>
          <w:spacing w:val="-20"/>
          <w:w w:val="105"/>
        </w:rPr>
        <w:t xml:space="preserve"> </w:t>
      </w:r>
      <w:r>
        <w:rPr>
          <w:w w:val="105"/>
        </w:rPr>
        <w:t>WORKING</w:t>
      </w:r>
      <w:r>
        <w:rPr>
          <w:spacing w:val="-16"/>
          <w:w w:val="105"/>
        </w:rPr>
        <w:t xml:space="preserve"> </w:t>
      </w:r>
      <w:r>
        <w:rPr>
          <w:w w:val="105"/>
        </w:rPr>
        <w:t>&amp;</w:t>
      </w:r>
      <w:r>
        <w:rPr>
          <w:spacing w:val="-18"/>
          <w:w w:val="105"/>
        </w:rPr>
        <w:t xml:space="preserve"> </w:t>
      </w:r>
      <w:r>
        <w:rPr>
          <w:w w:val="105"/>
        </w:rPr>
        <w:t>ADVANTAGES</w:t>
      </w:r>
      <w:r>
        <w:rPr>
          <w:spacing w:val="-20"/>
          <w:w w:val="105"/>
        </w:rPr>
        <w:t xml:space="preserve"> </w:t>
      </w:r>
      <w:r>
        <w:rPr>
          <w:spacing w:val="4"/>
          <w:w w:val="105"/>
        </w:rPr>
        <w:t>OF</w:t>
      </w:r>
      <w:r>
        <w:rPr>
          <w:spacing w:val="-21"/>
          <w:w w:val="105"/>
        </w:rPr>
        <w:t xml:space="preserve"> </w:t>
      </w:r>
      <w:r>
        <w:rPr>
          <w:w w:val="105"/>
        </w:rPr>
        <w:t>CASCADED</w:t>
      </w:r>
      <w:r>
        <w:rPr>
          <w:spacing w:val="-12"/>
          <w:w w:val="105"/>
        </w:rPr>
        <w:t xml:space="preserve"> </w:t>
      </w:r>
      <w:r>
        <w:rPr>
          <w:w w:val="105"/>
        </w:rPr>
        <w:t>AMPLIFIERS.</w:t>
      </w:r>
    </w:p>
    <w:p w:rsidR="00B141CF" w:rsidRDefault="009F45E6">
      <w:pPr>
        <w:pStyle w:val="ListParagraph"/>
        <w:numPr>
          <w:ilvl w:val="1"/>
          <w:numId w:val="96"/>
        </w:numPr>
        <w:tabs>
          <w:tab w:val="left" w:pos="1872"/>
          <w:tab w:val="left" w:pos="1873"/>
        </w:tabs>
        <w:spacing w:before="10"/>
        <w:ind w:hanging="722"/>
        <w:rPr>
          <w:sz w:val="23"/>
        </w:rPr>
      </w:pPr>
      <w:r>
        <w:rPr>
          <w:w w:val="105"/>
          <w:sz w:val="23"/>
        </w:rPr>
        <w:t xml:space="preserve">Identify the need of </w:t>
      </w:r>
      <w:r>
        <w:rPr>
          <w:spacing w:val="-3"/>
          <w:w w:val="105"/>
          <w:sz w:val="23"/>
        </w:rPr>
        <w:t>cascaded</w:t>
      </w:r>
      <w:r>
        <w:rPr>
          <w:spacing w:val="-32"/>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6"/>
        <w:ind w:hanging="722"/>
        <w:rPr>
          <w:sz w:val="23"/>
        </w:rPr>
      </w:pPr>
      <w:r>
        <w:rPr>
          <w:w w:val="105"/>
          <w:sz w:val="23"/>
        </w:rPr>
        <w:t>List</w:t>
      </w:r>
      <w:r>
        <w:rPr>
          <w:spacing w:val="-6"/>
          <w:w w:val="105"/>
          <w:sz w:val="23"/>
        </w:rPr>
        <w:t xml:space="preserve"> </w:t>
      </w:r>
      <w:r>
        <w:rPr>
          <w:w w:val="105"/>
          <w:sz w:val="23"/>
        </w:rPr>
        <w:t>the</w:t>
      </w:r>
      <w:r>
        <w:rPr>
          <w:spacing w:val="-2"/>
          <w:w w:val="105"/>
          <w:sz w:val="23"/>
        </w:rPr>
        <w:t xml:space="preserve"> </w:t>
      </w:r>
      <w:r>
        <w:rPr>
          <w:w w:val="105"/>
          <w:sz w:val="23"/>
        </w:rPr>
        <w:t>types</w:t>
      </w:r>
      <w:r>
        <w:rPr>
          <w:spacing w:val="-4"/>
          <w:w w:val="105"/>
          <w:sz w:val="23"/>
        </w:rPr>
        <w:t xml:space="preserve"> </w:t>
      </w:r>
      <w:r>
        <w:rPr>
          <w:w w:val="105"/>
          <w:sz w:val="23"/>
        </w:rPr>
        <w:t>of</w:t>
      </w:r>
      <w:r>
        <w:rPr>
          <w:spacing w:val="-3"/>
          <w:w w:val="105"/>
          <w:sz w:val="23"/>
        </w:rPr>
        <w:t xml:space="preserve"> coupling</w:t>
      </w:r>
      <w:r>
        <w:rPr>
          <w:spacing w:val="-1"/>
          <w:w w:val="105"/>
          <w:sz w:val="23"/>
        </w:rPr>
        <w:t xml:space="preserve"> </w:t>
      </w:r>
      <w:r>
        <w:rPr>
          <w:w w:val="105"/>
          <w:sz w:val="23"/>
        </w:rPr>
        <w:t>for</w:t>
      </w:r>
      <w:r>
        <w:rPr>
          <w:spacing w:val="-12"/>
          <w:w w:val="105"/>
          <w:sz w:val="23"/>
        </w:rPr>
        <w:t xml:space="preserve"> </w:t>
      </w:r>
      <w:r>
        <w:rPr>
          <w:w w:val="105"/>
          <w:sz w:val="23"/>
        </w:rPr>
        <w:t>cascaded</w:t>
      </w:r>
      <w:r>
        <w:rPr>
          <w:spacing w:val="-27"/>
          <w:w w:val="105"/>
          <w:sz w:val="23"/>
        </w:rPr>
        <w:t xml:space="preserve"> </w:t>
      </w:r>
      <w:r>
        <w:rPr>
          <w:w w:val="105"/>
          <w:sz w:val="23"/>
        </w:rPr>
        <w:t>amplifiers.</w:t>
      </w:r>
    </w:p>
    <w:p w:rsidR="00B141CF" w:rsidRDefault="009F45E6">
      <w:pPr>
        <w:pStyle w:val="ListParagraph"/>
        <w:numPr>
          <w:ilvl w:val="1"/>
          <w:numId w:val="96"/>
        </w:numPr>
        <w:tabs>
          <w:tab w:val="left" w:pos="1872"/>
          <w:tab w:val="left" w:pos="1873"/>
        </w:tabs>
        <w:spacing w:before="16"/>
        <w:ind w:hanging="722"/>
        <w:rPr>
          <w:sz w:val="23"/>
        </w:rPr>
      </w:pPr>
      <w:r>
        <w:rPr>
          <w:w w:val="105"/>
          <w:sz w:val="23"/>
        </w:rPr>
        <w:t xml:space="preserve">Explain the </w:t>
      </w:r>
      <w:r>
        <w:rPr>
          <w:spacing w:val="-3"/>
          <w:w w:val="105"/>
          <w:sz w:val="23"/>
        </w:rPr>
        <w:t xml:space="preserve">construction </w:t>
      </w:r>
      <w:r>
        <w:rPr>
          <w:w w:val="105"/>
          <w:sz w:val="23"/>
        </w:rPr>
        <w:t>and working of RC-coupled</w:t>
      </w:r>
      <w:r>
        <w:rPr>
          <w:spacing w:val="-43"/>
          <w:w w:val="105"/>
          <w:sz w:val="23"/>
        </w:rPr>
        <w:t xml:space="preserve"> </w:t>
      </w:r>
      <w:r>
        <w:rPr>
          <w:w w:val="105"/>
          <w:sz w:val="23"/>
        </w:rPr>
        <w:t>amplifier.</w:t>
      </w:r>
    </w:p>
    <w:p w:rsidR="00B141CF" w:rsidRDefault="009F45E6">
      <w:pPr>
        <w:pStyle w:val="ListParagraph"/>
        <w:numPr>
          <w:ilvl w:val="1"/>
          <w:numId w:val="96"/>
        </w:numPr>
        <w:tabs>
          <w:tab w:val="left" w:pos="1872"/>
          <w:tab w:val="left" w:pos="1873"/>
        </w:tabs>
        <w:ind w:hanging="722"/>
        <w:rPr>
          <w:sz w:val="23"/>
        </w:rPr>
      </w:pPr>
      <w:r>
        <w:rPr>
          <w:w w:val="105"/>
          <w:sz w:val="23"/>
        </w:rPr>
        <w:t xml:space="preserve">Discuss </w:t>
      </w:r>
      <w:r>
        <w:rPr>
          <w:spacing w:val="-2"/>
          <w:w w:val="105"/>
          <w:sz w:val="23"/>
        </w:rPr>
        <w:t xml:space="preserve">the </w:t>
      </w:r>
      <w:r>
        <w:rPr>
          <w:spacing w:val="-3"/>
          <w:w w:val="105"/>
          <w:sz w:val="23"/>
        </w:rPr>
        <w:t xml:space="preserve">characteristics </w:t>
      </w:r>
      <w:r>
        <w:rPr>
          <w:w w:val="105"/>
          <w:sz w:val="23"/>
        </w:rPr>
        <w:t>of RC-cooped</w:t>
      </w:r>
      <w:r>
        <w:rPr>
          <w:spacing w:val="-21"/>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0"/>
        <w:ind w:hanging="722"/>
        <w:rPr>
          <w:sz w:val="23"/>
        </w:rPr>
      </w:pPr>
      <w:r>
        <w:rPr>
          <w:w w:val="105"/>
          <w:sz w:val="23"/>
        </w:rPr>
        <w:t xml:space="preserve">Draw the equivalent circuit for </w:t>
      </w:r>
      <w:r>
        <w:rPr>
          <w:spacing w:val="-3"/>
          <w:w w:val="105"/>
          <w:sz w:val="23"/>
        </w:rPr>
        <w:t>RC-cooped</w:t>
      </w:r>
      <w:r>
        <w:rPr>
          <w:spacing w:val="-40"/>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6"/>
        <w:ind w:hanging="722"/>
        <w:rPr>
          <w:sz w:val="23"/>
        </w:rPr>
      </w:pPr>
      <w:r>
        <w:rPr>
          <w:spacing w:val="-2"/>
          <w:w w:val="105"/>
          <w:sz w:val="23"/>
        </w:rPr>
        <w:t xml:space="preserve">Calculate </w:t>
      </w:r>
      <w:r>
        <w:rPr>
          <w:w w:val="105"/>
          <w:sz w:val="23"/>
        </w:rPr>
        <w:t>Zi, Zo, Ai, Av and Ap for</w:t>
      </w:r>
      <w:r>
        <w:rPr>
          <w:spacing w:val="-45"/>
          <w:w w:val="105"/>
          <w:sz w:val="23"/>
        </w:rPr>
        <w:t xml:space="preserve"> </w:t>
      </w:r>
      <w:r>
        <w:rPr>
          <w:w w:val="105"/>
          <w:sz w:val="23"/>
        </w:rPr>
        <w:t>RC-coupled amplifier(using</w:t>
      </w:r>
      <w:r w:rsidR="002F44BB">
        <w:rPr>
          <w:w w:val="105"/>
          <w:sz w:val="23"/>
        </w:rPr>
        <w:t xml:space="preserve"> </w:t>
      </w:r>
      <w:r>
        <w:rPr>
          <w:w w:val="105"/>
          <w:sz w:val="23"/>
        </w:rPr>
        <w:t>formula).</w:t>
      </w:r>
    </w:p>
    <w:p w:rsidR="00B141CF" w:rsidRDefault="009F45E6">
      <w:pPr>
        <w:pStyle w:val="ListParagraph"/>
        <w:numPr>
          <w:ilvl w:val="1"/>
          <w:numId w:val="96"/>
        </w:numPr>
        <w:tabs>
          <w:tab w:val="left" w:pos="1872"/>
          <w:tab w:val="left" w:pos="1873"/>
        </w:tabs>
        <w:ind w:hanging="722"/>
        <w:rPr>
          <w:sz w:val="23"/>
        </w:rPr>
      </w:pPr>
      <w:r>
        <w:rPr>
          <w:w w:val="105"/>
          <w:sz w:val="23"/>
        </w:rPr>
        <w:t xml:space="preserve">Draw the frequency </w:t>
      </w:r>
      <w:r>
        <w:rPr>
          <w:spacing w:val="-3"/>
          <w:w w:val="105"/>
          <w:sz w:val="23"/>
        </w:rPr>
        <w:t xml:space="preserve">response curve </w:t>
      </w:r>
      <w:r>
        <w:rPr>
          <w:w w:val="105"/>
          <w:sz w:val="23"/>
        </w:rPr>
        <w:t>for an</w:t>
      </w:r>
      <w:r>
        <w:rPr>
          <w:spacing w:val="-13"/>
          <w:w w:val="105"/>
          <w:sz w:val="23"/>
        </w:rPr>
        <w:t xml:space="preserve"> </w:t>
      </w:r>
      <w:r>
        <w:rPr>
          <w:w w:val="105"/>
          <w:sz w:val="23"/>
        </w:rPr>
        <w:t>RC-coupled</w:t>
      </w:r>
      <w:r w:rsidR="002F44BB">
        <w:rPr>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7"/>
        <w:ind w:hanging="722"/>
        <w:rPr>
          <w:sz w:val="23"/>
        </w:rPr>
      </w:pPr>
      <w:r>
        <w:rPr>
          <w:w w:val="105"/>
          <w:sz w:val="23"/>
        </w:rPr>
        <w:t>Explain the frequency response of an</w:t>
      </w:r>
      <w:r>
        <w:rPr>
          <w:spacing w:val="-12"/>
          <w:w w:val="105"/>
          <w:sz w:val="23"/>
        </w:rPr>
        <w:t xml:space="preserve"> </w:t>
      </w:r>
      <w:r>
        <w:rPr>
          <w:w w:val="105"/>
          <w:sz w:val="23"/>
        </w:rPr>
        <w:t>RC-coupled</w:t>
      </w:r>
      <w:r w:rsidR="002F44BB">
        <w:rPr>
          <w:w w:val="105"/>
          <w:sz w:val="23"/>
        </w:rPr>
        <w:t xml:space="preserve"> </w:t>
      </w:r>
      <w:r>
        <w:rPr>
          <w:w w:val="105"/>
          <w:sz w:val="23"/>
        </w:rPr>
        <w:t>amplifier.</w:t>
      </w:r>
    </w:p>
    <w:p w:rsidR="00B141CF" w:rsidRDefault="009F45E6">
      <w:pPr>
        <w:pStyle w:val="ListParagraph"/>
        <w:numPr>
          <w:ilvl w:val="1"/>
          <w:numId w:val="96"/>
        </w:numPr>
        <w:tabs>
          <w:tab w:val="left" w:pos="1872"/>
          <w:tab w:val="left" w:pos="1873"/>
        </w:tabs>
        <w:ind w:hanging="722"/>
        <w:rPr>
          <w:sz w:val="23"/>
        </w:rPr>
      </w:pPr>
      <w:r>
        <w:rPr>
          <w:w w:val="105"/>
          <w:sz w:val="23"/>
        </w:rPr>
        <w:t xml:space="preserve">List the </w:t>
      </w:r>
      <w:r>
        <w:rPr>
          <w:spacing w:val="-3"/>
          <w:w w:val="105"/>
          <w:sz w:val="23"/>
        </w:rPr>
        <w:t xml:space="preserve">applications </w:t>
      </w:r>
      <w:r>
        <w:rPr>
          <w:w w:val="105"/>
          <w:sz w:val="23"/>
        </w:rPr>
        <w:t>of RC coupled</w:t>
      </w:r>
      <w:r>
        <w:rPr>
          <w:spacing w:val="-42"/>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0"/>
        <w:ind w:hanging="722"/>
        <w:rPr>
          <w:sz w:val="23"/>
        </w:rPr>
      </w:pPr>
      <w:r>
        <w:rPr>
          <w:w w:val="105"/>
          <w:sz w:val="23"/>
        </w:rPr>
        <w:t xml:space="preserve">Explain the working of </w:t>
      </w:r>
      <w:r>
        <w:rPr>
          <w:spacing w:val="-3"/>
          <w:w w:val="105"/>
          <w:sz w:val="23"/>
        </w:rPr>
        <w:t>impedance-coupled</w:t>
      </w:r>
      <w:r>
        <w:rPr>
          <w:spacing w:val="-33"/>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6"/>
        <w:ind w:hanging="722"/>
        <w:rPr>
          <w:sz w:val="23"/>
        </w:rPr>
      </w:pPr>
      <w:r>
        <w:rPr>
          <w:w w:val="105"/>
          <w:sz w:val="23"/>
        </w:rPr>
        <w:t>List</w:t>
      </w:r>
      <w:r>
        <w:rPr>
          <w:spacing w:val="-5"/>
          <w:w w:val="105"/>
          <w:sz w:val="23"/>
        </w:rPr>
        <w:t xml:space="preserve"> </w:t>
      </w:r>
      <w:r>
        <w:rPr>
          <w:w w:val="105"/>
          <w:sz w:val="23"/>
        </w:rPr>
        <w:t>the</w:t>
      </w:r>
      <w:r>
        <w:rPr>
          <w:spacing w:val="-2"/>
          <w:w w:val="105"/>
          <w:sz w:val="23"/>
        </w:rPr>
        <w:t xml:space="preserve"> </w:t>
      </w:r>
      <w:r>
        <w:rPr>
          <w:w w:val="105"/>
          <w:sz w:val="23"/>
        </w:rPr>
        <w:t>merits</w:t>
      </w:r>
      <w:r>
        <w:rPr>
          <w:spacing w:val="-2"/>
          <w:w w:val="105"/>
          <w:sz w:val="23"/>
        </w:rPr>
        <w:t xml:space="preserve"> </w:t>
      </w:r>
      <w:r>
        <w:rPr>
          <w:w w:val="105"/>
          <w:sz w:val="23"/>
        </w:rPr>
        <w:t>and</w:t>
      </w:r>
      <w:r>
        <w:rPr>
          <w:spacing w:val="-8"/>
          <w:w w:val="105"/>
          <w:sz w:val="23"/>
        </w:rPr>
        <w:t xml:space="preserve"> </w:t>
      </w:r>
      <w:r>
        <w:rPr>
          <w:w w:val="105"/>
          <w:sz w:val="23"/>
        </w:rPr>
        <w:t>demerits</w:t>
      </w:r>
      <w:r>
        <w:rPr>
          <w:spacing w:val="-4"/>
          <w:w w:val="105"/>
          <w:sz w:val="23"/>
        </w:rPr>
        <w:t xml:space="preserve"> </w:t>
      </w:r>
      <w:r>
        <w:rPr>
          <w:w w:val="105"/>
          <w:sz w:val="23"/>
        </w:rPr>
        <w:t>of</w:t>
      </w:r>
      <w:r>
        <w:rPr>
          <w:spacing w:val="-3"/>
          <w:w w:val="105"/>
          <w:sz w:val="23"/>
        </w:rPr>
        <w:t xml:space="preserve"> </w:t>
      </w:r>
      <w:r>
        <w:rPr>
          <w:w w:val="105"/>
          <w:sz w:val="23"/>
        </w:rPr>
        <w:t>the</w:t>
      </w:r>
      <w:r>
        <w:rPr>
          <w:spacing w:val="-28"/>
          <w:w w:val="105"/>
          <w:sz w:val="23"/>
        </w:rPr>
        <w:t xml:space="preserve"> </w:t>
      </w:r>
      <w:r>
        <w:rPr>
          <w:w w:val="105"/>
          <w:sz w:val="23"/>
        </w:rPr>
        <w:t>amplifier.</w:t>
      </w:r>
    </w:p>
    <w:p w:rsidR="00B141CF" w:rsidRDefault="009F45E6">
      <w:pPr>
        <w:pStyle w:val="ListParagraph"/>
        <w:numPr>
          <w:ilvl w:val="1"/>
          <w:numId w:val="96"/>
        </w:numPr>
        <w:tabs>
          <w:tab w:val="left" w:pos="1872"/>
          <w:tab w:val="left" w:pos="1873"/>
        </w:tabs>
        <w:ind w:hanging="722"/>
        <w:rPr>
          <w:sz w:val="23"/>
        </w:rPr>
      </w:pPr>
      <w:r>
        <w:rPr>
          <w:w w:val="105"/>
          <w:sz w:val="23"/>
        </w:rPr>
        <w:t>Draw the circuit of transformer-coupled</w:t>
      </w:r>
      <w:r>
        <w:rPr>
          <w:spacing w:val="-45"/>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0"/>
        <w:ind w:hanging="722"/>
        <w:rPr>
          <w:sz w:val="23"/>
        </w:rPr>
      </w:pPr>
      <w:r>
        <w:rPr>
          <w:w w:val="105"/>
          <w:sz w:val="23"/>
        </w:rPr>
        <w:t xml:space="preserve">Explain the </w:t>
      </w:r>
      <w:r>
        <w:rPr>
          <w:spacing w:val="-3"/>
          <w:w w:val="105"/>
          <w:sz w:val="23"/>
        </w:rPr>
        <w:t xml:space="preserve">construction </w:t>
      </w:r>
      <w:r>
        <w:rPr>
          <w:w w:val="105"/>
          <w:sz w:val="23"/>
        </w:rPr>
        <w:t xml:space="preserve">and working </w:t>
      </w:r>
      <w:r>
        <w:rPr>
          <w:spacing w:val="-3"/>
          <w:w w:val="105"/>
          <w:sz w:val="23"/>
        </w:rPr>
        <w:t>transformer coupled</w:t>
      </w:r>
      <w:r>
        <w:rPr>
          <w:spacing w:val="-42"/>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6"/>
        <w:ind w:hanging="722"/>
        <w:rPr>
          <w:sz w:val="23"/>
        </w:rPr>
      </w:pPr>
      <w:r>
        <w:rPr>
          <w:w w:val="105"/>
          <w:sz w:val="23"/>
        </w:rPr>
        <w:t xml:space="preserve">Discuss </w:t>
      </w:r>
      <w:r>
        <w:rPr>
          <w:spacing w:val="-2"/>
          <w:w w:val="105"/>
          <w:sz w:val="23"/>
        </w:rPr>
        <w:t xml:space="preserve">the </w:t>
      </w:r>
      <w:r>
        <w:rPr>
          <w:spacing w:val="-3"/>
          <w:w w:val="105"/>
          <w:sz w:val="23"/>
        </w:rPr>
        <w:t xml:space="preserve">characteristics </w:t>
      </w:r>
      <w:r>
        <w:rPr>
          <w:w w:val="105"/>
          <w:sz w:val="23"/>
        </w:rPr>
        <w:t xml:space="preserve">of </w:t>
      </w:r>
      <w:r>
        <w:rPr>
          <w:spacing w:val="-3"/>
          <w:w w:val="105"/>
          <w:sz w:val="23"/>
        </w:rPr>
        <w:t>transformer-coupled</w:t>
      </w:r>
      <w:r>
        <w:rPr>
          <w:spacing w:val="-22"/>
          <w:w w:val="105"/>
          <w:sz w:val="23"/>
        </w:rPr>
        <w:t xml:space="preserve"> </w:t>
      </w:r>
      <w:r>
        <w:rPr>
          <w:w w:val="105"/>
          <w:sz w:val="23"/>
        </w:rPr>
        <w:t>amplifier.</w:t>
      </w:r>
    </w:p>
    <w:p w:rsidR="00B141CF" w:rsidRDefault="009F45E6">
      <w:pPr>
        <w:pStyle w:val="ListParagraph"/>
        <w:numPr>
          <w:ilvl w:val="1"/>
          <w:numId w:val="96"/>
        </w:numPr>
        <w:tabs>
          <w:tab w:val="left" w:pos="1872"/>
          <w:tab w:val="left" w:pos="1873"/>
        </w:tabs>
        <w:ind w:hanging="722"/>
        <w:rPr>
          <w:sz w:val="23"/>
        </w:rPr>
      </w:pPr>
      <w:r>
        <w:rPr>
          <w:w w:val="105"/>
          <w:sz w:val="23"/>
        </w:rPr>
        <w:t xml:space="preserve">Draw the frequency </w:t>
      </w:r>
      <w:r>
        <w:rPr>
          <w:spacing w:val="-3"/>
          <w:w w:val="105"/>
          <w:sz w:val="23"/>
        </w:rPr>
        <w:t xml:space="preserve">response </w:t>
      </w:r>
      <w:r>
        <w:rPr>
          <w:w w:val="105"/>
          <w:sz w:val="23"/>
        </w:rPr>
        <w:t>of</w:t>
      </w:r>
      <w:r>
        <w:rPr>
          <w:spacing w:val="-12"/>
          <w:w w:val="105"/>
          <w:sz w:val="23"/>
        </w:rPr>
        <w:t xml:space="preserve"> </w:t>
      </w:r>
      <w:r>
        <w:rPr>
          <w:w w:val="105"/>
          <w:sz w:val="23"/>
        </w:rPr>
        <w:t>transformer-coupled</w:t>
      </w:r>
      <w:r w:rsidR="002F44BB">
        <w:rPr>
          <w:w w:val="105"/>
          <w:sz w:val="23"/>
        </w:rPr>
        <w:t xml:space="preserve"> </w:t>
      </w:r>
      <w:r>
        <w:rPr>
          <w:w w:val="105"/>
          <w:sz w:val="23"/>
        </w:rPr>
        <w:t>amplifier.</w:t>
      </w:r>
    </w:p>
    <w:p w:rsidR="00B141CF" w:rsidRDefault="009F45E6">
      <w:pPr>
        <w:pStyle w:val="ListParagraph"/>
        <w:numPr>
          <w:ilvl w:val="1"/>
          <w:numId w:val="96"/>
        </w:numPr>
        <w:tabs>
          <w:tab w:val="left" w:pos="1872"/>
          <w:tab w:val="left" w:pos="1873"/>
        </w:tabs>
        <w:ind w:hanging="722"/>
        <w:rPr>
          <w:sz w:val="23"/>
        </w:rPr>
      </w:pPr>
      <w:r>
        <w:rPr>
          <w:w w:val="105"/>
          <w:sz w:val="23"/>
        </w:rPr>
        <w:t xml:space="preserve">Explain the frequency of </w:t>
      </w:r>
      <w:r>
        <w:rPr>
          <w:spacing w:val="-3"/>
          <w:w w:val="105"/>
          <w:sz w:val="23"/>
        </w:rPr>
        <w:t>transformer-coupled</w:t>
      </w:r>
      <w:r>
        <w:rPr>
          <w:spacing w:val="-33"/>
          <w:w w:val="105"/>
          <w:sz w:val="23"/>
        </w:rPr>
        <w:t xml:space="preserve"> </w:t>
      </w:r>
      <w:r>
        <w:rPr>
          <w:w w:val="105"/>
          <w:sz w:val="23"/>
        </w:rPr>
        <w:t>amplifier.</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96"/>
        </w:numPr>
        <w:tabs>
          <w:tab w:val="left" w:pos="1872"/>
          <w:tab w:val="left" w:pos="1873"/>
        </w:tabs>
        <w:spacing w:before="69"/>
        <w:ind w:hanging="722"/>
        <w:rPr>
          <w:sz w:val="23"/>
        </w:rPr>
      </w:pPr>
      <w:r>
        <w:rPr>
          <w:w w:val="105"/>
          <w:sz w:val="23"/>
        </w:rPr>
        <w:lastRenderedPageBreak/>
        <w:t xml:space="preserve">List the </w:t>
      </w:r>
      <w:r>
        <w:rPr>
          <w:spacing w:val="-3"/>
          <w:w w:val="105"/>
          <w:sz w:val="23"/>
        </w:rPr>
        <w:t xml:space="preserve">applications </w:t>
      </w:r>
      <w:r>
        <w:rPr>
          <w:w w:val="105"/>
          <w:sz w:val="23"/>
        </w:rPr>
        <w:t>of transformer coupled</w:t>
      </w:r>
      <w:r>
        <w:rPr>
          <w:spacing w:val="-40"/>
          <w:w w:val="105"/>
          <w:sz w:val="23"/>
        </w:rPr>
        <w:t xml:space="preserve"> </w:t>
      </w:r>
      <w:r>
        <w:rPr>
          <w:spacing w:val="-3"/>
          <w:w w:val="105"/>
          <w:sz w:val="23"/>
        </w:rPr>
        <w:t>amplifier.</w:t>
      </w:r>
    </w:p>
    <w:p w:rsidR="00B141CF" w:rsidRDefault="009F45E6">
      <w:pPr>
        <w:pStyle w:val="ListParagraph"/>
        <w:numPr>
          <w:ilvl w:val="1"/>
          <w:numId w:val="96"/>
        </w:numPr>
        <w:tabs>
          <w:tab w:val="left" w:pos="1872"/>
          <w:tab w:val="left" w:pos="1873"/>
        </w:tabs>
        <w:ind w:hanging="722"/>
        <w:rPr>
          <w:sz w:val="23"/>
        </w:rPr>
      </w:pPr>
      <w:r>
        <w:rPr>
          <w:w w:val="105"/>
          <w:sz w:val="23"/>
        </w:rPr>
        <w:t>Explain need &amp; principle of DC</w:t>
      </w:r>
      <w:r>
        <w:rPr>
          <w:spacing w:val="-35"/>
          <w:w w:val="105"/>
          <w:sz w:val="23"/>
        </w:rPr>
        <w:t xml:space="preserve"> </w:t>
      </w:r>
      <w:r>
        <w:rPr>
          <w:w w:val="105"/>
          <w:sz w:val="23"/>
        </w:rPr>
        <w:t>amplifiers.</w:t>
      </w:r>
    </w:p>
    <w:p w:rsidR="00B141CF" w:rsidRDefault="009F45E6">
      <w:pPr>
        <w:pStyle w:val="ListParagraph"/>
        <w:numPr>
          <w:ilvl w:val="1"/>
          <w:numId w:val="96"/>
        </w:numPr>
        <w:tabs>
          <w:tab w:val="left" w:pos="1872"/>
          <w:tab w:val="left" w:pos="1873"/>
        </w:tabs>
        <w:spacing w:before="17"/>
        <w:ind w:hanging="722"/>
        <w:rPr>
          <w:sz w:val="23"/>
        </w:rPr>
      </w:pPr>
      <w:r>
        <w:rPr>
          <w:w w:val="105"/>
          <w:sz w:val="23"/>
        </w:rPr>
        <w:t xml:space="preserve">Explain drift </w:t>
      </w:r>
      <w:r>
        <w:rPr>
          <w:spacing w:val="-3"/>
          <w:w w:val="105"/>
          <w:sz w:val="23"/>
        </w:rPr>
        <w:t xml:space="preserve">and </w:t>
      </w:r>
      <w:r>
        <w:rPr>
          <w:w w:val="105"/>
          <w:sz w:val="23"/>
        </w:rPr>
        <w:t>off set voltage for DC</w:t>
      </w:r>
      <w:r>
        <w:rPr>
          <w:spacing w:val="-48"/>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7"/>
        <w:ind w:hanging="722"/>
        <w:rPr>
          <w:sz w:val="23"/>
        </w:rPr>
      </w:pPr>
      <w:r>
        <w:rPr>
          <w:w w:val="105"/>
          <w:sz w:val="23"/>
        </w:rPr>
        <w:t>Enlist merits and demerits of DC</w:t>
      </w:r>
      <w:r>
        <w:rPr>
          <w:spacing w:val="-46"/>
          <w:w w:val="105"/>
          <w:sz w:val="23"/>
        </w:rPr>
        <w:t xml:space="preserve"> </w:t>
      </w:r>
      <w:r>
        <w:rPr>
          <w:w w:val="105"/>
          <w:sz w:val="23"/>
        </w:rPr>
        <w:t>amplifiers.</w:t>
      </w:r>
    </w:p>
    <w:p w:rsidR="00B141CF" w:rsidRDefault="009F45E6">
      <w:pPr>
        <w:pStyle w:val="ListParagraph"/>
        <w:numPr>
          <w:ilvl w:val="1"/>
          <w:numId w:val="96"/>
        </w:numPr>
        <w:tabs>
          <w:tab w:val="left" w:pos="1872"/>
          <w:tab w:val="left" w:pos="1873"/>
        </w:tabs>
        <w:ind w:hanging="722"/>
        <w:rPr>
          <w:sz w:val="23"/>
        </w:rPr>
      </w:pPr>
      <w:r>
        <w:rPr>
          <w:w w:val="105"/>
          <w:sz w:val="23"/>
        </w:rPr>
        <w:t>List the uses of DC</w:t>
      </w:r>
      <w:r>
        <w:rPr>
          <w:spacing w:val="-34"/>
          <w:w w:val="105"/>
          <w:sz w:val="23"/>
        </w:rPr>
        <w:t xml:space="preserve"> </w:t>
      </w:r>
      <w:r>
        <w:rPr>
          <w:spacing w:val="-3"/>
          <w:w w:val="105"/>
          <w:sz w:val="23"/>
        </w:rPr>
        <w:t>amplifier.</w:t>
      </w:r>
    </w:p>
    <w:p w:rsidR="00B141CF" w:rsidRDefault="00B141CF">
      <w:pPr>
        <w:pStyle w:val="BodyText"/>
        <w:spacing w:before="6"/>
        <w:ind w:left="0" w:firstLine="0"/>
        <w:rPr>
          <w:sz w:val="24"/>
        </w:rPr>
      </w:pPr>
    </w:p>
    <w:p w:rsidR="00B141CF" w:rsidRDefault="009F45E6">
      <w:pPr>
        <w:pStyle w:val="Heading1"/>
        <w:numPr>
          <w:ilvl w:val="0"/>
          <w:numId w:val="96"/>
        </w:numPr>
        <w:tabs>
          <w:tab w:val="left" w:pos="1151"/>
          <w:tab w:val="left" w:pos="1152"/>
        </w:tabs>
        <w:spacing w:before="1"/>
      </w:pPr>
      <w:r>
        <w:rPr>
          <w:w w:val="105"/>
        </w:rPr>
        <w:t xml:space="preserve">UNDERSTAND THE WORKING OF VARIOUS </w:t>
      </w:r>
      <w:r>
        <w:rPr>
          <w:spacing w:val="4"/>
          <w:w w:val="105"/>
        </w:rPr>
        <w:t>AF</w:t>
      </w:r>
      <w:r>
        <w:rPr>
          <w:spacing w:val="-35"/>
          <w:w w:val="105"/>
        </w:rPr>
        <w:t xml:space="preserve"> </w:t>
      </w:r>
      <w:r>
        <w:rPr>
          <w:w w:val="105"/>
        </w:rPr>
        <w:t>POWERAMPLIFIER.</w:t>
      </w:r>
    </w:p>
    <w:p w:rsidR="00B141CF" w:rsidRDefault="009F45E6">
      <w:pPr>
        <w:pStyle w:val="ListParagraph"/>
        <w:numPr>
          <w:ilvl w:val="1"/>
          <w:numId w:val="96"/>
        </w:numPr>
        <w:tabs>
          <w:tab w:val="left" w:pos="1872"/>
          <w:tab w:val="left" w:pos="1873"/>
        </w:tabs>
        <w:ind w:hanging="722"/>
        <w:rPr>
          <w:sz w:val="23"/>
        </w:rPr>
      </w:pPr>
      <w:r>
        <w:rPr>
          <w:w w:val="105"/>
          <w:sz w:val="23"/>
        </w:rPr>
        <w:t>Compare the voltage, current and power</w:t>
      </w:r>
      <w:r>
        <w:rPr>
          <w:spacing w:val="-50"/>
          <w:w w:val="105"/>
          <w:sz w:val="23"/>
        </w:rPr>
        <w:t xml:space="preserve"> </w:t>
      </w:r>
      <w:r>
        <w:rPr>
          <w:spacing w:val="-3"/>
          <w:w w:val="105"/>
          <w:sz w:val="23"/>
        </w:rPr>
        <w:t>amplifiers.</w:t>
      </w:r>
    </w:p>
    <w:p w:rsidR="00B141CF" w:rsidRDefault="009F45E6">
      <w:pPr>
        <w:pStyle w:val="ListParagraph"/>
        <w:numPr>
          <w:ilvl w:val="1"/>
          <w:numId w:val="96"/>
        </w:numPr>
        <w:tabs>
          <w:tab w:val="left" w:pos="1872"/>
          <w:tab w:val="left" w:pos="1873"/>
        </w:tabs>
        <w:spacing w:before="16"/>
        <w:ind w:hanging="722"/>
        <w:rPr>
          <w:sz w:val="23"/>
        </w:rPr>
      </w:pPr>
      <w:r>
        <w:rPr>
          <w:w w:val="105"/>
          <w:sz w:val="23"/>
        </w:rPr>
        <w:t>Classify AF</w:t>
      </w:r>
      <w:r>
        <w:rPr>
          <w:spacing w:val="-12"/>
          <w:w w:val="105"/>
          <w:sz w:val="23"/>
        </w:rPr>
        <w:t xml:space="preserve"> </w:t>
      </w:r>
      <w:r>
        <w:rPr>
          <w:w w:val="105"/>
          <w:sz w:val="23"/>
        </w:rPr>
        <w:t>amplifiers.</w:t>
      </w:r>
    </w:p>
    <w:p w:rsidR="00B141CF" w:rsidRDefault="009F45E6">
      <w:pPr>
        <w:pStyle w:val="ListParagraph"/>
        <w:numPr>
          <w:ilvl w:val="1"/>
          <w:numId w:val="96"/>
        </w:numPr>
        <w:tabs>
          <w:tab w:val="left" w:pos="1872"/>
          <w:tab w:val="left" w:pos="1873"/>
        </w:tabs>
        <w:spacing w:before="17"/>
        <w:ind w:hanging="722"/>
        <w:rPr>
          <w:sz w:val="23"/>
        </w:rPr>
      </w:pPr>
      <w:r>
        <w:rPr>
          <w:w w:val="105"/>
          <w:sz w:val="23"/>
        </w:rPr>
        <w:t>Classify AF power</w:t>
      </w:r>
      <w:r>
        <w:rPr>
          <w:spacing w:val="-15"/>
          <w:w w:val="105"/>
          <w:sz w:val="23"/>
        </w:rPr>
        <w:t xml:space="preserve"> </w:t>
      </w:r>
      <w:r>
        <w:rPr>
          <w:w w:val="105"/>
          <w:sz w:val="23"/>
        </w:rPr>
        <w:t>amplifiers:</w:t>
      </w:r>
    </w:p>
    <w:p w:rsidR="00B141CF" w:rsidRDefault="009F45E6">
      <w:pPr>
        <w:pStyle w:val="ListParagraph"/>
        <w:numPr>
          <w:ilvl w:val="0"/>
          <w:numId w:val="97"/>
        </w:numPr>
        <w:tabs>
          <w:tab w:val="left" w:pos="2592"/>
          <w:tab w:val="left" w:pos="2593"/>
        </w:tabs>
        <w:rPr>
          <w:sz w:val="23"/>
        </w:rPr>
      </w:pPr>
      <w:r>
        <w:rPr>
          <w:w w:val="105"/>
          <w:sz w:val="23"/>
        </w:rPr>
        <w:t>Class-A single</w:t>
      </w:r>
      <w:r>
        <w:rPr>
          <w:spacing w:val="-10"/>
          <w:w w:val="105"/>
          <w:sz w:val="23"/>
        </w:rPr>
        <w:t xml:space="preserve"> </w:t>
      </w:r>
      <w:r>
        <w:rPr>
          <w:spacing w:val="-3"/>
          <w:w w:val="105"/>
          <w:sz w:val="23"/>
        </w:rPr>
        <w:t>ended</w:t>
      </w:r>
    </w:p>
    <w:p w:rsidR="00B141CF" w:rsidRDefault="009F45E6">
      <w:pPr>
        <w:pStyle w:val="ListParagraph"/>
        <w:numPr>
          <w:ilvl w:val="0"/>
          <w:numId w:val="97"/>
        </w:numPr>
        <w:tabs>
          <w:tab w:val="left" w:pos="2592"/>
          <w:tab w:val="left" w:pos="2593"/>
        </w:tabs>
        <w:spacing w:before="10"/>
        <w:rPr>
          <w:sz w:val="23"/>
        </w:rPr>
      </w:pPr>
      <w:r>
        <w:rPr>
          <w:sz w:val="23"/>
        </w:rPr>
        <w:t xml:space="preserve">Push-pull </w:t>
      </w:r>
      <w:r>
        <w:rPr>
          <w:spacing w:val="25"/>
          <w:sz w:val="23"/>
        </w:rPr>
        <w:t xml:space="preserve"> </w:t>
      </w:r>
      <w:r>
        <w:rPr>
          <w:spacing w:val="-3"/>
          <w:sz w:val="23"/>
        </w:rPr>
        <w:t>transformer-coupled</w:t>
      </w:r>
    </w:p>
    <w:p w:rsidR="00B141CF" w:rsidRDefault="009F45E6">
      <w:pPr>
        <w:pStyle w:val="ListParagraph"/>
        <w:numPr>
          <w:ilvl w:val="0"/>
          <w:numId w:val="97"/>
        </w:numPr>
        <w:tabs>
          <w:tab w:val="left" w:pos="2592"/>
          <w:tab w:val="left" w:pos="2593"/>
        </w:tabs>
        <w:spacing w:before="16"/>
        <w:rPr>
          <w:sz w:val="23"/>
        </w:rPr>
      </w:pPr>
      <w:r>
        <w:rPr>
          <w:w w:val="105"/>
          <w:sz w:val="23"/>
        </w:rPr>
        <w:t>Push</w:t>
      </w:r>
      <w:r>
        <w:rPr>
          <w:spacing w:val="-11"/>
          <w:w w:val="105"/>
          <w:sz w:val="23"/>
        </w:rPr>
        <w:t xml:space="preserve"> </w:t>
      </w:r>
      <w:r>
        <w:rPr>
          <w:w w:val="105"/>
          <w:sz w:val="23"/>
        </w:rPr>
        <w:t>pull</w:t>
      </w:r>
      <w:r>
        <w:rPr>
          <w:spacing w:val="-15"/>
          <w:w w:val="105"/>
          <w:sz w:val="23"/>
        </w:rPr>
        <w:t xml:space="preserve"> </w:t>
      </w:r>
      <w:r>
        <w:rPr>
          <w:w w:val="105"/>
          <w:sz w:val="23"/>
        </w:rPr>
        <w:t>complementary</w:t>
      </w:r>
      <w:r>
        <w:rPr>
          <w:spacing w:val="-30"/>
          <w:w w:val="105"/>
          <w:sz w:val="23"/>
        </w:rPr>
        <w:t xml:space="preserve"> </w:t>
      </w:r>
      <w:r>
        <w:rPr>
          <w:w w:val="105"/>
          <w:sz w:val="23"/>
        </w:rPr>
        <w:t>pair</w:t>
      </w:r>
    </w:p>
    <w:p w:rsidR="00B141CF" w:rsidRDefault="009F45E6">
      <w:pPr>
        <w:pStyle w:val="ListParagraph"/>
        <w:numPr>
          <w:ilvl w:val="0"/>
          <w:numId w:val="97"/>
        </w:numPr>
        <w:tabs>
          <w:tab w:val="left" w:pos="2592"/>
          <w:tab w:val="left" w:pos="2593"/>
        </w:tabs>
        <w:rPr>
          <w:sz w:val="23"/>
        </w:rPr>
      </w:pPr>
      <w:r>
        <w:rPr>
          <w:w w:val="105"/>
          <w:sz w:val="23"/>
        </w:rPr>
        <w:t>IC power</w:t>
      </w:r>
      <w:r>
        <w:rPr>
          <w:spacing w:val="-13"/>
          <w:w w:val="105"/>
          <w:sz w:val="23"/>
        </w:rPr>
        <w:t xml:space="preserve"> </w:t>
      </w:r>
      <w:r>
        <w:rPr>
          <w:w w:val="105"/>
          <w:sz w:val="23"/>
        </w:rPr>
        <w:t>amplifier</w:t>
      </w:r>
    </w:p>
    <w:p w:rsidR="00B141CF" w:rsidRDefault="009F45E6">
      <w:pPr>
        <w:pStyle w:val="ListParagraph"/>
        <w:numPr>
          <w:ilvl w:val="1"/>
          <w:numId w:val="96"/>
        </w:numPr>
        <w:tabs>
          <w:tab w:val="left" w:pos="1872"/>
          <w:tab w:val="left" w:pos="1873"/>
        </w:tabs>
        <w:ind w:hanging="722"/>
        <w:rPr>
          <w:sz w:val="23"/>
        </w:rPr>
      </w:pPr>
      <w:r>
        <w:rPr>
          <w:w w:val="105"/>
          <w:sz w:val="23"/>
        </w:rPr>
        <w:t xml:space="preserve">Explain the </w:t>
      </w:r>
      <w:r>
        <w:rPr>
          <w:spacing w:val="-3"/>
          <w:w w:val="105"/>
          <w:sz w:val="23"/>
        </w:rPr>
        <w:t xml:space="preserve">operation </w:t>
      </w:r>
      <w:r>
        <w:rPr>
          <w:w w:val="105"/>
          <w:sz w:val="23"/>
        </w:rPr>
        <w:t>of single ended class-A</w:t>
      </w:r>
      <w:r>
        <w:rPr>
          <w:spacing w:val="-25"/>
          <w:w w:val="105"/>
          <w:sz w:val="23"/>
        </w:rPr>
        <w:t xml:space="preserve"> </w:t>
      </w:r>
      <w:r>
        <w:rPr>
          <w:w w:val="105"/>
          <w:sz w:val="23"/>
        </w:rPr>
        <w:t>power</w:t>
      </w:r>
      <w:r w:rsidR="002F44BB">
        <w:rPr>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7" w:line="247" w:lineRule="auto"/>
        <w:ind w:right="1056"/>
        <w:rPr>
          <w:sz w:val="23"/>
        </w:rPr>
      </w:pPr>
      <w:r>
        <w:rPr>
          <w:w w:val="105"/>
          <w:sz w:val="23"/>
        </w:rPr>
        <w:t>Write</w:t>
      </w:r>
      <w:r>
        <w:rPr>
          <w:spacing w:val="-8"/>
          <w:w w:val="105"/>
          <w:sz w:val="23"/>
        </w:rPr>
        <w:t xml:space="preserve"> </w:t>
      </w:r>
      <w:r>
        <w:rPr>
          <w:w w:val="105"/>
          <w:sz w:val="23"/>
        </w:rPr>
        <w:t>down</w:t>
      </w:r>
      <w:r>
        <w:rPr>
          <w:spacing w:val="-7"/>
          <w:w w:val="105"/>
          <w:sz w:val="23"/>
        </w:rPr>
        <w:t xml:space="preserve"> </w:t>
      </w:r>
      <w:r>
        <w:rPr>
          <w:w w:val="105"/>
          <w:sz w:val="23"/>
        </w:rPr>
        <w:t>the</w:t>
      </w:r>
      <w:r>
        <w:rPr>
          <w:spacing w:val="-7"/>
          <w:w w:val="105"/>
          <w:sz w:val="23"/>
        </w:rPr>
        <w:t xml:space="preserve"> </w:t>
      </w:r>
      <w:r>
        <w:rPr>
          <w:w w:val="105"/>
          <w:sz w:val="23"/>
        </w:rPr>
        <w:t>formula</w:t>
      </w:r>
      <w:r>
        <w:rPr>
          <w:spacing w:val="-8"/>
          <w:w w:val="105"/>
          <w:sz w:val="23"/>
        </w:rPr>
        <w:t xml:space="preserve"> </w:t>
      </w:r>
      <w:r>
        <w:rPr>
          <w:w w:val="105"/>
          <w:sz w:val="23"/>
        </w:rPr>
        <w:t>for</w:t>
      </w:r>
      <w:r>
        <w:rPr>
          <w:spacing w:val="-9"/>
          <w:w w:val="105"/>
          <w:sz w:val="23"/>
        </w:rPr>
        <w:t xml:space="preserve"> </w:t>
      </w:r>
      <w:r>
        <w:rPr>
          <w:w w:val="105"/>
          <w:sz w:val="23"/>
        </w:rPr>
        <w:t>efficiency</w:t>
      </w:r>
      <w:r>
        <w:rPr>
          <w:spacing w:val="-7"/>
          <w:w w:val="105"/>
          <w:sz w:val="23"/>
        </w:rPr>
        <w:t xml:space="preserve"> </w:t>
      </w:r>
      <w:r>
        <w:rPr>
          <w:w w:val="105"/>
          <w:sz w:val="23"/>
        </w:rPr>
        <w:t>of</w:t>
      </w:r>
      <w:r>
        <w:rPr>
          <w:spacing w:val="-9"/>
          <w:w w:val="105"/>
          <w:sz w:val="23"/>
        </w:rPr>
        <w:t xml:space="preserve"> </w:t>
      </w:r>
      <w:r>
        <w:rPr>
          <w:w w:val="105"/>
          <w:sz w:val="23"/>
        </w:rPr>
        <w:t>the</w:t>
      </w:r>
      <w:r>
        <w:rPr>
          <w:spacing w:val="-8"/>
          <w:w w:val="105"/>
          <w:sz w:val="23"/>
        </w:rPr>
        <w:t xml:space="preserve"> </w:t>
      </w:r>
      <w:r>
        <w:rPr>
          <w:spacing w:val="2"/>
          <w:w w:val="105"/>
          <w:sz w:val="23"/>
        </w:rPr>
        <w:t>above</w:t>
      </w:r>
      <w:r>
        <w:rPr>
          <w:spacing w:val="1"/>
          <w:w w:val="105"/>
          <w:sz w:val="23"/>
        </w:rPr>
        <w:t xml:space="preserve"> </w:t>
      </w:r>
      <w:r>
        <w:rPr>
          <w:spacing w:val="-3"/>
          <w:w w:val="105"/>
          <w:sz w:val="23"/>
        </w:rPr>
        <w:t>circuit</w:t>
      </w:r>
      <w:r>
        <w:rPr>
          <w:spacing w:val="-10"/>
          <w:w w:val="105"/>
          <w:sz w:val="23"/>
        </w:rPr>
        <w:t xml:space="preserve"> </w:t>
      </w:r>
      <w:r>
        <w:rPr>
          <w:w w:val="105"/>
          <w:sz w:val="23"/>
        </w:rPr>
        <w:t>with</w:t>
      </w:r>
      <w:r>
        <w:rPr>
          <w:spacing w:val="-7"/>
          <w:w w:val="105"/>
          <w:sz w:val="23"/>
        </w:rPr>
        <w:t xml:space="preserve"> </w:t>
      </w:r>
      <w:r>
        <w:rPr>
          <w:spacing w:val="-3"/>
          <w:w w:val="105"/>
          <w:sz w:val="23"/>
        </w:rPr>
        <w:t>resistance</w:t>
      </w:r>
      <w:r>
        <w:rPr>
          <w:spacing w:val="-14"/>
          <w:w w:val="105"/>
          <w:sz w:val="23"/>
        </w:rPr>
        <w:t xml:space="preserve"> </w:t>
      </w:r>
      <w:r>
        <w:rPr>
          <w:w w:val="105"/>
          <w:sz w:val="23"/>
        </w:rPr>
        <w:t>and transformer collector</w:t>
      </w:r>
      <w:r>
        <w:rPr>
          <w:spacing w:val="-13"/>
          <w:w w:val="105"/>
          <w:sz w:val="23"/>
        </w:rPr>
        <w:t xml:space="preserve"> </w:t>
      </w:r>
      <w:r>
        <w:rPr>
          <w:w w:val="105"/>
          <w:sz w:val="23"/>
        </w:rPr>
        <w:t>loads.</w:t>
      </w:r>
    </w:p>
    <w:p w:rsidR="00B141CF" w:rsidRDefault="009F45E6">
      <w:pPr>
        <w:pStyle w:val="ListParagraph"/>
        <w:numPr>
          <w:ilvl w:val="1"/>
          <w:numId w:val="96"/>
        </w:numPr>
        <w:tabs>
          <w:tab w:val="left" w:pos="1872"/>
          <w:tab w:val="left" w:pos="1873"/>
        </w:tabs>
        <w:ind w:hanging="722"/>
        <w:rPr>
          <w:sz w:val="23"/>
        </w:rPr>
      </w:pPr>
      <w:r>
        <w:rPr>
          <w:w w:val="105"/>
          <w:sz w:val="23"/>
        </w:rPr>
        <w:t xml:space="preserve">List the </w:t>
      </w:r>
      <w:r>
        <w:rPr>
          <w:spacing w:val="-3"/>
          <w:w w:val="105"/>
          <w:sz w:val="23"/>
        </w:rPr>
        <w:t xml:space="preserve">application </w:t>
      </w:r>
      <w:r>
        <w:rPr>
          <w:w w:val="105"/>
          <w:sz w:val="23"/>
        </w:rPr>
        <w:t>of class-A AF power</w:t>
      </w:r>
      <w:r>
        <w:rPr>
          <w:spacing w:val="-48"/>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0"/>
        <w:ind w:hanging="722"/>
        <w:rPr>
          <w:sz w:val="23"/>
        </w:rPr>
      </w:pPr>
      <w:r>
        <w:rPr>
          <w:w w:val="105"/>
          <w:sz w:val="23"/>
        </w:rPr>
        <w:t xml:space="preserve">Describe the class B and </w:t>
      </w:r>
      <w:r>
        <w:rPr>
          <w:spacing w:val="-3"/>
          <w:w w:val="105"/>
          <w:sz w:val="23"/>
        </w:rPr>
        <w:t xml:space="preserve">class </w:t>
      </w:r>
      <w:r>
        <w:rPr>
          <w:w w:val="105"/>
          <w:sz w:val="23"/>
        </w:rPr>
        <w:t>AB</w:t>
      </w:r>
      <w:r>
        <w:rPr>
          <w:spacing w:val="-24"/>
          <w:w w:val="105"/>
          <w:sz w:val="23"/>
        </w:rPr>
        <w:t xml:space="preserve"> </w:t>
      </w:r>
      <w:r>
        <w:rPr>
          <w:w w:val="105"/>
          <w:sz w:val="23"/>
        </w:rPr>
        <w:t>push-pull</w:t>
      </w:r>
      <w:r w:rsidR="002F44BB">
        <w:rPr>
          <w:w w:val="105"/>
          <w:sz w:val="23"/>
        </w:rPr>
        <w:t xml:space="preserve"> </w:t>
      </w:r>
      <w:r>
        <w:rPr>
          <w:w w:val="105"/>
          <w:sz w:val="23"/>
        </w:rPr>
        <w:t>amplifiers.</w:t>
      </w:r>
    </w:p>
    <w:p w:rsidR="00B141CF" w:rsidRDefault="009F45E6">
      <w:pPr>
        <w:pStyle w:val="ListParagraph"/>
        <w:numPr>
          <w:ilvl w:val="1"/>
          <w:numId w:val="96"/>
        </w:numPr>
        <w:tabs>
          <w:tab w:val="left" w:pos="1872"/>
          <w:tab w:val="left" w:pos="1873"/>
        </w:tabs>
        <w:ind w:hanging="722"/>
        <w:rPr>
          <w:sz w:val="23"/>
        </w:rPr>
      </w:pPr>
      <w:r>
        <w:rPr>
          <w:w w:val="105"/>
          <w:sz w:val="23"/>
        </w:rPr>
        <w:t xml:space="preserve">Explain the working of </w:t>
      </w:r>
      <w:r>
        <w:rPr>
          <w:spacing w:val="-3"/>
          <w:w w:val="105"/>
          <w:sz w:val="23"/>
        </w:rPr>
        <w:t>transformer-coupled</w:t>
      </w:r>
      <w:r>
        <w:rPr>
          <w:spacing w:val="-11"/>
          <w:w w:val="105"/>
          <w:sz w:val="23"/>
        </w:rPr>
        <w:t xml:space="preserve"> </w:t>
      </w:r>
      <w:r>
        <w:rPr>
          <w:w w:val="105"/>
          <w:sz w:val="23"/>
        </w:rPr>
        <w:t>push-pull</w:t>
      </w:r>
      <w:r w:rsidR="002F44BB">
        <w:rPr>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6"/>
        <w:ind w:hanging="722"/>
        <w:rPr>
          <w:sz w:val="23"/>
        </w:rPr>
      </w:pPr>
      <w:r>
        <w:rPr>
          <w:w w:val="105"/>
          <w:sz w:val="23"/>
        </w:rPr>
        <w:t>Explain</w:t>
      </w:r>
      <w:r>
        <w:rPr>
          <w:spacing w:val="-8"/>
          <w:w w:val="105"/>
          <w:sz w:val="23"/>
        </w:rPr>
        <w:t xml:space="preserve"> </w:t>
      </w:r>
      <w:r>
        <w:rPr>
          <w:w w:val="105"/>
          <w:sz w:val="23"/>
        </w:rPr>
        <w:t>the</w:t>
      </w:r>
      <w:r>
        <w:rPr>
          <w:spacing w:val="-9"/>
          <w:w w:val="105"/>
          <w:sz w:val="23"/>
        </w:rPr>
        <w:t xml:space="preserve"> </w:t>
      </w:r>
      <w:r>
        <w:rPr>
          <w:w w:val="105"/>
          <w:sz w:val="23"/>
        </w:rPr>
        <w:t>working</w:t>
      </w:r>
      <w:r>
        <w:rPr>
          <w:spacing w:val="-7"/>
          <w:w w:val="105"/>
          <w:sz w:val="23"/>
        </w:rPr>
        <w:t xml:space="preserve"> </w:t>
      </w:r>
      <w:r>
        <w:rPr>
          <w:w w:val="105"/>
          <w:sz w:val="23"/>
        </w:rPr>
        <w:t>of</w:t>
      </w:r>
      <w:r>
        <w:rPr>
          <w:spacing w:val="-11"/>
          <w:w w:val="105"/>
          <w:sz w:val="23"/>
        </w:rPr>
        <w:t xml:space="preserve"> </w:t>
      </w:r>
      <w:r>
        <w:rPr>
          <w:w w:val="105"/>
          <w:sz w:val="23"/>
        </w:rPr>
        <w:t>complementary</w:t>
      </w:r>
      <w:r>
        <w:rPr>
          <w:spacing w:val="-5"/>
          <w:w w:val="105"/>
          <w:sz w:val="23"/>
        </w:rPr>
        <w:t xml:space="preserve"> </w:t>
      </w:r>
      <w:r>
        <w:rPr>
          <w:w w:val="105"/>
          <w:sz w:val="23"/>
        </w:rPr>
        <w:t>pair</w:t>
      </w:r>
      <w:r>
        <w:rPr>
          <w:spacing w:val="-11"/>
          <w:w w:val="105"/>
          <w:sz w:val="23"/>
        </w:rPr>
        <w:t xml:space="preserve"> </w:t>
      </w:r>
      <w:r>
        <w:rPr>
          <w:w w:val="105"/>
          <w:sz w:val="23"/>
        </w:rPr>
        <w:t>push-pull</w:t>
      </w:r>
      <w:r>
        <w:rPr>
          <w:spacing w:val="-14"/>
          <w:w w:val="105"/>
          <w:sz w:val="23"/>
        </w:rPr>
        <w:t xml:space="preserve"> </w:t>
      </w:r>
      <w:r>
        <w:rPr>
          <w:w w:val="105"/>
          <w:sz w:val="23"/>
        </w:rPr>
        <w:t>amplifier</w:t>
      </w:r>
    </w:p>
    <w:p w:rsidR="00B141CF" w:rsidRDefault="009F45E6">
      <w:pPr>
        <w:pStyle w:val="ListParagraph"/>
        <w:numPr>
          <w:ilvl w:val="1"/>
          <w:numId w:val="96"/>
        </w:numPr>
        <w:tabs>
          <w:tab w:val="left" w:pos="1872"/>
          <w:tab w:val="left" w:pos="1873"/>
        </w:tabs>
        <w:spacing w:before="10"/>
        <w:ind w:hanging="750"/>
        <w:rPr>
          <w:sz w:val="23"/>
        </w:rPr>
      </w:pPr>
      <w:r>
        <w:rPr>
          <w:w w:val="105"/>
          <w:sz w:val="23"/>
        </w:rPr>
        <w:t>Compare</w:t>
      </w:r>
      <w:r>
        <w:rPr>
          <w:spacing w:val="-10"/>
          <w:w w:val="105"/>
          <w:sz w:val="23"/>
        </w:rPr>
        <w:t xml:space="preserve"> </w:t>
      </w:r>
      <w:r>
        <w:rPr>
          <w:w w:val="105"/>
          <w:sz w:val="23"/>
        </w:rPr>
        <w:t>the</w:t>
      </w:r>
      <w:r>
        <w:rPr>
          <w:spacing w:val="-10"/>
          <w:w w:val="105"/>
          <w:sz w:val="23"/>
        </w:rPr>
        <w:t xml:space="preserve"> </w:t>
      </w:r>
      <w:r>
        <w:rPr>
          <w:spacing w:val="-3"/>
          <w:w w:val="105"/>
          <w:sz w:val="23"/>
        </w:rPr>
        <w:t>transformer-coupled</w:t>
      </w:r>
      <w:r>
        <w:rPr>
          <w:spacing w:val="-9"/>
          <w:w w:val="105"/>
          <w:sz w:val="23"/>
        </w:rPr>
        <w:t xml:space="preserve"> </w:t>
      </w:r>
      <w:r>
        <w:rPr>
          <w:w w:val="105"/>
          <w:sz w:val="23"/>
        </w:rPr>
        <w:t>-</w:t>
      </w:r>
      <w:r>
        <w:rPr>
          <w:spacing w:val="-13"/>
          <w:w w:val="105"/>
          <w:sz w:val="23"/>
        </w:rPr>
        <w:t xml:space="preserve"> </w:t>
      </w:r>
      <w:r>
        <w:rPr>
          <w:w w:val="105"/>
          <w:sz w:val="23"/>
        </w:rPr>
        <w:t>and</w:t>
      </w:r>
      <w:r>
        <w:rPr>
          <w:spacing w:val="-10"/>
          <w:w w:val="105"/>
          <w:sz w:val="23"/>
        </w:rPr>
        <w:t xml:space="preserve"> </w:t>
      </w:r>
      <w:r>
        <w:rPr>
          <w:w w:val="105"/>
          <w:sz w:val="23"/>
        </w:rPr>
        <w:t>complementary</w:t>
      </w:r>
      <w:r>
        <w:rPr>
          <w:spacing w:val="-14"/>
          <w:w w:val="105"/>
          <w:sz w:val="23"/>
        </w:rPr>
        <w:t xml:space="preserve"> </w:t>
      </w:r>
      <w:r>
        <w:rPr>
          <w:w w:val="105"/>
          <w:sz w:val="23"/>
        </w:rPr>
        <w:t>pair</w:t>
      </w:r>
      <w:r>
        <w:rPr>
          <w:spacing w:val="-12"/>
          <w:w w:val="105"/>
          <w:sz w:val="23"/>
        </w:rPr>
        <w:t xml:space="preserve"> </w:t>
      </w:r>
      <w:r>
        <w:rPr>
          <w:w w:val="105"/>
          <w:sz w:val="23"/>
        </w:rPr>
        <w:t>power</w:t>
      </w:r>
      <w:r>
        <w:rPr>
          <w:spacing w:val="-12"/>
          <w:w w:val="105"/>
          <w:sz w:val="23"/>
        </w:rPr>
        <w:t xml:space="preserve"> </w:t>
      </w:r>
      <w:r>
        <w:rPr>
          <w:w w:val="105"/>
          <w:sz w:val="23"/>
        </w:rPr>
        <w:t>amplifiers.</w:t>
      </w:r>
    </w:p>
    <w:p w:rsidR="00B141CF" w:rsidRDefault="009F45E6">
      <w:pPr>
        <w:pStyle w:val="ListParagraph"/>
        <w:numPr>
          <w:ilvl w:val="1"/>
          <w:numId w:val="96"/>
        </w:numPr>
        <w:tabs>
          <w:tab w:val="left" w:pos="1872"/>
          <w:tab w:val="left" w:pos="1873"/>
        </w:tabs>
        <w:ind w:hanging="722"/>
        <w:rPr>
          <w:sz w:val="23"/>
        </w:rPr>
      </w:pPr>
      <w:r>
        <w:rPr>
          <w:w w:val="105"/>
          <w:sz w:val="23"/>
        </w:rPr>
        <w:t>State</w:t>
      </w:r>
      <w:r>
        <w:rPr>
          <w:spacing w:val="-3"/>
          <w:w w:val="105"/>
          <w:sz w:val="23"/>
        </w:rPr>
        <w:t xml:space="preserve"> </w:t>
      </w:r>
      <w:r>
        <w:rPr>
          <w:w w:val="105"/>
          <w:sz w:val="23"/>
        </w:rPr>
        <w:t>the</w:t>
      </w:r>
      <w:r>
        <w:rPr>
          <w:spacing w:val="-2"/>
          <w:w w:val="105"/>
          <w:sz w:val="23"/>
        </w:rPr>
        <w:t xml:space="preserve"> </w:t>
      </w:r>
      <w:r>
        <w:rPr>
          <w:w w:val="105"/>
          <w:sz w:val="23"/>
        </w:rPr>
        <w:t>characteristic</w:t>
      </w:r>
      <w:r>
        <w:rPr>
          <w:spacing w:val="-10"/>
          <w:w w:val="105"/>
          <w:sz w:val="23"/>
        </w:rPr>
        <w:t xml:space="preserve"> </w:t>
      </w:r>
      <w:r>
        <w:rPr>
          <w:w w:val="105"/>
          <w:sz w:val="23"/>
        </w:rPr>
        <w:t>IC</w:t>
      </w:r>
      <w:r>
        <w:rPr>
          <w:spacing w:val="-3"/>
          <w:w w:val="105"/>
          <w:sz w:val="23"/>
        </w:rPr>
        <w:t xml:space="preserve"> </w:t>
      </w:r>
      <w:r>
        <w:rPr>
          <w:w w:val="105"/>
          <w:sz w:val="23"/>
        </w:rPr>
        <w:t>power</w:t>
      </w:r>
      <w:r>
        <w:rPr>
          <w:spacing w:val="-4"/>
          <w:w w:val="105"/>
          <w:sz w:val="23"/>
        </w:rPr>
        <w:t xml:space="preserve"> </w:t>
      </w:r>
      <w:r>
        <w:rPr>
          <w:w w:val="105"/>
          <w:sz w:val="23"/>
        </w:rPr>
        <w:t>amplifier</w:t>
      </w:r>
      <w:r>
        <w:rPr>
          <w:spacing w:val="-3"/>
          <w:w w:val="105"/>
          <w:sz w:val="23"/>
        </w:rPr>
        <w:t xml:space="preserve"> </w:t>
      </w:r>
      <w:r>
        <w:rPr>
          <w:w w:val="105"/>
          <w:sz w:val="23"/>
        </w:rPr>
        <w:t>like</w:t>
      </w:r>
      <w:r>
        <w:rPr>
          <w:spacing w:val="-3"/>
          <w:w w:val="105"/>
          <w:sz w:val="23"/>
        </w:rPr>
        <w:t xml:space="preserve"> </w:t>
      </w:r>
      <w:r>
        <w:rPr>
          <w:w w:val="105"/>
          <w:sz w:val="23"/>
        </w:rPr>
        <w:t>CA</w:t>
      </w:r>
      <w:r>
        <w:rPr>
          <w:spacing w:val="-31"/>
          <w:w w:val="105"/>
          <w:sz w:val="23"/>
        </w:rPr>
        <w:t xml:space="preserve"> </w:t>
      </w:r>
      <w:r>
        <w:rPr>
          <w:w w:val="105"/>
          <w:sz w:val="23"/>
        </w:rPr>
        <w:t>810.</w:t>
      </w:r>
    </w:p>
    <w:p w:rsidR="00B141CF" w:rsidRDefault="009F45E6">
      <w:pPr>
        <w:pStyle w:val="ListParagraph"/>
        <w:numPr>
          <w:ilvl w:val="1"/>
          <w:numId w:val="96"/>
        </w:numPr>
        <w:tabs>
          <w:tab w:val="left" w:pos="1872"/>
          <w:tab w:val="left" w:pos="1873"/>
        </w:tabs>
        <w:ind w:hanging="750"/>
        <w:rPr>
          <w:sz w:val="23"/>
        </w:rPr>
      </w:pPr>
      <w:r>
        <w:rPr>
          <w:w w:val="105"/>
          <w:sz w:val="23"/>
        </w:rPr>
        <w:t>Discuss</w:t>
      </w:r>
      <w:r>
        <w:rPr>
          <w:spacing w:val="-13"/>
          <w:w w:val="105"/>
          <w:sz w:val="23"/>
        </w:rPr>
        <w:t xml:space="preserve"> </w:t>
      </w:r>
      <w:r>
        <w:rPr>
          <w:w w:val="105"/>
          <w:sz w:val="23"/>
        </w:rPr>
        <w:t>the</w:t>
      </w:r>
      <w:r>
        <w:rPr>
          <w:spacing w:val="-11"/>
          <w:w w:val="105"/>
          <w:sz w:val="23"/>
        </w:rPr>
        <w:t xml:space="preserve"> </w:t>
      </w:r>
      <w:r>
        <w:rPr>
          <w:w w:val="105"/>
          <w:sz w:val="23"/>
        </w:rPr>
        <w:t>block</w:t>
      </w:r>
      <w:r>
        <w:rPr>
          <w:spacing w:val="-9"/>
          <w:w w:val="105"/>
          <w:sz w:val="23"/>
        </w:rPr>
        <w:t xml:space="preserve"> </w:t>
      </w:r>
      <w:r>
        <w:rPr>
          <w:w w:val="105"/>
          <w:sz w:val="23"/>
        </w:rPr>
        <w:t>diagram</w:t>
      </w:r>
      <w:r>
        <w:rPr>
          <w:spacing w:val="-10"/>
          <w:w w:val="105"/>
          <w:sz w:val="23"/>
        </w:rPr>
        <w:t xml:space="preserve"> </w:t>
      </w:r>
      <w:r>
        <w:rPr>
          <w:w w:val="105"/>
          <w:sz w:val="23"/>
        </w:rPr>
        <w:t>of</w:t>
      </w:r>
      <w:r>
        <w:rPr>
          <w:spacing w:val="-14"/>
          <w:w w:val="105"/>
          <w:sz w:val="23"/>
        </w:rPr>
        <w:t xml:space="preserve"> </w:t>
      </w:r>
      <w:r>
        <w:rPr>
          <w:w w:val="105"/>
          <w:sz w:val="23"/>
        </w:rPr>
        <w:t>IC</w:t>
      </w:r>
      <w:r>
        <w:rPr>
          <w:spacing w:val="-7"/>
          <w:w w:val="105"/>
          <w:sz w:val="23"/>
        </w:rPr>
        <w:t xml:space="preserve"> </w:t>
      </w:r>
      <w:r>
        <w:rPr>
          <w:w w:val="105"/>
          <w:sz w:val="23"/>
        </w:rPr>
        <w:t>power</w:t>
      </w:r>
      <w:r>
        <w:rPr>
          <w:spacing w:val="-13"/>
          <w:w w:val="105"/>
          <w:sz w:val="23"/>
        </w:rPr>
        <w:t xml:space="preserve"> </w:t>
      </w:r>
      <w:r>
        <w:rPr>
          <w:w w:val="105"/>
          <w:sz w:val="23"/>
        </w:rPr>
        <w:t>amplifier</w:t>
      </w:r>
      <w:r>
        <w:rPr>
          <w:spacing w:val="-6"/>
          <w:w w:val="105"/>
          <w:sz w:val="23"/>
        </w:rPr>
        <w:t xml:space="preserve"> </w:t>
      </w:r>
      <w:r>
        <w:rPr>
          <w:w w:val="105"/>
          <w:sz w:val="23"/>
        </w:rPr>
        <w:t>with</w:t>
      </w:r>
      <w:r>
        <w:rPr>
          <w:spacing w:val="-10"/>
          <w:w w:val="105"/>
          <w:sz w:val="23"/>
        </w:rPr>
        <w:t xml:space="preserve"> </w:t>
      </w:r>
      <w:r>
        <w:rPr>
          <w:spacing w:val="-3"/>
          <w:w w:val="105"/>
          <w:sz w:val="23"/>
        </w:rPr>
        <w:t xml:space="preserve">function </w:t>
      </w:r>
      <w:r>
        <w:rPr>
          <w:w w:val="105"/>
          <w:sz w:val="23"/>
        </w:rPr>
        <w:t>of</w:t>
      </w:r>
      <w:r>
        <w:rPr>
          <w:spacing w:val="-13"/>
          <w:w w:val="105"/>
          <w:sz w:val="23"/>
        </w:rPr>
        <w:t xml:space="preserve"> </w:t>
      </w:r>
      <w:r>
        <w:rPr>
          <w:w w:val="105"/>
          <w:sz w:val="23"/>
        </w:rPr>
        <w:t>each</w:t>
      </w:r>
      <w:r>
        <w:rPr>
          <w:spacing w:val="-10"/>
          <w:w w:val="105"/>
          <w:sz w:val="23"/>
        </w:rPr>
        <w:t xml:space="preserve"> </w:t>
      </w:r>
      <w:r>
        <w:rPr>
          <w:w w:val="105"/>
          <w:sz w:val="23"/>
        </w:rPr>
        <w:t>block.</w:t>
      </w:r>
    </w:p>
    <w:p w:rsidR="00B141CF" w:rsidRDefault="009F45E6">
      <w:pPr>
        <w:pStyle w:val="ListParagraph"/>
        <w:numPr>
          <w:ilvl w:val="1"/>
          <w:numId w:val="96"/>
        </w:numPr>
        <w:tabs>
          <w:tab w:val="left" w:pos="1872"/>
          <w:tab w:val="left" w:pos="1873"/>
        </w:tabs>
        <w:spacing w:before="17"/>
        <w:ind w:hanging="722"/>
        <w:rPr>
          <w:sz w:val="23"/>
        </w:rPr>
      </w:pPr>
      <w:r>
        <w:rPr>
          <w:w w:val="105"/>
          <w:sz w:val="23"/>
        </w:rPr>
        <w:t>State</w:t>
      </w:r>
      <w:r>
        <w:rPr>
          <w:spacing w:val="-8"/>
          <w:w w:val="105"/>
          <w:sz w:val="23"/>
        </w:rPr>
        <w:t xml:space="preserve"> </w:t>
      </w:r>
      <w:r>
        <w:rPr>
          <w:w w:val="105"/>
          <w:sz w:val="23"/>
        </w:rPr>
        <w:t>the</w:t>
      </w:r>
      <w:r>
        <w:rPr>
          <w:spacing w:val="-9"/>
          <w:w w:val="105"/>
          <w:sz w:val="23"/>
        </w:rPr>
        <w:t xml:space="preserve"> </w:t>
      </w:r>
      <w:r>
        <w:rPr>
          <w:w w:val="105"/>
          <w:sz w:val="23"/>
        </w:rPr>
        <w:t>necessity</w:t>
      </w:r>
      <w:r>
        <w:rPr>
          <w:spacing w:val="-13"/>
          <w:w w:val="105"/>
          <w:sz w:val="23"/>
        </w:rPr>
        <w:t xml:space="preserve"> </w:t>
      </w:r>
      <w:r>
        <w:rPr>
          <w:w w:val="105"/>
          <w:sz w:val="23"/>
        </w:rPr>
        <w:t>of</w:t>
      </w:r>
      <w:r>
        <w:rPr>
          <w:spacing w:val="-11"/>
          <w:w w:val="105"/>
          <w:sz w:val="23"/>
        </w:rPr>
        <w:t xml:space="preserve"> </w:t>
      </w:r>
      <w:r>
        <w:rPr>
          <w:w w:val="105"/>
          <w:sz w:val="23"/>
        </w:rPr>
        <w:t>heat</w:t>
      </w:r>
      <w:r>
        <w:rPr>
          <w:spacing w:val="-4"/>
          <w:w w:val="105"/>
          <w:sz w:val="23"/>
        </w:rPr>
        <w:t xml:space="preserve"> </w:t>
      </w:r>
      <w:r>
        <w:rPr>
          <w:w w:val="105"/>
          <w:sz w:val="23"/>
        </w:rPr>
        <w:t>sink</w:t>
      </w:r>
      <w:r>
        <w:rPr>
          <w:spacing w:val="-7"/>
          <w:w w:val="105"/>
          <w:sz w:val="23"/>
        </w:rPr>
        <w:t xml:space="preserve"> </w:t>
      </w:r>
      <w:r>
        <w:rPr>
          <w:w w:val="105"/>
          <w:sz w:val="23"/>
        </w:rPr>
        <w:t>for</w:t>
      </w:r>
      <w:r>
        <w:rPr>
          <w:spacing w:val="-10"/>
          <w:w w:val="105"/>
          <w:sz w:val="23"/>
        </w:rPr>
        <w:t xml:space="preserve"> </w:t>
      </w:r>
      <w:r>
        <w:rPr>
          <w:w w:val="105"/>
          <w:sz w:val="23"/>
        </w:rPr>
        <w:t>power</w:t>
      </w:r>
      <w:r>
        <w:rPr>
          <w:spacing w:val="-10"/>
          <w:w w:val="105"/>
          <w:sz w:val="23"/>
        </w:rPr>
        <w:t xml:space="preserve"> </w:t>
      </w:r>
      <w:r>
        <w:rPr>
          <w:w w:val="105"/>
          <w:sz w:val="23"/>
        </w:rPr>
        <w:t>amplifiers.</w:t>
      </w:r>
    </w:p>
    <w:p w:rsidR="00B141CF" w:rsidRDefault="009F45E6">
      <w:pPr>
        <w:pStyle w:val="ListParagraph"/>
        <w:numPr>
          <w:ilvl w:val="1"/>
          <w:numId w:val="96"/>
        </w:numPr>
        <w:tabs>
          <w:tab w:val="left" w:pos="1872"/>
          <w:tab w:val="left" w:pos="1873"/>
        </w:tabs>
        <w:ind w:hanging="722"/>
        <w:rPr>
          <w:sz w:val="23"/>
        </w:rPr>
      </w:pPr>
      <w:r>
        <w:rPr>
          <w:w w:val="105"/>
          <w:sz w:val="23"/>
        </w:rPr>
        <w:t>List the types of heat</w:t>
      </w:r>
      <w:r>
        <w:rPr>
          <w:spacing w:val="-35"/>
          <w:w w:val="105"/>
          <w:sz w:val="23"/>
        </w:rPr>
        <w:t xml:space="preserve"> </w:t>
      </w:r>
      <w:r>
        <w:rPr>
          <w:w w:val="105"/>
          <w:sz w:val="23"/>
        </w:rPr>
        <w:t>sink.</w:t>
      </w:r>
    </w:p>
    <w:p w:rsidR="00B141CF" w:rsidRDefault="009F45E6">
      <w:pPr>
        <w:pStyle w:val="ListParagraph"/>
        <w:numPr>
          <w:ilvl w:val="1"/>
          <w:numId w:val="96"/>
        </w:numPr>
        <w:tabs>
          <w:tab w:val="left" w:pos="1872"/>
          <w:tab w:val="left" w:pos="1873"/>
        </w:tabs>
        <w:ind w:hanging="722"/>
        <w:rPr>
          <w:sz w:val="23"/>
        </w:rPr>
      </w:pPr>
      <w:r>
        <w:rPr>
          <w:w w:val="105"/>
          <w:sz w:val="23"/>
        </w:rPr>
        <w:t>Determine</w:t>
      </w:r>
      <w:r>
        <w:rPr>
          <w:spacing w:val="-10"/>
          <w:w w:val="105"/>
          <w:sz w:val="23"/>
        </w:rPr>
        <w:t xml:space="preserve"> </w:t>
      </w:r>
      <w:r>
        <w:rPr>
          <w:w w:val="105"/>
          <w:sz w:val="23"/>
        </w:rPr>
        <w:t>the</w:t>
      </w:r>
      <w:r>
        <w:rPr>
          <w:spacing w:val="-10"/>
          <w:w w:val="105"/>
          <w:sz w:val="23"/>
        </w:rPr>
        <w:t xml:space="preserve"> </w:t>
      </w:r>
      <w:r>
        <w:rPr>
          <w:w w:val="105"/>
          <w:sz w:val="23"/>
        </w:rPr>
        <w:t>size</w:t>
      </w:r>
      <w:r>
        <w:rPr>
          <w:spacing w:val="-10"/>
          <w:w w:val="105"/>
          <w:sz w:val="23"/>
        </w:rPr>
        <w:t xml:space="preserve"> </w:t>
      </w:r>
      <w:r>
        <w:rPr>
          <w:w w:val="105"/>
          <w:sz w:val="23"/>
        </w:rPr>
        <w:t>and</w:t>
      </w:r>
      <w:r>
        <w:rPr>
          <w:spacing w:val="-9"/>
          <w:w w:val="105"/>
          <w:sz w:val="23"/>
        </w:rPr>
        <w:t xml:space="preserve"> </w:t>
      </w:r>
      <w:r>
        <w:rPr>
          <w:w w:val="105"/>
          <w:sz w:val="23"/>
        </w:rPr>
        <w:t>type</w:t>
      </w:r>
      <w:r>
        <w:rPr>
          <w:spacing w:val="-17"/>
          <w:w w:val="105"/>
          <w:sz w:val="23"/>
        </w:rPr>
        <w:t xml:space="preserve"> </w:t>
      </w:r>
      <w:r>
        <w:rPr>
          <w:w w:val="105"/>
          <w:sz w:val="23"/>
        </w:rPr>
        <w:t>of</w:t>
      </w:r>
      <w:r>
        <w:rPr>
          <w:spacing w:val="-13"/>
          <w:w w:val="105"/>
          <w:sz w:val="23"/>
        </w:rPr>
        <w:t xml:space="preserve"> </w:t>
      </w:r>
      <w:r>
        <w:rPr>
          <w:w w:val="105"/>
          <w:sz w:val="23"/>
        </w:rPr>
        <w:t>heat</w:t>
      </w:r>
      <w:r>
        <w:rPr>
          <w:spacing w:val="-13"/>
          <w:w w:val="105"/>
          <w:sz w:val="23"/>
        </w:rPr>
        <w:t xml:space="preserve"> </w:t>
      </w:r>
      <w:r>
        <w:rPr>
          <w:w w:val="105"/>
          <w:sz w:val="23"/>
        </w:rPr>
        <w:t>sink</w:t>
      </w:r>
      <w:r>
        <w:rPr>
          <w:spacing w:val="-9"/>
          <w:w w:val="105"/>
          <w:sz w:val="23"/>
        </w:rPr>
        <w:t xml:space="preserve"> </w:t>
      </w:r>
      <w:r>
        <w:rPr>
          <w:w w:val="105"/>
          <w:sz w:val="23"/>
        </w:rPr>
        <w:t>for</w:t>
      </w:r>
      <w:r>
        <w:rPr>
          <w:spacing w:val="-12"/>
          <w:w w:val="105"/>
          <w:sz w:val="23"/>
        </w:rPr>
        <w:t xml:space="preserve"> </w:t>
      </w:r>
      <w:r>
        <w:rPr>
          <w:w w:val="105"/>
          <w:sz w:val="23"/>
        </w:rPr>
        <w:t>power</w:t>
      </w:r>
      <w:r>
        <w:rPr>
          <w:spacing w:val="-12"/>
          <w:w w:val="105"/>
          <w:sz w:val="23"/>
        </w:rPr>
        <w:t xml:space="preserve"> </w:t>
      </w:r>
      <w:r>
        <w:rPr>
          <w:spacing w:val="-3"/>
          <w:w w:val="105"/>
          <w:sz w:val="23"/>
        </w:rPr>
        <w:t>transistors</w:t>
      </w:r>
      <w:r>
        <w:rPr>
          <w:spacing w:val="-11"/>
          <w:w w:val="105"/>
          <w:sz w:val="23"/>
        </w:rPr>
        <w:t xml:space="preserve"> </w:t>
      </w:r>
      <w:r>
        <w:rPr>
          <w:w w:val="105"/>
          <w:sz w:val="23"/>
        </w:rPr>
        <w:t>&amp;</w:t>
      </w:r>
      <w:r>
        <w:rPr>
          <w:spacing w:val="-10"/>
          <w:w w:val="105"/>
          <w:sz w:val="23"/>
        </w:rPr>
        <w:t xml:space="preserve"> </w:t>
      </w:r>
      <w:r>
        <w:rPr>
          <w:w w:val="105"/>
          <w:sz w:val="23"/>
        </w:rPr>
        <w:t>power</w:t>
      </w:r>
      <w:r>
        <w:rPr>
          <w:spacing w:val="-5"/>
          <w:w w:val="105"/>
          <w:sz w:val="23"/>
        </w:rPr>
        <w:t xml:space="preserve"> </w:t>
      </w:r>
      <w:r>
        <w:rPr>
          <w:spacing w:val="-4"/>
          <w:w w:val="105"/>
          <w:sz w:val="23"/>
        </w:rPr>
        <w:t>IC</w:t>
      </w:r>
      <w:r>
        <w:rPr>
          <w:spacing w:val="-19"/>
          <w:w w:val="105"/>
          <w:sz w:val="23"/>
        </w:rPr>
        <w:t xml:space="preserve"> </w:t>
      </w:r>
      <w:r>
        <w:rPr>
          <w:w w:val="105"/>
          <w:sz w:val="23"/>
        </w:rPr>
        <w:t>devices.</w:t>
      </w:r>
    </w:p>
    <w:p w:rsidR="00B141CF" w:rsidRDefault="00B141CF">
      <w:pPr>
        <w:pStyle w:val="BodyText"/>
        <w:spacing w:before="0"/>
        <w:ind w:left="0" w:firstLine="0"/>
        <w:rPr>
          <w:sz w:val="26"/>
        </w:rPr>
      </w:pPr>
    </w:p>
    <w:p w:rsidR="00B141CF" w:rsidRDefault="00B141CF">
      <w:pPr>
        <w:pStyle w:val="BodyText"/>
        <w:spacing w:before="0"/>
        <w:ind w:left="0" w:firstLine="0"/>
      </w:pPr>
    </w:p>
    <w:p w:rsidR="00B141CF" w:rsidRDefault="009F45E6">
      <w:pPr>
        <w:pStyle w:val="Heading1"/>
        <w:numPr>
          <w:ilvl w:val="0"/>
          <w:numId w:val="96"/>
        </w:numPr>
        <w:tabs>
          <w:tab w:val="left" w:pos="1151"/>
          <w:tab w:val="left" w:pos="1152"/>
        </w:tabs>
      </w:pPr>
      <w:r>
        <w:rPr>
          <w:w w:val="105"/>
        </w:rPr>
        <w:t>UNDERSTAND WORKING OF FEEDBACK</w:t>
      </w:r>
      <w:r>
        <w:rPr>
          <w:spacing w:val="-24"/>
          <w:w w:val="105"/>
        </w:rPr>
        <w:t xml:space="preserve"> </w:t>
      </w:r>
      <w:r>
        <w:rPr>
          <w:w w:val="105"/>
        </w:rPr>
        <w:t>AMPLIFIERS</w:t>
      </w:r>
    </w:p>
    <w:p w:rsidR="00B141CF" w:rsidRDefault="009F45E6">
      <w:pPr>
        <w:pStyle w:val="ListParagraph"/>
        <w:numPr>
          <w:ilvl w:val="1"/>
          <w:numId w:val="96"/>
        </w:numPr>
        <w:tabs>
          <w:tab w:val="left" w:pos="1872"/>
          <w:tab w:val="left" w:pos="1873"/>
        </w:tabs>
        <w:spacing w:before="10"/>
        <w:ind w:hanging="722"/>
        <w:rPr>
          <w:sz w:val="23"/>
        </w:rPr>
      </w:pPr>
      <w:r>
        <w:rPr>
          <w:spacing w:val="-3"/>
          <w:w w:val="105"/>
          <w:sz w:val="23"/>
        </w:rPr>
        <w:t xml:space="preserve">Understand </w:t>
      </w:r>
      <w:r>
        <w:rPr>
          <w:w w:val="105"/>
          <w:sz w:val="23"/>
        </w:rPr>
        <w:t xml:space="preserve">the </w:t>
      </w:r>
      <w:r>
        <w:rPr>
          <w:spacing w:val="-3"/>
          <w:w w:val="105"/>
          <w:sz w:val="23"/>
        </w:rPr>
        <w:t xml:space="preserve">function </w:t>
      </w:r>
      <w:r>
        <w:rPr>
          <w:w w:val="105"/>
          <w:sz w:val="23"/>
        </w:rPr>
        <w:t xml:space="preserve">of </w:t>
      </w:r>
      <w:r w:rsidR="008C5352">
        <w:rPr>
          <w:spacing w:val="-3"/>
          <w:w w:val="105"/>
          <w:sz w:val="23"/>
        </w:rPr>
        <w:t>feedb</w:t>
      </w:r>
      <w:r w:rsidR="008C5352">
        <w:rPr>
          <w:w w:val="105"/>
          <w:sz w:val="23"/>
        </w:rPr>
        <w:t>ack</w:t>
      </w:r>
      <w:r>
        <w:rPr>
          <w:w w:val="105"/>
          <w:sz w:val="23"/>
        </w:rPr>
        <w:t xml:space="preserve"> and operational</w:t>
      </w:r>
      <w:r>
        <w:rPr>
          <w:spacing w:val="-50"/>
          <w:w w:val="105"/>
          <w:sz w:val="23"/>
        </w:rPr>
        <w:t xml:space="preserve"> </w:t>
      </w:r>
      <w:r>
        <w:rPr>
          <w:w w:val="105"/>
          <w:sz w:val="23"/>
        </w:rPr>
        <w:t>amplifier.</w:t>
      </w:r>
    </w:p>
    <w:p w:rsidR="00B141CF" w:rsidRDefault="009F45E6">
      <w:pPr>
        <w:pStyle w:val="ListParagraph"/>
        <w:numPr>
          <w:ilvl w:val="2"/>
          <w:numId w:val="96"/>
        </w:numPr>
        <w:tabs>
          <w:tab w:val="left" w:pos="2592"/>
          <w:tab w:val="left" w:pos="2593"/>
        </w:tabs>
        <w:spacing w:before="17" w:line="254" w:lineRule="auto"/>
        <w:ind w:right="924"/>
        <w:rPr>
          <w:sz w:val="23"/>
        </w:rPr>
      </w:pPr>
      <w:r>
        <w:rPr>
          <w:w w:val="105"/>
          <w:sz w:val="23"/>
        </w:rPr>
        <w:t>List</w:t>
      </w:r>
      <w:r>
        <w:rPr>
          <w:spacing w:val="-11"/>
          <w:w w:val="105"/>
          <w:sz w:val="23"/>
        </w:rPr>
        <w:t xml:space="preserve"> </w:t>
      </w:r>
      <w:r>
        <w:rPr>
          <w:w w:val="105"/>
          <w:sz w:val="23"/>
        </w:rPr>
        <w:t>the</w:t>
      </w:r>
      <w:r>
        <w:rPr>
          <w:spacing w:val="-7"/>
          <w:w w:val="105"/>
          <w:sz w:val="23"/>
        </w:rPr>
        <w:t xml:space="preserve"> </w:t>
      </w:r>
      <w:r>
        <w:rPr>
          <w:w w:val="105"/>
          <w:sz w:val="23"/>
        </w:rPr>
        <w:t>problems</w:t>
      </w:r>
      <w:r>
        <w:rPr>
          <w:spacing w:val="-9"/>
          <w:w w:val="105"/>
          <w:sz w:val="23"/>
        </w:rPr>
        <w:t xml:space="preserve"> </w:t>
      </w:r>
      <w:r>
        <w:rPr>
          <w:w w:val="105"/>
          <w:sz w:val="23"/>
        </w:rPr>
        <w:t>faced</w:t>
      </w:r>
      <w:r>
        <w:rPr>
          <w:spacing w:val="-6"/>
          <w:w w:val="105"/>
          <w:sz w:val="23"/>
        </w:rPr>
        <w:t xml:space="preserve"> </w:t>
      </w:r>
      <w:r>
        <w:rPr>
          <w:w w:val="105"/>
          <w:sz w:val="23"/>
        </w:rPr>
        <w:t>in</w:t>
      </w:r>
      <w:r>
        <w:rPr>
          <w:spacing w:val="-6"/>
          <w:w w:val="105"/>
          <w:sz w:val="23"/>
        </w:rPr>
        <w:t xml:space="preserve"> </w:t>
      </w:r>
      <w:r>
        <w:rPr>
          <w:w w:val="105"/>
          <w:sz w:val="23"/>
        </w:rPr>
        <w:t>amplifier</w:t>
      </w:r>
      <w:r>
        <w:rPr>
          <w:spacing w:val="-8"/>
          <w:w w:val="105"/>
          <w:sz w:val="23"/>
        </w:rPr>
        <w:t xml:space="preserve"> </w:t>
      </w:r>
      <w:r>
        <w:rPr>
          <w:w w:val="105"/>
          <w:sz w:val="23"/>
        </w:rPr>
        <w:t>without</w:t>
      </w:r>
      <w:r>
        <w:rPr>
          <w:spacing w:val="-11"/>
          <w:w w:val="105"/>
          <w:sz w:val="23"/>
        </w:rPr>
        <w:t xml:space="preserve"> </w:t>
      </w:r>
      <w:r>
        <w:rPr>
          <w:w w:val="105"/>
          <w:sz w:val="23"/>
        </w:rPr>
        <w:t>feedback</w:t>
      </w:r>
      <w:r>
        <w:rPr>
          <w:spacing w:val="-6"/>
          <w:w w:val="105"/>
          <w:sz w:val="23"/>
        </w:rPr>
        <w:t xml:space="preserve"> </w:t>
      </w:r>
      <w:r>
        <w:rPr>
          <w:w w:val="105"/>
          <w:sz w:val="23"/>
        </w:rPr>
        <w:t>with</w:t>
      </w:r>
      <w:r>
        <w:rPr>
          <w:spacing w:val="-6"/>
          <w:w w:val="105"/>
          <w:sz w:val="23"/>
        </w:rPr>
        <w:t xml:space="preserve"> </w:t>
      </w:r>
      <w:r>
        <w:rPr>
          <w:w w:val="105"/>
          <w:sz w:val="23"/>
        </w:rPr>
        <w:t>reference</w:t>
      </w:r>
      <w:r>
        <w:rPr>
          <w:spacing w:val="-9"/>
          <w:w w:val="105"/>
          <w:sz w:val="23"/>
        </w:rPr>
        <w:t xml:space="preserve"> </w:t>
      </w:r>
      <w:r>
        <w:rPr>
          <w:w w:val="105"/>
          <w:sz w:val="23"/>
        </w:rPr>
        <w:t>to distortion, instability and</w:t>
      </w:r>
      <w:r>
        <w:rPr>
          <w:spacing w:val="55"/>
          <w:w w:val="105"/>
          <w:sz w:val="23"/>
        </w:rPr>
        <w:t xml:space="preserve"> </w:t>
      </w:r>
      <w:r>
        <w:rPr>
          <w:w w:val="105"/>
          <w:sz w:val="23"/>
        </w:rPr>
        <w:t>bandwidth.</w:t>
      </w:r>
    </w:p>
    <w:p w:rsidR="00B141CF" w:rsidRDefault="009F45E6">
      <w:pPr>
        <w:pStyle w:val="ListParagraph"/>
        <w:numPr>
          <w:ilvl w:val="2"/>
          <w:numId w:val="96"/>
        </w:numPr>
        <w:tabs>
          <w:tab w:val="left" w:pos="2592"/>
          <w:tab w:val="left" w:pos="2593"/>
        </w:tabs>
        <w:spacing w:before="116"/>
        <w:rPr>
          <w:sz w:val="23"/>
        </w:rPr>
      </w:pPr>
      <w:r>
        <w:rPr>
          <w:w w:val="105"/>
          <w:sz w:val="23"/>
        </w:rPr>
        <w:t xml:space="preserve">Explain the principle of negative </w:t>
      </w:r>
      <w:r>
        <w:rPr>
          <w:spacing w:val="-3"/>
          <w:w w:val="105"/>
          <w:sz w:val="23"/>
        </w:rPr>
        <w:t>feedback</w:t>
      </w:r>
      <w:r>
        <w:rPr>
          <w:spacing w:val="-7"/>
          <w:w w:val="105"/>
          <w:sz w:val="23"/>
        </w:rPr>
        <w:t xml:space="preserve"> </w:t>
      </w:r>
      <w:r>
        <w:rPr>
          <w:w w:val="105"/>
          <w:sz w:val="23"/>
        </w:rPr>
        <w:t>in</w:t>
      </w:r>
      <w:r w:rsidR="00AE09C5">
        <w:rPr>
          <w:w w:val="105"/>
          <w:sz w:val="23"/>
        </w:rPr>
        <w:t xml:space="preserve"> </w:t>
      </w:r>
      <w:r>
        <w:rPr>
          <w:w w:val="105"/>
          <w:sz w:val="23"/>
        </w:rPr>
        <w:t>amplifiers.</w:t>
      </w:r>
    </w:p>
    <w:p w:rsidR="00B141CF" w:rsidRDefault="009F45E6">
      <w:pPr>
        <w:pStyle w:val="ListParagraph"/>
        <w:numPr>
          <w:ilvl w:val="2"/>
          <w:numId w:val="96"/>
        </w:numPr>
        <w:tabs>
          <w:tab w:val="left" w:pos="2592"/>
          <w:tab w:val="left" w:pos="2593"/>
        </w:tabs>
        <w:spacing w:before="132"/>
        <w:rPr>
          <w:sz w:val="23"/>
        </w:rPr>
      </w:pPr>
      <w:r>
        <w:rPr>
          <w:w w:val="105"/>
          <w:sz w:val="23"/>
        </w:rPr>
        <w:t xml:space="preserve">Discuss </w:t>
      </w:r>
      <w:r>
        <w:rPr>
          <w:spacing w:val="-2"/>
          <w:w w:val="105"/>
          <w:sz w:val="23"/>
        </w:rPr>
        <w:t xml:space="preserve">the </w:t>
      </w:r>
      <w:r>
        <w:rPr>
          <w:w w:val="105"/>
          <w:sz w:val="23"/>
        </w:rPr>
        <w:t xml:space="preserve">effect of negative </w:t>
      </w:r>
      <w:r>
        <w:rPr>
          <w:spacing w:val="-3"/>
          <w:w w:val="105"/>
          <w:sz w:val="23"/>
        </w:rPr>
        <w:t xml:space="preserve">feedback </w:t>
      </w:r>
      <w:r>
        <w:rPr>
          <w:w w:val="105"/>
          <w:sz w:val="23"/>
        </w:rPr>
        <w:t>on</w:t>
      </w:r>
      <w:r>
        <w:rPr>
          <w:spacing w:val="-36"/>
          <w:w w:val="105"/>
          <w:sz w:val="23"/>
        </w:rPr>
        <w:t xml:space="preserve"> </w:t>
      </w:r>
      <w:r>
        <w:rPr>
          <w:w w:val="105"/>
          <w:sz w:val="23"/>
        </w:rPr>
        <w:t>amplifier:</w:t>
      </w:r>
    </w:p>
    <w:p w:rsidR="00B141CF" w:rsidRDefault="009F45E6">
      <w:pPr>
        <w:pStyle w:val="ListParagraph"/>
        <w:numPr>
          <w:ilvl w:val="3"/>
          <w:numId w:val="96"/>
        </w:numPr>
        <w:tabs>
          <w:tab w:val="left" w:pos="3313"/>
          <w:tab w:val="left" w:pos="3314"/>
        </w:tabs>
        <w:ind w:hanging="722"/>
        <w:rPr>
          <w:sz w:val="23"/>
        </w:rPr>
      </w:pPr>
      <w:r>
        <w:rPr>
          <w:w w:val="105"/>
          <w:sz w:val="23"/>
        </w:rPr>
        <w:t>Gain</w:t>
      </w:r>
    </w:p>
    <w:p w:rsidR="00B141CF" w:rsidRDefault="009F45E6">
      <w:pPr>
        <w:pStyle w:val="ListParagraph"/>
        <w:numPr>
          <w:ilvl w:val="3"/>
          <w:numId w:val="96"/>
        </w:numPr>
        <w:tabs>
          <w:tab w:val="left" w:pos="3313"/>
          <w:tab w:val="left" w:pos="3314"/>
        </w:tabs>
        <w:ind w:hanging="722"/>
        <w:rPr>
          <w:sz w:val="23"/>
        </w:rPr>
      </w:pPr>
      <w:r>
        <w:rPr>
          <w:w w:val="105"/>
          <w:sz w:val="23"/>
        </w:rPr>
        <w:t>Bandwidth</w:t>
      </w:r>
    </w:p>
    <w:p w:rsidR="00B141CF" w:rsidRDefault="009F45E6">
      <w:pPr>
        <w:pStyle w:val="ListParagraph"/>
        <w:numPr>
          <w:ilvl w:val="3"/>
          <w:numId w:val="96"/>
        </w:numPr>
        <w:tabs>
          <w:tab w:val="left" w:pos="3313"/>
          <w:tab w:val="left" w:pos="3314"/>
        </w:tabs>
        <w:spacing w:before="17"/>
        <w:ind w:hanging="722"/>
        <w:rPr>
          <w:sz w:val="23"/>
        </w:rPr>
      </w:pPr>
      <w:r>
        <w:rPr>
          <w:spacing w:val="-3"/>
          <w:w w:val="105"/>
          <w:sz w:val="23"/>
        </w:rPr>
        <w:t>Distortion</w:t>
      </w:r>
    </w:p>
    <w:p w:rsidR="00B141CF" w:rsidRDefault="009F45E6">
      <w:pPr>
        <w:pStyle w:val="ListParagraph"/>
        <w:numPr>
          <w:ilvl w:val="3"/>
          <w:numId w:val="96"/>
        </w:numPr>
        <w:tabs>
          <w:tab w:val="left" w:pos="3313"/>
          <w:tab w:val="left" w:pos="3314"/>
        </w:tabs>
        <w:ind w:hanging="722"/>
        <w:rPr>
          <w:sz w:val="23"/>
        </w:rPr>
      </w:pPr>
      <w:r>
        <w:rPr>
          <w:w w:val="105"/>
          <w:sz w:val="23"/>
        </w:rPr>
        <w:t>Stability</w:t>
      </w:r>
    </w:p>
    <w:p w:rsidR="00B141CF" w:rsidRDefault="009F45E6">
      <w:pPr>
        <w:pStyle w:val="ListParagraph"/>
        <w:numPr>
          <w:ilvl w:val="2"/>
          <w:numId w:val="96"/>
        </w:numPr>
        <w:tabs>
          <w:tab w:val="left" w:pos="2592"/>
          <w:tab w:val="left" w:pos="2593"/>
        </w:tabs>
        <w:rPr>
          <w:sz w:val="23"/>
        </w:rPr>
      </w:pPr>
      <w:r>
        <w:rPr>
          <w:w w:val="105"/>
          <w:sz w:val="23"/>
        </w:rPr>
        <w:t>Classify</w:t>
      </w:r>
      <w:r>
        <w:rPr>
          <w:spacing w:val="-2"/>
          <w:w w:val="105"/>
          <w:sz w:val="23"/>
        </w:rPr>
        <w:t xml:space="preserve"> </w:t>
      </w:r>
      <w:r>
        <w:rPr>
          <w:w w:val="105"/>
          <w:sz w:val="23"/>
        </w:rPr>
        <w:t>different</w:t>
      </w:r>
      <w:r>
        <w:rPr>
          <w:spacing w:val="-11"/>
          <w:w w:val="105"/>
          <w:sz w:val="23"/>
        </w:rPr>
        <w:t xml:space="preserve"> </w:t>
      </w:r>
      <w:r>
        <w:rPr>
          <w:w w:val="105"/>
          <w:sz w:val="23"/>
        </w:rPr>
        <w:t>type</w:t>
      </w:r>
      <w:r>
        <w:rPr>
          <w:spacing w:val="-4"/>
          <w:w w:val="105"/>
          <w:sz w:val="23"/>
        </w:rPr>
        <w:t xml:space="preserve"> </w:t>
      </w:r>
      <w:r>
        <w:rPr>
          <w:w w:val="105"/>
          <w:sz w:val="23"/>
        </w:rPr>
        <w:t>of</w:t>
      </w:r>
      <w:r>
        <w:rPr>
          <w:spacing w:val="-4"/>
          <w:w w:val="105"/>
          <w:sz w:val="23"/>
        </w:rPr>
        <w:t xml:space="preserve"> </w:t>
      </w:r>
      <w:r>
        <w:rPr>
          <w:spacing w:val="-3"/>
          <w:w w:val="105"/>
          <w:sz w:val="23"/>
        </w:rPr>
        <w:t>negative</w:t>
      </w:r>
      <w:r>
        <w:rPr>
          <w:spacing w:val="-9"/>
          <w:w w:val="105"/>
          <w:sz w:val="23"/>
        </w:rPr>
        <w:t xml:space="preserve"> </w:t>
      </w:r>
      <w:r>
        <w:rPr>
          <w:w w:val="105"/>
          <w:sz w:val="23"/>
        </w:rPr>
        <w:t>feedback</w:t>
      </w:r>
      <w:r>
        <w:rPr>
          <w:spacing w:val="-9"/>
          <w:w w:val="105"/>
          <w:sz w:val="23"/>
        </w:rPr>
        <w:t xml:space="preserve"> </w:t>
      </w:r>
      <w:r>
        <w:rPr>
          <w:w w:val="105"/>
          <w:sz w:val="23"/>
        </w:rPr>
        <w:t>amplifiers.</w:t>
      </w:r>
    </w:p>
    <w:p w:rsidR="00B141CF" w:rsidRDefault="009F45E6">
      <w:pPr>
        <w:pStyle w:val="ListParagraph"/>
        <w:numPr>
          <w:ilvl w:val="2"/>
          <w:numId w:val="96"/>
        </w:numPr>
        <w:tabs>
          <w:tab w:val="left" w:pos="2592"/>
          <w:tab w:val="left" w:pos="2593"/>
        </w:tabs>
        <w:spacing w:before="16"/>
        <w:rPr>
          <w:sz w:val="23"/>
        </w:rPr>
      </w:pPr>
      <w:r>
        <w:rPr>
          <w:w w:val="105"/>
          <w:sz w:val="23"/>
        </w:rPr>
        <w:t>Compare</w:t>
      </w:r>
      <w:r>
        <w:rPr>
          <w:spacing w:val="-5"/>
          <w:w w:val="105"/>
          <w:sz w:val="23"/>
        </w:rPr>
        <w:t xml:space="preserve"> </w:t>
      </w:r>
      <w:r>
        <w:rPr>
          <w:w w:val="105"/>
          <w:sz w:val="23"/>
        </w:rPr>
        <w:t>the</w:t>
      </w:r>
      <w:r>
        <w:rPr>
          <w:spacing w:val="-3"/>
          <w:w w:val="105"/>
          <w:sz w:val="23"/>
        </w:rPr>
        <w:t xml:space="preserve"> characteristics</w:t>
      </w:r>
      <w:r>
        <w:rPr>
          <w:spacing w:val="-10"/>
          <w:w w:val="105"/>
          <w:sz w:val="23"/>
        </w:rPr>
        <w:t xml:space="preserve"> </w:t>
      </w:r>
      <w:r>
        <w:rPr>
          <w:w w:val="105"/>
          <w:sz w:val="23"/>
        </w:rPr>
        <w:t>of</w:t>
      </w:r>
      <w:r>
        <w:rPr>
          <w:spacing w:val="-6"/>
          <w:w w:val="105"/>
          <w:sz w:val="23"/>
        </w:rPr>
        <w:t xml:space="preserve"> </w:t>
      </w:r>
      <w:r>
        <w:rPr>
          <w:w w:val="105"/>
          <w:sz w:val="23"/>
        </w:rPr>
        <w:t>different</w:t>
      </w:r>
      <w:r>
        <w:rPr>
          <w:spacing w:val="-14"/>
          <w:w w:val="105"/>
          <w:sz w:val="23"/>
        </w:rPr>
        <w:t xml:space="preserve"> </w:t>
      </w:r>
      <w:r>
        <w:rPr>
          <w:w w:val="105"/>
          <w:sz w:val="23"/>
        </w:rPr>
        <w:t>negative</w:t>
      </w:r>
      <w:r>
        <w:rPr>
          <w:spacing w:val="-3"/>
          <w:w w:val="105"/>
          <w:sz w:val="23"/>
        </w:rPr>
        <w:t xml:space="preserve"> feedback</w:t>
      </w:r>
      <w:r>
        <w:rPr>
          <w:spacing w:val="-30"/>
          <w:w w:val="105"/>
          <w:sz w:val="23"/>
        </w:rPr>
        <w:t xml:space="preserve"> </w:t>
      </w:r>
      <w:r>
        <w:rPr>
          <w:w w:val="105"/>
          <w:sz w:val="23"/>
        </w:rPr>
        <w:t>amplifiers.</w:t>
      </w:r>
    </w:p>
    <w:p w:rsidR="00B141CF" w:rsidRDefault="009F45E6">
      <w:pPr>
        <w:pStyle w:val="ListParagraph"/>
        <w:numPr>
          <w:ilvl w:val="1"/>
          <w:numId w:val="96"/>
        </w:numPr>
        <w:tabs>
          <w:tab w:val="left" w:pos="1872"/>
          <w:tab w:val="left" w:pos="1873"/>
        </w:tabs>
        <w:spacing w:before="10"/>
        <w:ind w:hanging="722"/>
        <w:rPr>
          <w:sz w:val="23"/>
        </w:rPr>
      </w:pPr>
      <w:r>
        <w:rPr>
          <w:spacing w:val="-3"/>
          <w:w w:val="105"/>
          <w:sz w:val="23"/>
        </w:rPr>
        <w:t xml:space="preserve">Understand </w:t>
      </w:r>
      <w:r>
        <w:rPr>
          <w:w w:val="105"/>
          <w:sz w:val="23"/>
        </w:rPr>
        <w:t xml:space="preserve">the working and </w:t>
      </w:r>
      <w:r>
        <w:rPr>
          <w:spacing w:val="-3"/>
          <w:w w:val="105"/>
          <w:sz w:val="23"/>
        </w:rPr>
        <w:t xml:space="preserve">application </w:t>
      </w:r>
      <w:r>
        <w:rPr>
          <w:w w:val="105"/>
          <w:sz w:val="23"/>
        </w:rPr>
        <w:t>of differential</w:t>
      </w:r>
      <w:r>
        <w:rPr>
          <w:spacing w:val="-46"/>
          <w:w w:val="105"/>
          <w:sz w:val="23"/>
        </w:rPr>
        <w:t xml:space="preserve"> </w:t>
      </w:r>
      <w:r>
        <w:rPr>
          <w:w w:val="105"/>
          <w:sz w:val="23"/>
        </w:rPr>
        <w:t>amplifier.</w:t>
      </w:r>
    </w:p>
    <w:p w:rsidR="00B141CF" w:rsidRDefault="009F45E6">
      <w:pPr>
        <w:pStyle w:val="ListParagraph"/>
        <w:numPr>
          <w:ilvl w:val="2"/>
          <w:numId w:val="96"/>
        </w:numPr>
        <w:tabs>
          <w:tab w:val="left" w:pos="2592"/>
          <w:tab w:val="left" w:pos="2593"/>
        </w:tabs>
        <w:rPr>
          <w:sz w:val="23"/>
        </w:rPr>
      </w:pPr>
      <w:r>
        <w:rPr>
          <w:w w:val="105"/>
          <w:sz w:val="23"/>
        </w:rPr>
        <w:t xml:space="preserve">Draw the circuit diagram of a </w:t>
      </w:r>
      <w:r>
        <w:rPr>
          <w:spacing w:val="-3"/>
          <w:w w:val="105"/>
          <w:sz w:val="23"/>
        </w:rPr>
        <w:t>differential</w:t>
      </w:r>
      <w:r>
        <w:rPr>
          <w:spacing w:val="-51"/>
          <w:w w:val="105"/>
          <w:sz w:val="23"/>
        </w:rPr>
        <w:t xml:space="preserve"> </w:t>
      </w:r>
      <w:r>
        <w:rPr>
          <w:w w:val="105"/>
          <w:sz w:val="23"/>
        </w:rPr>
        <w:t>amplifier.</w:t>
      </w:r>
    </w:p>
    <w:p w:rsidR="00B141CF" w:rsidRDefault="009F45E6">
      <w:pPr>
        <w:pStyle w:val="ListParagraph"/>
        <w:numPr>
          <w:ilvl w:val="2"/>
          <w:numId w:val="96"/>
        </w:numPr>
        <w:tabs>
          <w:tab w:val="left" w:pos="2592"/>
          <w:tab w:val="left" w:pos="2593"/>
        </w:tabs>
        <w:spacing w:before="16"/>
        <w:rPr>
          <w:sz w:val="23"/>
        </w:rPr>
      </w:pPr>
      <w:r>
        <w:rPr>
          <w:w w:val="105"/>
          <w:sz w:val="23"/>
        </w:rPr>
        <w:t>Explain the working of</w:t>
      </w:r>
      <w:r>
        <w:rPr>
          <w:spacing w:val="-4"/>
          <w:w w:val="105"/>
          <w:sz w:val="23"/>
        </w:rPr>
        <w:t xml:space="preserve"> </w:t>
      </w:r>
      <w:r>
        <w:rPr>
          <w:w w:val="105"/>
          <w:sz w:val="23"/>
        </w:rPr>
        <w:t>Differential</w:t>
      </w:r>
      <w:r w:rsidR="00AE09C5">
        <w:rPr>
          <w:w w:val="105"/>
          <w:sz w:val="23"/>
        </w:rPr>
        <w:t xml:space="preserve"> </w:t>
      </w:r>
      <w:r>
        <w:rPr>
          <w:w w:val="105"/>
          <w:sz w:val="23"/>
        </w:rPr>
        <w:t>amplifier</w:t>
      </w:r>
    </w:p>
    <w:p w:rsidR="00B141CF" w:rsidRDefault="009F45E6">
      <w:pPr>
        <w:pStyle w:val="ListParagraph"/>
        <w:numPr>
          <w:ilvl w:val="2"/>
          <w:numId w:val="96"/>
        </w:numPr>
        <w:tabs>
          <w:tab w:val="left" w:pos="2592"/>
          <w:tab w:val="left" w:pos="2593"/>
        </w:tabs>
        <w:rPr>
          <w:sz w:val="23"/>
        </w:rPr>
      </w:pPr>
      <w:r>
        <w:rPr>
          <w:w w:val="105"/>
          <w:sz w:val="23"/>
        </w:rPr>
        <w:t xml:space="preserve">Discuss </w:t>
      </w:r>
      <w:r>
        <w:rPr>
          <w:spacing w:val="-2"/>
          <w:w w:val="105"/>
          <w:sz w:val="23"/>
        </w:rPr>
        <w:t xml:space="preserve">the </w:t>
      </w:r>
      <w:r>
        <w:rPr>
          <w:spacing w:val="-3"/>
          <w:w w:val="105"/>
          <w:sz w:val="23"/>
        </w:rPr>
        <w:t xml:space="preserve">characteristic </w:t>
      </w:r>
      <w:r>
        <w:rPr>
          <w:w w:val="105"/>
          <w:sz w:val="23"/>
        </w:rPr>
        <w:t>of differential</w:t>
      </w:r>
      <w:r>
        <w:rPr>
          <w:spacing w:val="-32"/>
          <w:w w:val="105"/>
          <w:sz w:val="23"/>
        </w:rPr>
        <w:t xml:space="preserve"> </w:t>
      </w:r>
      <w:r>
        <w:rPr>
          <w:w w:val="105"/>
          <w:sz w:val="23"/>
        </w:rPr>
        <w:t>amplifier</w:t>
      </w:r>
    </w:p>
    <w:p w:rsidR="00B141CF" w:rsidRDefault="009F45E6">
      <w:pPr>
        <w:pStyle w:val="ListParagraph"/>
        <w:numPr>
          <w:ilvl w:val="2"/>
          <w:numId w:val="96"/>
        </w:numPr>
        <w:tabs>
          <w:tab w:val="left" w:pos="2592"/>
          <w:tab w:val="left" w:pos="2593"/>
        </w:tabs>
        <w:spacing w:before="10"/>
        <w:rPr>
          <w:sz w:val="23"/>
        </w:rPr>
      </w:pPr>
      <w:r>
        <w:rPr>
          <w:w w:val="105"/>
          <w:sz w:val="23"/>
        </w:rPr>
        <w:t xml:space="preserve">List the </w:t>
      </w:r>
      <w:r>
        <w:rPr>
          <w:spacing w:val="-3"/>
          <w:w w:val="105"/>
          <w:sz w:val="23"/>
        </w:rPr>
        <w:t xml:space="preserve">application </w:t>
      </w:r>
      <w:r>
        <w:rPr>
          <w:w w:val="105"/>
          <w:sz w:val="23"/>
        </w:rPr>
        <w:t>of differential</w:t>
      </w:r>
      <w:r>
        <w:rPr>
          <w:spacing w:val="-32"/>
          <w:w w:val="105"/>
          <w:sz w:val="23"/>
        </w:rPr>
        <w:t xml:space="preserve"> </w:t>
      </w:r>
      <w:r>
        <w:rPr>
          <w:w w:val="105"/>
          <w:sz w:val="23"/>
        </w:rPr>
        <w:t>amplifier</w:t>
      </w:r>
    </w:p>
    <w:p w:rsidR="00B141CF" w:rsidRDefault="00B141CF">
      <w:pPr>
        <w:pStyle w:val="BodyText"/>
        <w:spacing w:before="2"/>
        <w:ind w:left="0" w:firstLine="0"/>
        <w:rPr>
          <w:sz w:val="25"/>
        </w:rPr>
      </w:pPr>
    </w:p>
    <w:p w:rsidR="00B141CF" w:rsidRDefault="009F45E6">
      <w:pPr>
        <w:pStyle w:val="Heading1"/>
        <w:numPr>
          <w:ilvl w:val="0"/>
          <w:numId w:val="96"/>
        </w:numPr>
        <w:tabs>
          <w:tab w:val="left" w:pos="1151"/>
          <w:tab w:val="left" w:pos="1152"/>
        </w:tabs>
      </w:pPr>
      <w:r>
        <w:rPr>
          <w:w w:val="105"/>
        </w:rPr>
        <w:t>UNDERSTAND THE WORKING OF R.F</w:t>
      </w:r>
      <w:r>
        <w:rPr>
          <w:spacing w:val="-39"/>
          <w:w w:val="105"/>
        </w:rPr>
        <w:t xml:space="preserve"> </w:t>
      </w:r>
      <w:r>
        <w:rPr>
          <w:w w:val="105"/>
        </w:rPr>
        <w:t>AMPLIFIERS.</w:t>
      </w:r>
    </w:p>
    <w:p w:rsidR="00B141CF" w:rsidRDefault="009F45E6">
      <w:pPr>
        <w:pStyle w:val="ListParagraph"/>
        <w:numPr>
          <w:ilvl w:val="1"/>
          <w:numId w:val="96"/>
        </w:numPr>
        <w:tabs>
          <w:tab w:val="left" w:pos="1872"/>
          <w:tab w:val="left" w:pos="1873"/>
        </w:tabs>
        <w:ind w:hanging="722"/>
        <w:rPr>
          <w:sz w:val="23"/>
        </w:rPr>
      </w:pPr>
      <w:r>
        <w:rPr>
          <w:w w:val="105"/>
          <w:sz w:val="23"/>
        </w:rPr>
        <w:t xml:space="preserve">Describe </w:t>
      </w:r>
      <w:r>
        <w:rPr>
          <w:spacing w:val="-3"/>
          <w:w w:val="105"/>
          <w:sz w:val="23"/>
        </w:rPr>
        <w:t xml:space="preserve">requirement </w:t>
      </w:r>
      <w:r>
        <w:rPr>
          <w:w w:val="105"/>
          <w:sz w:val="23"/>
        </w:rPr>
        <w:t>of R.F</w:t>
      </w:r>
      <w:r>
        <w:rPr>
          <w:spacing w:val="-26"/>
          <w:w w:val="105"/>
          <w:sz w:val="23"/>
        </w:rPr>
        <w:t xml:space="preserve"> </w:t>
      </w:r>
      <w:r>
        <w:rPr>
          <w:w w:val="105"/>
          <w:sz w:val="23"/>
        </w:rPr>
        <w:t>amplifier</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96"/>
        </w:numPr>
        <w:tabs>
          <w:tab w:val="left" w:pos="1872"/>
          <w:tab w:val="left" w:pos="1873"/>
        </w:tabs>
        <w:spacing w:before="69"/>
        <w:ind w:hanging="722"/>
        <w:rPr>
          <w:sz w:val="23"/>
        </w:rPr>
      </w:pPr>
      <w:r>
        <w:rPr>
          <w:w w:val="105"/>
          <w:sz w:val="23"/>
        </w:rPr>
        <w:lastRenderedPageBreak/>
        <w:t>Names different methods of coupling in</w:t>
      </w:r>
      <w:r>
        <w:rPr>
          <w:spacing w:val="-17"/>
          <w:w w:val="105"/>
          <w:sz w:val="23"/>
        </w:rPr>
        <w:t xml:space="preserve"> </w:t>
      </w:r>
      <w:r>
        <w:rPr>
          <w:w w:val="105"/>
          <w:sz w:val="23"/>
        </w:rPr>
        <w:t>R.Famplifier.</w:t>
      </w:r>
    </w:p>
    <w:p w:rsidR="00B141CF" w:rsidRDefault="009F45E6">
      <w:pPr>
        <w:pStyle w:val="ListParagraph"/>
        <w:numPr>
          <w:ilvl w:val="1"/>
          <w:numId w:val="96"/>
        </w:numPr>
        <w:tabs>
          <w:tab w:val="left" w:pos="1872"/>
          <w:tab w:val="left" w:pos="1873"/>
        </w:tabs>
        <w:ind w:hanging="722"/>
        <w:rPr>
          <w:sz w:val="23"/>
        </w:rPr>
      </w:pPr>
      <w:r>
        <w:rPr>
          <w:w w:val="105"/>
          <w:sz w:val="23"/>
        </w:rPr>
        <w:t xml:space="preserve">List the </w:t>
      </w:r>
      <w:r>
        <w:rPr>
          <w:spacing w:val="-3"/>
          <w:w w:val="105"/>
          <w:sz w:val="23"/>
        </w:rPr>
        <w:t xml:space="preserve">applications </w:t>
      </w:r>
      <w:r>
        <w:rPr>
          <w:w w:val="105"/>
          <w:sz w:val="23"/>
        </w:rPr>
        <w:t>muti-stage RF</w:t>
      </w:r>
      <w:r>
        <w:rPr>
          <w:spacing w:val="-34"/>
          <w:w w:val="105"/>
          <w:sz w:val="23"/>
        </w:rPr>
        <w:t xml:space="preserve"> </w:t>
      </w:r>
      <w:r>
        <w:rPr>
          <w:w w:val="105"/>
          <w:sz w:val="23"/>
        </w:rPr>
        <w:t>amplifiers.</w:t>
      </w:r>
    </w:p>
    <w:p w:rsidR="00B141CF" w:rsidRDefault="009F45E6">
      <w:pPr>
        <w:pStyle w:val="ListParagraph"/>
        <w:numPr>
          <w:ilvl w:val="1"/>
          <w:numId w:val="96"/>
        </w:numPr>
        <w:tabs>
          <w:tab w:val="left" w:pos="1872"/>
          <w:tab w:val="left" w:pos="1873"/>
        </w:tabs>
        <w:spacing w:before="17"/>
        <w:ind w:hanging="722"/>
        <w:rPr>
          <w:sz w:val="23"/>
        </w:rPr>
      </w:pPr>
      <w:r>
        <w:rPr>
          <w:w w:val="105"/>
          <w:sz w:val="23"/>
        </w:rPr>
        <w:t>Draw the circuit diagram of class C power amplifier with tunned</w:t>
      </w:r>
      <w:r>
        <w:rPr>
          <w:spacing w:val="-44"/>
          <w:w w:val="105"/>
          <w:sz w:val="23"/>
        </w:rPr>
        <w:t xml:space="preserve"> </w:t>
      </w:r>
      <w:r>
        <w:rPr>
          <w:w w:val="105"/>
          <w:sz w:val="23"/>
        </w:rPr>
        <w:t>load.</w:t>
      </w:r>
    </w:p>
    <w:p w:rsidR="00B141CF" w:rsidRDefault="009F45E6">
      <w:pPr>
        <w:pStyle w:val="ListParagraph"/>
        <w:numPr>
          <w:ilvl w:val="1"/>
          <w:numId w:val="96"/>
        </w:numPr>
        <w:tabs>
          <w:tab w:val="left" w:pos="1872"/>
          <w:tab w:val="left" w:pos="1873"/>
        </w:tabs>
        <w:spacing w:before="17"/>
        <w:ind w:hanging="722"/>
        <w:rPr>
          <w:sz w:val="23"/>
        </w:rPr>
      </w:pPr>
      <w:r>
        <w:rPr>
          <w:w w:val="105"/>
          <w:sz w:val="23"/>
        </w:rPr>
        <w:t>Explain the working of class C power amplifier using tunned</w:t>
      </w:r>
      <w:r>
        <w:rPr>
          <w:spacing w:val="-33"/>
          <w:w w:val="105"/>
          <w:sz w:val="23"/>
        </w:rPr>
        <w:t xml:space="preserve"> </w:t>
      </w:r>
      <w:r>
        <w:rPr>
          <w:w w:val="105"/>
          <w:sz w:val="23"/>
        </w:rPr>
        <w:t>load.</w:t>
      </w:r>
    </w:p>
    <w:p w:rsidR="00B141CF" w:rsidRDefault="009F45E6">
      <w:pPr>
        <w:pStyle w:val="ListParagraph"/>
        <w:numPr>
          <w:ilvl w:val="1"/>
          <w:numId w:val="96"/>
        </w:numPr>
        <w:tabs>
          <w:tab w:val="left" w:pos="1872"/>
          <w:tab w:val="left" w:pos="1873"/>
        </w:tabs>
        <w:ind w:hanging="722"/>
        <w:rPr>
          <w:sz w:val="23"/>
        </w:rPr>
      </w:pPr>
      <w:r>
        <w:rPr>
          <w:w w:val="105"/>
          <w:sz w:val="23"/>
        </w:rPr>
        <w:t>Draw the circuit diagram of grounded base</w:t>
      </w:r>
      <w:r>
        <w:rPr>
          <w:spacing w:val="-31"/>
          <w:w w:val="105"/>
          <w:sz w:val="23"/>
        </w:rPr>
        <w:t xml:space="preserve"> </w:t>
      </w:r>
      <w:r>
        <w:rPr>
          <w:w w:val="105"/>
          <w:sz w:val="23"/>
        </w:rPr>
        <w:t>R.Famplifier.</w:t>
      </w:r>
    </w:p>
    <w:p w:rsidR="00B141CF" w:rsidRDefault="009F45E6">
      <w:pPr>
        <w:pStyle w:val="ListParagraph"/>
        <w:numPr>
          <w:ilvl w:val="1"/>
          <w:numId w:val="96"/>
        </w:numPr>
        <w:tabs>
          <w:tab w:val="left" w:pos="1872"/>
          <w:tab w:val="left" w:pos="1873"/>
        </w:tabs>
        <w:ind w:hanging="722"/>
        <w:rPr>
          <w:sz w:val="23"/>
        </w:rPr>
      </w:pPr>
      <w:r>
        <w:rPr>
          <w:w w:val="105"/>
          <w:sz w:val="23"/>
        </w:rPr>
        <w:t xml:space="preserve">Explain the working of </w:t>
      </w:r>
      <w:r>
        <w:rPr>
          <w:spacing w:val="-3"/>
          <w:w w:val="105"/>
          <w:sz w:val="23"/>
        </w:rPr>
        <w:t xml:space="preserve">grounded </w:t>
      </w:r>
      <w:r>
        <w:rPr>
          <w:w w:val="105"/>
          <w:sz w:val="23"/>
        </w:rPr>
        <w:t>base</w:t>
      </w:r>
      <w:r>
        <w:rPr>
          <w:spacing w:val="-1"/>
          <w:w w:val="105"/>
          <w:sz w:val="23"/>
        </w:rPr>
        <w:t xml:space="preserve"> </w:t>
      </w:r>
      <w:r>
        <w:rPr>
          <w:w w:val="105"/>
          <w:sz w:val="23"/>
        </w:rPr>
        <w:t>R.Famplifier.</w:t>
      </w:r>
    </w:p>
    <w:p w:rsidR="00B141CF" w:rsidRDefault="009F45E6">
      <w:pPr>
        <w:pStyle w:val="ListParagraph"/>
        <w:numPr>
          <w:ilvl w:val="1"/>
          <w:numId w:val="96"/>
        </w:numPr>
        <w:tabs>
          <w:tab w:val="left" w:pos="1872"/>
          <w:tab w:val="left" w:pos="1873"/>
        </w:tabs>
        <w:spacing w:before="16"/>
        <w:ind w:hanging="722"/>
        <w:rPr>
          <w:sz w:val="23"/>
        </w:rPr>
      </w:pPr>
      <w:r>
        <w:rPr>
          <w:w w:val="105"/>
          <w:sz w:val="23"/>
        </w:rPr>
        <w:t>Explain feedback in R.F</w:t>
      </w:r>
      <w:r>
        <w:rPr>
          <w:spacing w:val="-21"/>
          <w:w w:val="105"/>
          <w:sz w:val="23"/>
        </w:rPr>
        <w:t xml:space="preserve"> </w:t>
      </w:r>
      <w:r>
        <w:rPr>
          <w:w w:val="105"/>
          <w:sz w:val="23"/>
        </w:rPr>
        <w:t>amplifiers.</w:t>
      </w:r>
    </w:p>
    <w:p w:rsidR="00B141CF" w:rsidRDefault="009F45E6">
      <w:pPr>
        <w:pStyle w:val="ListParagraph"/>
        <w:numPr>
          <w:ilvl w:val="1"/>
          <w:numId w:val="96"/>
        </w:numPr>
        <w:tabs>
          <w:tab w:val="left" w:pos="1872"/>
          <w:tab w:val="left" w:pos="1873"/>
        </w:tabs>
        <w:spacing w:before="10"/>
        <w:ind w:hanging="722"/>
        <w:rPr>
          <w:sz w:val="23"/>
        </w:rPr>
      </w:pPr>
      <w:r>
        <w:rPr>
          <w:w w:val="105"/>
          <w:sz w:val="23"/>
        </w:rPr>
        <w:t xml:space="preserve">Explain regeneration </w:t>
      </w:r>
      <w:r>
        <w:rPr>
          <w:spacing w:val="-3"/>
          <w:w w:val="105"/>
          <w:sz w:val="23"/>
        </w:rPr>
        <w:t xml:space="preserve">and </w:t>
      </w:r>
      <w:r>
        <w:rPr>
          <w:w w:val="105"/>
          <w:sz w:val="23"/>
        </w:rPr>
        <w:t xml:space="preserve">de-generation in </w:t>
      </w:r>
      <w:r w:rsidR="008C5352">
        <w:rPr>
          <w:spacing w:val="-3"/>
          <w:w w:val="105"/>
          <w:sz w:val="23"/>
        </w:rPr>
        <w:t>feedb</w:t>
      </w:r>
      <w:r w:rsidR="008C5352">
        <w:rPr>
          <w:w w:val="105"/>
          <w:sz w:val="23"/>
        </w:rPr>
        <w:t>ack</w:t>
      </w:r>
      <w:r>
        <w:rPr>
          <w:spacing w:val="-48"/>
          <w:w w:val="105"/>
          <w:sz w:val="23"/>
        </w:rPr>
        <w:t xml:space="preserve"> </w:t>
      </w:r>
      <w:r>
        <w:rPr>
          <w:w w:val="105"/>
          <w:sz w:val="23"/>
        </w:rPr>
        <w:t>amplifier.</w:t>
      </w:r>
    </w:p>
    <w:p w:rsidR="00B141CF" w:rsidRDefault="009F45E6">
      <w:pPr>
        <w:pStyle w:val="ListParagraph"/>
        <w:numPr>
          <w:ilvl w:val="1"/>
          <w:numId w:val="96"/>
        </w:numPr>
        <w:tabs>
          <w:tab w:val="left" w:pos="1872"/>
          <w:tab w:val="left" w:pos="1873"/>
        </w:tabs>
        <w:ind w:hanging="722"/>
        <w:rPr>
          <w:sz w:val="23"/>
        </w:rPr>
      </w:pPr>
      <w:r>
        <w:rPr>
          <w:w w:val="105"/>
          <w:sz w:val="23"/>
        </w:rPr>
        <w:t xml:space="preserve">List the </w:t>
      </w:r>
      <w:r>
        <w:rPr>
          <w:spacing w:val="-3"/>
          <w:w w:val="105"/>
          <w:sz w:val="23"/>
        </w:rPr>
        <w:t xml:space="preserve">common </w:t>
      </w:r>
      <w:r>
        <w:rPr>
          <w:w w:val="105"/>
          <w:sz w:val="23"/>
        </w:rPr>
        <w:t>faults that occur in R.F.</w:t>
      </w:r>
      <w:r>
        <w:rPr>
          <w:spacing w:val="-49"/>
          <w:w w:val="105"/>
          <w:sz w:val="23"/>
        </w:rPr>
        <w:t xml:space="preserve"> </w:t>
      </w:r>
      <w:r>
        <w:rPr>
          <w:w w:val="105"/>
          <w:sz w:val="23"/>
        </w:rPr>
        <w:t>amplifier.</w:t>
      </w:r>
    </w:p>
    <w:p w:rsidR="00B141CF" w:rsidRDefault="00B141CF">
      <w:pPr>
        <w:pStyle w:val="BodyText"/>
        <w:ind w:left="0" w:firstLine="0"/>
        <w:rPr>
          <w:sz w:val="25"/>
        </w:rPr>
      </w:pPr>
    </w:p>
    <w:p w:rsidR="00B141CF" w:rsidRDefault="009F45E6">
      <w:pPr>
        <w:pStyle w:val="Heading1"/>
        <w:numPr>
          <w:ilvl w:val="0"/>
          <w:numId w:val="96"/>
        </w:numPr>
        <w:tabs>
          <w:tab w:val="left" w:pos="1151"/>
          <w:tab w:val="left" w:pos="1152"/>
        </w:tabs>
        <w:spacing w:before="1"/>
      </w:pPr>
      <w:r>
        <w:rPr>
          <w:w w:val="105"/>
        </w:rPr>
        <w:t>UNDERSTAND OPERATION OF I.F</w:t>
      </w:r>
      <w:r>
        <w:rPr>
          <w:spacing w:val="21"/>
          <w:w w:val="105"/>
        </w:rPr>
        <w:t xml:space="preserve"> </w:t>
      </w:r>
      <w:r>
        <w:rPr>
          <w:w w:val="105"/>
        </w:rPr>
        <w:t>AMPLIFIER.</w:t>
      </w:r>
    </w:p>
    <w:p w:rsidR="00B141CF" w:rsidRDefault="009F45E6">
      <w:pPr>
        <w:pStyle w:val="ListParagraph"/>
        <w:numPr>
          <w:ilvl w:val="1"/>
          <w:numId w:val="96"/>
        </w:numPr>
        <w:tabs>
          <w:tab w:val="left" w:pos="1872"/>
          <w:tab w:val="left" w:pos="1873"/>
        </w:tabs>
        <w:spacing w:before="2"/>
        <w:ind w:hanging="722"/>
        <w:rPr>
          <w:b/>
          <w:sz w:val="23"/>
        </w:rPr>
      </w:pPr>
      <w:r>
        <w:rPr>
          <w:b/>
          <w:w w:val="105"/>
          <w:sz w:val="23"/>
        </w:rPr>
        <w:t>Understand the working of single</w:t>
      </w:r>
      <w:r w:rsidR="00AE09C5">
        <w:rPr>
          <w:b/>
          <w:w w:val="105"/>
          <w:sz w:val="23"/>
        </w:rPr>
        <w:t xml:space="preserve"> </w:t>
      </w:r>
      <w:r>
        <w:rPr>
          <w:b/>
          <w:w w:val="105"/>
          <w:sz w:val="23"/>
        </w:rPr>
        <w:t>stage and multistage IF</w:t>
      </w:r>
      <w:r>
        <w:rPr>
          <w:b/>
          <w:spacing w:val="-39"/>
          <w:w w:val="105"/>
          <w:sz w:val="23"/>
        </w:rPr>
        <w:t xml:space="preserve"> </w:t>
      </w:r>
      <w:r>
        <w:rPr>
          <w:b/>
          <w:w w:val="105"/>
          <w:sz w:val="23"/>
        </w:rPr>
        <w:t>amplifier.</w:t>
      </w:r>
    </w:p>
    <w:p w:rsidR="00B141CF" w:rsidRDefault="009F45E6">
      <w:pPr>
        <w:pStyle w:val="BodyText"/>
        <w:ind w:firstLine="0"/>
      </w:pPr>
      <w:r>
        <w:rPr>
          <w:w w:val="105"/>
        </w:rPr>
        <w:t>6.1.1. Describe need and requirement of I.F. amplifier.</w:t>
      </w:r>
    </w:p>
    <w:p w:rsidR="00B141CF" w:rsidRDefault="009F45E6">
      <w:pPr>
        <w:pStyle w:val="ListParagraph"/>
        <w:numPr>
          <w:ilvl w:val="2"/>
          <w:numId w:val="98"/>
        </w:numPr>
        <w:tabs>
          <w:tab w:val="left" w:pos="2592"/>
          <w:tab w:val="left" w:pos="2593"/>
        </w:tabs>
        <w:spacing w:before="17"/>
        <w:rPr>
          <w:sz w:val="23"/>
        </w:rPr>
      </w:pPr>
      <w:r>
        <w:rPr>
          <w:w w:val="105"/>
          <w:sz w:val="23"/>
        </w:rPr>
        <w:t>Draw</w:t>
      </w:r>
      <w:r>
        <w:rPr>
          <w:spacing w:val="-11"/>
          <w:w w:val="105"/>
          <w:sz w:val="23"/>
        </w:rPr>
        <w:t xml:space="preserve"> </w:t>
      </w:r>
      <w:r>
        <w:rPr>
          <w:w w:val="105"/>
          <w:sz w:val="23"/>
        </w:rPr>
        <w:t>the</w:t>
      </w:r>
      <w:r>
        <w:rPr>
          <w:spacing w:val="-8"/>
          <w:w w:val="105"/>
          <w:sz w:val="23"/>
        </w:rPr>
        <w:t xml:space="preserve"> </w:t>
      </w:r>
      <w:r>
        <w:rPr>
          <w:w w:val="105"/>
          <w:sz w:val="23"/>
        </w:rPr>
        <w:t>circuit,</w:t>
      </w:r>
      <w:r>
        <w:rPr>
          <w:spacing w:val="-12"/>
          <w:w w:val="105"/>
          <w:sz w:val="23"/>
        </w:rPr>
        <w:t xml:space="preserve"> </w:t>
      </w:r>
      <w:r>
        <w:rPr>
          <w:w w:val="105"/>
          <w:sz w:val="23"/>
        </w:rPr>
        <w:t>diagram</w:t>
      </w:r>
      <w:r>
        <w:rPr>
          <w:spacing w:val="-8"/>
          <w:w w:val="105"/>
          <w:sz w:val="23"/>
        </w:rPr>
        <w:t xml:space="preserve"> </w:t>
      </w:r>
      <w:r>
        <w:rPr>
          <w:w w:val="105"/>
          <w:sz w:val="23"/>
        </w:rPr>
        <w:t>of</w:t>
      </w:r>
      <w:r>
        <w:rPr>
          <w:spacing w:val="-11"/>
          <w:w w:val="105"/>
          <w:sz w:val="23"/>
        </w:rPr>
        <w:t xml:space="preserve"> </w:t>
      </w:r>
      <w:r>
        <w:rPr>
          <w:w w:val="105"/>
          <w:sz w:val="23"/>
        </w:rPr>
        <w:t>single</w:t>
      </w:r>
      <w:r>
        <w:rPr>
          <w:spacing w:val="-8"/>
          <w:w w:val="105"/>
          <w:sz w:val="23"/>
        </w:rPr>
        <w:t xml:space="preserve"> </w:t>
      </w:r>
      <w:r>
        <w:rPr>
          <w:w w:val="105"/>
          <w:sz w:val="23"/>
        </w:rPr>
        <w:t>stage</w:t>
      </w:r>
      <w:r>
        <w:rPr>
          <w:spacing w:val="-1"/>
          <w:w w:val="105"/>
          <w:sz w:val="23"/>
        </w:rPr>
        <w:t xml:space="preserve"> </w:t>
      </w:r>
      <w:r>
        <w:rPr>
          <w:w w:val="105"/>
          <w:sz w:val="23"/>
        </w:rPr>
        <w:t>I.F.</w:t>
      </w:r>
      <w:r>
        <w:rPr>
          <w:spacing w:val="-6"/>
          <w:w w:val="105"/>
          <w:sz w:val="23"/>
        </w:rPr>
        <w:t xml:space="preserve"> </w:t>
      </w:r>
      <w:r>
        <w:rPr>
          <w:w w:val="105"/>
          <w:sz w:val="23"/>
        </w:rPr>
        <w:t>amplifier.</w:t>
      </w:r>
    </w:p>
    <w:p w:rsidR="00B141CF" w:rsidRDefault="009F45E6">
      <w:pPr>
        <w:pStyle w:val="ListParagraph"/>
        <w:numPr>
          <w:ilvl w:val="2"/>
          <w:numId w:val="98"/>
        </w:numPr>
        <w:tabs>
          <w:tab w:val="left" w:pos="2592"/>
          <w:tab w:val="left" w:pos="2593"/>
        </w:tabs>
        <w:rPr>
          <w:sz w:val="23"/>
        </w:rPr>
      </w:pPr>
      <w:r>
        <w:rPr>
          <w:w w:val="105"/>
          <w:sz w:val="23"/>
        </w:rPr>
        <w:t>Explain</w:t>
      </w:r>
      <w:r>
        <w:rPr>
          <w:spacing w:val="-11"/>
          <w:w w:val="105"/>
          <w:sz w:val="23"/>
        </w:rPr>
        <w:t xml:space="preserve"> </w:t>
      </w:r>
      <w:r>
        <w:rPr>
          <w:w w:val="105"/>
          <w:sz w:val="23"/>
        </w:rPr>
        <w:t>the</w:t>
      </w:r>
      <w:r>
        <w:rPr>
          <w:spacing w:val="-11"/>
          <w:w w:val="105"/>
          <w:sz w:val="23"/>
        </w:rPr>
        <w:t xml:space="preserve"> </w:t>
      </w:r>
      <w:r>
        <w:rPr>
          <w:w w:val="105"/>
          <w:sz w:val="23"/>
        </w:rPr>
        <w:t>working</w:t>
      </w:r>
      <w:r>
        <w:rPr>
          <w:spacing w:val="-11"/>
          <w:w w:val="105"/>
          <w:sz w:val="23"/>
        </w:rPr>
        <w:t xml:space="preserve"> </w:t>
      </w:r>
      <w:r>
        <w:rPr>
          <w:w w:val="105"/>
          <w:sz w:val="23"/>
        </w:rPr>
        <w:t>principle</w:t>
      </w:r>
      <w:r>
        <w:rPr>
          <w:spacing w:val="-11"/>
          <w:w w:val="105"/>
          <w:sz w:val="23"/>
        </w:rPr>
        <w:t xml:space="preserve"> </w:t>
      </w:r>
      <w:r>
        <w:rPr>
          <w:w w:val="105"/>
          <w:sz w:val="23"/>
        </w:rPr>
        <w:t>of</w:t>
      </w:r>
      <w:r>
        <w:rPr>
          <w:spacing w:val="-14"/>
          <w:w w:val="105"/>
          <w:sz w:val="23"/>
        </w:rPr>
        <w:t xml:space="preserve"> </w:t>
      </w:r>
      <w:r>
        <w:rPr>
          <w:w w:val="105"/>
          <w:sz w:val="23"/>
        </w:rPr>
        <w:t>single</w:t>
      </w:r>
      <w:r>
        <w:rPr>
          <w:spacing w:val="-11"/>
          <w:w w:val="105"/>
          <w:sz w:val="23"/>
        </w:rPr>
        <w:t xml:space="preserve"> </w:t>
      </w:r>
      <w:r>
        <w:rPr>
          <w:w w:val="105"/>
          <w:sz w:val="23"/>
        </w:rPr>
        <w:t>stage</w:t>
      </w:r>
      <w:r>
        <w:rPr>
          <w:spacing w:val="-4"/>
          <w:w w:val="105"/>
          <w:sz w:val="23"/>
        </w:rPr>
        <w:t xml:space="preserve"> </w:t>
      </w:r>
      <w:r>
        <w:rPr>
          <w:w w:val="105"/>
          <w:sz w:val="23"/>
        </w:rPr>
        <w:t>I.F.</w:t>
      </w:r>
      <w:r>
        <w:rPr>
          <w:spacing w:val="-15"/>
          <w:w w:val="105"/>
          <w:sz w:val="23"/>
        </w:rPr>
        <w:t xml:space="preserve"> </w:t>
      </w:r>
      <w:r>
        <w:rPr>
          <w:w w:val="105"/>
          <w:sz w:val="23"/>
        </w:rPr>
        <w:t>amplifier.</w:t>
      </w:r>
    </w:p>
    <w:p w:rsidR="00B141CF" w:rsidRDefault="009F45E6">
      <w:pPr>
        <w:pStyle w:val="ListParagraph"/>
        <w:numPr>
          <w:ilvl w:val="2"/>
          <w:numId w:val="98"/>
        </w:numPr>
        <w:tabs>
          <w:tab w:val="left" w:pos="2592"/>
          <w:tab w:val="left" w:pos="2593"/>
        </w:tabs>
        <w:spacing w:before="16"/>
        <w:rPr>
          <w:sz w:val="23"/>
        </w:rPr>
      </w:pPr>
      <w:r>
        <w:rPr>
          <w:w w:val="105"/>
          <w:sz w:val="23"/>
        </w:rPr>
        <w:t>Draw the circuit diagram of multistage I.F.</w:t>
      </w:r>
      <w:r>
        <w:rPr>
          <w:spacing w:val="-4"/>
          <w:w w:val="105"/>
          <w:sz w:val="23"/>
        </w:rPr>
        <w:t xml:space="preserve"> </w:t>
      </w:r>
      <w:r>
        <w:rPr>
          <w:w w:val="105"/>
          <w:sz w:val="23"/>
        </w:rPr>
        <w:t>amplifier.</w:t>
      </w:r>
    </w:p>
    <w:p w:rsidR="00B141CF" w:rsidRDefault="009F45E6">
      <w:pPr>
        <w:pStyle w:val="ListParagraph"/>
        <w:numPr>
          <w:ilvl w:val="2"/>
          <w:numId w:val="98"/>
        </w:numPr>
        <w:tabs>
          <w:tab w:val="left" w:pos="2592"/>
          <w:tab w:val="left" w:pos="2593"/>
        </w:tabs>
        <w:spacing w:before="10"/>
        <w:rPr>
          <w:sz w:val="23"/>
        </w:rPr>
      </w:pPr>
      <w:r>
        <w:rPr>
          <w:w w:val="105"/>
          <w:sz w:val="23"/>
        </w:rPr>
        <w:t>Explain the working of multistage I.F.</w:t>
      </w:r>
      <w:r>
        <w:rPr>
          <w:spacing w:val="9"/>
          <w:w w:val="105"/>
          <w:sz w:val="23"/>
        </w:rPr>
        <w:t xml:space="preserve"> </w:t>
      </w:r>
      <w:r>
        <w:rPr>
          <w:w w:val="105"/>
          <w:sz w:val="23"/>
        </w:rPr>
        <w:t>amplifier.</w:t>
      </w:r>
    </w:p>
    <w:p w:rsidR="00B141CF" w:rsidRDefault="009F45E6">
      <w:pPr>
        <w:pStyle w:val="ListParagraph"/>
        <w:numPr>
          <w:ilvl w:val="2"/>
          <w:numId w:val="98"/>
        </w:numPr>
        <w:tabs>
          <w:tab w:val="left" w:pos="2592"/>
          <w:tab w:val="left" w:pos="2593"/>
        </w:tabs>
        <w:spacing w:before="16"/>
        <w:rPr>
          <w:sz w:val="23"/>
        </w:rPr>
      </w:pPr>
      <w:r>
        <w:rPr>
          <w:w w:val="105"/>
          <w:sz w:val="23"/>
        </w:rPr>
        <w:t>Compare</w:t>
      </w:r>
      <w:r>
        <w:rPr>
          <w:spacing w:val="-6"/>
          <w:w w:val="105"/>
          <w:sz w:val="23"/>
        </w:rPr>
        <w:t xml:space="preserve"> </w:t>
      </w:r>
      <w:r>
        <w:rPr>
          <w:w w:val="105"/>
          <w:sz w:val="23"/>
        </w:rPr>
        <w:t>the</w:t>
      </w:r>
      <w:r>
        <w:rPr>
          <w:spacing w:val="-6"/>
          <w:w w:val="105"/>
          <w:sz w:val="23"/>
        </w:rPr>
        <w:t xml:space="preserve"> </w:t>
      </w:r>
      <w:r>
        <w:rPr>
          <w:spacing w:val="-5"/>
          <w:w w:val="105"/>
          <w:sz w:val="23"/>
        </w:rPr>
        <w:t>characteristics</w:t>
      </w:r>
      <w:r>
        <w:rPr>
          <w:spacing w:val="-12"/>
          <w:w w:val="105"/>
          <w:sz w:val="23"/>
        </w:rPr>
        <w:t xml:space="preserve"> </w:t>
      </w:r>
      <w:r>
        <w:rPr>
          <w:w w:val="105"/>
          <w:sz w:val="23"/>
        </w:rPr>
        <w:t>of</w:t>
      </w:r>
      <w:r>
        <w:rPr>
          <w:spacing w:val="-8"/>
          <w:w w:val="105"/>
          <w:sz w:val="23"/>
        </w:rPr>
        <w:t xml:space="preserve"> </w:t>
      </w:r>
      <w:r>
        <w:rPr>
          <w:w w:val="105"/>
          <w:sz w:val="23"/>
        </w:rPr>
        <w:t>single</w:t>
      </w:r>
      <w:r>
        <w:rPr>
          <w:spacing w:val="-5"/>
          <w:w w:val="105"/>
          <w:sz w:val="23"/>
        </w:rPr>
        <w:t xml:space="preserve"> stage</w:t>
      </w:r>
      <w:r>
        <w:rPr>
          <w:spacing w:val="-12"/>
          <w:w w:val="105"/>
          <w:sz w:val="23"/>
        </w:rPr>
        <w:t xml:space="preserve"> </w:t>
      </w:r>
      <w:r>
        <w:rPr>
          <w:w w:val="105"/>
          <w:sz w:val="23"/>
        </w:rPr>
        <w:t>with</w:t>
      </w:r>
      <w:r>
        <w:rPr>
          <w:spacing w:val="-6"/>
          <w:w w:val="105"/>
          <w:sz w:val="23"/>
        </w:rPr>
        <w:t xml:space="preserve"> </w:t>
      </w:r>
      <w:r>
        <w:rPr>
          <w:w w:val="105"/>
          <w:sz w:val="23"/>
        </w:rPr>
        <w:t>multi</w:t>
      </w:r>
      <w:r>
        <w:rPr>
          <w:spacing w:val="-9"/>
          <w:w w:val="105"/>
          <w:sz w:val="23"/>
        </w:rPr>
        <w:t xml:space="preserve"> </w:t>
      </w:r>
      <w:r>
        <w:rPr>
          <w:spacing w:val="-3"/>
          <w:w w:val="105"/>
          <w:sz w:val="23"/>
        </w:rPr>
        <w:t>stage</w:t>
      </w:r>
      <w:r>
        <w:rPr>
          <w:spacing w:val="-7"/>
          <w:w w:val="105"/>
          <w:sz w:val="23"/>
        </w:rPr>
        <w:t xml:space="preserve"> </w:t>
      </w:r>
      <w:r>
        <w:rPr>
          <w:w w:val="105"/>
          <w:sz w:val="23"/>
        </w:rPr>
        <w:t>I.F.</w:t>
      </w:r>
      <w:r>
        <w:rPr>
          <w:spacing w:val="-1"/>
          <w:w w:val="105"/>
          <w:sz w:val="23"/>
        </w:rPr>
        <w:t xml:space="preserve"> </w:t>
      </w:r>
      <w:r>
        <w:rPr>
          <w:w w:val="105"/>
          <w:sz w:val="23"/>
        </w:rPr>
        <w:t>amplifier.</w:t>
      </w:r>
    </w:p>
    <w:p w:rsidR="00B141CF" w:rsidRDefault="009F45E6">
      <w:pPr>
        <w:pStyle w:val="Heading1"/>
        <w:numPr>
          <w:ilvl w:val="1"/>
          <w:numId w:val="96"/>
        </w:numPr>
        <w:tabs>
          <w:tab w:val="left" w:pos="1872"/>
          <w:tab w:val="left" w:pos="1873"/>
        </w:tabs>
        <w:spacing w:before="9"/>
        <w:ind w:hanging="722"/>
      </w:pPr>
      <w:r>
        <w:rPr>
          <w:w w:val="105"/>
        </w:rPr>
        <w:t xml:space="preserve">Understand </w:t>
      </w:r>
      <w:r>
        <w:rPr>
          <w:spacing w:val="-3"/>
          <w:w w:val="105"/>
        </w:rPr>
        <w:t xml:space="preserve">neutralization </w:t>
      </w:r>
      <w:r>
        <w:rPr>
          <w:w w:val="105"/>
        </w:rPr>
        <w:t>in IF</w:t>
      </w:r>
      <w:r>
        <w:rPr>
          <w:spacing w:val="-32"/>
          <w:w w:val="105"/>
        </w:rPr>
        <w:t xml:space="preserve"> </w:t>
      </w:r>
      <w:r>
        <w:rPr>
          <w:w w:val="105"/>
        </w:rPr>
        <w:t>amplifier.</w:t>
      </w:r>
    </w:p>
    <w:p w:rsidR="00B141CF" w:rsidRDefault="009F45E6">
      <w:pPr>
        <w:pStyle w:val="ListParagraph"/>
        <w:numPr>
          <w:ilvl w:val="2"/>
          <w:numId w:val="96"/>
        </w:numPr>
        <w:tabs>
          <w:tab w:val="left" w:pos="2592"/>
          <w:tab w:val="left" w:pos="2593"/>
        </w:tabs>
        <w:spacing w:before="10"/>
        <w:rPr>
          <w:sz w:val="23"/>
        </w:rPr>
      </w:pPr>
      <w:r>
        <w:rPr>
          <w:w w:val="105"/>
          <w:sz w:val="23"/>
        </w:rPr>
        <w:t>Define the term</w:t>
      </w:r>
      <w:r>
        <w:rPr>
          <w:spacing w:val="-17"/>
          <w:w w:val="105"/>
          <w:sz w:val="23"/>
        </w:rPr>
        <w:t xml:space="preserve"> </w:t>
      </w:r>
      <w:r>
        <w:rPr>
          <w:spacing w:val="-3"/>
          <w:w w:val="105"/>
          <w:sz w:val="23"/>
        </w:rPr>
        <w:t>neutralization.</w:t>
      </w:r>
    </w:p>
    <w:p w:rsidR="00B141CF" w:rsidRDefault="009F45E6">
      <w:pPr>
        <w:pStyle w:val="ListParagraph"/>
        <w:numPr>
          <w:ilvl w:val="2"/>
          <w:numId w:val="96"/>
        </w:numPr>
        <w:tabs>
          <w:tab w:val="left" w:pos="2592"/>
          <w:tab w:val="left" w:pos="2593"/>
        </w:tabs>
        <w:spacing w:before="16"/>
        <w:rPr>
          <w:sz w:val="23"/>
        </w:rPr>
      </w:pPr>
      <w:r>
        <w:rPr>
          <w:w w:val="105"/>
          <w:sz w:val="23"/>
        </w:rPr>
        <w:t xml:space="preserve">Discuss </w:t>
      </w:r>
      <w:r>
        <w:rPr>
          <w:spacing w:val="-2"/>
          <w:w w:val="105"/>
          <w:sz w:val="23"/>
        </w:rPr>
        <w:t xml:space="preserve">the </w:t>
      </w:r>
      <w:r>
        <w:rPr>
          <w:w w:val="105"/>
          <w:sz w:val="23"/>
        </w:rPr>
        <w:t xml:space="preserve">method to implement </w:t>
      </w:r>
      <w:r>
        <w:rPr>
          <w:spacing w:val="-3"/>
          <w:w w:val="105"/>
          <w:sz w:val="23"/>
        </w:rPr>
        <w:t xml:space="preserve">neutralization </w:t>
      </w:r>
      <w:r>
        <w:rPr>
          <w:w w:val="105"/>
          <w:sz w:val="23"/>
        </w:rPr>
        <w:t>in IF</w:t>
      </w:r>
      <w:r>
        <w:rPr>
          <w:spacing w:val="1"/>
          <w:w w:val="105"/>
          <w:sz w:val="23"/>
        </w:rPr>
        <w:t xml:space="preserve"> </w:t>
      </w:r>
      <w:r>
        <w:rPr>
          <w:w w:val="105"/>
          <w:sz w:val="23"/>
        </w:rPr>
        <w:t>amplifier.</w:t>
      </w:r>
    </w:p>
    <w:p w:rsidR="00B141CF" w:rsidRDefault="009F45E6">
      <w:pPr>
        <w:pStyle w:val="ListParagraph"/>
        <w:numPr>
          <w:ilvl w:val="2"/>
          <w:numId w:val="96"/>
        </w:numPr>
        <w:tabs>
          <w:tab w:val="left" w:pos="2592"/>
          <w:tab w:val="left" w:pos="2593"/>
        </w:tabs>
        <w:rPr>
          <w:sz w:val="23"/>
        </w:rPr>
      </w:pPr>
      <w:r>
        <w:rPr>
          <w:w w:val="105"/>
          <w:sz w:val="23"/>
        </w:rPr>
        <w:t>List common faults that occur in I.F.</w:t>
      </w:r>
      <w:r>
        <w:rPr>
          <w:spacing w:val="2"/>
          <w:w w:val="105"/>
          <w:sz w:val="23"/>
        </w:rPr>
        <w:t xml:space="preserve"> </w:t>
      </w:r>
      <w:r>
        <w:rPr>
          <w:w w:val="105"/>
          <w:sz w:val="23"/>
        </w:rPr>
        <w:t>amplifier.</w:t>
      </w:r>
    </w:p>
    <w:p w:rsidR="00B141CF" w:rsidRDefault="00B141CF">
      <w:pPr>
        <w:pStyle w:val="BodyText"/>
        <w:spacing w:before="7"/>
        <w:ind w:left="0" w:firstLine="0"/>
        <w:rPr>
          <w:sz w:val="24"/>
        </w:rPr>
      </w:pPr>
    </w:p>
    <w:p w:rsidR="00B141CF" w:rsidRDefault="009F45E6">
      <w:pPr>
        <w:pStyle w:val="Heading1"/>
        <w:numPr>
          <w:ilvl w:val="0"/>
          <w:numId w:val="96"/>
        </w:numPr>
        <w:tabs>
          <w:tab w:val="left" w:pos="1151"/>
          <w:tab w:val="left" w:pos="1152"/>
        </w:tabs>
      </w:pPr>
      <w:r>
        <w:rPr>
          <w:w w:val="105"/>
        </w:rPr>
        <w:t>OSCILLATORS.</w:t>
      </w:r>
    </w:p>
    <w:p w:rsidR="00B141CF" w:rsidRDefault="009F45E6">
      <w:pPr>
        <w:pStyle w:val="ListParagraph"/>
        <w:numPr>
          <w:ilvl w:val="1"/>
          <w:numId w:val="96"/>
        </w:numPr>
        <w:tabs>
          <w:tab w:val="left" w:pos="1872"/>
          <w:tab w:val="left" w:pos="1873"/>
        </w:tabs>
        <w:ind w:hanging="722"/>
        <w:rPr>
          <w:sz w:val="23"/>
        </w:rPr>
      </w:pPr>
      <w:r>
        <w:rPr>
          <w:w w:val="105"/>
          <w:sz w:val="23"/>
        </w:rPr>
        <w:t xml:space="preserve">To </w:t>
      </w:r>
      <w:r>
        <w:rPr>
          <w:spacing w:val="-3"/>
          <w:w w:val="105"/>
          <w:sz w:val="23"/>
        </w:rPr>
        <w:t xml:space="preserve">understand </w:t>
      </w:r>
      <w:r>
        <w:rPr>
          <w:w w:val="105"/>
          <w:sz w:val="23"/>
        </w:rPr>
        <w:t>the types and working of</w:t>
      </w:r>
      <w:r>
        <w:rPr>
          <w:spacing w:val="-37"/>
          <w:w w:val="105"/>
          <w:sz w:val="23"/>
        </w:rPr>
        <w:t xml:space="preserve"> </w:t>
      </w:r>
      <w:r>
        <w:rPr>
          <w:spacing w:val="-3"/>
          <w:w w:val="105"/>
          <w:sz w:val="23"/>
        </w:rPr>
        <w:t>oscillators.</w:t>
      </w:r>
    </w:p>
    <w:p w:rsidR="00B141CF" w:rsidRDefault="009F45E6">
      <w:pPr>
        <w:pStyle w:val="ListParagraph"/>
        <w:numPr>
          <w:ilvl w:val="2"/>
          <w:numId w:val="96"/>
        </w:numPr>
        <w:tabs>
          <w:tab w:val="left" w:pos="2592"/>
          <w:tab w:val="left" w:pos="2593"/>
        </w:tabs>
        <w:spacing w:before="17"/>
        <w:rPr>
          <w:sz w:val="23"/>
        </w:rPr>
      </w:pPr>
      <w:r>
        <w:rPr>
          <w:w w:val="105"/>
          <w:sz w:val="23"/>
        </w:rPr>
        <w:t>Define an</w:t>
      </w:r>
      <w:r>
        <w:rPr>
          <w:spacing w:val="-15"/>
          <w:w w:val="105"/>
          <w:sz w:val="23"/>
        </w:rPr>
        <w:t xml:space="preserve"> </w:t>
      </w:r>
      <w:r>
        <w:rPr>
          <w:w w:val="105"/>
          <w:sz w:val="23"/>
        </w:rPr>
        <w:t>oscillator.</w:t>
      </w:r>
    </w:p>
    <w:p w:rsidR="00B141CF" w:rsidRDefault="009F45E6">
      <w:pPr>
        <w:pStyle w:val="ListParagraph"/>
        <w:numPr>
          <w:ilvl w:val="2"/>
          <w:numId w:val="96"/>
        </w:numPr>
        <w:tabs>
          <w:tab w:val="left" w:pos="2592"/>
          <w:tab w:val="left" w:pos="2593"/>
        </w:tabs>
        <w:spacing w:before="16"/>
        <w:rPr>
          <w:sz w:val="23"/>
        </w:rPr>
      </w:pPr>
      <w:r>
        <w:rPr>
          <w:w w:val="105"/>
          <w:sz w:val="23"/>
        </w:rPr>
        <w:t>Enlist the basic requirements of an</w:t>
      </w:r>
      <w:r>
        <w:rPr>
          <w:spacing w:val="-48"/>
          <w:w w:val="105"/>
          <w:sz w:val="23"/>
        </w:rPr>
        <w:t xml:space="preserve"> </w:t>
      </w:r>
      <w:r>
        <w:rPr>
          <w:w w:val="105"/>
          <w:sz w:val="23"/>
        </w:rPr>
        <w:t>oscillator.</w:t>
      </w:r>
    </w:p>
    <w:p w:rsidR="00B141CF" w:rsidRDefault="009F45E6">
      <w:pPr>
        <w:pStyle w:val="ListParagraph"/>
        <w:numPr>
          <w:ilvl w:val="2"/>
          <w:numId w:val="96"/>
        </w:numPr>
        <w:tabs>
          <w:tab w:val="left" w:pos="2592"/>
          <w:tab w:val="left" w:pos="2593"/>
        </w:tabs>
        <w:spacing w:before="10"/>
        <w:rPr>
          <w:sz w:val="23"/>
        </w:rPr>
      </w:pPr>
      <w:r>
        <w:rPr>
          <w:w w:val="105"/>
          <w:sz w:val="23"/>
        </w:rPr>
        <w:t>Explain conditions for an amplifier to work as</w:t>
      </w:r>
      <w:r>
        <w:rPr>
          <w:spacing w:val="-27"/>
          <w:w w:val="105"/>
          <w:sz w:val="23"/>
        </w:rPr>
        <w:t xml:space="preserve"> </w:t>
      </w:r>
      <w:r>
        <w:rPr>
          <w:w w:val="105"/>
          <w:sz w:val="23"/>
        </w:rPr>
        <w:t>an</w:t>
      </w:r>
      <w:r w:rsidR="00AE09C5">
        <w:rPr>
          <w:w w:val="105"/>
          <w:sz w:val="23"/>
        </w:rPr>
        <w:t xml:space="preserve"> </w:t>
      </w:r>
      <w:r>
        <w:rPr>
          <w:w w:val="105"/>
          <w:sz w:val="23"/>
        </w:rPr>
        <w:t>oscillator.</w:t>
      </w:r>
    </w:p>
    <w:p w:rsidR="00B141CF" w:rsidRDefault="009F45E6">
      <w:pPr>
        <w:pStyle w:val="ListParagraph"/>
        <w:numPr>
          <w:ilvl w:val="2"/>
          <w:numId w:val="96"/>
        </w:numPr>
        <w:tabs>
          <w:tab w:val="left" w:pos="2592"/>
          <w:tab w:val="left" w:pos="2593"/>
        </w:tabs>
        <w:rPr>
          <w:sz w:val="23"/>
        </w:rPr>
      </w:pPr>
      <w:r>
        <w:rPr>
          <w:w w:val="105"/>
          <w:sz w:val="23"/>
        </w:rPr>
        <w:t>Classify the oscillator</w:t>
      </w:r>
      <w:r>
        <w:rPr>
          <w:spacing w:val="-24"/>
          <w:w w:val="105"/>
          <w:sz w:val="23"/>
        </w:rPr>
        <w:t xml:space="preserve"> </w:t>
      </w:r>
      <w:r>
        <w:rPr>
          <w:w w:val="105"/>
          <w:sz w:val="23"/>
        </w:rPr>
        <w:t>circuits.</w:t>
      </w:r>
    </w:p>
    <w:p w:rsidR="00B141CF" w:rsidRDefault="009F45E6">
      <w:pPr>
        <w:pStyle w:val="ListParagraph"/>
        <w:numPr>
          <w:ilvl w:val="2"/>
          <w:numId w:val="96"/>
        </w:numPr>
        <w:tabs>
          <w:tab w:val="left" w:pos="2592"/>
          <w:tab w:val="left" w:pos="2593"/>
        </w:tabs>
        <w:spacing w:before="16"/>
        <w:rPr>
          <w:sz w:val="23"/>
        </w:rPr>
      </w:pPr>
      <w:r>
        <w:rPr>
          <w:w w:val="105"/>
          <w:sz w:val="23"/>
        </w:rPr>
        <w:t>Explain</w:t>
      </w:r>
      <w:r>
        <w:rPr>
          <w:spacing w:val="-3"/>
          <w:w w:val="105"/>
          <w:sz w:val="23"/>
        </w:rPr>
        <w:t xml:space="preserve"> </w:t>
      </w:r>
      <w:r>
        <w:rPr>
          <w:w w:val="105"/>
          <w:sz w:val="23"/>
        </w:rPr>
        <w:t>the</w:t>
      </w:r>
      <w:r>
        <w:rPr>
          <w:spacing w:val="-3"/>
          <w:w w:val="105"/>
          <w:sz w:val="23"/>
        </w:rPr>
        <w:t xml:space="preserve"> </w:t>
      </w:r>
      <w:r>
        <w:rPr>
          <w:w w:val="105"/>
          <w:sz w:val="23"/>
        </w:rPr>
        <w:t>working</w:t>
      </w:r>
      <w:r>
        <w:rPr>
          <w:spacing w:val="-3"/>
          <w:w w:val="105"/>
          <w:sz w:val="23"/>
        </w:rPr>
        <w:t xml:space="preserve"> </w:t>
      </w:r>
      <w:r>
        <w:rPr>
          <w:w w:val="105"/>
          <w:sz w:val="23"/>
        </w:rPr>
        <w:t>of</w:t>
      </w:r>
      <w:r>
        <w:rPr>
          <w:spacing w:val="-5"/>
          <w:w w:val="105"/>
          <w:sz w:val="23"/>
        </w:rPr>
        <w:t xml:space="preserve"> </w:t>
      </w:r>
      <w:r>
        <w:rPr>
          <w:w w:val="105"/>
          <w:sz w:val="23"/>
        </w:rPr>
        <w:t>R</w:t>
      </w:r>
      <w:r>
        <w:rPr>
          <w:spacing w:val="-5"/>
          <w:w w:val="105"/>
          <w:sz w:val="23"/>
        </w:rPr>
        <w:t xml:space="preserve"> </w:t>
      </w:r>
      <w:r>
        <w:rPr>
          <w:w w:val="105"/>
          <w:sz w:val="23"/>
        </w:rPr>
        <w:t>C</w:t>
      </w:r>
      <w:r>
        <w:rPr>
          <w:spacing w:val="-6"/>
          <w:w w:val="105"/>
          <w:sz w:val="23"/>
        </w:rPr>
        <w:t xml:space="preserve"> </w:t>
      </w:r>
      <w:r>
        <w:rPr>
          <w:w w:val="105"/>
          <w:sz w:val="23"/>
        </w:rPr>
        <w:t>phase</w:t>
      </w:r>
      <w:r>
        <w:rPr>
          <w:spacing w:val="2"/>
          <w:w w:val="105"/>
          <w:sz w:val="23"/>
        </w:rPr>
        <w:t xml:space="preserve"> </w:t>
      </w:r>
      <w:r>
        <w:rPr>
          <w:w w:val="105"/>
          <w:sz w:val="23"/>
        </w:rPr>
        <w:t>shift</w:t>
      </w:r>
      <w:r>
        <w:rPr>
          <w:spacing w:val="-12"/>
          <w:w w:val="105"/>
          <w:sz w:val="23"/>
        </w:rPr>
        <w:t xml:space="preserve"> </w:t>
      </w:r>
      <w:r>
        <w:rPr>
          <w:w w:val="105"/>
          <w:sz w:val="23"/>
        </w:rPr>
        <w:t>&amp;</w:t>
      </w:r>
      <w:r>
        <w:rPr>
          <w:spacing w:val="-4"/>
          <w:w w:val="105"/>
          <w:sz w:val="23"/>
        </w:rPr>
        <w:t xml:space="preserve"> </w:t>
      </w:r>
      <w:r>
        <w:rPr>
          <w:w w:val="105"/>
          <w:sz w:val="23"/>
        </w:rPr>
        <w:t>Wien</w:t>
      </w:r>
      <w:r>
        <w:rPr>
          <w:spacing w:val="-2"/>
          <w:w w:val="105"/>
          <w:sz w:val="23"/>
        </w:rPr>
        <w:t xml:space="preserve"> </w:t>
      </w:r>
      <w:r>
        <w:rPr>
          <w:w w:val="105"/>
          <w:sz w:val="23"/>
        </w:rPr>
        <w:t>bridge</w:t>
      </w:r>
      <w:r>
        <w:rPr>
          <w:spacing w:val="-8"/>
          <w:w w:val="105"/>
          <w:sz w:val="23"/>
        </w:rPr>
        <w:t xml:space="preserve"> </w:t>
      </w:r>
      <w:r>
        <w:rPr>
          <w:w w:val="105"/>
          <w:sz w:val="23"/>
        </w:rPr>
        <w:t>oscillators.</w:t>
      </w:r>
    </w:p>
    <w:p w:rsidR="00B141CF" w:rsidRDefault="009F45E6">
      <w:pPr>
        <w:pStyle w:val="ListParagraph"/>
        <w:numPr>
          <w:ilvl w:val="2"/>
          <w:numId w:val="96"/>
        </w:numPr>
        <w:tabs>
          <w:tab w:val="left" w:pos="2592"/>
          <w:tab w:val="left" w:pos="2593"/>
        </w:tabs>
        <w:spacing w:before="10"/>
        <w:rPr>
          <w:sz w:val="23"/>
        </w:rPr>
      </w:pPr>
      <w:r>
        <w:rPr>
          <w:w w:val="105"/>
          <w:sz w:val="23"/>
        </w:rPr>
        <w:t>Explain</w:t>
      </w:r>
      <w:r>
        <w:rPr>
          <w:spacing w:val="-18"/>
          <w:w w:val="105"/>
          <w:sz w:val="23"/>
        </w:rPr>
        <w:t xml:space="preserve"> </w:t>
      </w:r>
      <w:r>
        <w:rPr>
          <w:w w:val="105"/>
          <w:sz w:val="23"/>
        </w:rPr>
        <w:t>the</w:t>
      </w:r>
      <w:r>
        <w:rPr>
          <w:spacing w:val="-19"/>
          <w:w w:val="105"/>
          <w:sz w:val="23"/>
        </w:rPr>
        <w:t xml:space="preserve"> </w:t>
      </w:r>
      <w:r>
        <w:rPr>
          <w:w w:val="105"/>
          <w:sz w:val="23"/>
        </w:rPr>
        <w:t>working</w:t>
      </w:r>
      <w:r>
        <w:rPr>
          <w:spacing w:val="-17"/>
          <w:w w:val="105"/>
          <w:sz w:val="23"/>
        </w:rPr>
        <w:t xml:space="preserve"> </w:t>
      </w:r>
      <w:r>
        <w:rPr>
          <w:w w:val="105"/>
          <w:sz w:val="23"/>
        </w:rPr>
        <w:t>of</w:t>
      </w:r>
      <w:r>
        <w:rPr>
          <w:spacing w:val="-20"/>
          <w:w w:val="105"/>
          <w:sz w:val="23"/>
        </w:rPr>
        <w:t xml:space="preserve"> </w:t>
      </w:r>
      <w:r>
        <w:rPr>
          <w:w w:val="105"/>
          <w:sz w:val="23"/>
        </w:rPr>
        <w:t>Hartley</w:t>
      </w:r>
      <w:r>
        <w:rPr>
          <w:spacing w:val="-18"/>
          <w:w w:val="105"/>
          <w:sz w:val="23"/>
        </w:rPr>
        <w:t xml:space="preserve"> </w:t>
      </w:r>
      <w:r>
        <w:rPr>
          <w:w w:val="105"/>
          <w:sz w:val="23"/>
        </w:rPr>
        <w:t>and</w:t>
      </w:r>
      <w:r>
        <w:rPr>
          <w:spacing w:val="-17"/>
          <w:w w:val="105"/>
          <w:sz w:val="23"/>
        </w:rPr>
        <w:t xml:space="preserve"> </w:t>
      </w:r>
      <w:r>
        <w:rPr>
          <w:w w:val="105"/>
          <w:sz w:val="23"/>
        </w:rPr>
        <w:t>colpitis</w:t>
      </w:r>
      <w:r>
        <w:rPr>
          <w:spacing w:val="-20"/>
          <w:w w:val="105"/>
          <w:sz w:val="23"/>
        </w:rPr>
        <w:t xml:space="preserve"> </w:t>
      </w:r>
      <w:r>
        <w:rPr>
          <w:w w:val="105"/>
          <w:sz w:val="23"/>
        </w:rPr>
        <w:t>oscillators.</w:t>
      </w:r>
    </w:p>
    <w:p w:rsidR="00B141CF" w:rsidRDefault="009F45E6">
      <w:pPr>
        <w:pStyle w:val="ListParagraph"/>
        <w:numPr>
          <w:ilvl w:val="2"/>
          <w:numId w:val="96"/>
        </w:numPr>
        <w:tabs>
          <w:tab w:val="left" w:pos="2592"/>
          <w:tab w:val="left" w:pos="2593"/>
        </w:tabs>
        <w:rPr>
          <w:sz w:val="23"/>
        </w:rPr>
      </w:pPr>
      <w:r>
        <w:rPr>
          <w:w w:val="105"/>
          <w:sz w:val="23"/>
        </w:rPr>
        <w:t>Explain</w:t>
      </w:r>
      <w:r>
        <w:rPr>
          <w:spacing w:val="-8"/>
          <w:w w:val="105"/>
          <w:sz w:val="23"/>
        </w:rPr>
        <w:t xml:space="preserve"> </w:t>
      </w:r>
      <w:r>
        <w:rPr>
          <w:w w:val="105"/>
          <w:sz w:val="23"/>
        </w:rPr>
        <w:t>the</w:t>
      </w:r>
      <w:r>
        <w:rPr>
          <w:spacing w:val="-9"/>
          <w:w w:val="105"/>
          <w:sz w:val="23"/>
        </w:rPr>
        <w:t xml:space="preserve"> </w:t>
      </w:r>
      <w:r>
        <w:rPr>
          <w:w w:val="105"/>
          <w:sz w:val="23"/>
        </w:rPr>
        <w:t>working</w:t>
      </w:r>
      <w:r>
        <w:rPr>
          <w:spacing w:val="-8"/>
          <w:w w:val="105"/>
          <w:sz w:val="23"/>
        </w:rPr>
        <w:t xml:space="preserve"> </w:t>
      </w:r>
      <w:r>
        <w:rPr>
          <w:w w:val="105"/>
          <w:sz w:val="23"/>
        </w:rPr>
        <w:t>of</w:t>
      </w:r>
      <w:r>
        <w:rPr>
          <w:spacing w:val="-10"/>
          <w:w w:val="105"/>
          <w:sz w:val="23"/>
        </w:rPr>
        <w:t xml:space="preserve"> </w:t>
      </w:r>
      <w:r>
        <w:rPr>
          <w:w w:val="105"/>
          <w:sz w:val="23"/>
        </w:rPr>
        <w:t>crystal</w:t>
      </w:r>
      <w:r>
        <w:rPr>
          <w:spacing w:val="-12"/>
          <w:w w:val="105"/>
          <w:sz w:val="23"/>
        </w:rPr>
        <w:t xml:space="preserve"> </w:t>
      </w:r>
      <w:r>
        <w:rPr>
          <w:w w:val="105"/>
          <w:sz w:val="23"/>
        </w:rPr>
        <w:t>and</w:t>
      </w:r>
      <w:r>
        <w:rPr>
          <w:spacing w:val="-2"/>
          <w:w w:val="105"/>
          <w:sz w:val="23"/>
        </w:rPr>
        <w:t xml:space="preserve"> </w:t>
      </w:r>
      <w:r>
        <w:rPr>
          <w:w w:val="105"/>
          <w:sz w:val="23"/>
        </w:rPr>
        <w:t>tuned</w:t>
      </w:r>
      <w:r w:rsidR="00AE09C5">
        <w:rPr>
          <w:w w:val="105"/>
          <w:sz w:val="23"/>
        </w:rPr>
        <w:t xml:space="preserve"> </w:t>
      </w:r>
      <w:r>
        <w:rPr>
          <w:w w:val="105"/>
          <w:sz w:val="23"/>
        </w:rPr>
        <w:t>collector</w:t>
      </w:r>
      <w:r>
        <w:rPr>
          <w:spacing w:val="-17"/>
          <w:w w:val="105"/>
          <w:sz w:val="23"/>
        </w:rPr>
        <w:t xml:space="preserve"> </w:t>
      </w:r>
      <w:r>
        <w:rPr>
          <w:spacing w:val="-3"/>
          <w:w w:val="105"/>
          <w:sz w:val="23"/>
        </w:rPr>
        <w:t>oscillators.</w:t>
      </w:r>
    </w:p>
    <w:p w:rsidR="00B141CF" w:rsidRDefault="009F45E6">
      <w:pPr>
        <w:pStyle w:val="ListParagraph"/>
        <w:numPr>
          <w:ilvl w:val="2"/>
          <w:numId w:val="96"/>
        </w:numPr>
        <w:tabs>
          <w:tab w:val="left" w:pos="2592"/>
          <w:tab w:val="left" w:pos="2593"/>
        </w:tabs>
        <w:spacing w:before="16"/>
        <w:rPr>
          <w:sz w:val="23"/>
        </w:rPr>
      </w:pPr>
      <w:r>
        <w:rPr>
          <w:w w:val="105"/>
          <w:sz w:val="23"/>
        </w:rPr>
        <w:t>Explain</w:t>
      </w:r>
      <w:r>
        <w:rPr>
          <w:spacing w:val="-7"/>
          <w:w w:val="105"/>
          <w:sz w:val="23"/>
        </w:rPr>
        <w:t xml:space="preserve"> </w:t>
      </w:r>
      <w:r>
        <w:rPr>
          <w:w w:val="105"/>
          <w:sz w:val="23"/>
        </w:rPr>
        <w:t>the</w:t>
      </w:r>
      <w:r>
        <w:rPr>
          <w:spacing w:val="-8"/>
          <w:w w:val="105"/>
          <w:sz w:val="23"/>
        </w:rPr>
        <w:t xml:space="preserve"> </w:t>
      </w:r>
      <w:r>
        <w:rPr>
          <w:w w:val="105"/>
          <w:sz w:val="23"/>
        </w:rPr>
        <w:t>working</w:t>
      </w:r>
      <w:r>
        <w:rPr>
          <w:spacing w:val="-7"/>
          <w:w w:val="105"/>
          <w:sz w:val="23"/>
        </w:rPr>
        <w:t xml:space="preserve"> </w:t>
      </w:r>
      <w:r>
        <w:rPr>
          <w:w w:val="105"/>
          <w:sz w:val="23"/>
        </w:rPr>
        <w:t>of</w:t>
      </w:r>
      <w:r>
        <w:rPr>
          <w:spacing w:val="-9"/>
          <w:w w:val="105"/>
          <w:sz w:val="23"/>
        </w:rPr>
        <w:t xml:space="preserve"> </w:t>
      </w:r>
      <w:r>
        <w:rPr>
          <w:w w:val="105"/>
          <w:sz w:val="23"/>
        </w:rPr>
        <w:t>pulse-tone</w:t>
      </w:r>
      <w:r>
        <w:rPr>
          <w:spacing w:val="-8"/>
          <w:w w:val="105"/>
          <w:sz w:val="23"/>
        </w:rPr>
        <w:t xml:space="preserve"> </w:t>
      </w:r>
      <w:r>
        <w:rPr>
          <w:w w:val="105"/>
          <w:sz w:val="23"/>
        </w:rPr>
        <w:t>oscillator</w:t>
      </w:r>
      <w:r>
        <w:rPr>
          <w:spacing w:val="-10"/>
          <w:w w:val="105"/>
          <w:sz w:val="23"/>
        </w:rPr>
        <w:t xml:space="preserve"> </w:t>
      </w:r>
      <w:r>
        <w:rPr>
          <w:w w:val="105"/>
          <w:sz w:val="23"/>
        </w:rPr>
        <w:t>using</w:t>
      </w:r>
      <w:r>
        <w:rPr>
          <w:spacing w:val="-7"/>
          <w:w w:val="105"/>
          <w:sz w:val="23"/>
        </w:rPr>
        <w:t xml:space="preserve"> </w:t>
      </w:r>
      <w:r>
        <w:rPr>
          <w:w w:val="105"/>
          <w:sz w:val="23"/>
        </w:rPr>
        <w:t>555</w:t>
      </w:r>
      <w:r>
        <w:rPr>
          <w:spacing w:val="-9"/>
          <w:w w:val="105"/>
          <w:sz w:val="23"/>
        </w:rPr>
        <w:t xml:space="preserve"> </w:t>
      </w:r>
      <w:r>
        <w:rPr>
          <w:w w:val="105"/>
          <w:sz w:val="23"/>
        </w:rPr>
        <w:t>timer.</w:t>
      </w:r>
    </w:p>
    <w:p w:rsidR="00B141CF" w:rsidRDefault="009F45E6">
      <w:pPr>
        <w:pStyle w:val="ListParagraph"/>
        <w:numPr>
          <w:ilvl w:val="2"/>
          <w:numId w:val="96"/>
        </w:numPr>
        <w:tabs>
          <w:tab w:val="left" w:pos="2592"/>
          <w:tab w:val="left" w:pos="2593"/>
        </w:tabs>
        <w:rPr>
          <w:sz w:val="23"/>
        </w:rPr>
      </w:pPr>
      <w:r>
        <w:rPr>
          <w:w w:val="105"/>
          <w:sz w:val="23"/>
        </w:rPr>
        <w:t>Explain the working of voltage</w:t>
      </w:r>
      <w:r>
        <w:rPr>
          <w:spacing w:val="-13"/>
          <w:w w:val="105"/>
          <w:sz w:val="23"/>
        </w:rPr>
        <w:t xml:space="preserve"> </w:t>
      </w:r>
      <w:r>
        <w:rPr>
          <w:w w:val="105"/>
          <w:sz w:val="23"/>
        </w:rPr>
        <w:t>controlled</w:t>
      </w:r>
      <w:r w:rsidR="00AE09C5">
        <w:rPr>
          <w:w w:val="105"/>
          <w:sz w:val="23"/>
        </w:rPr>
        <w:t xml:space="preserve"> </w:t>
      </w:r>
      <w:r>
        <w:rPr>
          <w:w w:val="105"/>
          <w:sz w:val="23"/>
        </w:rPr>
        <w:t>oscillator.</w:t>
      </w:r>
    </w:p>
    <w:p w:rsidR="00B141CF" w:rsidRDefault="009F45E6">
      <w:pPr>
        <w:pStyle w:val="ListParagraph"/>
        <w:numPr>
          <w:ilvl w:val="2"/>
          <w:numId w:val="96"/>
        </w:numPr>
        <w:tabs>
          <w:tab w:val="left" w:pos="2593"/>
        </w:tabs>
        <w:spacing w:before="10"/>
        <w:rPr>
          <w:sz w:val="23"/>
        </w:rPr>
      </w:pPr>
      <w:r>
        <w:rPr>
          <w:w w:val="105"/>
          <w:sz w:val="23"/>
        </w:rPr>
        <w:t xml:space="preserve">Enlist the </w:t>
      </w:r>
      <w:r>
        <w:rPr>
          <w:spacing w:val="-3"/>
          <w:w w:val="105"/>
          <w:sz w:val="23"/>
        </w:rPr>
        <w:t xml:space="preserve">sources </w:t>
      </w:r>
      <w:r>
        <w:rPr>
          <w:w w:val="105"/>
          <w:sz w:val="23"/>
        </w:rPr>
        <w:t>of instability of</w:t>
      </w:r>
      <w:r>
        <w:rPr>
          <w:spacing w:val="-13"/>
          <w:w w:val="105"/>
          <w:sz w:val="23"/>
        </w:rPr>
        <w:t xml:space="preserve"> </w:t>
      </w:r>
      <w:r>
        <w:rPr>
          <w:w w:val="105"/>
          <w:sz w:val="23"/>
        </w:rPr>
        <w:t>an</w:t>
      </w:r>
      <w:r w:rsidR="00AE09C5">
        <w:rPr>
          <w:w w:val="105"/>
          <w:sz w:val="23"/>
        </w:rPr>
        <w:t xml:space="preserve"> </w:t>
      </w:r>
      <w:r>
        <w:rPr>
          <w:w w:val="105"/>
          <w:sz w:val="23"/>
        </w:rPr>
        <w:t>oscillator.</w:t>
      </w:r>
    </w:p>
    <w:p w:rsidR="00B141CF" w:rsidRDefault="009F45E6">
      <w:pPr>
        <w:pStyle w:val="ListParagraph"/>
        <w:numPr>
          <w:ilvl w:val="2"/>
          <w:numId w:val="96"/>
        </w:numPr>
        <w:tabs>
          <w:tab w:val="left" w:pos="2593"/>
        </w:tabs>
        <w:spacing w:before="16"/>
        <w:rPr>
          <w:sz w:val="23"/>
        </w:rPr>
      </w:pPr>
      <w:r>
        <w:rPr>
          <w:w w:val="105"/>
          <w:sz w:val="23"/>
        </w:rPr>
        <w:t>Explain the method of oscillator</w:t>
      </w:r>
      <w:r>
        <w:rPr>
          <w:spacing w:val="-32"/>
          <w:w w:val="105"/>
          <w:sz w:val="23"/>
        </w:rPr>
        <w:t xml:space="preserve"> </w:t>
      </w:r>
      <w:r>
        <w:rPr>
          <w:spacing w:val="-3"/>
          <w:w w:val="105"/>
          <w:sz w:val="23"/>
        </w:rPr>
        <w:t>stability.</w:t>
      </w:r>
    </w:p>
    <w:p w:rsidR="00B141CF" w:rsidRDefault="009F45E6">
      <w:pPr>
        <w:pStyle w:val="ListParagraph"/>
        <w:numPr>
          <w:ilvl w:val="2"/>
          <w:numId w:val="96"/>
        </w:numPr>
        <w:tabs>
          <w:tab w:val="left" w:pos="2593"/>
        </w:tabs>
        <w:rPr>
          <w:sz w:val="23"/>
        </w:rPr>
      </w:pPr>
      <w:r>
        <w:rPr>
          <w:w w:val="105"/>
          <w:sz w:val="23"/>
        </w:rPr>
        <w:t xml:space="preserve">Enlist the </w:t>
      </w:r>
      <w:r>
        <w:rPr>
          <w:spacing w:val="-3"/>
          <w:w w:val="105"/>
          <w:sz w:val="23"/>
        </w:rPr>
        <w:t xml:space="preserve">applications </w:t>
      </w:r>
      <w:r>
        <w:rPr>
          <w:w w:val="105"/>
          <w:sz w:val="23"/>
        </w:rPr>
        <w:t>of</w:t>
      </w:r>
      <w:r>
        <w:rPr>
          <w:spacing w:val="-22"/>
          <w:w w:val="105"/>
          <w:sz w:val="23"/>
        </w:rPr>
        <w:t xml:space="preserve"> </w:t>
      </w:r>
      <w:r>
        <w:rPr>
          <w:w w:val="105"/>
          <w:sz w:val="23"/>
        </w:rPr>
        <w:t>oscillators.</w:t>
      </w:r>
    </w:p>
    <w:p w:rsidR="00B141CF" w:rsidRDefault="00B141CF">
      <w:pPr>
        <w:pStyle w:val="BodyText"/>
        <w:spacing w:before="0"/>
        <w:ind w:left="0" w:firstLine="0"/>
        <w:rPr>
          <w:sz w:val="26"/>
        </w:rPr>
      </w:pPr>
    </w:p>
    <w:p w:rsidR="00B141CF" w:rsidRDefault="00B141CF">
      <w:pPr>
        <w:pStyle w:val="BodyText"/>
        <w:spacing w:before="1"/>
        <w:ind w:left="0" w:firstLine="0"/>
      </w:pPr>
    </w:p>
    <w:p w:rsidR="00B141CF" w:rsidRDefault="009F45E6">
      <w:pPr>
        <w:pStyle w:val="Heading1"/>
        <w:numPr>
          <w:ilvl w:val="0"/>
          <w:numId w:val="96"/>
        </w:numPr>
        <w:tabs>
          <w:tab w:val="left" w:pos="1151"/>
          <w:tab w:val="left" w:pos="1152"/>
        </w:tabs>
      </w:pPr>
      <w:r>
        <w:rPr>
          <w:w w:val="105"/>
        </w:rPr>
        <w:t xml:space="preserve">OPERATIONAL </w:t>
      </w:r>
      <w:r>
        <w:rPr>
          <w:spacing w:val="-3"/>
          <w:w w:val="105"/>
        </w:rPr>
        <w:t xml:space="preserve">AMPLIFIER </w:t>
      </w:r>
      <w:r>
        <w:rPr>
          <w:w w:val="105"/>
        </w:rPr>
        <w:t>(LINEAR INTEGRATED</w:t>
      </w:r>
      <w:r>
        <w:rPr>
          <w:spacing w:val="-39"/>
          <w:w w:val="105"/>
        </w:rPr>
        <w:t xml:space="preserve"> </w:t>
      </w:r>
      <w:r>
        <w:rPr>
          <w:w w:val="105"/>
        </w:rPr>
        <w:t>CIRCUIT).</w:t>
      </w:r>
    </w:p>
    <w:p w:rsidR="00B141CF" w:rsidRDefault="009F45E6">
      <w:pPr>
        <w:pStyle w:val="BodyText"/>
        <w:ind w:left="1151" w:firstLine="0"/>
      </w:pPr>
      <w:r>
        <w:rPr>
          <w:w w:val="105"/>
        </w:rPr>
        <w:t>Understand the working and applications of operational amplifier.</w:t>
      </w:r>
    </w:p>
    <w:p w:rsidR="00B141CF" w:rsidRDefault="009F45E6">
      <w:pPr>
        <w:pStyle w:val="ListParagraph"/>
        <w:numPr>
          <w:ilvl w:val="2"/>
          <w:numId w:val="99"/>
        </w:numPr>
        <w:tabs>
          <w:tab w:val="left" w:pos="2348"/>
        </w:tabs>
        <w:spacing w:before="16"/>
        <w:rPr>
          <w:sz w:val="23"/>
        </w:rPr>
      </w:pPr>
      <w:r>
        <w:rPr>
          <w:w w:val="105"/>
          <w:sz w:val="23"/>
        </w:rPr>
        <w:t xml:space="preserve">List of </w:t>
      </w:r>
      <w:r>
        <w:rPr>
          <w:spacing w:val="-3"/>
          <w:w w:val="105"/>
          <w:sz w:val="23"/>
        </w:rPr>
        <w:t xml:space="preserve">available </w:t>
      </w:r>
      <w:r>
        <w:rPr>
          <w:w w:val="105"/>
          <w:sz w:val="23"/>
        </w:rPr>
        <w:t>Op</w:t>
      </w:r>
      <w:r w:rsidR="00AE09C5">
        <w:rPr>
          <w:w w:val="105"/>
          <w:sz w:val="23"/>
        </w:rPr>
        <w:t>-</w:t>
      </w:r>
      <w:r>
        <w:rPr>
          <w:w w:val="105"/>
          <w:sz w:val="23"/>
        </w:rPr>
        <w:t>amp</w:t>
      </w:r>
      <w:r>
        <w:rPr>
          <w:spacing w:val="-18"/>
          <w:w w:val="105"/>
          <w:sz w:val="23"/>
        </w:rPr>
        <w:t xml:space="preserve"> </w:t>
      </w:r>
      <w:r>
        <w:rPr>
          <w:w w:val="105"/>
          <w:sz w:val="23"/>
        </w:rPr>
        <w:t>IC</w:t>
      </w:r>
    </w:p>
    <w:p w:rsidR="00B141CF" w:rsidRDefault="009F45E6">
      <w:pPr>
        <w:pStyle w:val="ListParagraph"/>
        <w:numPr>
          <w:ilvl w:val="2"/>
          <w:numId w:val="99"/>
        </w:numPr>
        <w:tabs>
          <w:tab w:val="left" w:pos="2592"/>
          <w:tab w:val="left" w:pos="2593"/>
        </w:tabs>
        <w:spacing w:before="10"/>
        <w:ind w:left="2592" w:hanging="721"/>
        <w:rPr>
          <w:sz w:val="23"/>
        </w:rPr>
      </w:pPr>
      <w:r>
        <w:rPr>
          <w:w w:val="105"/>
          <w:sz w:val="23"/>
        </w:rPr>
        <w:t>Draw</w:t>
      </w:r>
      <w:r>
        <w:rPr>
          <w:spacing w:val="-15"/>
          <w:w w:val="105"/>
          <w:sz w:val="23"/>
        </w:rPr>
        <w:t xml:space="preserve"> </w:t>
      </w:r>
      <w:r>
        <w:rPr>
          <w:w w:val="105"/>
          <w:sz w:val="23"/>
        </w:rPr>
        <w:t>the</w:t>
      </w:r>
      <w:r>
        <w:rPr>
          <w:spacing w:val="-13"/>
          <w:w w:val="105"/>
          <w:sz w:val="23"/>
        </w:rPr>
        <w:t xml:space="preserve"> </w:t>
      </w:r>
      <w:r>
        <w:rPr>
          <w:w w:val="105"/>
          <w:sz w:val="23"/>
        </w:rPr>
        <w:t>block</w:t>
      </w:r>
      <w:r>
        <w:rPr>
          <w:spacing w:val="-12"/>
          <w:w w:val="105"/>
          <w:sz w:val="23"/>
        </w:rPr>
        <w:t xml:space="preserve"> </w:t>
      </w:r>
      <w:r>
        <w:rPr>
          <w:w w:val="105"/>
          <w:sz w:val="23"/>
        </w:rPr>
        <w:t>diagram</w:t>
      </w:r>
      <w:r>
        <w:rPr>
          <w:spacing w:val="-13"/>
          <w:w w:val="105"/>
          <w:sz w:val="23"/>
        </w:rPr>
        <w:t xml:space="preserve"> </w:t>
      </w:r>
      <w:r>
        <w:rPr>
          <w:w w:val="105"/>
          <w:sz w:val="23"/>
        </w:rPr>
        <w:t>and</w:t>
      </w:r>
      <w:r>
        <w:rPr>
          <w:spacing w:val="-13"/>
          <w:w w:val="105"/>
          <w:sz w:val="23"/>
        </w:rPr>
        <w:t xml:space="preserve"> </w:t>
      </w:r>
      <w:r>
        <w:rPr>
          <w:w w:val="105"/>
          <w:sz w:val="23"/>
        </w:rPr>
        <w:t>symbol</w:t>
      </w:r>
      <w:r>
        <w:rPr>
          <w:spacing w:val="-16"/>
          <w:w w:val="105"/>
          <w:sz w:val="23"/>
        </w:rPr>
        <w:t xml:space="preserve"> </w:t>
      </w:r>
      <w:r>
        <w:rPr>
          <w:w w:val="105"/>
          <w:sz w:val="23"/>
        </w:rPr>
        <w:t>for</w:t>
      </w:r>
      <w:r>
        <w:rPr>
          <w:spacing w:val="-16"/>
          <w:w w:val="105"/>
          <w:sz w:val="23"/>
        </w:rPr>
        <w:t xml:space="preserve"> </w:t>
      </w:r>
      <w:r>
        <w:rPr>
          <w:w w:val="105"/>
          <w:sz w:val="23"/>
        </w:rPr>
        <w:t>an</w:t>
      </w:r>
      <w:r>
        <w:rPr>
          <w:spacing w:val="-13"/>
          <w:w w:val="105"/>
          <w:sz w:val="23"/>
        </w:rPr>
        <w:t xml:space="preserve"> </w:t>
      </w:r>
      <w:r>
        <w:rPr>
          <w:w w:val="105"/>
          <w:sz w:val="23"/>
        </w:rPr>
        <w:t>operational</w:t>
      </w:r>
      <w:r>
        <w:rPr>
          <w:spacing w:val="-16"/>
          <w:w w:val="105"/>
          <w:sz w:val="23"/>
        </w:rPr>
        <w:t xml:space="preserve"> </w:t>
      </w:r>
      <w:r>
        <w:rPr>
          <w:w w:val="105"/>
          <w:sz w:val="23"/>
        </w:rPr>
        <w:t>amplifier</w:t>
      </w:r>
      <w:r>
        <w:rPr>
          <w:spacing w:val="-15"/>
          <w:w w:val="105"/>
          <w:sz w:val="23"/>
        </w:rPr>
        <w:t xml:space="preserve"> </w:t>
      </w:r>
      <w:r>
        <w:rPr>
          <w:w w:val="105"/>
          <w:sz w:val="23"/>
        </w:rPr>
        <w:t>(OP</w:t>
      </w:r>
      <w:r>
        <w:rPr>
          <w:spacing w:val="-18"/>
          <w:w w:val="105"/>
          <w:sz w:val="23"/>
        </w:rPr>
        <w:t xml:space="preserve"> </w:t>
      </w:r>
      <w:r>
        <w:rPr>
          <w:w w:val="105"/>
          <w:sz w:val="23"/>
        </w:rPr>
        <w:t>AMP).</w:t>
      </w:r>
    </w:p>
    <w:p w:rsidR="00B141CF" w:rsidRDefault="009F45E6">
      <w:pPr>
        <w:pStyle w:val="ListParagraph"/>
        <w:numPr>
          <w:ilvl w:val="2"/>
          <w:numId w:val="99"/>
        </w:numPr>
        <w:tabs>
          <w:tab w:val="left" w:pos="2592"/>
          <w:tab w:val="left" w:pos="2593"/>
        </w:tabs>
        <w:spacing w:before="16"/>
        <w:ind w:left="2592" w:hanging="721"/>
        <w:rPr>
          <w:sz w:val="23"/>
        </w:rPr>
      </w:pPr>
      <w:r>
        <w:rPr>
          <w:w w:val="105"/>
          <w:sz w:val="23"/>
        </w:rPr>
        <w:t>Identify the function of each block of an</w:t>
      </w:r>
      <w:r>
        <w:rPr>
          <w:spacing w:val="-34"/>
          <w:w w:val="105"/>
          <w:sz w:val="23"/>
        </w:rPr>
        <w:t xml:space="preserve"> </w:t>
      </w:r>
      <w:r>
        <w:rPr>
          <w:spacing w:val="3"/>
          <w:w w:val="105"/>
          <w:sz w:val="23"/>
        </w:rPr>
        <w:t>OPAMP.</w:t>
      </w:r>
    </w:p>
    <w:p w:rsidR="00B141CF" w:rsidRDefault="009F45E6">
      <w:pPr>
        <w:pStyle w:val="ListParagraph"/>
        <w:numPr>
          <w:ilvl w:val="2"/>
          <w:numId w:val="99"/>
        </w:numPr>
        <w:tabs>
          <w:tab w:val="left" w:pos="2592"/>
          <w:tab w:val="left" w:pos="2593"/>
        </w:tabs>
        <w:ind w:left="2592" w:hanging="721"/>
        <w:rPr>
          <w:sz w:val="23"/>
        </w:rPr>
      </w:pPr>
      <w:r>
        <w:rPr>
          <w:w w:val="105"/>
          <w:sz w:val="23"/>
        </w:rPr>
        <w:t>List ten important OP AMP</w:t>
      </w:r>
      <w:r>
        <w:rPr>
          <w:spacing w:val="-36"/>
          <w:w w:val="105"/>
          <w:sz w:val="23"/>
        </w:rPr>
        <w:t xml:space="preserve"> </w:t>
      </w:r>
      <w:r>
        <w:rPr>
          <w:w w:val="105"/>
          <w:sz w:val="23"/>
        </w:rPr>
        <w:t>parameters.</w:t>
      </w:r>
    </w:p>
    <w:p w:rsidR="00B141CF" w:rsidRDefault="009F45E6">
      <w:pPr>
        <w:pStyle w:val="ListParagraph"/>
        <w:numPr>
          <w:ilvl w:val="2"/>
          <w:numId w:val="99"/>
        </w:numPr>
        <w:tabs>
          <w:tab w:val="left" w:pos="2592"/>
          <w:tab w:val="left" w:pos="2593"/>
        </w:tabs>
        <w:ind w:left="2592" w:hanging="721"/>
        <w:rPr>
          <w:sz w:val="23"/>
        </w:rPr>
      </w:pPr>
      <w:r>
        <w:rPr>
          <w:w w:val="105"/>
          <w:sz w:val="23"/>
        </w:rPr>
        <w:t>Define</w:t>
      </w:r>
      <w:r>
        <w:rPr>
          <w:spacing w:val="-22"/>
          <w:w w:val="105"/>
          <w:sz w:val="23"/>
        </w:rPr>
        <w:t xml:space="preserve"> </w:t>
      </w:r>
      <w:r>
        <w:rPr>
          <w:w w:val="105"/>
          <w:sz w:val="23"/>
        </w:rPr>
        <w:t>the</w:t>
      </w:r>
      <w:r>
        <w:rPr>
          <w:spacing w:val="-16"/>
          <w:w w:val="105"/>
          <w:sz w:val="23"/>
        </w:rPr>
        <w:t xml:space="preserve"> </w:t>
      </w:r>
      <w:r>
        <w:rPr>
          <w:w w:val="105"/>
          <w:sz w:val="23"/>
        </w:rPr>
        <w:t>terms</w:t>
      </w:r>
      <w:r>
        <w:rPr>
          <w:spacing w:val="-16"/>
          <w:w w:val="105"/>
          <w:sz w:val="23"/>
        </w:rPr>
        <w:t xml:space="preserve"> </w:t>
      </w:r>
      <w:r>
        <w:rPr>
          <w:w w:val="105"/>
          <w:sz w:val="23"/>
        </w:rPr>
        <w:t>(a)</w:t>
      </w:r>
      <w:r>
        <w:rPr>
          <w:spacing w:val="-24"/>
          <w:w w:val="105"/>
          <w:sz w:val="23"/>
        </w:rPr>
        <w:t xml:space="preserve"> </w:t>
      </w:r>
      <w:r>
        <w:rPr>
          <w:w w:val="105"/>
          <w:sz w:val="23"/>
        </w:rPr>
        <w:t>bias</w:t>
      </w:r>
      <w:r>
        <w:rPr>
          <w:spacing w:val="-17"/>
          <w:w w:val="105"/>
          <w:sz w:val="23"/>
        </w:rPr>
        <w:t xml:space="preserve"> </w:t>
      </w:r>
      <w:r>
        <w:rPr>
          <w:w w:val="105"/>
          <w:sz w:val="23"/>
        </w:rPr>
        <w:t>current</w:t>
      </w:r>
      <w:r>
        <w:rPr>
          <w:spacing w:val="-17"/>
          <w:w w:val="105"/>
          <w:sz w:val="23"/>
        </w:rPr>
        <w:t xml:space="preserve"> </w:t>
      </w:r>
      <w:r>
        <w:rPr>
          <w:w w:val="105"/>
          <w:sz w:val="23"/>
        </w:rPr>
        <w:t>(b)</w:t>
      </w:r>
      <w:r>
        <w:rPr>
          <w:spacing w:val="-24"/>
          <w:w w:val="105"/>
          <w:sz w:val="23"/>
        </w:rPr>
        <w:t xml:space="preserve"> </w:t>
      </w:r>
      <w:r>
        <w:rPr>
          <w:w w:val="105"/>
          <w:sz w:val="23"/>
        </w:rPr>
        <w:t>offset</w:t>
      </w:r>
      <w:r>
        <w:rPr>
          <w:spacing w:val="-19"/>
          <w:w w:val="105"/>
          <w:sz w:val="23"/>
        </w:rPr>
        <w:t xml:space="preserve"> </w:t>
      </w:r>
      <w:r>
        <w:rPr>
          <w:w w:val="105"/>
          <w:sz w:val="23"/>
        </w:rPr>
        <w:t>voltage</w:t>
      </w:r>
      <w:r>
        <w:rPr>
          <w:spacing w:val="-15"/>
          <w:w w:val="105"/>
          <w:sz w:val="23"/>
        </w:rPr>
        <w:t xml:space="preserve"> </w:t>
      </w:r>
      <w:r>
        <w:rPr>
          <w:w w:val="105"/>
          <w:sz w:val="23"/>
        </w:rPr>
        <w:t>for</w:t>
      </w:r>
      <w:r>
        <w:rPr>
          <w:spacing w:val="-18"/>
          <w:w w:val="105"/>
          <w:sz w:val="23"/>
        </w:rPr>
        <w:t xml:space="preserve"> </w:t>
      </w:r>
      <w:r>
        <w:rPr>
          <w:w w:val="105"/>
          <w:sz w:val="23"/>
        </w:rPr>
        <w:t>an</w:t>
      </w:r>
      <w:r>
        <w:rPr>
          <w:spacing w:val="-15"/>
          <w:w w:val="105"/>
          <w:sz w:val="23"/>
        </w:rPr>
        <w:t xml:space="preserve"> </w:t>
      </w:r>
      <w:r>
        <w:rPr>
          <w:w w:val="105"/>
          <w:sz w:val="23"/>
        </w:rPr>
        <w:t>OP</w:t>
      </w:r>
      <w:r>
        <w:rPr>
          <w:spacing w:val="-20"/>
          <w:w w:val="105"/>
          <w:sz w:val="23"/>
        </w:rPr>
        <w:t xml:space="preserve"> </w:t>
      </w:r>
      <w:r>
        <w:rPr>
          <w:w w:val="105"/>
          <w:sz w:val="23"/>
        </w:rPr>
        <w:t>AMP.</w:t>
      </w:r>
    </w:p>
    <w:p w:rsidR="00B141CF" w:rsidRDefault="009F45E6">
      <w:pPr>
        <w:pStyle w:val="ListParagraph"/>
        <w:numPr>
          <w:ilvl w:val="2"/>
          <w:numId w:val="99"/>
        </w:numPr>
        <w:tabs>
          <w:tab w:val="left" w:pos="2592"/>
          <w:tab w:val="left" w:pos="2593"/>
        </w:tabs>
        <w:spacing w:before="17"/>
        <w:ind w:left="2592" w:hanging="721"/>
        <w:rPr>
          <w:sz w:val="23"/>
        </w:rPr>
      </w:pPr>
      <w:r>
        <w:rPr>
          <w:w w:val="105"/>
          <w:sz w:val="23"/>
        </w:rPr>
        <w:t>Explain</w:t>
      </w:r>
      <w:r>
        <w:rPr>
          <w:spacing w:val="-14"/>
          <w:w w:val="105"/>
          <w:sz w:val="23"/>
        </w:rPr>
        <w:t xml:space="preserve"> </w:t>
      </w:r>
      <w:r>
        <w:rPr>
          <w:w w:val="105"/>
          <w:sz w:val="23"/>
        </w:rPr>
        <w:t>the</w:t>
      </w:r>
      <w:r>
        <w:rPr>
          <w:spacing w:val="-16"/>
          <w:w w:val="105"/>
          <w:sz w:val="23"/>
        </w:rPr>
        <w:t xml:space="preserve"> </w:t>
      </w:r>
      <w:r>
        <w:rPr>
          <w:w w:val="105"/>
          <w:sz w:val="23"/>
        </w:rPr>
        <w:t>method</w:t>
      </w:r>
      <w:r>
        <w:rPr>
          <w:spacing w:val="-13"/>
          <w:w w:val="105"/>
          <w:sz w:val="23"/>
        </w:rPr>
        <w:t xml:space="preserve"> </w:t>
      </w:r>
      <w:r>
        <w:rPr>
          <w:w w:val="105"/>
          <w:sz w:val="23"/>
        </w:rPr>
        <w:t>of</w:t>
      </w:r>
      <w:r>
        <w:rPr>
          <w:spacing w:val="-18"/>
          <w:w w:val="105"/>
          <w:sz w:val="23"/>
        </w:rPr>
        <w:t xml:space="preserve"> </w:t>
      </w:r>
      <w:r>
        <w:rPr>
          <w:w w:val="105"/>
          <w:sz w:val="23"/>
        </w:rPr>
        <w:t>bias</w:t>
      </w:r>
      <w:r>
        <w:rPr>
          <w:spacing w:val="-23"/>
          <w:w w:val="105"/>
          <w:sz w:val="23"/>
        </w:rPr>
        <w:t xml:space="preserve"> </w:t>
      </w:r>
      <w:r>
        <w:rPr>
          <w:w w:val="105"/>
          <w:sz w:val="23"/>
        </w:rPr>
        <w:t>current</w:t>
      </w:r>
      <w:r>
        <w:rPr>
          <w:spacing w:val="-24"/>
          <w:w w:val="105"/>
          <w:sz w:val="23"/>
        </w:rPr>
        <w:t xml:space="preserve"> </w:t>
      </w:r>
      <w:r>
        <w:rPr>
          <w:spacing w:val="-3"/>
          <w:w w:val="105"/>
          <w:sz w:val="23"/>
        </w:rPr>
        <w:t>compensation</w:t>
      </w:r>
      <w:r>
        <w:rPr>
          <w:spacing w:val="-12"/>
          <w:w w:val="105"/>
          <w:sz w:val="23"/>
        </w:rPr>
        <w:t xml:space="preserve"> </w:t>
      </w:r>
      <w:r>
        <w:rPr>
          <w:w w:val="105"/>
          <w:sz w:val="23"/>
        </w:rPr>
        <w:t>for</w:t>
      </w:r>
      <w:r>
        <w:rPr>
          <w:spacing w:val="-18"/>
          <w:w w:val="105"/>
          <w:sz w:val="23"/>
        </w:rPr>
        <w:t xml:space="preserve"> </w:t>
      </w:r>
      <w:r>
        <w:rPr>
          <w:spacing w:val="-3"/>
          <w:w w:val="105"/>
          <w:sz w:val="23"/>
        </w:rPr>
        <w:t>an</w:t>
      </w:r>
      <w:r>
        <w:rPr>
          <w:spacing w:val="-14"/>
          <w:w w:val="105"/>
          <w:sz w:val="23"/>
        </w:rPr>
        <w:t xml:space="preserve"> </w:t>
      </w:r>
      <w:r>
        <w:rPr>
          <w:w w:val="105"/>
          <w:sz w:val="23"/>
        </w:rPr>
        <w:t>OP</w:t>
      </w:r>
      <w:r>
        <w:rPr>
          <w:spacing w:val="-19"/>
          <w:w w:val="105"/>
          <w:sz w:val="23"/>
        </w:rPr>
        <w:t xml:space="preserve"> </w:t>
      </w:r>
      <w:r>
        <w:rPr>
          <w:w w:val="105"/>
          <w:sz w:val="23"/>
        </w:rPr>
        <w:t>AMP.</w:t>
      </w:r>
    </w:p>
    <w:p w:rsidR="00B141CF" w:rsidRDefault="009F45E6">
      <w:pPr>
        <w:pStyle w:val="ListParagraph"/>
        <w:numPr>
          <w:ilvl w:val="2"/>
          <w:numId w:val="99"/>
        </w:numPr>
        <w:tabs>
          <w:tab w:val="left" w:pos="2592"/>
          <w:tab w:val="left" w:pos="2593"/>
        </w:tabs>
        <w:ind w:left="2592" w:hanging="721"/>
        <w:rPr>
          <w:sz w:val="23"/>
        </w:rPr>
      </w:pPr>
      <w:r>
        <w:rPr>
          <w:w w:val="105"/>
          <w:sz w:val="23"/>
        </w:rPr>
        <w:t>Draw</w:t>
      </w:r>
      <w:r>
        <w:rPr>
          <w:spacing w:val="-10"/>
          <w:w w:val="105"/>
          <w:sz w:val="23"/>
        </w:rPr>
        <w:t xml:space="preserve"> </w:t>
      </w:r>
      <w:r>
        <w:rPr>
          <w:w w:val="105"/>
          <w:sz w:val="23"/>
        </w:rPr>
        <w:t>inverting</w:t>
      </w:r>
      <w:r>
        <w:rPr>
          <w:spacing w:val="-6"/>
          <w:w w:val="105"/>
          <w:sz w:val="23"/>
        </w:rPr>
        <w:t xml:space="preserve"> </w:t>
      </w:r>
      <w:r>
        <w:rPr>
          <w:w w:val="105"/>
          <w:sz w:val="23"/>
        </w:rPr>
        <w:t>and</w:t>
      </w:r>
      <w:r>
        <w:rPr>
          <w:spacing w:val="-8"/>
          <w:w w:val="105"/>
          <w:sz w:val="23"/>
        </w:rPr>
        <w:t xml:space="preserve"> </w:t>
      </w:r>
      <w:r>
        <w:rPr>
          <w:w w:val="105"/>
          <w:sz w:val="23"/>
        </w:rPr>
        <w:t>non-inverting</w:t>
      </w:r>
      <w:r>
        <w:rPr>
          <w:spacing w:val="-7"/>
          <w:w w:val="105"/>
          <w:sz w:val="23"/>
        </w:rPr>
        <w:t xml:space="preserve"> </w:t>
      </w:r>
      <w:r>
        <w:rPr>
          <w:w w:val="105"/>
          <w:sz w:val="23"/>
        </w:rPr>
        <w:t>amplifier</w:t>
      </w:r>
      <w:r>
        <w:rPr>
          <w:spacing w:val="-10"/>
          <w:w w:val="105"/>
          <w:sz w:val="23"/>
        </w:rPr>
        <w:t xml:space="preserve"> </w:t>
      </w:r>
      <w:r>
        <w:rPr>
          <w:w w:val="105"/>
          <w:sz w:val="23"/>
        </w:rPr>
        <w:t>using</w:t>
      </w:r>
      <w:r>
        <w:rPr>
          <w:spacing w:val="-7"/>
          <w:w w:val="105"/>
          <w:sz w:val="23"/>
        </w:rPr>
        <w:t xml:space="preserve"> </w:t>
      </w:r>
      <w:r>
        <w:rPr>
          <w:w w:val="105"/>
          <w:sz w:val="23"/>
        </w:rPr>
        <w:t>op</w:t>
      </w:r>
      <w:r>
        <w:rPr>
          <w:spacing w:val="-15"/>
          <w:w w:val="105"/>
          <w:sz w:val="23"/>
        </w:rPr>
        <w:t xml:space="preserve"> </w:t>
      </w:r>
      <w:r>
        <w:rPr>
          <w:w w:val="105"/>
          <w:sz w:val="23"/>
        </w:rPr>
        <w:t>amp.</w:t>
      </w:r>
    </w:p>
    <w:p w:rsidR="00B141CF" w:rsidRDefault="009F45E6">
      <w:pPr>
        <w:pStyle w:val="ListParagraph"/>
        <w:numPr>
          <w:ilvl w:val="2"/>
          <w:numId w:val="99"/>
        </w:numPr>
        <w:tabs>
          <w:tab w:val="left" w:pos="2592"/>
          <w:tab w:val="left" w:pos="2593"/>
        </w:tabs>
        <w:ind w:left="2592" w:hanging="721"/>
        <w:rPr>
          <w:sz w:val="23"/>
        </w:rPr>
      </w:pPr>
      <w:r>
        <w:rPr>
          <w:w w:val="105"/>
          <w:sz w:val="23"/>
        </w:rPr>
        <w:t xml:space="preserve">Explain the inverting and </w:t>
      </w:r>
      <w:r>
        <w:rPr>
          <w:spacing w:val="-3"/>
          <w:w w:val="105"/>
          <w:sz w:val="23"/>
        </w:rPr>
        <w:t>non-inverting</w:t>
      </w:r>
      <w:r>
        <w:rPr>
          <w:spacing w:val="-31"/>
          <w:w w:val="105"/>
          <w:sz w:val="23"/>
        </w:rPr>
        <w:t xml:space="preserve"> </w:t>
      </w:r>
      <w:r>
        <w:rPr>
          <w:w w:val="105"/>
          <w:sz w:val="23"/>
        </w:rPr>
        <w:t>amplifier.</w:t>
      </w:r>
    </w:p>
    <w:p w:rsidR="00B141CF" w:rsidRDefault="009F45E6">
      <w:pPr>
        <w:pStyle w:val="ListParagraph"/>
        <w:numPr>
          <w:ilvl w:val="2"/>
          <w:numId w:val="99"/>
        </w:numPr>
        <w:tabs>
          <w:tab w:val="left" w:pos="2592"/>
          <w:tab w:val="left" w:pos="2593"/>
        </w:tabs>
        <w:spacing w:before="17"/>
        <w:ind w:left="2592" w:hanging="721"/>
        <w:rPr>
          <w:sz w:val="23"/>
        </w:rPr>
      </w:pPr>
      <w:r>
        <w:rPr>
          <w:w w:val="105"/>
          <w:sz w:val="23"/>
        </w:rPr>
        <w:t>Identify</w:t>
      </w:r>
      <w:r>
        <w:rPr>
          <w:spacing w:val="-16"/>
          <w:w w:val="105"/>
          <w:sz w:val="23"/>
        </w:rPr>
        <w:t xml:space="preserve"> </w:t>
      </w:r>
      <w:r>
        <w:rPr>
          <w:w w:val="105"/>
          <w:sz w:val="23"/>
        </w:rPr>
        <w:t>the</w:t>
      </w:r>
      <w:r>
        <w:rPr>
          <w:spacing w:val="-10"/>
          <w:w w:val="105"/>
          <w:sz w:val="23"/>
        </w:rPr>
        <w:t xml:space="preserve"> </w:t>
      </w:r>
      <w:r>
        <w:rPr>
          <w:w w:val="105"/>
          <w:sz w:val="23"/>
        </w:rPr>
        <w:t>virtual</w:t>
      </w:r>
      <w:r>
        <w:rPr>
          <w:spacing w:val="-15"/>
          <w:w w:val="105"/>
          <w:sz w:val="23"/>
        </w:rPr>
        <w:t xml:space="preserve"> </w:t>
      </w:r>
      <w:r>
        <w:rPr>
          <w:w w:val="105"/>
          <w:sz w:val="23"/>
        </w:rPr>
        <w:t>ground</w:t>
      </w:r>
      <w:r>
        <w:rPr>
          <w:spacing w:val="-8"/>
          <w:w w:val="105"/>
          <w:sz w:val="23"/>
        </w:rPr>
        <w:t xml:space="preserve"> </w:t>
      </w:r>
      <w:r>
        <w:rPr>
          <w:w w:val="105"/>
          <w:sz w:val="23"/>
        </w:rPr>
        <w:t>point</w:t>
      </w:r>
      <w:r>
        <w:rPr>
          <w:spacing w:val="-13"/>
          <w:w w:val="105"/>
          <w:sz w:val="23"/>
        </w:rPr>
        <w:t xml:space="preserve"> </w:t>
      </w:r>
      <w:r>
        <w:rPr>
          <w:w w:val="105"/>
          <w:sz w:val="23"/>
        </w:rPr>
        <w:t>of</w:t>
      </w:r>
      <w:r>
        <w:rPr>
          <w:spacing w:val="-13"/>
          <w:w w:val="105"/>
          <w:sz w:val="23"/>
        </w:rPr>
        <w:t xml:space="preserve"> </w:t>
      </w:r>
      <w:r>
        <w:rPr>
          <w:w w:val="105"/>
          <w:sz w:val="23"/>
        </w:rPr>
        <w:t>an</w:t>
      </w:r>
      <w:r>
        <w:rPr>
          <w:spacing w:val="-10"/>
          <w:w w:val="105"/>
          <w:sz w:val="23"/>
        </w:rPr>
        <w:t xml:space="preserve"> </w:t>
      </w:r>
      <w:r>
        <w:rPr>
          <w:w w:val="105"/>
          <w:sz w:val="23"/>
        </w:rPr>
        <w:t>OP</w:t>
      </w:r>
      <w:r>
        <w:rPr>
          <w:spacing w:val="-15"/>
          <w:w w:val="105"/>
          <w:sz w:val="23"/>
        </w:rPr>
        <w:t xml:space="preserve"> </w:t>
      </w:r>
      <w:r>
        <w:rPr>
          <w:w w:val="105"/>
          <w:sz w:val="23"/>
        </w:rPr>
        <w:t>AMP</w:t>
      </w:r>
      <w:r>
        <w:rPr>
          <w:spacing w:val="-9"/>
          <w:w w:val="105"/>
          <w:sz w:val="23"/>
        </w:rPr>
        <w:t xml:space="preserve"> </w:t>
      </w:r>
      <w:r>
        <w:rPr>
          <w:w w:val="105"/>
          <w:sz w:val="23"/>
        </w:rPr>
        <w:t>for</w:t>
      </w:r>
      <w:r>
        <w:rPr>
          <w:spacing w:val="-6"/>
          <w:w w:val="105"/>
          <w:sz w:val="23"/>
        </w:rPr>
        <w:t xml:space="preserve"> </w:t>
      </w:r>
      <w:r>
        <w:rPr>
          <w:w w:val="105"/>
          <w:sz w:val="23"/>
        </w:rPr>
        <w:t>calculating</w:t>
      </w:r>
      <w:r>
        <w:rPr>
          <w:spacing w:val="-8"/>
          <w:w w:val="105"/>
          <w:sz w:val="23"/>
        </w:rPr>
        <w:t xml:space="preserve"> </w:t>
      </w:r>
      <w:r>
        <w:rPr>
          <w:w w:val="105"/>
          <w:sz w:val="23"/>
        </w:rPr>
        <w:t>gain.</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2"/>
          <w:numId w:val="99"/>
        </w:numPr>
        <w:tabs>
          <w:tab w:val="left" w:pos="2593"/>
        </w:tabs>
        <w:spacing w:before="77" w:line="247" w:lineRule="auto"/>
        <w:ind w:left="2592" w:right="389" w:hanging="721"/>
        <w:rPr>
          <w:sz w:val="23"/>
        </w:rPr>
      </w:pPr>
      <w:r>
        <w:rPr>
          <w:w w:val="105"/>
          <w:sz w:val="23"/>
        </w:rPr>
        <w:lastRenderedPageBreak/>
        <w:t>Derive</w:t>
      </w:r>
      <w:r>
        <w:rPr>
          <w:spacing w:val="-16"/>
          <w:w w:val="105"/>
          <w:sz w:val="23"/>
        </w:rPr>
        <w:t xml:space="preserve"> </w:t>
      </w:r>
      <w:r>
        <w:rPr>
          <w:spacing w:val="-3"/>
          <w:w w:val="105"/>
          <w:sz w:val="23"/>
        </w:rPr>
        <w:t>expression</w:t>
      </w:r>
      <w:r>
        <w:rPr>
          <w:spacing w:val="-9"/>
          <w:w w:val="105"/>
          <w:sz w:val="23"/>
        </w:rPr>
        <w:t xml:space="preserve"> </w:t>
      </w:r>
      <w:r>
        <w:rPr>
          <w:w w:val="105"/>
          <w:sz w:val="23"/>
        </w:rPr>
        <w:t>for</w:t>
      </w:r>
      <w:r>
        <w:rPr>
          <w:spacing w:val="-9"/>
          <w:w w:val="105"/>
          <w:sz w:val="23"/>
        </w:rPr>
        <w:t xml:space="preserve"> </w:t>
      </w:r>
      <w:r>
        <w:rPr>
          <w:w w:val="105"/>
          <w:sz w:val="23"/>
        </w:rPr>
        <w:t>voltage</w:t>
      </w:r>
      <w:r>
        <w:rPr>
          <w:spacing w:val="-9"/>
          <w:w w:val="105"/>
          <w:sz w:val="23"/>
        </w:rPr>
        <w:t xml:space="preserve"> </w:t>
      </w:r>
      <w:r>
        <w:rPr>
          <w:spacing w:val="-3"/>
          <w:w w:val="105"/>
          <w:sz w:val="23"/>
        </w:rPr>
        <w:t>gain</w:t>
      </w:r>
      <w:r>
        <w:rPr>
          <w:spacing w:val="-8"/>
          <w:w w:val="105"/>
          <w:sz w:val="23"/>
        </w:rPr>
        <w:t xml:space="preserve"> </w:t>
      </w:r>
      <w:r>
        <w:rPr>
          <w:w w:val="105"/>
          <w:sz w:val="23"/>
        </w:rPr>
        <w:t>of</w:t>
      </w:r>
      <w:r>
        <w:rPr>
          <w:spacing w:val="-11"/>
          <w:w w:val="105"/>
          <w:sz w:val="23"/>
        </w:rPr>
        <w:t xml:space="preserve"> </w:t>
      </w:r>
      <w:r>
        <w:rPr>
          <w:w w:val="105"/>
          <w:sz w:val="23"/>
        </w:rPr>
        <w:t>both</w:t>
      </w:r>
      <w:r>
        <w:rPr>
          <w:spacing w:val="-9"/>
          <w:w w:val="105"/>
          <w:sz w:val="23"/>
        </w:rPr>
        <w:t xml:space="preserve"> </w:t>
      </w:r>
      <w:r>
        <w:rPr>
          <w:w w:val="105"/>
          <w:sz w:val="23"/>
        </w:rPr>
        <w:t>types</w:t>
      </w:r>
      <w:r>
        <w:rPr>
          <w:spacing w:val="-11"/>
          <w:w w:val="105"/>
          <w:sz w:val="23"/>
        </w:rPr>
        <w:t xml:space="preserve"> </w:t>
      </w:r>
      <w:r>
        <w:rPr>
          <w:w w:val="105"/>
          <w:sz w:val="23"/>
        </w:rPr>
        <w:t>of</w:t>
      </w:r>
      <w:r>
        <w:rPr>
          <w:spacing w:val="-9"/>
          <w:w w:val="105"/>
          <w:sz w:val="23"/>
        </w:rPr>
        <w:t xml:space="preserve"> </w:t>
      </w:r>
      <w:r>
        <w:rPr>
          <w:spacing w:val="-3"/>
          <w:w w:val="105"/>
          <w:sz w:val="23"/>
        </w:rPr>
        <w:t>amplifiers</w:t>
      </w:r>
      <w:r>
        <w:rPr>
          <w:spacing w:val="-12"/>
          <w:w w:val="105"/>
          <w:sz w:val="23"/>
        </w:rPr>
        <w:t xml:space="preserve"> </w:t>
      </w:r>
      <w:r>
        <w:rPr>
          <w:spacing w:val="-3"/>
          <w:w w:val="105"/>
          <w:sz w:val="23"/>
        </w:rPr>
        <w:t>discussed</w:t>
      </w:r>
      <w:r>
        <w:rPr>
          <w:spacing w:val="-7"/>
          <w:w w:val="105"/>
          <w:sz w:val="23"/>
        </w:rPr>
        <w:t xml:space="preserve"> </w:t>
      </w:r>
      <w:r>
        <w:rPr>
          <w:w w:val="105"/>
          <w:sz w:val="23"/>
        </w:rPr>
        <w:t>under 8.1.7.</w:t>
      </w:r>
    </w:p>
    <w:p w:rsidR="00B141CF" w:rsidRDefault="009F45E6">
      <w:pPr>
        <w:pStyle w:val="ListParagraph"/>
        <w:numPr>
          <w:ilvl w:val="2"/>
          <w:numId w:val="99"/>
        </w:numPr>
        <w:tabs>
          <w:tab w:val="left" w:pos="2593"/>
        </w:tabs>
        <w:spacing w:before="2"/>
        <w:ind w:left="2592" w:hanging="721"/>
        <w:rPr>
          <w:sz w:val="23"/>
        </w:rPr>
      </w:pPr>
      <w:r>
        <w:rPr>
          <w:w w:val="105"/>
          <w:sz w:val="23"/>
        </w:rPr>
        <w:t>Sketch a voltage follower circuit using an</w:t>
      </w:r>
      <w:r>
        <w:rPr>
          <w:spacing w:val="-16"/>
          <w:w w:val="105"/>
          <w:sz w:val="23"/>
        </w:rPr>
        <w:t xml:space="preserve"> </w:t>
      </w:r>
      <w:r>
        <w:rPr>
          <w:spacing w:val="3"/>
          <w:w w:val="105"/>
          <w:sz w:val="23"/>
        </w:rPr>
        <w:t>OPAMP.</w:t>
      </w:r>
    </w:p>
    <w:p w:rsidR="00B141CF" w:rsidRDefault="009F45E6">
      <w:pPr>
        <w:pStyle w:val="ListParagraph"/>
        <w:numPr>
          <w:ilvl w:val="2"/>
          <w:numId w:val="99"/>
        </w:numPr>
        <w:tabs>
          <w:tab w:val="left" w:pos="2593"/>
        </w:tabs>
        <w:spacing w:before="10"/>
        <w:ind w:left="2592" w:hanging="721"/>
        <w:rPr>
          <w:sz w:val="23"/>
        </w:rPr>
      </w:pPr>
      <w:r>
        <w:rPr>
          <w:w w:val="105"/>
          <w:sz w:val="23"/>
        </w:rPr>
        <w:t>Explain</w:t>
      </w:r>
      <w:r>
        <w:rPr>
          <w:spacing w:val="-7"/>
          <w:w w:val="105"/>
          <w:sz w:val="23"/>
        </w:rPr>
        <w:t xml:space="preserve"> </w:t>
      </w:r>
      <w:r>
        <w:rPr>
          <w:w w:val="105"/>
          <w:sz w:val="23"/>
        </w:rPr>
        <w:t>the</w:t>
      </w:r>
      <w:r>
        <w:rPr>
          <w:spacing w:val="-7"/>
          <w:w w:val="105"/>
          <w:sz w:val="23"/>
        </w:rPr>
        <w:t xml:space="preserve"> </w:t>
      </w:r>
      <w:r>
        <w:rPr>
          <w:w w:val="105"/>
          <w:sz w:val="23"/>
        </w:rPr>
        <w:t>working</w:t>
      </w:r>
      <w:r>
        <w:rPr>
          <w:spacing w:val="-7"/>
          <w:w w:val="105"/>
          <w:sz w:val="23"/>
        </w:rPr>
        <w:t xml:space="preserve"> </w:t>
      </w:r>
      <w:r>
        <w:rPr>
          <w:w w:val="105"/>
          <w:sz w:val="23"/>
        </w:rPr>
        <w:t>of</w:t>
      </w:r>
      <w:r>
        <w:rPr>
          <w:spacing w:val="-9"/>
          <w:w w:val="105"/>
          <w:sz w:val="23"/>
        </w:rPr>
        <w:t xml:space="preserve"> </w:t>
      </w:r>
      <w:r>
        <w:rPr>
          <w:w w:val="105"/>
          <w:sz w:val="23"/>
        </w:rPr>
        <w:t>an</w:t>
      </w:r>
      <w:r>
        <w:rPr>
          <w:spacing w:val="-6"/>
          <w:w w:val="105"/>
          <w:sz w:val="23"/>
        </w:rPr>
        <w:t xml:space="preserve"> </w:t>
      </w:r>
      <w:r>
        <w:rPr>
          <w:w w:val="105"/>
          <w:sz w:val="23"/>
        </w:rPr>
        <w:t>OP</w:t>
      </w:r>
      <w:r>
        <w:rPr>
          <w:spacing w:val="-12"/>
          <w:w w:val="105"/>
          <w:sz w:val="23"/>
        </w:rPr>
        <w:t xml:space="preserve"> </w:t>
      </w:r>
      <w:r>
        <w:rPr>
          <w:w w:val="105"/>
          <w:sz w:val="23"/>
        </w:rPr>
        <w:t>AMP</w:t>
      </w:r>
      <w:r w:rsidR="00AE09C5">
        <w:rPr>
          <w:w w:val="105"/>
          <w:sz w:val="23"/>
        </w:rPr>
        <w:t xml:space="preserve"> </w:t>
      </w:r>
      <w:r>
        <w:rPr>
          <w:w w:val="105"/>
          <w:sz w:val="23"/>
        </w:rPr>
        <w:t>comparator.</w:t>
      </w:r>
    </w:p>
    <w:p w:rsidR="00B141CF" w:rsidRDefault="009F45E6">
      <w:pPr>
        <w:pStyle w:val="ListParagraph"/>
        <w:numPr>
          <w:ilvl w:val="2"/>
          <w:numId w:val="99"/>
        </w:numPr>
        <w:tabs>
          <w:tab w:val="left" w:pos="2593"/>
        </w:tabs>
        <w:spacing w:before="16"/>
        <w:ind w:left="2592" w:hanging="721"/>
        <w:rPr>
          <w:sz w:val="23"/>
        </w:rPr>
      </w:pPr>
      <w:r>
        <w:rPr>
          <w:w w:val="105"/>
          <w:sz w:val="23"/>
        </w:rPr>
        <w:t>List</w:t>
      </w:r>
      <w:r>
        <w:rPr>
          <w:spacing w:val="-14"/>
          <w:w w:val="105"/>
          <w:sz w:val="23"/>
        </w:rPr>
        <w:t xml:space="preserve"> </w:t>
      </w:r>
      <w:r>
        <w:rPr>
          <w:w w:val="105"/>
          <w:sz w:val="23"/>
        </w:rPr>
        <w:t>the</w:t>
      </w:r>
      <w:r>
        <w:rPr>
          <w:spacing w:val="-10"/>
          <w:w w:val="105"/>
          <w:sz w:val="23"/>
        </w:rPr>
        <w:t xml:space="preserve"> </w:t>
      </w:r>
      <w:r>
        <w:rPr>
          <w:spacing w:val="-3"/>
          <w:w w:val="105"/>
          <w:sz w:val="23"/>
        </w:rPr>
        <w:t>applications</w:t>
      </w:r>
      <w:r>
        <w:rPr>
          <w:spacing w:val="-11"/>
          <w:w w:val="105"/>
          <w:sz w:val="23"/>
        </w:rPr>
        <w:t xml:space="preserve"> </w:t>
      </w:r>
      <w:r>
        <w:rPr>
          <w:w w:val="105"/>
          <w:sz w:val="23"/>
        </w:rPr>
        <w:t>of</w:t>
      </w:r>
      <w:r>
        <w:rPr>
          <w:spacing w:val="-12"/>
          <w:w w:val="105"/>
          <w:sz w:val="23"/>
        </w:rPr>
        <w:t xml:space="preserve"> </w:t>
      </w:r>
      <w:r>
        <w:rPr>
          <w:w w:val="105"/>
          <w:sz w:val="23"/>
        </w:rPr>
        <w:t>OP</w:t>
      </w:r>
      <w:r>
        <w:rPr>
          <w:spacing w:val="-15"/>
          <w:w w:val="105"/>
          <w:sz w:val="23"/>
        </w:rPr>
        <w:t xml:space="preserve"> </w:t>
      </w:r>
      <w:r>
        <w:rPr>
          <w:w w:val="105"/>
          <w:sz w:val="23"/>
        </w:rPr>
        <w:t>AMP</w:t>
      </w:r>
      <w:r>
        <w:rPr>
          <w:spacing w:val="-8"/>
          <w:w w:val="105"/>
          <w:sz w:val="23"/>
        </w:rPr>
        <w:t xml:space="preserve"> </w:t>
      </w:r>
      <w:r>
        <w:rPr>
          <w:w w:val="105"/>
          <w:sz w:val="23"/>
        </w:rPr>
        <w:t>(741</w:t>
      </w:r>
      <w:r>
        <w:rPr>
          <w:spacing w:val="-9"/>
          <w:w w:val="105"/>
          <w:sz w:val="23"/>
        </w:rPr>
        <w:t xml:space="preserve"> </w:t>
      </w:r>
      <w:r>
        <w:rPr>
          <w:w w:val="105"/>
          <w:sz w:val="23"/>
        </w:rPr>
        <w:t>OP</w:t>
      </w:r>
      <w:r>
        <w:rPr>
          <w:spacing w:val="-32"/>
          <w:w w:val="105"/>
          <w:sz w:val="23"/>
        </w:rPr>
        <w:t xml:space="preserve"> </w:t>
      </w:r>
      <w:r>
        <w:rPr>
          <w:w w:val="105"/>
          <w:sz w:val="23"/>
        </w:rPr>
        <w:t>AMP).</w:t>
      </w:r>
    </w:p>
    <w:p w:rsidR="00B141CF" w:rsidRDefault="00B141CF">
      <w:pPr>
        <w:pStyle w:val="BodyText"/>
        <w:spacing w:before="7"/>
        <w:ind w:left="0" w:firstLine="0"/>
        <w:rPr>
          <w:sz w:val="24"/>
        </w:rPr>
      </w:pPr>
    </w:p>
    <w:p w:rsidR="00B141CF" w:rsidRDefault="009F45E6">
      <w:pPr>
        <w:pStyle w:val="Heading1"/>
        <w:numPr>
          <w:ilvl w:val="0"/>
          <w:numId w:val="96"/>
        </w:numPr>
        <w:tabs>
          <w:tab w:val="left" w:pos="1151"/>
          <w:tab w:val="left" w:pos="1152"/>
        </w:tabs>
      </w:pPr>
      <w:r>
        <w:rPr>
          <w:w w:val="105"/>
        </w:rPr>
        <w:t>UNDERSTAND</w:t>
      </w:r>
      <w:r>
        <w:rPr>
          <w:spacing w:val="-8"/>
          <w:w w:val="105"/>
        </w:rPr>
        <w:t xml:space="preserve"> </w:t>
      </w:r>
      <w:r>
        <w:rPr>
          <w:w w:val="105"/>
        </w:rPr>
        <w:t>TYPES</w:t>
      </w:r>
      <w:r>
        <w:rPr>
          <w:spacing w:val="-12"/>
          <w:w w:val="105"/>
        </w:rPr>
        <w:t xml:space="preserve"> </w:t>
      </w:r>
      <w:r>
        <w:rPr>
          <w:w w:val="105"/>
        </w:rPr>
        <w:t>AND</w:t>
      </w:r>
      <w:r>
        <w:rPr>
          <w:spacing w:val="-3"/>
          <w:w w:val="105"/>
        </w:rPr>
        <w:t xml:space="preserve"> </w:t>
      </w:r>
      <w:r>
        <w:rPr>
          <w:w w:val="105"/>
        </w:rPr>
        <w:t>WORKING</w:t>
      </w:r>
      <w:r>
        <w:rPr>
          <w:spacing w:val="-7"/>
          <w:w w:val="105"/>
        </w:rPr>
        <w:t xml:space="preserve"> </w:t>
      </w:r>
      <w:r>
        <w:rPr>
          <w:w w:val="105"/>
        </w:rPr>
        <w:t>OF MULTIVIBRATOR</w:t>
      </w:r>
      <w:r>
        <w:rPr>
          <w:spacing w:val="-32"/>
          <w:w w:val="105"/>
        </w:rPr>
        <w:t xml:space="preserve"> </w:t>
      </w:r>
      <w:r>
        <w:rPr>
          <w:w w:val="105"/>
        </w:rPr>
        <w:t>CIRCUITS.</w:t>
      </w:r>
    </w:p>
    <w:p w:rsidR="00B141CF" w:rsidRDefault="009F45E6">
      <w:pPr>
        <w:pStyle w:val="ListParagraph"/>
        <w:numPr>
          <w:ilvl w:val="1"/>
          <w:numId w:val="96"/>
        </w:numPr>
        <w:tabs>
          <w:tab w:val="left" w:pos="1872"/>
          <w:tab w:val="left" w:pos="1873"/>
        </w:tabs>
        <w:ind w:hanging="722"/>
        <w:rPr>
          <w:sz w:val="23"/>
        </w:rPr>
      </w:pPr>
      <w:r>
        <w:rPr>
          <w:w w:val="105"/>
          <w:sz w:val="23"/>
        </w:rPr>
        <w:t xml:space="preserve">Define the term </w:t>
      </w:r>
      <w:r>
        <w:rPr>
          <w:spacing w:val="-3"/>
          <w:w w:val="105"/>
          <w:sz w:val="23"/>
        </w:rPr>
        <w:t>“multivibrator</w:t>
      </w:r>
      <w:r>
        <w:rPr>
          <w:spacing w:val="-22"/>
          <w:w w:val="105"/>
          <w:sz w:val="23"/>
        </w:rPr>
        <w:t xml:space="preserve"> </w:t>
      </w:r>
      <w:r>
        <w:rPr>
          <w:w w:val="105"/>
          <w:sz w:val="23"/>
        </w:rPr>
        <w:t>(MV).”</w:t>
      </w:r>
    </w:p>
    <w:p w:rsidR="00B141CF" w:rsidRDefault="009F45E6">
      <w:pPr>
        <w:pStyle w:val="ListParagraph"/>
        <w:numPr>
          <w:ilvl w:val="1"/>
          <w:numId w:val="96"/>
        </w:numPr>
        <w:tabs>
          <w:tab w:val="left" w:pos="1872"/>
          <w:tab w:val="left" w:pos="1873"/>
        </w:tabs>
        <w:spacing w:before="17"/>
        <w:ind w:hanging="722"/>
        <w:rPr>
          <w:sz w:val="23"/>
        </w:rPr>
      </w:pPr>
      <w:r>
        <w:rPr>
          <w:w w:val="105"/>
          <w:sz w:val="23"/>
        </w:rPr>
        <w:t>Enlist the types of</w:t>
      </w:r>
      <w:r>
        <w:rPr>
          <w:spacing w:val="-32"/>
          <w:w w:val="105"/>
          <w:sz w:val="23"/>
        </w:rPr>
        <w:t xml:space="preserve"> </w:t>
      </w:r>
      <w:r>
        <w:rPr>
          <w:spacing w:val="-3"/>
          <w:w w:val="105"/>
          <w:sz w:val="23"/>
        </w:rPr>
        <w:t>multivibrators.</w:t>
      </w:r>
    </w:p>
    <w:p w:rsidR="00B141CF" w:rsidRDefault="009F45E6">
      <w:pPr>
        <w:pStyle w:val="ListParagraph"/>
        <w:numPr>
          <w:ilvl w:val="1"/>
          <w:numId w:val="96"/>
        </w:numPr>
        <w:tabs>
          <w:tab w:val="left" w:pos="1872"/>
          <w:tab w:val="left" w:pos="1873"/>
        </w:tabs>
        <w:ind w:hanging="722"/>
        <w:rPr>
          <w:sz w:val="23"/>
        </w:rPr>
      </w:pPr>
      <w:r>
        <w:rPr>
          <w:w w:val="105"/>
          <w:sz w:val="23"/>
        </w:rPr>
        <w:t>Draw</w:t>
      </w:r>
      <w:r>
        <w:rPr>
          <w:spacing w:val="-5"/>
          <w:w w:val="105"/>
          <w:sz w:val="23"/>
        </w:rPr>
        <w:t xml:space="preserve"> </w:t>
      </w:r>
      <w:r>
        <w:rPr>
          <w:w w:val="105"/>
          <w:sz w:val="23"/>
        </w:rPr>
        <w:t>the</w:t>
      </w:r>
      <w:r>
        <w:rPr>
          <w:spacing w:val="-3"/>
          <w:w w:val="105"/>
          <w:sz w:val="23"/>
        </w:rPr>
        <w:t xml:space="preserve"> </w:t>
      </w:r>
      <w:r>
        <w:rPr>
          <w:w w:val="105"/>
          <w:sz w:val="23"/>
        </w:rPr>
        <w:t>circuit</w:t>
      </w:r>
      <w:r>
        <w:rPr>
          <w:spacing w:val="-6"/>
          <w:w w:val="105"/>
          <w:sz w:val="23"/>
        </w:rPr>
        <w:t xml:space="preserve"> </w:t>
      </w:r>
      <w:r>
        <w:rPr>
          <w:w w:val="105"/>
          <w:sz w:val="23"/>
        </w:rPr>
        <w:t>of</w:t>
      </w:r>
      <w:r>
        <w:rPr>
          <w:spacing w:val="-5"/>
          <w:w w:val="105"/>
          <w:sz w:val="23"/>
        </w:rPr>
        <w:t xml:space="preserve"> </w:t>
      </w:r>
      <w:r>
        <w:rPr>
          <w:w w:val="105"/>
          <w:sz w:val="23"/>
        </w:rPr>
        <w:t>a</w:t>
      </w:r>
      <w:r>
        <w:rPr>
          <w:spacing w:val="1"/>
          <w:w w:val="105"/>
          <w:sz w:val="23"/>
        </w:rPr>
        <w:t xml:space="preserve"> </w:t>
      </w:r>
      <w:r>
        <w:rPr>
          <w:w w:val="105"/>
          <w:sz w:val="23"/>
        </w:rPr>
        <w:t>collector-coupled</w:t>
      </w:r>
      <w:r>
        <w:rPr>
          <w:spacing w:val="-1"/>
          <w:w w:val="105"/>
          <w:sz w:val="23"/>
        </w:rPr>
        <w:t xml:space="preserve"> </w:t>
      </w:r>
      <w:r>
        <w:rPr>
          <w:w w:val="105"/>
          <w:sz w:val="23"/>
        </w:rPr>
        <w:t>monostable</w:t>
      </w:r>
      <w:r>
        <w:rPr>
          <w:spacing w:val="-35"/>
          <w:w w:val="105"/>
          <w:sz w:val="23"/>
        </w:rPr>
        <w:t xml:space="preserve"> </w:t>
      </w:r>
      <w:r>
        <w:rPr>
          <w:w w:val="105"/>
          <w:sz w:val="23"/>
        </w:rPr>
        <w:t>MV.</w:t>
      </w:r>
    </w:p>
    <w:p w:rsidR="00B141CF" w:rsidRDefault="009F45E6">
      <w:pPr>
        <w:pStyle w:val="ListParagraph"/>
        <w:numPr>
          <w:ilvl w:val="1"/>
          <w:numId w:val="96"/>
        </w:numPr>
        <w:tabs>
          <w:tab w:val="left" w:pos="1872"/>
          <w:tab w:val="left" w:pos="1873"/>
        </w:tabs>
        <w:spacing w:before="16"/>
        <w:ind w:hanging="722"/>
        <w:rPr>
          <w:sz w:val="23"/>
        </w:rPr>
      </w:pPr>
      <w:r>
        <w:rPr>
          <w:w w:val="105"/>
          <w:sz w:val="23"/>
        </w:rPr>
        <w:t xml:space="preserve">Explain the working of </w:t>
      </w:r>
      <w:r>
        <w:rPr>
          <w:spacing w:val="-3"/>
          <w:w w:val="105"/>
          <w:sz w:val="23"/>
        </w:rPr>
        <w:t xml:space="preserve">collector-coupled </w:t>
      </w:r>
      <w:r>
        <w:rPr>
          <w:w w:val="105"/>
          <w:sz w:val="23"/>
        </w:rPr>
        <w:t>monostable</w:t>
      </w:r>
      <w:r>
        <w:rPr>
          <w:spacing w:val="-43"/>
          <w:w w:val="105"/>
          <w:sz w:val="23"/>
        </w:rPr>
        <w:t xml:space="preserve"> </w:t>
      </w:r>
      <w:r>
        <w:rPr>
          <w:w w:val="105"/>
          <w:sz w:val="23"/>
        </w:rPr>
        <w:t>MV.</w:t>
      </w:r>
    </w:p>
    <w:p w:rsidR="00B141CF" w:rsidRDefault="009F45E6">
      <w:pPr>
        <w:pStyle w:val="ListParagraph"/>
        <w:numPr>
          <w:ilvl w:val="1"/>
          <w:numId w:val="96"/>
        </w:numPr>
        <w:tabs>
          <w:tab w:val="left" w:pos="1872"/>
          <w:tab w:val="left" w:pos="1873"/>
        </w:tabs>
        <w:spacing w:before="10"/>
        <w:ind w:hanging="722"/>
        <w:rPr>
          <w:sz w:val="23"/>
        </w:rPr>
      </w:pPr>
      <w:r>
        <w:rPr>
          <w:w w:val="105"/>
          <w:sz w:val="23"/>
        </w:rPr>
        <w:t xml:space="preserve">List methods of </w:t>
      </w:r>
      <w:r>
        <w:rPr>
          <w:spacing w:val="-3"/>
          <w:w w:val="105"/>
          <w:sz w:val="23"/>
        </w:rPr>
        <w:t xml:space="preserve">triggering </w:t>
      </w:r>
      <w:r>
        <w:rPr>
          <w:w w:val="105"/>
          <w:sz w:val="23"/>
        </w:rPr>
        <w:t>a transistor monostable</w:t>
      </w:r>
      <w:r>
        <w:rPr>
          <w:spacing w:val="3"/>
          <w:w w:val="105"/>
          <w:sz w:val="23"/>
        </w:rPr>
        <w:t xml:space="preserve"> </w:t>
      </w:r>
      <w:r>
        <w:rPr>
          <w:w w:val="105"/>
          <w:sz w:val="23"/>
        </w:rPr>
        <w:t>MV.</w:t>
      </w:r>
    </w:p>
    <w:p w:rsidR="00B141CF" w:rsidRDefault="009F45E6">
      <w:pPr>
        <w:pStyle w:val="ListParagraph"/>
        <w:numPr>
          <w:ilvl w:val="1"/>
          <w:numId w:val="96"/>
        </w:numPr>
        <w:tabs>
          <w:tab w:val="left" w:pos="1872"/>
          <w:tab w:val="left" w:pos="1873"/>
        </w:tabs>
        <w:ind w:hanging="722"/>
        <w:rPr>
          <w:sz w:val="23"/>
        </w:rPr>
      </w:pPr>
      <w:r>
        <w:rPr>
          <w:w w:val="105"/>
          <w:sz w:val="23"/>
        </w:rPr>
        <w:t xml:space="preserve">Sketch the </w:t>
      </w:r>
      <w:r>
        <w:rPr>
          <w:spacing w:val="-3"/>
          <w:w w:val="105"/>
          <w:sz w:val="23"/>
        </w:rPr>
        <w:t xml:space="preserve">circuit </w:t>
      </w:r>
      <w:r>
        <w:rPr>
          <w:w w:val="105"/>
          <w:sz w:val="23"/>
        </w:rPr>
        <w:t>of collector triggering using an additional</w:t>
      </w:r>
      <w:r>
        <w:rPr>
          <w:spacing w:val="-21"/>
          <w:w w:val="105"/>
          <w:sz w:val="23"/>
        </w:rPr>
        <w:t xml:space="preserve"> </w:t>
      </w:r>
      <w:r>
        <w:rPr>
          <w:spacing w:val="-3"/>
          <w:w w:val="105"/>
          <w:sz w:val="23"/>
        </w:rPr>
        <w:t>transistor.</w:t>
      </w:r>
    </w:p>
    <w:p w:rsidR="00B141CF" w:rsidRDefault="009F45E6">
      <w:pPr>
        <w:pStyle w:val="ListParagraph"/>
        <w:numPr>
          <w:ilvl w:val="1"/>
          <w:numId w:val="96"/>
        </w:numPr>
        <w:tabs>
          <w:tab w:val="left" w:pos="1872"/>
          <w:tab w:val="left" w:pos="1873"/>
        </w:tabs>
        <w:spacing w:before="16"/>
        <w:ind w:hanging="722"/>
        <w:rPr>
          <w:sz w:val="23"/>
        </w:rPr>
      </w:pPr>
      <w:r>
        <w:rPr>
          <w:w w:val="105"/>
          <w:sz w:val="23"/>
        </w:rPr>
        <w:t xml:space="preserve">Explain the collector </w:t>
      </w:r>
      <w:r>
        <w:rPr>
          <w:spacing w:val="-3"/>
          <w:w w:val="105"/>
          <w:sz w:val="23"/>
        </w:rPr>
        <w:t xml:space="preserve">triggering </w:t>
      </w:r>
      <w:r>
        <w:rPr>
          <w:w w:val="105"/>
          <w:sz w:val="23"/>
        </w:rPr>
        <w:t xml:space="preserve">action of a </w:t>
      </w:r>
      <w:r>
        <w:rPr>
          <w:spacing w:val="-3"/>
          <w:w w:val="105"/>
          <w:sz w:val="23"/>
        </w:rPr>
        <w:t>monostable</w:t>
      </w:r>
      <w:r>
        <w:rPr>
          <w:spacing w:val="8"/>
          <w:w w:val="105"/>
          <w:sz w:val="23"/>
        </w:rPr>
        <w:t xml:space="preserve"> </w:t>
      </w:r>
      <w:r>
        <w:rPr>
          <w:w w:val="105"/>
          <w:sz w:val="23"/>
        </w:rPr>
        <w:t>MV.</w:t>
      </w:r>
    </w:p>
    <w:p w:rsidR="00B141CF" w:rsidRDefault="009F45E6">
      <w:pPr>
        <w:pStyle w:val="ListParagraph"/>
        <w:numPr>
          <w:ilvl w:val="1"/>
          <w:numId w:val="96"/>
        </w:numPr>
        <w:tabs>
          <w:tab w:val="left" w:pos="1872"/>
          <w:tab w:val="left" w:pos="1873"/>
        </w:tabs>
        <w:ind w:hanging="722"/>
        <w:rPr>
          <w:sz w:val="23"/>
        </w:rPr>
      </w:pPr>
      <w:r>
        <w:rPr>
          <w:w w:val="105"/>
          <w:sz w:val="23"/>
        </w:rPr>
        <w:t xml:space="preserve">Draw the circuit of an </w:t>
      </w:r>
      <w:r>
        <w:rPr>
          <w:spacing w:val="-3"/>
          <w:w w:val="105"/>
          <w:sz w:val="23"/>
        </w:rPr>
        <w:t xml:space="preserve">emitter-coupled </w:t>
      </w:r>
      <w:r>
        <w:rPr>
          <w:w w:val="105"/>
          <w:sz w:val="23"/>
        </w:rPr>
        <w:t>monostable</w:t>
      </w:r>
      <w:r>
        <w:rPr>
          <w:spacing w:val="-44"/>
          <w:w w:val="105"/>
          <w:sz w:val="23"/>
        </w:rPr>
        <w:t xml:space="preserve"> </w:t>
      </w:r>
      <w:r>
        <w:rPr>
          <w:w w:val="105"/>
          <w:sz w:val="23"/>
        </w:rPr>
        <w:t>MV.</w:t>
      </w:r>
    </w:p>
    <w:p w:rsidR="00B141CF" w:rsidRDefault="009F45E6">
      <w:pPr>
        <w:pStyle w:val="ListParagraph"/>
        <w:numPr>
          <w:ilvl w:val="1"/>
          <w:numId w:val="96"/>
        </w:numPr>
        <w:tabs>
          <w:tab w:val="left" w:pos="1872"/>
          <w:tab w:val="left" w:pos="1873"/>
        </w:tabs>
        <w:spacing w:before="17"/>
        <w:ind w:hanging="722"/>
        <w:rPr>
          <w:sz w:val="23"/>
        </w:rPr>
      </w:pPr>
      <w:r>
        <w:rPr>
          <w:w w:val="105"/>
          <w:sz w:val="23"/>
        </w:rPr>
        <w:t xml:space="preserve">Explain the </w:t>
      </w:r>
      <w:r>
        <w:rPr>
          <w:spacing w:val="-3"/>
          <w:w w:val="105"/>
          <w:sz w:val="23"/>
        </w:rPr>
        <w:t xml:space="preserve">operation </w:t>
      </w:r>
      <w:r>
        <w:rPr>
          <w:w w:val="105"/>
          <w:sz w:val="23"/>
        </w:rPr>
        <w:t xml:space="preserve">of an </w:t>
      </w:r>
      <w:r>
        <w:rPr>
          <w:spacing w:val="-3"/>
          <w:w w:val="105"/>
          <w:sz w:val="23"/>
        </w:rPr>
        <w:t>emitter-coupled monostable</w:t>
      </w:r>
      <w:r>
        <w:rPr>
          <w:spacing w:val="-35"/>
          <w:w w:val="105"/>
          <w:sz w:val="23"/>
        </w:rPr>
        <w:t xml:space="preserve"> </w:t>
      </w:r>
      <w:r>
        <w:rPr>
          <w:w w:val="105"/>
          <w:sz w:val="23"/>
        </w:rPr>
        <w:t>MV.</w:t>
      </w:r>
    </w:p>
    <w:p w:rsidR="00B141CF" w:rsidRDefault="009F45E6">
      <w:pPr>
        <w:pStyle w:val="ListParagraph"/>
        <w:numPr>
          <w:ilvl w:val="1"/>
          <w:numId w:val="96"/>
        </w:numPr>
        <w:tabs>
          <w:tab w:val="left" w:pos="1872"/>
          <w:tab w:val="left" w:pos="1873"/>
        </w:tabs>
        <w:ind w:hanging="722"/>
        <w:rPr>
          <w:sz w:val="23"/>
        </w:rPr>
      </w:pPr>
      <w:r>
        <w:rPr>
          <w:w w:val="105"/>
          <w:sz w:val="23"/>
        </w:rPr>
        <w:t xml:space="preserve">Compare </w:t>
      </w:r>
      <w:r>
        <w:rPr>
          <w:spacing w:val="-3"/>
          <w:w w:val="105"/>
          <w:sz w:val="23"/>
        </w:rPr>
        <w:t xml:space="preserve">emitter-coupled and </w:t>
      </w:r>
      <w:r>
        <w:rPr>
          <w:w w:val="105"/>
          <w:sz w:val="23"/>
        </w:rPr>
        <w:t xml:space="preserve">collector </w:t>
      </w:r>
      <w:r>
        <w:rPr>
          <w:spacing w:val="-3"/>
          <w:w w:val="105"/>
          <w:sz w:val="23"/>
        </w:rPr>
        <w:t xml:space="preserve">-coupled </w:t>
      </w:r>
      <w:r>
        <w:rPr>
          <w:w w:val="105"/>
          <w:sz w:val="23"/>
        </w:rPr>
        <w:t>MV</w:t>
      </w:r>
      <w:r>
        <w:rPr>
          <w:spacing w:val="-23"/>
          <w:w w:val="105"/>
          <w:sz w:val="23"/>
        </w:rPr>
        <w:t xml:space="preserve"> </w:t>
      </w:r>
      <w:r>
        <w:rPr>
          <w:w w:val="105"/>
          <w:sz w:val="23"/>
        </w:rPr>
        <w:t>circuits.</w:t>
      </w:r>
    </w:p>
    <w:p w:rsidR="00B141CF" w:rsidRDefault="009F45E6">
      <w:pPr>
        <w:pStyle w:val="ListParagraph"/>
        <w:numPr>
          <w:ilvl w:val="1"/>
          <w:numId w:val="96"/>
        </w:numPr>
        <w:tabs>
          <w:tab w:val="left" w:pos="1872"/>
          <w:tab w:val="left" w:pos="1873"/>
        </w:tabs>
        <w:ind w:hanging="722"/>
        <w:rPr>
          <w:sz w:val="23"/>
        </w:rPr>
      </w:pPr>
      <w:r>
        <w:rPr>
          <w:w w:val="105"/>
          <w:sz w:val="23"/>
        </w:rPr>
        <w:t>Sketch three circuit of an op-amp monostable</w:t>
      </w:r>
      <w:r>
        <w:rPr>
          <w:spacing w:val="-48"/>
          <w:w w:val="105"/>
          <w:sz w:val="23"/>
        </w:rPr>
        <w:t xml:space="preserve"> </w:t>
      </w:r>
      <w:r>
        <w:rPr>
          <w:w w:val="105"/>
          <w:sz w:val="23"/>
        </w:rPr>
        <w:t>MV.</w:t>
      </w:r>
    </w:p>
    <w:p w:rsidR="00B141CF" w:rsidRDefault="009F45E6">
      <w:pPr>
        <w:pStyle w:val="ListParagraph"/>
        <w:numPr>
          <w:ilvl w:val="1"/>
          <w:numId w:val="96"/>
        </w:numPr>
        <w:tabs>
          <w:tab w:val="left" w:pos="1872"/>
          <w:tab w:val="left" w:pos="1873"/>
        </w:tabs>
        <w:spacing w:before="17"/>
        <w:ind w:hanging="722"/>
        <w:rPr>
          <w:sz w:val="23"/>
        </w:rPr>
      </w:pPr>
      <w:r>
        <w:rPr>
          <w:w w:val="105"/>
          <w:sz w:val="23"/>
        </w:rPr>
        <w:t xml:space="preserve">Explain the </w:t>
      </w:r>
      <w:r>
        <w:rPr>
          <w:spacing w:val="-3"/>
          <w:w w:val="105"/>
          <w:sz w:val="23"/>
        </w:rPr>
        <w:t xml:space="preserve">operation </w:t>
      </w:r>
      <w:r>
        <w:rPr>
          <w:w w:val="105"/>
          <w:sz w:val="23"/>
        </w:rPr>
        <w:t xml:space="preserve">of an op-amp </w:t>
      </w:r>
      <w:r>
        <w:rPr>
          <w:spacing w:val="-3"/>
          <w:w w:val="105"/>
          <w:sz w:val="23"/>
        </w:rPr>
        <w:t>monostable</w:t>
      </w:r>
      <w:r>
        <w:rPr>
          <w:spacing w:val="-31"/>
          <w:w w:val="105"/>
          <w:sz w:val="23"/>
        </w:rPr>
        <w:t xml:space="preserve"> </w:t>
      </w:r>
      <w:r>
        <w:rPr>
          <w:w w:val="105"/>
          <w:sz w:val="23"/>
        </w:rPr>
        <w:t>MV.</w:t>
      </w:r>
    </w:p>
    <w:p w:rsidR="00B141CF" w:rsidRDefault="009F45E6">
      <w:pPr>
        <w:pStyle w:val="ListParagraph"/>
        <w:numPr>
          <w:ilvl w:val="1"/>
          <w:numId w:val="96"/>
        </w:numPr>
        <w:tabs>
          <w:tab w:val="left" w:pos="1872"/>
          <w:tab w:val="left" w:pos="1873"/>
        </w:tabs>
        <w:ind w:hanging="722"/>
        <w:rPr>
          <w:sz w:val="23"/>
        </w:rPr>
      </w:pPr>
      <w:r>
        <w:rPr>
          <w:w w:val="105"/>
          <w:sz w:val="23"/>
        </w:rPr>
        <w:t>Draw</w:t>
      </w:r>
      <w:r>
        <w:rPr>
          <w:spacing w:val="-8"/>
          <w:w w:val="105"/>
          <w:sz w:val="23"/>
        </w:rPr>
        <w:t xml:space="preserve"> </w:t>
      </w:r>
      <w:r>
        <w:rPr>
          <w:w w:val="105"/>
          <w:sz w:val="23"/>
        </w:rPr>
        <w:t>the</w:t>
      </w:r>
      <w:r>
        <w:rPr>
          <w:spacing w:val="-6"/>
          <w:w w:val="105"/>
          <w:sz w:val="23"/>
        </w:rPr>
        <w:t xml:space="preserve"> </w:t>
      </w:r>
      <w:r>
        <w:rPr>
          <w:w w:val="105"/>
          <w:sz w:val="23"/>
        </w:rPr>
        <w:t>circuits</w:t>
      </w:r>
      <w:r>
        <w:rPr>
          <w:spacing w:val="-7"/>
          <w:w w:val="105"/>
          <w:sz w:val="23"/>
        </w:rPr>
        <w:t xml:space="preserve"> </w:t>
      </w:r>
      <w:r>
        <w:rPr>
          <w:w w:val="105"/>
          <w:sz w:val="23"/>
        </w:rPr>
        <w:t>of</w:t>
      </w:r>
      <w:r>
        <w:rPr>
          <w:spacing w:val="-5"/>
          <w:w w:val="105"/>
          <w:sz w:val="23"/>
        </w:rPr>
        <w:t xml:space="preserve"> </w:t>
      </w:r>
      <w:r>
        <w:rPr>
          <w:w w:val="105"/>
          <w:sz w:val="23"/>
        </w:rPr>
        <w:t>collector-coupled</w:t>
      </w:r>
      <w:r>
        <w:rPr>
          <w:spacing w:val="-11"/>
          <w:w w:val="105"/>
          <w:sz w:val="23"/>
        </w:rPr>
        <w:t xml:space="preserve"> </w:t>
      </w:r>
      <w:r>
        <w:rPr>
          <w:w w:val="105"/>
          <w:sz w:val="23"/>
        </w:rPr>
        <w:t>and</w:t>
      </w:r>
      <w:r>
        <w:rPr>
          <w:spacing w:val="-12"/>
          <w:w w:val="105"/>
          <w:sz w:val="23"/>
        </w:rPr>
        <w:t xml:space="preserve"> </w:t>
      </w:r>
      <w:r>
        <w:rPr>
          <w:spacing w:val="-3"/>
          <w:w w:val="105"/>
          <w:sz w:val="23"/>
        </w:rPr>
        <w:t>emitter-coupled</w:t>
      </w:r>
      <w:r>
        <w:rPr>
          <w:spacing w:val="-4"/>
          <w:w w:val="105"/>
          <w:sz w:val="23"/>
        </w:rPr>
        <w:t xml:space="preserve"> </w:t>
      </w:r>
      <w:r>
        <w:rPr>
          <w:w w:val="105"/>
          <w:sz w:val="23"/>
        </w:rPr>
        <w:t>stable</w:t>
      </w:r>
      <w:r w:rsidR="00AE09C5">
        <w:rPr>
          <w:w w:val="105"/>
          <w:sz w:val="23"/>
        </w:rPr>
        <w:t xml:space="preserve"> </w:t>
      </w:r>
      <w:r>
        <w:rPr>
          <w:w w:val="105"/>
          <w:sz w:val="23"/>
        </w:rPr>
        <w:t>multi</w:t>
      </w:r>
      <w:r w:rsidR="00AE09C5">
        <w:rPr>
          <w:w w:val="105"/>
          <w:sz w:val="23"/>
        </w:rPr>
        <w:t>-</w:t>
      </w:r>
      <w:r>
        <w:rPr>
          <w:w w:val="105"/>
          <w:sz w:val="23"/>
        </w:rPr>
        <w:t>vibrator.</w:t>
      </w:r>
    </w:p>
    <w:p w:rsidR="00B141CF" w:rsidRDefault="009F45E6">
      <w:pPr>
        <w:pStyle w:val="ListParagraph"/>
        <w:numPr>
          <w:ilvl w:val="1"/>
          <w:numId w:val="96"/>
        </w:numPr>
        <w:tabs>
          <w:tab w:val="left" w:pos="1872"/>
          <w:tab w:val="left" w:pos="1873"/>
        </w:tabs>
        <w:ind w:hanging="722"/>
        <w:rPr>
          <w:sz w:val="23"/>
        </w:rPr>
      </w:pPr>
      <w:r>
        <w:rPr>
          <w:w w:val="105"/>
          <w:sz w:val="23"/>
        </w:rPr>
        <w:t xml:space="preserve">Explain the </w:t>
      </w:r>
      <w:r>
        <w:rPr>
          <w:spacing w:val="-3"/>
          <w:w w:val="105"/>
          <w:sz w:val="23"/>
        </w:rPr>
        <w:t xml:space="preserve">operation </w:t>
      </w:r>
      <w:r>
        <w:rPr>
          <w:w w:val="105"/>
          <w:sz w:val="23"/>
        </w:rPr>
        <w:t>of the above stable</w:t>
      </w:r>
      <w:r>
        <w:rPr>
          <w:spacing w:val="-10"/>
          <w:w w:val="105"/>
          <w:sz w:val="23"/>
        </w:rPr>
        <w:t xml:space="preserve"> </w:t>
      </w:r>
      <w:r>
        <w:rPr>
          <w:w w:val="105"/>
          <w:sz w:val="23"/>
        </w:rPr>
        <w:t>multi</w:t>
      </w:r>
      <w:r w:rsidR="00AE09C5">
        <w:rPr>
          <w:w w:val="105"/>
          <w:sz w:val="23"/>
        </w:rPr>
        <w:t>-</w:t>
      </w:r>
      <w:r>
        <w:rPr>
          <w:w w:val="105"/>
          <w:sz w:val="23"/>
        </w:rPr>
        <w:t>vibator</w:t>
      </w:r>
      <w:r w:rsidR="00AE09C5">
        <w:rPr>
          <w:w w:val="105"/>
          <w:sz w:val="23"/>
        </w:rPr>
        <w:t xml:space="preserve"> </w:t>
      </w:r>
      <w:r>
        <w:rPr>
          <w:w w:val="105"/>
          <w:sz w:val="23"/>
        </w:rPr>
        <w:t>circuits.</w:t>
      </w:r>
    </w:p>
    <w:p w:rsidR="00B141CF" w:rsidRDefault="009F45E6">
      <w:pPr>
        <w:pStyle w:val="ListParagraph"/>
        <w:numPr>
          <w:ilvl w:val="1"/>
          <w:numId w:val="96"/>
        </w:numPr>
        <w:tabs>
          <w:tab w:val="left" w:pos="1872"/>
          <w:tab w:val="left" w:pos="1873"/>
        </w:tabs>
        <w:spacing w:before="17"/>
        <w:ind w:hanging="722"/>
        <w:rPr>
          <w:sz w:val="23"/>
        </w:rPr>
      </w:pPr>
      <w:r>
        <w:rPr>
          <w:w w:val="105"/>
          <w:sz w:val="23"/>
        </w:rPr>
        <w:t>Draw</w:t>
      </w:r>
      <w:r>
        <w:rPr>
          <w:spacing w:val="-9"/>
          <w:w w:val="105"/>
          <w:sz w:val="23"/>
        </w:rPr>
        <w:t xml:space="preserve"> </w:t>
      </w:r>
      <w:r>
        <w:rPr>
          <w:w w:val="105"/>
          <w:sz w:val="23"/>
        </w:rPr>
        <w:t>the</w:t>
      </w:r>
      <w:r>
        <w:rPr>
          <w:spacing w:val="-8"/>
          <w:w w:val="105"/>
          <w:sz w:val="23"/>
        </w:rPr>
        <w:t xml:space="preserve"> </w:t>
      </w:r>
      <w:r>
        <w:rPr>
          <w:w w:val="105"/>
          <w:sz w:val="23"/>
        </w:rPr>
        <w:t>circuit</w:t>
      </w:r>
      <w:r>
        <w:rPr>
          <w:spacing w:val="-11"/>
          <w:w w:val="105"/>
          <w:sz w:val="23"/>
        </w:rPr>
        <w:t xml:space="preserve"> </w:t>
      </w:r>
      <w:r>
        <w:rPr>
          <w:w w:val="105"/>
          <w:sz w:val="23"/>
        </w:rPr>
        <w:t>of</w:t>
      </w:r>
      <w:r>
        <w:rPr>
          <w:spacing w:val="-4"/>
          <w:w w:val="105"/>
          <w:sz w:val="23"/>
        </w:rPr>
        <w:t xml:space="preserve"> </w:t>
      </w:r>
      <w:r>
        <w:rPr>
          <w:w w:val="105"/>
          <w:sz w:val="23"/>
        </w:rPr>
        <w:t>an</w:t>
      </w:r>
      <w:r>
        <w:rPr>
          <w:spacing w:val="-7"/>
          <w:w w:val="105"/>
          <w:sz w:val="23"/>
        </w:rPr>
        <w:t xml:space="preserve"> </w:t>
      </w:r>
      <w:r>
        <w:rPr>
          <w:w w:val="105"/>
          <w:sz w:val="23"/>
        </w:rPr>
        <w:t>op-amp</w:t>
      </w:r>
      <w:r>
        <w:rPr>
          <w:spacing w:val="-7"/>
          <w:w w:val="105"/>
          <w:sz w:val="23"/>
        </w:rPr>
        <w:t xml:space="preserve"> </w:t>
      </w:r>
      <w:r>
        <w:rPr>
          <w:w w:val="105"/>
          <w:sz w:val="23"/>
        </w:rPr>
        <w:t>stable</w:t>
      </w:r>
      <w:r>
        <w:rPr>
          <w:spacing w:val="-8"/>
          <w:w w:val="105"/>
          <w:sz w:val="23"/>
        </w:rPr>
        <w:t xml:space="preserve"> </w:t>
      </w:r>
      <w:r>
        <w:rPr>
          <w:w w:val="105"/>
          <w:sz w:val="23"/>
        </w:rPr>
        <w:t>MV</w:t>
      </w:r>
      <w:r>
        <w:rPr>
          <w:spacing w:val="-2"/>
          <w:w w:val="105"/>
          <w:sz w:val="23"/>
        </w:rPr>
        <w:t xml:space="preserve"> </w:t>
      </w:r>
      <w:r>
        <w:rPr>
          <w:w w:val="105"/>
          <w:sz w:val="23"/>
        </w:rPr>
        <w:t>.</w:t>
      </w:r>
    </w:p>
    <w:p w:rsidR="00B141CF" w:rsidRDefault="009F45E6">
      <w:pPr>
        <w:pStyle w:val="ListParagraph"/>
        <w:numPr>
          <w:ilvl w:val="1"/>
          <w:numId w:val="96"/>
        </w:numPr>
        <w:tabs>
          <w:tab w:val="left" w:pos="1872"/>
          <w:tab w:val="left" w:pos="1873"/>
        </w:tabs>
        <w:ind w:hanging="722"/>
        <w:rPr>
          <w:sz w:val="23"/>
        </w:rPr>
      </w:pPr>
      <w:r>
        <w:rPr>
          <w:w w:val="105"/>
          <w:sz w:val="23"/>
        </w:rPr>
        <w:t xml:space="preserve">Explain the </w:t>
      </w:r>
      <w:r>
        <w:rPr>
          <w:spacing w:val="-3"/>
          <w:w w:val="105"/>
          <w:sz w:val="23"/>
        </w:rPr>
        <w:t xml:space="preserve">operation </w:t>
      </w:r>
      <w:r>
        <w:rPr>
          <w:w w:val="105"/>
          <w:sz w:val="23"/>
        </w:rPr>
        <w:t>of an op-amp stable</w:t>
      </w:r>
      <w:r>
        <w:rPr>
          <w:spacing w:val="-37"/>
          <w:w w:val="105"/>
          <w:sz w:val="23"/>
        </w:rPr>
        <w:t xml:space="preserve"> </w:t>
      </w:r>
      <w:r>
        <w:rPr>
          <w:w w:val="105"/>
          <w:sz w:val="23"/>
        </w:rPr>
        <w:t>MV.</w:t>
      </w:r>
    </w:p>
    <w:p w:rsidR="00B141CF" w:rsidRDefault="009F45E6">
      <w:pPr>
        <w:pStyle w:val="ListParagraph"/>
        <w:numPr>
          <w:ilvl w:val="1"/>
          <w:numId w:val="96"/>
        </w:numPr>
        <w:tabs>
          <w:tab w:val="left" w:pos="1872"/>
          <w:tab w:val="left" w:pos="1873"/>
          <w:tab w:val="left" w:pos="7635"/>
        </w:tabs>
        <w:ind w:hanging="722"/>
        <w:rPr>
          <w:sz w:val="23"/>
        </w:rPr>
      </w:pPr>
      <w:r>
        <w:rPr>
          <w:w w:val="105"/>
          <w:sz w:val="23"/>
        </w:rPr>
        <w:t>Draw</w:t>
      </w:r>
      <w:r>
        <w:rPr>
          <w:spacing w:val="-21"/>
          <w:w w:val="105"/>
          <w:sz w:val="23"/>
        </w:rPr>
        <w:t xml:space="preserve"> </w:t>
      </w:r>
      <w:r>
        <w:rPr>
          <w:w w:val="105"/>
          <w:sz w:val="23"/>
        </w:rPr>
        <w:t>the</w:t>
      </w:r>
      <w:r>
        <w:rPr>
          <w:spacing w:val="-19"/>
          <w:w w:val="105"/>
          <w:sz w:val="23"/>
        </w:rPr>
        <w:t xml:space="preserve"> </w:t>
      </w:r>
      <w:r>
        <w:rPr>
          <w:w w:val="105"/>
          <w:sz w:val="23"/>
        </w:rPr>
        <w:t>circuits</w:t>
      </w:r>
      <w:r>
        <w:rPr>
          <w:spacing w:val="-13"/>
          <w:w w:val="105"/>
          <w:sz w:val="23"/>
        </w:rPr>
        <w:t xml:space="preserve"> </w:t>
      </w:r>
      <w:r>
        <w:rPr>
          <w:w w:val="105"/>
          <w:sz w:val="23"/>
        </w:rPr>
        <w:t>of</w:t>
      </w:r>
      <w:r>
        <w:rPr>
          <w:spacing w:val="-22"/>
          <w:w w:val="105"/>
          <w:sz w:val="23"/>
        </w:rPr>
        <w:t xml:space="preserve"> </w:t>
      </w:r>
      <w:r>
        <w:rPr>
          <w:w w:val="105"/>
          <w:sz w:val="23"/>
        </w:rPr>
        <w:t>monostable</w:t>
      </w:r>
      <w:r>
        <w:rPr>
          <w:spacing w:val="-18"/>
          <w:w w:val="105"/>
          <w:sz w:val="23"/>
        </w:rPr>
        <w:t xml:space="preserve"> </w:t>
      </w:r>
      <w:r>
        <w:rPr>
          <w:w w:val="105"/>
          <w:sz w:val="23"/>
        </w:rPr>
        <w:t>and</w:t>
      </w:r>
      <w:r>
        <w:rPr>
          <w:spacing w:val="-12"/>
          <w:w w:val="105"/>
          <w:sz w:val="23"/>
        </w:rPr>
        <w:t xml:space="preserve"> </w:t>
      </w:r>
      <w:r>
        <w:rPr>
          <w:w w:val="105"/>
          <w:sz w:val="23"/>
        </w:rPr>
        <w:t>stable</w:t>
      </w:r>
      <w:r>
        <w:rPr>
          <w:spacing w:val="-19"/>
          <w:w w:val="105"/>
          <w:sz w:val="23"/>
        </w:rPr>
        <w:t xml:space="preserve"> </w:t>
      </w:r>
      <w:r>
        <w:rPr>
          <w:w w:val="105"/>
          <w:sz w:val="23"/>
        </w:rPr>
        <w:t>Mvs</w:t>
      </w:r>
      <w:r>
        <w:rPr>
          <w:spacing w:val="-14"/>
          <w:w w:val="105"/>
          <w:sz w:val="23"/>
        </w:rPr>
        <w:t xml:space="preserve"> </w:t>
      </w:r>
      <w:r>
        <w:rPr>
          <w:w w:val="105"/>
          <w:sz w:val="23"/>
        </w:rPr>
        <w:t>using</w:t>
      </w:r>
      <w:r>
        <w:rPr>
          <w:spacing w:val="-17"/>
          <w:w w:val="105"/>
          <w:sz w:val="23"/>
        </w:rPr>
        <w:t xml:space="preserve"> </w:t>
      </w:r>
      <w:r>
        <w:rPr>
          <w:w w:val="105"/>
          <w:sz w:val="23"/>
        </w:rPr>
        <w:t>an</w:t>
      </w:r>
      <w:r>
        <w:rPr>
          <w:w w:val="105"/>
          <w:sz w:val="23"/>
        </w:rPr>
        <w:tab/>
        <w:t>IC voltage</w:t>
      </w:r>
      <w:r>
        <w:rPr>
          <w:spacing w:val="-18"/>
          <w:w w:val="105"/>
          <w:sz w:val="23"/>
        </w:rPr>
        <w:t xml:space="preserve"> </w:t>
      </w:r>
      <w:r>
        <w:rPr>
          <w:w w:val="105"/>
          <w:sz w:val="23"/>
        </w:rPr>
        <w:t>comparator.</w:t>
      </w:r>
    </w:p>
    <w:p w:rsidR="00B141CF" w:rsidRDefault="009F45E6">
      <w:pPr>
        <w:pStyle w:val="ListParagraph"/>
        <w:numPr>
          <w:ilvl w:val="1"/>
          <w:numId w:val="96"/>
        </w:numPr>
        <w:tabs>
          <w:tab w:val="left" w:pos="1872"/>
          <w:tab w:val="left" w:pos="1873"/>
        </w:tabs>
        <w:spacing w:before="17"/>
        <w:ind w:hanging="722"/>
        <w:rPr>
          <w:sz w:val="23"/>
        </w:rPr>
      </w:pPr>
      <w:r>
        <w:rPr>
          <w:w w:val="105"/>
          <w:sz w:val="23"/>
        </w:rPr>
        <w:t xml:space="preserve">Explain briefly the </w:t>
      </w:r>
      <w:r>
        <w:rPr>
          <w:spacing w:val="2"/>
          <w:w w:val="105"/>
          <w:sz w:val="23"/>
        </w:rPr>
        <w:t xml:space="preserve">above </w:t>
      </w:r>
      <w:r>
        <w:rPr>
          <w:w w:val="105"/>
          <w:sz w:val="23"/>
        </w:rPr>
        <w:t xml:space="preserve">circuits of monostable &amp; </w:t>
      </w:r>
      <w:r>
        <w:rPr>
          <w:spacing w:val="-3"/>
          <w:w w:val="105"/>
          <w:sz w:val="23"/>
        </w:rPr>
        <w:t>stable</w:t>
      </w:r>
      <w:r>
        <w:rPr>
          <w:spacing w:val="-27"/>
          <w:w w:val="105"/>
          <w:sz w:val="23"/>
        </w:rPr>
        <w:t xml:space="preserve"> </w:t>
      </w:r>
      <w:r>
        <w:rPr>
          <w:w w:val="105"/>
          <w:sz w:val="23"/>
        </w:rPr>
        <w:t>MVs.</w:t>
      </w:r>
    </w:p>
    <w:p w:rsidR="00B141CF" w:rsidRPr="00AE09C5" w:rsidRDefault="009F45E6">
      <w:pPr>
        <w:pStyle w:val="ListParagraph"/>
        <w:numPr>
          <w:ilvl w:val="1"/>
          <w:numId w:val="96"/>
        </w:numPr>
        <w:tabs>
          <w:tab w:val="left" w:pos="1872"/>
          <w:tab w:val="left" w:pos="1873"/>
        </w:tabs>
        <w:ind w:hanging="722"/>
        <w:rPr>
          <w:sz w:val="23"/>
        </w:rPr>
      </w:pPr>
      <w:r>
        <w:rPr>
          <w:w w:val="105"/>
          <w:sz w:val="23"/>
        </w:rPr>
        <w:t>Use the 555 timer as monostable &amp;</w:t>
      </w:r>
      <w:r>
        <w:rPr>
          <w:spacing w:val="-9"/>
          <w:w w:val="105"/>
          <w:sz w:val="23"/>
        </w:rPr>
        <w:t xml:space="preserve"> </w:t>
      </w:r>
      <w:r>
        <w:rPr>
          <w:w w:val="105"/>
          <w:sz w:val="23"/>
        </w:rPr>
        <w:t>stable</w:t>
      </w:r>
      <w:r w:rsidR="00AE09C5">
        <w:rPr>
          <w:w w:val="105"/>
          <w:sz w:val="23"/>
        </w:rPr>
        <w:t xml:space="preserve"> </w:t>
      </w:r>
      <w:r>
        <w:rPr>
          <w:w w:val="105"/>
          <w:sz w:val="23"/>
        </w:rPr>
        <w:t>MVs.</w:t>
      </w:r>
    </w:p>
    <w:p w:rsidR="00AE09C5" w:rsidRDefault="00AE09C5" w:rsidP="00AE09C5">
      <w:pPr>
        <w:pStyle w:val="ListParagraph"/>
        <w:tabs>
          <w:tab w:val="left" w:pos="1872"/>
          <w:tab w:val="left" w:pos="1873"/>
        </w:tabs>
        <w:ind w:firstLine="0"/>
        <w:rPr>
          <w:sz w:val="23"/>
        </w:rPr>
      </w:pPr>
    </w:p>
    <w:p w:rsidR="00B141CF" w:rsidRDefault="009F45E6">
      <w:pPr>
        <w:pStyle w:val="Heading1"/>
        <w:numPr>
          <w:ilvl w:val="0"/>
          <w:numId w:val="96"/>
        </w:numPr>
        <w:tabs>
          <w:tab w:val="left" w:pos="1151"/>
          <w:tab w:val="left" w:pos="1152"/>
        </w:tabs>
        <w:spacing w:before="9"/>
      </w:pPr>
      <w:r>
        <w:rPr>
          <w:w w:val="105"/>
        </w:rPr>
        <w:t>RAMP, PULSE &amp; FUNCTION</w:t>
      </w:r>
      <w:r>
        <w:rPr>
          <w:spacing w:val="-17"/>
          <w:w w:val="105"/>
        </w:rPr>
        <w:t xml:space="preserve"> </w:t>
      </w:r>
      <w:r>
        <w:rPr>
          <w:w w:val="105"/>
        </w:rPr>
        <w:t>GENERATOR.</w:t>
      </w:r>
    </w:p>
    <w:p w:rsidR="00B141CF" w:rsidRDefault="009F45E6">
      <w:pPr>
        <w:pStyle w:val="ListParagraph"/>
        <w:numPr>
          <w:ilvl w:val="1"/>
          <w:numId w:val="96"/>
        </w:numPr>
        <w:tabs>
          <w:tab w:val="left" w:pos="1872"/>
          <w:tab w:val="left" w:pos="1873"/>
        </w:tabs>
        <w:spacing w:before="10"/>
        <w:ind w:hanging="722"/>
        <w:rPr>
          <w:sz w:val="23"/>
        </w:rPr>
      </w:pPr>
      <w:r>
        <w:rPr>
          <w:spacing w:val="-3"/>
          <w:w w:val="105"/>
          <w:sz w:val="23"/>
        </w:rPr>
        <w:t xml:space="preserve">Understand </w:t>
      </w:r>
      <w:r>
        <w:rPr>
          <w:w w:val="105"/>
          <w:sz w:val="23"/>
        </w:rPr>
        <w:t>the methods of ramp</w:t>
      </w:r>
      <w:r>
        <w:rPr>
          <w:spacing w:val="-24"/>
          <w:w w:val="105"/>
          <w:sz w:val="23"/>
        </w:rPr>
        <w:t xml:space="preserve"> </w:t>
      </w:r>
      <w:r>
        <w:rPr>
          <w:w w:val="105"/>
          <w:sz w:val="23"/>
        </w:rPr>
        <w:t>generation.</w:t>
      </w:r>
    </w:p>
    <w:p w:rsidR="00B141CF" w:rsidRDefault="009F45E6">
      <w:pPr>
        <w:pStyle w:val="ListParagraph"/>
        <w:numPr>
          <w:ilvl w:val="2"/>
          <w:numId w:val="96"/>
        </w:numPr>
        <w:tabs>
          <w:tab w:val="left" w:pos="2593"/>
        </w:tabs>
        <w:spacing w:before="16"/>
        <w:rPr>
          <w:sz w:val="23"/>
        </w:rPr>
      </w:pPr>
      <w:r>
        <w:rPr>
          <w:w w:val="105"/>
          <w:sz w:val="23"/>
        </w:rPr>
        <w:t>Enlist the methods of ramp</w:t>
      </w:r>
      <w:r>
        <w:rPr>
          <w:spacing w:val="-34"/>
          <w:w w:val="105"/>
          <w:sz w:val="23"/>
        </w:rPr>
        <w:t xml:space="preserve"> </w:t>
      </w:r>
      <w:r>
        <w:rPr>
          <w:w w:val="105"/>
          <w:sz w:val="23"/>
        </w:rPr>
        <w:t>generation.</w:t>
      </w:r>
    </w:p>
    <w:p w:rsidR="00B141CF" w:rsidRDefault="009F45E6">
      <w:pPr>
        <w:pStyle w:val="ListParagraph"/>
        <w:numPr>
          <w:ilvl w:val="2"/>
          <w:numId w:val="96"/>
        </w:numPr>
        <w:tabs>
          <w:tab w:val="left" w:pos="2593"/>
        </w:tabs>
        <w:ind w:hanging="771"/>
        <w:rPr>
          <w:sz w:val="23"/>
        </w:rPr>
      </w:pPr>
      <w:r>
        <w:rPr>
          <w:w w:val="105"/>
          <w:sz w:val="23"/>
        </w:rPr>
        <w:t>Explain</w:t>
      </w:r>
      <w:r>
        <w:rPr>
          <w:spacing w:val="-11"/>
          <w:w w:val="105"/>
          <w:sz w:val="23"/>
        </w:rPr>
        <w:t xml:space="preserve"> </w:t>
      </w:r>
      <w:r>
        <w:rPr>
          <w:w w:val="105"/>
          <w:sz w:val="23"/>
        </w:rPr>
        <w:t>the</w:t>
      </w:r>
      <w:r>
        <w:rPr>
          <w:spacing w:val="-12"/>
          <w:w w:val="105"/>
          <w:sz w:val="23"/>
        </w:rPr>
        <w:t xml:space="preserve"> </w:t>
      </w:r>
      <w:r>
        <w:rPr>
          <w:w w:val="105"/>
          <w:sz w:val="23"/>
        </w:rPr>
        <w:t>working</w:t>
      </w:r>
      <w:r>
        <w:rPr>
          <w:spacing w:val="-9"/>
          <w:w w:val="105"/>
          <w:sz w:val="23"/>
        </w:rPr>
        <w:t xml:space="preserve"> </w:t>
      </w:r>
      <w:r>
        <w:rPr>
          <w:w w:val="105"/>
          <w:sz w:val="23"/>
        </w:rPr>
        <w:t>of</w:t>
      </w:r>
      <w:r>
        <w:rPr>
          <w:spacing w:val="-14"/>
          <w:w w:val="105"/>
          <w:sz w:val="23"/>
        </w:rPr>
        <w:t xml:space="preserve"> </w:t>
      </w:r>
      <w:r>
        <w:rPr>
          <w:w w:val="105"/>
          <w:sz w:val="23"/>
        </w:rPr>
        <w:t>RC</w:t>
      </w:r>
      <w:r>
        <w:rPr>
          <w:spacing w:val="-15"/>
          <w:w w:val="105"/>
          <w:sz w:val="23"/>
        </w:rPr>
        <w:t xml:space="preserve"> </w:t>
      </w:r>
      <w:r>
        <w:rPr>
          <w:w w:val="105"/>
          <w:sz w:val="23"/>
        </w:rPr>
        <w:t>ramp</w:t>
      </w:r>
      <w:r>
        <w:rPr>
          <w:spacing w:val="-11"/>
          <w:w w:val="105"/>
          <w:sz w:val="23"/>
        </w:rPr>
        <w:t xml:space="preserve"> </w:t>
      </w:r>
      <w:r>
        <w:rPr>
          <w:w w:val="105"/>
          <w:sz w:val="23"/>
        </w:rPr>
        <w:t>generator</w:t>
      </w:r>
      <w:r>
        <w:rPr>
          <w:spacing w:val="-12"/>
          <w:w w:val="105"/>
          <w:sz w:val="23"/>
        </w:rPr>
        <w:t xml:space="preserve"> </w:t>
      </w:r>
      <w:r>
        <w:rPr>
          <w:w w:val="105"/>
          <w:sz w:val="23"/>
        </w:rPr>
        <w:t>with</w:t>
      </w:r>
      <w:r>
        <w:rPr>
          <w:spacing w:val="-11"/>
          <w:w w:val="105"/>
          <w:sz w:val="23"/>
        </w:rPr>
        <w:t xml:space="preserve"> </w:t>
      </w:r>
      <w:r>
        <w:rPr>
          <w:w w:val="105"/>
          <w:sz w:val="23"/>
        </w:rPr>
        <w:t>its</w:t>
      </w:r>
      <w:r>
        <w:rPr>
          <w:spacing w:val="-13"/>
          <w:w w:val="105"/>
          <w:sz w:val="23"/>
        </w:rPr>
        <w:t xml:space="preserve"> </w:t>
      </w:r>
      <w:r>
        <w:rPr>
          <w:w w:val="105"/>
          <w:sz w:val="23"/>
        </w:rPr>
        <w:t>merits</w:t>
      </w:r>
      <w:r>
        <w:rPr>
          <w:spacing w:val="-12"/>
          <w:w w:val="105"/>
          <w:sz w:val="23"/>
        </w:rPr>
        <w:t xml:space="preserve"> </w:t>
      </w:r>
      <w:r>
        <w:rPr>
          <w:w w:val="105"/>
          <w:sz w:val="23"/>
        </w:rPr>
        <w:t>and</w:t>
      </w:r>
      <w:r>
        <w:rPr>
          <w:spacing w:val="-11"/>
          <w:w w:val="105"/>
          <w:sz w:val="23"/>
        </w:rPr>
        <w:t xml:space="preserve"> </w:t>
      </w:r>
      <w:r>
        <w:rPr>
          <w:w w:val="105"/>
          <w:sz w:val="23"/>
        </w:rPr>
        <w:t>demerits.</w:t>
      </w:r>
    </w:p>
    <w:p w:rsidR="00B141CF" w:rsidRDefault="009F45E6">
      <w:pPr>
        <w:pStyle w:val="ListParagraph"/>
        <w:numPr>
          <w:ilvl w:val="2"/>
          <w:numId w:val="96"/>
        </w:numPr>
        <w:tabs>
          <w:tab w:val="left" w:pos="2593"/>
        </w:tabs>
        <w:spacing w:before="17"/>
        <w:rPr>
          <w:sz w:val="23"/>
        </w:rPr>
      </w:pPr>
      <w:r>
        <w:rPr>
          <w:w w:val="105"/>
          <w:sz w:val="23"/>
        </w:rPr>
        <w:t xml:space="preserve">Explain the working of </w:t>
      </w:r>
      <w:r>
        <w:rPr>
          <w:spacing w:val="-3"/>
          <w:w w:val="105"/>
          <w:sz w:val="23"/>
        </w:rPr>
        <w:t xml:space="preserve">constant </w:t>
      </w:r>
      <w:r>
        <w:rPr>
          <w:w w:val="105"/>
          <w:sz w:val="23"/>
        </w:rPr>
        <w:t>current ramp</w:t>
      </w:r>
      <w:r>
        <w:rPr>
          <w:spacing w:val="-44"/>
          <w:w w:val="105"/>
          <w:sz w:val="23"/>
        </w:rPr>
        <w:t xml:space="preserve"> </w:t>
      </w:r>
      <w:r>
        <w:rPr>
          <w:w w:val="105"/>
          <w:sz w:val="23"/>
        </w:rPr>
        <w:t>generator.</w:t>
      </w:r>
    </w:p>
    <w:p w:rsidR="00B141CF" w:rsidRDefault="009F45E6">
      <w:pPr>
        <w:pStyle w:val="ListParagraph"/>
        <w:numPr>
          <w:ilvl w:val="2"/>
          <w:numId w:val="96"/>
        </w:numPr>
        <w:tabs>
          <w:tab w:val="left" w:pos="2593"/>
        </w:tabs>
        <w:rPr>
          <w:sz w:val="23"/>
        </w:rPr>
      </w:pPr>
      <w:r>
        <w:rPr>
          <w:w w:val="105"/>
          <w:sz w:val="23"/>
        </w:rPr>
        <w:t>Explain</w:t>
      </w:r>
      <w:r>
        <w:rPr>
          <w:spacing w:val="-10"/>
          <w:w w:val="105"/>
          <w:sz w:val="23"/>
        </w:rPr>
        <w:t xml:space="preserve"> </w:t>
      </w:r>
      <w:r>
        <w:rPr>
          <w:w w:val="105"/>
          <w:sz w:val="23"/>
        </w:rPr>
        <w:t>the</w:t>
      </w:r>
      <w:r>
        <w:rPr>
          <w:spacing w:val="-12"/>
          <w:w w:val="105"/>
          <w:sz w:val="23"/>
        </w:rPr>
        <w:t xml:space="preserve"> </w:t>
      </w:r>
      <w:r>
        <w:rPr>
          <w:w w:val="105"/>
          <w:sz w:val="23"/>
        </w:rPr>
        <w:t>working</w:t>
      </w:r>
      <w:r>
        <w:rPr>
          <w:spacing w:val="-9"/>
          <w:w w:val="105"/>
          <w:sz w:val="23"/>
        </w:rPr>
        <w:t xml:space="preserve"> </w:t>
      </w:r>
      <w:r>
        <w:rPr>
          <w:w w:val="105"/>
          <w:sz w:val="23"/>
        </w:rPr>
        <w:t>of</w:t>
      </w:r>
      <w:r>
        <w:rPr>
          <w:spacing w:val="-14"/>
          <w:w w:val="105"/>
          <w:sz w:val="23"/>
        </w:rPr>
        <w:t xml:space="preserve"> </w:t>
      </w:r>
      <w:r>
        <w:rPr>
          <w:w w:val="105"/>
          <w:sz w:val="23"/>
        </w:rPr>
        <w:t>a</w:t>
      </w:r>
      <w:r>
        <w:rPr>
          <w:spacing w:val="-12"/>
          <w:w w:val="105"/>
          <w:sz w:val="23"/>
        </w:rPr>
        <w:t xml:space="preserve"> </w:t>
      </w:r>
      <w:r>
        <w:rPr>
          <w:w w:val="105"/>
          <w:sz w:val="23"/>
        </w:rPr>
        <w:t>UJT</w:t>
      </w:r>
      <w:r>
        <w:rPr>
          <w:spacing w:val="-15"/>
          <w:w w:val="105"/>
          <w:sz w:val="23"/>
        </w:rPr>
        <w:t xml:space="preserve"> </w:t>
      </w:r>
      <w:r>
        <w:rPr>
          <w:spacing w:val="-3"/>
          <w:w w:val="105"/>
          <w:sz w:val="23"/>
        </w:rPr>
        <w:t>relaxation</w:t>
      </w:r>
      <w:r>
        <w:rPr>
          <w:spacing w:val="-10"/>
          <w:w w:val="105"/>
          <w:sz w:val="23"/>
        </w:rPr>
        <w:t xml:space="preserve"> </w:t>
      </w:r>
      <w:r>
        <w:rPr>
          <w:w w:val="105"/>
          <w:sz w:val="23"/>
        </w:rPr>
        <w:t>oscillator</w:t>
      </w:r>
      <w:r>
        <w:rPr>
          <w:spacing w:val="-6"/>
          <w:w w:val="105"/>
          <w:sz w:val="23"/>
        </w:rPr>
        <w:t xml:space="preserve"> </w:t>
      </w:r>
      <w:r>
        <w:rPr>
          <w:spacing w:val="-4"/>
          <w:w w:val="105"/>
          <w:sz w:val="23"/>
        </w:rPr>
        <w:t>followed</w:t>
      </w:r>
      <w:r>
        <w:rPr>
          <w:spacing w:val="-10"/>
          <w:w w:val="105"/>
          <w:sz w:val="23"/>
        </w:rPr>
        <w:t xml:space="preserve"> </w:t>
      </w:r>
      <w:r>
        <w:rPr>
          <w:w w:val="105"/>
          <w:sz w:val="23"/>
        </w:rPr>
        <w:t>by</w:t>
      </w:r>
      <w:r>
        <w:rPr>
          <w:spacing w:val="-18"/>
          <w:w w:val="105"/>
          <w:sz w:val="23"/>
        </w:rPr>
        <w:t xml:space="preserve"> </w:t>
      </w:r>
      <w:r>
        <w:rPr>
          <w:w w:val="105"/>
          <w:sz w:val="23"/>
        </w:rPr>
        <w:t>an</w:t>
      </w:r>
      <w:r>
        <w:rPr>
          <w:spacing w:val="-10"/>
          <w:w w:val="105"/>
          <w:sz w:val="23"/>
        </w:rPr>
        <w:t xml:space="preserve"> </w:t>
      </w:r>
      <w:r>
        <w:rPr>
          <w:w w:val="105"/>
          <w:sz w:val="23"/>
        </w:rPr>
        <w:t>integrator.</w:t>
      </w:r>
    </w:p>
    <w:p w:rsidR="00B141CF" w:rsidRDefault="009F45E6">
      <w:pPr>
        <w:pStyle w:val="ListParagraph"/>
        <w:numPr>
          <w:ilvl w:val="2"/>
          <w:numId w:val="96"/>
        </w:numPr>
        <w:tabs>
          <w:tab w:val="left" w:pos="2593"/>
        </w:tabs>
        <w:rPr>
          <w:sz w:val="23"/>
        </w:rPr>
      </w:pPr>
      <w:r>
        <w:rPr>
          <w:w w:val="105"/>
          <w:sz w:val="23"/>
        </w:rPr>
        <w:t>Explain the working of bootstrap</w:t>
      </w:r>
      <w:r>
        <w:rPr>
          <w:spacing w:val="-3"/>
          <w:w w:val="105"/>
          <w:sz w:val="23"/>
        </w:rPr>
        <w:t xml:space="preserve"> </w:t>
      </w:r>
      <w:r>
        <w:rPr>
          <w:w w:val="105"/>
          <w:sz w:val="23"/>
        </w:rPr>
        <w:t>ramp</w:t>
      </w:r>
      <w:r w:rsidR="00AE09C5">
        <w:rPr>
          <w:w w:val="105"/>
          <w:sz w:val="23"/>
        </w:rPr>
        <w:t xml:space="preserve"> </w:t>
      </w:r>
      <w:r>
        <w:rPr>
          <w:w w:val="105"/>
          <w:sz w:val="23"/>
        </w:rPr>
        <w:t>generator.</w:t>
      </w:r>
    </w:p>
    <w:p w:rsidR="00B141CF" w:rsidRDefault="009F45E6">
      <w:pPr>
        <w:pStyle w:val="ListParagraph"/>
        <w:numPr>
          <w:ilvl w:val="2"/>
          <w:numId w:val="96"/>
        </w:numPr>
        <w:tabs>
          <w:tab w:val="left" w:pos="2593"/>
        </w:tabs>
        <w:spacing w:before="16"/>
        <w:rPr>
          <w:sz w:val="23"/>
        </w:rPr>
      </w:pPr>
      <w:r>
        <w:rPr>
          <w:w w:val="105"/>
          <w:sz w:val="23"/>
        </w:rPr>
        <w:t xml:space="preserve">Explain the </w:t>
      </w:r>
      <w:r>
        <w:rPr>
          <w:spacing w:val="-3"/>
          <w:w w:val="105"/>
          <w:sz w:val="23"/>
        </w:rPr>
        <w:t xml:space="preserve">operation </w:t>
      </w:r>
      <w:r>
        <w:rPr>
          <w:w w:val="105"/>
          <w:sz w:val="23"/>
        </w:rPr>
        <w:t xml:space="preserve">of </w:t>
      </w:r>
      <w:r>
        <w:rPr>
          <w:spacing w:val="-3"/>
          <w:w w:val="105"/>
          <w:sz w:val="23"/>
        </w:rPr>
        <w:t>Miller ramp</w:t>
      </w:r>
      <w:r>
        <w:rPr>
          <w:spacing w:val="-22"/>
          <w:w w:val="105"/>
          <w:sz w:val="23"/>
        </w:rPr>
        <w:t xml:space="preserve"> </w:t>
      </w:r>
      <w:r>
        <w:rPr>
          <w:spacing w:val="-3"/>
          <w:w w:val="105"/>
          <w:sz w:val="23"/>
        </w:rPr>
        <w:t>generator.</w:t>
      </w:r>
    </w:p>
    <w:p w:rsidR="00B141CF" w:rsidRDefault="009F45E6">
      <w:pPr>
        <w:pStyle w:val="Heading1"/>
        <w:numPr>
          <w:ilvl w:val="1"/>
          <w:numId w:val="96"/>
        </w:numPr>
        <w:tabs>
          <w:tab w:val="left" w:pos="1872"/>
          <w:tab w:val="left" w:pos="1873"/>
        </w:tabs>
        <w:spacing w:before="10"/>
        <w:ind w:hanging="722"/>
      </w:pPr>
      <w:r>
        <w:rPr>
          <w:w w:val="105"/>
        </w:rPr>
        <w:t xml:space="preserve">Understand the function of pulse </w:t>
      </w:r>
      <w:r>
        <w:rPr>
          <w:spacing w:val="2"/>
          <w:w w:val="105"/>
        </w:rPr>
        <w:t>and</w:t>
      </w:r>
      <w:r>
        <w:rPr>
          <w:spacing w:val="-21"/>
          <w:w w:val="105"/>
        </w:rPr>
        <w:t xml:space="preserve"> </w:t>
      </w:r>
      <w:r>
        <w:rPr>
          <w:w w:val="105"/>
        </w:rPr>
        <w:t>function</w:t>
      </w:r>
      <w:r w:rsidR="00AE09C5">
        <w:rPr>
          <w:w w:val="105"/>
        </w:rPr>
        <w:t xml:space="preserve"> </w:t>
      </w:r>
      <w:r>
        <w:rPr>
          <w:w w:val="105"/>
        </w:rPr>
        <w:t>generators.</w:t>
      </w:r>
    </w:p>
    <w:p w:rsidR="00B141CF" w:rsidRDefault="009F45E6">
      <w:pPr>
        <w:pStyle w:val="ListParagraph"/>
        <w:numPr>
          <w:ilvl w:val="2"/>
          <w:numId w:val="96"/>
        </w:numPr>
        <w:tabs>
          <w:tab w:val="left" w:pos="2593"/>
        </w:tabs>
        <w:spacing w:before="16" w:line="247" w:lineRule="auto"/>
        <w:ind w:right="652"/>
        <w:rPr>
          <w:sz w:val="23"/>
        </w:rPr>
      </w:pPr>
      <w:r>
        <w:rPr>
          <w:w w:val="105"/>
          <w:sz w:val="23"/>
        </w:rPr>
        <w:t>Explain</w:t>
      </w:r>
      <w:r>
        <w:rPr>
          <w:spacing w:val="-13"/>
          <w:w w:val="105"/>
          <w:sz w:val="23"/>
        </w:rPr>
        <w:t xml:space="preserve"> </w:t>
      </w:r>
      <w:r>
        <w:rPr>
          <w:w w:val="105"/>
          <w:sz w:val="23"/>
        </w:rPr>
        <w:t>pulse</w:t>
      </w:r>
      <w:r>
        <w:rPr>
          <w:spacing w:val="-20"/>
          <w:w w:val="105"/>
          <w:sz w:val="23"/>
        </w:rPr>
        <w:t xml:space="preserve"> </w:t>
      </w:r>
      <w:r>
        <w:rPr>
          <w:w w:val="105"/>
          <w:sz w:val="23"/>
        </w:rPr>
        <w:t>generation</w:t>
      </w:r>
      <w:r>
        <w:rPr>
          <w:spacing w:val="-17"/>
          <w:w w:val="105"/>
          <w:sz w:val="23"/>
        </w:rPr>
        <w:t xml:space="preserve"> </w:t>
      </w:r>
      <w:r>
        <w:rPr>
          <w:w w:val="105"/>
          <w:sz w:val="23"/>
        </w:rPr>
        <w:t>by</w:t>
      </w:r>
      <w:r>
        <w:rPr>
          <w:spacing w:val="-14"/>
          <w:w w:val="105"/>
          <w:sz w:val="23"/>
        </w:rPr>
        <w:t xml:space="preserve"> </w:t>
      </w:r>
      <w:r>
        <w:rPr>
          <w:w w:val="105"/>
          <w:sz w:val="23"/>
        </w:rPr>
        <w:t>using</w:t>
      </w:r>
      <w:r>
        <w:rPr>
          <w:spacing w:val="-12"/>
          <w:w w:val="105"/>
          <w:sz w:val="23"/>
        </w:rPr>
        <w:t xml:space="preserve"> </w:t>
      </w:r>
      <w:r>
        <w:rPr>
          <w:spacing w:val="-3"/>
          <w:w w:val="105"/>
          <w:sz w:val="23"/>
        </w:rPr>
        <w:t>square</w:t>
      </w:r>
      <w:r>
        <w:rPr>
          <w:spacing w:val="-14"/>
          <w:w w:val="105"/>
          <w:sz w:val="23"/>
        </w:rPr>
        <w:t xml:space="preserve"> </w:t>
      </w:r>
      <w:r>
        <w:rPr>
          <w:w w:val="105"/>
          <w:sz w:val="23"/>
        </w:rPr>
        <w:t>wave</w:t>
      </w:r>
      <w:r>
        <w:rPr>
          <w:spacing w:val="-19"/>
          <w:w w:val="105"/>
          <w:sz w:val="23"/>
        </w:rPr>
        <w:t xml:space="preserve"> </w:t>
      </w:r>
      <w:r>
        <w:rPr>
          <w:w w:val="105"/>
          <w:sz w:val="23"/>
        </w:rPr>
        <w:t>generator</w:t>
      </w:r>
      <w:r>
        <w:rPr>
          <w:spacing w:val="-22"/>
          <w:w w:val="105"/>
          <w:sz w:val="23"/>
        </w:rPr>
        <w:t xml:space="preserve"> </w:t>
      </w:r>
      <w:r>
        <w:rPr>
          <w:w w:val="105"/>
          <w:sz w:val="23"/>
        </w:rPr>
        <w:t>and</w:t>
      </w:r>
      <w:r>
        <w:rPr>
          <w:spacing w:val="-17"/>
          <w:w w:val="105"/>
          <w:sz w:val="23"/>
        </w:rPr>
        <w:t xml:space="preserve"> </w:t>
      </w:r>
      <w:r>
        <w:rPr>
          <w:w w:val="105"/>
          <w:sz w:val="23"/>
        </w:rPr>
        <w:t>a</w:t>
      </w:r>
      <w:r>
        <w:rPr>
          <w:spacing w:val="-14"/>
          <w:w w:val="105"/>
          <w:sz w:val="23"/>
        </w:rPr>
        <w:t xml:space="preserve"> </w:t>
      </w:r>
      <w:r>
        <w:rPr>
          <w:w w:val="105"/>
          <w:sz w:val="23"/>
        </w:rPr>
        <w:t xml:space="preserve">monostable </w:t>
      </w:r>
      <w:r>
        <w:rPr>
          <w:spacing w:val="-3"/>
          <w:w w:val="105"/>
          <w:sz w:val="23"/>
        </w:rPr>
        <w:t>multivibrator.</w:t>
      </w:r>
    </w:p>
    <w:p w:rsidR="00B141CF" w:rsidRDefault="009F45E6">
      <w:pPr>
        <w:pStyle w:val="ListParagraph"/>
        <w:numPr>
          <w:ilvl w:val="2"/>
          <w:numId w:val="96"/>
        </w:numPr>
        <w:tabs>
          <w:tab w:val="left" w:pos="2593"/>
        </w:tabs>
        <w:spacing w:before="3"/>
        <w:rPr>
          <w:sz w:val="23"/>
        </w:rPr>
      </w:pPr>
      <w:r>
        <w:rPr>
          <w:w w:val="105"/>
          <w:sz w:val="23"/>
        </w:rPr>
        <w:t xml:space="preserve">Explain the working of op-amp </w:t>
      </w:r>
      <w:r>
        <w:rPr>
          <w:spacing w:val="-3"/>
          <w:w w:val="105"/>
          <w:sz w:val="23"/>
        </w:rPr>
        <w:t>function</w:t>
      </w:r>
      <w:r>
        <w:rPr>
          <w:spacing w:val="-8"/>
          <w:w w:val="105"/>
          <w:sz w:val="23"/>
        </w:rPr>
        <w:t xml:space="preserve"> </w:t>
      </w:r>
      <w:r>
        <w:rPr>
          <w:w w:val="105"/>
          <w:sz w:val="23"/>
        </w:rPr>
        <w:t>generator.</w:t>
      </w:r>
    </w:p>
    <w:p w:rsidR="00B141CF" w:rsidRDefault="009F45E6">
      <w:pPr>
        <w:pStyle w:val="ListParagraph"/>
        <w:numPr>
          <w:ilvl w:val="2"/>
          <w:numId w:val="96"/>
        </w:numPr>
        <w:tabs>
          <w:tab w:val="left" w:pos="2593"/>
        </w:tabs>
        <w:spacing w:before="16"/>
        <w:rPr>
          <w:sz w:val="23"/>
        </w:rPr>
      </w:pPr>
      <w:r>
        <w:rPr>
          <w:w w:val="105"/>
          <w:sz w:val="23"/>
        </w:rPr>
        <w:t>Explain the working of IC</w:t>
      </w:r>
      <w:r>
        <w:rPr>
          <w:spacing w:val="-7"/>
          <w:w w:val="105"/>
          <w:sz w:val="23"/>
        </w:rPr>
        <w:t xml:space="preserve"> </w:t>
      </w:r>
      <w:r>
        <w:rPr>
          <w:w w:val="105"/>
          <w:sz w:val="23"/>
        </w:rPr>
        <w:t>function</w:t>
      </w:r>
      <w:r w:rsidR="00AE09C5">
        <w:rPr>
          <w:w w:val="105"/>
          <w:sz w:val="23"/>
        </w:rPr>
        <w:t xml:space="preserve"> </w:t>
      </w:r>
      <w:r>
        <w:rPr>
          <w:w w:val="105"/>
          <w:sz w:val="23"/>
        </w:rPr>
        <w:t>generator.</w:t>
      </w:r>
    </w:p>
    <w:p w:rsidR="00B141CF" w:rsidRDefault="00B141CF">
      <w:pPr>
        <w:pStyle w:val="BodyText"/>
        <w:spacing w:before="3"/>
        <w:ind w:left="0" w:firstLine="0"/>
        <w:rPr>
          <w:sz w:val="25"/>
        </w:rPr>
      </w:pPr>
    </w:p>
    <w:p w:rsidR="00B141CF" w:rsidRDefault="009F45E6">
      <w:pPr>
        <w:pStyle w:val="Heading1"/>
        <w:numPr>
          <w:ilvl w:val="0"/>
          <w:numId w:val="96"/>
        </w:numPr>
        <w:tabs>
          <w:tab w:val="left" w:pos="1151"/>
          <w:tab w:val="left" w:pos="1152"/>
        </w:tabs>
        <w:spacing w:line="247" w:lineRule="auto"/>
        <w:ind w:right="439"/>
      </w:pPr>
      <w:r>
        <w:rPr>
          <w:w w:val="105"/>
        </w:rPr>
        <w:t>UNDERSTAND</w:t>
      </w:r>
      <w:r>
        <w:rPr>
          <w:spacing w:val="-22"/>
          <w:w w:val="105"/>
        </w:rPr>
        <w:t xml:space="preserve"> </w:t>
      </w:r>
      <w:r>
        <w:rPr>
          <w:w w:val="105"/>
        </w:rPr>
        <w:t>THE</w:t>
      </w:r>
      <w:r>
        <w:rPr>
          <w:spacing w:val="-24"/>
          <w:w w:val="105"/>
        </w:rPr>
        <w:t xml:space="preserve"> </w:t>
      </w:r>
      <w:r>
        <w:rPr>
          <w:w w:val="105"/>
        </w:rPr>
        <w:t>COMPARATOR</w:t>
      </w:r>
      <w:r>
        <w:rPr>
          <w:spacing w:val="-18"/>
          <w:w w:val="105"/>
        </w:rPr>
        <w:t xml:space="preserve"> </w:t>
      </w:r>
      <w:r>
        <w:rPr>
          <w:w w:val="105"/>
        </w:rPr>
        <w:t>AND</w:t>
      </w:r>
      <w:r>
        <w:rPr>
          <w:spacing w:val="-20"/>
          <w:w w:val="105"/>
        </w:rPr>
        <w:t xml:space="preserve"> </w:t>
      </w:r>
      <w:r>
        <w:rPr>
          <w:w w:val="105"/>
        </w:rPr>
        <w:t>SCHMITT</w:t>
      </w:r>
      <w:r>
        <w:rPr>
          <w:spacing w:val="-23"/>
          <w:w w:val="105"/>
        </w:rPr>
        <w:t xml:space="preserve"> </w:t>
      </w:r>
      <w:r>
        <w:rPr>
          <w:w w:val="105"/>
        </w:rPr>
        <w:t>TRIGGER</w:t>
      </w:r>
      <w:r>
        <w:rPr>
          <w:spacing w:val="-21"/>
          <w:w w:val="105"/>
        </w:rPr>
        <w:t xml:space="preserve"> </w:t>
      </w:r>
      <w:r>
        <w:rPr>
          <w:w w:val="105"/>
        </w:rPr>
        <w:t>CIRCUITS</w:t>
      </w:r>
      <w:r>
        <w:rPr>
          <w:spacing w:val="-25"/>
          <w:w w:val="105"/>
        </w:rPr>
        <w:t xml:space="preserve"> </w:t>
      </w:r>
      <w:r>
        <w:rPr>
          <w:w w:val="105"/>
        </w:rPr>
        <w:t>AND THEIR</w:t>
      </w:r>
      <w:r>
        <w:rPr>
          <w:spacing w:val="-9"/>
          <w:w w:val="105"/>
        </w:rPr>
        <w:t xml:space="preserve"> </w:t>
      </w:r>
      <w:r>
        <w:rPr>
          <w:w w:val="105"/>
        </w:rPr>
        <w:t>APPLICATIONS.</w:t>
      </w:r>
    </w:p>
    <w:p w:rsidR="00B141CF" w:rsidRDefault="009F45E6">
      <w:pPr>
        <w:pStyle w:val="ListParagraph"/>
        <w:numPr>
          <w:ilvl w:val="1"/>
          <w:numId w:val="96"/>
        </w:numPr>
        <w:tabs>
          <w:tab w:val="left" w:pos="1872"/>
          <w:tab w:val="left" w:pos="1873"/>
        </w:tabs>
        <w:spacing w:before="0" w:line="260" w:lineRule="exact"/>
        <w:ind w:hanging="722"/>
        <w:rPr>
          <w:sz w:val="23"/>
        </w:rPr>
      </w:pPr>
      <w:r>
        <w:rPr>
          <w:w w:val="105"/>
          <w:sz w:val="23"/>
        </w:rPr>
        <w:t>Define comparator &amp; Schmitt</w:t>
      </w:r>
      <w:r>
        <w:rPr>
          <w:spacing w:val="-31"/>
          <w:w w:val="105"/>
          <w:sz w:val="23"/>
        </w:rPr>
        <w:t xml:space="preserve"> </w:t>
      </w:r>
      <w:r>
        <w:rPr>
          <w:w w:val="105"/>
          <w:sz w:val="23"/>
        </w:rPr>
        <w:t>trigger.</w:t>
      </w:r>
    </w:p>
    <w:p w:rsidR="00B141CF" w:rsidRDefault="009F45E6">
      <w:pPr>
        <w:pStyle w:val="ListParagraph"/>
        <w:numPr>
          <w:ilvl w:val="1"/>
          <w:numId w:val="96"/>
        </w:numPr>
        <w:tabs>
          <w:tab w:val="left" w:pos="1872"/>
          <w:tab w:val="left" w:pos="1873"/>
        </w:tabs>
        <w:spacing w:before="16"/>
        <w:ind w:hanging="722"/>
        <w:rPr>
          <w:sz w:val="23"/>
        </w:rPr>
      </w:pPr>
      <w:r>
        <w:rPr>
          <w:w w:val="105"/>
          <w:sz w:val="23"/>
        </w:rPr>
        <w:t xml:space="preserve">Explain the </w:t>
      </w:r>
      <w:r>
        <w:rPr>
          <w:spacing w:val="-3"/>
          <w:w w:val="105"/>
          <w:sz w:val="23"/>
        </w:rPr>
        <w:t xml:space="preserve">operation </w:t>
      </w:r>
      <w:r>
        <w:rPr>
          <w:w w:val="105"/>
          <w:sz w:val="23"/>
        </w:rPr>
        <w:t xml:space="preserve">of diode </w:t>
      </w:r>
      <w:r>
        <w:rPr>
          <w:spacing w:val="-3"/>
          <w:w w:val="105"/>
          <w:sz w:val="23"/>
        </w:rPr>
        <w:t xml:space="preserve">and </w:t>
      </w:r>
      <w:r>
        <w:rPr>
          <w:w w:val="105"/>
          <w:sz w:val="23"/>
        </w:rPr>
        <w:t>transistor</w:t>
      </w:r>
      <w:r>
        <w:rPr>
          <w:spacing w:val="-34"/>
          <w:w w:val="105"/>
          <w:sz w:val="23"/>
        </w:rPr>
        <w:t xml:space="preserve"> </w:t>
      </w:r>
      <w:r>
        <w:rPr>
          <w:w w:val="105"/>
          <w:sz w:val="23"/>
        </w:rPr>
        <w:t>comparator.</w:t>
      </w:r>
    </w:p>
    <w:p w:rsidR="00B141CF" w:rsidRDefault="009F45E6">
      <w:pPr>
        <w:pStyle w:val="ListParagraph"/>
        <w:numPr>
          <w:ilvl w:val="1"/>
          <w:numId w:val="96"/>
        </w:numPr>
        <w:tabs>
          <w:tab w:val="left" w:pos="1872"/>
          <w:tab w:val="left" w:pos="1873"/>
        </w:tabs>
        <w:ind w:hanging="722"/>
        <w:rPr>
          <w:sz w:val="23"/>
        </w:rPr>
      </w:pPr>
      <w:r>
        <w:rPr>
          <w:w w:val="105"/>
          <w:sz w:val="23"/>
        </w:rPr>
        <w:t>Explain transistor Schmitt</w:t>
      </w:r>
      <w:r>
        <w:rPr>
          <w:spacing w:val="-21"/>
          <w:w w:val="105"/>
          <w:sz w:val="23"/>
        </w:rPr>
        <w:t xml:space="preserve"> </w:t>
      </w:r>
      <w:r>
        <w:rPr>
          <w:w w:val="105"/>
          <w:sz w:val="23"/>
        </w:rPr>
        <w:t>trigger.</w:t>
      </w:r>
    </w:p>
    <w:p w:rsidR="00B141CF" w:rsidRDefault="009F45E6">
      <w:pPr>
        <w:pStyle w:val="ListParagraph"/>
        <w:numPr>
          <w:ilvl w:val="1"/>
          <w:numId w:val="96"/>
        </w:numPr>
        <w:tabs>
          <w:tab w:val="left" w:pos="1872"/>
          <w:tab w:val="left" w:pos="1873"/>
        </w:tabs>
        <w:spacing w:before="17"/>
        <w:ind w:hanging="722"/>
        <w:rPr>
          <w:sz w:val="23"/>
        </w:rPr>
      </w:pPr>
      <w:r>
        <w:rPr>
          <w:w w:val="105"/>
          <w:sz w:val="23"/>
        </w:rPr>
        <w:t>Explain the working of op/amp and IC Schmitt</w:t>
      </w:r>
      <w:r>
        <w:rPr>
          <w:spacing w:val="-30"/>
          <w:w w:val="105"/>
          <w:sz w:val="23"/>
        </w:rPr>
        <w:t xml:space="preserve"> </w:t>
      </w:r>
      <w:r>
        <w:rPr>
          <w:w w:val="105"/>
          <w:sz w:val="23"/>
        </w:rPr>
        <w:t>trigger</w:t>
      </w:r>
      <w:r w:rsidR="00AE09C5">
        <w:rPr>
          <w:w w:val="105"/>
          <w:sz w:val="23"/>
        </w:rPr>
        <w:t xml:space="preserve"> </w:t>
      </w:r>
      <w:r>
        <w:rPr>
          <w:w w:val="105"/>
          <w:sz w:val="23"/>
        </w:rPr>
        <w:t>circuit.</w:t>
      </w:r>
    </w:p>
    <w:p w:rsidR="00B141CF" w:rsidRDefault="009F45E6">
      <w:pPr>
        <w:pStyle w:val="ListParagraph"/>
        <w:numPr>
          <w:ilvl w:val="1"/>
          <w:numId w:val="96"/>
        </w:numPr>
        <w:tabs>
          <w:tab w:val="left" w:pos="1872"/>
          <w:tab w:val="left" w:pos="1873"/>
        </w:tabs>
        <w:ind w:hanging="722"/>
        <w:rPr>
          <w:sz w:val="23"/>
        </w:rPr>
      </w:pPr>
      <w:r>
        <w:rPr>
          <w:w w:val="105"/>
          <w:sz w:val="23"/>
        </w:rPr>
        <w:t>Explain the working of IC voltage</w:t>
      </w:r>
      <w:r>
        <w:rPr>
          <w:spacing w:val="-43"/>
          <w:w w:val="105"/>
          <w:sz w:val="23"/>
        </w:rPr>
        <w:t xml:space="preserve"> </w:t>
      </w:r>
      <w:r>
        <w:rPr>
          <w:w w:val="105"/>
          <w:sz w:val="23"/>
        </w:rPr>
        <w:t>comparator.</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1872"/>
        </w:tabs>
        <w:spacing w:before="84"/>
        <w:ind w:left="431" w:firstLine="0"/>
      </w:pPr>
      <w:r>
        <w:rPr>
          <w:w w:val="105"/>
        </w:rPr>
        <w:lastRenderedPageBreak/>
        <w:t>El.TR.</w:t>
      </w:r>
      <w:r>
        <w:rPr>
          <w:spacing w:val="-15"/>
          <w:w w:val="105"/>
        </w:rPr>
        <w:t xml:space="preserve"> </w:t>
      </w:r>
      <w:r>
        <w:rPr>
          <w:w w:val="105"/>
        </w:rPr>
        <w:t>225</w:t>
      </w:r>
      <w:r>
        <w:rPr>
          <w:w w:val="105"/>
        </w:rPr>
        <w:tab/>
        <w:t>ANALOG</w:t>
      </w:r>
      <w:r>
        <w:rPr>
          <w:spacing w:val="50"/>
          <w:w w:val="105"/>
        </w:rPr>
        <w:t xml:space="preserve"> </w:t>
      </w:r>
      <w:r>
        <w:rPr>
          <w:w w:val="105"/>
        </w:rPr>
        <w:t>ELECTRONICS</w:t>
      </w:r>
    </w:p>
    <w:p w:rsidR="00B141CF" w:rsidRDefault="00B141CF">
      <w:pPr>
        <w:pStyle w:val="BodyText"/>
        <w:spacing w:before="11"/>
        <w:ind w:left="0" w:firstLine="0"/>
        <w:rPr>
          <w:b/>
        </w:rPr>
      </w:pPr>
    </w:p>
    <w:p w:rsidR="00B141CF" w:rsidRDefault="009F45E6">
      <w:pPr>
        <w:pStyle w:val="BodyText"/>
        <w:tabs>
          <w:tab w:val="left" w:pos="1872"/>
        </w:tabs>
        <w:spacing w:before="0"/>
        <w:ind w:left="431" w:firstLine="0"/>
      </w:pPr>
      <w:r>
        <w:rPr>
          <w:w w:val="105"/>
        </w:rPr>
        <w:t>Practical:</w:t>
      </w:r>
      <w:r>
        <w:rPr>
          <w:w w:val="105"/>
        </w:rPr>
        <w:tab/>
        <w:t>192</w:t>
      </w:r>
      <w:r>
        <w:rPr>
          <w:spacing w:val="50"/>
          <w:w w:val="105"/>
        </w:rPr>
        <w:t xml:space="preserve"> </w:t>
      </w:r>
      <w:r>
        <w:rPr>
          <w:w w:val="105"/>
        </w:rPr>
        <w:t>Hours.</w:t>
      </w:r>
    </w:p>
    <w:p w:rsidR="00B141CF" w:rsidRDefault="00B141CF">
      <w:pPr>
        <w:pStyle w:val="BodyText"/>
        <w:spacing w:before="10"/>
        <w:ind w:left="0" w:firstLine="0"/>
        <w:rPr>
          <w:sz w:val="25"/>
        </w:rPr>
      </w:pPr>
    </w:p>
    <w:p w:rsidR="00B141CF" w:rsidRDefault="009F45E6">
      <w:pPr>
        <w:pStyle w:val="Heading1"/>
        <w:ind w:left="431" w:firstLine="0"/>
      </w:pPr>
      <w:r>
        <w:rPr>
          <w:w w:val="105"/>
        </w:rPr>
        <w:t>LIST OF PRACTICAL:</w:t>
      </w:r>
    </w:p>
    <w:p w:rsidR="00B141CF" w:rsidRDefault="00B141CF">
      <w:pPr>
        <w:pStyle w:val="BodyText"/>
        <w:spacing w:before="7"/>
        <w:ind w:left="0" w:firstLine="0"/>
        <w:rPr>
          <w:b/>
          <w:sz w:val="24"/>
        </w:rPr>
      </w:pPr>
    </w:p>
    <w:p w:rsidR="00B141CF" w:rsidRDefault="009F45E6">
      <w:pPr>
        <w:pStyle w:val="ListParagraph"/>
        <w:numPr>
          <w:ilvl w:val="0"/>
          <w:numId w:val="100"/>
        </w:numPr>
        <w:tabs>
          <w:tab w:val="left" w:pos="1152"/>
        </w:tabs>
        <w:spacing w:before="0"/>
        <w:ind w:hanging="361"/>
        <w:rPr>
          <w:sz w:val="23"/>
        </w:rPr>
      </w:pPr>
      <w:r>
        <w:rPr>
          <w:w w:val="105"/>
          <w:sz w:val="23"/>
        </w:rPr>
        <w:t>Study</w:t>
      </w:r>
      <w:r>
        <w:rPr>
          <w:spacing w:val="-20"/>
          <w:w w:val="105"/>
          <w:sz w:val="23"/>
        </w:rPr>
        <w:t xml:space="preserve"> </w:t>
      </w:r>
      <w:r>
        <w:rPr>
          <w:w w:val="105"/>
          <w:sz w:val="23"/>
        </w:rPr>
        <w:t>the</w:t>
      </w:r>
      <w:r>
        <w:rPr>
          <w:spacing w:val="-21"/>
          <w:w w:val="105"/>
          <w:sz w:val="23"/>
        </w:rPr>
        <w:t xml:space="preserve"> </w:t>
      </w:r>
      <w:r>
        <w:rPr>
          <w:w w:val="105"/>
          <w:sz w:val="23"/>
        </w:rPr>
        <w:t>parameters</w:t>
      </w:r>
      <w:r>
        <w:rPr>
          <w:spacing w:val="-21"/>
          <w:w w:val="105"/>
          <w:sz w:val="23"/>
        </w:rPr>
        <w:t xml:space="preserve"> </w:t>
      </w:r>
      <w:r>
        <w:rPr>
          <w:w w:val="105"/>
          <w:sz w:val="23"/>
        </w:rPr>
        <w:t>of</w:t>
      </w:r>
      <w:r>
        <w:rPr>
          <w:spacing w:val="-17"/>
          <w:w w:val="105"/>
          <w:sz w:val="23"/>
        </w:rPr>
        <w:t xml:space="preserve"> </w:t>
      </w:r>
      <w:r>
        <w:rPr>
          <w:w w:val="105"/>
          <w:sz w:val="23"/>
        </w:rPr>
        <w:t>BJTs</w:t>
      </w:r>
      <w:r>
        <w:rPr>
          <w:spacing w:val="-16"/>
          <w:w w:val="105"/>
          <w:sz w:val="23"/>
        </w:rPr>
        <w:t xml:space="preserve"> </w:t>
      </w:r>
      <w:r>
        <w:rPr>
          <w:w w:val="105"/>
          <w:sz w:val="23"/>
        </w:rPr>
        <w:t>with</w:t>
      </w:r>
      <w:r>
        <w:rPr>
          <w:spacing w:val="-14"/>
          <w:w w:val="105"/>
          <w:sz w:val="23"/>
        </w:rPr>
        <w:t xml:space="preserve"> </w:t>
      </w:r>
      <w:r>
        <w:rPr>
          <w:w w:val="105"/>
          <w:sz w:val="23"/>
        </w:rPr>
        <w:t>the</w:t>
      </w:r>
      <w:r>
        <w:rPr>
          <w:spacing w:val="-21"/>
          <w:w w:val="105"/>
          <w:sz w:val="23"/>
        </w:rPr>
        <w:t xml:space="preserve"> </w:t>
      </w:r>
      <w:r>
        <w:rPr>
          <w:w w:val="105"/>
          <w:sz w:val="23"/>
        </w:rPr>
        <w:t>help</w:t>
      </w:r>
      <w:r>
        <w:rPr>
          <w:spacing w:val="-14"/>
          <w:w w:val="105"/>
          <w:sz w:val="23"/>
        </w:rPr>
        <w:t xml:space="preserve"> </w:t>
      </w:r>
      <w:r>
        <w:rPr>
          <w:w w:val="105"/>
          <w:sz w:val="23"/>
        </w:rPr>
        <w:t>of</w:t>
      </w:r>
      <w:r>
        <w:rPr>
          <w:spacing w:val="-24"/>
          <w:w w:val="105"/>
          <w:sz w:val="23"/>
        </w:rPr>
        <w:t xml:space="preserve"> </w:t>
      </w:r>
      <w:r>
        <w:rPr>
          <w:w w:val="105"/>
          <w:sz w:val="23"/>
        </w:rPr>
        <w:t>data</w:t>
      </w:r>
      <w:r>
        <w:rPr>
          <w:spacing w:val="-14"/>
          <w:w w:val="105"/>
          <w:sz w:val="23"/>
        </w:rPr>
        <w:t xml:space="preserve"> </w:t>
      </w:r>
      <w:r>
        <w:rPr>
          <w:w w:val="105"/>
          <w:sz w:val="23"/>
        </w:rPr>
        <w:t>sheet.</w:t>
      </w:r>
    </w:p>
    <w:p w:rsidR="00B141CF" w:rsidRDefault="009F45E6">
      <w:pPr>
        <w:pStyle w:val="ListParagraph"/>
        <w:numPr>
          <w:ilvl w:val="0"/>
          <w:numId w:val="100"/>
        </w:numPr>
        <w:tabs>
          <w:tab w:val="left" w:pos="1152"/>
        </w:tabs>
        <w:ind w:hanging="361"/>
        <w:rPr>
          <w:sz w:val="23"/>
        </w:rPr>
      </w:pPr>
      <w:r>
        <w:rPr>
          <w:w w:val="105"/>
          <w:sz w:val="23"/>
        </w:rPr>
        <w:t>Study</w:t>
      </w:r>
      <w:r>
        <w:rPr>
          <w:spacing w:val="-20"/>
          <w:w w:val="105"/>
          <w:sz w:val="23"/>
        </w:rPr>
        <w:t xml:space="preserve"> </w:t>
      </w:r>
      <w:r>
        <w:rPr>
          <w:w w:val="105"/>
          <w:sz w:val="23"/>
        </w:rPr>
        <w:t>the</w:t>
      </w:r>
      <w:r>
        <w:rPr>
          <w:spacing w:val="-21"/>
          <w:w w:val="105"/>
          <w:sz w:val="23"/>
        </w:rPr>
        <w:t xml:space="preserve"> </w:t>
      </w:r>
      <w:r>
        <w:rPr>
          <w:w w:val="105"/>
          <w:sz w:val="23"/>
        </w:rPr>
        <w:t>parameters</w:t>
      </w:r>
      <w:r>
        <w:rPr>
          <w:spacing w:val="-21"/>
          <w:w w:val="105"/>
          <w:sz w:val="23"/>
        </w:rPr>
        <w:t xml:space="preserve"> </w:t>
      </w:r>
      <w:r>
        <w:rPr>
          <w:w w:val="105"/>
          <w:sz w:val="23"/>
        </w:rPr>
        <w:t>of</w:t>
      </w:r>
      <w:r>
        <w:rPr>
          <w:spacing w:val="-17"/>
          <w:w w:val="105"/>
          <w:sz w:val="23"/>
        </w:rPr>
        <w:t xml:space="preserve"> </w:t>
      </w:r>
      <w:r>
        <w:rPr>
          <w:w w:val="105"/>
          <w:sz w:val="23"/>
        </w:rPr>
        <w:t>FETs</w:t>
      </w:r>
      <w:r>
        <w:rPr>
          <w:spacing w:val="-16"/>
          <w:w w:val="105"/>
          <w:sz w:val="23"/>
        </w:rPr>
        <w:t xml:space="preserve"> </w:t>
      </w:r>
      <w:r>
        <w:rPr>
          <w:w w:val="105"/>
          <w:sz w:val="23"/>
        </w:rPr>
        <w:t>with</w:t>
      </w:r>
      <w:r>
        <w:rPr>
          <w:spacing w:val="-19"/>
          <w:w w:val="105"/>
          <w:sz w:val="23"/>
        </w:rPr>
        <w:t xml:space="preserve"> </w:t>
      </w:r>
      <w:r>
        <w:rPr>
          <w:w w:val="105"/>
          <w:sz w:val="23"/>
        </w:rPr>
        <w:t>the</w:t>
      </w:r>
      <w:r>
        <w:rPr>
          <w:spacing w:val="-14"/>
          <w:w w:val="105"/>
          <w:sz w:val="23"/>
        </w:rPr>
        <w:t xml:space="preserve"> </w:t>
      </w:r>
      <w:r>
        <w:rPr>
          <w:w w:val="105"/>
          <w:sz w:val="23"/>
        </w:rPr>
        <w:t>help</w:t>
      </w:r>
      <w:r>
        <w:rPr>
          <w:spacing w:val="-14"/>
          <w:w w:val="105"/>
          <w:sz w:val="23"/>
        </w:rPr>
        <w:t xml:space="preserve"> </w:t>
      </w:r>
      <w:r>
        <w:rPr>
          <w:w w:val="105"/>
          <w:sz w:val="23"/>
        </w:rPr>
        <w:t>of</w:t>
      </w:r>
      <w:r>
        <w:rPr>
          <w:spacing w:val="-24"/>
          <w:w w:val="105"/>
          <w:sz w:val="23"/>
        </w:rPr>
        <w:t xml:space="preserve"> </w:t>
      </w:r>
      <w:r>
        <w:rPr>
          <w:w w:val="105"/>
          <w:sz w:val="23"/>
        </w:rPr>
        <w:t>data</w:t>
      </w:r>
      <w:r>
        <w:rPr>
          <w:spacing w:val="-14"/>
          <w:w w:val="105"/>
          <w:sz w:val="23"/>
        </w:rPr>
        <w:t xml:space="preserve"> </w:t>
      </w:r>
      <w:r>
        <w:rPr>
          <w:w w:val="105"/>
          <w:sz w:val="23"/>
        </w:rPr>
        <w:t>sheet.</w:t>
      </w:r>
    </w:p>
    <w:p w:rsidR="00B141CF" w:rsidRDefault="009F45E6">
      <w:pPr>
        <w:pStyle w:val="ListParagraph"/>
        <w:numPr>
          <w:ilvl w:val="0"/>
          <w:numId w:val="100"/>
        </w:numPr>
        <w:tabs>
          <w:tab w:val="left" w:pos="1152"/>
        </w:tabs>
        <w:ind w:hanging="361"/>
        <w:rPr>
          <w:sz w:val="23"/>
        </w:rPr>
      </w:pPr>
      <w:r>
        <w:rPr>
          <w:w w:val="105"/>
          <w:sz w:val="23"/>
        </w:rPr>
        <w:t>Plot the characteristics curves for a common source</w:t>
      </w:r>
      <w:r>
        <w:rPr>
          <w:spacing w:val="-34"/>
          <w:w w:val="105"/>
          <w:sz w:val="23"/>
        </w:rPr>
        <w:t xml:space="preserve"> </w:t>
      </w:r>
      <w:r>
        <w:rPr>
          <w:w w:val="105"/>
          <w:sz w:val="23"/>
        </w:rPr>
        <w:t>FET</w:t>
      </w:r>
      <w:r w:rsidR="00AE09C5">
        <w:rPr>
          <w:w w:val="105"/>
          <w:sz w:val="23"/>
        </w:rPr>
        <w:t xml:space="preserve"> </w:t>
      </w:r>
      <w:r>
        <w:rPr>
          <w:w w:val="105"/>
          <w:sz w:val="23"/>
        </w:rPr>
        <w:t>amplifier.</w:t>
      </w:r>
    </w:p>
    <w:p w:rsidR="00B141CF" w:rsidRDefault="009F45E6">
      <w:pPr>
        <w:pStyle w:val="ListParagraph"/>
        <w:numPr>
          <w:ilvl w:val="0"/>
          <w:numId w:val="100"/>
        </w:numPr>
        <w:tabs>
          <w:tab w:val="left" w:pos="1152"/>
        </w:tabs>
        <w:spacing w:before="17"/>
        <w:ind w:hanging="361"/>
        <w:rPr>
          <w:sz w:val="23"/>
        </w:rPr>
      </w:pPr>
      <w:r>
        <w:rPr>
          <w:w w:val="105"/>
          <w:sz w:val="23"/>
        </w:rPr>
        <w:t>Demonstrate MOSFET as a switch and study the</w:t>
      </w:r>
      <w:r w:rsidR="00AE09C5">
        <w:rPr>
          <w:w w:val="105"/>
          <w:sz w:val="23"/>
        </w:rPr>
        <w:t xml:space="preserve"> </w:t>
      </w:r>
      <w:r>
        <w:rPr>
          <w:w w:val="105"/>
          <w:sz w:val="23"/>
        </w:rPr>
        <w:t>performance.</w:t>
      </w:r>
    </w:p>
    <w:p w:rsidR="00B141CF" w:rsidRDefault="009F45E6">
      <w:pPr>
        <w:pStyle w:val="ListParagraph"/>
        <w:numPr>
          <w:ilvl w:val="0"/>
          <w:numId w:val="100"/>
        </w:numPr>
        <w:tabs>
          <w:tab w:val="left" w:pos="1152"/>
        </w:tabs>
        <w:ind w:hanging="361"/>
        <w:rPr>
          <w:sz w:val="23"/>
        </w:rPr>
      </w:pPr>
      <w:r>
        <w:rPr>
          <w:w w:val="105"/>
          <w:sz w:val="23"/>
        </w:rPr>
        <w:t>Assemble</w:t>
      </w:r>
      <w:r>
        <w:rPr>
          <w:spacing w:val="-6"/>
          <w:w w:val="105"/>
          <w:sz w:val="23"/>
        </w:rPr>
        <w:t xml:space="preserve"> </w:t>
      </w:r>
      <w:r>
        <w:rPr>
          <w:w w:val="105"/>
          <w:sz w:val="23"/>
        </w:rPr>
        <w:t>a</w:t>
      </w:r>
      <w:r>
        <w:rPr>
          <w:spacing w:val="-8"/>
          <w:w w:val="105"/>
          <w:sz w:val="23"/>
        </w:rPr>
        <w:t xml:space="preserve"> </w:t>
      </w:r>
      <w:r>
        <w:rPr>
          <w:w w:val="105"/>
          <w:sz w:val="23"/>
        </w:rPr>
        <w:t>single</w:t>
      </w:r>
      <w:r>
        <w:rPr>
          <w:spacing w:val="-8"/>
          <w:w w:val="105"/>
          <w:sz w:val="23"/>
        </w:rPr>
        <w:t xml:space="preserve"> </w:t>
      </w:r>
      <w:r>
        <w:rPr>
          <w:w w:val="105"/>
          <w:sz w:val="23"/>
        </w:rPr>
        <w:t>stage</w:t>
      </w:r>
      <w:r>
        <w:rPr>
          <w:spacing w:val="-7"/>
          <w:w w:val="105"/>
          <w:sz w:val="23"/>
        </w:rPr>
        <w:t xml:space="preserve"> </w:t>
      </w:r>
      <w:r>
        <w:rPr>
          <w:w w:val="105"/>
          <w:sz w:val="23"/>
        </w:rPr>
        <w:t>transistor</w:t>
      </w:r>
      <w:r>
        <w:rPr>
          <w:spacing w:val="-6"/>
          <w:w w:val="105"/>
          <w:sz w:val="23"/>
        </w:rPr>
        <w:t xml:space="preserve"> </w:t>
      </w:r>
      <w:r>
        <w:rPr>
          <w:w w:val="105"/>
          <w:sz w:val="23"/>
        </w:rPr>
        <w:t>amplifier</w:t>
      </w:r>
      <w:r>
        <w:rPr>
          <w:spacing w:val="-17"/>
          <w:w w:val="105"/>
          <w:sz w:val="23"/>
        </w:rPr>
        <w:t xml:space="preserve"> </w:t>
      </w:r>
      <w:r>
        <w:rPr>
          <w:spacing w:val="-3"/>
          <w:w w:val="105"/>
          <w:sz w:val="23"/>
        </w:rPr>
        <w:t>and</w:t>
      </w:r>
      <w:r>
        <w:rPr>
          <w:spacing w:val="-4"/>
          <w:w w:val="105"/>
          <w:sz w:val="23"/>
        </w:rPr>
        <w:t xml:space="preserve"> </w:t>
      </w:r>
      <w:r>
        <w:rPr>
          <w:w w:val="105"/>
          <w:sz w:val="23"/>
        </w:rPr>
        <w:t>measure</w:t>
      </w:r>
      <w:r>
        <w:rPr>
          <w:spacing w:val="-8"/>
          <w:w w:val="105"/>
          <w:sz w:val="23"/>
        </w:rPr>
        <w:t xml:space="preserve"> </w:t>
      </w:r>
      <w:r>
        <w:rPr>
          <w:w w:val="105"/>
          <w:sz w:val="23"/>
        </w:rPr>
        <w:t>voltage</w:t>
      </w:r>
      <w:r>
        <w:rPr>
          <w:spacing w:val="-11"/>
          <w:w w:val="105"/>
          <w:sz w:val="23"/>
        </w:rPr>
        <w:t xml:space="preserve"> </w:t>
      </w:r>
      <w:r>
        <w:rPr>
          <w:w w:val="105"/>
          <w:sz w:val="23"/>
        </w:rPr>
        <w:t>gain</w:t>
      </w:r>
      <w:r>
        <w:rPr>
          <w:spacing w:val="-12"/>
          <w:w w:val="105"/>
          <w:sz w:val="23"/>
        </w:rPr>
        <w:t xml:space="preserve"> </w:t>
      </w:r>
      <w:r>
        <w:rPr>
          <w:w w:val="105"/>
          <w:sz w:val="23"/>
        </w:rPr>
        <w:t>of</w:t>
      </w:r>
      <w:r>
        <w:rPr>
          <w:spacing w:val="-10"/>
          <w:w w:val="105"/>
          <w:sz w:val="23"/>
        </w:rPr>
        <w:t xml:space="preserve"> </w:t>
      </w:r>
      <w:r>
        <w:rPr>
          <w:w w:val="105"/>
          <w:sz w:val="23"/>
        </w:rPr>
        <w:t>class</w:t>
      </w:r>
      <w:r>
        <w:rPr>
          <w:spacing w:val="-9"/>
          <w:w w:val="105"/>
          <w:sz w:val="23"/>
        </w:rPr>
        <w:t xml:space="preserve"> </w:t>
      </w:r>
      <w:r>
        <w:rPr>
          <w:w w:val="105"/>
          <w:sz w:val="23"/>
        </w:rPr>
        <w:t>A</w:t>
      </w:r>
      <w:r>
        <w:rPr>
          <w:spacing w:val="25"/>
          <w:w w:val="105"/>
          <w:sz w:val="23"/>
        </w:rPr>
        <w:t xml:space="preserve"> </w:t>
      </w:r>
      <w:r>
        <w:rPr>
          <w:w w:val="105"/>
          <w:sz w:val="23"/>
        </w:rPr>
        <w:t>amplifier.</w:t>
      </w:r>
    </w:p>
    <w:p w:rsidR="00B141CF" w:rsidRDefault="009F45E6">
      <w:pPr>
        <w:pStyle w:val="ListParagraph"/>
        <w:numPr>
          <w:ilvl w:val="0"/>
          <w:numId w:val="100"/>
        </w:numPr>
        <w:tabs>
          <w:tab w:val="left" w:pos="1152"/>
        </w:tabs>
        <w:spacing w:before="10"/>
        <w:ind w:hanging="361"/>
        <w:rPr>
          <w:sz w:val="23"/>
        </w:rPr>
      </w:pPr>
      <w:r>
        <w:rPr>
          <w:w w:val="105"/>
          <w:sz w:val="23"/>
        </w:rPr>
        <w:t>Plot the frequency response of class A</w:t>
      </w:r>
      <w:r>
        <w:rPr>
          <w:spacing w:val="-18"/>
          <w:w w:val="105"/>
          <w:sz w:val="23"/>
        </w:rPr>
        <w:t xml:space="preserve"> </w:t>
      </w:r>
      <w:r>
        <w:rPr>
          <w:w w:val="105"/>
          <w:sz w:val="23"/>
        </w:rPr>
        <w:t>transistor</w:t>
      </w:r>
      <w:r w:rsidR="00AE09C5">
        <w:rPr>
          <w:w w:val="105"/>
          <w:sz w:val="23"/>
        </w:rPr>
        <w:t xml:space="preserve"> </w:t>
      </w:r>
      <w:r>
        <w:rPr>
          <w:w w:val="105"/>
          <w:sz w:val="23"/>
        </w:rPr>
        <w:t>amplifier</w:t>
      </w:r>
    </w:p>
    <w:p w:rsidR="00B141CF" w:rsidRDefault="009F45E6">
      <w:pPr>
        <w:pStyle w:val="ListParagraph"/>
        <w:numPr>
          <w:ilvl w:val="0"/>
          <w:numId w:val="100"/>
        </w:numPr>
        <w:tabs>
          <w:tab w:val="left" w:pos="1152"/>
        </w:tabs>
        <w:spacing w:before="16"/>
        <w:ind w:hanging="361"/>
        <w:rPr>
          <w:sz w:val="23"/>
        </w:rPr>
      </w:pPr>
      <w:r>
        <w:rPr>
          <w:w w:val="105"/>
          <w:sz w:val="23"/>
        </w:rPr>
        <w:t xml:space="preserve">Assemble a class A power amplifier </w:t>
      </w:r>
      <w:r>
        <w:rPr>
          <w:spacing w:val="-3"/>
          <w:w w:val="105"/>
          <w:sz w:val="23"/>
        </w:rPr>
        <w:t xml:space="preserve">and </w:t>
      </w:r>
      <w:r>
        <w:rPr>
          <w:w w:val="105"/>
          <w:sz w:val="23"/>
        </w:rPr>
        <w:t>measure its power</w:t>
      </w:r>
      <w:r>
        <w:rPr>
          <w:spacing w:val="-18"/>
          <w:w w:val="105"/>
          <w:sz w:val="23"/>
        </w:rPr>
        <w:t xml:space="preserve"> </w:t>
      </w:r>
      <w:r>
        <w:rPr>
          <w:w w:val="105"/>
          <w:sz w:val="23"/>
        </w:rPr>
        <w:t>gain.</w:t>
      </w:r>
    </w:p>
    <w:p w:rsidR="00B141CF" w:rsidRDefault="009F45E6">
      <w:pPr>
        <w:pStyle w:val="ListParagraph"/>
        <w:numPr>
          <w:ilvl w:val="0"/>
          <w:numId w:val="100"/>
        </w:numPr>
        <w:tabs>
          <w:tab w:val="left" w:pos="1152"/>
        </w:tabs>
        <w:ind w:hanging="361"/>
        <w:rPr>
          <w:sz w:val="23"/>
        </w:rPr>
      </w:pPr>
      <w:r>
        <w:rPr>
          <w:w w:val="105"/>
          <w:sz w:val="23"/>
        </w:rPr>
        <w:t>Assemble a CE Amplifier circuit and study</w:t>
      </w:r>
      <w:r>
        <w:rPr>
          <w:spacing w:val="-22"/>
          <w:w w:val="105"/>
          <w:sz w:val="23"/>
        </w:rPr>
        <w:t xml:space="preserve"> </w:t>
      </w:r>
      <w:r>
        <w:rPr>
          <w:w w:val="105"/>
          <w:sz w:val="23"/>
        </w:rPr>
        <w:t>its</w:t>
      </w:r>
      <w:r w:rsidR="00AE09C5">
        <w:rPr>
          <w:w w:val="105"/>
          <w:sz w:val="23"/>
        </w:rPr>
        <w:t xml:space="preserve"> </w:t>
      </w:r>
      <w:r>
        <w:rPr>
          <w:w w:val="105"/>
          <w:sz w:val="23"/>
        </w:rPr>
        <w:t>characteristics.</w:t>
      </w:r>
    </w:p>
    <w:p w:rsidR="00B141CF" w:rsidRDefault="009F45E6">
      <w:pPr>
        <w:pStyle w:val="ListParagraph"/>
        <w:numPr>
          <w:ilvl w:val="0"/>
          <w:numId w:val="100"/>
        </w:numPr>
        <w:tabs>
          <w:tab w:val="left" w:pos="1209"/>
          <w:tab w:val="left" w:pos="1210"/>
        </w:tabs>
        <w:ind w:left="1209" w:hanging="419"/>
        <w:rPr>
          <w:sz w:val="23"/>
        </w:rPr>
      </w:pPr>
      <w:r>
        <w:rPr>
          <w:w w:val="105"/>
          <w:sz w:val="23"/>
        </w:rPr>
        <w:t>Assemble</w:t>
      </w:r>
      <w:r>
        <w:rPr>
          <w:spacing w:val="-1"/>
          <w:w w:val="105"/>
          <w:sz w:val="23"/>
        </w:rPr>
        <w:t xml:space="preserve"> </w:t>
      </w:r>
      <w:r>
        <w:rPr>
          <w:w w:val="105"/>
          <w:sz w:val="23"/>
        </w:rPr>
        <w:t>a</w:t>
      </w:r>
      <w:r>
        <w:rPr>
          <w:spacing w:val="-3"/>
          <w:w w:val="105"/>
          <w:sz w:val="23"/>
        </w:rPr>
        <w:t xml:space="preserve"> </w:t>
      </w:r>
      <w:r>
        <w:rPr>
          <w:w w:val="105"/>
          <w:sz w:val="23"/>
        </w:rPr>
        <w:t>CC</w:t>
      </w:r>
      <w:r>
        <w:rPr>
          <w:spacing w:val="-4"/>
          <w:w w:val="105"/>
          <w:sz w:val="23"/>
        </w:rPr>
        <w:t xml:space="preserve"> </w:t>
      </w:r>
      <w:r>
        <w:rPr>
          <w:w w:val="105"/>
          <w:sz w:val="23"/>
        </w:rPr>
        <w:t>Amplifier</w:t>
      </w:r>
      <w:r>
        <w:rPr>
          <w:spacing w:val="-2"/>
          <w:w w:val="105"/>
          <w:sz w:val="23"/>
        </w:rPr>
        <w:t xml:space="preserve"> </w:t>
      </w:r>
      <w:r>
        <w:rPr>
          <w:w w:val="105"/>
          <w:sz w:val="23"/>
        </w:rPr>
        <w:t>circuit</w:t>
      </w:r>
      <w:r>
        <w:rPr>
          <w:spacing w:val="-14"/>
          <w:w w:val="105"/>
          <w:sz w:val="23"/>
        </w:rPr>
        <w:t xml:space="preserve"> </w:t>
      </w:r>
      <w:r>
        <w:rPr>
          <w:w w:val="105"/>
          <w:sz w:val="23"/>
        </w:rPr>
        <w:t>and study</w:t>
      </w:r>
      <w:r>
        <w:rPr>
          <w:spacing w:val="-2"/>
          <w:w w:val="105"/>
          <w:sz w:val="23"/>
        </w:rPr>
        <w:t xml:space="preserve"> </w:t>
      </w:r>
      <w:r>
        <w:rPr>
          <w:w w:val="105"/>
          <w:sz w:val="23"/>
        </w:rPr>
        <w:t>its</w:t>
      </w:r>
      <w:r>
        <w:rPr>
          <w:spacing w:val="-30"/>
          <w:w w:val="105"/>
          <w:sz w:val="23"/>
        </w:rPr>
        <w:t xml:space="preserve"> </w:t>
      </w:r>
      <w:r>
        <w:rPr>
          <w:spacing w:val="-3"/>
          <w:w w:val="105"/>
          <w:sz w:val="23"/>
        </w:rPr>
        <w:t>characteristics.</w:t>
      </w:r>
    </w:p>
    <w:p w:rsidR="00B141CF" w:rsidRDefault="009F45E6">
      <w:pPr>
        <w:pStyle w:val="ListParagraph"/>
        <w:numPr>
          <w:ilvl w:val="0"/>
          <w:numId w:val="100"/>
        </w:numPr>
        <w:tabs>
          <w:tab w:val="left" w:pos="1152"/>
        </w:tabs>
        <w:spacing w:before="17"/>
        <w:ind w:hanging="361"/>
        <w:rPr>
          <w:sz w:val="23"/>
        </w:rPr>
      </w:pPr>
      <w:r>
        <w:rPr>
          <w:w w:val="105"/>
          <w:sz w:val="23"/>
        </w:rPr>
        <w:t>Assemble</w:t>
      </w:r>
      <w:r>
        <w:rPr>
          <w:spacing w:val="-21"/>
          <w:w w:val="105"/>
          <w:sz w:val="23"/>
        </w:rPr>
        <w:t xml:space="preserve"> </w:t>
      </w:r>
      <w:r>
        <w:rPr>
          <w:w w:val="105"/>
          <w:sz w:val="23"/>
        </w:rPr>
        <w:t>a</w:t>
      </w:r>
      <w:r>
        <w:rPr>
          <w:spacing w:val="-23"/>
          <w:w w:val="105"/>
          <w:sz w:val="23"/>
        </w:rPr>
        <w:t xml:space="preserve"> </w:t>
      </w:r>
      <w:r>
        <w:rPr>
          <w:w w:val="105"/>
          <w:sz w:val="23"/>
        </w:rPr>
        <w:t>CB</w:t>
      </w:r>
      <w:r>
        <w:rPr>
          <w:spacing w:val="-23"/>
          <w:w w:val="105"/>
          <w:sz w:val="23"/>
        </w:rPr>
        <w:t xml:space="preserve"> </w:t>
      </w:r>
      <w:r>
        <w:rPr>
          <w:w w:val="105"/>
          <w:sz w:val="23"/>
        </w:rPr>
        <w:t>Amplifier</w:t>
      </w:r>
      <w:r>
        <w:rPr>
          <w:spacing w:val="-29"/>
          <w:w w:val="105"/>
          <w:sz w:val="23"/>
        </w:rPr>
        <w:t xml:space="preserve"> </w:t>
      </w:r>
      <w:r>
        <w:rPr>
          <w:w w:val="105"/>
          <w:sz w:val="23"/>
        </w:rPr>
        <w:t>circuit</w:t>
      </w:r>
      <w:r>
        <w:rPr>
          <w:spacing w:val="-28"/>
          <w:w w:val="105"/>
          <w:sz w:val="23"/>
        </w:rPr>
        <w:t xml:space="preserve"> </w:t>
      </w:r>
      <w:r>
        <w:rPr>
          <w:w w:val="105"/>
          <w:sz w:val="23"/>
        </w:rPr>
        <w:t>and</w:t>
      </w:r>
      <w:r>
        <w:rPr>
          <w:spacing w:val="-22"/>
          <w:w w:val="105"/>
          <w:sz w:val="23"/>
        </w:rPr>
        <w:t xml:space="preserve"> </w:t>
      </w:r>
      <w:r>
        <w:rPr>
          <w:w w:val="105"/>
          <w:sz w:val="23"/>
        </w:rPr>
        <w:t>study</w:t>
      </w:r>
      <w:r>
        <w:rPr>
          <w:spacing w:val="-21"/>
          <w:w w:val="105"/>
          <w:sz w:val="23"/>
        </w:rPr>
        <w:t xml:space="preserve"> </w:t>
      </w:r>
      <w:r>
        <w:rPr>
          <w:w w:val="105"/>
          <w:sz w:val="23"/>
        </w:rPr>
        <w:t>its</w:t>
      </w:r>
      <w:r>
        <w:rPr>
          <w:spacing w:val="-32"/>
          <w:w w:val="105"/>
          <w:sz w:val="23"/>
        </w:rPr>
        <w:t xml:space="preserve"> </w:t>
      </w:r>
      <w:r>
        <w:rPr>
          <w:w w:val="105"/>
          <w:sz w:val="23"/>
        </w:rPr>
        <w:t>characteristics.</w:t>
      </w:r>
    </w:p>
    <w:p w:rsidR="00B141CF" w:rsidRDefault="009F45E6">
      <w:pPr>
        <w:pStyle w:val="ListParagraph"/>
        <w:numPr>
          <w:ilvl w:val="0"/>
          <w:numId w:val="100"/>
        </w:numPr>
        <w:tabs>
          <w:tab w:val="left" w:pos="1152"/>
        </w:tabs>
        <w:ind w:hanging="361"/>
        <w:rPr>
          <w:sz w:val="23"/>
        </w:rPr>
      </w:pPr>
      <w:r>
        <w:rPr>
          <w:w w:val="105"/>
          <w:sz w:val="23"/>
        </w:rPr>
        <w:t>Assemble</w:t>
      </w:r>
      <w:r>
        <w:rPr>
          <w:spacing w:val="-18"/>
          <w:w w:val="105"/>
          <w:sz w:val="23"/>
        </w:rPr>
        <w:t xml:space="preserve"> </w:t>
      </w:r>
      <w:r>
        <w:rPr>
          <w:w w:val="105"/>
          <w:sz w:val="23"/>
        </w:rPr>
        <w:t>a</w:t>
      </w:r>
      <w:r>
        <w:rPr>
          <w:spacing w:val="-19"/>
          <w:w w:val="105"/>
          <w:sz w:val="23"/>
        </w:rPr>
        <w:t xml:space="preserve"> </w:t>
      </w:r>
      <w:r>
        <w:rPr>
          <w:w w:val="105"/>
          <w:sz w:val="23"/>
        </w:rPr>
        <w:t>CD</w:t>
      </w:r>
      <w:r>
        <w:rPr>
          <w:spacing w:val="-20"/>
          <w:w w:val="105"/>
          <w:sz w:val="23"/>
        </w:rPr>
        <w:t xml:space="preserve"> </w:t>
      </w:r>
      <w:r>
        <w:rPr>
          <w:w w:val="105"/>
          <w:sz w:val="23"/>
        </w:rPr>
        <w:t>Amplifier</w:t>
      </w:r>
      <w:r>
        <w:rPr>
          <w:spacing w:val="-19"/>
          <w:w w:val="105"/>
          <w:sz w:val="23"/>
        </w:rPr>
        <w:t xml:space="preserve"> </w:t>
      </w:r>
      <w:r>
        <w:rPr>
          <w:w w:val="105"/>
          <w:sz w:val="23"/>
        </w:rPr>
        <w:t>circuit</w:t>
      </w:r>
      <w:r>
        <w:rPr>
          <w:spacing w:val="-26"/>
          <w:w w:val="105"/>
          <w:sz w:val="23"/>
        </w:rPr>
        <w:t xml:space="preserve"> </w:t>
      </w:r>
      <w:r>
        <w:rPr>
          <w:w w:val="105"/>
          <w:sz w:val="23"/>
        </w:rPr>
        <w:t>and</w:t>
      </w:r>
      <w:r>
        <w:rPr>
          <w:spacing w:val="-23"/>
          <w:w w:val="105"/>
          <w:sz w:val="23"/>
        </w:rPr>
        <w:t xml:space="preserve"> </w:t>
      </w:r>
      <w:r>
        <w:rPr>
          <w:w w:val="105"/>
          <w:sz w:val="23"/>
        </w:rPr>
        <w:t>study</w:t>
      </w:r>
      <w:r>
        <w:rPr>
          <w:spacing w:val="-18"/>
          <w:w w:val="105"/>
          <w:sz w:val="23"/>
        </w:rPr>
        <w:t xml:space="preserve"> </w:t>
      </w:r>
      <w:r>
        <w:rPr>
          <w:w w:val="105"/>
          <w:sz w:val="23"/>
        </w:rPr>
        <w:t>its</w:t>
      </w:r>
      <w:r w:rsidR="00AE09C5">
        <w:rPr>
          <w:w w:val="105"/>
          <w:sz w:val="23"/>
        </w:rPr>
        <w:t xml:space="preserve"> </w:t>
      </w:r>
      <w:r>
        <w:rPr>
          <w:w w:val="105"/>
          <w:sz w:val="23"/>
        </w:rPr>
        <w:t>characteristics.</w:t>
      </w:r>
    </w:p>
    <w:p w:rsidR="00B141CF" w:rsidRDefault="009F45E6">
      <w:pPr>
        <w:pStyle w:val="ListParagraph"/>
        <w:numPr>
          <w:ilvl w:val="0"/>
          <w:numId w:val="100"/>
        </w:numPr>
        <w:tabs>
          <w:tab w:val="left" w:pos="1152"/>
        </w:tabs>
        <w:ind w:hanging="361"/>
        <w:rPr>
          <w:sz w:val="23"/>
        </w:rPr>
      </w:pPr>
      <w:r>
        <w:rPr>
          <w:w w:val="105"/>
          <w:sz w:val="23"/>
        </w:rPr>
        <w:t>Assemble</w:t>
      </w:r>
      <w:r>
        <w:rPr>
          <w:spacing w:val="-15"/>
          <w:w w:val="105"/>
          <w:sz w:val="23"/>
        </w:rPr>
        <w:t xml:space="preserve"> </w:t>
      </w:r>
      <w:r>
        <w:rPr>
          <w:w w:val="105"/>
          <w:sz w:val="23"/>
        </w:rPr>
        <w:t>a</w:t>
      </w:r>
      <w:r>
        <w:rPr>
          <w:spacing w:val="-17"/>
          <w:w w:val="105"/>
          <w:sz w:val="23"/>
        </w:rPr>
        <w:t xml:space="preserve"> </w:t>
      </w:r>
      <w:r>
        <w:rPr>
          <w:w w:val="105"/>
          <w:sz w:val="23"/>
        </w:rPr>
        <w:t>CS</w:t>
      </w:r>
      <w:r>
        <w:rPr>
          <w:spacing w:val="-19"/>
          <w:w w:val="105"/>
          <w:sz w:val="23"/>
        </w:rPr>
        <w:t xml:space="preserve"> </w:t>
      </w:r>
      <w:r>
        <w:rPr>
          <w:w w:val="105"/>
          <w:sz w:val="23"/>
        </w:rPr>
        <w:t>Amplifier</w:t>
      </w:r>
      <w:r>
        <w:rPr>
          <w:spacing w:val="-24"/>
          <w:w w:val="105"/>
          <w:sz w:val="23"/>
        </w:rPr>
        <w:t xml:space="preserve"> </w:t>
      </w:r>
      <w:r>
        <w:rPr>
          <w:w w:val="105"/>
          <w:sz w:val="23"/>
        </w:rPr>
        <w:t>circuit</w:t>
      </w:r>
      <w:r>
        <w:rPr>
          <w:spacing w:val="-18"/>
          <w:w w:val="105"/>
          <w:sz w:val="23"/>
        </w:rPr>
        <w:t xml:space="preserve"> </w:t>
      </w:r>
      <w:r>
        <w:rPr>
          <w:w w:val="105"/>
          <w:sz w:val="23"/>
        </w:rPr>
        <w:t>and</w:t>
      </w:r>
      <w:r>
        <w:rPr>
          <w:spacing w:val="-15"/>
          <w:w w:val="105"/>
          <w:sz w:val="23"/>
        </w:rPr>
        <w:t xml:space="preserve"> </w:t>
      </w:r>
      <w:r>
        <w:rPr>
          <w:w w:val="105"/>
          <w:sz w:val="23"/>
        </w:rPr>
        <w:t>study</w:t>
      </w:r>
      <w:r>
        <w:rPr>
          <w:spacing w:val="-16"/>
          <w:w w:val="105"/>
          <w:sz w:val="23"/>
        </w:rPr>
        <w:t xml:space="preserve"> </w:t>
      </w:r>
      <w:r>
        <w:rPr>
          <w:w w:val="105"/>
          <w:sz w:val="23"/>
        </w:rPr>
        <w:t>its</w:t>
      </w:r>
      <w:r>
        <w:rPr>
          <w:spacing w:val="-26"/>
          <w:w w:val="105"/>
          <w:sz w:val="23"/>
        </w:rPr>
        <w:t xml:space="preserve"> </w:t>
      </w:r>
      <w:r>
        <w:rPr>
          <w:spacing w:val="-3"/>
          <w:w w:val="105"/>
          <w:sz w:val="23"/>
        </w:rPr>
        <w:t>characteristics.</w:t>
      </w:r>
    </w:p>
    <w:p w:rsidR="00B141CF" w:rsidRDefault="009F45E6">
      <w:pPr>
        <w:pStyle w:val="ListParagraph"/>
        <w:numPr>
          <w:ilvl w:val="0"/>
          <w:numId w:val="100"/>
        </w:numPr>
        <w:tabs>
          <w:tab w:val="left" w:pos="1152"/>
        </w:tabs>
        <w:spacing w:before="16"/>
        <w:ind w:hanging="361"/>
        <w:rPr>
          <w:sz w:val="23"/>
        </w:rPr>
      </w:pPr>
      <w:r>
        <w:rPr>
          <w:w w:val="105"/>
          <w:sz w:val="23"/>
        </w:rPr>
        <w:t>Assemble</w:t>
      </w:r>
      <w:r>
        <w:rPr>
          <w:spacing w:val="-18"/>
          <w:w w:val="105"/>
          <w:sz w:val="23"/>
        </w:rPr>
        <w:t xml:space="preserve"> </w:t>
      </w:r>
      <w:r>
        <w:rPr>
          <w:w w:val="105"/>
          <w:sz w:val="23"/>
        </w:rPr>
        <w:t>a</w:t>
      </w:r>
      <w:r>
        <w:rPr>
          <w:spacing w:val="-19"/>
          <w:w w:val="105"/>
          <w:sz w:val="23"/>
        </w:rPr>
        <w:t xml:space="preserve"> </w:t>
      </w:r>
      <w:r>
        <w:rPr>
          <w:w w:val="105"/>
          <w:sz w:val="23"/>
        </w:rPr>
        <w:t>CG</w:t>
      </w:r>
      <w:r>
        <w:rPr>
          <w:spacing w:val="-19"/>
          <w:w w:val="105"/>
          <w:sz w:val="23"/>
        </w:rPr>
        <w:t xml:space="preserve"> </w:t>
      </w:r>
      <w:r>
        <w:rPr>
          <w:w w:val="105"/>
          <w:sz w:val="23"/>
        </w:rPr>
        <w:t>Amplifier</w:t>
      </w:r>
      <w:r>
        <w:rPr>
          <w:spacing w:val="-20"/>
          <w:w w:val="105"/>
          <w:sz w:val="23"/>
        </w:rPr>
        <w:t xml:space="preserve"> </w:t>
      </w:r>
      <w:r>
        <w:rPr>
          <w:w w:val="105"/>
          <w:sz w:val="23"/>
        </w:rPr>
        <w:t>circuit</w:t>
      </w:r>
      <w:r>
        <w:rPr>
          <w:spacing w:val="-26"/>
          <w:w w:val="105"/>
          <w:sz w:val="23"/>
        </w:rPr>
        <w:t xml:space="preserve"> </w:t>
      </w:r>
      <w:r>
        <w:rPr>
          <w:w w:val="105"/>
          <w:sz w:val="23"/>
        </w:rPr>
        <w:t>and</w:t>
      </w:r>
      <w:r>
        <w:rPr>
          <w:spacing w:val="-23"/>
          <w:w w:val="105"/>
          <w:sz w:val="23"/>
        </w:rPr>
        <w:t xml:space="preserve"> </w:t>
      </w:r>
      <w:r>
        <w:rPr>
          <w:w w:val="105"/>
          <w:sz w:val="23"/>
        </w:rPr>
        <w:t>study</w:t>
      </w:r>
      <w:r>
        <w:rPr>
          <w:spacing w:val="-18"/>
          <w:w w:val="105"/>
          <w:sz w:val="23"/>
        </w:rPr>
        <w:t xml:space="preserve"> </w:t>
      </w:r>
      <w:r>
        <w:rPr>
          <w:w w:val="105"/>
          <w:sz w:val="23"/>
        </w:rPr>
        <w:t>its</w:t>
      </w:r>
      <w:r w:rsidR="00AE09C5">
        <w:rPr>
          <w:w w:val="105"/>
          <w:sz w:val="23"/>
        </w:rPr>
        <w:t xml:space="preserve"> </w:t>
      </w:r>
      <w:r>
        <w:rPr>
          <w:w w:val="105"/>
          <w:sz w:val="23"/>
        </w:rPr>
        <w:t>characteristics.</w:t>
      </w:r>
    </w:p>
    <w:p w:rsidR="00B141CF" w:rsidRDefault="009F45E6">
      <w:pPr>
        <w:pStyle w:val="ListParagraph"/>
        <w:numPr>
          <w:ilvl w:val="0"/>
          <w:numId w:val="100"/>
        </w:numPr>
        <w:tabs>
          <w:tab w:val="left" w:pos="1152"/>
        </w:tabs>
        <w:spacing w:before="10"/>
        <w:ind w:hanging="361"/>
        <w:rPr>
          <w:sz w:val="23"/>
        </w:rPr>
      </w:pPr>
      <w:r>
        <w:rPr>
          <w:w w:val="105"/>
          <w:sz w:val="23"/>
        </w:rPr>
        <w:t>Assemble</w:t>
      </w:r>
      <w:r>
        <w:rPr>
          <w:spacing w:val="-2"/>
          <w:w w:val="105"/>
          <w:sz w:val="23"/>
        </w:rPr>
        <w:t xml:space="preserve"> </w:t>
      </w:r>
      <w:r>
        <w:rPr>
          <w:w w:val="105"/>
          <w:sz w:val="23"/>
        </w:rPr>
        <w:t>a</w:t>
      </w:r>
      <w:r>
        <w:rPr>
          <w:spacing w:val="-3"/>
          <w:w w:val="105"/>
          <w:sz w:val="23"/>
        </w:rPr>
        <w:t xml:space="preserve"> </w:t>
      </w:r>
      <w:r>
        <w:rPr>
          <w:w w:val="105"/>
          <w:sz w:val="23"/>
        </w:rPr>
        <w:t>25-W</w:t>
      </w:r>
      <w:r>
        <w:rPr>
          <w:spacing w:val="-6"/>
          <w:w w:val="105"/>
          <w:sz w:val="23"/>
        </w:rPr>
        <w:t xml:space="preserve"> </w:t>
      </w:r>
      <w:r>
        <w:rPr>
          <w:w w:val="105"/>
          <w:sz w:val="23"/>
        </w:rPr>
        <w:t>and</w:t>
      </w:r>
      <w:r>
        <w:rPr>
          <w:spacing w:val="-1"/>
          <w:w w:val="105"/>
          <w:sz w:val="23"/>
        </w:rPr>
        <w:t xml:space="preserve"> </w:t>
      </w:r>
      <w:r>
        <w:rPr>
          <w:w w:val="105"/>
          <w:sz w:val="23"/>
        </w:rPr>
        <w:t>50-W</w:t>
      </w:r>
      <w:r>
        <w:rPr>
          <w:spacing w:val="-7"/>
          <w:w w:val="105"/>
          <w:sz w:val="23"/>
        </w:rPr>
        <w:t xml:space="preserve"> </w:t>
      </w:r>
      <w:r>
        <w:rPr>
          <w:w w:val="105"/>
          <w:sz w:val="23"/>
        </w:rPr>
        <w:t>power</w:t>
      </w:r>
      <w:r>
        <w:rPr>
          <w:spacing w:val="-4"/>
          <w:w w:val="105"/>
          <w:sz w:val="23"/>
        </w:rPr>
        <w:t xml:space="preserve"> </w:t>
      </w:r>
      <w:r>
        <w:rPr>
          <w:w w:val="105"/>
          <w:sz w:val="23"/>
        </w:rPr>
        <w:t>amplifier</w:t>
      </w:r>
      <w:r>
        <w:rPr>
          <w:spacing w:val="-5"/>
          <w:w w:val="105"/>
          <w:sz w:val="23"/>
        </w:rPr>
        <w:t xml:space="preserve"> </w:t>
      </w:r>
      <w:r>
        <w:rPr>
          <w:w w:val="105"/>
          <w:sz w:val="23"/>
        </w:rPr>
        <w:t xml:space="preserve">using </w:t>
      </w:r>
      <w:r>
        <w:rPr>
          <w:spacing w:val="-4"/>
          <w:w w:val="105"/>
          <w:sz w:val="23"/>
        </w:rPr>
        <w:t>IC</w:t>
      </w:r>
      <w:r>
        <w:rPr>
          <w:spacing w:val="-40"/>
          <w:w w:val="105"/>
          <w:sz w:val="23"/>
        </w:rPr>
        <w:t xml:space="preserve"> </w:t>
      </w:r>
      <w:r>
        <w:rPr>
          <w:w w:val="105"/>
          <w:sz w:val="23"/>
        </w:rPr>
        <w:t>amplifiers.</w:t>
      </w:r>
    </w:p>
    <w:p w:rsidR="00B141CF" w:rsidRDefault="009F45E6">
      <w:pPr>
        <w:pStyle w:val="ListParagraph"/>
        <w:numPr>
          <w:ilvl w:val="0"/>
          <w:numId w:val="100"/>
        </w:numPr>
        <w:tabs>
          <w:tab w:val="left" w:pos="1152"/>
        </w:tabs>
        <w:spacing w:line="254" w:lineRule="auto"/>
        <w:ind w:right="569"/>
        <w:rPr>
          <w:sz w:val="23"/>
        </w:rPr>
      </w:pPr>
      <w:r>
        <w:rPr>
          <w:w w:val="105"/>
          <w:sz w:val="23"/>
        </w:rPr>
        <w:t>Measurement</w:t>
      </w:r>
      <w:r>
        <w:rPr>
          <w:spacing w:val="-14"/>
          <w:w w:val="105"/>
          <w:sz w:val="23"/>
        </w:rPr>
        <w:t xml:space="preserve"> </w:t>
      </w:r>
      <w:r>
        <w:rPr>
          <w:spacing w:val="-2"/>
          <w:w w:val="105"/>
          <w:sz w:val="23"/>
        </w:rPr>
        <w:t>the</w:t>
      </w:r>
      <w:r>
        <w:rPr>
          <w:spacing w:val="-13"/>
          <w:w w:val="105"/>
          <w:sz w:val="23"/>
        </w:rPr>
        <w:t xml:space="preserve"> </w:t>
      </w:r>
      <w:r>
        <w:rPr>
          <w:w w:val="105"/>
          <w:sz w:val="23"/>
        </w:rPr>
        <w:t>power,</w:t>
      </w:r>
      <w:r>
        <w:rPr>
          <w:spacing w:val="-21"/>
          <w:w w:val="105"/>
          <w:sz w:val="23"/>
        </w:rPr>
        <w:t xml:space="preserve"> </w:t>
      </w:r>
      <w:r>
        <w:rPr>
          <w:spacing w:val="-3"/>
          <w:w w:val="105"/>
          <w:sz w:val="23"/>
        </w:rPr>
        <w:t>distortion,</w:t>
      </w:r>
      <w:r>
        <w:rPr>
          <w:spacing w:val="-22"/>
          <w:w w:val="105"/>
          <w:sz w:val="23"/>
        </w:rPr>
        <w:t xml:space="preserve"> </w:t>
      </w:r>
      <w:r>
        <w:rPr>
          <w:w w:val="105"/>
          <w:sz w:val="23"/>
        </w:rPr>
        <w:t>gain</w:t>
      </w:r>
      <w:r>
        <w:rPr>
          <w:spacing w:val="-17"/>
          <w:w w:val="105"/>
          <w:sz w:val="23"/>
        </w:rPr>
        <w:t xml:space="preserve"> </w:t>
      </w:r>
      <w:r>
        <w:rPr>
          <w:w w:val="105"/>
          <w:sz w:val="23"/>
        </w:rPr>
        <w:t>and</w:t>
      </w:r>
      <w:r>
        <w:rPr>
          <w:spacing w:val="-14"/>
          <w:w w:val="105"/>
          <w:sz w:val="23"/>
        </w:rPr>
        <w:t xml:space="preserve"> </w:t>
      </w:r>
      <w:r>
        <w:rPr>
          <w:w w:val="105"/>
          <w:sz w:val="23"/>
        </w:rPr>
        <w:t>efficiency</w:t>
      </w:r>
      <w:r>
        <w:rPr>
          <w:spacing w:val="-12"/>
          <w:w w:val="105"/>
          <w:sz w:val="23"/>
        </w:rPr>
        <w:t xml:space="preserve"> </w:t>
      </w:r>
      <w:r>
        <w:rPr>
          <w:w w:val="105"/>
          <w:sz w:val="23"/>
        </w:rPr>
        <w:t>the</w:t>
      </w:r>
      <w:r>
        <w:rPr>
          <w:spacing w:val="-12"/>
          <w:w w:val="105"/>
          <w:sz w:val="23"/>
        </w:rPr>
        <w:t xml:space="preserve"> </w:t>
      </w:r>
      <w:r>
        <w:rPr>
          <w:w w:val="105"/>
          <w:sz w:val="23"/>
        </w:rPr>
        <w:t>previously</w:t>
      </w:r>
      <w:r>
        <w:rPr>
          <w:spacing w:val="-12"/>
          <w:w w:val="105"/>
          <w:sz w:val="23"/>
        </w:rPr>
        <w:t xml:space="preserve"> </w:t>
      </w:r>
      <w:r>
        <w:rPr>
          <w:w w:val="105"/>
          <w:sz w:val="23"/>
        </w:rPr>
        <w:t>assembled</w:t>
      </w:r>
      <w:r>
        <w:rPr>
          <w:spacing w:val="-5"/>
          <w:w w:val="105"/>
          <w:sz w:val="23"/>
        </w:rPr>
        <w:t xml:space="preserve"> </w:t>
      </w:r>
      <w:r>
        <w:rPr>
          <w:spacing w:val="-4"/>
          <w:w w:val="105"/>
          <w:sz w:val="23"/>
        </w:rPr>
        <w:t>IC</w:t>
      </w:r>
      <w:r>
        <w:rPr>
          <w:spacing w:val="-21"/>
          <w:w w:val="105"/>
          <w:sz w:val="23"/>
        </w:rPr>
        <w:t xml:space="preserve"> </w:t>
      </w:r>
      <w:r>
        <w:rPr>
          <w:w w:val="105"/>
          <w:sz w:val="23"/>
        </w:rPr>
        <w:t>power amplifier.</w:t>
      </w:r>
    </w:p>
    <w:p w:rsidR="00B141CF" w:rsidRDefault="009F45E6">
      <w:pPr>
        <w:pStyle w:val="ListParagraph"/>
        <w:numPr>
          <w:ilvl w:val="0"/>
          <w:numId w:val="100"/>
        </w:numPr>
        <w:tabs>
          <w:tab w:val="left" w:pos="1152"/>
        </w:tabs>
        <w:spacing w:before="0" w:line="249" w:lineRule="auto"/>
        <w:ind w:right="823"/>
        <w:rPr>
          <w:sz w:val="23"/>
        </w:rPr>
      </w:pPr>
      <w:r>
        <w:rPr>
          <w:w w:val="105"/>
          <w:sz w:val="23"/>
        </w:rPr>
        <w:t>Assemble</w:t>
      </w:r>
      <w:r>
        <w:rPr>
          <w:spacing w:val="-7"/>
          <w:w w:val="105"/>
          <w:sz w:val="23"/>
        </w:rPr>
        <w:t xml:space="preserve"> </w:t>
      </w:r>
      <w:r>
        <w:rPr>
          <w:w w:val="105"/>
          <w:sz w:val="23"/>
        </w:rPr>
        <w:t>a</w:t>
      </w:r>
      <w:r>
        <w:rPr>
          <w:spacing w:val="-8"/>
          <w:w w:val="105"/>
          <w:sz w:val="23"/>
        </w:rPr>
        <w:t xml:space="preserve"> </w:t>
      </w:r>
      <w:r>
        <w:rPr>
          <w:w w:val="105"/>
          <w:sz w:val="23"/>
        </w:rPr>
        <w:t>transistorized</w:t>
      </w:r>
      <w:r>
        <w:rPr>
          <w:spacing w:val="-4"/>
          <w:w w:val="105"/>
          <w:sz w:val="23"/>
        </w:rPr>
        <w:t xml:space="preserve"> regulated</w:t>
      </w:r>
      <w:r>
        <w:rPr>
          <w:spacing w:val="-7"/>
          <w:w w:val="105"/>
          <w:sz w:val="23"/>
        </w:rPr>
        <w:t xml:space="preserve"> </w:t>
      </w:r>
      <w:r>
        <w:rPr>
          <w:w w:val="105"/>
          <w:sz w:val="23"/>
        </w:rPr>
        <w:t>low</w:t>
      </w:r>
      <w:r>
        <w:rPr>
          <w:spacing w:val="-10"/>
          <w:w w:val="105"/>
          <w:sz w:val="23"/>
        </w:rPr>
        <w:t xml:space="preserve"> </w:t>
      </w:r>
      <w:r>
        <w:rPr>
          <w:w w:val="105"/>
          <w:sz w:val="23"/>
        </w:rPr>
        <w:t>voltage</w:t>
      </w:r>
      <w:r>
        <w:rPr>
          <w:spacing w:val="-8"/>
          <w:w w:val="105"/>
          <w:sz w:val="23"/>
        </w:rPr>
        <w:t xml:space="preserve"> </w:t>
      </w:r>
      <w:r>
        <w:rPr>
          <w:w w:val="105"/>
          <w:sz w:val="23"/>
        </w:rPr>
        <w:t>(12-</w:t>
      </w:r>
      <w:r>
        <w:rPr>
          <w:spacing w:val="-10"/>
          <w:w w:val="105"/>
          <w:sz w:val="23"/>
        </w:rPr>
        <w:t xml:space="preserve"> </w:t>
      </w:r>
      <w:r>
        <w:rPr>
          <w:w w:val="105"/>
          <w:sz w:val="23"/>
        </w:rPr>
        <w:t>V)</w:t>
      </w:r>
      <w:r>
        <w:rPr>
          <w:spacing w:val="-9"/>
          <w:w w:val="105"/>
          <w:sz w:val="23"/>
        </w:rPr>
        <w:t xml:space="preserve"> </w:t>
      </w:r>
      <w:r>
        <w:rPr>
          <w:w w:val="105"/>
          <w:sz w:val="23"/>
        </w:rPr>
        <w:t>1-A</w:t>
      </w:r>
      <w:r>
        <w:rPr>
          <w:spacing w:val="-10"/>
          <w:w w:val="105"/>
          <w:sz w:val="23"/>
        </w:rPr>
        <w:t xml:space="preserve"> </w:t>
      </w:r>
      <w:r>
        <w:rPr>
          <w:w w:val="105"/>
          <w:sz w:val="23"/>
        </w:rPr>
        <w:t>power</w:t>
      </w:r>
      <w:r>
        <w:rPr>
          <w:spacing w:val="-10"/>
          <w:w w:val="105"/>
          <w:sz w:val="23"/>
        </w:rPr>
        <w:t xml:space="preserve"> </w:t>
      </w:r>
      <w:r>
        <w:rPr>
          <w:w w:val="105"/>
          <w:sz w:val="23"/>
        </w:rPr>
        <w:t>supply</w:t>
      </w:r>
      <w:r>
        <w:rPr>
          <w:spacing w:val="-4"/>
          <w:w w:val="105"/>
          <w:sz w:val="23"/>
        </w:rPr>
        <w:t xml:space="preserve"> </w:t>
      </w:r>
      <w:r>
        <w:rPr>
          <w:spacing w:val="-3"/>
          <w:w w:val="105"/>
          <w:sz w:val="23"/>
        </w:rPr>
        <w:t>and</w:t>
      </w:r>
      <w:r>
        <w:rPr>
          <w:spacing w:val="-7"/>
          <w:w w:val="105"/>
          <w:sz w:val="23"/>
        </w:rPr>
        <w:t xml:space="preserve"> </w:t>
      </w:r>
      <w:r>
        <w:rPr>
          <w:w w:val="105"/>
          <w:sz w:val="23"/>
        </w:rPr>
        <w:t>study</w:t>
      </w:r>
      <w:r>
        <w:rPr>
          <w:spacing w:val="-7"/>
          <w:w w:val="105"/>
          <w:sz w:val="23"/>
        </w:rPr>
        <w:t xml:space="preserve"> </w:t>
      </w:r>
      <w:r>
        <w:rPr>
          <w:w w:val="105"/>
          <w:sz w:val="23"/>
        </w:rPr>
        <w:t>its voltage</w:t>
      </w:r>
      <w:r>
        <w:rPr>
          <w:spacing w:val="-7"/>
          <w:w w:val="105"/>
          <w:sz w:val="23"/>
        </w:rPr>
        <w:t xml:space="preserve"> </w:t>
      </w:r>
      <w:r>
        <w:rPr>
          <w:spacing w:val="-3"/>
          <w:w w:val="105"/>
          <w:sz w:val="23"/>
        </w:rPr>
        <w:t>regulation.</w:t>
      </w:r>
    </w:p>
    <w:p w:rsidR="00B141CF" w:rsidRDefault="009F45E6">
      <w:pPr>
        <w:pStyle w:val="ListParagraph"/>
        <w:numPr>
          <w:ilvl w:val="0"/>
          <w:numId w:val="100"/>
        </w:numPr>
        <w:tabs>
          <w:tab w:val="left" w:pos="1152"/>
        </w:tabs>
        <w:spacing w:before="0"/>
        <w:ind w:hanging="361"/>
        <w:rPr>
          <w:sz w:val="23"/>
        </w:rPr>
      </w:pPr>
      <w:r>
        <w:rPr>
          <w:w w:val="105"/>
          <w:sz w:val="23"/>
        </w:rPr>
        <w:t>Study</w:t>
      </w:r>
      <w:r>
        <w:rPr>
          <w:spacing w:val="-15"/>
          <w:w w:val="105"/>
          <w:sz w:val="23"/>
        </w:rPr>
        <w:t xml:space="preserve"> </w:t>
      </w:r>
      <w:r>
        <w:rPr>
          <w:w w:val="105"/>
          <w:sz w:val="23"/>
        </w:rPr>
        <w:t>the</w:t>
      </w:r>
      <w:r>
        <w:rPr>
          <w:spacing w:val="-15"/>
          <w:w w:val="105"/>
          <w:sz w:val="23"/>
        </w:rPr>
        <w:t xml:space="preserve"> </w:t>
      </w:r>
      <w:r>
        <w:rPr>
          <w:w w:val="105"/>
          <w:sz w:val="23"/>
        </w:rPr>
        <w:t>frequency</w:t>
      </w:r>
      <w:r>
        <w:rPr>
          <w:spacing w:val="-11"/>
          <w:w w:val="105"/>
          <w:sz w:val="23"/>
        </w:rPr>
        <w:t xml:space="preserve"> </w:t>
      </w:r>
      <w:r>
        <w:rPr>
          <w:w w:val="105"/>
          <w:sz w:val="23"/>
        </w:rPr>
        <w:t>response</w:t>
      </w:r>
      <w:r>
        <w:rPr>
          <w:spacing w:val="-14"/>
          <w:w w:val="105"/>
          <w:sz w:val="23"/>
        </w:rPr>
        <w:t xml:space="preserve"> </w:t>
      </w:r>
      <w:r>
        <w:rPr>
          <w:w w:val="105"/>
          <w:sz w:val="23"/>
        </w:rPr>
        <w:t>of</w:t>
      </w:r>
      <w:r>
        <w:rPr>
          <w:spacing w:val="-22"/>
          <w:w w:val="105"/>
          <w:sz w:val="23"/>
        </w:rPr>
        <w:t xml:space="preserve"> </w:t>
      </w:r>
      <w:r>
        <w:rPr>
          <w:spacing w:val="-3"/>
          <w:w w:val="105"/>
          <w:sz w:val="23"/>
        </w:rPr>
        <w:t>directed</w:t>
      </w:r>
      <w:r>
        <w:rPr>
          <w:spacing w:val="-20"/>
          <w:w w:val="105"/>
          <w:sz w:val="23"/>
        </w:rPr>
        <w:t xml:space="preserve"> </w:t>
      </w:r>
      <w:r>
        <w:rPr>
          <w:w w:val="105"/>
          <w:sz w:val="23"/>
        </w:rPr>
        <w:t>coupled</w:t>
      </w:r>
      <w:r>
        <w:rPr>
          <w:spacing w:val="25"/>
          <w:w w:val="105"/>
          <w:sz w:val="23"/>
        </w:rPr>
        <w:t xml:space="preserve"> </w:t>
      </w:r>
      <w:r>
        <w:rPr>
          <w:spacing w:val="-3"/>
          <w:w w:val="105"/>
          <w:sz w:val="23"/>
        </w:rPr>
        <w:t>audio</w:t>
      </w:r>
      <w:r>
        <w:rPr>
          <w:spacing w:val="-14"/>
          <w:w w:val="105"/>
          <w:sz w:val="23"/>
        </w:rPr>
        <w:t xml:space="preserve"> </w:t>
      </w:r>
      <w:r>
        <w:rPr>
          <w:w w:val="105"/>
          <w:sz w:val="23"/>
        </w:rPr>
        <w:t>amplifier</w:t>
      </w:r>
      <w:r>
        <w:rPr>
          <w:spacing w:val="-23"/>
          <w:w w:val="105"/>
          <w:sz w:val="23"/>
        </w:rPr>
        <w:t xml:space="preserve"> </w:t>
      </w:r>
      <w:r>
        <w:rPr>
          <w:spacing w:val="-3"/>
          <w:w w:val="105"/>
          <w:sz w:val="23"/>
        </w:rPr>
        <w:t>and</w:t>
      </w:r>
      <w:r>
        <w:rPr>
          <w:spacing w:val="-14"/>
          <w:w w:val="105"/>
          <w:sz w:val="23"/>
        </w:rPr>
        <w:t xml:space="preserve"> </w:t>
      </w:r>
      <w:r>
        <w:rPr>
          <w:spacing w:val="-3"/>
          <w:w w:val="105"/>
          <w:sz w:val="23"/>
        </w:rPr>
        <w:t>calculate</w:t>
      </w:r>
      <w:r>
        <w:rPr>
          <w:spacing w:val="-11"/>
          <w:w w:val="105"/>
          <w:sz w:val="23"/>
        </w:rPr>
        <w:t xml:space="preserve"> </w:t>
      </w:r>
      <w:r>
        <w:rPr>
          <w:w w:val="105"/>
          <w:sz w:val="23"/>
        </w:rPr>
        <w:t>its</w:t>
      </w:r>
      <w:r>
        <w:rPr>
          <w:spacing w:val="-32"/>
          <w:w w:val="105"/>
          <w:sz w:val="23"/>
        </w:rPr>
        <w:t xml:space="preserve"> </w:t>
      </w:r>
      <w:r>
        <w:rPr>
          <w:w w:val="105"/>
          <w:sz w:val="23"/>
        </w:rPr>
        <w:t>bandwidth.</w:t>
      </w:r>
    </w:p>
    <w:p w:rsidR="00B141CF" w:rsidRDefault="009F45E6">
      <w:pPr>
        <w:pStyle w:val="ListParagraph"/>
        <w:numPr>
          <w:ilvl w:val="0"/>
          <w:numId w:val="100"/>
        </w:numPr>
        <w:tabs>
          <w:tab w:val="left" w:pos="1152"/>
        </w:tabs>
        <w:spacing w:before="8"/>
        <w:ind w:hanging="361"/>
        <w:rPr>
          <w:sz w:val="23"/>
        </w:rPr>
      </w:pPr>
      <w:r>
        <w:rPr>
          <w:w w:val="105"/>
          <w:sz w:val="23"/>
        </w:rPr>
        <w:t>Study</w:t>
      </w:r>
      <w:r>
        <w:rPr>
          <w:spacing w:val="-14"/>
          <w:w w:val="105"/>
          <w:sz w:val="23"/>
        </w:rPr>
        <w:t xml:space="preserve"> </w:t>
      </w:r>
      <w:r>
        <w:rPr>
          <w:w w:val="105"/>
          <w:sz w:val="23"/>
        </w:rPr>
        <w:t>the</w:t>
      </w:r>
      <w:r>
        <w:rPr>
          <w:spacing w:val="-15"/>
          <w:w w:val="105"/>
          <w:sz w:val="23"/>
        </w:rPr>
        <w:t xml:space="preserve"> </w:t>
      </w:r>
      <w:r>
        <w:rPr>
          <w:w w:val="105"/>
          <w:sz w:val="23"/>
        </w:rPr>
        <w:t>frequency</w:t>
      </w:r>
      <w:r>
        <w:rPr>
          <w:spacing w:val="-11"/>
          <w:w w:val="105"/>
          <w:sz w:val="23"/>
        </w:rPr>
        <w:t xml:space="preserve"> </w:t>
      </w:r>
      <w:r>
        <w:rPr>
          <w:w w:val="105"/>
          <w:sz w:val="23"/>
        </w:rPr>
        <w:t>response</w:t>
      </w:r>
      <w:r>
        <w:rPr>
          <w:spacing w:val="-14"/>
          <w:w w:val="105"/>
          <w:sz w:val="23"/>
        </w:rPr>
        <w:t xml:space="preserve"> </w:t>
      </w:r>
      <w:r>
        <w:rPr>
          <w:w w:val="105"/>
          <w:sz w:val="23"/>
        </w:rPr>
        <w:t>of</w:t>
      </w:r>
      <w:r>
        <w:rPr>
          <w:spacing w:val="-16"/>
          <w:w w:val="105"/>
          <w:sz w:val="23"/>
        </w:rPr>
        <w:t xml:space="preserve"> </w:t>
      </w:r>
      <w:r>
        <w:rPr>
          <w:w w:val="105"/>
          <w:sz w:val="23"/>
        </w:rPr>
        <w:t>R.C</w:t>
      </w:r>
      <w:r>
        <w:rPr>
          <w:spacing w:val="-17"/>
          <w:w w:val="105"/>
          <w:sz w:val="23"/>
        </w:rPr>
        <w:t xml:space="preserve"> </w:t>
      </w:r>
      <w:r>
        <w:rPr>
          <w:w w:val="105"/>
          <w:sz w:val="23"/>
        </w:rPr>
        <w:t>coupled</w:t>
      </w:r>
      <w:r>
        <w:rPr>
          <w:spacing w:val="26"/>
          <w:w w:val="105"/>
          <w:sz w:val="23"/>
        </w:rPr>
        <w:t xml:space="preserve"> </w:t>
      </w:r>
      <w:r>
        <w:rPr>
          <w:w w:val="105"/>
          <w:sz w:val="23"/>
        </w:rPr>
        <w:t>audio</w:t>
      </w:r>
      <w:r>
        <w:rPr>
          <w:spacing w:val="-19"/>
          <w:w w:val="105"/>
          <w:sz w:val="23"/>
        </w:rPr>
        <w:t xml:space="preserve"> </w:t>
      </w:r>
      <w:r>
        <w:rPr>
          <w:w w:val="105"/>
          <w:sz w:val="23"/>
        </w:rPr>
        <w:t>amplifier</w:t>
      </w:r>
      <w:r>
        <w:rPr>
          <w:spacing w:val="-16"/>
          <w:w w:val="105"/>
          <w:sz w:val="23"/>
        </w:rPr>
        <w:t xml:space="preserve"> </w:t>
      </w:r>
      <w:r>
        <w:rPr>
          <w:spacing w:val="-3"/>
          <w:w w:val="105"/>
          <w:sz w:val="23"/>
        </w:rPr>
        <w:t>and</w:t>
      </w:r>
      <w:r>
        <w:rPr>
          <w:spacing w:val="-20"/>
          <w:w w:val="105"/>
          <w:sz w:val="23"/>
        </w:rPr>
        <w:t xml:space="preserve"> </w:t>
      </w:r>
      <w:r>
        <w:rPr>
          <w:w w:val="105"/>
          <w:sz w:val="23"/>
        </w:rPr>
        <w:t>calculate</w:t>
      </w:r>
      <w:r>
        <w:rPr>
          <w:spacing w:val="-12"/>
          <w:w w:val="105"/>
          <w:sz w:val="23"/>
        </w:rPr>
        <w:t xml:space="preserve"> </w:t>
      </w:r>
      <w:r>
        <w:rPr>
          <w:spacing w:val="-4"/>
          <w:w w:val="105"/>
          <w:sz w:val="23"/>
        </w:rPr>
        <w:t>its</w:t>
      </w:r>
      <w:r>
        <w:rPr>
          <w:spacing w:val="-10"/>
          <w:w w:val="105"/>
          <w:sz w:val="23"/>
        </w:rPr>
        <w:t xml:space="preserve"> </w:t>
      </w:r>
      <w:r>
        <w:rPr>
          <w:w w:val="105"/>
          <w:sz w:val="23"/>
        </w:rPr>
        <w:t>bandwidth.</w:t>
      </w:r>
    </w:p>
    <w:p w:rsidR="00B141CF" w:rsidRDefault="009F45E6">
      <w:pPr>
        <w:pStyle w:val="ListParagraph"/>
        <w:numPr>
          <w:ilvl w:val="0"/>
          <w:numId w:val="100"/>
        </w:numPr>
        <w:tabs>
          <w:tab w:val="left" w:pos="1152"/>
        </w:tabs>
        <w:ind w:hanging="361"/>
        <w:rPr>
          <w:sz w:val="23"/>
        </w:rPr>
      </w:pPr>
      <w:r>
        <w:rPr>
          <w:w w:val="105"/>
          <w:sz w:val="23"/>
        </w:rPr>
        <w:t>Study</w:t>
      </w:r>
      <w:r>
        <w:rPr>
          <w:spacing w:val="-6"/>
          <w:w w:val="105"/>
          <w:sz w:val="23"/>
        </w:rPr>
        <w:t xml:space="preserve"> </w:t>
      </w:r>
      <w:r>
        <w:rPr>
          <w:w w:val="105"/>
          <w:sz w:val="23"/>
        </w:rPr>
        <w:t>the</w:t>
      </w:r>
      <w:r>
        <w:rPr>
          <w:spacing w:val="-7"/>
          <w:w w:val="105"/>
          <w:sz w:val="23"/>
        </w:rPr>
        <w:t xml:space="preserve"> </w:t>
      </w:r>
      <w:r>
        <w:rPr>
          <w:w w:val="105"/>
          <w:sz w:val="23"/>
        </w:rPr>
        <w:t>frequency</w:t>
      </w:r>
      <w:r>
        <w:rPr>
          <w:spacing w:val="-2"/>
          <w:w w:val="105"/>
          <w:sz w:val="23"/>
        </w:rPr>
        <w:t xml:space="preserve"> </w:t>
      </w:r>
      <w:r>
        <w:rPr>
          <w:w w:val="105"/>
          <w:sz w:val="23"/>
        </w:rPr>
        <w:t>response</w:t>
      </w:r>
      <w:r>
        <w:rPr>
          <w:spacing w:val="-5"/>
          <w:w w:val="105"/>
          <w:sz w:val="23"/>
        </w:rPr>
        <w:t xml:space="preserve"> </w:t>
      </w:r>
      <w:r>
        <w:rPr>
          <w:w w:val="105"/>
          <w:sz w:val="23"/>
        </w:rPr>
        <w:t>of</w:t>
      </w:r>
      <w:r>
        <w:rPr>
          <w:spacing w:val="-9"/>
          <w:w w:val="105"/>
          <w:sz w:val="23"/>
        </w:rPr>
        <w:t xml:space="preserve"> </w:t>
      </w:r>
      <w:r>
        <w:rPr>
          <w:spacing w:val="-3"/>
          <w:w w:val="105"/>
          <w:sz w:val="23"/>
        </w:rPr>
        <w:t>transformer</w:t>
      </w:r>
      <w:r>
        <w:rPr>
          <w:spacing w:val="-15"/>
          <w:w w:val="105"/>
          <w:sz w:val="23"/>
        </w:rPr>
        <w:t xml:space="preserve"> </w:t>
      </w:r>
      <w:r>
        <w:rPr>
          <w:spacing w:val="-3"/>
          <w:w w:val="105"/>
          <w:sz w:val="23"/>
        </w:rPr>
        <w:t xml:space="preserve">coupled </w:t>
      </w:r>
      <w:r>
        <w:rPr>
          <w:w w:val="105"/>
          <w:sz w:val="23"/>
        </w:rPr>
        <w:t>amplifier</w:t>
      </w:r>
      <w:r>
        <w:rPr>
          <w:spacing w:val="-8"/>
          <w:w w:val="105"/>
          <w:sz w:val="23"/>
        </w:rPr>
        <w:t xml:space="preserve"> </w:t>
      </w:r>
      <w:r>
        <w:rPr>
          <w:w w:val="105"/>
          <w:sz w:val="23"/>
        </w:rPr>
        <w:t>and</w:t>
      </w:r>
      <w:r>
        <w:rPr>
          <w:spacing w:val="-11"/>
          <w:w w:val="105"/>
          <w:sz w:val="23"/>
        </w:rPr>
        <w:t xml:space="preserve"> </w:t>
      </w:r>
      <w:r>
        <w:rPr>
          <w:spacing w:val="-3"/>
          <w:w w:val="105"/>
          <w:sz w:val="23"/>
        </w:rPr>
        <w:t>calculate</w:t>
      </w:r>
      <w:r>
        <w:rPr>
          <w:spacing w:val="-4"/>
          <w:w w:val="105"/>
          <w:sz w:val="23"/>
        </w:rPr>
        <w:t xml:space="preserve"> its</w:t>
      </w:r>
      <w:r>
        <w:rPr>
          <w:spacing w:val="-1"/>
          <w:w w:val="105"/>
          <w:sz w:val="23"/>
        </w:rPr>
        <w:t xml:space="preserve"> </w:t>
      </w:r>
      <w:r>
        <w:rPr>
          <w:w w:val="105"/>
          <w:sz w:val="23"/>
        </w:rPr>
        <w:t>bandwidth</w:t>
      </w:r>
    </w:p>
    <w:p w:rsidR="00B141CF" w:rsidRDefault="009F45E6">
      <w:pPr>
        <w:pStyle w:val="ListParagraph"/>
        <w:numPr>
          <w:ilvl w:val="0"/>
          <w:numId w:val="100"/>
        </w:numPr>
        <w:tabs>
          <w:tab w:val="left" w:pos="1152"/>
        </w:tabs>
        <w:spacing w:before="17"/>
        <w:ind w:hanging="361"/>
        <w:rPr>
          <w:sz w:val="23"/>
        </w:rPr>
      </w:pPr>
      <w:r>
        <w:rPr>
          <w:w w:val="105"/>
          <w:sz w:val="23"/>
        </w:rPr>
        <w:t>Assemble a R.F amplifier and measure its</w:t>
      </w:r>
      <w:r>
        <w:rPr>
          <w:spacing w:val="-16"/>
          <w:w w:val="105"/>
          <w:sz w:val="23"/>
        </w:rPr>
        <w:t xml:space="preserve"> </w:t>
      </w:r>
      <w:r>
        <w:rPr>
          <w:w w:val="105"/>
          <w:sz w:val="23"/>
        </w:rPr>
        <w:t>voltage</w:t>
      </w:r>
      <w:r w:rsidR="00AE09C5">
        <w:rPr>
          <w:w w:val="105"/>
          <w:sz w:val="23"/>
        </w:rPr>
        <w:t xml:space="preserve"> gain.</w:t>
      </w:r>
    </w:p>
    <w:p w:rsidR="00B141CF" w:rsidRDefault="009F45E6">
      <w:pPr>
        <w:pStyle w:val="ListParagraph"/>
        <w:numPr>
          <w:ilvl w:val="0"/>
          <w:numId w:val="100"/>
        </w:numPr>
        <w:tabs>
          <w:tab w:val="left" w:pos="1152"/>
        </w:tabs>
        <w:ind w:hanging="361"/>
        <w:rPr>
          <w:sz w:val="23"/>
        </w:rPr>
      </w:pPr>
      <w:r>
        <w:rPr>
          <w:w w:val="105"/>
          <w:sz w:val="23"/>
        </w:rPr>
        <w:t>Assemble</w:t>
      </w:r>
      <w:r>
        <w:rPr>
          <w:spacing w:val="-4"/>
          <w:w w:val="105"/>
          <w:sz w:val="23"/>
        </w:rPr>
        <w:t xml:space="preserve"> </w:t>
      </w:r>
      <w:r>
        <w:rPr>
          <w:w w:val="105"/>
          <w:sz w:val="23"/>
        </w:rPr>
        <w:t>and</w:t>
      </w:r>
      <w:r>
        <w:rPr>
          <w:spacing w:val="-5"/>
          <w:w w:val="105"/>
          <w:sz w:val="23"/>
        </w:rPr>
        <w:t xml:space="preserve"> </w:t>
      </w:r>
      <w:r>
        <w:rPr>
          <w:w w:val="105"/>
          <w:sz w:val="23"/>
        </w:rPr>
        <w:t>study</w:t>
      </w:r>
      <w:r>
        <w:rPr>
          <w:spacing w:val="-5"/>
          <w:w w:val="105"/>
          <w:sz w:val="23"/>
        </w:rPr>
        <w:t xml:space="preserve"> </w:t>
      </w:r>
      <w:r>
        <w:rPr>
          <w:w w:val="105"/>
          <w:sz w:val="23"/>
        </w:rPr>
        <w:t>the</w:t>
      </w:r>
      <w:r>
        <w:rPr>
          <w:spacing w:val="-6"/>
          <w:w w:val="105"/>
          <w:sz w:val="23"/>
        </w:rPr>
        <w:t xml:space="preserve"> </w:t>
      </w:r>
      <w:r>
        <w:rPr>
          <w:w w:val="105"/>
          <w:sz w:val="23"/>
        </w:rPr>
        <w:t>class</w:t>
      </w:r>
      <w:r>
        <w:rPr>
          <w:spacing w:val="-7"/>
          <w:w w:val="105"/>
          <w:sz w:val="23"/>
        </w:rPr>
        <w:t xml:space="preserve"> </w:t>
      </w:r>
      <w:r>
        <w:rPr>
          <w:w w:val="105"/>
          <w:sz w:val="23"/>
        </w:rPr>
        <w:t>C</w:t>
      </w:r>
      <w:r>
        <w:rPr>
          <w:spacing w:val="-4"/>
          <w:w w:val="105"/>
          <w:sz w:val="23"/>
        </w:rPr>
        <w:t xml:space="preserve"> </w:t>
      </w:r>
      <w:r>
        <w:rPr>
          <w:spacing w:val="-3"/>
          <w:w w:val="105"/>
          <w:sz w:val="23"/>
        </w:rPr>
        <w:t>operation</w:t>
      </w:r>
      <w:r>
        <w:rPr>
          <w:spacing w:val="-11"/>
          <w:w w:val="105"/>
          <w:sz w:val="23"/>
        </w:rPr>
        <w:t xml:space="preserve"> </w:t>
      </w:r>
      <w:r>
        <w:rPr>
          <w:w w:val="105"/>
          <w:sz w:val="23"/>
        </w:rPr>
        <w:t>of</w:t>
      </w:r>
      <w:r>
        <w:rPr>
          <w:spacing w:val="-7"/>
          <w:w w:val="105"/>
          <w:sz w:val="23"/>
        </w:rPr>
        <w:t xml:space="preserve"> </w:t>
      </w:r>
      <w:r>
        <w:rPr>
          <w:w w:val="105"/>
          <w:sz w:val="23"/>
        </w:rPr>
        <w:t>RF</w:t>
      </w:r>
      <w:r>
        <w:rPr>
          <w:spacing w:val="-10"/>
          <w:w w:val="105"/>
          <w:sz w:val="23"/>
        </w:rPr>
        <w:t xml:space="preserve"> </w:t>
      </w:r>
      <w:r>
        <w:rPr>
          <w:w w:val="105"/>
          <w:sz w:val="23"/>
        </w:rPr>
        <w:t>amplifier</w:t>
      </w:r>
      <w:r>
        <w:rPr>
          <w:spacing w:val="-6"/>
          <w:w w:val="105"/>
          <w:sz w:val="23"/>
        </w:rPr>
        <w:t xml:space="preserve"> </w:t>
      </w:r>
      <w:r>
        <w:rPr>
          <w:w w:val="105"/>
          <w:sz w:val="23"/>
        </w:rPr>
        <w:t>and</w:t>
      </w:r>
      <w:r>
        <w:rPr>
          <w:spacing w:val="-5"/>
          <w:w w:val="105"/>
          <w:sz w:val="23"/>
        </w:rPr>
        <w:t xml:space="preserve"> </w:t>
      </w:r>
      <w:r>
        <w:rPr>
          <w:w w:val="105"/>
          <w:sz w:val="23"/>
        </w:rPr>
        <w:t>measure</w:t>
      </w:r>
      <w:r>
        <w:rPr>
          <w:spacing w:val="-6"/>
          <w:w w:val="105"/>
          <w:sz w:val="23"/>
        </w:rPr>
        <w:t xml:space="preserve"> </w:t>
      </w:r>
      <w:r>
        <w:rPr>
          <w:w w:val="105"/>
          <w:sz w:val="23"/>
        </w:rPr>
        <w:t>its</w:t>
      </w:r>
      <w:r>
        <w:rPr>
          <w:spacing w:val="-8"/>
          <w:w w:val="105"/>
          <w:sz w:val="23"/>
        </w:rPr>
        <w:t xml:space="preserve"> </w:t>
      </w:r>
      <w:r>
        <w:rPr>
          <w:w w:val="105"/>
          <w:sz w:val="23"/>
        </w:rPr>
        <w:t>power</w:t>
      </w:r>
      <w:r>
        <w:rPr>
          <w:spacing w:val="-24"/>
          <w:w w:val="105"/>
          <w:sz w:val="23"/>
        </w:rPr>
        <w:t xml:space="preserve"> </w:t>
      </w:r>
      <w:r>
        <w:rPr>
          <w:w w:val="105"/>
          <w:sz w:val="23"/>
        </w:rPr>
        <w:t>output.</w:t>
      </w:r>
    </w:p>
    <w:p w:rsidR="00B141CF" w:rsidRDefault="009F45E6">
      <w:pPr>
        <w:pStyle w:val="ListParagraph"/>
        <w:numPr>
          <w:ilvl w:val="0"/>
          <w:numId w:val="100"/>
        </w:numPr>
        <w:tabs>
          <w:tab w:val="left" w:pos="1152"/>
        </w:tabs>
        <w:ind w:hanging="361"/>
        <w:rPr>
          <w:sz w:val="23"/>
        </w:rPr>
      </w:pPr>
      <w:r>
        <w:rPr>
          <w:w w:val="105"/>
          <w:sz w:val="23"/>
        </w:rPr>
        <w:t xml:space="preserve">Study the frequency response of </w:t>
      </w:r>
      <w:r>
        <w:rPr>
          <w:spacing w:val="-3"/>
          <w:w w:val="105"/>
          <w:sz w:val="23"/>
        </w:rPr>
        <w:t>R.C-coupled</w:t>
      </w:r>
      <w:r>
        <w:rPr>
          <w:spacing w:val="-9"/>
          <w:w w:val="105"/>
          <w:sz w:val="23"/>
        </w:rPr>
        <w:t xml:space="preserve"> </w:t>
      </w:r>
      <w:r>
        <w:rPr>
          <w:w w:val="105"/>
          <w:sz w:val="23"/>
        </w:rPr>
        <w:t>R.F</w:t>
      </w:r>
      <w:r w:rsidR="00AE09C5">
        <w:rPr>
          <w:w w:val="105"/>
          <w:sz w:val="23"/>
        </w:rPr>
        <w:t xml:space="preserve"> </w:t>
      </w:r>
      <w:r>
        <w:rPr>
          <w:w w:val="105"/>
          <w:sz w:val="23"/>
        </w:rPr>
        <w:t>amplifier.</w:t>
      </w:r>
    </w:p>
    <w:p w:rsidR="00B141CF" w:rsidRDefault="009F45E6">
      <w:pPr>
        <w:pStyle w:val="ListParagraph"/>
        <w:numPr>
          <w:ilvl w:val="0"/>
          <w:numId w:val="100"/>
        </w:numPr>
        <w:tabs>
          <w:tab w:val="left" w:pos="1152"/>
        </w:tabs>
        <w:spacing w:before="17"/>
        <w:ind w:hanging="361"/>
        <w:rPr>
          <w:sz w:val="23"/>
        </w:rPr>
      </w:pPr>
      <w:r>
        <w:rPr>
          <w:w w:val="105"/>
          <w:sz w:val="23"/>
        </w:rPr>
        <w:t xml:space="preserve">Study the frequency response of </w:t>
      </w:r>
      <w:r>
        <w:rPr>
          <w:spacing w:val="-3"/>
          <w:w w:val="105"/>
          <w:sz w:val="23"/>
        </w:rPr>
        <w:t>impedance-coupled</w:t>
      </w:r>
      <w:r>
        <w:rPr>
          <w:spacing w:val="26"/>
          <w:w w:val="105"/>
          <w:sz w:val="23"/>
        </w:rPr>
        <w:t xml:space="preserve"> </w:t>
      </w:r>
      <w:r>
        <w:rPr>
          <w:w w:val="105"/>
          <w:sz w:val="23"/>
        </w:rPr>
        <w:t>RF</w:t>
      </w:r>
      <w:r w:rsidR="00AE09C5">
        <w:rPr>
          <w:w w:val="105"/>
          <w:sz w:val="23"/>
        </w:rPr>
        <w:t xml:space="preserve"> </w:t>
      </w:r>
      <w:r>
        <w:rPr>
          <w:w w:val="105"/>
          <w:sz w:val="23"/>
        </w:rPr>
        <w:t>amplifier.</w:t>
      </w:r>
    </w:p>
    <w:p w:rsidR="00B141CF" w:rsidRDefault="009F45E6">
      <w:pPr>
        <w:pStyle w:val="ListParagraph"/>
        <w:numPr>
          <w:ilvl w:val="0"/>
          <w:numId w:val="100"/>
        </w:numPr>
        <w:tabs>
          <w:tab w:val="left" w:pos="1152"/>
        </w:tabs>
        <w:ind w:hanging="361"/>
        <w:rPr>
          <w:sz w:val="23"/>
        </w:rPr>
      </w:pPr>
      <w:r>
        <w:rPr>
          <w:w w:val="105"/>
          <w:sz w:val="23"/>
        </w:rPr>
        <w:t xml:space="preserve">Study the frequency response of </w:t>
      </w:r>
      <w:r>
        <w:rPr>
          <w:spacing w:val="-3"/>
          <w:w w:val="105"/>
          <w:sz w:val="23"/>
        </w:rPr>
        <w:t>transformer-coupled</w:t>
      </w:r>
      <w:r>
        <w:rPr>
          <w:spacing w:val="-28"/>
          <w:w w:val="105"/>
          <w:sz w:val="23"/>
        </w:rPr>
        <w:t xml:space="preserve"> </w:t>
      </w:r>
      <w:r>
        <w:rPr>
          <w:w w:val="105"/>
          <w:sz w:val="23"/>
        </w:rPr>
        <w:t>RF</w:t>
      </w:r>
      <w:r w:rsidR="00AE09C5">
        <w:rPr>
          <w:w w:val="105"/>
          <w:sz w:val="23"/>
        </w:rPr>
        <w:t xml:space="preserve"> </w:t>
      </w:r>
      <w:r>
        <w:rPr>
          <w:w w:val="105"/>
          <w:sz w:val="23"/>
        </w:rPr>
        <w:t>amplifier.</w:t>
      </w:r>
    </w:p>
    <w:p w:rsidR="00B141CF" w:rsidRDefault="009F45E6">
      <w:pPr>
        <w:pStyle w:val="ListParagraph"/>
        <w:numPr>
          <w:ilvl w:val="0"/>
          <w:numId w:val="100"/>
        </w:numPr>
        <w:tabs>
          <w:tab w:val="left" w:pos="1152"/>
        </w:tabs>
        <w:ind w:hanging="361"/>
        <w:rPr>
          <w:sz w:val="23"/>
        </w:rPr>
      </w:pPr>
      <w:r>
        <w:rPr>
          <w:w w:val="105"/>
          <w:sz w:val="23"/>
        </w:rPr>
        <w:t>Study</w:t>
      </w:r>
      <w:r>
        <w:rPr>
          <w:spacing w:val="-7"/>
          <w:w w:val="105"/>
          <w:sz w:val="23"/>
        </w:rPr>
        <w:t xml:space="preserve"> </w:t>
      </w:r>
      <w:r>
        <w:rPr>
          <w:w w:val="105"/>
          <w:sz w:val="23"/>
        </w:rPr>
        <w:t>of</w:t>
      </w:r>
      <w:r>
        <w:rPr>
          <w:spacing w:val="-12"/>
          <w:w w:val="105"/>
          <w:sz w:val="23"/>
        </w:rPr>
        <w:t xml:space="preserve"> </w:t>
      </w:r>
      <w:r>
        <w:rPr>
          <w:w w:val="105"/>
          <w:sz w:val="23"/>
        </w:rPr>
        <w:t>frequency</w:t>
      </w:r>
      <w:r>
        <w:rPr>
          <w:spacing w:val="-13"/>
          <w:w w:val="105"/>
          <w:sz w:val="23"/>
        </w:rPr>
        <w:t xml:space="preserve"> </w:t>
      </w:r>
      <w:r>
        <w:rPr>
          <w:w w:val="105"/>
          <w:sz w:val="23"/>
        </w:rPr>
        <w:t>response</w:t>
      </w:r>
      <w:r>
        <w:rPr>
          <w:spacing w:val="-8"/>
          <w:w w:val="105"/>
          <w:sz w:val="23"/>
        </w:rPr>
        <w:t xml:space="preserve"> </w:t>
      </w:r>
      <w:r>
        <w:rPr>
          <w:w w:val="105"/>
          <w:sz w:val="23"/>
        </w:rPr>
        <w:t>of</w:t>
      </w:r>
      <w:r>
        <w:rPr>
          <w:spacing w:val="-10"/>
          <w:w w:val="105"/>
          <w:sz w:val="23"/>
        </w:rPr>
        <w:t xml:space="preserve"> </w:t>
      </w:r>
      <w:r>
        <w:rPr>
          <w:w w:val="105"/>
          <w:sz w:val="23"/>
        </w:rPr>
        <w:t>R.F</w:t>
      </w:r>
      <w:r>
        <w:rPr>
          <w:spacing w:val="-14"/>
          <w:w w:val="105"/>
          <w:sz w:val="23"/>
        </w:rPr>
        <w:t xml:space="preserve"> </w:t>
      </w:r>
      <w:r>
        <w:rPr>
          <w:w w:val="105"/>
          <w:sz w:val="23"/>
        </w:rPr>
        <w:t>amplifier</w:t>
      </w:r>
      <w:r>
        <w:rPr>
          <w:spacing w:val="-10"/>
          <w:w w:val="105"/>
          <w:sz w:val="23"/>
        </w:rPr>
        <w:t xml:space="preserve"> </w:t>
      </w:r>
      <w:r>
        <w:rPr>
          <w:w w:val="105"/>
          <w:sz w:val="23"/>
        </w:rPr>
        <w:t>using</w:t>
      </w:r>
      <w:r>
        <w:rPr>
          <w:spacing w:val="-7"/>
          <w:w w:val="105"/>
          <w:sz w:val="23"/>
        </w:rPr>
        <w:t xml:space="preserve"> </w:t>
      </w:r>
      <w:r>
        <w:rPr>
          <w:w w:val="105"/>
          <w:sz w:val="23"/>
        </w:rPr>
        <w:t>tuned</w:t>
      </w:r>
      <w:r>
        <w:rPr>
          <w:spacing w:val="-7"/>
          <w:w w:val="105"/>
          <w:sz w:val="23"/>
        </w:rPr>
        <w:t xml:space="preserve"> </w:t>
      </w:r>
      <w:r>
        <w:rPr>
          <w:w w:val="105"/>
          <w:sz w:val="23"/>
        </w:rPr>
        <w:t>load.</w:t>
      </w:r>
    </w:p>
    <w:p w:rsidR="00B141CF" w:rsidRDefault="009F45E6">
      <w:pPr>
        <w:pStyle w:val="ListParagraph"/>
        <w:numPr>
          <w:ilvl w:val="0"/>
          <w:numId w:val="100"/>
        </w:numPr>
        <w:tabs>
          <w:tab w:val="left" w:pos="1152"/>
        </w:tabs>
        <w:spacing w:before="16"/>
        <w:ind w:hanging="361"/>
        <w:rPr>
          <w:sz w:val="23"/>
        </w:rPr>
      </w:pPr>
      <w:r>
        <w:rPr>
          <w:w w:val="105"/>
          <w:sz w:val="23"/>
        </w:rPr>
        <w:t>Assemble a RC Phase Shift oscillator and study</w:t>
      </w:r>
      <w:r>
        <w:rPr>
          <w:spacing w:val="-26"/>
          <w:w w:val="105"/>
          <w:sz w:val="23"/>
        </w:rPr>
        <w:t xml:space="preserve"> </w:t>
      </w:r>
      <w:r>
        <w:rPr>
          <w:w w:val="105"/>
          <w:sz w:val="23"/>
        </w:rPr>
        <w:t>its</w:t>
      </w:r>
      <w:r w:rsidR="00AE09C5">
        <w:rPr>
          <w:w w:val="105"/>
          <w:sz w:val="23"/>
        </w:rPr>
        <w:t xml:space="preserve"> </w:t>
      </w:r>
      <w:r>
        <w:rPr>
          <w:w w:val="105"/>
          <w:sz w:val="23"/>
        </w:rPr>
        <w:t>working.</w:t>
      </w:r>
    </w:p>
    <w:p w:rsidR="00B141CF" w:rsidRDefault="009F45E6">
      <w:pPr>
        <w:pStyle w:val="ListParagraph"/>
        <w:numPr>
          <w:ilvl w:val="0"/>
          <w:numId w:val="100"/>
        </w:numPr>
        <w:tabs>
          <w:tab w:val="left" w:pos="1152"/>
        </w:tabs>
        <w:spacing w:before="10"/>
        <w:ind w:hanging="361"/>
        <w:rPr>
          <w:sz w:val="23"/>
        </w:rPr>
      </w:pPr>
      <w:r>
        <w:rPr>
          <w:w w:val="105"/>
          <w:sz w:val="23"/>
        </w:rPr>
        <w:t>Assemble</w:t>
      </w:r>
      <w:r>
        <w:rPr>
          <w:spacing w:val="-13"/>
          <w:w w:val="105"/>
          <w:sz w:val="23"/>
        </w:rPr>
        <w:t xml:space="preserve"> </w:t>
      </w:r>
      <w:r>
        <w:rPr>
          <w:w w:val="105"/>
          <w:sz w:val="23"/>
        </w:rPr>
        <w:t>a</w:t>
      </w:r>
      <w:r>
        <w:rPr>
          <w:spacing w:val="-15"/>
          <w:w w:val="105"/>
          <w:sz w:val="23"/>
        </w:rPr>
        <w:t xml:space="preserve"> </w:t>
      </w:r>
      <w:r>
        <w:rPr>
          <w:w w:val="105"/>
          <w:sz w:val="23"/>
        </w:rPr>
        <w:t>Hartley</w:t>
      </w:r>
      <w:r>
        <w:rPr>
          <w:spacing w:val="-13"/>
          <w:w w:val="105"/>
          <w:sz w:val="23"/>
        </w:rPr>
        <w:t xml:space="preserve"> </w:t>
      </w:r>
      <w:r>
        <w:rPr>
          <w:spacing w:val="-3"/>
          <w:w w:val="105"/>
          <w:sz w:val="23"/>
        </w:rPr>
        <w:t>oscillator</w:t>
      </w:r>
      <w:r>
        <w:rPr>
          <w:spacing w:val="-16"/>
          <w:w w:val="105"/>
          <w:sz w:val="23"/>
        </w:rPr>
        <w:t xml:space="preserve"> </w:t>
      </w:r>
      <w:r>
        <w:rPr>
          <w:spacing w:val="-3"/>
          <w:w w:val="105"/>
          <w:sz w:val="23"/>
        </w:rPr>
        <w:t>and</w:t>
      </w:r>
      <w:r>
        <w:rPr>
          <w:spacing w:val="-12"/>
          <w:w w:val="105"/>
          <w:sz w:val="23"/>
        </w:rPr>
        <w:t xml:space="preserve"> </w:t>
      </w:r>
      <w:r>
        <w:rPr>
          <w:w w:val="105"/>
          <w:sz w:val="23"/>
        </w:rPr>
        <w:t>study</w:t>
      </w:r>
      <w:r>
        <w:rPr>
          <w:spacing w:val="-14"/>
          <w:w w:val="105"/>
          <w:sz w:val="23"/>
        </w:rPr>
        <w:t xml:space="preserve"> </w:t>
      </w:r>
      <w:r>
        <w:rPr>
          <w:spacing w:val="2"/>
          <w:w w:val="105"/>
          <w:sz w:val="23"/>
        </w:rPr>
        <w:t>its</w:t>
      </w:r>
      <w:r w:rsidR="00AE09C5">
        <w:rPr>
          <w:spacing w:val="2"/>
          <w:w w:val="105"/>
          <w:sz w:val="23"/>
        </w:rPr>
        <w:t xml:space="preserve"> </w:t>
      </w:r>
      <w:r>
        <w:rPr>
          <w:spacing w:val="2"/>
          <w:w w:val="105"/>
          <w:sz w:val="23"/>
        </w:rPr>
        <w:t>working.</w:t>
      </w:r>
    </w:p>
    <w:p w:rsidR="00B141CF" w:rsidRDefault="009F45E6">
      <w:pPr>
        <w:pStyle w:val="ListParagraph"/>
        <w:numPr>
          <w:ilvl w:val="0"/>
          <w:numId w:val="100"/>
        </w:numPr>
        <w:tabs>
          <w:tab w:val="left" w:pos="1152"/>
        </w:tabs>
        <w:ind w:hanging="361"/>
        <w:rPr>
          <w:sz w:val="23"/>
        </w:rPr>
      </w:pPr>
      <w:r>
        <w:rPr>
          <w:w w:val="105"/>
          <w:sz w:val="23"/>
        </w:rPr>
        <w:t>Assemble</w:t>
      </w:r>
      <w:r>
        <w:rPr>
          <w:spacing w:val="-15"/>
          <w:w w:val="105"/>
          <w:sz w:val="23"/>
        </w:rPr>
        <w:t xml:space="preserve"> </w:t>
      </w:r>
      <w:r>
        <w:rPr>
          <w:w w:val="105"/>
          <w:sz w:val="23"/>
        </w:rPr>
        <w:t>a</w:t>
      </w:r>
      <w:r>
        <w:rPr>
          <w:spacing w:val="-15"/>
          <w:w w:val="105"/>
          <w:sz w:val="23"/>
        </w:rPr>
        <w:t xml:space="preserve"> </w:t>
      </w:r>
      <w:r>
        <w:rPr>
          <w:w w:val="105"/>
          <w:sz w:val="23"/>
        </w:rPr>
        <w:t>Colpite</w:t>
      </w:r>
      <w:r>
        <w:rPr>
          <w:spacing w:val="-15"/>
          <w:w w:val="105"/>
          <w:sz w:val="23"/>
        </w:rPr>
        <w:t xml:space="preserve"> </w:t>
      </w:r>
      <w:r>
        <w:rPr>
          <w:spacing w:val="-3"/>
          <w:w w:val="105"/>
          <w:sz w:val="23"/>
        </w:rPr>
        <w:t>oscillator</w:t>
      </w:r>
      <w:r>
        <w:rPr>
          <w:spacing w:val="-18"/>
          <w:w w:val="105"/>
          <w:sz w:val="23"/>
        </w:rPr>
        <w:t xml:space="preserve"> </w:t>
      </w:r>
      <w:r>
        <w:rPr>
          <w:spacing w:val="-3"/>
          <w:w w:val="105"/>
          <w:sz w:val="23"/>
        </w:rPr>
        <w:t>and</w:t>
      </w:r>
      <w:r>
        <w:rPr>
          <w:spacing w:val="-13"/>
          <w:w w:val="105"/>
          <w:sz w:val="23"/>
        </w:rPr>
        <w:t xml:space="preserve"> </w:t>
      </w:r>
      <w:r>
        <w:rPr>
          <w:w w:val="105"/>
          <w:sz w:val="23"/>
        </w:rPr>
        <w:t>study</w:t>
      </w:r>
      <w:r>
        <w:rPr>
          <w:spacing w:val="-15"/>
          <w:w w:val="105"/>
          <w:sz w:val="23"/>
        </w:rPr>
        <w:t xml:space="preserve"> </w:t>
      </w:r>
      <w:r w:rsidR="00857E8D">
        <w:rPr>
          <w:w w:val="105"/>
          <w:sz w:val="23"/>
        </w:rPr>
        <w:t>it’s</w:t>
      </w:r>
      <w:r>
        <w:rPr>
          <w:spacing w:val="-38"/>
          <w:w w:val="105"/>
          <w:sz w:val="23"/>
        </w:rPr>
        <w:t xml:space="preserve"> </w:t>
      </w:r>
      <w:r>
        <w:rPr>
          <w:w w:val="105"/>
          <w:sz w:val="23"/>
        </w:rPr>
        <w:t>working.</w:t>
      </w:r>
    </w:p>
    <w:p w:rsidR="00B141CF" w:rsidRDefault="009F45E6">
      <w:pPr>
        <w:pStyle w:val="ListParagraph"/>
        <w:numPr>
          <w:ilvl w:val="0"/>
          <w:numId w:val="100"/>
        </w:numPr>
        <w:tabs>
          <w:tab w:val="left" w:pos="1152"/>
        </w:tabs>
        <w:spacing w:before="16"/>
        <w:ind w:hanging="361"/>
        <w:rPr>
          <w:sz w:val="23"/>
        </w:rPr>
      </w:pPr>
      <w:r>
        <w:rPr>
          <w:w w:val="105"/>
          <w:sz w:val="23"/>
        </w:rPr>
        <w:t>Assemble</w:t>
      </w:r>
      <w:r>
        <w:rPr>
          <w:spacing w:val="-15"/>
          <w:w w:val="105"/>
          <w:sz w:val="23"/>
        </w:rPr>
        <w:t xml:space="preserve"> </w:t>
      </w:r>
      <w:r>
        <w:rPr>
          <w:w w:val="105"/>
          <w:sz w:val="23"/>
        </w:rPr>
        <w:t>a</w:t>
      </w:r>
      <w:r>
        <w:rPr>
          <w:spacing w:val="-17"/>
          <w:w w:val="105"/>
          <w:sz w:val="23"/>
        </w:rPr>
        <w:t xml:space="preserve"> </w:t>
      </w:r>
      <w:r>
        <w:rPr>
          <w:w w:val="105"/>
          <w:sz w:val="23"/>
        </w:rPr>
        <w:t>Crystal</w:t>
      </w:r>
      <w:r>
        <w:rPr>
          <w:spacing w:val="-23"/>
          <w:w w:val="105"/>
          <w:sz w:val="23"/>
        </w:rPr>
        <w:t xml:space="preserve"> </w:t>
      </w:r>
      <w:r>
        <w:rPr>
          <w:w w:val="105"/>
          <w:sz w:val="23"/>
        </w:rPr>
        <w:t>oscillator</w:t>
      </w:r>
      <w:r>
        <w:rPr>
          <w:spacing w:val="-17"/>
          <w:w w:val="105"/>
          <w:sz w:val="23"/>
        </w:rPr>
        <w:t xml:space="preserve"> </w:t>
      </w:r>
      <w:r>
        <w:rPr>
          <w:w w:val="105"/>
          <w:sz w:val="23"/>
        </w:rPr>
        <w:t>and</w:t>
      </w:r>
      <w:r>
        <w:rPr>
          <w:spacing w:val="-15"/>
          <w:w w:val="105"/>
          <w:sz w:val="23"/>
        </w:rPr>
        <w:t xml:space="preserve"> </w:t>
      </w:r>
      <w:r>
        <w:rPr>
          <w:w w:val="105"/>
          <w:sz w:val="23"/>
        </w:rPr>
        <w:t>study</w:t>
      </w:r>
      <w:r>
        <w:rPr>
          <w:spacing w:val="-16"/>
          <w:w w:val="105"/>
          <w:sz w:val="23"/>
        </w:rPr>
        <w:t xml:space="preserve"> </w:t>
      </w:r>
      <w:r w:rsidR="00857E8D">
        <w:rPr>
          <w:w w:val="105"/>
          <w:sz w:val="23"/>
        </w:rPr>
        <w:t>it’s</w:t>
      </w:r>
      <w:r>
        <w:rPr>
          <w:spacing w:val="-37"/>
          <w:w w:val="105"/>
          <w:sz w:val="23"/>
        </w:rPr>
        <w:t xml:space="preserve"> </w:t>
      </w:r>
      <w:r>
        <w:rPr>
          <w:w w:val="105"/>
          <w:sz w:val="23"/>
        </w:rPr>
        <w:t>working.</w:t>
      </w:r>
    </w:p>
    <w:p w:rsidR="00B141CF" w:rsidRDefault="009F45E6">
      <w:pPr>
        <w:pStyle w:val="ListParagraph"/>
        <w:numPr>
          <w:ilvl w:val="0"/>
          <w:numId w:val="100"/>
        </w:numPr>
        <w:tabs>
          <w:tab w:val="left" w:pos="1152"/>
        </w:tabs>
        <w:spacing w:before="10"/>
        <w:ind w:hanging="361"/>
        <w:rPr>
          <w:sz w:val="23"/>
        </w:rPr>
      </w:pPr>
      <w:r>
        <w:rPr>
          <w:w w:val="105"/>
          <w:sz w:val="23"/>
        </w:rPr>
        <w:t xml:space="preserve">Assemble a </w:t>
      </w:r>
      <w:r>
        <w:rPr>
          <w:spacing w:val="-3"/>
          <w:w w:val="105"/>
          <w:sz w:val="23"/>
        </w:rPr>
        <w:t xml:space="preserve">Pulse-tone </w:t>
      </w:r>
      <w:r>
        <w:rPr>
          <w:w w:val="105"/>
          <w:sz w:val="23"/>
        </w:rPr>
        <w:t xml:space="preserve">oscillator by using 555 IC and study </w:t>
      </w:r>
      <w:r w:rsidR="00857E8D">
        <w:rPr>
          <w:w w:val="105"/>
          <w:sz w:val="23"/>
        </w:rPr>
        <w:t>it’s</w:t>
      </w:r>
      <w:r>
        <w:rPr>
          <w:spacing w:val="-30"/>
          <w:w w:val="105"/>
          <w:sz w:val="23"/>
        </w:rPr>
        <w:t xml:space="preserve"> </w:t>
      </w:r>
      <w:r>
        <w:rPr>
          <w:w w:val="105"/>
          <w:sz w:val="23"/>
        </w:rPr>
        <w:t>working.</w:t>
      </w:r>
    </w:p>
    <w:p w:rsidR="00B141CF" w:rsidRDefault="009F45E6">
      <w:pPr>
        <w:pStyle w:val="ListParagraph"/>
        <w:numPr>
          <w:ilvl w:val="0"/>
          <w:numId w:val="100"/>
        </w:numPr>
        <w:tabs>
          <w:tab w:val="left" w:pos="1152"/>
        </w:tabs>
        <w:ind w:hanging="361"/>
        <w:rPr>
          <w:sz w:val="23"/>
        </w:rPr>
      </w:pPr>
      <w:r>
        <w:rPr>
          <w:w w:val="105"/>
          <w:sz w:val="23"/>
        </w:rPr>
        <w:t>Consult data sheet for</w:t>
      </w:r>
      <w:r>
        <w:rPr>
          <w:spacing w:val="-33"/>
          <w:w w:val="105"/>
          <w:sz w:val="23"/>
        </w:rPr>
        <w:t xml:space="preserve"> </w:t>
      </w:r>
      <w:r>
        <w:rPr>
          <w:w w:val="105"/>
          <w:sz w:val="23"/>
        </w:rPr>
        <w:t>opamps.</w:t>
      </w:r>
    </w:p>
    <w:p w:rsidR="00B141CF" w:rsidRDefault="009F45E6">
      <w:pPr>
        <w:pStyle w:val="ListParagraph"/>
        <w:numPr>
          <w:ilvl w:val="0"/>
          <w:numId w:val="100"/>
        </w:numPr>
        <w:tabs>
          <w:tab w:val="left" w:pos="1152"/>
        </w:tabs>
        <w:spacing w:before="16"/>
        <w:ind w:hanging="361"/>
        <w:rPr>
          <w:sz w:val="23"/>
        </w:rPr>
      </w:pPr>
      <w:r>
        <w:rPr>
          <w:w w:val="105"/>
          <w:sz w:val="23"/>
        </w:rPr>
        <w:t xml:space="preserve">Demonstrate </w:t>
      </w:r>
      <w:r>
        <w:rPr>
          <w:spacing w:val="-2"/>
          <w:w w:val="105"/>
          <w:sz w:val="23"/>
        </w:rPr>
        <w:t xml:space="preserve">the </w:t>
      </w:r>
      <w:r>
        <w:rPr>
          <w:w w:val="105"/>
          <w:sz w:val="23"/>
        </w:rPr>
        <w:t>working of an</w:t>
      </w:r>
      <w:r>
        <w:rPr>
          <w:spacing w:val="-11"/>
          <w:w w:val="105"/>
          <w:sz w:val="23"/>
        </w:rPr>
        <w:t xml:space="preserve"> </w:t>
      </w:r>
      <w:r>
        <w:rPr>
          <w:w w:val="105"/>
          <w:sz w:val="23"/>
        </w:rPr>
        <w:t>operation</w:t>
      </w:r>
      <w:r w:rsidR="00AE09C5">
        <w:rPr>
          <w:w w:val="105"/>
          <w:sz w:val="23"/>
        </w:rPr>
        <w:t xml:space="preserve"> </w:t>
      </w:r>
      <w:r>
        <w:rPr>
          <w:w w:val="105"/>
          <w:sz w:val="23"/>
        </w:rPr>
        <w:t>alamplifier.</w:t>
      </w:r>
    </w:p>
    <w:p w:rsidR="00B141CF" w:rsidRDefault="009F45E6">
      <w:pPr>
        <w:pStyle w:val="ListParagraph"/>
        <w:numPr>
          <w:ilvl w:val="0"/>
          <w:numId w:val="100"/>
        </w:numPr>
        <w:tabs>
          <w:tab w:val="left" w:pos="1152"/>
        </w:tabs>
        <w:ind w:hanging="361"/>
        <w:rPr>
          <w:sz w:val="23"/>
        </w:rPr>
      </w:pPr>
      <w:r>
        <w:rPr>
          <w:w w:val="105"/>
          <w:sz w:val="23"/>
        </w:rPr>
        <w:t>Study the characteristics of OP</w:t>
      </w:r>
      <w:r>
        <w:rPr>
          <w:spacing w:val="-39"/>
          <w:w w:val="105"/>
          <w:sz w:val="23"/>
        </w:rPr>
        <w:t xml:space="preserve"> </w:t>
      </w:r>
      <w:r>
        <w:rPr>
          <w:w w:val="105"/>
          <w:sz w:val="23"/>
        </w:rPr>
        <w:t>Amp.</w:t>
      </w:r>
    </w:p>
    <w:p w:rsidR="00B141CF" w:rsidRDefault="009F45E6">
      <w:pPr>
        <w:pStyle w:val="ListParagraph"/>
        <w:numPr>
          <w:ilvl w:val="0"/>
          <w:numId w:val="100"/>
        </w:numPr>
        <w:tabs>
          <w:tab w:val="left" w:pos="1152"/>
        </w:tabs>
        <w:spacing w:before="10"/>
        <w:ind w:hanging="361"/>
        <w:rPr>
          <w:sz w:val="23"/>
        </w:rPr>
      </w:pPr>
      <w:r>
        <w:rPr>
          <w:w w:val="105"/>
          <w:sz w:val="23"/>
        </w:rPr>
        <w:t xml:space="preserve">Draw the frequency </w:t>
      </w:r>
      <w:r>
        <w:rPr>
          <w:spacing w:val="-3"/>
          <w:w w:val="105"/>
          <w:sz w:val="23"/>
        </w:rPr>
        <w:t xml:space="preserve">response </w:t>
      </w:r>
      <w:r>
        <w:rPr>
          <w:w w:val="105"/>
          <w:sz w:val="23"/>
        </w:rPr>
        <w:t>of</w:t>
      </w:r>
      <w:r>
        <w:rPr>
          <w:spacing w:val="-2"/>
          <w:w w:val="105"/>
          <w:sz w:val="23"/>
        </w:rPr>
        <w:t xml:space="preserve"> </w:t>
      </w:r>
      <w:r>
        <w:rPr>
          <w:spacing w:val="4"/>
          <w:w w:val="105"/>
          <w:sz w:val="23"/>
        </w:rPr>
        <w:t>an</w:t>
      </w:r>
      <w:r w:rsidR="00AE09C5">
        <w:rPr>
          <w:spacing w:val="4"/>
          <w:w w:val="105"/>
          <w:sz w:val="23"/>
        </w:rPr>
        <w:t xml:space="preserve"> </w:t>
      </w:r>
      <w:r>
        <w:rPr>
          <w:spacing w:val="4"/>
          <w:w w:val="105"/>
          <w:sz w:val="23"/>
        </w:rPr>
        <w:t>opamp.</w:t>
      </w:r>
    </w:p>
    <w:p w:rsidR="00B141CF" w:rsidRDefault="009F45E6">
      <w:pPr>
        <w:pStyle w:val="ListParagraph"/>
        <w:numPr>
          <w:ilvl w:val="0"/>
          <w:numId w:val="100"/>
        </w:numPr>
        <w:tabs>
          <w:tab w:val="left" w:pos="1152"/>
        </w:tabs>
        <w:spacing w:before="17"/>
        <w:ind w:hanging="361"/>
        <w:rPr>
          <w:sz w:val="23"/>
        </w:rPr>
      </w:pPr>
      <w:r>
        <w:rPr>
          <w:w w:val="105"/>
          <w:sz w:val="23"/>
        </w:rPr>
        <w:t>Construct</w:t>
      </w:r>
      <w:r>
        <w:rPr>
          <w:spacing w:val="-15"/>
          <w:w w:val="105"/>
          <w:sz w:val="23"/>
        </w:rPr>
        <w:t xml:space="preserve"> </w:t>
      </w:r>
      <w:r>
        <w:rPr>
          <w:w w:val="105"/>
          <w:sz w:val="23"/>
        </w:rPr>
        <w:t>Non-Inverting</w:t>
      </w:r>
      <w:r>
        <w:rPr>
          <w:spacing w:val="-11"/>
          <w:w w:val="105"/>
          <w:sz w:val="23"/>
        </w:rPr>
        <w:t xml:space="preserve"> </w:t>
      </w:r>
      <w:r>
        <w:rPr>
          <w:w w:val="105"/>
          <w:sz w:val="23"/>
        </w:rPr>
        <w:t>amplifier</w:t>
      </w:r>
      <w:r>
        <w:rPr>
          <w:spacing w:val="-13"/>
          <w:w w:val="105"/>
          <w:sz w:val="23"/>
        </w:rPr>
        <w:t xml:space="preserve"> </w:t>
      </w:r>
      <w:r>
        <w:rPr>
          <w:w w:val="105"/>
          <w:sz w:val="23"/>
        </w:rPr>
        <w:t>with</w:t>
      </w:r>
      <w:r>
        <w:rPr>
          <w:spacing w:val="-10"/>
          <w:w w:val="105"/>
          <w:sz w:val="23"/>
        </w:rPr>
        <w:t xml:space="preserve"> </w:t>
      </w:r>
      <w:r>
        <w:rPr>
          <w:w w:val="105"/>
          <w:sz w:val="23"/>
        </w:rPr>
        <w:t>the</w:t>
      </w:r>
      <w:r>
        <w:rPr>
          <w:spacing w:val="-12"/>
          <w:w w:val="105"/>
          <w:sz w:val="23"/>
        </w:rPr>
        <w:t xml:space="preserve"> </w:t>
      </w:r>
      <w:r>
        <w:rPr>
          <w:w w:val="105"/>
          <w:sz w:val="23"/>
        </w:rPr>
        <w:t>help</w:t>
      </w:r>
      <w:r>
        <w:rPr>
          <w:spacing w:val="-10"/>
          <w:w w:val="105"/>
          <w:sz w:val="23"/>
        </w:rPr>
        <w:t xml:space="preserve"> </w:t>
      </w:r>
      <w:r>
        <w:rPr>
          <w:w w:val="105"/>
          <w:sz w:val="23"/>
        </w:rPr>
        <w:t>of</w:t>
      </w:r>
      <w:r>
        <w:rPr>
          <w:spacing w:val="-15"/>
          <w:w w:val="105"/>
          <w:sz w:val="23"/>
        </w:rPr>
        <w:t xml:space="preserve"> </w:t>
      </w:r>
      <w:r>
        <w:rPr>
          <w:w w:val="105"/>
          <w:sz w:val="23"/>
        </w:rPr>
        <w:t>Op-Amp.</w:t>
      </w:r>
      <w:r>
        <w:rPr>
          <w:spacing w:val="-15"/>
          <w:w w:val="105"/>
          <w:sz w:val="23"/>
        </w:rPr>
        <w:t xml:space="preserve"> </w:t>
      </w:r>
      <w:r>
        <w:rPr>
          <w:w w:val="105"/>
          <w:sz w:val="23"/>
        </w:rPr>
        <w:t>and</w:t>
      </w:r>
      <w:r>
        <w:rPr>
          <w:spacing w:val="-10"/>
          <w:w w:val="105"/>
          <w:sz w:val="23"/>
        </w:rPr>
        <w:t xml:space="preserve"> </w:t>
      </w:r>
      <w:r>
        <w:rPr>
          <w:w w:val="105"/>
          <w:sz w:val="23"/>
        </w:rPr>
        <w:t>study</w:t>
      </w:r>
      <w:r>
        <w:rPr>
          <w:spacing w:val="-10"/>
          <w:w w:val="105"/>
          <w:sz w:val="23"/>
        </w:rPr>
        <w:t xml:space="preserve"> </w:t>
      </w:r>
      <w:r>
        <w:rPr>
          <w:w w:val="105"/>
          <w:sz w:val="23"/>
        </w:rPr>
        <w:t>its</w:t>
      </w:r>
      <w:r>
        <w:rPr>
          <w:spacing w:val="-13"/>
          <w:w w:val="105"/>
          <w:sz w:val="23"/>
        </w:rPr>
        <w:t xml:space="preserve"> </w:t>
      </w:r>
      <w:r>
        <w:rPr>
          <w:w w:val="105"/>
          <w:sz w:val="23"/>
        </w:rPr>
        <w:t>operation.</w:t>
      </w:r>
    </w:p>
    <w:p w:rsidR="00B141CF" w:rsidRDefault="009F45E6">
      <w:pPr>
        <w:pStyle w:val="ListParagraph"/>
        <w:numPr>
          <w:ilvl w:val="0"/>
          <w:numId w:val="100"/>
        </w:numPr>
        <w:tabs>
          <w:tab w:val="left" w:pos="1152"/>
        </w:tabs>
        <w:ind w:hanging="361"/>
        <w:rPr>
          <w:sz w:val="23"/>
        </w:rPr>
      </w:pPr>
      <w:r>
        <w:rPr>
          <w:w w:val="105"/>
          <w:sz w:val="23"/>
        </w:rPr>
        <w:t>Construct</w:t>
      </w:r>
      <w:r>
        <w:rPr>
          <w:spacing w:val="-6"/>
          <w:w w:val="105"/>
          <w:sz w:val="23"/>
        </w:rPr>
        <w:t xml:space="preserve"> </w:t>
      </w:r>
      <w:r>
        <w:rPr>
          <w:spacing w:val="-4"/>
          <w:w w:val="105"/>
          <w:sz w:val="23"/>
        </w:rPr>
        <w:t>Inverting</w:t>
      </w:r>
      <w:r>
        <w:rPr>
          <w:spacing w:val="-8"/>
          <w:w w:val="105"/>
          <w:sz w:val="23"/>
        </w:rPr>
        <w:t xml:space="preserve"> </w:t>
      </w:r>
      <w:r>
        <w:rPr>
          <w:w w:val="105"/>
          <w:sz w:val="23"/>
        </w:rPr>
        <w:t>amplifier</w:t>
      </w:r>
      <w:r>
        <w:rPr>
          <w:spacing w:val="-13"/>
          <w:w w:val="105"/>
          <w:sz w:val="23"/>
        </w:rPr>
        <w:t xml:space="preserve"> </w:t>
      </w:r>
      <w:r>
        <w:rPr>
          <w:w w:val="105"/>
          <w:sz w:val="23"/>
        </w:rPr>
        <w:t>with</w:t>
      </w:r>
      <w:r>
        <w:rPr>
          <w:spacing w:val="-8"/>
          <w:w w:val="105"/>
          <w:sz w:val="23"/>
        </w:rPr>
        <w:t xml:space="preserve"> </w:t>
      </w:r>
      <w:r>
        <w:rPr>
          <w:w w:val="105"/>
          <w:sz w:val="23"/>
        </w:rPr>
        <w:t>the</w:t>
      </w:r>
      <w:r>
        <w:rPr>
          <w:spacing w:val="-10"/>
          <w:w w:val="105"/>
          <w:sz w:val="23"/>
        </w:rPr>
        <w:t xml:space="preserve"> </w:t>
      </w:r>
      <w:r>
        <w:rPr>
          <w:w w:val="105"/>
          <w:sz w:val="23"/>
        </w:rPr>
        <w:t>help</w:t>
      </w:r>
      <w:r>
        <w:rPr>
          <w:spacing w:val="-9"/>
          <w:w w:val="105"/>
          <w:sz w:val="23"/>
        </w:rPr>
        <w:t xml:space="preserve"> </w:t>
      </w:r>
      <w:r>
        <w:rPr>
          <w:w w:val="105"/>
          <w:sz w:val="23"/>
        </w:rPr>
        <w:t>of</w:t>
      </w:r>
      <w:r>
        <w:rPr>
          <w:spacing w:val="-13"/>
          <w:w w:val="105"/>
          <w:sz w:val="23"/>
        </w:rPr>
        <w:t xml:space="preserve"> </w:t>
      </w:r>
      <w:r>
        <w:rPr>
          <w:w w:val="105"/>
          <w:sz w:val="23"/>
        </w:rPr>
        <w:t>Op-Amp.</w:t>
      </w:r>
      <w:r>
        <w:rPr>
          <w:spacing w:val="-14"/>
          <w:w w:val="105"/>
          <w:sz w:val="23"/>
        </w:rPr>
        <w:t xml:space="preserve"> </w:t>
      </w:r>
      <w:r>
        <w:rPr>
          <w:w w:val="105"/>
          <w:sz w:val="23"/>
        </w:rPr>
        <w:t>and</w:t>
      </w:r>
      <w:r>
        <w:rPr>
          <w:spacing w:val="-8"/>
          <w:w w:val="105"/>
          <w:sz w:val="23"/>
        </w:rPr>
        <w:t xml:space="preserve"> </w:t>
      </w:r>
      <w:r>
        <w:rPr>
          <w:w w:val="105"/>
          <w:sz w:val="23"/>
        </w:rPr>
        <w:t>study</w:t>
      </w:r>
      <w:r>
        <w:rPr>
          <w:spacing w:val="-9"/>
          <w:w w:val="105"/>
          <w:sz w:val="23"/>
        </w:rPr>
        <w:t xml:space="preserve"> </w:t>
      </w:r>
      <w:r>
        <w:rPr>
          <w:w w:val="105"/>
          <w:sz w:val="23"/>
        </w:rPr>
        <w:t>its</w:t>
      </w:r>
      <w:r>
        <w:rPr>
          <w:spacing w:val="-11"/>
          <w:w w:val="105"/>
          <w:sz w:val="23"/>
        </w:rPr>
        <w:t xml:space="preserve"> </w:t>
      </w:r>
      <w:r>
        <w:rPr>
          <w:w w:val="105"/>
          <w:sz w:val="23"/>
        </w:rPr>
        <w:t>operation.</w:t>
      </w:r>
    </w:p>
    <w:p w:rsidR="00B141CF" w:rsidRDefault="009F45E6">
      <w:pPr>
        <w:pStyle w:val="ListParagraph"/>
        <w:numPr>
          <w:ilvl w:val="0"/>
          <w:numId w:val="100"/>
        </w:numPr>
        <w:tabs>
          <w:tab w:val="left" w:pos="1152"/>
        </w:tabs>
        <w:ind w:hanging="361"/>
        <w:rPr>
          <w:sz w:val="23"/>
        </w:rPr>
      </w:pPr>
      <w:r>
        <w:rPr>
          <w:w w:val="105"/>
          <w:sz w:val="23"/>
        </w:rPr>
        <w:t xml:space="preserve">Construct </w:t>
      </w:r>
      <w:r>
        <w:rPr>
          <w:spacing w:val="-3"/>
          <w:w w:val="105"/>
          <w:sz w:val="23"/>
        </w:rPr>
        <w:t xml:space="preserve">an </w:t>
      </w:r>
      <w:r>
        <w:rPr>
          <w:w w:val="105"/>
          <w:sz w:val="23"/>
        </w:rPr>
        <w:t>Op-Amp Summer and study</w:t>
      </w:r>
      <w:r>
        <w:rPr>
          <w:spacing w:val="-12"/>
          <w:w w:val="105"/>
          <w:sz w:val="23"/>
        </w:rPr>
        <w:t xml:space="preserve"> </w:t>
      </w:r>
      <w:r>
        <w:rPr>
          <w:spacing w:val="2"/>
          <w:w w:val="105"/>
          <w:sz w:val="23"/>
        </w:rPr>
        <w:t>its</w:t>
      </w:r>
      <w:r w:rsidR="00AE09C5">
        <w:rPr>
          <w:spacing w:val="2"/>
          <w:w w:val="105"/>
          <w:sz w:val="23"/>
        </w:rPr>
        <w:t xml:space="preserve"> </w:t>
      </w:r>
      <w:r>
        <w:rPr>
          <w:spacing w:val="2"/>
          <w:w w:val="105"/>
          <w:sz w:val="23"/>
        </w:rPr>
        <w:t>operation.</w:t>
      </w:r>
    </w:p>
    <w:p w:rsidR="00B141CF" w:rsidRDefault="009F45E6">
      <w:pPr>
        <w:pStyle w:val="ListParagraph"/>
        <w:numPr>
          <w:ilvl w:val="0"/>
          <w:numId w:val="100"/>
        </w:numPr>
        <w:tabs>
          <w:tab w:val="left" w:pos="1152"/>
        </w:tabs>
        <w:spacing w:before="16"/>
        <w:ind w:hanging="361"/>
        <w:rPr>
          <w:sz w:val="23"/>
        </w:rPr>
      </w:pPr>
      <w:r>
        <w:rPr>
          <w:w w:val="105"/>
          <w:sz w:val="23"/>
        </w:rPr>
        <w:t xml:space="preserve">Construct </w:t>
      </w:r>
      <w:r>
        <w:rPr>
          <w:spacing w:val="-3"/>
          <w:w w:val="105"/>
          <w:sz w:val="23"/>
        </w:rPr>
        <w:t xml:space="preserve">an </w:t>
      </w:r>
      <w:r>
        <w:rPr>
          <w:w w:val="105"/>
          <w:sz w:val="23"/>
        </w:rPr>
        <w:t xml:space="preserve">Op-Amp Unity </w:t>
      </w:r>
      <w:r>
        <w:rPr>
          <w:spacing w:val="-3"/>
          <w:w w:val="105"/>
          <w:sz w:val="23"/>
        </w:rPr>
        <w:t xml:space="preserve">follower </w:t>
      </w:r>
      <w:r>
        <w:rPr>
          <w:w w:val="105"/>
          <w:sz w:val="23"/>
        </w:rPr>
        <w:t>and study its</w:t>
      </w:r>
      <w:r>
        <w:rPr>
          <w:spacing w:val="-46"/>
          <w:w w:val="105"/>
          <w:sz w:val="23"/>
        </w:rPr>
        <w:t xml:space="preserve"> </w:t>
      </w:r>
      <w:r>
        <w:rPr>
          <w:w w:val="105"/>
          <w:sz w:val="23"/>
        </w:rPr>
        <w:t>operation.</w:t>
      </w:r>
    </w:p>
    <w:p w:rsidR="00B141CF" w:rsidRDefault="009F45E6">
      <w:pPr>
        <w:pStyle w:val="ListParagraph"/>
        <w:numPr>
          <w:ilvl w:val="0"/>
          <w:numId w:val="100"/>
        </w:numPr>
        <w:tabs>
          <w:tab w:val="left" w:pos="1152"/>
        </w:tabs>
        <w:spacing w:before="10"/>
        <w:ind w:hanging="361"/>
        <w:rPr>
          <w:sz w:val="23"/>
        </w:rPr>
      </w:pPr>
      <w:r>
        <w:rPr>
          <w:w w:val="105"/>
          <w:sz w:val="23"/>
        </w:rPr>
        <w:t>Construct</w:t>
      </w:r>
      <w:r>
        <w:rPr>
          <w:spacing w:val="-27"/>
          <w:w w:val="105"/>
          <w:sz w:val="23"/>
        </w:rPr>
        <w:t xml:space="preserve"> </w:t>
      </w:r>
      <w:r>
        <w:rPr>
          <w:w w:val="105"/>
          <w:sz w:val="23"/>
        </w:rPr>
        <w:t>an</w:t>
      </w:r>
      <w:r>
        <w:rPr>
          <w:spacing w:val="-25"/>
          <w:w w:val="105"/>
          <w:sz w:val="23"/>
        </w:rPr>
        <w:t xml:space="preserve"> </w:t>
      </w:r>
      <w:r>
        <w:rPr>
          <w:w w:val="105"/>
          <w:sz w:val="23"/>
        </w:rPr>
        <w:t>Op-Amp</w:t>
      </w:r>
      <w:r>
        <w:rPr>
          <w:spacing w:val="-23"/>
          <w:w w:val="105"/>
          <w:sz w:val="23"/>
        </w:rPr>
        <w:t xml:space="preserve"> </w:t>
      </w:r>
      <w:r>
        <w:rPr>
          <w:w w:val="105"/>
          <w:sz w:val="23"/>
        </w:rPr>
        <w:t>Multiplier</w:t>
      </w:r>
      <w:r>
        <w:rPr>
          <w:spacing w:val="-26"/>
          <w:w w:val="105"/>
          <w:sz w:val="23"/>
        </w:rPr>
        <w:t xml:space="preserve"> </w:t>
      </w:r>
      <w:r>
        <w:rPr>
          <w:w w:val="105"/>
          <w:sz w:val="23"/>
        </w:rPr>
        <w:t>and</w:t>
      </w:r>
      <w:r>
        <w:rPr>
          <w:spacing w:val="-24"/>
          <w:w w:val="105"/>
          <w:sz w:val="23"/>
        </w:rPr>
        <w:t xml:space="preserve"> </w:t>
      </w:r>
      <w:r>
        <w:rPr>
          <w:w w:val="105"/>
          <w:sz w:val="23"/>
        </w:rPr>
        <w:t>study</w:t>
      </w:r>
      <w:r>
        <w:rPr>
          <w:spacing w:val="-28"/>
          <w:w w:val="105"/>
          <w:sz w:val="23"/>
        </w:rPr>
        <w:t xml:space="preserve"> </w:t>
      </w:r>
      <w:r>
        <w:rPr>
          <w:w w:val="105"/>
          <w:sz w:val="23"/>
        </w:rPr>
        <w:t>its</w:t>
      </w:r>
      <w:r>
        <w:rPr>
          <w:spacing w:val="-26"/>
          <w:w w:val="105"/>
          <w:sz w:val="23"/>
        </w:rPr>
        <w:t xml:space="preserve"> </w:t>
      </w:r>
      <w:r>
        <w:rPr>
          <w:w w:val="105"/>
          <w:sz w:val="23"/>
        </w:rPr>
        <w:t>operation.</w:t>
      </w:r>
    </w:p>
    <w:p w:rsidR="00B141CF" w:rsidRDefault="009F45E6">
      <w:pPr>
        <w:pStyle w:val="ListParagraph"/>
        <w:numPr>
          <w:ilvl w:val="0"/>
          <w:numId w:val="100"/>
        </w:numPr>
        <w:tabs>
          <w:tab w:val="left" w:pos="1152"/>
        </w:tabs>
        <w:ind w:hanging="361"/>
        <w:rPr>
          <w:sz w:val="23"/>
        </w:rPr>
      </w:pPr>
      <w:r>
        <w:rPr>
          <w:w w:val="105"/>
          <w:sz w:val="23"/>
        </w:rPr>
        <w:t>Construct</w:t>
      </w:r>
      <w:r>
        <w:rPr>
          <w:spacing w:val="-15"/>
          <w:w w:val="105"/>
          <w:sz w:val="23"/>
        </w:rPr>
        <w:t xml:space="preserve"> </w:t>
      </w:r>
      <w:r>
        <w:rPr>
          <w:spacing w:val="-3"/>
          <w:w w:val="105"/>
          <w:sz w:val="23"/>
        </w:rPr>
        <w:t>an</w:t>
      </w:r>
      <w:r>
        <w:rPr>
          <w:spacing w:val="-13"/>
          <w:w w:val="105"/>
          <w:sz w:val="23"/>
        </w:rPr>
        <w:t xml:space="preserve"> </w:t>
      </w:r>
      <w:r>
        <w:rPr>
          <w:w w:val="105"/>
          <w:sz w:val="23"/>
        </w:rPr>
        <w:t>Op-Amp</w:t>
      </w:r>
      <w:r>
        <w:rPr>
          <w:spacing w:val="-11"/>
          <w:w w:val="105"/>
          <w:sz w:val="23"/>
        </w:rPr>
        <w:t xml:space="preserve"> </w:t>
      </w:r>
      <w:r>
        <w:rPr>
          <w:spacing w:val="-2"/>
          <w:w w:val="105"/>
          <w:sz w:val="23"/>
        </w:rPr>
        <w:t>Integrator</w:t>
      </w:r>
      <w:r>
        <w:rPr>
          <w:spacing w:val="-21"/>
          <w:w w:val="105"/>
          <w:sz w:val="23"/>
        </w:rPr>
        <w:t xml:space="preserve"> </w:t>
      </w:r>
      <w:r>
        <w:rPr>
          <w:spacing w:val="-3"/>
          <w:w w:val="105"/>
          <w:sz w:val="23"/>
        </w:rPr>
        <w:t>and</w:t>
      </w:r>
      <w:r>
        <w:rPr>
          <w:spacing w:val="-11"/>
          <w:w w:val="105"/>
          <w:sz w:val="23"/>
        </w:rPr>
        <w:t xml:space="preserve"> </w:t>
      </w:r>
      <w:r>
        <w:rPr>
          <w:w w:val="105"/>
          <w:sz w:val="23"/>
        </w:rPr>
        <w:t>study</w:t>
      </w:r>
      <w:r>
        <w:rPr>
          <w:spacing w:val="-13"/>
          <w:w w:val="105"/>
          <w:sz w:val="23"/>
        </w:rPr>
        <w:t xml:space="preserve"> </w:t>
      </w:r>
      <w:r>
        <w:rPr>
          <w:w w:val="105"/>
          <w:sz w:val="23"/>
        </w:rPr>
        <w:t>its</w:t>
      </w:r>
      <w:r>
        <w:rPr>
          <w:spacing w:val="-29"/>
          <w:w w:val="105"/>
          <w:sz w:val="23"/>
        </w:rPr>
        <w:t xml:space="preserve"> </w:t>
      </w:r>
      <w:r>
        <w:rPr>
          <w:spacing w:val="-3"/>
          <w:w w:val="105"/>
          <w:sz w:val="23"/>
        </w:rPr>
        <w:t>operation.</w:t>
      </w:r>
    </w:p>
    <w:p w:rsidR="00B141CF" w:rsidRDefault="009F45E6">
      <w:pPr>
        <w:pStyle w:val="ListParagraph"/>
        <w:numPr>
          <w:ilvl w:val="0"/>
          <w:numId w:val="100"/>
        </w:numPr>
        <w:tabs>
          <w:tab w:val="left" w:pos="1152"/>
        </w:tabs>
        <w:spacing w:before="16"/>
        <w:ind w:hanging="361"/>
        <w:rPr>
          <w:sz w:val="23"/>
        </w:rPr>
      </w:pPr>
      <w:r>
        <w:rPr>
          <w:w w:val="105"/>
          <w:sz w:val="23"/>
        </w:rPr>
        <w:t xml:space="preserve">Construct </w:t>
      </w:r>
      <w:r>
        <w:rPr>
          <w:spacing w:val="-3"/>
          <w:w w:val="105"/>
          <w:sz w:val="23"/>
        </w:rPr>
        <w:t xml:space="preserve">an </w:t>
      </w:r>
      <w:r>
        <w:rPr>
          <w:w w:val="105"/>
          <w:sz w:val="23"/>
        </w:rPr>
        <w:t xml:space="preserve">Op-Amp </w:t>
      </w:r>
      <w:r>
        <w:rPr>
          <w:spacing w:val="-3"/>
          <w:w w:val="105"/>
          <w:sz w:val="23"/>
        </w:rPr>
        <w:t xml:space="preserve">Differentiator </w:t>
      </w:r>
      <w:r>
        <w:rPr>
          <w:w w:val="105"/>
          <w:sz w:val="23"/>
        </w:rPr>
        <w:t>and study its</w:t>
      </w:r>
      <w:r>
        <w:rPr>
          <w:spacing w:val="-43"/>
          <w:w w:val="105"/>
          <w:sz w:val="23"/>
        </w:rPr>
        <w:t xml:space="preserve"> </w:t>
      </w:r>
      <w:r>
        <w:rPr>
          <w:w w:val="105"/>
          <w:sz w:val="23"/>
        </w:rPr>
        <w:t>operation.</w:t>
      </w:r>
    </w:p>
    <w:p w:rsidR="00B141CF" w:rsidRDefault="009F45E6">
      <w:pPr>
        <w:pStyle w:val="ListParagraph"/>
        <w:numPr>
          <w:ilvl w:val="0"/>
          <w:numId w:val="100"/>
        </w:numPr>
        <w:tabs>
          <w:tab w:val="left" w:pos="1152"/>
        </w:tabs>
        <w:ind w:hanging="361"/>
        <w:rPr>
          <w:sz w:val="23"/>
        </w:rPr>
      </w:pPr>
      <w:r>
        <w:rPr>
          <w:w w:val="105"/>
          <w:sz w:val="23"/>
        </w:rPr>
        <w:t xml:space="preserve">Construct </w:t>
      </w:r>
      <w:r>
        <w:rPr>
          <w:spacing w:val="-3"/>
          <w:w w:val="105"/>
          <w:sz w:val="23"/>
        </w:rPr>
        <w:t xml:space="preserve">an </w:t>
      </w:r>
      <w:r>
        <w:rPr>
          <w:w w:val="105"/>
          <w:sz w:val="23"/>
        </w:rPr>
        <w:t xml:space="preserve">Op-Amp </w:t>
      </w:r>
      <w:r>
        <w:rPr>
          <w:spacing w:val="-3"/>
          <w:w w:val="105"/>
          <w:sz w:val="23"/>
        </w:rPr>
        <w:t xml:space="preserve">Comparator and </w:t>
      </w:r>
      <w:r>
        <w:rPr>
          <w:w w:val="105"/>
          <w:sz w:val="23"/>
        </w:rPr>
        <w:t>study its</w:t>
      </w:r>
      <w:r>
        <w:rPr>
          <w:spacing w:val="-27"/>
          <w:w w:val="105"/>
          <w:sz w:val="23"/>
        </w:rPr>
        <w:t xml:space="preserve"> </w:t>
      </w:r>
      <w:r>
        <w:rPr>
          <w:w w:val="105"/>
          <w:sz w:val="23"/>
        </w:rPr>
        <w:t>operation.</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0"/>
          <w:numId w:val="100"/>
        </w:numPr>
        <w:tabs>
          <w:tab w:val="left" w:pos="1152"/>
        </w:tabs>
        <w:spacing w:before="69"/>
        <w:ind w:hanging="361"/>
        <w:rPr>
          <w:sz w:val="23"/>
        </w:rPr>
      </w:pPr>
      <w:r>
        <w:rPr>
          <w:w w:val="105"/>
          <w:sz w:val="23"/>
        </w:rPr>
        <w:lastRenderedPageBreak/>
        <w:t xml:space="preserve">Study the working of an </w:t>
      </w:r>
      <w:r>
        <w:rPr>
          <w:spacing w:val="-3"/>
          <w:w w:val="105"/>
          <w:sz w:val="23"/>
        </w:rPr>
        <w:t>emitter-coupled</w:t>
      </w:r>
      <w:r>
        <w:rPr>
          <w:spacing w:val="-5"/>
          <w:w w:val="105"/>
          <w:sz w:val="23"/>
        </w:rPr>
        <w:t xml:space="preserve"> </w:t>
      </w:r>
      <w:r>
        <w:rPr>
          <w:w w:val="105"/>
          <w:sz w:val="23"/>
        </w:rPr>
        <w:t>stable</w:t>
      </w:r>
      <w:r w:rsidR="00AE09C5">
        <w:rPr>
          <w:w w:val="105"/>
          <w:sz w:val="23"/>
        </w:rPr>
        <w:t xml:space="preserve"> </w:t>
      </w:r>
      <w:r>
        <w:rPr>
          <w:w w:val="105"/>
          <w:sz w:val="23"/>
        </w:rPr>
        <w:t>multivibrator.</w:t>
      </w:r>
    </w:p>
    <w:p w:rsidR="00B141CF" w:rsidRDefault="009F45E6">
      <w:pPr>
        <w:pStyle w:val="ListParagraph"/>
        <w:numPr>
          <w:ilvl w:val="0"/>
          <w:numId w:val="100"/>
        </w:numPr>
        <w:tabs>
          <w:tab w:val="left" w:pos="1152"/>
        </w:tabs>
        <w:ind w:hanging="361"/>
        <w:rPr>
          <w:sz w:val="23"/>
        </w:rPr>
      </w:pPr>
      <w:r>
        <w:rPr>
          <w:w w:val="105"/>
          <w:sz w:val="23"/>
        </w:rPr>
        <w:t xml:space="preserve">Assemble </w:t>
      </w:r>
      <w:r>
        <w:rPr>
          <w:spacing w:val="-3"/>
          <w:w w:val="105"/>
          <w:sz w:val="23"/>
        </w:rPr>
        <w:t xml:space="preserve">an emitter-coupled </w:t>
      </w:r>
      <w:r>
        <w:rPr>
          <w:w w:val="105"/>
          <w:sz w:val="23"/>
        </w:rPr>
        <w:t>monostable</w:t>
      </w:r>
      <w:r>
        <w:rPr>
          <w:spacing w:val="-15"/>
          <w:w w:val="105"/>
          <w:sz w:val="23"/>
        </w:rPr>
        <w:t xml:space="preserve"> </w:t>
      </w:r>
      <w:r>
        <w:rPr>
          <w:spacing w:val="-3"/>
          <w:w w:val="105"/>
          <w:sz w:val="23"/>
        </w:rPr>
        <w:t>multivibrator.</w:t>
      </w:r>
    </w:p>
    <w:p w:rsidR="00B141CF" w:rsidRDefault="009F45E6">
      <w:pPr>
        <w:pStyle w:val="ListParagraph"/>
        <w:numPr>
          <w:ilvl w:val="0"/>
          <w:numId w:val="100"/>
        </w:numPr>
        <w:tabs>
          <w:tab w:val="left" w:pos="1152"/>
        </w:tabs>
        <w:spacing w:before="17"/>
        <w:ind w:hanging="361"/>
        <w:rPr>
          <w:sz w:val="23"/>
        </w:rPr>
      </w:pPr>
      <w:r>
        <w:rPr>
          <w:w w:val="105"/>
          <w:sz w:val="23"/>
        </w:rPr>
        <w:t>Study</w:t>
      </w:r>
      <w:r>
        <w:rPr>
          <w:spacing w:val="-14"/>
          <w:w w:val="105"/>
          <w:sz w:val="23"/>
        </w:rPr>
        <w:t xml:space="preserve"> </w:t>
      </w:r>
      <w:r>
        <w:rPr>
          <w:w w:val="105"/>
          <w:sz w:val="23"/>
        </w:rPr>
        <w:t>the</w:t>
      </w:r>
      <w:r>
        <w:rPr>
          <w:spacing w:val="-9"/>
          <w:w w:val="105"/>
          <w:sz w:val="23"/>
        </w:rPr>
        <w:t xml:space="preserve"> </w:t>
      </w:r>
      <w:r>
        <w:rPr>
          <w:w w:val="105"/>
          <w:sz w:val="23"/>
        </w:rPr>
        <w:t>method</w:t>
      </w:r>
      <w:r>
        <w:rPr>
          <w:spacing w:val="-6"/>
          <w:w w:val="105"/>
          <w:sz w:val="23"/>
        </w:rPr>
        <w:t xml:space="preserve"> </w:t>
      </w:r>
      <w:r>
        <w:rPr>
          <w:w w:val="105"/>
          <w:sz w:val="23"/>
        </w:rPr>
        <w:t>of</w:t>
      </w:r>
      <w:r>
        <w:rPr>
          <w:spacing w:val="-12"/>
          <w:w w:val="105"/>
          <w:sz w:val="23"/>
        </w:rPr>
        <w:t xml:space="preserve"> </w:t>
      </w:r>
      <w:r>
        <w:rPr>
          <w:w w:val="105"/>
          <w:sz w:val="23"/>
        </w:rPr>
        <w:t>pulse</w:t>
      </w:r>
      <w:r>
        <w:rPr>
          <w:spacing w:val="-8"/>
          <w:w w:val="105"/>
          <w:sz w:val="23"/>
        </w:rPr>
        <w:t xml:space="preserve"> </w:t>
      </w:r>
      <w:r>
        <w:rPr>
          <w:w w:val="105"/>
          <w:sz w:val="23"/>
        </w:rPr>
        <w:t>width</w:t>
      </w:r>
      <w:r>
        <w:rPr>
          <w:spacing w:val="-7"/>
          <w:w w:val="105"/>
          <w:sz w:val="23"/>
        </w:rPr>
        <w:t xml:space="preserve"> </w:t>
      </w:r>
      <w:r>
        <w:rPr>
          <w:w w:val="105"/>
          <w:sz w:val="23"/>
        </w:rPr>
        <w:t>control</w:t>
      </w:r>
      <w:r>
        <w:rPr>
          <w:spacing w:val="-10"/>
          <w:w w:val="105"/>
          <w:sz w:val="23"/>
        </w:rPr>
        <w:t xml:space="preserve"> </w:t>
      </w:r>
      <w:r>
        <w:rPr>
          <w:w w:val="105"/>
          <w:sz w:val="23"/>
        </w:rPr>
        <w:t>of</w:t>
      </w:r>
      <w:r>
        <w:rPr>
          <w:spacing w:val="-12"/>
          <w:w w:val="105"/>
          <w:sz w:val="23"/>
        </w:rPr>
        <w:t xml:space="preserve"> </w:t>
      </w:r>
      <w:r>
        <w:rPr>
          <w:spacing w:val="-3"/>
          <w:w w:val="105"/>
          <w:sz w:val="23"/>
        </w:rPr>
        <w:t>monostable</w:t>
      </w:r>
      <w:r>
        <w:rPr>
          <w:spacing w:val="-8"/>
          <w:w w:val="105"/>
          <w:sz w:val="23"/>
        </w:rPr>
        <w:t xml:space="preserve"> </w:t>
      </w:r>
      <w:r>
        <w:rPr>
          <w:w w:val="105"/>
          <w:sz w:val="23"/>
        </w:rPr>
        <w:t>MV.</w:t>
      </w:r>
    </w:p>
    <w:p w:rsidR="00B141CF" w:rsidRDefault="009F45E6">
      <w:pPr>
        <w:pStyle w:val="ListParagraph"/>
        <w:numPr>
          <w:ilvl w:val="0"/>
          <w:numId w:val="100"/>
        </w:numPr>
        <w:tabs>
          <w:tab w:val="left" w:pos="1152"/>
        </w:tabs>
        <w:spacing w:before="17"/>
        <w:ind w:hanging="361"/>
        <w:rPr>
          <w:sz w:val="23"/>
        </w:rPr>
      </w:pPr>
      <w:r>
        <w:rPr>
          <w:w w:val="105"/>
          <w:sz w:val="23"/>
        </w:rPr>
        <w:t>Assemble a bistable multivibrator with</w:t>
      </w:r>
      <w:r>
        <w:rPr>
          <w:spacing w:val="-11"/>
          <w:w w:val="105"/>
          <w:sz w:val="23"/>
        </w:rPr>
        <w:t xml:space="preserve"> </w:t>
      </w:r>
      <w:r>
        <w:rPr>
          <w:spacing w:val="2"/>
          <w:w w:val="105"/>
          <w:sz w:val="23"/>
        </w:rPr>
        <w:t>collector</w:t>
      </w:r>
      <w:r w:rsidR="00AE09C5">
        <w:rPr>
          <w:spacing w:val="2"/>
          <w:w w:val="105"/>
          <w:sz w:val="23"/>
        </w:rPr>
        <w:t xml:space="preserve"> </w:t>
      </w:r>
      <w:r>
        <w:rPr>
          <w:spacing w:val="2"/>
          <w:w w:val="105"/>
          <w:sz w:val="23"/>
        </w:rPr>
        <w:t>triggering.</w:t>
      </w:r>
    </w:p>
    <w:p w:rsidR="00B141CF" w:rsidRDefault="009F45E6">
      <w:pPr>
        <w:pStyle w:val="ListParagraph"/>
        <w:numPr>
          <w:ilvl w:val="0"/>
          <w:numId w:val="100"/>
        </w:numPr>
        <w:tabs>
          <w:tab w:val="left" w:pos="1152"/>
        </w:tabs>
        <w:ind w:hanging="361"/>
        <w:rPr>
          <w:sz w:val="23"/>
        </w:rPr>
      </w:pPr>
      <w:r>
        <w:rPr>
          <w:w w:val="105"/>
          <w:sz w:val="23"/>
        </w:rPr>
        <w:t>Construct</w:t>
      </w:r>
      <w:r>
        <w:rPr>
          <w:spacing w:val="-15"/>
          <w:w w:val="105"/>
          <w:sz w:val="23"/>
        </w:rPr>
        <w:t xml:space="preserve"> </w:t>
      </w:r>
      <w:r>
        <w:rPr>
          <w:w w:val="105"/>
          <w:sz w:val="23"/>
        </w:rPr>
        <w:t>a</w:t>
      </w:r>
      <w:r>
        <w:rPr>
          <w:spacing w:val="-13"/>
          <w:w w:val="105"/>
          <w:sz w:val="23"/>
        </w:rPr>
        <w:t xml:space="preserve"> </w:t>
      </w:r>
      <w:r>
        <w:rPr>
          <w:w w:val="105"/>
          <w:sz w:val="23"/>
        </w:rPr>
        <w:t>astable</w:t>
      </w:r>
      <w:r>
        <w:rPr>
          <w:spacing w:val="-11"/>
          <w:w w:val="105"/>
          <w:sz w:val="23"/>
        </w:rPr>
        <w:t xml:space="preserve"> </w:t>
      </w:r>
      <w:r>
        <w:rPr>
          <w:w w:val="105"/>
          <w:sz w:val="23"/>
        </w:rPr>
        <w:t>multivibrator</w:t>
      </w:r>
      <w:r>
        <w:rPr>
          <w:spacing w:val="-12"/>
          <w:w w:val="105"/>
          <w:sz w:val="23"/>
        </w:rPr>
        <w:t xml:space="preserve"> </w:t>
      </w:r>
      <w:r>
        <w:rPr>
          <w:w w:val="105"/>
          <w:sz w:val="23"/>
        </w:rPr>
        <w:t>with</w:t>
      </w:r>
      <w:r>
        <w:rPr>
          <w:spacing w:val="-11"/>
          <w:w w:val="105"/>
          <w:sz w:val="23"/>
        </w:rPr>
        <w:t xml:space="preserve"> </w:t>
      </w:r>
      <w:r>
        <w:rPr>
          <w:w w:val="105"/>
          <w:sz w:val="23"/>
        </w:rPr>
        <w:t>the</w:t>
      </w:r>
      <w:r>
        <w:rPr>
          <w:spacing w:val="-12"/>
          <w:w w:val="105"/>
          <w:sz w:val="23"/>
        </w:rPr>
        <w:t xml:space="preserve"> </w:t>
      </w:r>
      <w:r>
        <w:rPr>
          <w:w w:val="105"/>
          <w:sz w:val="23"/>
        </w:rPr>
        <w:t>help</w:t>
      </w:r>
      <w:r>
        <w:rPr>
          <w:spacing w:val="-11"/>
          <w:w w:val="105"/>
          <w:sz w:val="23"/>
        </w:rPr>
        <w:t xml:space="preserve"> </w:t>
      </w:r>
      <w:r>
        <w:rPr>
          <w:w w:val="105"/>
          <w:sz w:val="23"/>
        </w:rPr>
        <w:t>of</w:t>
      </w:r>
      <w:r>
        <w:rPr>
          <w:spacing w:val="-14"/>
          <w:w w:val="105"/>
          <w:sz w:val="23"/>
        </w:rPr>
        <w:t xml:space="preserve"> </w:t>
      </w:r>
      <w:r>
        <w:rPr>
          <w:w w:val="105"/>
          <w:sz w:val="23"/>
        </w:rPr>
        <w:t>555</w:t>
      </w:r>
      <w:r>
        <w:rPr>
          <w:spacing w:val="-11"/>
          <w:w w:val="105"/>
          <w:sz w:val="23"/>
        </w:rPr>
        <w:t xml:space="preserve"> </w:t>
      </w:r>
      <w:r>
        <w:rPr>
          <w:w w:val="105"/>
          <w:sz w:val="23"/>
        </w:rPr>
        <w:t>IC</w:t>
      </w:r>
      <w:r>
        <w:rPr>
          <w:spacing w:val="-14"/>
          <w:w w:val="105"/>
          <w:sz w:val="23"/>
        </w:rPr>
        <w:t xml:space="preserve"> </w:t>
      </w:r>
      <w:r>
        <w:rPr>
          <w:w w:val="105"/>
          <w:sz w:val="23"/>
        </w:rPr>
        <w:t>and</w:t>
      </w:r>
      <w:r>
        <w:rPr>
          <w:spacing w:val="-11"/>
          <w:w w:val="105"/>
          <w:sz w:val="23"/>
        </w:rPr>
        <w:t xml:space="preserve"> </w:t>
      </w:r>
      <w:r>
        <w:rPr>
          <w:w w:val="105"/>
          <w:sz w:val="23"/>
        </w:rPr>
        <w:t>study</w:t>
      </w:r>
      <w:r>
        <w:rPr>
          <w:spacing w:val="-17"/>
          <w:w w:val="105"/>
          <w:sz w:val="23"/>
        </w:rPr>
        <w:t xml:space="preserve"> </w:t>
      </w:r>
      <w:r>
        <w:rPr>
          <w:w w:val="105"/>
          <w:sz w:val="23"/>
        </w:rPr>
        <w:t>its</w:t>
      </w:r>
      <w:r>
        <w:rPr>
          <w:spacing w:val="-13"/>
          <w:w w:val="105"/>
          <w:sz w:val="23"/>
        </w:rPr>
        <w:t xml:space="preserve"> </w:t>
      </w:r>
      <w:r>
        <w:rPr>
          <w:w w:val="105"/>
          <w:sz w:val="23"/>
        </w:rPr>
        <w:t>output</w:t>
      </w:r>
      <w:r>
        <w:rPr>
          <w:spacing w:val="-14"/>
          <w:w w:val="105"/>
          <w:sz w:val="23"/>
        </w:rPr>
        <w:t xml:space="preserve"> </w:t>
      </w:r>
      <w:r>
        <w:rPr>
          <w:w w:val="105"/>
          <w:sz w:val="23"/>
        </w:rPr>
        <w:t>wave</w:t>
      </w:r>
      <w:r>
        <w:rPr>
          <w:spacing w:val="-12"/>
          <w:w w:val="105"/>
          <w:sz w:val="23"/>
        </w:rPr>
        <w:t xml:space="preserve"> </w:t>
      </w:r>
      <w:r>
        <w:rPr>
          <w:w w:val="105"/>
          <w:sz w:val="23"/>
        </w:rPr>
        <w:t>form.</w:t>
      </w:r>
    </w:p>
    <w:p w:rsidR="00B141CF" w:rsidRDefault="009F45E6">
      <w:pPr>
        <w:pStyle w:val="ListParagraph"/>
        <w:numPr>
          <w:ilvl w:val="0"/>
          <w:numId w:val="100"/>
        </w:numPr>
        <w:tabs>
          <w:tab w:val="left" w:pos="1152"/>
        </w:tabs>
        <w:ind w:hanging="361"/>
        <w:rPr>
          <w:sz w:val="23"/>
        </w:rPr>
      </w:pPr>
      <w:r>
        <w:rPr>
          <w:w w:val="105"/>
          <w:sz w:val="23"/>
        </w:rPr>
        <w:t>Construct</w:t>
      </w:r>
      <w:r>
        <w:rPr>
          <w:spacing w:val="-16"/>
          <w:w w:val="105"/>
          <w:sz w:val="23"/>
        </w:rPr>
        <w:t xml:space="preserve"> </w:t>
      </w:r>
      <w:r>
        <w:rPr>
          <w:w w:val="105"/>
          <w:sz w:val="23"/>
        </w:rPr>
        <w:t>a</w:t>
      </w:r>
      <w:r>
        <w:rPr>
          <w:spacing w:val="-13"/>
          <w:w w:val="105"/>
          <w:sz w:val="23"/>
        </w:rPr>
        <w:t xml:space="preserve"> </w:t>
      </w:r>
      <w:r>
        <w:rPr>
          <w:w w:val="105"/>
          <w:sz w:val="23"/>
        </w:rPr>
        <w:t>monostable</w:t>
      </w:r>
      <w:r>
        <w:rPr>
          <w:spacing w:val="-11"/>
          <w:w w:val="105"/>
          <w:sz w:val="23"/>
        </w:rPr>
        <w:t xml:space="preserve"> </w:t>
      </w:r>
      <w:r>
        <w:rPr>
          <w:spacing w:val="-3"/>
          <w:w w:val="105"/>
          <w:sz w:val="23"/>
        </w:rPr>
        <w:t>multivibrator</w:t>
      </w:r>
      <w:r>
        <w:rPr>
          <w:spacing w:val="-12"/>
          <w:w w:val="105"/>
          <w:sz w:val="23"/>
        </w:rPr>
        <w:t xml:space="preserve"> </w:t>
      </w:r>
      <w:r>
        <w:rPr>
          <w:w w:val="105"/>
          <w:sz w:val="23"/>
        </w:rPr>
        <w:t>with</w:t>
      </w:r>
      <w:r>
        <w:rPr>
          <w:spacing w:val="-11"/>
          <w:w w:val="105"/>
          <w:sz w:val="23"/>
        </w:rPr>
        <w:t xml:space="preserve"> </w:t>
      </w:r>
      <w:r>
        <w:rPr>
          <w:w w:val="105"/>
          <w:sz w:val="23"/>
        </w:rPr>
        <w:t>the</w:t>
      </w:r>
      <w:r>
        <w:rPr>
          <w:spacing w:val="-13"/>
          <w:w w:val="105"/>
          <w:sz w:val="23"/>
        </w:rPr>
        <w:t xml:space="preserve"> </w:t>
      </w:r>
      <w:r>
        <w:rPr>
          <w:w w:val="105"/>
          <w:sz w:val="23"/>
        </w:rPr>
        <w:t>help</w:t>
      </w:r>
      <w:r>
        <w:rPr>
          <w:spacing w:val="-11"/>
          <w:w w:val="105"/>
          <w:sz w:val="23"/>
        </w:rPr>
        <w:t xml:space="preserve"> </w:t>
      </w:r>
      <w:r>
        <w:rPr>
          <w:w w:val="105"/>
          <w:sz w:val="23"/>
        </w:rPr>
        <w:t>of</w:t>
      </w:r>
      <w:r>
        <w:rPr>
          <w:spacing w:val="-15"/>
          <w:w w:val="105"/>
          <w:sz w:val="23"/>
        </w:rPr>
        <w:t xml:space="preserve"> </w:t>
      </w:r>
      <w:r>
        <w:rPr>
          <w:w w:val="105"/>
          <w:sz w:val="23"/>
        </w:rPr>
        <w:t>555</w:t>
      </w:r>
      <w:r>
        <w:rPr>
          <w:spacing w:val="-12"/>
          <w:w w:val="105"/>
          <w:sz w:val="23"/>
        </w:rPr>
        <w:t xml:space="preserve"> </w:t>
      </w:r>
      <w:r>
        <w:rPr>
          <w:w w:val="105"/>
          <w:sz w:val="23"/>
        </w:rPr>
        <w:t>IC</w:t>
      </w:r>
      <w:r>
        <w:rPr>
          <w:spacing w:val="-16"/>
          <w:w w:val="105"/>
          <w:sz w:val="23"/>
        </w:rPr>
        <w:t xml:space="preserve"> </w:t>
      </w:r>
      <w:r>
        <w:rPr>
          <w:spacing w:val="-3"/>
          <w:w w:val="105"/>
          <w:sz w:val="23"/>
        </w:rPr>
        <w:t>and</w:t>
      </w:r>
      <w:r>
        <w:rPr>
          <w:spacing w:val="-12"/>
          <w:w w:val="105"/>
          <w:sz w:val="23"/>
        </w:rPr>
        <w:t xml:space="preserve"> </w:t>
      </w:r>
      <w:r>
        <w:rPr>
          <w:w w:val="105"/>
          <w:sz w:val="23"/>
        </w:rPr>
        <w:t>study</w:t>
      </w:r>
      <w:r>
        <w:rPr>
          <w:spacing w:val="-17"/>
          <w:w w:val="105"/>
          <w:sz w:val="23"/>
        </w:rPr>
        <w:t xml:space="preserve"> </w:t>
      </w:r>
      <w:r>
        <w:rPr>
          <w:w w:val="105"/>
          <w:sz w:val="23"/>
        </w:rPr>
        <w:t>its</w:t>
      </w:r>
      <w:r>
        <w:rPr>
          <w:spacing w:val="-14"/>
          <w:w w:val="105"/>
          <w:sz w:val="23"/>
        </w:rPr>
        <w:t xml:space="preserve"> </w:t>
      </w:r>
      <w:r>
        <w:rPr>
          <w:w w:val="105"/>
          <w:sz w:val="23"/>
        </w:rPr>
        <w:t>output</w:t>
      </w:r>
      <w:r>
        <w:rPr>
          <w:spacing w:val="-15"/>
          <w:w w:val="105"/>
          <w:sz w:val="23"/>
        </w:rPr>
        <w:t xml:space="preserve"> </w:t>
      </w:r>
      <w:r>
        <w:rPr>
          <w:w w:val="105"/>
          <w:sz w:val="23"/>
        </w:rPr>
        <w:t>wave</w:t>
      </w:r>
      <w:r>
        <w:rPr>
          <w:spacing w:val="-12"/>
          <w:w w:val="105"/>
          <w:sz w:val="23"/>
        </w:rPr>
        <w:t xml:space="preserve"> </w:t>
      </w:r>
      <w:r>
        <w:rPr>
          <w:w w:val="105"/>
          <w:sz w:val="23"/>
        </w:rPr>
        <w:t>form.</w:t>
      </w:r>
    </w:p>
    <w:p w:rsidR="00B141CF" w:rsidRDefault="009F45E6">
      <w:pPr>
        <w:pStyle w:val="ListParagraph"/>
        <w:numPr>
          <w:ilvl w:val="0"/>
          <w:numId w:val="100"/>
        </w:numPr>
        <w:tabs>
          <w:tab w:val="left" w:pos="1152"/>
        </w:tabs>
        <w:spacing w:before="16"/>
        <w:ind w:hanging="361"/>
        <w:rPr>
          <w:sz w:val="23"/>
        </w:rPr>
      </w:pPr>
      <w:r>
        <w:rPr>
          <w:w w:val="105"/>
          <w:sz w:val="23"/>
        </w:rPr>
        <w:t>Study</w:t>
      </w:r>
      <w:r>
        <w:rPr>
          <w:spacing w:val="-8"/>
          <w:w w:val="105"/>
          <w:sz w:val="23"/>
        </w:rPr>
        <w:t xml:space="preserve"> </w:t>
      </w:r>
      <w:r>
        <w:rPr>
          <w:w w:val="105"/>
          <w:sz w:val="23"/>
        </w:rPr>
        <w:t>the</w:t>
      </w:r>
      <w:r>
        <w:rPr>
          <w:spacing w:val="-8"/>
          <w:w w:val="105"/>
          <w:sz w:val="23"/>
        </w:rPr>
        <w:t xml:space="preserve"> </w:t>
      </w:r>
      <w:r>
        <w:rPr>
          <w:w w:val="105"/>
          <w:sz w:val="23"/>
        </w:rPr>
        <w:t>behavior</w:t>
      </w:r>
      <w:r>
        <w:rPr>
          <w:spacing w:val="-10"/>
          <w:w w:val="105"/>
          <w:sz w:val="23"/>
        </w:rPr>
        <w:t xml:space="preserve"> </w:t>
      </w:r>
      <w:r>
        <w:rPr>
          <w:w w:val="105"/>
          <w:sz w:val="23"/>
        </w:rPr>
        <w:t>of</w:t>
      </w:r>
      <w:r>
        <w:rPr>
          <w:spacing w:val="-10"/>
          <w:w w:val="105"/>
          <w:sz w:val="23"/>
        </w:rPr>
        <w:t xml:space="preserve"> </w:t>
      </w:r>
      <w:r>
        <w:rPr>
          <w:w w:val="105"/>
          <w:sz w:val="23"/>
        </w:rPr>
        <w:t>RC</w:t>
      </w:r>
      <w:r>
        <w:rPr>
          <w:spacing w:val="-7"/>
          <w:w w:val="105"/>
          <w:sz w:val="23"/>
        </w:rPr>
        <w:t xml:space="preserve"> </w:t>
      </w:r>
      <w:r>
        <w:rPr>
          <w:spacing w:val="-3"/>
          <w:w w:val="105"/>
          <w:sz w:val="23"/>
        </w:rPr>
        <w:t>differentiator</w:t>
      </w:r>
      <w:r>
        <w:rPr>
          <w:spacing w:val="-8"/>
          <w:w w:val="105"/>
          <w:sz w:val="23"/>
        </w:rPr>
        <w:t xml:space="preserve"> </w:t>
      </w:r>
      <w:r>
        <w:rPr>
          <w:w w:val="105"/>
          <w:sz w:val="23"/>
        </w:rPr>
        <w:t>and</w:t>
      </w:r>
      <w:r>
        <w:rPr>
          <w:spacing w:val="-8"/>
          <w:w w:val="105"/>
          <w:sz w:val="23"/>
        </w:rPr>
        <w:t xml:space="preserve"> </w:t>
      </w:r>
      <w:r>
        <w:rPr>
          <w:spacing w:val="-3"/>
          <w:w w:val="105"/>
          <w:sz w:val="23"/>
        </w:rPr>
        <w:t>integrator</w:t>
      </w:r>
      <w:r>
        <w:rPr>
          <w:spacing w:val="-17"/>
          <w:w w:val="105"/>
          <w:sz w:val="23"/>
        </w:rPr>
        <w:t xml:space="preserve"> </w:t>
      </w:r>
      <w:r>
        <w:rPr>
          <w:w w:val="105"/>
          <w:sz w:val="23"/>
        </w:rPr>
        <w:t>circuits</w:t>
      </w:r>
      <w:r>
        <w:rPr>
          <w:spacing w:val="-10"/>
          <w:w w:val="105"/>
          <w:sz w:val="23"/>
        </w:rPr>
        <w:t xml:space="preserve"> </w:t>
      </w:r>
      <w:r>
        <w:rPr>
          <w:w w:val="105"/>
          <w:sz w:val="23"/>
        </w:rPr>
        <w:t>for</w:t>
      </w:r>
      <w:r>
        <w:rPr>
          <w:spacing w:val="-7"/>
          <w:w w:val="105"/>
          <w:sz w:val="23"/>
        </w:rPr>
        <w:t xml:space="preserve"> </w:t>
      </w:r>
      <w:r>
        <w:rPr>
          <w:w w:val="105"/>
          <w:sz w:val="23"/>
        </w:rPr>
        <w:t>step,</w:t>
      </w:r>
      <w:r>
        <w:rPr>
          <w:spacing w:val="-12"/>
          <w:w w:val="105"/>
          <w:sz w:val="23"/>
        </w:rPr>
        <w:t xml:space="preserve"> </w:t>
      </w:r>
      <w:r>
        <w:rPr>
          <w:spacing w:val="-3"/>
          <w:w w:val="105"/>
          <w:sz w:val="23"/>
        </w:rPr>
        <w:t>square,</w:t>
      </w:r>
      <w:r>
        <w:rPr>
          <w:spacing w:val="-12"/>
          <w:w w:val="105"/>
          <w:sz w:val="23"/>
        </w:rPr>
        <w:t xml:space="preserve"> </w:t>
      </w:r>
      <w:r>
        <w:rPr>
          <w:w w:val="105"/>
          <w:sz w:val="23"/>
        </w:rPr>
        <w:t>and</w:t>
      </w:r>
      <w:r>
        <w:rPr>
          <w:spacing w:val="-13"/>
          <w:w w:val="105"/>
          <w:sz w:val="23"/>
        </w:rPr>
        <w:t xml:space="preserve"> </w:t>
      </w:r>
      <w:r>
        <w:rPr>
          <w:w w:val="105"/>
          <w:sz w:val="23"/>
        </w:rPr>
        <w:t>pulse</w:t>
      </w:r>
      <w:r>
        <w:rPr>
          <w:spacing w:val="42"/>
          <w:w w:val="105"/>
          <w:sz w:val="23"/>
        </w:rPr>
        <w:t xml:space="preserve"> </w:t>
      </w:r>
      <w:r>
        <w:rPr>
          <w:w w:val="105"/>
          <w:sz w:val="23"/>
        </w:rPr>
        <w:t>input.</w:t>
      </w:r>
    </w:p>
    <w:p w:rsidR="00B141CF" w:rsidRDefault="009F45E6">
      <w:pPr>
        <w:pStyle w:val="ListParagraph"/>
        <w:numPr>
          <w:ilvl w:val="0"/>
          <w:numId w:val="100"/>
        </w:numPr>
        <w:tabs>
          <w:tab w:val="left" w:pos="1152"/>
        </w:tabs>
        <w:spacing w:before="10"/>
        <w:ind w:hanging="361"/>
        <w:rPr>
          <w:sz w:val="23"/>
        </w:rPr>
      </w:pPr>
      <w:r>
        <w:rPr>
          <w:w w:val="105"/>
          <w:sz w:val="23"/>
        </w:rPr>
        <w:t>Study the performance of RC</w:t>
      </w:r>
      <w:r>
        <w:rPr>
          <w:spacing w:val="-8"/>
          <w:w w:val="105"/>
          <w:sz w:val="23"/>
        </w:rPr>
        <w:t xml:space="preserve"> </w:t>
      </w:r>
      <w:r>
        <w:rPr>
          <w:w w:val="105"/>
          <w:sz w:val="23"/>
        </w:rPr>
        <w:t>Ramp</w:t>
      </w:r>
      <w:r w:rsidR="00AE09C5">
        <w:rPr>
          <w:w w:val="105"/>
          <w:sz w:val="23"/>
        </w:rPr>
        <w:t xml:space="preserve"> </w:t>
      </w:r>
      <w:r>
        <w:rPr>
          <w:w w:val="105"/>
          <w:sz w:val="23"/>
        </w:rPr>
        <w:t>generator.</w:t>
      </w:r>
    </w:p>
    <w:p w:rsidR="00B141CF" w:rsidRDefault="009F45E6">
      <w:pPr>
        <w:pStyle w:val="ListParagraph"/>
        <w:numPr>
          <w:ilvl w:val="0"/>
          <w:numId w:val="100"/>
        </w:numPr>
        <w:tabs>
          <w:tab w:val="left" w:pos="1152"/>
        </w:tabs>
        <w:ind w:hanging="361"/>
        <w:rPr>
          <w:sz w:val="23"/>
        </w:rPr>
      </w:pPr>
      <w:r>
        <w:rPr>
          <w:w w:val="105"/>
          <w:sz w:val="23"/>
        </w:rPr>
        <w:t>Study the performance of a constant current sweep</w:t>
      </w:r>
      <w:r>
        <w:rPr>
          <w:spacing w:val="-12"/>
          <w:w w:val="105"/>
          <w:sz w:val="23"/>
        </w:rPr>
        <w:t xml:space="preserve"> </w:t>
      </w:r>
      <w:r>
        <w:rPr>
          <w:w w:val="105"/>
          <w:sz w:val="23"/>
        </w:rPr>
        <w:t>generator.</w:t>
      </w:r>
    </w:p>
    <w:p w:rsidR="00B141CF" w:rsidRDefault="009F45E6">
      <w:pPr>
        <w:pStyle w:val="ListParagraph"/>
        <w:numPr>
          <w:ilvl w:val="0"/>
          <w:numId w:val="100"/>
        </w:numPr>
        <w:tabs>
          <w:tab w:val="left" w:pos="1152"/>
        </w:tabs>
        <w:spacing w:before="16"/>
        <w:ind w:hanging="361"/>
        <w:rPr>
          <w:sz w:val="23"/>
        </w:rPr>
      </w:pPr>
      <w:r>
        <w:rPr>
          <w:w w:val="105"/>
          <w:sz w:val="23"/>
        </w:rPr>
        <w:t xml:space="preserve">Assemble a UJT Relaxation </w:t>
      </w:r>
      <w:r>
        <w:rPr>
          <w:spacing w:val="-3"/>
          <w:w w:val="105"/>
          <w:sz w:val="23"/>
        </w:rPr>
        <w:t xml:space="preserve">oscillator and </w:t>
      </w:r>
      <w:r>
        <w:rPr>
          <w:w w:val="105"/>
          <w:sz w:val="23"/>
        </w:rPr>
        <w:t>observe its output</w:t>
      </w:r>
      <w:r>
        <w:rPr>
          <w:spacing w:val="-22"/>
          <w:w w:val="105"/>
          <w:sz w:val="23"/>
        </w:rPr>
        <w:t xml:space="preserve"> </w:t>
      </w:r>
      <w:r>
        <w:rPr>
          <w:w w:val="105"/>
          <w:sz w:val="23"/>
        </w:rPr>
        <w:t>waveforms.</w:t>
      </w:r>
    </w:p>
    <w:p w:rsidR="00B141CF" w:rsidRDefault="009F45E6">
      <w:pPr>
        <w:pStyle w:val="ListParagraph"/>
        <w:numPr>
          <w:ilvl w:val="0"/>
          <w:numId w:val="100"/>
        </w:numPr>
        <w:tabs>
          <w:tab w:val="left" w:pos="1152"/>
        </w:tabs>
        <w:ind w:hanging="361"/>
        <w:rPr>
          <w:sz w:val="23"/>
        </w:rPr>
      </w:pPr>
      <w:r>
        <w:rPr>
          <w:w w:val="105"/>
          <w:sz w:val="23"/>
        </w:rPr>
        <w:t xml:space="preserve">Assemble a </w:t>
      </w:r>
      <w:r>
        <w:rPr>
          <w:spacing w:val="-3"/>
          <w:w w:val="105"/>
          <w:sz w:val="23"/>
        </w:rPr>
        <w:t xml:space="preserve">bootstrap </w:t>
      </w:r>
      <w:r>
        <w:rPr>
          <w:w w:val="105"/>
          <w:sz w:val="23"/>
        </w:rPr>
        <w:t>ramp</w:t>
      </w:r>
      <w:r>
        <w:rPr>
          <w:spacing w:val="-19"/>
          <w:w w:val="105"/>
          <w:sz w:val="23"/>
        </w:rPr>
        <w:t xml:space="preserve"> </w:t>
      </w:r>
      <w:r>
        <w:rPr>
          <w:w w:val="105"/>
          <w:sz w:val="23"/>
        </w:rPr>
        <w:t>generator.</w:t>
      </w:r>
    </w:p>
    <w:p w:rsidR="00B141CF" w:rsidRDefault="009F45E6">
      <w:pPr>
        <w:pStyle w:val="ListParagraph"/>
        <w:numPr>
          <w:ilvl w:val="0"/>
          <w:numId w:val="100"/>
        </w:numPr>
        <w:tabs>
          <w:tab w:val="left" w:pos="1152"/>
        </w:tabs>
        <w:spacing w:before="10"/>
        <w:ind w:hanging="361"/>
        <w:rPr>
          <w:sz w:val="23"/>
        </w:rPr>
      </w:pPr>
      <w:r>
        <w:rPr>
          <w:w w:val="105"/>
          <w:sz w:val="23"/>
        </w:rPr>
        <w:t>Assemble a Miller integrator ramp</w:t>
      </w:r>
      <w:r>
        <w:rPr>
          <w:spacing w:val="-29"/>
          <w:w w:val="105"/>
          <w:sz w:val="23"/>
        </w:rPr>
        <w:t xml:space="preserve"> </w:t>
      </w:r>
      <w:r>
        <w:rPr>
          <w:w w:val="105"/>
          <w:sz w:val="23"/>
        </w:rPr>
        <w:t>generator.</w:t>
      </w:r>
    </w:p>
    <w:p w:rsidR="00B141CF" w:rsidRDefault="009F45E6">
      <w:pPr>
        <w:pStyle w:val="ListParagraph"/>
        <w:numPr>
          <w:ilvl w:val="0"/>
          <w:numId w:val="100"/>
        </w:numPr>
        <w:tabs>
          <w:tab w:val="left" w:pos="1152"/>
        </w:tabs>
        <w:spacing w:before="16"/>
        <w:ind w:hanging="361"/>
        <w:rPr>
          <w:sz w:val="23"/>
        </w:rPr>
      </w:pPr>
      <w:r>
        <w:rPr>
          <w:w w:val="105"/>
          <w:sz w:val="23"/>
        </w:rPr>
        <w:t xml:space="preserve">Study the function of Op-amp </w:t>
      </w:r>
      <w:r>
        <w:rPr>
          <w:spacing w:val="-3"/>
          <w:w w:val="105"/>
          <w:sz w:val="23"/>
        </w:rPr>
        <w:t>function</w:t>
      </w:r>
      <w:r>
        <w:rPr>
          <w:spacing w:val="-42"/>
          <w:w w:val="105"/>
          <w:sz w:val="23"/>
        </w:rPr>
        <w:t xml:space="preserve"> </w:t>
      </w:r>
      <w:r>
        <w:rPr>
          <w:w w:val="105"/>
          <w:sz w:val="23"/>
        </w:rPr>
        <w:t>generator.</w:t>
      </w:r>
    </w:p>
    <w:p w:rsidR="00B141CF" w:rsidRDefault="009F45E6">
      <w:pPr>
        <w:pStyle w:val="ListParagraph"/>
        <w:numPr>
          <w:ilvl w:val="0"/>
          <w:numId w:val="100"/>
        </w:numPr>
        <w:tabs>
          <w:tab w:val="left" w:pos="1152"/>
        </w:tabs>
        <w:spacing w:before="10"/>
        <w:ind w:hanging="361"/>
        <w:rPr>
          <w:sz w:val="23"/>
        </w:rPr>
      </w:pPr>
      <w:r>
        <w:rPr>
          <w:w w:val="105"/>
          <w:sz w:val="23"/>
        </w:rPr>
        <w:t xml:space="preserve">Study the function of IC </w:t>
      </w:r>
      <w:r>
        <w:rPr>
          <w:spacing w:val="-3"/>
          <w:w w:val="105"/>
          <w:sz w:val="23"/>
        </w:rPr>
        <w:t>function</w:t>
      </w:r>
      <w:r>
        <w:rPr>
          <w:spacing w:val="-35"/>
          <w:w w:val="105"/>
          <w:sz w:val="23"/>
        </w:rPr>
        <w:t xml:space="preserve"> </w:t>
      </w:r>
      <w:r>
        <w:rPr>
          <w:spacing w:val="-3"/>
          <w:w w:val="105"/>
          <w:sz w:val="23"/>
        </w:rPr>
        <w:t>generator.</w:t>
      </w:r>
    </w:p>
    <w:p w:rsidR="00B141CF" w:rsidRDefault="009F45E6">
      <w:pPr>
        <w:pStyle w:val="ListParagraph"/>
        <w:numPr>
          <w:ilvl w:val="0"/>
          <w:numId w:val="100"/>
        </w:numPr>
        <w:tabs>
          <w:tab w:val="left" w:pos="1152"/>
        </w:tabs>
        <w:ind w:hanging="361"/>
        <w:rPr>
          <w:sz w:val="23"/>
        </w:rPr>
      </w:pPr>
      <w:r>
        <w:rPr>
          <w:w w:val="105"/>
          <w:sz w:val="23"/>
        </w:rPr>
        <w:t xml:space="preserve">Assemble a diode comparator </w:t>
      </w:r>
      <w:r>
        <w:rPr>
          <w:spacing w:val="-3"/>
          <w:w w:val="105"/>
          <w:sz w:val="23"/>
        </w:rPr>
        <w:t xml:space="preserve">and </w:t>
      </w:r>
      <w:r>
        <w:rPr>
          <w:w w:val="105"/>
          <w:sz w:val="23"/>
        </w:rPr>
        <w:t>study</w:t>
      </w:r>
      <w:r>
        <w:rPr>
          <w:spacing w:val="-3"/>
          <w:w w:val="105"/>
          <w:sz w:val="23"/>
        </w:rPr>
        <w:t xml:space="preserve"> </w:t>
      </w:r>
      <w:r>
        <w:rPr>
          <w:spacing w:val="2"/>
          <w:w w:val="105"/>
          <w:sz w:val="23"/>
        </w:rPr>
        <w:t>its</w:t>
      </w:r>
      <w:r w:rsidR="00AE09C5">
        <w:rPr>
          <w:spacing w:val="2"/>
          <w:w w:val="105"/>
          <w:sz w:val="23"/>
        </w:rPr>
        <w:t xml:space="preserve"> </w:t>
      </w:r>
      <w:r>
        <w:rPr>
          <w:spacing w:val="2"/>
          <w:w w:val="105"/>
          <w:sz w:val="23"/>
        </w:rPr>
        <w:t>working.</w:t>
      </w:r>
    </w:p>
    <w:p w:rsidR="00B141CF" w:rsidRDefault="009F45E6">
      <w:pPr>
        <w:pStyle w:val="ListParagraph"/>
        <w:numPr>
          <w:ilvl w:val="0"/>
          <w:numId w:val="100"/>
        </w:numPr>
        <w:tabs>
          <w:tab w:val="left" w:pos="1152"/>
        </w:tabs>
        <w:spacing w:before="16"/>
        <w:ind w:hanging="361"/>
        <w:rPr>
          <w:sz w:val="23"/>
        </w:rPr>
      </w:pPr>
      <w:r>
        <w:rPr>
          <w:w w:val="105"/>
          <w:sz w:val="23"/>
        </w:rPr>
        <w:t xml:space="preserve">Assemble a </w:t>
      </w:r>
      <w:r>
        <w:rPr>
          <w:spacing w:val="-3"/>
          <w:w w:val="105"/>
          <w:sz w:val="23"/>
        </w:rPr>
        <w:t xml:space="preserve">transistor </w:t>
      </w:r>
      <w:r>
        <w:rPr>
          <w:w w:val="105"/>
          <w:sz w:val="23"/>
        </w:rPr>
        <w:t xml:space="preserve">comparator </w:t>
      </w:r>
      <w:r>
        <w:rPr>
          <w:spacing w:val="-3"/>
          <w:w w:val="105"/>
          <w:sz w:val="23"/>
        </w:rPr>
        <w:t xml:space="preserve">and </w:t>
      </w:r>
      <w:r>
        <w:rPr>
          <w:w w:val="105"/>
          <w:sz w:val="23"/>
        </w:rPr>
        <w:t>study its</w:t>
      </w:r>
      <w:r>
        <w:rPr>
          <w:spacing w:val="-45"/>
          <w:w w:val="105"/>
          <w:sz w:val="23"/>
        </w:rPr>
        <w:t xml:space="preserve"> </w:t>
      </w:r>
      <w:r>
        <w:rPr>
          <w:w w:val="105"/>
          <w:sz w:val="23"/>
        </w:rPr>
        <w:t>working.</w:t>
      </w:r>
    </w:p>
    <w:p w:rsidR="00B141CF" w:rsidRDefault="009F45E6">
      <w:pPr>
        <w:pStyle w:val="ListParagraph"/>
        <w:numPr>
          <w:ilvl w:val="0"/>
          <w:numId w:val="100"/>
        </w:numPr>
        <w:tabs>
          <w:tab w:val="left" w:pos="1152"/>
        </w:tabs>
        <w:spacing w:before="10"/>
        <w:ind w:hanging="361"/>
        <w:rPr>
          <w:sz w:val="23"/>
        </w:rPr>
      </w:pPr>
      <w:r>
        <w:rPr>
          <w:w w:val="105"/>
          <w:sz w:val="23"/>
        </w:rPr>
        <w:t>Construct a Schmitt trigger using OP</w:t>
      </w:r>
      <w:r>
        <w:rPr>
          <w:spacing w:val="-47"/>
          <w:w w:val="105"/>
          <w:sz w:val="23"/>
        </w:rPr>
        <w:t xml:space="preserve"> </w:t>
      </w:r>
      <w:r>
        <w:rPr>
          <w:w w:val="105"/>
          <w:sz w:val="23"/>
        </w:rPr>
        <w:t>AMP.</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2592"/>
        </w:tabs>
        <w:spacing w:before="84"/>
        <w:ind w:left="431" w:firstLine="0"/>
      </w:pPr>
      <w:r>
        <w:rPr>
          <w:w w:val="105"/>
        </w:rPr>
        <w:lastRenderedPageBreak/>
        <w:t>El.TR.</w:t>
      </w:r>
      <w:r>
        <w:rPr>
          <w:spacing w:val="-9"/>
          <w:w w:val="105"/>
        </w:rPr>
        <w:t xml:space="preserve"> </w:t>
      </w:r>
      <w:r>
        <w:rPr>
          <w:w w:val="105"/>
        </w:rPr>
        <w:t>233</w:t>
      </w:r>
      <w:r>
        <w:rPr>
          <w:w w:val="105"/>
        </w:rPr>
        <w:tab/>
        <w:t>ELECTRICAL INSTRUMENTS &amp;</w:t>
      </w:r>
      <w:r>
        <w:rPr>
          <w:spacing w:val="-20"/>
          <w:w w:val="105"/>
        </w:rPr>
        <w:t xml:space="preserve"> </w:t>
      </w:r>
      <w:r>
        <w:rPr>
          <w:w w:val="105"/>
        </w:rPr>
        <w:t>MEASUREMENTS</w:t>
      </w:r>
    </w:p>
    <w:p w:rsidR="00B141CF" w:rsidRDefault="00B141CF">
      <w:pPr>
        <w:pStyle w:val="BodyText"/>
        <w:spacing w:before="6"/>
        <w:ind w:left="0" w:firstLine="0"/>
        <w:rPr>
          <w:b/>
          <w:sz w:val="15"/>
        </w:rPr>
      </w:pPr>
    </w:p>
    <w:p w:rsidR="00B141CF" w:rsidRDefault="00B141CF">
      <w:pPr>
        <w:rPr>
          <w:sz w:val="15"/>
        </w:rPr>
        <w:sectPr w:rsidR="00B141CF">
          <w:pgSz w:w="12240" w:h="16340"/>
          <w:pgMar w:top="700" w:right="640" w:bottom="1480" w:left="1240" w:header="0" w:footer="1294" w:gutter="0"/>
          <w:cols w:space="720"/>
        </w:sectPr>
      </w:pPr>
    </w:p>
    <w:p w:rsidR="00B141CF" w:rsidRDefault="00B141CF">
      <w:pPr>
        <w:pStyle w:val="BodyText"/>
        <w:spacing w:before="0"/>
        <w:ind w:left="0" w:firstLine="0"/>
        <w:rPr>
          <w:b/>
          <w:sz w:val="26"/>
        </w:rPr>
      </w:pPr>
    </w:p>
    <w:p w:rsidR="00B141CF" w:rsidRDefault="00B141CF">
      <w:pPr>
        <w:pStyle w:val="BodyText"/>
        <w:spacing w:before="8"/>
        <w:ind w:left="0" w:firstLine="0"/>
        <w:rPr>
          <w:b/>
          <w:sz w:val="30"/>
        </w:rPr>
      </w:pPr>
    </w:p>
    <w:p w:rsidR="00B141CF" w:rsidRDefault="009F45E6">
      <w:pPr>
        <w:ind w:left="431"/>
        <w:rPr>
          <w:b/>
          <w:sz w:val="23"/>
        </w:rPr>
      </w:pPr>
      <w:r>
        <w:rPr>
          <w:b/>
          <w:w w:val="105"/>
          <w:sz w:val="23"/>
        </w:rPr>
        <w:t>TOTAL CONTACT HOURS:</w:t>
      </w:r>
    </w:p>
    <w:p w:rsidR="00B141CF" w:rsidRDefault="009F45E6">
      <w:pPr>
        <w:pStyle w:val="BodyText"/>
        <w:tabs>
          <w:tab w:val="left" w:pos="2189"/>
        </w:tabs>
        <w:ind w:left="1151" w:firstLine="0"/>
      </w:pPr>
      <w:r>
        <w:rPr>
          <w:w w:val="105"/>
        </w:rPr>
        <w:t>Theory:</w:t>
      </w:r>
      <w:r>
        <w:rPr>
          <w:w w:val="105"/>
        </w:rPr>
        <w:tab/>
        <w:t>64</w:t>
      </w:r>
      <w:r>
        <w:rPr>
          <w:spacing w:val="-26"/>
          <w:w w:val="105"/>
        </w:rPr>
        <w:t xml:space="preserve"> </w:t>
      </w:r>
      <w:r>
        <w:rPr>
          <w:w w:val="105"/>
        </w:rPr>
        <w:t>Hours</w:t>
      </w:r>
    </w:p>
    <w:p w:rsidR="00B141CF" w:rsidRDefault="009F45E6">
      <w:pPr>
        <w:pStyle w:val="BodyText"/>
        <w:spacing w:before="16"/>
        <w:ind w:left="1151" w:firstLine="0"/>
      </w:pPr>
      <w:r>
        <w:rPr>
          <w:w w:val="105"/>
        </w:rPr>
        <w:t>Practical:  96</w:t>
      </w:r>
      <w:r>
        <w:rPr>
          <w:spacing w:val="-4"/>
          <w:w w:val="105"/>
        </w:rPr>
        <w:t xml:space="preserve"> </w:t>
      </w:r>
      <w:r>
        <w:rPr>
          <w:w w:val="105"/>
        </w:rPr>
        <w:t>Hours</w:t>
      </w:r>
    </w:p>
    <w:p w:rsidR="00B141CF" w:rsidRDefault="009F45E6">
      <w:pPr>
        <w:pStyle w:val="BodyText"/>
        <w:tabs>
          <w:tab w:val="left" w:pos="1151"/>
          <w:tab w:val="left" w:pos="1872"/>
        </w:tabs>
        <w:spacing w:before="97"/>
        <w:ind w:left="431" w:firstLine="0"/>
      </w:pPr>
      <w:r>
        <w:br w:type="column"/>
      </w:r>
      <w:r>
        <w:rPr>
          <w:w w:val="105"/>
        </w:rPr>
        <w:lastRenderedPageBreak/>
        <w:t>T</w:t>
      </w:r>
      <w:r>
        <w:rPr>
          <w:w w:val="105"/>
        </w:rPr>
        <w:tab/>
        <w:t>P</w:t>
      </w:r>
      <w:r>
        <w:rPr>
          <w:w w:val="105"/>
        </w:rPr>
        <w:tab/>
        <w:t>C</w:t>
      </w:r>
    </w:p>
    <w:p w:rsidR="00B141CF" w:rsidRDefault="009F45E6">
      <w:pPr>
        <w:pStyle w:val="BodyText"/>
        <w:tabs>
          <w:tab w:val="left" w:pos="1151"/>
          <w:tab w:val="left" w:pos="1872"/>
        </w:tabs>
        <w:spacing w:before="10"/>
        <w:ind w:left="431" w:firstLine="0"/>
      </w:pPr>
      <w:r>
        <w:rPr>
          <w:w w:val="105"/>
        </w:rPr>
        <w:t>2</w:t>
      </w:r>
      <w:r>
        <w:rPr>
          <w:w w:val="105"/>
        </w:rPr>
        <w:tab/>
        <w:t>3</w:t>
      </w:r>
      <w:r>
        <w:rPr>
          <w:w w:val="105"/>
        </w:rPr>
        <w:tab/>
        <w:t>3</w:t>
      </w:r>
    </w:p>
    <w:p w:rsidR="00B141CF" w:rsidRDefault="00B141CF">
      <w:pPr>
        <w:sectPr w:rsidR="00B141CF">
          <w:type w:val="continuous"/>
          <w:pgSz w:w="12240" w:h="16340"/>
          <w:pgMar w:top="1140" w:right="640" w:bottom="280" w:left="1240" w:header="720" w:footer="720" w:gutter="0"/>
          <w:cols w:num="2" w:space="720" w:equalWidth="0">
            <w:col w:w="3558" w:space="2926"/>
            <w:col w:w="3876"/>
          </w:cols>
        </w:sectPr>
      </w:pPr>
    </w:p>
    <w:p w:rsidR="00B141CF" w:rsidRDefault="00B141CF">
      <w:pPr>
        <w:pStyle w:val="BodyText"/>
        <w:ind w:left="0" w:firstLine="0"/>
        <w:rPr>
          <w:sz w:val="16"/>
        </w:rPr>
      </w:pPr>
    </w:p>
    <w:p w:rsidR="00B141CF" w:rsidRDefault="009F45E6">
      <w:pPr>
        <w:pStyle w:val="BodyText"/>
        <w:spacing w:before="98"/>
        <w:ind w:left="431" w:firstLine="0"/>
      </w:pPr>
      <w:r>
        <w:rPr>
          <w:b/>
          <w:w w:val="105"/>
        </w:rPr>
        <w:t xml:space="preserve">Prerequisite: </w:t>
      </w:r>
      <w:r>
        <w:rPr>
          <w:w w:val="105"/>
        </w:rPr>
        <w:t>Electrical Circuits, Electronics Devices and Mathematics</w:t>
      </w:r>
    </w:p>
    <w:p w:rsidR="00B141CF" w:rsidRDefault="00B141CF">
      <w:pPr>
        <w:pStyle w:val="BodyText"/>
        <w:spacing w:before="6"/>
        <w:ind w:left="0" w:firstLine="0"/>
        <w:rPr>
          <w:sz w:val="24"/>
        </w:rPr>
      </w:pPr>
    </w:p>
    <w:p w:rsidR="00B141CF" w:rsidRDefault="009F45E6">
      <w:pPr>
        <w:pStyle w:val="BodyText"/>
        <w:tabs>
          <w:tab w:val="left" w:pos="1872"/>
        </w:tabs>
        <w:spacing w:before="0" w:line="249" w:lineRule="auto"/>
        <w:ind w:right="523" w:hanging="1442"/>
      </w:pPr>
      <w:r>
        <w:rPr>
          <w:b/>
          <w:w w:val="105"/>
        </w:rPr>
        <w:t>AIMS</w:t>
      </w:r>
      <w:r>
        <w:rPr>
          <w:b/>
          <w:spacing w:val="33"/>
          <w:w w:val="105"/>
        </w:rPr>
        <w:t xml:space="preserve"> </w:t>
      </w:r>
      <w:r>
        <w:rPr>
          <w:w w:val="105"/>
        </w:rPr>
        <w:t>1.</w:t>
      </w:r>
      <w:r>
        <w:rPr>
          <w:w w:val="105"/>
        </w:rPr>
        <w:tab/>
        <w:t>To</w:t>
      </w:r>
      <w:r>
        <w:rPr>
          <w:spacing w:val="-7"/>
          <w:w w:val="105"/>
        </w:rPr>
        <w:t xml:space="preserve"> </w:t>
      </w:r>
      <w:r>
        <w:rPr>
          <w:spacing w:val="-3"/>
          <w:w w:val="105"/>
        </w:rPr>
        <w:t>understand</w:t>
      </w:r>
      <w:r>
        <w:rPr>
          <w:spacing w:val="-4"/>
          <w:w w:val="105"/>
        </w:rPr>
        <w:t xml:space="preserve"> </w:t>
      </w:r>
      <w:r>
        <w:rPr>
          <w:w w:val="105"/>
        </w:rPr>
        <w:t>the</w:t>
      </w:r>
      <w:r>
        <w:rPr>
          <w:spacing w:val="-8"/>
          <w:w w:val="105"/>
        </w:rPr>
        <w:t xml:space="preserve"> </w:t>
      </w:r>
      <w:r>
        <w:rPr>
          <w:w w:val="105"/>
        </w:rPr>
        <w:t>working</w:t>
      </w:r>
      <w:r>
        <w:rPr>
          <w:spacing w:val="-4"/>
          <w:w w:val="105"/>
        </w:rPr>
        <w:t xml:space="preserve"> </w:t>
      </w:r>
      <w:r>
        <w:rPr>
          <w:spacing w:val="-3"/>
          <w:w w:val="105"/>
        </w:rPr>
        <w:t>principle,</w:t>
      </w:r>
      <w:r>
        <w:rPr>
          <w:spacing w:val="-10"/>
          <w:w w:val="105"/>
        </w:rPr>
        <w:t xml:space="preserve"> </w:t>
      </w:r>
      <w:r>
        <w:rPr>
          <w:w w:val="105"/>
        </w:rPr>
        <w:t>types,</w:t>
      </w:r>
      <w:r>
        <w:rPr>
          <w:spacing w:val="-11"/>
          <w:w w:val="105"/>
        </w:rPr>
        <w:t xml:space="preserve"> </w:t>
      </w:r>
      <w:r>
        <w:rPr>
          <w:w w:val="105"/>
        </w:rPr>
        <w:t>and</w:t>
      </w:r>
      <w:r>
        <w:rPr>
          <w:spacing w:val="-5"/>
          <w:w w:val="105"/>
        </w:rPr>
        <w:t xml:space="preserve"> </w:t>
      </w:r>
      <w:r>
        <w:rPr>
          <w:spacing w:val="-3"/>
          <w:w w:val="105"/>
        </w:rPr>
        <w:t>construction</w:t>
      </w:r>
      <w:r>
        <w:rPr>
          <w:spacing w:val="-12"/>
          <w:w w:val="105"/>
        </w:rPr>
        <w:t xml:space="preserve"> </w:t>
      </w:r>
      <w:r>
        <w:rPr>
          <w:w w:val="105"/>
        </w:rPr>
        <w:t>of</w:t>
      </w:r>
      <w:r>
        <w:rPr>
          <w:spacing w:val="-9"/>
          <w:w w:val="105"/>
        </w:rPr>
        <w:t xml:space="preserve"> </w:t>
      </w:r>
      <w:r>
        <w:rPr>
          <w:w w:val="105"/>
        </w:rPr>
        <w:t>different</w:t>
      </w:r>
      <w:r>
        <w:rPr>
          <w:spacing w:val="-9"/>
          <w:w w:val="105"/>
        </w:rPr>
        <w:t xml:space="preserve"> </w:t>
      </w:r>
      <w:r>
        <w:rPr>
          <w:spacing w:val="-4"/>
          <w:w w:val="105"/>
        </w:rPr>
        <w:t>analog</w:t>
      </w:r>
      <w:r>
        <w:rPr>
          <w:spacing w:val="-7"/>
          <w:w w:val="105"/>
        </w:rPr>
        <w:t xml:space="preserve"> </w:t>
      </w:r>
      <w:r>
        <w:rPr>
          <w:spacing w:val="-3"/>
          <w:w w:val="105"/>
        </w:rPr>
        <w:t xml:space="preserve">and </w:t>
      </w:r>
      <w:r>
        <w:rPr>
          <w:w w:val="105"/>
        </w:rPr>
        <w:t xml:space="preserve">digital </w:t>
      </w:r>
      <w:r>
        <w:rPr>
          <w:spacing w:val="-3"/>
          <w:w w:val="105"/>
        </w:rPr>
        <w:t xml:space="preserve">instruments </w:t>
      </w:r>
      <w:r>
        <w:rPr>
          <w:w w:val="105"/>
        </w:rPr>
        <w:t>and their</w:t>
      </w:r>
      <w:r>
        <w:rPr>
          <w:spacing w:val="-23"/>
          <w:w w:val="105"/>
        </w:rPr>
        <w:t xml:space="preserve"> </w:t>
      </w:r>
      <w:r>
        <w:rPr>
          <w:w w:val="105"/>
        </w:rPr>
        <w:t>accessories.</w:t>
      </w:r>
    </w:p>
    <w:p w:rsidR="00B141CF" w:rsidRDefault="009F45E6">
      <w:pPr>
        <w:pStyle w:val="BodyText"/>
        <w:tabs>
          <w:tab w:val="left" w:pos="1872"/>
        </w:tabs>
        <w:spacing w:before="5" w:line="247" w:lineRule="auto"/>
        <w:ind w:right="475"/>
      </w:pPr>
      <w:r>
        <w:rPr>
          <w:w w:val="105"/>
        </w:rPr>
        <w:t>2.</w:t>
      </w:r>
      <w:r>
        <w:rPr>
          <w:w w:val="105"/>
        </w:rPr>
        <w:tab/>
        <w:t>To</w:t>
      </w:r>
      <w:r>
        <w:rPr>
          <w:spacing w:val="-11"/>
          <w:w w:val="105"/>
        </w:rPr>
        <w:t xml:space="preserve"> </w:t>
      </w:r>
      <w:r>
        <w:rPr>
          <w:w w:val="105"/>
        </w:rPr>
        <w:t>Manipulate</w:t>
      </w:r>
      <w:r>
        <w:rPr>
          <w:spacing w:val="-11"/>
          <w:w w:val="105"/>
        </w:rPr>
        <w:t xml:space="preserve"> </w:t>
      </w:r>
      <w:r>
        <w:rPr>
          <w:w w:val="105"/>
        </w:rPr>
        <w:t>skills</w:t>
      </w:r>
      <w:r>
        <w:rPr>
          <w:spacing w:val="-13"/>
          <w:w w:val="105"/>
        </w:rPr>
        <w:t xml:space="preserve"> </w:t>
      </w:r>
      <w:r>
        <w:rPr>
          <w:w w:val="105"/>
        </w:rPr>
        <w:t>of</w:t>
      </w:r>
      <w:r>
        <w:rPr>
          <w:spacing w:val="-13"/>
          <w:w w:val="105"/>
        </w:rPr>
        <w:t xml:space="preserve"> </w:t>
      </w:r>
      <w:r>
        <w:rPr>
          <w:w w:val="105"/>
        </w:rPr>
        <w:t>proper</w:t>
      </w:r>
      <w:r>
        <w:rPr>
          <w:spacing w:val="-13"/>
          <w:w w:val="105"/>
        </w:rPr>
        <w:t xml:space="preserve"> </w:t>
      </w:r>
      <w:r>
        <w:rPr>
          <w:spacing w:val="-3"/>
          <w:w w:val="105"/>
        </w:rPr>
        <w:t>selection,</w:t>
      </w:r>
      <w:r>
        <w:rPr>
          <w:spacing w:val="-19"/>
          <w:w w:val="105"/>
        </w:rPr>
        <w:t xml:space="preserve"> </w:t>
      </w:r>
      <w:r>
        <w:rPr>
          <w:w w:val="105"/>
        </w:rPr>
        <w:t>use,</w:t>
      </w:r>
      <w:r>
        <w:rPr>
          <w:spacing w:val="-15"/>
          <w:w w:val="105"/>
        </w:rPr>
        <w:t xml:space="preserve"> </w:t>
      </w:r>
      <w:r>
        <w:rPr>
          <w:w w:val="105"/>
        </w:rPr>
        <w:t>handling,</w:t>
      </w:r>
      <w:r>
        <w:rPr>
          <w:spacing w:val="-15"/>
          <w:w w:val="105"/>
        </w:rPr>
        <w:t xml:space="preserve"> </w:t>
      </w:r>
      <w:r>
        <w:rPr>
          <w:w w:val="105"/>
        </w:rPr>
        <w:t>maintaining</w:t>
      </w:r>
      <w:r>
        <w:rPr>
          <w:spacing w:val="-11"/>
          <w:w w:val="105"/>
        </w:rPr>
        <w:t xml:space="preserve"> </w:t>
      </w:r>
      <w:r>
        <w:rPr>
          <w:w w:val="105"/>
        </w:rPr>
        <w:t>and</w:t>
      </w:r>
      <w:r>
        <w:rPr>
          <w:spacing w:val="-11"/>
          <w:w w:val="105"/>
        </w:rPr>
        <w:t xml:space="preserve"> </w:t>
      </w:r>
      <w:r>
        <w:rPr>
          <w:w w:val="105"/>
        </w:rPr>
        <w:t>repairing</w:t>
      </w:r>
      <w:r>
        <w:rPr>
          <w:spacing w:val="-11"/>
          <w:w w:val="105"/>
        </w:rPr>
        <w:t xml:space="preserve"> </w:t>
      </w:r>
      <w:r>
        <w:rPr>
          <w:w w:val="105"/>
        </w:rPr>
        <w:t xml:space="preserve">of various electrical and </w:t>
      </w:r>
      <w:r>
        <w:rPr>
          <w:spacing w:val="-3"/>
          <w:w w:val="105"/>
        </w:rPr>
        <w:t>electronic</w:t>
      </w:r>
      <w:r>
        <w:rPr>
          <w:spacing w:val="-36"/>
          <w:w w:val="105"/>
        </w:rPr>
        <w:t xml:space="preserve"> </w:t>
      </w:r>
      <w:r>
        <w:rPr>
          <w:spacing w:val="-3"/>
          <w:w w:val="105"/>
        </w:rPr>
        <w:t>instruments.</w:t>
      </w:r>
    </w:p>
    <w:p w:rsidR="00B141CF" w:rsidRDefault="00B141CF">
      <w:pPr>
        <w:pStyle w:val="BodyText"/>
        <w:spacing w:before="8"/>
        <w:ind w:left="0" w:firstLine="0"/>
        <w:rPr>
          <w:sz w:val="24"/>
        </w:rPr>
      </w:pPr>
    </w:p>
    <w:p w:rsidR="00B141CF" w:rsidRDefault="009F45E6">
      <w:pPr>
        <w:pStyle w:val="Heading1"/>
        <w:ind w:left="431" w:firstLine="0"/>
      </w:pPr>
      <w:r>
        <w:rPr>
          <w:w w:val="105"/>
        </w:rPr>
        <w:t>COURSE CONTENTS</w:t>
      </w:r>
    </w:p>
    <w:p w:rsidR="00B141CF" w:rsidRDefault="00B141CF">
      <w:pPr>
        <w:pStyle w:val="BodyText"/>
        <w:spacing w:before="6"/>
        <w:ind w:left="0" w:firstLine="0"/>
        <w:rPr>
          <w:b/>
          <w:sz w:val="24"/>
        </w:rPr>
      </w:pPr>
    </w:p>
    <w:p w:rsidR="00B141CF" w:rsidRDefault="009F45E6">
      <w:pPr>
        <w:pStyle w:val="ListParagraph"/>
        <w:numPr>
          <w:ilvl w:val="0"/>
          <w:numId w:val="101"/>
        </w:numPr>
        <w:tabs>
          <w:tab w:val="left" w:pos="1151"/>
          <w:tab w:val="left" w:pos="1152"/>
        </w:tabs>
        <w:spacing w:before="1"/>
        <w:rPr>
          <w:sz w:val="23"/>
        </w:rPr>
      </w:pPr>
      <w:r>
        <w:rPr>
          <w:w w:val="105"/>
          <w:sz w:val="23"/>
        </w:rPr>
        <w:t>Identify the different electrical</w:t>
      </w:r>
      <w:r>
        <w:rPr>
          <w:spacing w:val="-45"/>
          <w:w w:val="105"/>
          <w:sz w:val="23"/>
        </w:rPr>
        <w:t xml:space="preserve"> </w:t>
      </w:r>
      <w:r>
        <w:rPr>
          <w:w w:val="105"/>
          <w:sz w:val="23"/>
        </w:rPr>
        <w:t>meters.</w:t>
      </w:r>
    </w:p>
    <w:p w:rsidR="00B141CF" w:rsidRDefault="009F45E6">
      <w:pPr>
        <w:pStyle w:val="ListParagraph"/>
        <w:numPr>
          <w:ilvl w:val="0"/>
          <w:numId w:val="101"/>
        </w:numPr>
        <w:tabs>
          <w:tab w:val="left" w:pos="1151"/>
          <w:tab w:val="left" w:pos="1152"/>
        </w:tabs>
        <w:spacing w:before="16"/>
        <w:rPr>
          <w:sz w:val="23"/>
        </w:rPr>
      </w:pPr>
      <w:r>
        <w:rPr>
          <w:w w:val="105"/>
          <w:sz w:val="23"/>
        </w:rPr>
        <w:t>Identify the various electronic</w:t>
      </w:r>
      <w:r>
        <w:rPr>
          <w:spacing w:val="-24"/>
          <w:w w:val="105"/>
          <w:sz w:val="23"/>
        </w:rPr>
        <w:t xml:space="preserve"> </w:t>
      </w:r>
      <w:r>
        <w:rPr>
          <w:spacing w:val="-3"/>
          <w:w w:val="105"/>
          <w:sz w:val="23"/>
        </w:rPr>
        <w:t>instruments.</w:t>
      </w:r>
    </w:p>
    <w:p w:rsidR="00B141CF" w:rsidRDefault="009F45E6">
      <w:pPr>
        <w:pStyle w:val="ListParagraph"/>
        <w:numPr>
          <w:ilvl w:val="0"/>
          <w:numId w:val="101"/>
        </w:numPr>
        <w:tabs>
          <w:tab w:val="left" w:pos="1151"/>
          <w:tab w:val="left" w:pos="1152"/>
        </w:tabs>
        <w:rPr>
          <w:sz w:val="23"/>
        </w:rPr>
      </w:pPr>
      <w:r>
        <w:rPr>
          <w:w w:val="105"/>
          <w:sz w:val="23"/>
        </w:rPr>
        <w:t xml:space="preserve">Describe the </w:t>
      </w:r>
      <w:r>
        <w:rPr>
          <w:spacing w:val="-3"/>
          <w:w w:val="105"/>
          <w:sz w:val="23"/>
        </w:rPr>
        <w:t xml:space="preserve">functions </w:t>
      </w:r>
      <w:r>
        <w:rPr>
          <w:w w:val="105"/>
          <w:sz w:val="23"/>
        </w:rPr>
        <w:t>of each measuring</w:t>
      </w:r>
      <w:r>
        <w:rPr>
          <w:spacing w:val="-28"/>
          <w:w w:val="105"/>
          <w:sz w:val="23"/>
        </w:rPr>
        <w:t xml:space="preserve"> </w:t>
      </w:r>
      <w:r>
        <w:rPr>
          <w:w w:val="105"/>
          <w:sz w:val="23"/>
        </w:rPr>
        <w:t>instrument.</w:t>
      </w:r>
    </w:p>
    <w:p w:rsidR="00B141CF" w:rsidRDefault="009F45E6">
      <w:pPr>
        <w:pStyle w:val="ListParagraph"/>
        <w:numPr>
          <w:ilvl w:val="0"/>
          <w:numId w:val="101"/>
        </w:numPr>
        <w:tabs>
          <w:tab w:val="left" w:pos="1151"/>
          <w:tab w:val="left" w:pos="1152"/>
        </w:tabs>
        <w:spacing w:before="10"/>
        <w:rPr>
          <w:sz w:val="23"/>
        </w:rPr>
      </w:pPr>
      <w:r>
        <w:rPr>
          <w:w w:val="105"/>
          <w:sz w:val="23"/>
        </w:rPr>
        <w:t>Use</w:t>
      </w:r>
      <w:r>
        <w:rPr>
          <w:spacing w:val="-9"/>
          <w:w w:val="105"/>
          <w:sz w:val="23"/>
        </w:rPr>
        <w:t xml:space="preserve"> </w:t>
      </w:r>
      <w:r>
        <w:rPr>
          <w:w w:val="105"/>
          <w:sz w:val="23"/>
        </w:rPr>
        <w:t>the</w:t>
      </w:r>
      <w:r>
        <w:rPr>
          <w:spacing w:val="-9"/>
          <w:w w:val="105"/>
          <w:sz w:val="23"/>
        </w:rPr>
        <w:t xml:space="preserve"> </w:t>
      </w:r>
      <w:r>
        <w:rPr>
          <w:w w:val="105"/>
          <w:sz w:val="23"/>
        </w:rPr>
        <w:t>most</w:t>
      </w:r>
      <w:r>
        <w:rPr>
          <w:spacing w:val="-4"/>
          <w:w w:val="105"/>
          <w:sz w:val="23"/>
        </w:rPr>
        <w:t xml:space="preserve"> </w:t>
      </w:r>
      <w:r>
        <w:rPr>
          <w:w w:val="105"/>
          <w:sz w:val="23"/>
        </w:rPr>
        <w:t>proper</w:t>
      </w:r>
      <w:r>
        <w:rPr>
          <w:spacing w:val="-10"/>
          <w:w w:val="105"/>
          <w:sz w:val="23"/>
        </w:rPr>
        <w:t xml:space="preserve"> </w:t>
      </w:r>
      <w:r>
        <w:rPr>
          <w:w w:val="105"/>
          <w:sz w:val="23"/>
        </w:rPr>
        <w:t>measuring</w:t>
      </w:r>
      <w:r>
        <w:rPr>
          <w:spacing w:val="-6"/>
          <w:w w:val="105"/>
          <w:sz w:val="23"/>
        </w:rPr>
        <w:t xml:space="preserve"> </w:t>
      </w:r>
      <w:r>
        <w:rPr>
          <w:w w:val="105"/>
          <w:sz w:val="23"/>
        </w:rPr>
        <w:t>instrument</w:t>
      </w:r>
      <w:r>
        <w:rPr>
          <w:spacing w:val="-11"/>
          <w:w w:val="105"/>
          <w:sz w:val="23"/>
        </w:rPr>
        <w:t xml:space="preserve"> </w:t>
      </w:r>
      <w:r>
        <w:rPr>
          <w:w w:val="105"/>
          <w:sz w:val="23"/>
        </w:rPr>
        <w:t>for</w:t>
      </w:r>
      <w:r>
        <w:rPr>
          <w:spacing w:val="-11"/>
          <w:w w:val="105"/>
          <w:sz w:val="23"/>
        </w:rPr>
        <w:t xml:space="preserve"> </w:t>
      </w:r>
      <w:r>
        <w:rPr>
          <w:w w:val="105"/>
          <w:sz w:val="23"/>
        </w:rPr>
        <w:t>a</w:t>
      </w:r>
      <w:r>
        <w:rPr>
          <w:spacing w:val="-7"/>
          <w:w w:val="105"/>
          <w:sz w:val="23"/>
        </w:rPr>
        <w:t xml:space="preserve"> </w:t>
      </w:r>
      <w:r>
        <w:rPr>
          <w:w w:val="105"/>
          <w:sz w:val="23"/>
        </w:rPr>
        <w:t>given</w:t>
      </w:r>
      <w:r>
        <w:rPr>
          <w:spacing w:val="-7"/>
          <w:w w:val="105"/>
          <w:sz w:val="23"/>
        </w:rPr>
        <w:t xml:space="preserve"> </w:t>
      </w:r>
      <w:r>
        <w:rPr>
          <w:w w:val="105"/>
          <w:sz w:val="23"/>
        </w:rPr>
        <w:t>job.</w:t>
      </w:r>
    </w:p>
    <w:p w:rsidR="00B141CF" w:rsidRDefault="009F45E6">
      <w:pPr>
        <w:pStyle w:val="ListParagraph"/>
        <w:numPr>
          <w:ilvl w:val="0"/>
          <w:numId w:val="101"/>
        </w:numPr>
        <w:tabs>
          <w:tab w:val="left" w:pos="1151"/>
          <w:tab w:val="left" w:pos="1152"/>
        </w:tabs>
        <w:spacing w:before="16"/>
        <w:rPr>
          <w:sz w:val="23"/>
        </w:rPr>
      </w:pPr>
      <w:r>
        <w:rPr>
          <w:w w:val="105"/>
          <w:sz w:val="23"/>
        </w:rPr>
        <w:t xml:space="preserve">Perform </w:t>
      </w:r>
      <w:r>
        <w:rPr>
          <w:spacing w:val="-3"/>
          <w:w w:val="105"/>
          <w:sz w:val="23"/>
        </w:rPr>
        <w:t xml:space="preserve">measurements </w:t>
      </w:r>
      <w:r>
        <w:rPr>
          <w:w w:val="105"/>
          <w:sz w:val="23"/>
        </w:rPr>
        <w:t>using test</w:t>
      </w:r>
      <w:r>
        <w:rPr>
          <w:spacing w:val="-24"/>
          <w:w w:val="105"/>
          <w:sz w:val="23"/>
        </w:rPr>
        <w:t xml:space="preserve"> </w:t>
      </w:r>
      <w:r>
        <w:rPr>
          <w:spacing w:val="-3"/>
          <w:w w:val="105"/>
          <w:sz w:val="23"/>
        </w:rPr>
        <w:t>instruments.</w:t>
      </w:r>
    </w:p>
    <w:p w:rsidR="00B141CF" w:rsidRDefault="009F45E6">
      <w:pPr>
        <w:pStyle w:val="ListParagraph"/>
        <w:numPr>
          <w:ilvl w:val="0"/>
          <w:numId w:val="101"/>
        </w:numPr>
        <w:tabs>
          <w:tab w:val="left" w:pos="1151"/>
          <w:tab w:val="left" w:pos="1152"/>
        </w:tabs>
        <w:rPr>
          <w:sz w:val="23"/>
        </w:rPr>
      </w:pPr>
      <w:r>
        <w:rPr>
          <w:w w:val="105"/>
          <w:sz w:val="23"/>
        </w:rPr>
        <w:t>Observe proper safety and care in using measuring</w:t>
      </w:r>
      <w:r>
        <w:rPr>
          <w:spacing w:val="-1"/>
          <w:w w:val="105"/>
          <w:sz w:val="23"/>
        </w:rPr>
        <w:t xml:space="preserve"> </w:t>
      </w:r>
      <w:r>
        <w:rPr>
          <w:spacing w:val="-3"/>
          <w:w w:val="105"/>
          <w:sz w:val="23"/>
        </w:rPr>
        <w:t>instruments.</w:t>
      </w:r>
    </w:p>
    <w:p w:rsidR="00B141CF" w:rsidRDefault="009F45E6">
      <w:pPr>
        <w:pStyle w:val="ListParagraph"/>
        <w:numPr>
          <w:ilvl w:val="0"/>
          <w:numId w:val="101"/>
        </w:numPr>
        <w:tabs>
          <w:tab w:val="left" w:pos="1151"/>
          <w:tab w:val="left" w:pos="1152"/>
        </w:tabs>
        <w:spacing w:before="10"/>
        <w:rPr>
          <w:sz w:val="23"/>
        </w:rPr>
      </w:pPr>
      <w:r>
        <w:rPr>
          <w:spacing w:val="-3"/>
          <w:w w:val="105"/>
          <w:sz w:val="23"/>
        </w:rPr>
        <w:t xml:space="preserve">Calibrate </w:t>
      </w:r>
      <w:r>
        <w:rPr>
          <w:w w:val="105"/>
          <w:sz w:val="23"/>
        </w:rPr>
        <w:t>measuring</w:t>
      </w:r>
      <w:r>
        <w:rPr>
          <w:spacing w:val="-10"/>
          <w:w w:val="105"/>
          <w:sz w:val="23"/>
        </w:rPr>
        <w:t xml:space="preserve"> </w:t>
      </w:r>
      <w:r>
        <w:rPr>
          <w:w w:val="105"/>
          <w:sz w:val="23"/>
        </w:rPr>
        <w:t>instruments.</w:t>
      </w:r>
    </w:p>
    <w:p w:rsidR="00B141CF" w:rsidRDefault="009F45E6">
      <w:pPr>
        <w:pStyle w:val="ListParagraph"/>
        <w:numPr>
          <w:ilvl w:val="0"/>
          <w:numId w:val="101"/>
        </w:numPr>
        <w:tabs>
          <w:tab w:val="left" w:pos="1151"/>
          <w:tab w:val="left" w:pos="1152"/>
        </w:tabs>
        <w:spacing w:before="16"/>
        <w:rPr>
          <w:sz w:val="23"/>
        </w:rPr>
      </w:pPr>
      <w:r>
        <w:rPr>
          <w:w w:val="105"/>
          <w:sz w:val="23"/>
        </w:rPr>
        <w:t xml:space="preserve">Mend/ </w:t>
      </w:r>
      <w:r>
        <w:rPr>
          <w:spacing w:val="-3"/>
          <w:w w:val="105"/>
          <w:sz w:val="23"/>
        </w:rPr>
        <w:t>repair defective measuring</w:t>
      </w:r>
      <w:r>
        <w:rPr>
          <w:spacing w:val="-16"/>
          <w:w w:val="105"/>
          <w:sz w:val="23"/>
        </w:rPr>
        <w:t xml:space="preserve"> </w:t>
      </w:r>
      <w:r>
        <w:rPr>
          <w:spacing w:val="-3"/>
          <w:w w:val="105"/>
          <w:sz w:val="23"/>
        </w:rPr>
        <w:t>instruments.</w:t>
      </w:r>
    </w:p>
    <w:p w:rsidR="00B141CF" w:rsidRDefault="00B141CF">
      <w:pPr>
        <w:pStyle w:val="BodyText"/>
        <w:spacing w:before="7"/>
        <w:ind w:left="0" w:firstLine="0"/>
        <w:rPr>
          <w:sz w:val="24"/>
        </w:rPr>
      </w:pPr>
    </w:p>
    <w:p w:rsidR="00B141CF" w:rsidRDefault="009F45E6">
      <w:pPr>
        <w:pStyle w:val="Heading1"/>
        <w:numPr>
          <w:ilvl w:val="0"/>
          <w:numId w:val="102"/>
        </w:numPr>
        <w:tabs>
          <w:tab w:val="left" w:pos="1151"/>
          <w:tab w:val="left" w:pos="1152"/>
          <w:tab w:val="left" w:pos="9083"/>
        </w:tabs>
      </w:pPr>
      <w:r>
        <w:rPr>
          <w:w w:val="105"/>
        </w:rPr>
        <w:t>MEASUREMENTS</w:t>
      </w:r>
      <w:r>
        <w:rPr>
          <w:spacing w:val="-26"/>
          <w:w w:val="105"/>
        </w:rPr>
        <w:t xml:space="preserve"> </w:t>
      </w:r>
      <w:r>
        <w:rPr>
          <w:w w:val="105"/>
        </w:rPr>
        <w:t>AND</w:t>
      </w:r>
      <w:r>
        <w:rPr>
          <w:spacing w:val="-25"/>
          <w:w w:val="105"/>
        </w:rPr>
        <w:t xml:space="preserve"> </w:t>
      </w:r>
      <w:r>
        <w:rPr>
          <w:w w:val="105"/>
        </w:rPr>
        <w:t>ERRORS.</w:t>
      </w:r>
      <w:r>
        <w:rPr>
          <w:w w:val="105"/>
        </w:rPr>
        <w:tab/>
        <w:t>(02</w:t>
      </w:r>
      <w:r>
        <w:rPr>
          <w:spacing w:val="26"/>
          <w:w w:val="105"/>
        </w:rPr>
        <w:t xml:space="preserve"> </w:t>
      </w:r>
      <w:r>
        <w:rPr>
          <w:w w:val="105"/>
        </w:rPr>
        <w:t>Hours)</w:t>
      </w:r>
    </w:p>
    <w:p w:rsidR="00B141CF" w:rsidRDefault="009F45E6">
      <w:pPr>
        <w:pStyle w:val="ListParagraph"/>
        <w:numPr>
          <w:ilvl w:val="1"/>
          <w:numId w:val="102"/>
        </w:numPr>
        <w:tabs>
          <w:tab w:val="left" w:pos="1872"/>
          <w:tab w:val="left" w:pos="1873"/>
        </w:tabs>
        <w:ind w:hanging="722"/>
        <w:rPr>
          <w:sz w:val="23"/>
        </w:rPr>
      </w:pPr>
      <w:r>
        <w:rPr>
          <w:spacing w:val="-3"/>
          <w:w w:val="105"/>
          <w:sz w:val="23"/>
        </w:rPr>
        <w:t xml:space="preserve">Precision </w:t>
      </w:r>
      <w:r>
        <w:rPr>
          <w:w w:val="105"/>
          <w:sz w:val="23"/>
        </w:rPr>
        <w:t>of</w:t>
      </w:r>
      <w:r>
        <w:rPr>
          <w:spacing w:val="-8"/>
          <w:w w:val="105"/>
          <w:sz w:val="23"/>
        </w:rPr>
        <w:t xml:space="preserve"> </w:t>
      </w:r>
      <w:r>
        <w:rPr>
          <w:w w:val="105"/>
          <w:sz w:val="23"/>
        </w:rPr>
        <w:t>measurements.</w:t>
      </w:r>
    </w:p>
    <w:p w:rsidR="00B141CF" w:rsidRDefault="009F45E6">
      <w:pPr>
        <w:pStyle w:val="ListParagraph"/>
        <w:numPr>
          <w:ilvl w:val="1"/>
          <w:numId w:val="102"/>
        </w:numPr>
        <w:tabs>
          <w:tab w:val="left" w:pos="1872"/>
          <w:tab w:val="left" w:pos="1873"/>
        </w:tabs>
        <w:spacing w:before="17"/>
        <w:ind w:hanging="722"/>
        <w:rPr>
          <w:sz w:val="23"/>
        </w:rPr>
      </w:pPr>
      <w:r>
        <w:rPr>
          <w:w w:val="105"/>
          <w:sz w:val="23"/>
        </w:rPr>
        <w:t>Types of</w:t>
      </w:r>
      <w:r>
        <w:rPr>
          <w:spacing w:val="-13"/>
          <w:w w:val="105"/>
          <w:sz w:val="23"/>
        </w:rPr>
        <w:t xml:space="preserve"> </w:t>
      </w:r>
      <w:r>
        <w:rPr>
          <w:w w:val="105"/>
          <w:sz w:val="23"/>
        </w:rPr>
        <w:t>errors.</w:t>
      </w:r>
    </w:p>
    <w:p w:rsidR="00B141CF" w:rsidRDefault="009F45E6">
      <w:pPr>
        <w:pStyle w:val="ListParagraph"/>
        <w:numPr>
          <w:ilvl w:val="1"/>
          <w:numId w:val="102"/>
        </w:numPr>
        <w:tabs>
          <w:tab w:val="left" w:pos="1872"/>
          <w:tab w:val="left" w:pos="1873"/>
        </w:tabs>
        <w:spacing w:before="16"/>
        <w:ind w:hanging="722"/>
        <w:rPr>
          <w:sz w:val="23"/>
        </w:rPr>
      </w:pPr>
      <w:r>
        <w:rPr>
          <w:w w:val="105"/>
          <w:sz w:val="23"/>
        </w:rPr>
        <w:t>Accuracy rating of</w:t>
      </w:r>
      <w:r>
        <w:rPr>
          <w:spacing w:val="-22"/>
          <w:w w:val="105"/>
          <w:sz w:val="23"/>
        </w:rPr>
        <w:t xml:space="preserve"> </w:t>
      </w:r>
      <w:r>
        <w:rPr>
          <w:spacing w:val="-3"/>
          <w:w w:val="105"/>
          <w:sz w:val="23"/>
        </w:rPr>
        <w:t>instruments.</w:t>
      </w:r>
    </w:p>
    <w:p w:rsidR="00B141CF" w:rsidRDefault="009F45E6">
      <w:pPr>
        <w:pStyle w:val="ListParagraph"/>
        <w:numPr>
          <w:ilvl w:val="1"/>
          <w:numId w:val="102"/>
        </w:numPr>
        <w:tabs>
          <w:tab w:val="left" w:pos="1872"/>
          <w:tab w:val="left" w:pos="1873"/>
        </w:tabs>
        <w:spacing w:before="10"/>
        <w:ind w:hanging="722"/>
        <w:rPr>
          <w:sz w:val="23"/>
        </w:rPr>
      </w:pPr>
      <w:r>
        <w:rPr>
          <w:spacing w:val="-3"/>
          <w:w w:val="105"/>
          <w:sz w:val="23"/>
        </w:rPr>
        <w:t xml:space="preserve">Application </w:t>
      </w:r>
      <w:r>
        <w:rPr>
          <w:w w:val="105"/>
          <w:sz w:val="23"/>
        </w:rPr>
        <w:t>of the concepts.</w:t>
      </w:r>
    </w:p>
    <w:p w:rsidR="00B141CF" w:rsidRDefault="00B141CF">
      <w:pPr>
        <w:pStyle w:val="BodyText"/>
        <w:spacing w:before="6"/>
        <w:ind w:left="0" w:firstLine="0"/>
        <w:rPr>
          <w:sz w:val="24"/>
        </w:rPr>
      </w:pPr>
    </w:p>
    <w:p w:rsidR="00B141CF" w:rsidRDefault="009F45E6">
      <w:pPr>
        <w:pStyle w:val="Heading1"/>
        <w:numPr>
          <w:ilvl w:val="0"/>
          <w:numId w:val="102"/>
        </w:numPr>
        <w:tabs>
          <w:tab w:val="left" w:pos="1151"/>
          <w:tab w:val="left" w:pos="1152"/>
          <w:tab w:val="left" w:pos="9126"/>
        </w:tabs>
      </w:pPr>
      <w:r>
        <w:rPr>
          <w:w w:val="105"/>
        </w:rPr>
        <w:t>INDICATING</w:t>
      </w:r>
      <w:r>
        <w:rPr>
          <w:spacing w:val="-31"/>
          <w:w w:val="105"/>
        </w:rPr>
        <w:t xml:space="preserve"> </w:t>
      </w:r>
      <w:r>
        <w:rPr>
          <w:w w:val="105"/>
        </w:rPr>
        <w:t>INSTRUMENTS.</w:t>
      </w:r>
      <w:r>
        <w:rPr>
          <w:w w:val="105"/>
        </w:rPr>
        <w:tab/>
        <w:t>(07</w:t>
      </w:r>
      <w:r>
        <w:rPr>
          <w:spacing w:val="-10"/>
          <w:w w:val="105"/>
        </w:rPr>
        <w:t xml:space="preserve"> </w:t>
      </w:r>
      <w:r>
        <w:rPr>
          <w:w w:val="105"/>
        </w:rPr>
        <w:t>Hours)</w:t>
      </w:r>
    </w:p>
    <w:p w:rsidR="00B141CF" w:rsidRDefault="009F45E6">
      <w:pPr>
        <w:pStyle w:val="ListParagraph"/>
        <w:numPr>
          <w:ilvl w:val="1"/>
          <w:numId w:val="102"/>
        </w:numPr>
        <w:tabs>
          <w:tab w:val="left" w:pos="1872"/>
          <w:tab w:val="left" w:pos="1873"/>
        </w:tabs>
        <w:spacing w:before="10"/>
        <w:ind w:hanging="722"/>
        <w:rPr>
          <w:sz w:val="23"/>
        </w:rPr>
      </w:pPr>
      <w:r>
        <w:rPr>
          <w:w w:val="105"/>
          <w:sz w:val="23"/>
        </w:rPr>
        <w:t>Introduction to</w:t>
      </w:r>
      <w:r>
        <w:rPr>
          <w:spacing w:val="-7"/>
          <w:w w:val="105"/>
          <w:sz w:val="23"/>
        </w:rPr>
        <w:t xml:space="preserve"> </w:t>
      </w:r>
      <w:r>
        <w:rPr>
          <w:w w:val="105"/>
          <w:sz w:val="23"/>
        </w:rPr>
        <w:t>meters.</w:t>
      </w:r>
    </w:p>
    <w:p w:rsidR="00B141CF" w:rsidRDefault="009F45E6">
      <w:pPr>
        <w:pStyle w:val="ListParagraph"/>
        <w:numPr>
          <w:ilvl w:val="1"/>
          <w:numId w:val="102"/>
        </w:numPr>
        <w:tabs>
          <w:tab w:val="left" w:pos="1872"/>
          <w:tab w:val="left" w:pos="1873"/>
        </w:tabs>
        <w:spacing w:before="16"/>
        <w:ind w:hanging="722"/>
        <w:rPr>
          <w:sz w:val="23"/>
        </w:rPr>
      </w:pPr>
      <w:r>
        <w:rPr>
          <w:w w:val="105"/>
          <w:sz w:val="23"/>
        </w:rPr>
        <w:t>D`Ansonval Meter</w:t>
      </w:r>
      <w:r>
        <w:rPr>
          <w:spacing w:val="-14"/>
          <w:w w:val="105"/>
          <w:sz w:val="23"/>
        </w:rPr>
        <w:t xml:space="preserve"> </w:t>
      </w:r>
      <w:r>
        <w:rPr>
          <w:w w:val="105"/>
          <w:sz w:val="23"/>
        </w:rPr>
        <w:t>movements</w:t>
      </w:r>
    </w:p>
    <w:p w:rsidR="00B141CF" w:rsidRDefault="009F45E6">
      <w:pPr>
        <w:pStyle w:val="ListParagraph"/>
        <w:numPr>
          <w:ilvl w:val="1"/>
          <w:numId w:val="102"/>
        </w:numPr>
        <w:tabs>
          <w:tab w:val="left" w:pos="1872"/>
          <w:tab w:val="left" w:pos="1873"/>
        </w:tabs>
        <w:spacing w:before="17"/>
        <w:ind w:hanging="722"/>
        <w:rPr>
          <w:sz w:val="23"/>
        </w:rPr>
      </w:pPr>
      <w:r>
        <w:rPr>
          <w:w w:val="105"/>
          <w:sz w:val="23"/>
        </w:rPr>
        <w:t>Ammeters, millimeters, micrometer and</w:t>
      </w:r>
      <w:r>
        <w:rPr>
          <w:spacing w:val="-27"/>
          <w:w w:val="105"/>
          <w:sz w:val="23"/>
        </w:rPr>
        <w:t xml:space="preserve"> </w:t>
      </w:r>
      <w:r>
        <w:rPr>
          <w:w w:val="105"/>
          <w:sz w:val="23"/>
        </w:rPr>
        <w:t>shunts.</w:t>
      </w:r>
    </w:p>
    <w:p w:rsidR="00B141CF" w:rsidRDefault="009F45E6">
      <w:pPr>
        <w:pStyle w:val="ListParagraph"/>
        <w:numPr>
          <w:ilvl w:val="1"/>
          <w:numId w:val="102"/>
        </w:numPr>
        <w:tabs>
          <w:tab w:val="left" w:pos="1872"/>
          <w:tab w:val="left" w:pos="1873"/>
        </w:tabs>
        <w:ind w:hanging="722"/>
        <w:rPr>
          <w:sz w:val="23"/>
        </w:rPr>
      </w:pPr>
      <w:r>
        <w:rPr>
          <w:w w:val="105"/>
          <w:sz w:val="23"/>
        </w:rPr>
        <w:t>Shunt</w:t>
      </w:r>
      <w:r>
        <w:rPr>
          <w:spacing w:val="-12"/>
          <w:w w:val="105"/>
          <w:sz w:val="23"/>
        </w:rPr>
        <w:t xml:space="preserve"> </w:t>
      </w:r>
      <w:r>
        <w:rPr>
          <w:spacing w:val="-3"/>
          <w:w w:val="105"/>
          <w:sz w:val="23"/>
        </w:rPr>
        <w:t>calculations.</w:t>
      </w:r>
    </w:p>
    <w:p w:rsidR="00B141CF" w:rsidRDefault="009F45E6">
      <w:pPr>
        <w:pStyle w:val="ListParagraph"/>
        <w:numPr>
          <w:ilvl w:val="1"/>
          <w:numId w:val="102"/>
        </w:numPr>
        <w:tabs>
          <w:tab w:val="left" w:pos="1872"/>
          <w:tab w:val="left" w:pos="1873"/>
        </w:tabs>
        <w:ind w:hanging="722"/>
        <w:rPr>
          <w:sz w:val="23"/>
        </w:rPr>
      </w:pPr>
      <w:r>
        <w:rPr>
          <w:w w:val="105"/>
          <w:sz w:val="23"/>
        </w:rPr>
        <w:t>Voltmeter, multiplier and</w:t>
      </w:r>
      <w:r>
        <w:rPr>
          <w:spacing w:val="-14"/>
          <w:w w:val="105"/>
          <w:sz w:val="23"/>
        </w:rPr>
        <w:t xml:space="preserve"> </w:t>
      </w:r>
      <w:r>
        <w:rPr>
          <w:spacing w:val="-3"/>
          <w:w w:val="105"/>
          <w:sz w:val="23"/>
        </w:rPr>
        <w:t>sensitivity.</w:t>
      </w:r>
    </w:p>
    <w:p w:rsidR="00B141CF" w:rsidRDefault="009F45E6">
      <w:pPr>
        <w:pStyle w:val="ListParagraph"/>
        <w:numPr>
          <w:ilvl w:val="1"/>
          <w:numId w:val="102"/>
        </w:numPr>
        <w:tabs>
          <w:tab w:val="left" w:pos="1872"/>
          <w:tab w:val="left" w:pos="1873"/>
        </w:tabs>
        <w:spacing w:before="17"/>
        <w:ind w:hanging="722"/>
        <w:rPr>
          <w:sz w:val="23"/>
        </w:rPr>
      </w:pPr>
      <w:r>
        <w:rPr>
          <w:w w:val="105"/>
          <w:sz w:val="23"/>
        </w:rPr>
        <w:t xml:space="preserve">Basic </w:t>
      </w:r>
      <w:r>
        <w:rPr>
          <w:spacing w:val="-3"/>
          <w:w w:val="105"/>
          <w:sz w:val="23"/>
        </w:rPr>
        <w:t xml:space="preserve">Ohmmeter (Conversion </w:t>
      </w:r>
      <w:r>
        <w:rPr>
          <w:w w:val="105"/>
          <w:sz w:val="23"/>
        </w:rPr>
        <w:t>of ammeter into</w:t>
      </w:r>
      <w:r>
        <w:rPr>
          <w:spacing w:val="-23"/>
          <w:w w:val="105"/>
          <w:sz w:val="23"/>
        </w:rPr>
        <w:t xml:space="preserve"> </w:t>
      </w:r>
      <w:r>
        <w:rPr>
          <w:w w:val="105"/>
          <w:sz w:val="23"/>
        </w:rPr>
        <w:t>ohmmeter)</w:t>
      </w:r>
    </w:p>
    <w:p w:rsidR="00B141CF" w:rsidRDefault="009F45E6">
      <w:pPr>
        <w:pStyle w:val="ListParagraph"/>
        <w:numPr>
          <w:ilvl w:val="1"/>
          <w:numId w:val="102"/>
        </w:numPr>
        <w:tabs>
          <w:tab w:val="left" w:pos="1872"/>
          <w:tab w:val="left" w:pos="1873"/>
        </w:tabs>
        <w:spacing w:line="247" w:lineRule="auto"/>
        <w:ind w:right="316"/>
        <w:rPr>
          <w:sz w:val="23"/>
        </w:rPr>
      </w:pPr>
      <w:r>
        <w:rPr>
          <w:w w:val="105"/>
          <w:sz w:val="23"/>
        </w:rPr>
        <w:t>Ac</w:t>
      </w:r>
      <w:r>
        <w:rPr>
          <w:spacing w:val="-17"/>
          <w:w w:val="105"/>
          <w:sz w:val="23"/>
        </w:rPr>
        <w:t xml:space="preserve"> </w:t>
      </w:r>
      <w:r>
        <w:rPr>
          <w:w w:val="105"/>
          <w:sz w:val="23"/>
        </w:rPr>
        <w:t>meters</w:t>
      </w:r>
      <w:r>
        <w:rPr>
          <w:spacing w:val="-23"/>
          <w:w w:val="105"/>
          <w:sz w:val="23"/>
        </w:rPr>
        <w:t xml:space="preserve"> </w:t>
      </w:r>
      <w:r>
        <w:rPr>
          <w:w w:val="105"/>
          <w:sz w:val="23"/>
        </w:rPr>
        <w:t>(rectifier,</w:t>
      </w:r>
      <w:r>
        <w:rPr>
          <w:spacing w:val="-19"/>
          <w:w w:val="105"/>
          <w:sz w:val="23"/>
        </w:rPr>
        <w:t xml:space="preserve"> </w:t>
      </w:r>
      <w:r>
        <w:rPr>
          <w:w w:val="105"/>
          <w:sz w:val="23"/>
        </w:rPr>
        <w:t>moving</w:t>
      </w:r>
      <w:r>
        <w:rPr>
          <w:spacing w:val="-14"/>
          <w:w w:val="105"/>
          <w:sz w:val="23"/>
        </w:rPr>
        <w:t xml:space="preserve"> </w:t>
      </w:r>
      <w:r>
        <w:rPr>
          <w:spacing w:val="-3"/>
          <w:w w:val="105"/>
          <w:sz w:val="23"/>
        </w:rPr>
        <w:t>iron-vane,</w:t>
      </w:r>
      <w:r>
        <w:rPr>
          <w:spacing w:val="-26"/>
          <w:w w:val="105"/>
          <w:sz w:val="23"/>
        </w:rPr>
        <w:t xml:space="preserve"> </w:t>
      </w:r>
      <w:r>
        <w:rPr>
          <w:spacing w:val="-3"/>
          <w:w w:val="105"/>
          <w:sz w:val="23"/>
        </w:rPr>
        <w:t>electrodynamometer,</w:t>
      </w:r>
      <w:r>
        <w:rPr>
          <w:spacing w:val="-20"/>
          <w:w w:val="105"/>
          <w:sz w:val="23"/>
        </w:rPr>
        <w:t xml:space="preserve"> </w:t>
      </w:r>
      <w:r>
        <w:rPr>
          <w:spacing w:val="-3"/>
          <w:w w:val="105"/>
          <w:sz w:val="23"/>
        </w:rPr>
        <w:t>thermocouple</w:t>
      </w:r>
      <w:r>
        <w:rPr>
          <w:spacing w:val="-22"/>
          <w:w w:val="105"/>
          <w:sz w:val="23"/>
        </w:rPr>
        <w:t xml:space="preserve"> </w:t>
      </w:r>
      <w:r>
        <w:rPr>
          <w:w w:val="105"/>
          <w:sz w:val="23"/>
        </w:rPr>
        <w:t>and</w:t>
      </w:r>
      <w:r>
        <w:rPr>
          <w:spacing w:val="-16"/>
          <w:w w:val="105"/>
          <w:sz w:val="23"/>
        </w:rPr>
        <w:t xml:space="preserve"> </w:t>
      </w:r>
      <w:r>
        <w:rPr>
          <w:w w:val="105"/>
          <w:sz w:val="23"/>
        </w:rPr>
        <w:t>clamp- on</w:t>
      </w:r>
      <w:r>
        <w:rPr>
          <w:spacing w:val="-7"/>
          <w:w w:val="105"/>
          <w:sz w:val="23"/>
        </w:rPr>
        <w:t xml:space="preserve"> </w:t>
      </w:r>
      <w:r>
        <w:rPr>
          <w:w w:val="105"/>
          <w:sz w:val="23"/>
        </w:rPr>
        <w:t>type)</w:t>
      </w:r>
    </w:p>
    <w:p w:rsidR="00B141CF" w:rsidRDefault="00B141CF">
      <w:pPr>
        <w:pStyle w:val="BodyText"/>
        <w:spacing w:before="7"/>
        <w:ind w:left="0" w:firstLine="0"/>
        <w:rPr>
          <w:sz w:val="24"/>
        </w:rPr>
      </w:pPr>
    </w:p>
    <w:p w:rsidR="00B141CF" w:rsidRDefault="009F45E6">
      <w:pPr>
        <w:pStyle w:val="Heading1"/>
        <w:numPr>
          <w:ilvl w:val="0"/>
          <w:numId w:val="102"/>
        </w:numPr>
        <w:tabs>
          <w:tab w:val="left" w:pos="1151"/>
          <w:tab w:val="left" w:pos="1152"/>
          <w:tab w:val="left" w:pos="9069"/>
        </w:tabs>
        <w:spacing w:before="1"/>
      </w:pPr>
      <w:r>
        <w:rPr>
          <w:w w:val="105"/>
        </w:rPr>
        <w:t>VOLT-OHM</w:t>
      </w:r>
      <w:r>
        <w:rPr>
          <w:spacing w:val="-23"/>
          <w:w w:val="105"/>
        </w:rPr>
        <w:t xml:space="preserve"> </w:t>
      </w:r>
      <w:r>
        <w:rPr>
          <w:w w:val="105"/>
        </w:rPr>
        <w:t>MILLIAMMETER</w:t>
      </w:r>
      <w:r>
        <w:rPr>
          <w:spacing w:val="22"/>
          <w:w w:val="105"/>
        </w:rPr>
        <w:t xml:space="preserve"> </w:t>
      </w:r>
      <w:r>
        <w:rPr>
          <w:w w:val="105"/>
        </w:rPr>
        <w:t>(VOM).</w:t>
      </w:r>
      <w:r>
        <w:rPr>
          <w:w w:val="105"/>
        </w:rPr>
        <w:tab/>
        <w:t>(03</w:t>
      </w:r>
      <w:r>
        <w:rPr>
          <w:spacing w:val="4"/>
          <w:w w:val="105"/>
        </w:rPr>
        <w:t xml:space="preserve"> </w:t>
      </w:r>
      <w:r>
        <w:rPr>
          <w:w w:val="105"/>
        </w:rPr>
        <w:t>Hours)</w:t>
      </w:r>
    </w:p>
    <w:p w:rsidR="00B141CF" w:rsidRDefault="009F45E6">
      <w:pPr>
        <w:pStyle w:val="ListParagraph"/>
        <w:numPr>
          <w:ilvl w:val="1"/>
          <w:numId w:val="102"/>
        </w:numPr>
        <w:tabs>
          <w:tab w:val="left" w:pos="1872"/>
          <w:tab w:val="left" w:pos="1873"/>
        </w:tabs>
        <w:ind w:hanging="722"/>
        <w:rPr>
          <w:sz w:val="23"/>
        </w:rPr>
      </w:pPr>
      <w:r>
        <w:rPr>
          <w:w w:val="105"/>
          <w:sz w:val="23"/>
        </w:rPr>
        <w:t>Basic</w:t>
      </w:r>
      <w:r>
        <w:rPr>
          <w:spacing w:val="-8"/>
          <w:w w:val="105"/>
          <w:sz w:val="23"/>
        </w:rPr>
        <w:t xml:space="preserve"> </w:t>
      </w:r>
      <w:r>
        <w:rPr>
          <w:w w:val="105"/>
          <w:sz w:val="23"/>
        </w:rPr>
        <w:t>requirements.</w:t>
      </w:r>
    </w:p>
    <w:p w:rsidR="00B141CF" w:rsidRDefault="009F45E6">
      <w:pPr>
        <w:pStyle w:val="ListParagraph"/>
        <w:numPr>
          <w:ilvl w:val="1"/>
          <w:numId w:val="102"/>
        </w:numPr>
        <w:tabs>
          <w:tab w:val="left" w:pos="1872"/>
          <w:tab w:val="left" w:pos="1873"/>
        </w:tabs>
        <w:spacing w:before="16"/>
        <w:ind w:hanging="722"/>
        <w:rPr>
          <w:sz w:val="23"/>
        </w:rPr>
      </w:pPr>
      <w:r>
        <w:rPr>
          <w:w w:val="105"/>
          <w:sz w:val="23"/>
        </w:rPr>
        <w:t xml:space="preserve">Ranges </w:t>
      </w:r>
      <w:r>
        <w:rPr>
          <w:spacing w:val="-3"/>
          <w:w w:val="105"/>
          <w:sz w:val="23"/>
        </w:rPr>
        <w:t>and</w:t>
      </w:r>
      <w:r>
        <w:rPr>
          <w:spacing w:val="-11"/>
          <w:w w:val="105"/>
          <w:sz w:val="23"/>
        </w:rPr>
        <w:t xml:space="preserve"> </w:t>
      </w:r>
      <w:r>
        <w:rPr>
          <w:spacing w:val="-3"/>
          <w:w w:val="105"/>
          <w:sz w:val="23"/>
        </w:rPr>
        <w:t>Subfunctions.</w:t>
      </w:r>
    </w:p>
    <w:p w:rsidR="00B141CF" w:rsidRDefault="009F45E6">
      <w:pPr>
        <w:pStyle w:val="ListParagraph"/>
        <w:numPr>
          <w:ilvl w:val="1"/>
          <w:numId w:val="102"/>
        </w:numPr>
        <w:tabs>
          <w:tab w:val="left" w:pos="1872"/>
          <w:tab w:val="left" w:pos="1873"/>
        </w:tabs>
        <w:ind w:hanging="722"/>
        <w:rPr>
          <w:sz w:val="23"/>
        </w:rPr>
      </w:pPr>
      <w:r>
        <w:rPr>
          <w:w w:val="105"/>
          <w:sz w:val="23"/>
        </w:rPr>
        <w:t>Basic types of</w:t>
      </w:r>
      <w:r>
        <w:rPr>
          <w:spacing w:val="-21"/>
          <w:w w:val="105"/>
          <w:sz w:val="23"/>
        </w:rPr>
        <w:t xml:space="preserve"> </w:t>
      </w:r>
      <w:r>
        <w:rPr>
          <w:spacing w:val="-3"/>
          <w:w w:val="105"/>
          <w:sz w:val="23"/>
        </w:rPr>
        <w:t>Volt-Ohm-Milliammeter.</w:t>
      </w:r>
    </w:p>
    <w:p w:rsidR="00B141CF" w:rsidRDefault="009F45E6">
      <w:pPr>
        <w:pStyle w:val="ListParagraph"/>
        <w:numPr>
          <w:ilvl w:val="1"/>
          <w:numId w:val="102"/>
        </w:numPr>
        <w:tabs>
          <w:tab w:val="left" w:pos="1872"/>
          <w:tab w:val="left" w:pos="1873"/>
        </w:tabs>
        <w:spacing w:before="17"/>
        <w:ind w:hanging="722"/>
        <w:rPr>
          <w:sz w:val="23"/>
        </w:rPr>
      </w:pPr>
      <w:r>
        <w:rPr>
          <w:w w:val="105"/>
          <w:sz w:val="23"/>
        </w:rPr>
        <w:t>Application.</w:t>
      </w:r>
    </w:p>
    <w:p w:rsidR="00B141CF" w:rsidRDefault="00B141CF">
      <w:pPr>
        <w:pStyle w:val="BodyText"/>
        <w:spacing w:before="6"/>
        <w:ind w:left="0" w:firstLine="0"/>
        <w:rPr>
          <w:sz w:val="24"/>
        </w:rPr>
      </w:pPr>
    </w:p>
    <w:p w:rsidR="00B141CF" w:rsidRDefault="009F45E6">
      <w:pPr>
        <w:pStyle w:val="Heading1"/>
        <w:numPr>
          <w:ilvl w:val="0"/>
          <w:numId w:val="102"/>
        </w:numPr>
        <w:tabs>
          <w:tab w:val="left" w:pos="1151"/>
          <w:tab w:val="left" w:pos="1152"/>
          <w:tab w:val="left" w:pos="9126"/>
        </w:tabs>
        <w:spacing w:before="1"/>
      </w:pPr>
      <w:r>
        <w:rPr>
          <w:w w:val="105"/>
        </w:rPr>
        <w:t>TRANSISTOR</w:t>
      </w:r>
      <w:r>
        <w:rPr>
          <w:spacing w:val="-31"/>
          <w:w w:val="105"/>
        </w:rPr>
        <w:t xml:space="preserve"> </w:t>
      </w:r>
      <w:r>
        <w:rPr>
          <w:w w:val="105"/>
        </w:rPr>
        <w:t>VOLTMETER.</w:t>
      </w:r>
      <w:r>
        <w:rPr>
          <w:w w:val="105"/>
        </w:rPr>
        <w:tab/>
        <w:t>(03</w:t>
      </w:r>
      <w:r>
        <w:rPr>
          <w:spacing w:val="-9"/>
          <w:w w:val="105"/>
        </w:rPr>
        <w:t xml:space="preserve"> </w:t>
      </w:r>
      <w:r>
        <w:rPr>
          <w:w w:val="105"/>
        </w:rPr>
        <w:t>Hours)</w:t>
      </w:r>
    </w:p>
    <w:p w:rsidR="00B141CF" w:rsidRDefault="009F45E6">
      <w:pPr>
        <w:pStyle w:val="ListParagraph"/>
        <w:numPr>
          <w:ilvl w:val="1"/>
          <w:numId w:val="102"/>
        </w:numPr>
        <w:tabs>
          <w:tab w:val="left" w:pos="1872"/>
          <w:tab w:val="left" w:pos="1873"/>
        </w:tabs>
        <w:ind w:hanging="722"/>
        <w:rPr>
          <w:sz w:val="23"/>
        </w:rPr>
      </w:pPr>
      <w:r>
        <w:rPr>
          <w:w w:val="105"/>
          <w:sz w:val="23"/>
        </w:rPr>
        <w:t>Basic BJT TVM</w:t>
      </w:r>
      <w:r>
        <w:rPr>
          <w:spacing w:val="-18"/>
          <w:w w:val="105"/>
          <w:sz w:val="23"/>
        </w:rPr>
        <w:t xml:space="preserve"> </w:t>
      </w:r>
      <w:r>
        <w:rPr>
          <w:w w:val="105"/>
          <w:sz w:val="23"/>
        </w:rPr>
        <w:t>.</w:t>
      </w:r>
    </w:p>
    <w:p w:rsidR="00B141CF" w:rsidRDefault="00B141CF">
      <w:pPr>
        <w:rPr>
          <w:sz w:val="23"/>
        </w:rPr>
        <w:sectPr w:rsidR="00B141CF">
          <w:type w:val="continuous"/>
          <w:pgSz w:w="12240" w:h="16340"/>
          <w:pgMar w:top="1140" w:right="640" w:bottom="280" w:left="1240" w:header="720" w:footer="720" w:gutter="0"/>
          <w:cols w:space="720"/>
        </w:sectPr>
      </w:pPr>
    </w:p>
    <w:p w:rsidR="00B141CF" w:rsidRDefault="009F45E6">
      <w:pPr>
        <w:pStyle w:val="ListParagraph"/>
        <w:numPr>
          <w:ilvl w:val="1"/>
          <w:numId w:val="102"/>
        </w:numPr>
        <w:tabs>
          <w:tab w:val="left" w:pos="1872"/>
          <w:tab w:val="left" w:pos="1873"/>
        </w:tabs>
        <w:spacing w:before="69"/>
        <w:ind w:hanging="722"/>
        <w:rPr>
          <w:sz w:val="23"/>
        </w:rPr>
      </w:pPr>
      <w:r>
        <w:rPr>
          <w:w w:val="105"/>
          <w:sz w:val="23"/>
        </w:rPr>
        <w:lastRenderedPageBreak/>
        <w:t>Basic FET</w:t>
      </w:r>
      <w:r>
        <w:rPr>
          <w:spacing w:val="-12"/>
          <w:w w:val="105"/>
          <w:sz w:val="23"/>
        </w:rPr>
        <w:t xml:space="preserve"> </w:t>
      </w:r>
      <w:r>
        <w:rPr>
          <w:w w:val="105"/>
          <w:sz w:val="23"/>
        </w:rPr>
        <w:t>TVM.</w:t>
      </w:r>
    </w:p>
    <w:p w:rsidR="00B141CF" w:rsidRDefault="009F45E6">
      <w:pPr>
        <w:pStyle w:val="BodyText"/>
        <w:tabs>
          <w:tab w:val="left" w:pos="1872"/>
        </w:tabs>
        <w:ind w:left="1151" w:firstLine="0"/>
      </w:pPr>
      <w:r>
        <w:rPr>
          <w:w w:val="105"/>
        </w:rPr>
        <w:t>4.4</w:t>
      </w:r>
      <w:r>
        <w:rPr>
          <w:w w:val="105"/>
        </w:rPr>
        <w:tab/>
        <w:t>Application.</w:t>
      </w:r>
    </w:p>
    <w:p w:rsidR="00B141CF" w:rsidRDefault="00B141CF">
      <w:pPr>
        <w:pStyle w:val="BodyText"/>
        <w:spacing w:before="3"/>
        <w:ind w:left="0" w:firstLine="0"/>
        <w:rPr>
          <w:sz w:val="25"/>
        </w:rPr>
      </w:pPr>
    </w:p>
    <w:p w:rsidR="00B141CF" w:rsidRDefault="009F45E6">
      <w:pPr>
        <w:pStyle w:val="Heading1"/>
        <w:numPr>
          <w:ilvl w:val="0"/>
          <w:numId w:val="102"/>
        </w:numPr>
        <w:tabs>
          <w:tab w:val="left" w:pos="1151"/>
          <w:tab w:val="left" w:pos="1152"/>
          <w:tab w:val="left" w:pos="9119"/>
        </w:tabs>
        <w:spacing w:before="1"/>
      </w:pPr>
      <w:r>
        <w:rPr>
          <w:w w:val="105"/>
        </w:rPr>
        <w:t>BRIDGES AND</w:t>
      </w:r>
      <w:r>
        <w:rPr>
          <w:spacing w:val="-4"/>
          <w:w w:val="105"/>
        </w:rPr>
        <w:t xml:space="preserve"> </w:t>
      </w:r>
      <w:r>
        <w:rPr>
          <w:w w:val="105"/>
        </w:rPr>
        <w:t>BRIDGE-TYPE</w:t>
      </w:r>
      <w:r>
        <w:rPr>
          <w:spacing w:val="-22"/>
          <w:w w:val="105"/>
        </w:rPr>
        <w:t xml:space="preserve"> </w:t>
      </w:r>
      <w:r>
        <w:rPr>
          <w:w w:val="105"/>
        </w:rPr>
        <w:t>EQUIPMENT.</w:t>
      </w:r>
      <w:r>
        <w:rPr>
          <w:w w:val="105"/>
        </w:rPr>
        <w:tab/>
        <w:t>(07</w:t>
      </w:r>
      <w:r>
        <w:rPr>
          <w:spacing w:val="12"/>
          <w:w w:val="105"/>
        </w:rPr>
        <w:t xml:space="preserve"> </w:t>
      </w:r>
      <w:r>
        <w:rPr>
          <w:w w:val="105"/>
        </w:rPr>
        <w:t>Hours)</w:t>
      </w:r>
    </w:p>
    <w:p w:rsidR="00B141CF" w:rsidRDefault="009F45E6">
      <w:pPr>
        <w:pStyle w:val="ListParagraph"/>
        <w:numPr>
          <w:ilvl w:val="1"/>
          <w:numId w:val="102"/>
        </w:numPr>
        <w:tabs>
          <w:tab w:val="left" w:pos="1872"/>
          <w:tab w:val="left" w:pos="1873"/>
        </w:tabs>
        <w:ind w:hanging="722"/>
        <w:rPr>
          <w:sz w:val="23"/>
        </w:rPr>
      </w:pPr>
      <w:r>
        <w:rPr>
          <w:w w:val="105"/>
          <w:sz w:val="23"/>
        </w:rPr>
        <w:t>Introduction.</w:t>
      </w:r>
    </w:p>
    <w:p w:rsidR="00B141CF" w:rsidRDefault="009F45E6">
      <w:pPr>
        <w:pStyle w:val="ListParagraph"/>
        <w:numPr>
          <w:ilvl w:val="1"/>
          <w:numId w:val="102"/>
        </w:numPr>
        <w:tabs>
          <w:tab w:val="left" w:pos="1872"/>
          <w:tab w:val="left" w:pos="1873"/>
        </w:tabs>
        <w:spacing w:before="16"/>
        <w:ind w:hanging="722"/>
        <w:rPr>
          <w:sz w:val="23"/>
        </w:rPr>
      </w:pPr>
      <w:r>
        <w:rPr>
          <w:w w:val="105"/>
          <w:sz w:val="23"/>
        </w:rPr>
        <w:t xml:space="preserve">Whetstone bridge </w:t>
      </w:r>
      <w:r>
        <w:rPr>
          <w:spacing w:val="-3"/>
          <w:w w:val="105"/>
          <w:sz w:val="23"/>
        </w:rPr>
        <w:t xml:space="preserve">and </w:t>
      </w:r>
      <w:r>
        <w:rPr>
          <w:w w:val="105"/>
          <w:sz w:val="23"/>
        </w:rPr>
        <w:t>Guarded Whetstone</w:t>
      </w:r>
      <w:r>
        <w:rPr>
          <w:spacing w:val="-27"/>
          <w:w w:val="105"/>
          <w:sz w:val="23"/>
        </w:rPr>
        <w:t xml:space="preserve"> </w:t>
      </w:r>
      <w:r>
        <w:rPr>
          <w:spacing w:val="-3"/>
          <w:w w:val="105"/>
          <w:sz w:val="23"/>
        </w:rPr>
        <w:t>Bridge.</w:t>
      </w:r>
    </w:p>
    <w:p w:rsidR="00B141CF" w:rsidRDefault="009F45E6">
      <w:pPr>
        <w:pStyle w:val="ListParagraph"/>
        <w:numPr>
          <w:ilvl w:val="1"/>
          <w:numId w:val="102"/>
        </w:numPr>
        <w:tabs>
          <w:tab w:val="left" w:pos="1872"/>
          <w:tab w:val="left" w:pos="1873"/>
        </w:tabs>
        <w:spacing w:before="16"/>
        <w:ind w:hanging="722"/>
        <w:rPr>
          <w:sz w:val="23"/>
        </w:rPr>
      </w:pPr>
      <w:r>
        <w:rPr>
          <w:w w:val="105"/>
          <w:sz w:val="23"/>
        </w:rPr>
        <w:t xml:space="preserve">AC bridges </w:t>
      </w:r>
      <w:r>
        <w:rPr>
          <w:spacing w:val="-3"/>
          <w:w w:val="105"/>
          <w:sz w:val="23"/>
        </w:rPr>
        <w:t xml:space="preserve">(magnitude </w:t>
      </w:r>
      <w:r>
        <w:rPr>
          <w:w w:val="105"/>
          <w:sz w:val="23"/>
        </w:rPr>
        <w:t>and phase</w:t>
      </w:r>
      <w:r>
        <w:rPr>
          <w:spacing w:val="-34"/>
          <w:w w:val="105"/>
          <w:sz w:val="23"/>
        </w:rPr>
        <w:t xml:space="preserve"> </w:t>
      </w:r>
      <w:r>
        <w:rPr>
          <w:w w:val="105"/>
          <w:sz w:val="23"/>
        </w:rPr>
        <w:t>balancing).</w:t>
      </w:r>
    </w:p>
    <w:p w:rsidR="00B141CF" w:rsidRDefault="009F45E6">
      <w:pPr>
        <w:pStyle w:val="ListParagraph"/>
        <w:numPr>
          <w:ilvl w:val="1"/>
          <w:numId w:val="102"/>
        </w:numPr>
        <w:tabs>
          <w:tab w:val="left" w:pos="1872"/>
          <w:tab w:val="left" w:pos="1873"/>
        </w:tabs>
        <w:spacing w:before="10"/>
        <w:ind w:hanging="722"/>
        <w:rPr>
          <w:sz w:val="23"/>
        </w:rPr>
      </w:pPr>
      <w:r>
        <w:rPr>
          <w:w w:val="105"/>
          <w:sz w:val="23"/>
        </w:rPr>
        <w:t>Maxwell</w:t>
      </w:r>
      <w:r>
        <w:rPr>
          <w:spacing w:val="-19"/>
          <w:w w:val="105"/>
          <w:sz w:val="23"/>
        </w:rPr>
        <w:t xml:space="preserve"> </w:t>
      </w:r>
      <w:r>
        <w:rPr>
          <w:w w:val="105"/>
          <w:sz w:val="23"/>
        </w:rPr>
        <w:t>bridge.</w:t>
      </w:r>
    </w:p>
    <w:p w:rsidR="00B141CF" w:rsidRDefault="009F45E6">
      <w:pPr>
        <w:pStyle w:val="ListParagraph"/>
        <w:numPr>
          <w:ilvl w:val="1"/>
          <w:numId w:val="102"/>
        </w:numPr>
        <w:tabs>
          <w:tab w:val="left" w:pos="1872"/>
          <w:tab w:val="left" w:pos="1873"/>
        </w:tabs>
        <w:ind w:hanging="722"/>
        <w:rPr>
          <w:sz w:val="23"/>
        </w:rPr>
      </w:pPr>
      <w:r>
        <w:rPr>
          <w:w w:val="105"/>
          <w:sz w:val="23"/>
        </w:rPr>
        <w:t>Hay</w:t>
      </w:r>
      <w:r>
        <w:rPr>
          <w:spacing w:val="51"/>
          <w:w w:val="105"/>
          <w:sz w:val="23"/>
        </w:rPr>
        <w:t xml:space="preserve"> </w:t>
      </w:r>
      <w:r>
        <w:rPr>
          <w:w w:val="105"/>
          <w:sz w:val="23"/>
        </w:rPr>
        <w:t>bridge</w:t>
      </w:r>
    </w:p>
    <w:p w:rsidR="00B141CF" w:rsidRDefault="009F45E6">
      <w:pPr>
        <w:pStyle w:val="ListParagraph"/>
        <w:numPr>
          <w:ilvl w:val="1"/>
          <w:numId w:val="102"/>
        </w:numPr>
        <w:tabs>
          <w:tab w:val="left" w:pos="1872"/>
          <w:tab w:val="left" w:pos="1873"/>
        </w:tabs>
        <w:spacing w:before="16"/>
        <w:ind w:hanging="722"/>
        <w:rPr>
          <w:sz w:val="23"/>
        </w:rPr>
      </w:pPr>
      <w:r>
        <w:rPr>
          <w:w w:val="105"/>
          <w:sz w:val="23"/>
        </w:rPr>
        <w:t>Schering</w:t>
      </w:r>
      <w:r>
        <w:rPr>
          <w:spacing w:val="-7"/>
          <w:w w:val="105"/>
          <w:sz w:val="23"/>
        </w:rPr>
        <w:t xml:space="preserve"> </w:t>
      </w:r>
      <w:r>
        <w:rPr>
          <w:w w:val="105"/>
          <w:sz w:val="23"/>
        </w:rPr>
        <w:t>bridge</w:t>
      </w:r>
    </w:p>
    <w:p w:rsidR="00B141CF" w:rsidRDefault="009F45E6">
      <w:pPr>
        <w:pStyle w:val="ListParagraph"/>
        <w:numPr>
          <w:ilvl w:val="1"/>
          <w:numId w:val="102"/>
        </w:numPr>
        <w:tabs>
          <w:tab w:val="left" w:pos="1872"/>
          <w:tab w:val="left" w:pos="1873"/>
        </w:tabs>
        <w:ind w:hanging="722"/>
        <w:rPr>
          <w:sz w:val="23"/>
        </w:rPr>
      </w:pPr>
      <w:r>
        <w:rPr>
          <w:w w:val="105"/>
          <w:sz w:val="23"/>
        </w:rPr>
        <w:t>Wien</w:t>
      </w:r>
      <w:r>
        <w:rPr>
          <w:spacing w:val="-7"/>
          <w:w w:val="105"/>
          <w:sz w:val="23"/>
        </w:rPr>
        <w:t xml:space="preserve"> </w:t>
      </w:r>
      <w:r>
        <w:rPr>
          <w:w w:val="105"/>
          <w:sz w:val="23"/>
        </w:rPr>
        <w:t>bridges.</w:t>
      </w:r>
    </w:p>
    <w:p w:rsidR="00B141CF" w:rsidRDefault="009F45E6">
      <w:pPr>
        <w:pStyle w:val="ListParagraph"/>
        <w:numPr>
          <w:ilvl w:val="1"/>
          <w:numId w:val="102"/>
        </w:numPr>
        <w:tabs>
          <w:tab w:val="left" w:pos="1872"/>
          <w:tab w:val="left" w:pos="1873"/>
        </w:tabs>
        <w:spacing w:before="10"/>
        <w:ind w:hanging="722"/>
        <w:rPr>
          <w:sz w:val="23"/>
        </w:rPr>
      </w:pPr>
      <w:r>
        <w:rPr>
          <w:w w:val="105"/>
          <w:sz w:val="23"/>
        </w:rPr>
        <w:t>Universal</w:t>
      </w:r>
      <w:r>
        <w:rPr>
          <w:spacing w:val="-11"/>
          <w:w w:val="105"/>
          <w:sz w:val="23"/>
        </w:rPr>
        <w:t xml:space="preserve"> </w:t>
      </w:r>
      <w:r>
        <w:rPr>
          <w:w w:val="105"/>
          <w:sz w:val="23"/>
        </w:rPr>
        <w:t>bridge.</w:t>
      </w:r>
    </w:p>
    <w:p w:rsidR="00B141CF" w:rsidRDefault="009F45E6">
      <w:pPr>
        <w:pStyle w:val="ListParagraph"/>
        <w:numPr>
          <w:ilvl w:val="1"/>
          <w:numId w:val="102"/>
        </w:numPr>
        <w:tabs>
          <w:tab w:val="left" w:pos="1872"/>
          <w:tab w:val="left" w:pos="1873"/>
        </w:tabs>
        <w:spacing w:before="16"/>
        <w:ind w:hanging="722"/>
        <w:rPr>
          <w:sz w:val="23"/>
        </w:rPr>
      </w:pPr>
      <w:r>
        <w:rPr>
          <w:w w:val="105"/>
          <w:sz w:val="23"/>
        </w:rPr>
        <w:t>Q</w:t>
      </w:r>
      <w:r>
        <w:rPr>
          <w:spacing w:val="-9"/>
          <w:w w:val="105"/>
          <w:sz w:val="23"/>
        </w:rPr>
        <w:t xml:space="preserve"> </w:t>
      </w:r>
      <w:r>
        <w:rPr>
          <w:w w:val="105"/>
          <w:sz w:val="23"/>
        </w:rPr>
        <w:t>meter</w:t>
      </w:r>
    </w:p>
    <w:p w:rsidR="00B141CF" w:rsidRDefault="009F45E6">
      <w:pPr>
        <w:pStyle w:val="ListParagraph"/>
        <w:numPr>
          <w:ilvl w:val="1"/>
          <w:numId w:val="102"/>
        </w:numPr>
        <w:tabs>
          <w:tab w:val="left" w:pos="1872"/>
          <w:tab w:val="left" w:pos="1873"/>
        </w:tabs>
        <w:spacing w:before="10"/>
        <w:ind w:hanging="722"/>
        <w:rPr>
          <w:sz w:val="23"/>
        </w:rPr>
      </w:pPr>
      <w:r>
        <w:rPr>
          <w:w w:val="105"/>
          <w:sz w:val="23"/>
        </w:rPr>
        <w:t>LC</w:t>
      </w:r>
      <w:r>
        <w:rPr>
          <w:spacing w:val="-11"/>
          <w:w w:val="105"/>
          <w:sz w:val="23"/>
        </w:rPr>
        <w:t xml:space="preserve"> </w:t>
      </w:r>
      <w:r>
        <w:rPr>
          <w:w w:val="105"/>
          <w:sz w:val="23"/>
        </w:rPr>
        <w:t>meter.</w:t>
      </w:r>
    </w:p>
    <w:p w:rsidR="00B141CF" w:rsidRDefault="009F45E6">
      <w:pPr>
        <w:pStyle w:val="Heading1"/>
        <w:numPr>
          <w:ilvl w:val="0"/>
          <w:numId w:val="102"/>
        </w:numPr>
        <w:tabs>
          <w:tab w:val="left" w:pos="1151"/>
          <w:tab w:val="left" w:pos="1152"/>
          <w:tab w:val="left" w:pos="9126"/>
        </w:tabs>
        <w:spacing w:before="9"/>
      </w:pPr>
      <w:r>
        <w:rPr>
          <w:w w:val="105"/>
        </w:rPr>
        <w:t>SIGNAL</w:t>
      </w:r>
      <w:r>
        <w:rPr>
          <w:spacing w:val="-22"/>
          <w:w w:val="105"/>
        </w:rPr>
        <w:t xml:space="preserve"> </w:t>
      </w:r>
      <w:r>
        <w:rPr>
          <w:w w:val="105"/>
        </w:rPr>
        <w:t>GENERATORS.</w:t>
      </w:r>
      <w:r>
        <w:rPr>
          <w:w w:val="105"/>
        </w:rPr>
        <w:tab/>
        <w:t>(08</w:t>
      </w:r>
      <w:r>
        <w:rPr>
          <w:spacing w:val="8"/>
          <w:w w:val="105"/>
        </w:rPr>
        <w:t xml:space="preserve"> </w:t>
      </w:r>
      <w:r>
        <w:rPr>
          <w:w w:val="105"/>
        </w:rPr>
        <w:t>Hours)</w:t>
      </w:r>
    </w:p>
    <w:p w:rsidR="00B141CF" w:rsidRDefault="009F45E6">
      <w:pPr>
        <w:pStyle w:val="ListParagraph"/>
        <w:numPr>
          <w:ilvl w:val="1"/>
          <w:numId w:val="102"/>
        </w:numPr>
        <w:tabs>
          <w:tab w:val="left" w:pos="1872"/>
          <w:tab w:val="left" w:pos="1873"/>
        </w:tabs>
        <w:ind w:hanging="722"/>
        <w:rPr>
          <w:sz w:val="23"/>
        </w:rPr>
      </w:pPr>
      <w:r>
        <w:rPr>
          <w:w w:val="105"/>
          <w:sz w:val="23"/>
        </w:rPr>
        <w:t xml:space="preserve">Review of </w:t>
      </w:r>
      <w:r>
        <w:rPr>
          <w:spacing w:val="-3"/>
          <w:w w:val="105"/>
          <w:sz w:val="23"/>
        </w:rPr>
        <w:t xml:space="preserve">oscillator </w:t>
      </w:r>
      <w:r>
        <w:rPr>
          <w:w w:val="105"/>
          <w:sz w:val="23"/>
        </w:rPr>
        <w:t>circuit</w:t>
      </w:r>
      <w:r>
        <w:rPr>
          <w:spacing w:val="-24"/>
          <w:w w:val="105"/>
          <w:sz w:val="23"/>
        </w:rPr>
        <w:t xml:space="preserve"> </w:t>
      </w:r>
      <w:r>
        <w:rPr>
          <w:w w:val="105"/>
          <w:sz w:val="23"/>
        </w:rPr>
        <w:t>operation.</w:t>
      </w:r>
    </w:p>
    <w:p w:rsidR="00B141CF" w:rsidRDefault="009F45E6">
      <w:pPr>
        <w:pStyle w:val="ListParagraph"/>
        <w:numPr>
          <w:ilvl w:val="1"/>
          <w:numId w:val="102"/>
        </w:numPr>
        <w:tabs>
          <w:tab w:val="left" w:pos="1872"/>
          <w:tab w:val="left" w:pos="1873"/>
        </w:tabs>
        <w:spacing w:before="17"/>
        <w:ind w:hanging="722"/>
        <w:rPr>
          <w:sz w:val="23"/>
        </w:rPr>
      </w:pPr>
      <w:r>
        <w:rPr>
          <w:w w:val="105"/>
          <w:sz w:val="23"/>
        </w:rPr>
        <w:t>AF</w:t>
      </w:r>
      <w:r>
        <w:rPr>
          <w:spacing w:val="-34"/>
          <w:w w:val="105"/>
          <w:sz w:val="23"/>
        </w:rPr>
        <w:t xml:space="preserve"> </w:t>
      </w:r>
      <w:r>
        <w:rPr>
          <w:w w:val="105"/>
          <w:sz w:val="23"/>
        </w:rPr>
        <w:t>generator.</w:t>
      </w:r>
    </w:p>
    <w:p w:rsidR="00B141CF" w:rsidRDefault="009F45E6">
      <w:pPr>
        <w:pStyle w:val="ListParagraph"/>
        <w:numPr>
          <w:ilvl w:val="1"/>
          <w:numId w:val="102"/>
        </w:numPr>
        <w:tabs>
          <w:tab w:val="left" w:pos="1872"/>
          <w:tab w:val="left" w:pos="1873"/>
        </w:tabs>
        <w:spacing w:before="16"/>
        <w:ind w:hanging="722"/>
        <w:rPr>
          <w:sz w:val="23"/>
        </w:rPr>
      </w:pPr>
      <w:r>
        <w:rPr>
          <w:w w:val="105"/>
          <w:sz w:val="23"/>
        </w:rPr>
        <w:t>RF</w:t>
      </w:r>
      <w:r>
        <w:rPr>
          <w:spacing w:val="-37"/>
          <w:w w:val="105"/>
          <w:sz w:val="23"/>
        </w:rPr>
        <w:t xml:space="preserve"> </w:t>
      </w:r>
      <w:r>
        <w:rPr>
          <w:w w:val="105"/>
          <w:sz w:val="23"/>
        </w:rPr>
        <w:t>generator.</w:t>
      </w:r>
    </w:p>
    <w:p w:rsidR="00B141CF" w:rsidRDefault="009F45E6">
      <w:pPr>
        <w:pStyle w:val="ListParagraph"/>
        <w:numPr>
          <w:ilvl w:val="1"/>
          <w:numId w:val="102"/>
        </w:numPr>
        <w:tabs>
          <w:tab w:val="left" w:pos="1872"/>
          <w:tab w:val="left" w:pos="1873"/>
        </w:tabs>
        <w:ind w:hanging="722"/>
        <w:rPr>
          <w:sz w:val="23"/>
        </w:rPr>
      </w:pPr>
      <w:r>
        <w:rPr>
          <w:w w:val="105"/>
          <w:sz w:val="23"/>
        </w:rPr>
        <w:t>AM</w:t>
      </w:r>
      <w:r>
        <w:rPr>
          <w:spacing w:val="-7"/>
          <w:w w:val="105"/>
          <w:sz w:val="23"/>
        </w:rPr>
        <w:t xml:space="preserve"> </w:t>
      </w:r>
      <w:r>
        <w:rPr>
          <w:w w:val="105"/>
          <w:sz w:val="23"/>
        </w:rPr>
        <w:t>generator.</w:t>
      </w:r>
    </w:p>
    <w:p w:rsidR="00B141CF" w:rsidRDefault="009F45E6">
      <w:pPr>
        <w:pStyle w:val="ListParagraph"/>
        <w:numPr>
          <w:ilvl w:val="1"/>
          <w:numId w:val="102"/>
        </w:numPr>
        <w:tabs>
          <w:tab w:val="left" w:pos="1872"/>
          <w:tab w:val="left" w:pos="1873"/>
        </w:tabs>
        <w:spacing w:before="10"/>
        <w:ind w:hanging="722"/>
        <w:rPr>
          <w:sz w:val="23"/>
        </w:rPr>
      </w:pPr>
      <w:r>
        <w:rPr>
          <w:w w:val="105"/>
          <w:sz w:val="23"/>
        </w:rPr>
        <w:t>FM</w:t>
      </w:r>
      <w:r>
        <w:rPr>
          <w:spacing w:val="-7"/>
          <w:w w:val="105"/>
          <w:sz w:val="23"/>
        </w:rPr>
        <w:t xml:space="preserve"> </w:t>
      </w:r>
      <w:r>
        <w:rPr>
          <w:w w:val="105"/>
          <w:sz w:val="23"/>
        </w:rPr>
        <w:t>generator.</w:t>
      </w:r>
    </w:p>
    <w:p w:rsidR="00B141CF" w:rsidRDefault="009F45E6">
      <w:pPr>
        <w:pStyle w:val="ListParagraph"/>
        <w:numPr>
          <w:ilvl w:val="1"/>
          <w:numId w:val="102"/>
        </w:numPr>
        <w:tabs>
          <w:tab w:val="left" w:pos="1872"/>
          <w:tab w:val="left" w:pos="1873"/>
        </w:tabs>
        <w:spacing w:before="16"/>
        <w:ind w:hanging="722"/>
        <w:rPr>
          <w:sz w:val="23"/>
        </w:rPr>
      </w:pPr>
      <w:r>
        <w:rPr>
          <w:w w:val="105"/>
          <w:sz w:val="23"/>
        </w:rPr>
        <w:t>Sweep / Marker</w:t>
      </w:r>
      <w:r>
        <w:rPr>
          <w:spacing w:val="-23"/>
          <w:w w:val="105"/>
          <w:sz w:val="23"/>
        </w:rPr>
        <w:t xml:space="preserve"> </w:t>
      </w:r>
      <w:r>
        <w:rPr>
          <w:w w:val="105"/>
          <w:sz w:val="23"/>
        </w:rPr>
        <w:t>Generator.</w:t>
      </w:r>
    </w:p>
    <w:p w:rsidR="00B141CF" w:rsidRDefault="009F45E6">
      <w:pPr>
        <w:pStyle w:val="ListParagraph"/>
        <w:numPr>
          <w:ilvl w:val="1"/>
          <w:numId w:val="102"/>
        </w:numPr>
        <w:tabs>
          <w:tab w:val="left" w:pos="1872"/>
          <w:tab w:val="left" w:pos="1873"/>
        </w:tabs>
        <w:ind w:hanging="722"/>
        <w:rPr>
          <w:sz w:val="23"/>
        </w:rPr>
      </w:pPr>
      <w:r>
        <w:rPr>
          <w:w w:val="105"/>
          <w:sz w:val="23"/>
        </w:rPr>
        <w:t>Square and Pulse</w:t>
      </w:r>
      <w:r>
        <w:rPr>
          <w:spacing w:val="-16"/>
          <w:w w:val="105"/>
          <w:sz w:val="23"/>
        </w:rPr>
        <w:t xml:space="preserve"> </w:t>
      </w:r>
      <w:r>
        <w:rPr>
          <w:w w:val="105"/>
          <w:sz w:val="23"/>
        </w:rPr>
        <w:t>generator.</w:t>
      </w:r>
    </w:p>
    <w:p w:rsidR="00B141CF" w:rsidRDefault="009F45E6">
      <w:pPr>
        <w:pStyle w:val="ListParagraph"/>
        <w:numPr>
          <w:ilvl w:val="1"/>
          <w:numId w:val="102"/>
        </w:numPr>
        <w:tabs>
          <w:tab w:val="left" w:pos="1872"/>
          <w:tab w:val="left" w:pos="1873"/>
        </w:tabs>
        <w:ind w:hanging="722"/>
        <w:rPr>
          <w:sz w:val="23"/>
        </w:rPr>
      </w:pPr>
      <w:r>
        <w:rPr>
          <w:spacing w:val="-3"/>
          <w:w w:val="105"/>
          <w:sz w:val="23"/>
        </w:rPr>
        <w:t>Function</w:t>
      </w:r>
      <w:r>
        <w:rPr>
          <w:spacing w:val="-8"/>
          <w:w w:val="105"/>
          <w:sz w:val="23"/>
        </w:rPr>
        <w:t xml:space="preserve"> </w:t>
      </w:r>
      <w:r>
        <w:rPr>
          <w:w w:val="105"/>
          <w:sz w:val="23"/>
        </w:rPr>
        <w:t>generator.</w:t>
      </w:r>
    </w:p>
    <w:p w:rsidR="00B141CF" w:rsidRDefault="009F45E6">
      <w:pPr>
        <w:pStyle w:val="ListParagraph"/>
        <w:numPr>
          <w:ilvl w:val="1"/>
          <w:numId w:val="102"/>
        </w:numPr>
        <w:tabs>
          <w:tab w:val="left" w:pos="1872"/>
          <w:tab w:val="left" w:pos="1873"/>
        </w:tabs>
        <w:spacing w:before="17"/>
        <w:ind w:hanging="722"/>
        <w:rPr>
          <w:sz w:val="23"/>
        </w:rPr>
      </w:pPr>
      <w:r>
        <w:rPr>
          <w:w w:val="105"/>
          <w:sz w:val="23"/>
        </w:rPr>
        <w:t>TV pattern</w:t>
      </w:r>
      <w:r>
        <w:rPr>
          <w:spacing w:val="-17"/>
          <w:w w:val="105"/>
          <w:sz w:val="23"/>
        </w:rPr>
        <w:t xml:space="preserve"> </w:t>
      </w:r>
      <w:r>
        <w:rPr>
          <w:w w:val="105"/>
          <w:sz w:val="23"/>
        </w:rPr>
        <w:t>generator.</w:t>
      </w:r>
    </w:p>
    <w:p w:rsidR="00B141CF" w:rsidRDefault="009F45E6">
      <w:pPr>
        <w:pStyle w:val="Heading1"/>
        <w:numPr>
          <w:ilvl w:val="0"/>
          <w:numId w:val="102"/>
        </w:numPr>
        <w:tabs>
          <w:tab w:val="left" w:pos="1151"/>
          <w:tab w:val="left" w:pos="1152"/>
          <w:tab w:val="left" w:pos="9155"/>
        </w:tabs>
        <w:spacing w:before="9"/>
      </w:pPr>
      <w:r>
        <w:rPr>
          <w:w w:val="105"/>
        </w:rPr>
        <w:t>OSCILLOSCOPES.</w:t>
      </w:r>
      <w:r>
        <w:rPr>
          <w:w w:val="105"/>
        </w:rPr>
        <w:tab/>
        <w:t>(07</w:t>
      </w:r>
      <w:r>
        <w:rPr>
          <w:spacing w:val="-11"/>
          <w:w w:val="105"/>
        </w:rPr>
        <w:t xml:space="preserve"> </w:t>
      </w:r>
      <w:r>
        <w:rPr>
          <w:w w:val="105"/>
        </w:rPr>
        <w:t>Hours)</w:t>
      </w:r>
    </w:p>
    <w:p w:rsidR="00B141CF" w:rsidRDefault="009F45E6">
      <w:pPr>
        <w:pStyle w:val="ListParagraph"/>
        <w:numPr>
          <w:ilvl w:val="1"/>
          <w:numId w:val="102"/>
        </w:numPr>
        <w:tabs>
          <w:tab w:val="left" w:pos="1872"/>
          <w:tab w:val="left" w:pos="1873"/>
        </w:tabs>
        <w:ind w:hanging="722"/>
        <w:rPr>
          <w:sz w:val="23"/>
        </w:rPr>
      </w:pPr>
      <w:r>
        <w:rPr>
          <w:w w:val="105"/>
          <w:sz w:val="23"/>
        </w:rPr>
        <w:t xml:space="preserve">Theory </w:t>
      </w:r>
      <w:r>
        <w:rPr>
          <w:spacing w:val="-3"/>
          <w:w w:val="105"/>
          <w:sz w:val="23"/>
        </w:rPr>
        <w:t>and</w:t>
      </w:r>
      <w:r>
        <w:rPr>
          <w:spacing w:val="-14"/>
          <w:w w:val="105"/>
          <w:sz w:val="23"/>
        </w:rPr>
        <w:t xml:space="preserve"> </w:t>
      </w:r>
      <w:r>
        <w:rPr>
          <w:w w:val="105"/>
          <w:sz w:val="23"/>
        </w:rPr>
        <w:t>operation.</w:t>
      </w:r>
    </w:p>
    <w:p w:rsidR="00B141CF" w:rsidRDefault="009F45E6">
      <w:pPr>
        <w:pStyle w:val="ListParagraph"/>
        <w:numPr>
          <w:ilvl w:val="1"/>
          <w:numId w:val="102"/>
        </w:numPr>
        <w:tabs>
          <w:tab w:val="left" w:pos="1872"/>
          <w:tab w:val="left" w:pos="1873"/>
        </w:tabs>
        <w:spacing w:before="17"/>
        <w:ind w:hanging="722"/>
        <w:rPr>
          <w:sz w:val="23"/>
        </w:rPr>
      </w:pPr>
      <w:r>
        <w:rPr>
          <w:w w:val="105"/>
          <w:sz w:val="23"/>
        </w:rPr>
        <w:t xml:space="preserve">Single/dual trace </w:t>
      </w:r>
      <w:r>
        <w:rPr>
          <w:spacing w:val="-3"/>
          <w:w w:val="105"/>
          <w:sz w:val="23"/>
        </w:rPr>
        <w:t>(general</w:t>
      </w:r>
      <w:r>
        <w:rPr>
          <w:spacing w:val="-18"/>
          <w:w w:val="105"/>
          <w:sz w:val="23"/>
        </w:rPr>
        <w:t xml:space="preserve"> </w:t>
      </w:r>
      <w:r>
        <w:rPr>
          <w:w w:val="105"/>
          <w:sz w:val="23"/>
        </w:rPr>
        <w:t>purposes).</w:t>
      </w:r>
    </w:p>
    <w:p w:rsidR="00B141CF" w:rsidRDefault="009F45E6">
      <w:pPr>
        <w:pStyle w:val="ListParagraph"/>
        <w:numPr>
          <w:ilvl w:val="1"/>
          <w:numId w:val="102"/>
        </w:numPr>
        <w:tabs>
          <w:tab w:val="left" w:pos="1872"/>
          <w:tab w:val="left" w:pos="1873"/>
        </w:tabs>
        <w:ind w:hanging="722"/>
        <w:rPr>
          <w:sz w:val="23"/>
        </w:rPr>
      </w:pPr>
      <w:r>
        <w:rPr>
          <w:w w:val="105"/>
          <w:sz w:val="23"/>
        </w:rPr>
        <w:t>Triggered</w:t>
      </w:r>
      <w:r>
        <w:rPr>
          <w:spacing w:val="-7"/>
          <w:w w:val="105"/>
          <w:sz w:val="23"/>
        </w:rPr>
        <w:t xml:space="preserve"> </w:t>
      </w:r>
      <w:r>
        <w:rPr>
          <w:w w:val="105"/>
          <w:sz w:val="23"/>
        </w:rPr>
        <w:t>Sweep.</w:t>
      </w:r>
    </w:p>
    <w:p w:rsidR="00B141CF" w:rsidRDefault="009F45E6">
      <w:pPr>
        <w:pStyle w:val="ListParagraph"/>
        <w:numPr>
          <w:ilvl w:val="1"/>
          <w:numId w:val="102"/>
        </w:numPr>
        <w:tabs>
          <w:tab w:val="left" w:pos="1872"/>
          <w:tab w:val="left" w:pos="1873"/>
        </w:tabs>
        <w:ind w:hanging="722"/>
        <w:rPr>
          <w:sz w:val="23"/>
        </w:rPr>
      </w:pPr>
      <w:r>
        <w:rPr>
          <w:w w:val="105"/>
          <w:sz w:val="23"/>
        </w:rPr>
        <w:t>Introduction of Storage and</w:t>
      </w:r>
      <w:r>
        <w:rPr>
          <w:spacing w:val="-24"/>
          <w:w w:val="105"/>
          <w:sz w:val="23"/>
        </w:rPr>
        <w:t xml:space="preserve"> </w:t>
      </w:r>
      <w:r>
        <w:rPr>
          <w:w w:val="105"/>
          <w:sz w:val="23"/>
        </w:rPr>
        <w:t>Sampling</w:t>
      </w:r>
    </w:p>
    <w:p w:rsidR="00B141CF" w:rsidRDefault="009F45E6">
      <w:pPr>
        <w:pStyle w:val="BodyText"/>
        <w:tabs>
          <w:tab w:val="left" w:pos="1872"/>
        </w:tabs>
        <w:spacing w:before="17"/>
        <w:ind w:left="1151" w:firstLine="0"/>
      </w:pPr>
      <w:r>
        <w:rPr>
          <w:w w:val="105"/>
        </w:rPr>
        <w:t>7.6</w:t>
      </w:r>
      <w:r>
        <w:rPr>
          <w:w w:val="105"/>
        </w:rPr>
        <w:tab/>
        <w:t>Vector</w:t>
      </w:r>
      <w:r>
        <w:rPr>
          <w:spacing w:val="-10"/>
          <w:w w:val="105"/>
        </w:rPr>
        <w:t xml:space="preserve"> </w:t>
      </w:r>
      <w:r>
        <w:rPr>
          <w:w w:val="105"/>
        </w:rPr>
        <w:t>Scope</w:t>
      </w:r>
    </w:p>
    <w:p w:rsidR="00B141CF" w:rsidRDefault="009F45E6">
      <w:pPr>
        <w:pStyle w:val="ListParagraph"/>
        <w:numPr>
          <w:ilvl w:val="1"/>
          <w:numId w:val="103"/>
        </w:numPr>
        <w:tabs>
          <w:tab w:val="left" w:pos="1872"/>
          <w:tab w:val="left" w:pos="1873"/>
        </w:tabs>
        <w:ind w:hanging="722"/>
        <w:rPr>
          <w:sz w:val="23"/>
        </w:rPr>
      </w:pPr>
      <w:r>
        <w:rPr>
          <w:w w:val="105"/>
          <w:sz w:val="23"/>
        </w:rPr>
        <w:t>Curve</w:t>
      </w:r>
      <w:r>
        <w:rPr>
          <w:spacing w:val="-8"/>
          <w:w w:val="105"/>
          <w:sz w:val="23"/>
        </w:rPr>
        <w:t xml:space="preserve"> </w:t>
      </w:r>
      <w:r>
        <w:rPr>
          <w:w w:val="105"/>
          <w:sz w:val="23"/>
        </w:rPr>
        <w:t>tracer</w:t>
      </w:r>
    </w:p>
    <w:p w:rsidR="00B141CF" w:rsidRDefault="009F45E6">
      <w:pPr>
        <w:pStyle w:val="ListParagraph"/>
        <w:numPr>
          <w:ilvl w:val="1"/>
          <w:numId w:val="103"/>
        </w:numPr>
        <w:tabs>
          <w:tab w:val="left" w:pos="1850"/>
          <w:tab w:val="left" w:pos="1851"/>
        </w:tabs>
        <w:ind w:left="1850" w:hanging="700"/>
        <w:rPr>
          <w:sz w:val="23"/>
        </w:rPr>
      </w:pPr>
      <w:r>
        <w:rPr>
          <w:w w:val="105"/>
          <w:sz w:val="23"/>
        </w:rPr>
        <w:t>Storage</w:t>
      </w:r>
      <w:r>
        <w:rPr>
          <w:spacing w:val="-8"/>
          <w:w w:val="105"/>
          <w:sz w:val="23"/>
        </w:rPr>
        <w:t xml:space="preserve"> </w:t>
      </w:r>
      <w:r>
        <w:rPr>
          <w:spacing w:val="-3"/>
          <w:w w:val="105"/>
          <w:sz w:val="23"/>
        </w:rPr>
        <w:t>Oscilloscope</w:t>
      </w:r>
    </w:p>
    <w:p w:rsidR="00B141CF" w:rsidRDefault="00B141CF">
      <w:pPr>
        <w:pStyle w:val="BodyText"/>
        <w:spacing w:before="3"/>
        <w:ind w:left="0" w:firstLine="0"/>
        <w:rPr>
          <w:sz w:val="25"/>
        </w:rPr>
      </w:pPr>
    </w:p>
    <w:p w:rsidR="00B141CF" w:rsidRDefault="009F45E6">
      <w:pPr>
        <w:pStyle w:val="Heading1"/>
        <w:numPr>
          <w:ilvl w:val="0"/>
          <w:numId w:val="102"/>
        </w:numPr>
        <w:tabs>
          <w:tab w:val="left" w:pos="1151"/>
          <w:tab w:val="left" w:pos="1152"/>
          <w:tab w:val="left" w:pos="9126"/>
        </w:tabs>
      </w:pPr>
      <w:r>
        <w:rPr>
          <w:w w:val="105"/>
        </w:rPr>
        <w:t>DIGITAL</w:t>
      </w:r>
      <w:r>
        <w:rPr>
          <w:spacing w:val="17"/>
          <w:w w:val="105"/>
        </w:rPr>
        <w:t xml:space="preserve"> </w:t>
      </w:r>
      <w:r>
        <w:rPr>
          <w:w w:val="105"/>
        </w:rPr>
        <w:t>INSTRUMENTS.</w:t>
      </w:r>
      <w:r>
        <w:rPr>
          <w:w w:val="105"/>
        </w:rPr>
        <w:tab/>
        <w:t>(07</w:t>
      </w:r>
      <w:r>
        <w:rPr>
          <w:spacing w:val="9"/>
          <w:w w:val="105"/>
        </w:rPr>
        <w:t xml:space="preserve"> </w:t>
      </w:r>
      <w:r>
        <w:rPr>
          <w:w w:val="105"/>
        </w:rPr>
        <w:t>Hours)</w:t>
      </w:r>
    </w:p>
    <w:p w:rsidR="00B141CF" w:rsidRDefault="009F45E6">
      <w:pPr>
        <w:pStyle w:val="ListParagraph"/>
        <w:numPr>
          <w:ilvl w:val="1"/>
          <w:numId w:val="102"/>
        </w:numPr>
        <w:tabs>
          <w:tab w:val="left" w:pos="1872"/>
          <w:tab w:val="left" w:pos="1873"/>
        </w:tabs>
        <w:ind w:hanging="722"/>
        <w:rPr>
          <w:sz w:val="23"/>
        </w:rPr>
      </w:pPr>
      <w:r>
        <w:rPr>
          <w:w w:val="105"/>
          <w:sz w:val="23"/>
        </w:rPr>
        <w:t>Digital</w:t>
      </w:r>
      <w:r>
        <w:rPr>
          <w:spacing w:val="-12"/>
          <w:w w:val="105"/>
          <w:sz w:val="23"/>
        </w:rPr>
        <w:t xml:space="preserve"> </w:t>
      </w:r>
      <w:r>
        <w:rPr>
          <w:w w:val="105"/>
          <w:sz w:val="23"/>
        </w:rPr>
        <w:t>Voltmeter</w:t>
      </w:r>
    </w:p>
    <w:p w:rsidR="00B141CF" w:rsidRDefault="009F45E6">
      <w:pPr>
        <w:pStyle w:val="ListParagraph"/>
        <w:numPr>
          <w:ilvl w:val="1"/>
          <w:numId w:val="102"/>
        </w:numPr>
        <w:tabs>
          <w:tab w:val="left" w:pos="1872"/>
          <w:tab w:val="left" w:pos="1873"/>
        </w:tabs>
        <w:spacing w:before="17"/>
        <w:ind w:hanging="722"/>
        <w:rPr>
          <w:sz w:val="23"/>
        </w:rPr>
      </w:pPr>
      <w:r>
        <w:rPr>
          <w:w w:val="105"/>
          <w:sz w:val="23"/>
        </w:rPr>
        <w:t>Digital</w:t>
      </w:r>
      <w:r>
        <w:rPr>
          <w:spacing w:val="-26"/>
          <w:w w:val="105"/>
          <w:sz w:val="23"/>
        </w:rPr>
        <w:t xml:space="preserve"> </w:t>
      </w:r>
      <w:r>
        <w:rPr>
          <w:w w:val="105"/>
          <w:sz w:val="23"/>
        </w:rPr>
        <w:t>Multimeter</w:t>
      </w:r>
    </w:p>
    <w:p w:rsidR="00B141CF" w:rsidRDefault="009F45E6">
      <w:pPr>
        <w:pStyle w:val="ListParagraph"/>
        <w:numPr>
          <w:ilvl w:val="1"/>
          <w:numId w:val="102"/>
        </w:numPr>
        <w:tabs>
          <w:tab w:val="left" w:pos="1872"/>
          <w:tab w:val="left" w:pos="1873"/>
        </w:tabs>
        <w:ind w:hanging="722"/>
        <w:rPr>
          <w:sz w:val="23"/>
        </w:rPr>
      </w:pPr>
      <w:r>
        <w:rPr>
          <w:spacing w:val="2"/>
          <w:w w:val="105"/>
          <w:sz w:val="23"/>
        </w:rPr>
        <w:t>Frequency</w:t>
      </w:r>
      <w:r w:rsidR="00DB5F10">
        <w:rPr>
          <w:spacing w:val="2"/>
          <w:w w:val="105"/>
          <w:sz w:val="23"/>
        </w:rPr>
        <w:t xml:space="preserve"> </w:t>
      </w:r>
      <w:r>
        <w:rPr>
          <w:spacing w:val="2"/>
          <w:w w:val="105"/>
          <w:sz w:val="23"/>
        </w:rPr>
        <w:t>Counter</w:t>
      </w:r>
    </w:p>
    <w:p w:rsidR="00B141CF" w:rsidRDefault="009F45E6">
      <w:pPr>
        <w:pStyle w:val="ListParagraph"/>
        <w:numPr>
          <w:ilvl w:val="1"/>
          <w:numId w:val="102"/>
        </w:numPr>
        <w:tabs>
          <w:tab w:val="left" w:pos="1872"/>
          <w:tab w:val="left" w:pos="1873"/>
        </w:tabs>
        <w:spacing w:before="16"/>
        <w:ind w:hanging="722"/>
        <w:rPr>
          <w:sz w:val="23"/>
        </w:rPr>
      </w:pPr>
      <w:r>
        <w:rPr>
          <w:w w:val="105"/>
          <w:sz w:val="23"/>
        </w:rPr>
        <w:t xml:space="preserve">Digital </w:t>
      </w:r>
      <w:r>
        <w:rPr>
          <w:spacing w:val="-3"/>
          <w:w w:val="105"/>
          <w:sz w:val="23"/>
        </w:rPr>
        <w:t>LCR</w:t>
      </w:r>
      <w:r>
        <w:rPr>
          <w:spacing w:val="-48"/>
          <w:w w:val="105"/>
          <w:sz w:val="23"/>
        </w:rPr>
        <w:t xml:space="preserve"> </w:t>
      </w:r>
      <w:r>
        <w:rPr>
          <w:w w:val="105"/>
          <w:sz w:val="23"/>
        </w:rPr>
        <w:t>meter.</w:t>
      </w:r>
    </w:p>
    <w:p w:rsidR="00B141CF" w:rsidRDefault="009F45E6">
      <w:pPr>
        <w:pStyle w:val="ListParagraph"/>
        <w:numPr>
          <w:ilvl w:val="1"/>
          <w:numId w:val="102"/>
        </w:numPr>
        <w:tabs>
          <w:tab w:val="left" w:pos="1872"/>
          <w:tab w:val="left" w:pos="1873"/>
        </w:tabs>
        <w:spacing w:before="10"/>
        <w:ind w:hanging="722"/>
        <w:rPr>
          <w:sz w:val="23"/>
        </w:rPr>
      </w:pPr>
      <w:r>
        <w:rPr>
          <w:w w:val="105"/>
          <w:sz w:val="23"/>
        </w:rPr>
        <w:t>Digital I.C.</w:t>
      </w:r>
      <w:r>
        <w:rPr>
          <w:spacing w:val="-17"/>
          <w:w w:val="105"/>
          <w:sz w:val="23"/>
        </w:rPr>
        <w:t xml:space="preserve"> </w:t>
      </w:r>
      <w:r>
        <w:rPr>
          <w:w w:val="105"/>
          <w:sz w:val="23"/>
        </w:rPr>
        <w:t>tester.</w:t>
      </w:r>
    </w:p>
    <w:p w:rsidR="00B141CF" w:rsidRDefault="009F45E6">
      <w:pPr>
        <w:pStyle w:val="ListParagraph"/>
        <w:numPr>
          <w:ilvl w:val="1"/>
          <w:numId w:val="102"/>
        </w:numPr>
        <w:tabs>
          <w:tab w:val="left" w:pos="1872"/>
          <w:tab w:val="left" w:pos="1873"/>
        </w:tabs>
        <w:ind w:hanging="722"/>
        <w:rPr>
          <w:sz w:val="23"/>
        </w:rPr>
      </w:pPr>
      <w:r>
        <w:rPr>
          <w:w w:val="105"/>
          <w:sz w:val="23"/>
        </w:rPr>
        <w:t>Signal</w:t>
      </w:r>
      <w:r>
        <w:rPr>
          <w:spacing w:val="-12"/>
          <w:w w:val="105"/>
          <w:sz w:val="23"/>
        </w:rPr>
        <w:t xml:space="preserve"> </w:t>
      </w:r>
      <w:r>
        <w:rPr>
          <w:w w:val="105"/>
          <w:sz w:val="23"/>
        </w:rPr>
        <w:t>Tracer</w:t>
      </w:r>
    </w:p>
    <w:p w:rsidR="00B141CF" w:rsidRDefault="009F45E6">
      <w:pPr>
        <w:pStyle w:val="ListParagraph"/>
        <w:numPr>
          <w:ilvl w:val="1"/>
          <w:numId w:val="102"/>
        </w:numPr>
        <w:tabs>
          <w:tab w:val="left" w:pos="1872"/>
          <w:tab w:val="left" w:pos="1873"/>
        </w:tabs>
        <w:spacing w:before="16"/>
        <w:ind w:hanging="722"/>
        <w:rPr>
          <w:sz w:val="23"/>
        </w:rPr>
      </w:pPr>
      <w:r>
        <w:rPr>
          <w:w w:val="105"/>
          <w:sz w:val="23"/>
        </w:rPr>
        <w:t>X- Y</w:t>
      </w:r>
      <w:r>
        <w:rPr>
          <w:spacing w:val="-13"/>
          <w:w w:val="105"/>
          <w:sz w:val="23"/>
        </w:rPr>
        <w:t xml:space="preserve"> </w:t>
      </w:r>
      <w:r>
        <w:rPr>
          <w:w w:val="105"/>
          <w:sz w:val="23"/>
        </w:rPr>
        <w:t>Recorder</w:t>
      </w:r>
    </w:p>
    <w:p w:rsidR="00B141CF" w:rsidRDefault="00B141CF">
      <w:pPr>
        <w:pStyle w:val="BodyText"/>
        <w:spacing w:before="7"/>
        <w:ind w:left="0" w:firstLine="0"/>
        <w:rPr>
          <w:sz w:val="24"/>
        </w:rPr>
      </w:pPr>
    </w:p>
    <w:p w:rsidR="00B141CF" w:rsidRDefault="009F45E6">
      <w:pPr>
        <w:pStyle w:val="Heading1"/>
        <w:numPr>
          <w:ilvl w:val="0"/>
          <w:numId w:val="102"/>
        </w:numPr>
        <w:tabs>
          <w:tab w:val="left" w:pos="1151"/>
          <w:tab w:val="left" w:pos="1152"/>
          <w:tab w:val="left" w:pos="9126"/>
        </w:tabs>
      </w:pPr>
      <w:r>
        <w:rPr>
          <w:w w:val="105"/>
        </w:rPr>
        <w:t>ANALYZERS.</w:t>
      </w:r>
      <w:r>
        <w:rPr>
          <w:w w:val="105"/>
        </w:rPr>
        <w:tab/>
        <w:t>(04</w:t>
      </w:r>
      <w:r>
        <w:rPr>
          <w:spacing w:val="8"/>
          <w:w w:val="105"/>
        </w:rPr>
        <w:t xml:space="preserve"> </w:t>
      </w:r>
      <w:r>
        <w:rPr>
          <w:w w:val="105"/>
        </w:rPr>
        <w:t>Hours)</w:t>
      </w:r>
    </w:p>
    <w:p w:rsidR="00B141CF" w:rsidRDefault="009F45E6">
      <w:pPr>
        <w:pStyle w:val="ListParagraph"/>
        <w:numPr>
          <w:ilvl w:val="1"/>
          <w:numId w:val="102"/>
        </w:numPr>
        <w:tabs>
          <w:tab w:val="left" w:pos="1872"/>
          <w:tab w:val="left" w:pos="1873"/>
        </w:tabs>
        <w:spacing w:before="10"/>
        <w:ind w:hanging="722"/>
        <w:rPr>
          <w:sz w:val="23"/>
        </w:rPr>
      </w:pPr>
      <w:r>
        <w:rPr>
          <w:w w:val="105"/>
          <w:sz w:val="23"/>
        </w:rPr>
        <w:t>Logic</w:t>
      </w:r>
      <w:r>
        <w:rPr>
          <w:spacing w:val="-8"/>
          <w:w w:val="105"/>
          <w:sz w:val="23"/>
        </w:rPr>
        <w:t xml:space="preserve"> </w:t>
      </w:r>
      <w:r>
        <w:rPr>
          <w:spacing w:val="-3"/>
          <w:w w:val="105"/>
          <w:sz w:val="23"/>
        </w:rPr>
        <w:t>Analyzer</w:t>
      </w:r>
    </w:p>
    <w:p w:rsidR="00B141CF" w:rsidRDefault="009F45E6">
      <w:pPr>
        <w:pStyle w:val="ListParagraph"/>
        <w:numPr>
          <w:ilvl w:val="1"/>
          <w:numId w:val="102"/>
        </w:numPr>
        <w:tabs>
          <w:tab w:val="left" w:pos="1872"/>
          <w:tab w:val="left" w:pos="1873"/>
        </w:tabs>
        <w:spacing w:before="16"/>
        <w:ind w:hanging="722"/>
        <w:rPr>
          <w:sz w:val="23"/>
        </w:rPr>
      </w:pPr>
      <w:r>
        <w:rPr>
          <w:spacing w:val="-3"/>
          <w:w w:val="105"/>
          <w:sz w:val="23"/>
        </w:rPr>
        <w:t>Spectrum</w:t>
      </w:r>
      <w:r>
        <w:rPr>
          <w:spacing w:val="-27"/>
          <w:w w:val="105"/>
          <w:sz w:val="23"/>
        </w:rPr>
        <w:t xml:space="preserve"> </w:t>
      </w:r>
      <w:r>
        <w:rPr>
          <w:w w:val="105"/>
          <w:sz w:val="23"/>
        </w:rPr>
        <w:t>Analyzer</w:t>
      </w:r>
    </w:p>
    <w:p w:rsidR="00B141CF" w:rsidRDefault="009F45E6">
      <w:pPr>
        <w:pStyle w:val="ListParagraph"/>
        <w:numPr>
          <w:ilvl w:val="1"/>
          <w:numId w:val="102"/>
        </w:numPr>
        <w:tabs>
          <w:tab w:val="left" w:pos="1872"/>
          <w:tab w:val="left" w:pos="1873"/>
        </w:tabs>
        <w:ind w:hanging="722"/>
        <w:rPr>
          <w:sz w:val="23"/>
        </w:rPr>
      </w:pPr>
      <w:r>
        <w:rPr>
          <w:w w:val="105"/>
          <w:sz w:val="23"/>
        </w:rPr>
        <w:t>Signature</w:t>
      </w:r>
      <w:r w:rsidR="00DB5F10">
        <w:rPr>
          <w:w w:val="105"/>
          <w:sz w:val="23"/>
        </w:rPr>
        <w:t xml:space="preserve"> </w:t>
      </w:r>
      <w:r>
        <w:rPr>
          <w:w w:val="105"/>
          <w:sz w:val="23"/>
        </w:rPr>
        <w:t>Analyzer</w:t>
      </w:r>
    </w:p>
    <w:p w:rsidR="00B141CF" w:rsidRDefault="009F45E6">
      <w:pPr>
        <w:pStyle w:val="ListParagraph"/>
        <w:numPr>
          <w:ilvl w:val="1"/>
          <w:numId w:val="102"/>
        </w:numPr>
        <w:tabs>
          <w:tab w:val="left" w:pos="1872"/>
          <w:tab w:val="left" w:pos="1873"/>
        </w:tabs>
        <w:spacing w:before="17"/>
        <w:ind w:hanging="722"/>
        <w:rPr>
          <w:sz w:val="23"/>
        </w:rPr>
      </w:pPr>
      <w:r>
        <w:rPr>
          <w:spacing w:val="-3"/>
          <w:w w:val="105"/>
          <w:sz w:val="23"/>
        </w:rPr>
        <w:t>Application</w:t>
      </w:r>
    </w:p>
    <w:p w:rsidR="00B141CF" w:rsidRDefault="00B141CF">
      <w:pPr>
        <w:pStyle w:val="BodyText"/>
        <w:spacing w:before="6"/>
        <w:ind w:left="0" w:firstLine="0"/>
        <w:rPr>
          <w:sz w:val="24"/>
        </w:rPr>
      </w:pPr>
    </w:p>
    <w:p w:rsidR="00B141CF" w:rsidRDefault="009F45E6">
      <w:pPr>
        <w:pStyle w:val="Heading1"/>
        <w:numPr>
          <w:ilvl w:val="0"/>
          <w:numId w:val="102"/>
        </w:numPr>
        <w:tabs>
          <w:tab w:val="left" w:pos="1151"/>
          <w:tab w:val="left" w:pos="1152"/>
          <w:tab w:val="left" w:pos="9126"/>
        </w:tabs>
      </w:pPr>
      <w:r>
        <w:rPr>
          <w:w w:val="105"/>
        </w:rPr>
        <w:t>MISCELLANEOUS</w:t>
      </w:r>
      <w:r>
        <w:rPr>
          <w:spacing w:val="13"/>
          <w:w w:val="105"/>
        </w:rPr>
        <w:t xml:space="preserve"> </w:t>
      </w:r>
      <w:r>
        <w:rPr>
          <w:w w:val="105"/>
        </w:rPr>
        <w:t>TEST</w:t>
      </w:r>
      <w:r>
        <w:rPr>
          <w:spacing w:val="-24"/>
          <w:w w:val="105"/>
        </w:rPr>
        <w:t xml:space="preserve"> </w:t>
      </w:r>
      <w:r>
        <w:rPr>
          <w:w w:val="105"/>
        </w:rPr>
        <w:t>INSTRUMENTS.</w:t>
      </w:r>
      <w:r>
        <w:rPr>
          <w:w w:val="105"/>
        </w:rPr>
        <w:tab/>
        <w:t>(04</w:t>
      </w:r>
      <w:r>
        <w:rPr>
          <w:spacing w:val="2"/>
          <w:w w:val="105"/>
        </w:rPr>
        <w:t xml:space="preserve"> </w:t>
      </w:r>
      <w:r>
        <w:rPr>
          <w:w w:val="105"/>
        </w:rPr>
        <w:t>Hours)</w:t>
      </w:r>
    </w:p>
    <w:p w:rsidR="00B141CF" w:rsidRDefault="009F45E6">
      <w:pPr>
        <w:pStyle w:val="ListParagraph"/>
        <w:numPr>
          <w:ilvl w:val="1"/>
          <w:numId w:val="102"/>
        </w:numPr>
        <w:tabs>
          <w:tab w:val="left" w:pos="1872"/>
          <w:tab w:val="left" w:pos="1873"/>
        </w:tabs>
        <w:spacing w:before="10"/>
        <w:ind w:hanging="722"/>
        <w:rPr>
          <w:sz w:val="23"/>
        </w:rPr>
      </w:pPr>
      <w:r>
        <w:rPr>
          <w:w w:val="105"/>
          <w:sz w:val="23"/>
        </w:rPr>
        <w:t>Wattmeter, electro-dynamometer</w:t>
      </w:r>
      <w:r>
        <w:rPr>
          <w:spacing w:val="-23"/>
          <w:w w:val="105"/>
          <w:sz w:val="23"/>
        </w:rPr>
        <w:t xml:space="preserve"> </w:t>
      </w:r>
      <w:r>
        <w:rPr>
          <w:w w:val="105"/>
          <w:sz w:val="23"/>
        </w:rPr>
        <w:t>type</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102"/>
        </w:numPr>
        <w:tabs>
          <w:tab w:val="left" w:pos="1872"/>
          <w:tab w:val="left" w:pos="1873"/>
        </w:tabs>
        <w:spacing w:before="69"/>
        <w:ind w:hanging="722"/>
        <w:rPr>
          <w:sz w:val="23"/>
        </w:rPr>
      </w:pPr>
      <w:r>
        <w:rPr>
          <w:w w:val="105"/>
          <w:sz w:val="23"/>
        </w:rPr>
        <w:lastRenderedPageBreak/>
        <w:t xml:space="preserve">Energy meter, </w:t>
      </w:r>
      <w:r>
        <w:rPr>
          <w:spacing w:val="-3"/>
          <w:w w:val="105"/>
          <w:sz w:val="23"/>
        </w:rPr>
        <w:t>induction</w:t>
      </w:r>
      <w:r>
        <w:rPr>
          <w:spacing w:val="-24"/>
          <w:w w:val="105"/>
          <w:sz w:val="23"/>
        </w:rPr>
        <w:t xml:space="preserve"> </w:t>
      </w:r>
      <w:r>
        <w:rPr>
          <w:w w:val="105"/>
          <w:sz w:val="23"/>
        </w:rPr>
        <w:t>type</w:t>
      </w:r>
    </w:p>
    <w:p w:rsidR="00B141CF" w:rsidRDefault="009F45E6">
      <w:pPr>
        <w:pStyle w:val="ListParagraph"/>
        <w:numPr>
          <w:ilvl w:val="1"/>
          <w:numId w:val="102"/>
        </w:numPr>
        <w:tabs>
          <w:tab w:val="left" w:pos="1872"/>
          <w:tab w:val="left" w:pos="1873"/>
        </w:tabs>
        <w:ind w:hanging="722"/>
        <w:rPr>
          <w:sz w:val="23"/>
        </w:rPr>
      </w:pPr>
      <w:r>
        <w:rPr>
          <w:w w:val="105"/>
          <w:sz w:val="23"/>
        </w:rPr>
        <w:t>Watt meter,</w:t>
      </w:r>
      <w:r>
        <w:rPr>
          <w:spacing w:val="-24"/>
          <w:w w:val="105"/>
          <w:sz w:val="23"/>
        </w:rPr>
        <w:t xml:space="preserve"> </w:t>
      </w:r>
      <w:r>
        <w:rPr>
          <w:w w:val="105"/>
          <w:sz w:val="23"/>
        </w:rPr>
        <w:t>RF</w:t>
      </w:r>
    </w:p>
    <w:p w:rsidR="00B141CF" w:rsidRDefault="009F45E6">
      <w:pPr>
        <w:pStyle w:val="ListParagraph"/>
        <w:numPr>
          <w:ilvl w:val="1"/>
          <w:numId w:val="102"/>
        </w:numPr>
        <w:tabs>
          <w:tab w:val="left" w:pos="1872"/>
          <w:tab w:val="left" w:pos="1873"/>
        </w:tabs>
        <w:spacing w:before="17"/>
        <w:ind w:hanging="722"/>
        <w:rPr>
          <w:sz w:val="23"/>
        </w:rPr>
      </w:pPr>
      <w:r>
        <w:rPr>
          <w:w w:val="105"/>
          <w:sz w:val="23"/>
        </w:rPr>
        <w:t>V U</w:t>
      </w:r>
      <w:r>
        <w:rPr>
          <w:spacing w:val="-19"/>
          <w:w w:val="105"/>
          <w:sz w:val="23"/>
        </w:rPr>
        <w:t xml:space="preserve"> </w:t>
      </w:r>
      <w:r>
        <w:rPr>
          <w:w w:val="105"/>
          <w:sz w:val="23"/>
        </w:rPr>
        <w:t>meter</w:t>
      </w:r>
    </w:p>
    <w:p w:rsidR="00B141CF" w:rsidRDefault="009F45E6">
      <w:pPr>
        <w:pStyle w:val="ListParagraph"/>
        <w:numPr>
          <w:ilvl w:val="1"/>
          <w:numId w:val="102"/>
        </w:numPr>
        <w:tabs>
          <w:tab w:val="left" w:pos="1872"/>
          <w:tab w:val="left" w:pos="1873"/>
        </w:tabs>
        <w:spacing w:before="17"/>
        <w:ind w:hanging="722"/>
        <w:rPr>
          <w:sz w:val="23"/>
        </w:rPr>
      </w:pPr>
      <w:r>
        <w:rPr>
          <w:w w:val="105"/>
          <w:sz w:val="23"/>
        </w:rPr>
        <w:t>Sound level</w:t>
      </w:r>
      <w:r>
        <w:rPr>
          <w:spacing w:val="-11"/>
          <w:w w:val="105"/>
          <w:sz w:val="23"/>
        </w:rPr>
        <w:t xml:space="preserve"> </w:t>
      </w:r>
      <w:r>
        <w:rPr>
          <w:w w:val="105"/>
          <w:sz w:val="23"/>
        </w:rPr>
        <w:t>meter</w:t>
      </w:r>
    </w:p>
    <w:p w:rsidR="00B141CF" w:rsidRDefault="009F45E6">
      <w:pPr>
        <w:pStyle w:val="ListParagraph"/>
        <w:numPr>
          <w:ilvl w:val="1"/>
          <w:numId w:val="102"/>
        </w:numPr>
        <w:tabs>
          <w:tab w:val="left" w:pos="1872"/>
          <w:tab w:val="left" w:pos="1873"/>
        </w:tabs>
        <w:ind w:hanging="722"/>
        <w:rPr>
          <w:sz w:val="23"/>
        </w:rPr>
      </w:pPr>
      <w:r>
        <w:rPr>
          <w:spacing w:val="-3"/>
          <w:w w:val="105"/>
          <w:sz w:val="23"/>
        </w:rPr>
        <w:t xml:space="preserve">Field strength </w:t>
      </w:r>
      <w:r>
        <w:rPr>
          <w:w w:val="105"/>
          <w:sz w:val="23"/>
        </w:rPr>
        <w:t>meter</w:t>
      </w:r>
    </w:p>
    <w:p w:rsidR="00B141CF" w:rsidRDefault="009F45E6">
      <w:pPr>
        <w:pStyle w:val="ListParagraph"/>
        <w:numPr>
          <w:ilvl w:val="1"/>
          <w:numId w:val="102"/>
        </w:numPr>
        <w:tabs>
          <w:tab w:val="left" w:pos="1872"/>
          <w:tab w:val="left" w:pos="1873"/>
        </w:tabs>
        <w:ind w:hanging="722"/>
        <w:rPr>
          <w:sz w:val="23"/>
        </w:rPr>
      </w:pPr>
      <w:r>
        <w:rPr>
          <w:w w:val="105"/>
          <w:sz w:val="23"/>
        </w:rPr>
        <w:t>Dip</w:t>
      </w:r>
      <w:r>
        <w:rPr>
          <w:spacing w:val="-7"/>
          <w:w w:val="105"/>
          <w:sz w:val="23"/>
        </w:rPr>
        <w:t xml:space="preserve"> </w:t>
      </w:r>
      <w:r>
        <w:rPr>
          <w:w w:val="105"/>
          <w:sz w:val="23"/>
        </w:rPr>
        <w:t>meter</w:t>
      </w:r>
    </w:p>
    <w:p w:rsidR="00B141CF" w:rsidRDefault="00B141CF">
      <w:pPr>
        <w:pStyle w:val="BodyText"/>
        <w:spacing w:before="3"/>
        <w:ind w:left="0" w:firstLine="0"/>
        <w:rPr>
          <w:sz w:val="25"/>
        </w:rPr>
      </w:pPr>
    </w:p>
    <w:p w:rsidR="00B141CF" w:rsidRDefault="009F45E6">
      <w:pPr>
        <w:pStyle w:val="Heading1"/>
        <w:numPr>
          <w:ilvl w:val="0"/>
          <w:numId w:val="102"/>
        </w:numPr>
        <w:tabs>
          <w:tab w:val="left" w:pos="1151"/>
          <w:tab w:val="left" w:pos="1152"/>
          <w:tab w:val="left" w:pos="9126"/>
        </w:tabs>
      </w:pPr>
      <w:r>
        <w:rPr>
          <w:w w:val="105"/>
        </w:rPr>
        <w:t>PROBES.</w:t>
      </w:r>
      <w:r>
        <w:rPr>
          <w:w w:val="105"/>
        </w:rPr>
        <w:tab/>
        <w:t>(04</w:t>
      </w:r>
      <w:r>
        <w:rPr>
          <w:spacing w:val="-10"/>
          <w:w w:val="105"/>
        </w:rPr>
        <w:t xml:space="preserve"> </w:t>
      </w:r>
      <w:r>
        <w:rPr>
          <w:w w:val="105"/>
        </w:rPr>
        <w:t>Hours)</w:t>
      </w:r>
    </w:p>
    <w:p w:rsidR="00B141CF" w:rsidRDefault="009F45E6">
      <w:pPr>
        <w:pStyle w:val="ListParagraph"/>
        <w:numPr>
          <w:ilvl w:val="1"/>
          <w:numId w:val="102"/>
        </w:numPr>
        <w:tabs>
          <w:tab w:val="left" w:pos="1872"/>
          <w:tab w:val="left" w:pos="1873"/>
        </w:tabs>
        <w:ind w:hanging="722"/>
        <w:rPr>
          <w:sz w:val="23"/>
        </w:rPr>
      </w:pPr>
      <w:r>
        <w:rPr>
          <w:w w:val="105"/>
          <w:sz w:val="23"/>
        </w:rPr>
        <w:t>High Voltage</w:t>
      </w:r>
      <w:r>
        <w:rPr>
          <w:spacing w:val="-14"/>
          <w:w w:val="105"/>
          <w:sz w:val="23"/>
        </w:rPr>
        <w:t xml:space="preserve"> </w:t>
      </w:r>
      <w:r>
        <w:rPr>
          <w:w w:val="105"/>
          <w:sz w:val="23"/>
        </w:rPr>
        <w:t>probes</w:t>
      </w:r>
    </w:p>
    <w:p w:rsidR="00B141CF" w:rsidRDefault="009F45E6">
      <w:pPr>
        <w:pStyle w:val="ListParagraph"/>
        <w:numPr>
          <w:ilvl w:val="1"/>
          <w:numId w:val="102"/>
        </w:numPr>
        <w:tabs>
          <w:tab w:val="left" w:pos="1872"/>
          <w:tab w:val="left" w:pos="1873"/>
        </w:tabs>
        <w:spacing w:before="16"/>
        <w:ind w:hanging="722"/>
        <w:rPr>
          <w:sz w:val="23"/>
        </w:rPr>
      </w:pPr>
      <w:r>
        <w:rPr>
          <w:w w:val="105"/>
          <w:sz w:val="23"/>
        </w:rPr>
        <w:t>RF</w:t>
      </w:r>
      <w:r>
        <w:rPr>
          <w:spacing w:val="-13"/>
          <w:w w:val="105"/>
          <w:sz w:val="23"/>
        </w:rPr>
        <w:t xml:space="preserve"> </w:t>
      </w:r>
      <w:r>
        <w:rPr>
          <w:w w:val="105"/>
          <w:sz w:val="23"/>
        </w:rPr>
        <w:t>probes</w:t>
      </w:r>
    </w:p>
    <w:p w:rsidR="00B141CF" w:rsidRDefault="009F45E6">
      <w:pPr>
        <w:pStyle w:val="ListParagraph"/>
        <w:numPr>
          <w:ilvl w:val="1"/>
          <w:numId w:val="102"/>
        </w:numPr>
        <w:tabs>
          <w:tab w:val="left" w:pos="1872"/>
          <w:tab w:val="left" w:pos="1873"/>
        </w:tabs>
        <w:ind w:hanging="722"/>
        <w:rPr>
          <w:sz w:val="23"/>
        </w:rPr>
      </w:pPr>
      <w:r>
        <w:rPr>
          <w:w w:val="105"/>
          <w:sz w:val="23"/>
        </w:rPr>
        <w:t>Logic</w:t>
      </w:r>
      <w:r>
        <w:rPr>
          <w:spacing w:val="-8"/>
          <w:w w:val="105"/>
          <w:sz w:val="23"/>
        </w:rPr>
        <w:t xml:space="preserve"> </w:t>
      </w:r>
      <w:r>
        <w:rPr>
          <w:w w:val="105"/>
          <w:sz w:val="23"/>
        </w:rPr>
        <w:t>probes</w:t>
      </w:r>
    </w:p>
    <w:p w:rsidR="00B141CF" w:rsidRDefault="009F45E6">
      <w:pPr>
        <w:pStyle w:val="ListParagraph"/>
        <w:numPr>
          <w:ilvl w:val="1"/>
          <w:numId w:val="102"/>
        </w:numPr>
        <w:tabs>
          <w:tab w:val="left" w:pos="1872"/>
          <w:tab w:val="left" w:pos="1873"/>
        </w:tabs>
        <w:spacing w:before="10"/>
        <w:ind w:hanging="722"/>
        <w:rPr>
          <w:sz w:val="23"/>
        </w:rPr>
      </w:pPr>
      <w:r>
        <w:rPr>
          <w:w w:val="105"/>
          <w:sz w:val="23"/>
        </w:rPr>
        <w:t>Logic</w:t>
      </w:r>
      <w:r>
        <w:rPr>
          <w:spacing w:val="-8"/>
          <w:w w:val="105"/>
          <w:sz w:val="23"/>
        </w:rPr>
        <w:t xml:space="preserve"> </w:t>
      </w:r>
      <w:r>
        <w:rPr>
          <w:w w:val="105"/>
          <w:sz w:val="23"/>
        </w:rPr>
        <w:t>pulser</w:t>
      </w:r>
    </w:p>
    <w:p w:rsidR="00B141CF" w:rsidRDefault="009F45E6">
      <w:pPr>
        <w:pStyle w:val="ListParagraph"/>
        <w:numPr>
          <w:ilvl w:val="1"/>
          <w:numId w:val="102"/>
        </w:numPr>
        <w:tabs>
          <w:tab w:val="left" w:pos="1872"/>
          <w:tab w:val="left" w:pos="1873"/>
        </w:tabs>
        <w:spacing w:before="16"/>
        <w:ind w:hanging="722"/>
        <w:rPr>
          <w:sz w:val="23"/>
        </w:rPr>
      </w:pPr>
      <w:r>
        <w:rPr>
          <w:w w:val="105"/>
          <w:sz w:val="23"/>
        </w:rPr>
        <w:t>Logic</w:t>
      </w:r>
      <w:r>
        <w:rPr>
          <w:spacing w:val="-8"/>
          <w:w w:val="105"/>
          <w:sz w:val="23"/>
        </w:rPr>
        <w:t xml:space="preserve"> </w:t>
      </w:r>
      <w:r>
        <w:rPr>
          <w:w w:val="105"/>
          <w:sz w:val="23"/>
        </w:rPr>
        <w:t>clip</w:t>
      </w:r>
    </w:p>
    <w:p w:rsidR="00B141CF" w:rsidRDefault="009F45E6">
      <w:pPr>
        <w:pStyle w:val="ListParagraph"/>
        <w:numPr>
          <w:ilvl w:val="1"/>
          <w:numId w:val="102"/>
        </w:numPr>
        <w:tabs>
          <w:tab w:val="left" w:pos="1872"/>
          <w:tab w:val="left" w:pos="1873"/>
        </w:tabs>
        <w:spacing w:before="10"/>
        <w:ind w:hanging="722"/>
        <w:rPr>
          <w:sz w:val="23"/>
        </w:rPr>
      </w:pPr>
      <w:r>
        <w:rPr>
          <w:spacing w:val="-3"/>
          <w:w w:val="105"/>
          <w:sz w:val="23"/>
        </w:rPr>
        <w:t>Application</w:t>
      </w:r>
    </w:p>
    <w:p w:rsidR="00B141CF" w:rsidRDefault="00B141CF">
      <w:pPr>
        <w:pStyle w:val="BodyText"/>
        <w:spacing w:before="7"/>
        <w:ind w:left="0" w:firstLine="0"/>
        <w:rPr>
          <w:sz w:val="24"/>
        </w:rPr>
      </w:pPr>
    </w:p>
    <w:p w:rsidR="00B141CF" w:rsidRDefault="009F45E6">
      <w:pPr>
        <w:pStyle w:val="Heading1"/>
        <w:numPr>
          <w:ilvl w:val="0"/>
          <w:numId w:val="102"/>
        </w:numPr>
        <w:tabs>
          <w:tab w:val="left" w:pos="1151"/>
          <w:tab w:val="left" w:pos="1152"/>
          <w:tab w:val="left" w:pos="9126"/>
        </w:tabs>
      </w:pPr>
      <w:r>
        <w:rPr>
          <w:w w:val="105"/>
        </w:rPr>
        <w:t>CALIBRATION</w:t>
      </w:r>
      <w:r>
        <w:rPr>
          <w:spacing w:val="-25"/>
          <w:w w:val="105"/>
        </w:rPr>
        <w:t xml:space="preserve"> </w:t>
      </w:r>
      <w:r>
        <w:rPr>
          <w:w w:val="105"/>
        </w:rPr>
        <w:t>OF</w:t>
      </w:r>
      <w:r>
        <w:rPr>
          <w:spacing w:val="-27"/>
          <w:w w:val="105"/>
        </w:rPr>
        <w:t xml:space="preserve"> </w:t>
      </w:r>
      <w:r>
        <w:rPr>
          <w:w w:val="105"/>
        </w:rPr>
        <w:t>INSTRUMENTS</w:t>
      </w:r>
      <w:r>
        <w:rPr>
          <w:w w:val="105"/>
        </w:rPr>
        <w:tab/>
        <w:t>(04</w:t>
      </w:r>
      <w:r>
        <w:rPr>
          <w:spacing w:val="-10"/>
          <w:w w:val="105"/>
        </w:rPr>
        <w:t xml:space="preserve"> </w:t>
      </w:r>
      <w:r>
        <w:rPr>
          <w:w w:val="105"/>
        </w:rPr>
        <w:t>Hours)</w:t>
      </w:r>
    </w:p>
    <w:p w:rsidR="00B141CF" w:rsidRDefault="009F45E6">
      <w:pPr>
        <w:pStyle w:val="ListParagraph"/>
        <w:numPr>
          <w:ilvl w:val="1"/>
          <w:numId w:val="102"/>
        </w:numPr>
        <w:tabs>
          <w:tab w:val="left" w:pos="1872"/>
          <w:tab w:val="left" w:pos="1873"/>
        </w:tabs>
        <w:spacing w:before="16"/>
        <w:ind w:hanging="722"/>
        <w:rPr>
          <w:sz w:val="23"/>
        </w:rPr>
      </w:pPr>
      <w:r>
        <w:rPr>
          <w:w w:val="105"/>
          <w:sz w:val="23"/>
        </w:rPr>
        <w:t>Standards of</w:t>
      </w:r>
      <w:r>
        <w:rPr>
          <w:spacing w:val="-20"/>
          <w:w w:val="105"/>
          <w:sz w:val="23"/>
        </w:rPr>
        <w:t xml:space="preserve"> </w:t>
      </w:r>
      <w:r>
        <w:rPr>
          <w:w w:val="105"/>
          <w:sz w:val="23"/>
        </w:rPr>
        <w:t>Calibration.</w:t>
      </w:r>
    </w:p>
    <w:p w:rsidR="00B141CF" w:rsidRDefault="009F45E6">
      <w:pPr>
        <w:pStyle w:val="ListParagraph"/>
        <w:numPr>
          <w:ilvl w:val="1"/>
          <w:numId w:val="102"/>
        </w:numPr>
        <w:tabs>
          <w:tab w:val="left" w:pos="1872"/>
          <w:tab w:val="left" w:pos="1873"/>
        </w:tabs>
        <w:spacing w:before="16"/>
        <w:ind w:hanging="722"/>
        <w:rPr>
          <w:sz w:val="23"/>
        </w:rPr>
      </w:pPr>
      <w:r>
        <w:rPr>
          <w:spacing w:val="-3"/>
          <w:w w:val="105"/>
          <w:sz w:val="23"/>
        </w:rPr>
        <w:t xml:space="preserve">Techniques </w:t>
      </w:r>
      <w:r>
        <w:rPr>
          <w:w w:val="105"/>
          <w:sz w:val="23"/>
        </w:rPr>
        <w:t>of</w:t>
      </w:r>
      <w:r>
        <w:rPr>
          <w:spacing w:val="-9"/>
          <w:w w:val="105"/>
          <w:sz w:val="23"/>
        </w:rPr>
        <w:t xml:space="preserve"> </w:t>
      </w:r>
      <w:r>
        <w:rPr>
          <w:w w:val="105"/>
          <w:sz w:val="23"/>
        </w:rPr>
        <w:t>Calibration.</w:t>
      </w:r>
    </w:p>
    <w:p w:rsidR="00B141CF" w:rsidRDefault="009F45E6">
      <w:pPr>
        <w:pStyle w:val="ListParagraph"/>
        <w:numPr>
          <w:ilvl w:val="1"/>
          <w:numId w:val="102"/>
        </w:numPr>
        <w:tabs>
          <w:tab w:val="left" w:pos="1872"/>
          <w:tab w:val="left" w:pos="1873"/>
        </w:tabs>
        <w:ind w:hanging="722"/>
        <w:rPr>
          <w:sz w:val="23"/>
        </w:rPr>
      </w:pPr>
      <w:r>
        <w:rPr>
          <w:w w:val="105"/>
          <w:sz w:val="23"/>
        </w:rPr>
        <w:t>Report of</w:t>
      </w:r>
      <w:r>
        <w:rPr>
          <w:spacing w:val="-16"/>
          <w:w w:val="105"/>
          <w:sz w:val="23"/>
        </w:rPr>
        <w:t xml:space="preserve"> </w:t>
      </w:r>
      <w:r>
        <w:rPr>
          <w:w w:val="105"/>
          <w:sz w:val="23"/>
        </w:rPr>
        <w:t>Calibration.</w:t>
      </w:r>
    </w:p>
    <w:p w:rsidR="00B141CF" w:rsidRDefault="00B141CF">
      <w:pPr>
        <w:pStyle w:val="BodyText"/>
        <w:spacing w:before="7"/>
        <w:ind w:left="0" w:firstLine="0"/>
        <w:rPr>
          <w:sz w:val="24"/>
        </w:rPr>
      </w:pPr>
    </w:p>
    <w:p w:rsidR="00B141CF" w:rsidRDefault="009F45E6">
      <w:pPr>
        <w:pStyle w:val="Heading1"/>
        <w:numPr>
          <w:ilvl w:val="0"/>
          <w:numId w:val="102"/>
        </w:numPr>
        <w:tabs>
          <w:tab w:val="left" w:pos="1151"/>
          <w:tab w:val="left" w:pos="1152"/>
          <w:tab w:val="left" w:pos="9076"/>
        </w:tabs>
        <w:spacing w:before="1"/>
      </w:pPr>
      <w:r>
        <w:rPr>
          <w:w w:val="105"/>
        </w:rPr>
        <w:t>VIRTUAL</w:t>
      </w:r>
      <w:r>
        <w:rPr>
          <w:spacing w:val="-31"/>
          <w:w w:val="105"/>
        </w:rPr>
        <w:t xml:space="preserve"> </w:t>
      </w:r>
      <w:r>
        <w:rPr>
          <w:w w:val="105"/>
        </w:rPr>
        <w:t>INSTRUMENTATION.</w:t>
      </w:r>
      <w:r>
        <w:rPr>
          <w:w w:val="105"/>
        </w:rPr>
        <w:tab/>
      </w:r>
      <w:r>
        <w:rPr>
          <w:spacing w:val="-4"/>
          <w:w w:val="105"/>
        </w:rPr>
        <w:t>(04</w:t>
      </w:r>
      <w:r>
        <w:rPr>
          <w:spacing w:val="10"/>
          <w:w w:val="105"/>
        </w:rPr>
        <w:t xml:space="preserve"> </w:t>
      </w:r>
      <w:r>
        <w:rPr>
          <w:w w:val="105"/>
        </w:rPr>
        <w:t>Hours)</w:t>
      </w:r>
    </w:p>
    <w:p w:rsidR="00B141CF" w:rsidRDefault="009F45E6">
      <w:pPr>
        <w:pStyle w:val="ListParagraph"/>
        <w:numPr>
          <w:ilvl w:val="1"/>
          <w:numId w:val="102"/>
        </w:numPr>
        <w:tabs>
          <w:tab w:val="left" w:pos="1857"/>
          <w:tab w:val="left" w:pos="1858"/>
        </w:tabs>
        <w:ind w:left="1858" w:hanging="707"/>
        <w:rPr>
          <w:sz w:val="23"/>
        </w:rPr>
      </w:pPr>
      <w:r>
        <w:rPr>
          <w:w w:val="105"/>
          <w:sz w:val="23"/>
        </w:rPr>
        <w:t>Introduction of Virtual</w:t>
      </w:r>
      <w:r>
        <w:rPr>
          <w:spacing w:val="-23"/>
          <w:w w:val="105"/>
          <w:sz w:val="23"/>
        </w:rPr>
        <w:t xml:space="preserve"> </w:t>
      </w:r>
      <w:r>
        <w:rPr>
          <w:spacing w:val="-3"/>
          <w:w w:val="105"/>
          <w:sz w:val="23"/>
        </w:rPr>
        <w:t>Instrumentation.</w:t>
      </w:r>
    </w:p>
    <w:p w:rsidR="00B141CF" w:rsidRDefault="009F45E6">
      <w:pPr>
        <w:pStyle w:val="ListParagraph"/>
        <w:numPr>
          <w:ilvl w:val="1"/>
          <w:numId w:val="102"/>
        </w:numPr>
        <w:tabs>
          <w:tab w:val="left" w:pos="1850"/>
          <w:tab w:val="left" w:pos="1851"/>
        </w:tabs>
        <w:spacing w:before="16"/>
        <w:ind w:left="1850" w:hanging="700"/>
        <w:rPr>
          <w:sz w:val="23"/>
        </w:rPr>
      </w:pPr>
      <w:r>
        <w:rPr>
          <w:w w:val="105"/>
          <w:sz w:val="23"/>
        </w:rPr>
        <w:t xml:space="preserve">Virtual </w:t>
      </w:r>
      <w:r>
        <w:rPr>
          <w:spacing w:val="-3"/>
          <w:w w:val="105"/>
          <w:sz w:val="23"/>
        </w:rPr>
        <w:t>Instrumentation Architecture.</w:t>
      </w:r>
    </w:p>
    <w:p w:rsidR="00B141CF" w:rsidRDefault="009F45E6">
      <w:pPr>
        <w:pStyle w:val="ListParagraph"/>
        <w:numPr>
          <w:ilvl w:val="1"/>
          <w:numId w:val="102"/>
        </w:numPr>
        <w:tabs>
          <w:tab w:val="left" w:pos="1850"/>
          <w:tab w:val="left" w:pos="1851"/>
        </w:tabs>
        <w:spacing w:before="17"/>
        <w:ind w:left="1850" w:hanging="700"/>
        <w:rPr>
          <w:sz w:val="23"/>
        </w:rPr>
      </w:pPr>
      <w:r>
        <w:rPr>
          <w:spacing w:val="-3"/>
          <w:w w:val="105"/>
          <w:sz w:val="23"/>
        </w:rPr>
        <w:t xml:space="preserve">Applications </w:t>
      </w:r>
      <w:r>
        <w:rPr>
          <w:w w:val="105"/>
          <w:sz w:val="23"/>
        </w:rPr>
        <w:t>of Virtual</w:t>
      </w:r>
      <w:r>
        <w:rPr>
          <w:spacing w:val="-14"/>
          <w:w w:val="105"/>
          <w:sz w:val="23"/>
        </w:rPr>
        <w:t xml:space="preserve"> </w:t>
      </w:r>
      <w:r>
        <w:rPr>
          <w:spacing w:val="-3"/>
          <w:w w:val="105"/>
          <w:sz w:val="23"/>
        </w:rPr>
        <w:t>Instrumentation.</w:t>
      </w:r>
    </w:p>
    <w:p w:rsidR="00B141CF" w:rsidRDefault="00B141CF">
      <w:pPr>
        <w:pStyle w:val="BodyText"/>
        <w:spacing w:before="7"/>
        <w:ind w:left="0" w:firstLine="0"/>
        <w:rPr>
          <w:sz w:val="24"/>
        </w:rPr>
      </w:pPr>
    </w:p>
    <w:p w:rsidR="00B141CF" w:rsidRDefault="009F45E6">
      <w:pPr>
        <w:pStyle w:val="Heading1"/>
        <w:ind w:left="431" w:firstLine="0"/>
      </w:pPr>
      <w:r>
        <w:rPr>
          <w:w w:val="105"/>
        </w:rPr>
        <w:t>TEXT &amp; REFERENCE BOOKS.</w:t>
      </w:r>
    </w:p>
    <w:p w:rsidR="00B141CF" w:rsidRDefault="009F45E6">
      <w:pPr>
        <w:pStyle w:val="ListParagraph"/>
        <w:numPr>
          <w:ilvl w:val="0"/>
          <w:numId w:val="104"/>
        </w:numPr>
        <w:tabs>
          <w:tab w:val="left" w:pos="1151"/>
          <w:tab w:val="left" w:pos="1152"/>
        </w:tabs>
        <w:rPr>
          <w:sz w:val="23"/>
        </w:rPr>
      </w:pPr>
      <w:r>
        <w:rPr>
          <w:w w:val="105"/>
          <w:sz w:val="23"/>
        </w:rPr>
        <w:t xml:space="preserve">Cycle N. Herrick </w:t>
      </w:r>
      <w:r>
        <w:rPr>
          <w:spacing w:val="-3"/>
          <w:w w:val="105"/>
          <w:sz w:val="23"/>
        </w:rPr>
        <w:t xml:space="preserve">Instruments </w:t>
      </w:r>
      <w:r>
        <w:rPr>
          <w:w w:val="105"/>
          <w:sz w:val="23"/>
        </w:rPr>
        <w:t>&amp; Measurement for</w:t>
      </w:r>
      <w:r>
        <w:rPr>
          <w:spacing w:val="-32"/>
          <w:w w:val="105"/>
          <w:sz w:val="23"/>
        </w:rPr>
        <w:t xml:space="preserve"> </w:t>
      </w:r>
      <w:r>
        <w:rPr>
          <w:spacing w:val="-3"/>
          <w:w w:val="105"/>
          <w:sz w:val="23"/>
        </w:rPr>
        <w:t>Electronics.</w:t>
      </w:r>
    </w:p>
    <w:p w:rsidR="00B141CF" w:rsidRDefault="009F45E6">
      <w:pPr>
        <w:pStyle w:val="ListParagraph"/>
        <w:numPr>
          <w:ilvl w:val="0"/>
          <w:numId w:val="104"/>
        </w:numPr>
        <w:tabs>
          <w:tab w:val="left" w:pos="1151"/>
          <w:tab w:val="left" w:pos="1152"/>
        </w:tabs>
        <w:spacing w:before="17"/>
        <w:rPr>
          <w:sz w:val="23"/>
        </w:rPr>
      </w:pPr>
      <w:r>
        <w:rPr>
          <w:spacing w:val="-3"/>
          <w:w w:val="105"/>
          <w:sz w:val="23"/>
        </w:rPr>
        <w:t xml:space="preserve">Bernard </w:t>
      </w:r>
      <w:r>
        <w:rPr>
          <w:w w:val="105"/>
          <w:sz w:val="23"/>
        </w:rPr>
        <w:t>Grob &amp; Milton Kiver, Application of</w:t>
      </w:r>
      <w:r>
        <w:rPr>
          <w:spacing w:val="-36"/>
          <w:w w:val="105"/>
          <w:sz w:val="23"/>
        </w:rPr>
        <w:t xml:space="preserve"> </w:t>
      </w:r>
      <w:r>
        <w:rPr>
          <w:w w:val="105"/>
          <w:sz w:val="23"/>
        </w:rPr>
        <w:t>Electronics</w:t>
      </w:r>
    </w:p>
    <w:p w:rsidR="00B141CF" w:rsidRDefault="009F45E6">
      <w:pPr>
        <w:pStyle w:val="ListParagraph"/>
        <w:numPr>
          <w:ilvl w:val="0"/>
          <w:numId w:val="104"/>
        </w:numPr>
        <w:tabs>
          <w:tab w:val="left" w:pos="1151"/>
          <w:tab w:val="left" w:pos="1152"/>
        </w:tabs>
        <w:rPr>
          <w:sz w:val="23"/>
        </w:rPr>
      </w:pPr>
      <w:r>
        <w:rPr>
          <w:w w:val="105"/>
          <w:sz w:val="23"/>
        </w:rPr>
        <w:t xml:space="preserve">Malvino, </w:t>
      </w:r>
      <w:r>
        <w:rPr>
          <w:spacing w:val="-3"/>
          <w:w w:val="105"/>
          <w:sz w:val="23"/>
        </w:rPr>
        <w:t>Electronic Instrumentation</w:t>
      </w:r>
      <w:r>
        <w:rPr>
          <w:spacing w:val="-9"/>
          <w:w w:val="105"/>
          <w:sz w:val="23"/>
        </w:rPr>
        <w:t xml:space="preserve"> </w:t>
      </w:r>
      <w:r>
        <w:rPr>
          <w:w w:val="105"/>
          <w:sz w:val="23"/>
        </w:rPr>
        <w:t>Fundamentals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2592"/>
        </w:tabs>
        <w:spacing w:before="84" w:line="496" w:lineRule="auto"/>
        <w:ind w:left="431" w:right="2059" w:firstLine="0"/>
      </w:pPr>
      <w:r>
        <w:rPr>
          <w:w w:val="105"/>
        </w:rPr>
        <w:lastRenderedPageBreak/>
        <w:t>El.TR.</w:t>
      </w:r>
      <w:r>
        <w:rPr>
          <w:spacing w:val="-9"/>
          <w:w w:val="105"/>
        </w:rPr>
        <w:t xml:space="preserve"> </w:t>
      </w:r>
      <w:r>
        <w:rPr>
          <w:w w:val="105"/>
        </w:rPr>
        <w:t>233</w:t>
      </w:r>
      <w:r>
        <w:rPr>
          <w:w w:val="105"/>
        </w:rPr>
        <w:tab/>
        <w:t>ELECTRICAL</w:t>
      </w:r>
      <w:r>
        <w:rPr>
          <w:spacing w:val="-37"/>
          <w:w w:val="105"/>
        </w:rPr>
        <w:t xml:space="preserve"> </w:t>
      </w:r>
      <w:r>
        <w:rPr>
          <w:w w:val="105"/>
        </w:rPr>
        <w:t>INSTRUMENTS</w:t>
      </w:r>
      <w:r>
        <w:rPr>
          <w:spacing w:val="-38"/>
          <w:w w:val="105"/>
        </w:rPr>
        <w:t xml:space="preserve"> </w:t>
      </w:r>
      <w:r>
        <w:rPr>
          <w:w w:val="105"/>
        </w:rPr>
        <w:t>&amp;</w:t>
      </w:r>
      <w:r>
        <w:rPr>
          <w:spacing w:val="-41"/>
          <w:w w:val="105"/>
        </w:rPr>
        <w:t xml:space="preserve"> </w:t>
      </w:r>
      <w:r>
        <w:rPr>
          <w:w w:val="105"/>
        </w:rPr>
        <w:t>MEASUREMENTS INSTRUCTIONAL</w:t>
      </w:r>
      <w:r>
        <w:rPr>
          <w:spacing w:val="-8"/>
          <w:w w:val="105"/>
        </w:rPr>
        <w:t xml:space="preserve"> </w:t>
      </w:r>
      <w:r>
        <w:rPr>
          <w:w w:val="105"/>
        </w:rPr>
        <w:t>OBJECTIVES.</w:t>
      </w:r>
    </w:p>
    <w:p w:rsidR="00B141CF" w:rsidRDefault="009F45E6">
      <w:pPr>
        <w:pStyle w:val="ListParagraph"/>
        <w:numPr>
          <w:ilvl w:val="0"/>
          <w:numId w:val="105"/>
        </w:numPr>
        <w:tabs>
          <w:tab w:val="left" w:pos="1151"/>
          <w:tab w:val="left" w:pos="1152"/>
        </w:tabs>
        <w:spacing w:before="0" w:line="257" w:lineRule="exact"/>
        <w:rPr>
          <w:b/>
          <w:sz w:val="23"/>
        </w:rPr>
      </w:pPr>
      <w:r>
        <w:rPr>
          <w:b/>
          <w:w w:val="105"/>
          <w:sz w:val="23"/>
        </w:rPr>
        <w:t>UNDERSTAND PURPOSE AND TERMINOLOGY OF</w:t>
      </w:r>
      <w:r>
        <w:rPr>
          <w:b/>
          <w:spacing w:val="-44"/>
          <w:w w:val="105"/>
          <w:sz w:val="23"/>
        </w:rPr>
        <w:t xml:space="preserve"> </w:t>
      </w:r>
      <w:r>
        <w:rPr>
          <w:b/>
          <w:w w:val="105"/>
          <w:sz w:val="23"/>
        </w:rPr>
        <w:t>MEASUREMENT.</w:t>
      </w:r>
    </w:p>
    <w:p w:rsidR="00B141CF" w:rsidRDefault="009F45E6">
      <w:pPr>
        <w:pStyle w:val="ListParagraph"/>
        <w:numPr>
          <w:ilvl w:val="1"/>
          <w:numId w:val="105"/>
        </w:numPr>
        <w:tabs>
          <w:tab w:val="left" w:pos="1872"/>
          <w:tab w:val="left" w:pos="1873"/>
        </w:tabs>
        <w:ind w:left="1872" w:hanging="722"/>
        <w:rPr>
          <w:sz w:val="23"/>
        </w:rPr>
      </w:pPr>
      <w:r>
        <w:rPr>
          <w:w w:val="105"/>
          <w:sz w:val="23"/>
        </w:rPr>
        <w:t>Define</w:t>
      </w:r>
      <w:r>
        <w:rPr>
          <w:spacing w:val="-10"/>
          <w:w w:val="105"/>
          <w:sz w:val="23"/>
        </w:rPr>
        <w:t xml:space="preserve"> </w:t>
      </w:r>
      <w:r>
        <w:rPr>
          <w:w w:val="105"/>
          <w:sz w:val="23"/>
        </w:rPr>
        <w:t>the</w:t>
      </w:r>
      <w:r>
        <w:rPr>
          <w:spacing w:val="-10"/>
          <w:w w:val="105"/>
          <w:sz w:val="23"/>
        </w:rPr>
        <w:t xml:space="preserve"> </w:t>
      </w:r>
      <w:r>
        <w:rPr>
          <w:w w:val="105"/>
          <w:sz w:val="23"/>
        </w:rPr>
        <w:t>terms:</w:t>
      </w:r>
      <w:r>
        <w:rPr>
          <w:spacing w:val="-11"/>
          <w:w w:val="105"/>
          <w:sz w:val="23"/>
        </w:rPr>
        <w:t xml:space="preserve"> </w:t>
      </w:r>
      <w:r>
        <w:rPr>
          <w:w w:val="105"/>
          <w:sz w:val="23"/>
        </w:rPr>
        <w:t>Instrument,</w:t>
      </w:r>
      <w:r>
        <w:rPr>
          <w:spacing w:val="-20"/>
          <w:w w:val="105"/>
          <w:sz w:val="23"/>
        </w:rPr>
        <w:t xml:space="preserve"> </w:t>
      </w:r>
      <w:r>
        <w:rPr>
          <w:w w:val="105"/>
          <w:sz w:val="23"/>
        </w:rPr>
        <w:t>Accuracy,</w:t>
      </w:r>
      <w:r>
        <w:rPr>
          <w:spacing w:val="-14"/>
          <w:w w:val="105"/>
          <w:sz w:val="23"/>
        </w:rPr>
        <w:t xml:space="preserve"> </w:t>
      </w:r>
      <w:r>
        <w:rPr>
          <w:spacing w:val="-3"/>
          <w:w w:val="105"/>
          <w:sz w:val="23"/>
        </w:rPr>
        <w:t>Precision,</w:t>
      </w:r>
      <w:r>
        <w:rPr>
          <w:spacing w:val="-13"/>
          <w:w w:val="105"/>
          <w:sz w:val="23"/>
        </w:rPr>
        <w:t xml:space="preserve"> </w:t>
      </w:r>
      <w:r>
        <w:rPr>
          <w:spacing w:val="-3"/>
          <w:w w:val="105"/>
          <w:sz w:val="23"/>
        </w:rPr>
        <w:t>Sensitivity,</w:t>
      </w:r>
      <w:r>
        <w:rPr>
          <w:spacing w:val="-13"/>
          <w:w w:val="105"/>
          <w:sz w:val="23"/>
        </w:rPr>
        <w:t xml:space="preserve"> </w:t>
      </w:r>
      <w:r>
        <w:rPr>
          <w:spacing w:val="-3"/>
          <w:w w:val="105"/>
          <w:sz w:val="23"/>
        </w:rPr>
        <w:t xml:space="preserve">Resolution </w:t>
      </w:r>
      <w:r>
        <w:rPr>
          <w:w w:val="105"/>
          <w:sz w:val="23"/>
        </w:rPr>
        <w:t>and</w:t>
      </w:r>
      <w:r>
        <w:rPr>
          <w:spacing w:val="-14"/>
          <w:w w:val="105"/>
          <w:sz w:val="23"/>
        </w:rPr>
        <w:t xml:space="preserve"> </w:t>
      </w:r>
      <w:r>
        <w:rPr>
          <w:w w:val="105"/>
          <w:sz w:val="23"/>
        </w:rPr>
        <w:t>Error.</w:t>
      </w:r>
    </w:p>
    <w:p w:rsidR="00B141CF" w:rsidRDefault="009F45E6">
      <w:pPr>
        <w:pStyle w:val="ListParagraph"/>
        <w:numPr>
          <w:ilvl w:val="1"/>
          <w:numId w:val="105"/>
        </w:numPr>
        <w:tabs>
          <w:tab w:val="left" w:pos="1872"/>
          <w:tab w:val="left" w:pos="1873"/>
        </w:tabs>
        <w:spacing w:before="16"/>
        <w:ind w:left="1872" w:hanging="722"/>
        <w:rPr>
          <w:sz w:val="23"/>
        </w:rPr>
      </w:pPr>
      <w:r>
        <w:rPr>
          <w:spacing w:val="-3"/>
          <w:w w:val="105"/>
          <w:sz w:val="23"/>
        </w:rPr>
        <w:t xml:space="preserve">Differentiate </w:t>
      </w:r>
      <w:r>
        <w:rPr>
          <w:w w:val="105"/>
          <w:sz w:val="23"/>
        </w:rPr>
        <w:t>accuracy from</w:t>
      </w:r>
      <w:r>
        <w:rPr>
          <w:spacing w:val="-12"/>
          <w:w w:val="105"/>
          <w:sz w:val="23"/>
        </w:rPr>
        <w:t xml:space="preserve"> </w:t>
      </w:r>
      <w:r>
        <w:rPr>
          <w:w w:val="105"/>
          <w:sz w:val="23"/>
        </w:rPr>
        <w:t>precision.</w:t>
      </w:r>
    </w:p>
    <w:p w:rsidR="00B141CF" w:rsidRDefault="009F45E6">
      <w:pPr>
        <w:pStyle w:val="ListParagraph"/>
        <w:numPr>
          <w:ilvl w:val="1"/>
          <w:numId w:val="105"/>
        </w:numPr>
        <w:tabs>
          <w:tab w:val="left" w:pos="1872"/>
          <w:tab w:val="left" w:pos="1873"/>
        </w:tabs>
        <w:spacing w:before="17"/>
        <w:ind w:left="1872" w:hanging="722"/>
        <w:rPr>
          <w:sz w:val="23"/>
        </w:rPr>
      </w:pPr>
      <w:r>
        <w:rPr>
          <w:w w:val="105"/>
          <w:sz w:val="23"/>
        </w:rPr>
        <w:t xml:space="preserve">List four </w:t>
      </w:r>
      <w:r>
        <w:rPr>
          <w:spacing w:val="-3"/>
          <w:w w:val="105"/>
          <w:sz w:val="23"/>
        </w:rPr>
        <w:t xml:space="preserve">sources </w:t>
      </w:r>
      <w:r>
        <w:rPr>
          <w:w w:val="105"/>
          <w:sz w:val="23"/>
        </w:rPr>
        <w:t>of errors in</w:t>
      </w:r>
      <w:r>
        <w:rPr>
          <w:spacing w:val="-41"/>
          <w:w w:val="105"/>
          <w:sz w:val="23"/>
        </w:rPr>
        <w:t xml:space="preserve"> </w:t>
      </w:r>
      <w:r>
        <w:rPr>
          <w:w w:val="105"/>
          <w:sz w:val="23"/>
        </w:rPr>
        <w:t>instruments.</w:t>
      </w:r>
    </w:p>
    <w:p w:rsidR="00B141CF" w:rsidRDefault="009F45E6">
      <w:pPr>
        <w:pStyle w:val="ListParagraph"/>
        <w:numPr>
          <w:ilvl w:val="1"/>
          <w:numId w:val="105"/>
        </w:numPr>
        <w:tabs>
          <w:tab w:val="left" w:pos="1872"/>
          <w:tab w:val="left" w:pos="1873"/>
        </w:tabs>
        <w:ind w:left="1872" w:hanging="722"/>
        <w:rPr>
          <w:sz w:val="23"/>
        </w:rPr>
      </w:pPr>
      <w:r>
        <w:rPr>
          <w:w w:val="105"/>
          <w:sz w:val="23"/>
        </w:rPr>
        <w:t>Describe</w:t>
      </w:r>
      <w:r>
        <w:rPr>
          <w:spacing w:val="-3"/>
          <w:w w:val="105"/>
          <w:sz w:val="23"/>
        </w:rPr>
        <w:t xml:space="preserve"> </w:t>
      </w:r>
      <w:r>
        <w:rPr>
          <w:w w:val="105"/>
          <w:sz w:val="23"/>
        </w:rPr>
        <w:t>the</w:t>
      </w:r>
      <w:r>
        <w:rPr>
          <w:spacing w:val="-3"/>
          <w:w w:val="105"/>
          <w:sz w:val="23"/>
        </w:rPr>
        <w:t xml:space="preserve"> </w:t>
      </w:r>
      <w:r>
        <w:rPr>
          <w:w w:val="105"/>
          <w:sz w:val="23"/>
        </w:rPr>
        <w:t>three</w:t>
      </w:r>
      <w:r>
        <w:rPr>
          <w:spacing w:val="-9"/>
          <w:w w:val="105"/>
          <w:sz w:val="23"/>
        </w:rPr>
        <w:t xml:space="preserve"> </w:t>
      </w:r>
      <w:r>
        <w:rPr>
          <w:w w:val="105"/>
          <w:sz w:val="23"/>
        </w:rPr>
        <w:t>general</w:t>
      </w:r>
      <w:r>
        <w:rPr>
          <w:spacing w:val="-14"/>
          <w:w w:val="105"/>
          <w:sz w:val="23"/>
        </w:rPr>
        <w:t xml:space="preserve"> </w:t>
      </w:r>
      <w:r>
        <w:rPr>
          <w:w w:val="105"/>
          <w:sz w:val="23"/>
        </w:rPr>
        <w:t>classes</w:t>
      </w:r>
      <w:r>
        <w:rPr>
          <w:spacing w:val="-9"/>
          <w:w w:val="105"/>
          <w:sz w:val="23"/>
        </w:rPr>
        <w:t xml:space="preserve"> </w:t>
      </w:r>
      <w:r>
        <w:rPr>
          <w:w w:val="105"/>
          <w:sz w:val="23"/>
        </w:rPr>
        <w:t>of</w:t>
      </w:r>
      <w:r>
        <w:rPr>
          <w:spacing w:val="-5"/>
          <w:w w:val="105"/>
          <w:sz w:val="23"/>
        </w:rPr>
        <w:t xml:space="preserve"> </w:t>
      </w:r>
      <w:r>
        <w:rPr>
          <w:w w:val="105"/>
          <w:sz w:val="23"/>
        </w:rPr>
        <w:t>errors</w:t>
      </w:r>
      <w:r>
        <w:rPr>
          <w:spacing w:val="-3"/>
          <w:w w:val="105"/>
          <w:sz w:val="23"/>
        </w:rPr>
        <w:t xml:space="preserve"> </w:t>
      </w:r>
      <w:r>
        <w:rPr>
          <w:w w:val="105"/>
          <w:sz w:val="23"/>
        </w:rPr>
        <w:t>in</w:t>
      </w:r>
      <w:r>
        <w:rPr>
          <w:spacing w:val="-23"/>
          <w:w w:val="105"/>
          <w:sz w:val="23"/>
        </w:rPr>
        <w:t xml:space="preserve"> </w:t>
      </w:r>
      <w:r>
        <w:rPr>
          <w:spacing w:val="-2"/>
          <w:w w:val="105"/>
          <w:sz w:val="23"/>
        </w:rPr>
        <w:t>measurements.</w:t>
      </w:r>
    </w:p>
    <w:p w:rsidR="00B141CF" w:rsidRDefault="00B141CF">
      <w:pPr>
        <w:pStyle w:val="BodyText"/>
        <w:spacing w:before="2"/>
        <w:ind w:left="0" w:firstLine="0"/>
        <w:rPr>
          <w:sz w:val="25"/>
        </w:rPr>
      </w:pPr>
    </w:p>
    <w:p w:rsidR="00B141CF" w:rsidRDefault="009F45E6">
      <w:pPr>
        <w:pStyle w:val="Heading1"/>
        <w:numPr>
          <w:ilvl w:val="0"/>
          <w:numId w:val="105"/>
        </w:numPr>
        <w:tabs>
          <w:tab w:val="left" w:pos="1151"/>
          <w:tab w:val="left" w:pos="1152"/>
        </w:tabs>
        <w:spacing w:before="1" w:line="254" w:lineRule="auto"/>
        <w:ind w:right="281"/>
      </w:pPr>
      <w:r>
        <w:rPr>
          <w:w w:val="105"/>
        </w:rPr>
        <w:t>TO</w:t>
      </w:r>
      <w:r>
        <w:rPr>
          <w:spacing w:val="-17"/>
          <w:w w:val="105"/>
        </w:rPr>
        <w:t xml:space="preserve"> </w:t>
      </w:r>
      <w:r>
        <w:rPr>
          <w:w w:val="105"/>
        </w:rPr>
        <w:t>UNDERSTAND</w:t>
      </w:r>
      <w:r>
        <w:rPr>
          <w:spacing w:val="-16"/>
          <w:w w:val="105"/>
        </w:rPr>
        <w:t xml:space="preserve"> </w:t>
      </w:r>
      <w:r>
        <w:rPr>
          <w:w w:val="105"/>
        </w:rPr>
        <w:t>THE</w:t>
      </w:r>
      <w:r>
        <w:rPr>
          <w:spacing w:val="-18"/>
          <w:w w:val="105"/>
        </w:rPr>
        <w:t xml:space="preserve"> </w:t>
      </w:r>
      <w:r>
        <w:rPr>
          <w:w w:val="105"/>
        </w:rPr>
        <w:t>CONSTRUCTION,</w:t>
      </w:r>
      <w:r>
        <w:rPr>
          <w:spacing w:val="-23"/>
          <w:w w:val="105"/>
        </w:rPr>
        <w:t xml:space="preserve"> </w:t>
      </w:r>
      <w:r>
        <w:rPr>
          <w:w w:val="105"/>
        </w:rPr>
        <w:t>WORKING</w:t>
      </w:r>
      <w:r>
        <w:rPr>
          <w:spacing w:val="-17"/>
          <w:w w:val="105"/>
        </w:rPr>
        <w:t xml:space="preserve"> </w:t>
      </w:r>
      <w:r>
        <w:rPr>
          <w:w w:val="105"/>
        </w:rPr>
        <w:t>AND</w:t>
      </w:r>
      <w:r>
        <w:rPr>
          <w:spacing w:val="-19"/>
          <w:w w:val="105"/>
        </w:rPr>
        <w:t xml:space="preserve"> </w:t>
      </w:r>
      <w:r>
        <w:rPr>
          <w:w w:val="105"/>
        </w:rPr>
        <w:t>USES</w:t>
      </w:r>
      <w:r>
        <w:rPr>
          <w:spacing w:val="-15"/>
          <w:w w:val="105"/>
        </w:rPr>
        <w:t xml:space="preserve"> </w:t>
      </w:r>
      <w:r>
        <w:rPr>
          <w:w w:val="105"/>
        </w:rPr>
        <w:t>OF</w:t>
      </w:r>
      <w:r>
        <w:rPr>
          <w:spacing w:val="-20"/>
          <w:w w:val="105"/>
        </w:rPr>
        <w:t xml:space="preserve"> </w:t>
      </w:r>
      <w:r>
        <w:rPr>
          <w:w w:val="105"/>
        </w:rPr>
        <w:t>DC</w:t>
      </w:r>
      <w:r>
        <w:rPr>
          <w:spacing w:val="-18"/>
          <w:w w:val="105"/>
        </w:rPr>
        <w:t xml:space="preserve"> </w:t>
      </w:r>
      <w:r>
        <w:rPr>
          <w:w w:val="105"/>
        </w:rPr>
        <w:t>AND</w:t>
      </w:r>
      <w:r>
        <w:rPr>
          <w:spacing w:val="-39"/>
          <w:w w:val="105"/>
        </w:rPr>
        <w:t xml:space="preserve"> </w:t>
      </w:r>
      <w:r>
        <w:rPr>
          <w:w w:val="105"/>
        </w:rPr>
        <w:t>AC METERS.</w:t>
      </w:r>
    </w:p>
    <w:p w:rsidR="00B141CF" w:rsidRDefault="009F45E6">
      <w:pPr>
        <w:pStyle w:val="ListParagraph"/>
        <w:numPr>
          <w:ilvl w:val="1"/>
          <w:numId w:val="105"/>
        </w:numPr>
        <w:tabs>
          <w:tab w:val="left" w:pos="1872"/>
          <w:tab w:val="left" w:pos="1873"/>
        </w:tabs>
        <w:spacing w:before="0" w:line="252" w:lineRule="exact"/>
        <w:ind w:left="1872" w:hanging="722"/>
        <w:rPr>
          <w:sz w:val="23"/>
        </w:rPr>
      </w:pPr>
      <w:r>
        <w:rPr>
          <w:w w:val="105"/>
          <w:sz w:val="23"/>
        </w:rPr>
        <w:t>List the types of indicating</w:t>
      </w:r>
      <w:r>
        <w:rPr>
          <w:spacing w:val="-38"/>
          <w:w w:val="105"/>
          <w:sz w:val="23"/>
        </w:rPr>
        <w:t xml:space="preserve"> </w:t>
      </w:r>
      <w:r>
        <w:rPr>
          <w:w w:val="105"/>
          <w:sz w:val="23"/>
        </w:rPr>
        <w:t>instruments.</w:t>
      </w:r>
    </w:p>
    <w:p w:rsidR="00B141CF" w:rsidRDefault="009F45E6">
      <w:pPr>
        <w:pStyle w:val="ListParagraph"/>
        <w:numPr>
          <w:ilvl w:val="1"/>
          <w:numId w:val="105"/>
        </w:numPr>
        <w:tabs>
          <w:tab w:val="left" w:pos="1872"/>
          <w:tab w:val="left" w:pos="1873"/>
        </w:tabs>
        <w:spacing w:before="16" w:line="247" w:lineRule="auto"/>
        <w:ind w:left="1872" w:right="586"/>
        <w:rPr>
          <w:sz w:val="23"/>
        </w:rPr>
      </w:pPr>
      <w:r>
        <w:rPr>
          <w:w w:val="105"/>
          <w:sz w:val="23"/>
        </w:rPr>
        <w:t>Draw</w:t>
      </w:r>
      <w:r>
        <w:rPr>
          <w:spacing w:val="-8"/>
          <w:w w:val="105"/>
          <w:sz w:val="23"/>
        </w:rPr>
        <w:t xml:space="preserve"> </w:t>
      </w:r>
      <w:r>
        <w:rPr>
          <w:w w:val="105"/>
          <w:sz w:val="23"/>
        </w:rPr>
        <w:t>and</w:t>
      </w:r>
      <w:r>
        <w:rPr>
          <w:spacing w:val="-7"/>
          <w:w w:val="105"/>
          <w:sz w:val="23"/>
        </w:rPr>
        <w:t xml:space="preserve"> </w:t>
      </w:r>
      <w:r>
        <w:rPr>
          <w:w w:val="105"/>
          <w:sz w:val="23"/>
        </w:rPr>
        <w:t>label</w:t>
      </w:r>
      <w:r>
        <w:rPr>
          <w:spacing w:val="-11"/>
          <w:w w:val="105"/>
          <w:sz w:val="23"/>
        </w:rPr>
        <w:t xml:space="preserve"> </w:t>
      </w:r>
      <w:r>
        <w:rPr>
          <w:w w:val="105"/>
          <w:sz w:val="23"/>
        </w:rPr>
        <w:t>the</w:t>
      </w:r>
      <w:r>
        <w:rPr>
          <w:spacing w:val="-7"/>
          <w:w w:val="105"/>
          <w:sz w:val="23"/>
        </w:rPr>
        <w:t xml:space="preserve"> </w:t>
      </w:r>
      <w:r>
        <w:rPr>
          <w:spacing w:val="-3"/>
          <w:w w:val="105"/>
          <w:sz w:val="23"/>
        </w:rPr>
        <w:t>constructional</w:t>
      </w:r>
      <w:r>
        <w:rPr>
          <w:spacing w:val="-11"/>
          <w:w w:val="105"/>
          <w:sz w:val="23"/>
        </w:rPr>
        <w:t xml:space="preserve"> </w:t>
      </w:r>
      <w:r>
        <w:rPr>
          <w:spacing w:val="-3"/>
          <w:w w:val="105"/>
          <w:sz w:val="23"/>
        </w:rPr>
        <w:t>elements</w:t>
      </w:r>
      <w:r>
        <w:rPr>
          <w:spacing w:val="-6"/>
          <w:w w:val="105"/>
          <w:sz w:val="23"/>
        </w:rPr>
        <w:t xml:space="preserve"> </w:t>
      </w:r>
      <w:r>
        <w:rPr>
          <w:w w:val="105"/>
          <w:sz w:val="23"/>
        </w:rPr>
        <w:t>of</w:t>
      </w:r>
      <w:r>
        <w:rPr>
          <w:spacing w:val="-9"/>
          <w:w w:val="105"/>
          <w:sz w:val="23"/>
        </w:rPr>
        <w:t xml:space="preserve"> </w:t>
      </w:r>
      <w:r>
        <w:rPr>
          <w:spacing w:val="-3"/>
          <w:w w:val="105"/>
          <w:sz w:val="23"/>
        </w:rPr>
        <w:t>different</w:t>
      </w:r>
      <w:r>
        <w:rPr>
          <w:spacing w:val="-10"/>
          <w:w w:val="105"/>
          <w:sz w:val="23"/>
        </w:rPr>
        <w:t xml:space="preserve"> </w:t>
      </w:r>
      <w:r>
        <w:rPr>
          <w:w w:val="105"/>
          <w:sz w:val="23"/>
        </w:rPr>
        <w:t>types</w:t>
      </w:r>
      <w:r>
        <w:rPr>
          <w:spacing w:val="-8"/>
          <w:w w:val="105"/>
          <w:sz w:val="23"/>
        </w:rPr>
        <w:t xml:space="preserve"> </w:t>
      </w:r>
      <w:r>
        <w:rPr>
          <w:spacing w:val="-3"/>
          <w:w w:val="105"/>
          <w:sz w:val="23"/>
        </w:rPr>
        <w:t>(types</w:t>
      </w:r>
      <w:r>
        <w:rPr>
          <w:spacing w:val="-15"/>
          <w:w w:val="105"/>
          <w:sz w:val="23"/>
        </w:rPr>
        <w:t xml:space="preserve"> </w:t>
      </w:r>
      <w:r>
        <w:rPr>
          <w:w w:val="105"/>
          <w:sz w:val="23"/>
        </w:rPr>
        <w:t>of</w:t>
      </w:r>
      <w:r>
        <w:rPr>
          <w:spacing w:val="-9"/>
          <w:w w:val="105"/>
          <w:sz w:val="23"/>
        </w:rPr>
        <w:t xml:space="preserve"> </w:t>
      </w:r>
      <w:r>
        <w:rPr>
          <w:w w:val="105"/>
          <w:sz w:val="23"/>
        </w:rPr>
        <w:t>magnets</w:t>
      </w:r>
      <w:r>
        <w:rPr>
          <w:spacing w:val="-8"/>
          <w:w w:val="105"/>
          <w:sz w:val="23"/>
        </w:rPr>
        <w:t xml:space="preserve"> </w:t>
      </w:r>
      <w:r>
        <w:rPr>
          <w:w w:val="105"/>
          <w:sz w:val="23"/>
        </w:rPr>
        <w:t xml:space="preserve">and </w:t>
      </w:r>
      <w:r>
        <w:rPr>
          <w:spacing w:val="-3"/>
          <w:w w:val="105"/>
          <w:sz w:val="23"/>
        </w:rPr>
        <w:t>suspensions)</w:t>
      </w:r>
      <w:r>
        <w:rPr>
          <w:spacing w:val="-6"/>
          <w:w w:val="105"/>
          <w:sz w:val="23"/>
        </w:rPr>
        <w:t xml:space="preserve"> </w:t>
      </w:r>
      <w:r>
        <w:rPr>
          <w:w w:val="105"/>
          <w:sz w:val="23"/>
        </w:rPr>
        <w:t>of</w:t>
      </w:r>
      <w:r>
        <w:rPr>
          <w:spacing w:val="-7"/>
          <w:w w:val="105"/>
          <w:sz w:val="23"/>
        </w:rPr>
        <w:t xml:space="preserve"> </w:t>
      </w:r>
      <w:r>
        <w:rPr>
          <w:w w:val="105"/>
          <w:sz w:val="23"/>
        </w:rPr>
        <w:t>permanent</w:t>
      </w:r>
      <w:r>
        <w:rPr>
          <w:spacing w:val="-5"/>
          <w:w w:val="105"/>
          <w:sz w:val="23"/>
        </w:rPr>
        <w:t xml:space="preserve"> </w:t>
      </w:r>
      <w:r>
        <w:rPr>
          <w:w w:val="105"/>
          <w:sz w:val="23"/>
        </w:rPr>
        <w:t>magnet</w:t>
      </w:r>
      <w:r>
        <w:rPr>
          <w:spacing w:val="-8"/>
          <w:w w:val="105"/>
          <w:sz w:val="23"/>
        </w:rPr>
        <w:t xml:space="preserve"> </w:t>
      </w:r>
      <w:r>
        <w:rPr>
          <w:w w:val="105"/>
          <w:sz w:val="23"/>
        </w:rPr>
        <w:t>moving</w:t>
      </w:r>
      <w:r>
        <w:rPr>
          <w:spacing w:val="-9"/>
          <w:w w:val="105"/>
          <w:sz w:val="23"/>
        </w:rPr>
        <w:t xml:space="preserve"> </w:t>
      </w:r>
      <w:r>
        <w:rPr>
          <w:w w:val="105"/>
          <w:sz w:val="23"/>
        </w:rPr>
        <w:t>coil</w:t>
      </w:r>
      <w:r>
        <w:rPr>
          <w:spacing w:val="-9"/>
          <w:w w:val="105"/>
          <w:sz w:val="23"/>
        </w:rPr>
        <w:t xml:space="preserve"> </w:t>
      </w:r>
      <w:r>
        <w:rPr>
          <w:w w:val="105"/>
          <w:sz w:val="23"/>
        </w:rPr>
        <w:t>(PMMC)</w:t>
      </w:r>
      <w:r>
        <w:rPr>
          <w:spacing w:val="-33"/>
          <w:w w:val="105"/>
          <w:sz w:val="23"/>
        </w:rPr>
        <w:t xml:space="preserve"> </w:t>
      </w:r>
      <w:r>
        <w:rPr>
          <w:w w:val="105"/>
          <w:sz w:val="23"/>
        </w:rPr>
        <w:t>mechanism.</w:t>
      </w:r>
    </w:p>
    <w:p w:rsidR="00B141CF" w:rsidRDefault="009F45E6">
      <w:pPr>
        <w:pStyle w:val="ListParagraph"/>
        <w:numPr>
          <w:ilvl w:val="1"/>
          <w:numId w:val="105"/>
        </w:numPr>
        <w:tabs>
          <w:tab w:val="left" w:pos="1872"/>
          <w:tab w:val="left" w:pos="1873"/>
        </w:tabs>
        <w:spacing w:before="3"/>
        <w:ind w:left="1872" w:hanging="722"/>
        <w:rPr>
          <w:sz w:val="23"/>
        </w:rPr>
      </w:pPr>
      <w:r>
        <w:rPr>
          <w:w w:val="105"/>
          <w:sz w:val="23"/>
        </w:rPr>
        <w:t>Explain the working of PMMC (D’Arsonval</w:t>
      </w:r>
      <w:r>
        <w:rPr>
          <w:spacing w:val="-14"/>
          <w:w w:val="105"/>
          <w:sz w:val="23"/>
        </w:rPr>
        <w:t xml:space="preserve"> </w:t>
      </w:r>
      <w:r>
        <w:rPr>
          <w:spacing w:val="2"/>
          <w:w w:val="105"/>
          <w:sz w:val="23"/>
        </w:rPr>
        <w:t>)</w:t>
      </w:r>
      <w:r w:rsidR="00085800">
        <w:rPr>
          <w:spacing w:val="2"/>
          <w:w w:val="105"/>
          <w:sz w:val="23"/>
        </w:rPr>
        <w:t xml:space="preserve"> </w:t>
      </w:r>
      <w:r>
        <w:rPr>
          <w:spacing w:val="2"/>
          <w:w w:val="105"/>
          <w:sz w:val="23"/>
        </w:rPr>
        <w:t>movement.</w:t>
      </w:r>
    </w:p>
    <w:p w:rsidR="00B141CF" w:rsidRDefault="009F45E6">
      <w:pPr>
        <w:pStyle w:val="ListParagraph"/>
        <w:numPr>
          <w:ilvl w:val="1"/>
          <w:numId w:val="105"/>
        </w:numPr>
        <w:tabs>
          <w:tab w:val="left" w:pos="1872"/>
          <w:tab w:val="left" w:pos="1873"/>
        </w:tabs>
        <w:spacing w:before="16" w:line="247" w:lineRule="auto"/>
        <w:ind w:left="1879" w:right="1714" w:hanging="728"/>
        <w:rPr>
          <w:sz w:val="23"/>
        </w:rPr>
      </w:pPr>
      <w:r>
        <w:rPr>
          <w:w w:val="105"/>
          <w:sz w:val="23"/>
        </w:rPr>
        <w:t>Compare</w:t>
      </w:r>
      <w:r>
        <w:rPr>
          <w:spacing w:val="-23"/>
          <w:w w:val="105"/>
          <w:sz w:val="23"/>
        </w:rPr>
        <w:t xml:space="preserve"> </w:t>
      </w:r>
      <w:r>
        <w:rPr>
          <w:w w:val="105"/>
          <w:sz w:val="23"/>
        </w:rPr>
        <w:t>the</w:t>
      </w:r>
      <w:r>
        <w:rPr>
          <w:spacing w:val="-22"/>
          <w:w w:val="105"/>
          <w:sz w:val="23"/>
        </w:rPr>
        <w:t xml:space="preserve"> </w:t>
      </w:r>
      <w:r>
        <w:rPr>
          <w:w w:val="105"/>
          <w:sz w:val="23"/>
        </w:rPr>
        <w:t>external</w:t>
      </w:r>
      <w:r>
        <w:rPr>
          <w:spacing w:val="-20"/>
          <w:w w:val="105"/>
          <w:sz w:val="23"/>
        </w:rPr>
        <w:t xml:space="preserve"> </w:t>
      </w:r>
      <w:r>
        <w:rPr>
          <w:w w:val="105"/>
          <w:sz w:val="23"/>
        </w:rPr>
        <w:t>magnet</w:t>
      </w:r>
      <w:r>
        <w:rPr>
          <w:spacing w:val="-19"/>
          <w:w w:val="105"/>
          <w:sz w:val="23"/>
        </w:rPr>
        <w:t xml:space="preserve"> </w:t>
      </w:r>
      <w:r>
        <w:rPr>
          <w:spacing w:val="-3"/>
          <w:w w:val="105"/>
          <w:sz w:val="23"/>
        </w:rPr>
        <w:t>construction</w:t>
      </w:r>
      <w:r>
        <w:rPr>
          <w:spacing w:val="-15"/>
          <w:w w:val="105"/>
          <w:sz w:val="23"/>
        </w:rPr>
        <w:t xml:space="preserve"> </w:t>
      </w:r>
      <w:r>
        <w:rPr>
          <w:w w:val="105"/>
          <w:sz w:val="23"/>
        </w:rPr>
        <w:t>with</w:t>
      </w:r>
      <w:r>
        <w:rPr>
          <w:spacing w:val="-16"/>
          <w:w w:val="105"/>
          <w:sz w:val="23"/>
        </w:rPr>
        <w:t xml:space="preserve"> </w:t>
      </w:r>
      <w:r>
        <w:rPr>
          <w:w w:val="105"/>
          <w:sz w:val="23"/>
        </w:rPr>
        <w:t>core</w:t>
      </w:r>
      <w:r>
        <w:rPr>
          <w:spacing w:val="-22"/>
          <w:w w:val="105"/>
          <w:sz w:val="23"/>
        </w:rPr>
        <w:t xml:space="preserve"> </w:t>
      </w:r>
      <w:r>
        <w:rPr>
          <w:w w:val="105"/>
          <w:sz w:val="23"/>
        </w:rPr>
        <w:t>magnet</w:t>
      </w:r>
      <w:r>
        <w:rPr>
          <w:spacing w:val="-19"/>
          <w:w w:val="105"/>
          <w:sz w:val="23"/>
        </w:rPr>
        <w:t xml:space="preserve"> </w:t>
      </w:r>
      <w:r>
        <w:rPr>
          <w:w w:val="105"/>
          <w:sz w:val="23"/>
        </w:rPr>
        <w:t>for</w:t>
      </w:r>
      <w:r>
        <w:rPr>
          <w:spacing w:val="-25"/>
          <w:w w:val="105"/>
          <w:sz w:val="23"/>
        </w:rPr>
        <w:t xml:space="preserve"> </w:t>
      </w:r>
      <w:r>
        <w:rPr>
          <w:w w:val="105"/>
          <w:sz w:val="23"/>
        </w:rPr>
        <w:t>PMMC mechanism.</w:t>
      </w:r>
    </w:p>
    <w:p w:rsidR="00B141CF" w:rsidRDefault="009F45E6">
      <w:pPr>
        <w:pStyle w:val="ListParagraph"/>
        <w:numPr>
          <w:ilvl w:val="1"/>
          <w:numId w:val="105"/>
        </w:numPr>
        <w:tabs>
          <w:tab w:val="left" w:pos="1872"/>
          <w:tab w:val="left" w:pos="1873"/>
        </w:tabs>
        <w:spacing w:before="10" w:line="249" w:lineRule="auto"/>
        <w:ind w:left="1879" w:right="1387" w:hanging="728"/>
        <w:rPr>
          <w:sz w:val="23"/>
        </w:rPr>
      </w:pPr>
      <w:r>
        <w:rPr>
          <w:w w:val="105"/>
          <w:sz w:val="23"/>
        </w:rPr>
        <w:t>Compare</w:t>
      </w:r>
      <w:r>
        <w:rPr>
          <w:spacing w:val="-14"/>
          <w:w w:val="105"/>
          <w:sz w:val="23"/>
        </w:rPr>
        <w:t xml:space="preserve"> </w:t>
      </w:r>
      <w:r>
        <w:rPr>
          <w:w w:val="105"/>
          <w:sz w:val="23"/>
        </w:rPr>
        <w:t>a</w:t>
      </w:r>
      <w:r>
        <w:rPr>
          <w:spacing w:val="-15"/>
          <w:w w:val="105"/>
          <w:sz w:val="23"/>
        </w:rPr>
        <w:t xml:space="preserve"> </w:t>
      </w:r>
      <w:r>
        <w:rPr>
          <w:spacing w:val="-3"/>
          <w:w w:val="105"/>
          <w:sz w:val="23"/>
        </w:rPr>
        <w:t>taut</w:t>
      </w:r>
      <w:r>
        <w:rPr>
          <w:spacing w:val="-18"/>
          <w:w w:val="105"/>
          <w:sz w:val="23"/>
        </w:rPr>
        <w:t xml:space="preserve"> </w:t>
      </w:r>
      <w:r>
        <w:rPr>
          <w:w w:val="105"/>
          <w:sz w:val="23"/>
        </w:rPr>
        <w:t>band</w:t>
      </w:r>
      <w:r>
        <w:rPr>
          <w:spacing w:val="-13"/>
          <w:w w:val="105"/>
          <w:sz w:val="23"/>
        </w:rPr>
        <w:t xml:space="preserve"> </w:t>
      </w:r>
      <w:r>
        <w:rPr>
          <w:spacing w:val="-3"/>
          <w:w w:val="105"/>
          <w:sz w:val="23"/>
        </w:rPr>
        <w:t>suspension</w:t>
      </w:r>
      <w:r>
        <w:rPr>
          <w:spacing w:val="-13"/>
          <w:w w:val="105"/>
          <w:sz w:val="23"/>
        </w:rPr>
        <w:t xml:space="preserve"> </w:t>
      </w:r>
      <w:r>
        <w:rPr>
          <w:w w:val="105"/>
          <w:sz w:val="23"/>
        </w:rPr>
        <w:t>with</w:t>
      </w:r>
      <w:r>
        <w:rPr>
          <w:spacing w:val="-14"/>
          <w:w w:val="105"/>
          <w:sz w:val="23"/>
        </w:rPr>
        <w:t xml:space="preserve"> </w:t>
      </w:r>
      <w:r>
        <w:rPr>
          <w:w w:val="105"/>
          <w:sz w:val="23"/>
        </w:rPr>
        <w:t>the</w:t>
      </w:r>
      <w:r>
        <w:rPr>
          <w:spacing w:val="-13"/>
          <w:w w:val="105"/>
          <w:sz w:val="23"/>
        </w:rPr>
        <w:t xml:space="preserve"> </w:t>
      </w:r>
      <w:r>
        <w:rPr>
          <w:spacing w:val="-3"/>
          <w:w w:val="105"/>
          <w:sz w:val="23"/>
        </w:rPr>
        <w:t>suspension</w:t>
      </w:r>
      <w:r>
        <w:rPr>
          <w:spacing w:val="-13"/>
          <w:w w:val="105"/>
          <w:sz w:val="23"/>
        </w:rPr>
        <w:t xml:space="preserve"> </w:t>
      </w:r>
      <w:r>
        <w:rPr>
          <w:w w:val="105"/>
          <w:sz w:val="23"/>
        </w:rPr>
        <w:t>with</w:t>
      </w:r>
      <w:r>
        <w:rPr>
          <w:spacing w:val="-14"/>
          <w:w w:val="105"/>
          <w:sz w:val="23"/>
        </w:rPr>
        <w:t xml:space="preserve"> </w:t>
      </w:r>
      <w:r>
        <w:rPr>
          <w:w w:val="105"/>
          <w:sz w:val="23"/>
        </w:rPr>
        <w:t>the</w:t>
      </w:r>
      <w:r>
        <w:rPr>
          <w:spacing w:val="-14"/>
          <w:w w:val="105"/>
          <w:sz w:val="23"/>
        </w:rPr>
        <w:t xml:space="preserve"> </w:t>
      </w:r>
      <w:r>
        <w:rPr>
          <w:w w:val="105"/>
          <w:sz w:val="23"/>
        </w:rPr>
        <w:t>jewel</w:t>
      </w:r>
      <w:r>
        <w:rPr>
          <w:spacing w:val="-18"/>
          <w:w w:val="105"/>
          <w:sz w:val="23"/>
        </w:rPr>
        <w:t xml:space="preserve"> </w:t>
      </w:r>
      <w:r>
        <w:rPr>
          <w:w w:val="105"/>
          <w:sz w:val="23"/>
        </w:rPr>
        <w:t>bearing mounting of moving</w:t>
      </w:r>
      <w:r>
        <w:rPr>
          <w:spacing w:val="-22"/>
          <w:w w:val="105"/>
          <w:sz w:val="23"/>
        </w:rPr>
        <w:t xml:space="preserve"> </w:t>
      </w:r>
      <w:r>
        <w:rPr>
          <w:w w:val="105"/>
          <w:sz w:val="23"/>
        </w:rPr>
        <w:t>coil.</w:t>
      </w:r>
    </w:p>
    <w:p w:rsidR="00B141CF" w:rsidRDefault="009F45E6">
      <w:pPr>
        <w:pStyle w:val="ListParagraph"/>
        <w:numPr>
          <w:ilvl w:val="1"/>
          <w:numId w:val="105"/>
        </w:numPr>
        <w:tabs>
          <w:tab w:val="left" w:pos="1872"/>
          <w:tab w:val="left" w:pos="1873"/>
        </w:tabs>
        <w:spacing w:before="0" w:line="262" w:lineRule="exact"/>
        <w:ind w:left="1872" w:hanging="722"/>
        <w:rPr>
          <w:sz w:val="23"/>
        </w:rPr>
      </w:pPr>
      <w:r>
        <w:rPr>
          <w:w w:val="105"/>
          <w:sz w:val="23"/>
        </w:rPr>
        <w:t>Identify the function of swamping</w:t>
      </w:r>
      <w:r>
        <w:rPr>
          <w:spacing w:val="-37"/>
          <w:w w:val="105"/>
          <w:sz w:val="23"/>
        </w:rPr>
        <w:t xml:space="preserve"> </w:t>
      </w:r>
      <w:r>
        <w:rPr>
          <w:w w:val="105"/>
          <w:sz w:val="23"/>
        </w:rPr>
        <w:t>resistor.</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List</w:t>
      </w:r>
      <w:r>
        <w:rPr>
          <w:spacing w:val="-5"/>
          <w:w w:val="105"/>
          <w:sz w:val="23"/>
        </w:rPr>
        <w:t xml:space="preserve"> </w:t>
      </w:r>
      <w:r>
        <w:rPr>
          <w:w w:val="105"/>
          <w:sz w:val="23"/>
        </w:rPr>
        <w:t>the</w:t>
      </w:r>
      <w:r>
        <w:rPr>
          <w:spacing w:val="-3"/>
          <w:w w:val="105"/>
          <w:sz w:val="23"/>
        </w:rPr>
        <w:t xml:space="preserve"> </w:t>
      </w:r>
      <w:r>
        <w:rPr>
          <w:w w:val="105"/>
          <w:sz w:val="23"/>
        </w:rPr>
        <w:t>merits</w:t>
      </w:r>
      <w:r>
        <w:rPr>
          <w:spacing w:val="-2"/>
          <w:w w:val="105"/>
          <w:sz w:val="23"/>
        </w:rPr>
        <w:t xml:space="preserve"> </w:t>
      </w:r>
      <w:r>
        <w:rPr>
          <w:w w:val="105"/>
          <w:sz w:val="23"/>
        </w:rPr>
        <w:t>and</w:t>
      </w:r>
      <w:r>
        <w:rPr>
          <w:spacing w:val="-8"/>
          <w:w w:val="105"/>
          <w:sz w:val="23"/>
        </w:rPr>
        <w:t xml:space="preserve"> </w:t>
      </w:r>
      <w:r>
        <w:rPr>
          <w:w w:val="105"/>
          <w:sz w:val="23"/>
        </w:rPr>
        <w:t>demerits</w:t>
      </w:r>
      <w:r>
        <w:rPr>
          <w:spacing w:val="-4"/>
          <w:w w:val="105"/>
          <w:sz w:val="23"/>
        </w:rPr>
        <w:t xml:space="preserve"> </w:t>
      </w:r>
      <w:r>
        <w:rPr>
          <w:w w:val="105"/>
          <w:sz w:val="23"/>
        </w:rPr>
        <w:t>of</w:t>
      </w:r>
      <w:r>
        <w:rPr>
          <w:spacing w:val="-4"/>
          <w:w w:val="105"/>
          <w:sz w:val="23"/>
        </w:rPr>
        <w:t xml:space="preserve"> </w:t>
      </w:r>
      <w:r>
        <w:rPr>
          <w:w w:val="105"/>
          <w:sz w:val="23"/>
        </w:rPr>
        <w:t>PMMC</w:t>
      </w:r>
      <w:r>
        <w:rPr>
          <w:spacing w:val="-30"/>
          <w:w w:val="105"/>
          <w:sz w:val="23"/>
        </w:rPr>
        <w:t xml:space="preserve"> </w:t>
      </w:r>
      <w:r>
        <w:rPr>
          <w:w w:val="105"/>
          <w:sz w:val="23"/>
        </w:rPr>
        <w:t>mechanism.</w:t>
      </w:r>
    </w:p>
    <w:p w:rsidR="00B141CF" w:rsidRDefault="009F45E6">
      <w:pPr>
        <w:pStyle w:val="ListParagraph"/>
        <w:numPr>
          <w:ilvl w:val="1"/>
          <w:numId w:val="105"/>
        </w:numPr>
        <w:tabs>
          <w:tab w:val="left" w:pos="1872"/>
          <w:tab w:val="left" w:pos="1873"/>
        </w:tabs>
        <w:ind w:left="1872" w:hanging="722"/>
        <w:rPr>
          <w:sz w:val="23"/>
        </w:rPr>
      </w:pPr>
      <w:r>
        <w:rPr>
          <w:w w:val="105"/>
          <w:sz w:val="23"/>
        </w:rPr>
        <w:t>Enlist the uses of (PMMC)</w:t>
      </w:r>
      <w:r>
        <w:rPr>
          <w:spacing w:val="-37"/>
          <w:w w:val="105"/>
          <w:sz w:val="23"/>
        </w:rPr>
        <w:t xml:space="preserve"> </w:t>
      </w:r>
      <w:r>
        <w:rPr>
          <w:w w:val="105"/>
          <w:sz w:val="23"/>
        </w:rPr>
        <w:t>mechanism.</w:t>
      </w:r>
    </w:p>
    <w:p w:rsidR="00B141CF" w:rsidRDefault="009F45E6">
      <w:pPr>
        <w:pStyle w:val="ListParagraph"/>
        <w:numPr>
          <w:ilvl w:val="1"/>
          <w:numId w:val="105"/>
        </w:numPr>
        <w:tabs>
          <w:tab w:val="left" w:pos="1872"/>
          <w:tab w:val="left" w:pos="1873"/>
        </w:tabs>
        <w:spacing w:before="10" w:line="254" w:lineRule="auto"/>
        <w:ind w:left="1872" w:right="728" w:hanging="750"/>
        <w:rPr>
          <w:sz w:val="23"/>
        </w:rPr>
      </w:pPr>
      <w:r>
        <w:rPr>
          <w:w w:val="105"/>
          <w:sz w:val="23"/>
        </w:rPr>
        <w:t>Identify</w:t>
      </w:r>
      <w:r>
        <w:rPr>
          <w:spacing w:val="-21"/>
          <w:w w:val="105"/>
          <w:sz w:val="23"/>
        </w:rPr>
        <w:t xml:space="preserve"> </w:t>
      </w:r>
      <w:r>
        <w:rPr>
          <w:w w:val="105"/>
          <w:sz w:val="23"/>
        </w:rPr>
        <w:t>the</w:t>
      </w:r>
      <w:r>
        <w:rPr>
          <w:spacing w:val="-20"/>
          <w:w w:val="105"/>
          <w:sz w:val="23"/>
        </w:rPr>
        <w:t xml:space="preserve"> </w:t>
      </w:r>
      <w:r>
        <w:rPr>
          <w:w w:val="105"/>
          <w:sz w:val="23"/>
        </w:rPr>
        <w:t>constructional</w:t>
      </w:r>
      <w:r>
        <w:rPr>
          <w:spacing w:val="-28"/>
          <w:w w:val="105"/>
          <w:sz w:val="23"/>
        </w:rPr>
        <w:t xml:space="preserve"> </w:t>
      </w:r>
      <w:r>
        <w:rPr>
          <w:w w:val="105"/>
          <w:sz w:val="23"/>
        </w:rPr>
        <w:t>features</w:t>
      </w:r>
      <w:r>
        <w:rPr>
          <w:spacing w:val="-20"/>
          <w:w w:val="105"/>
          <w:sz w:val="23"/>
        </w:rPr>
        <w:t xml:space="preserve"> </w:t>
      </w:r>
      <w:r>
        <w:rPr>
          <w:w w:val="105"/>
          <w:sz w:val="23"/>
        </w:rPr>
        <w:t>and</w:t>
      </w:r>
      <w:r>
        <w:rPr>
          <w:spacing w:val="-20"/>
          <w:w w:val="105"/>
          <w:sz w:val="23"/>
        </w:rPr>
        <w:t xml:space="preserve"> </w:t>
      </w:r>
      <w:r>
        <w:rPr>
          <w:spacing w:val="-3"/>
          <w:w w:val="105"/>
          <w:sz w:val="23"/>
        </w:rPr>
        <w:t>importance</w:t>
      </w:r>
      <w:r>
        <w:rPr>
          <w:spacing w:val="-20"/>
          <w:w w:val="105"/>
          <w:sz w:val="23"/>
        </w:rPr>
        <w:t xml:space="preserve"> </w:t>
      </w:r>
      <w:r>
        <w:rPr>
          <w:w w:val="105"/>
          <w:sz w:val="23"/>
        </w:rPr>
        <w:t>of</w:t>
      </w:r>
      <w:r>
        <w:rPr>
          <w:spacing w:val="-23"/>
          <w:w w:val="105"/>
          <w:sz w:val="23"/>
        </w:rPr>
        <w:t xml:space="preserve"> </w:t>
      </w:r>
      <w:r>
        <w:rPr>
          <w:w w:val="105"/>
          <w:sz w:val="23"/>
        </w:rPr>
        <w:t>zero-centered</w:t>
      </w:r>
      <w:r>
        <w:rPr>
          <w:spacing w:val="-20"/>
          <w:w w:val="105"/>
          <w:sz w:val="23"/>
        </w:rPr>
        <w:t xml:space="preserve"> </w:t>
      </w:r>
      <w:r>
        <w:rPr>
          <w:w w:val="105"/>
          <w:sz w:val="23"/>
        </w:rPr>
        <w:t>galvanometer movement.</w:t>
      </w:r>
    </w:p>
    <w:p w:rsidR="00B141CF" w:rsidRDefault="009F45E6">
      <w:pPr>
        <w:pStyle w:val="ListParagraph"/>
        <w:numPr>
          <w:ilvl w:val="1"/>
          <w:numId w:val="105"/>
        </w:numPr>
        <w:tabs>
          <w:tab w:val="left" w:pos="1872"/>
          <w:tab w:val="left" w:pos="1873"/>
        </w:tabs>
        <w:spacing w:before="0" w:line="258" w:lineRule="exact"/>
        <w:ind w:left="1872" w:hanging="722"/>
        <w:rPr>
          <w:sz w:val="23"/>
        </w:rPr>
      </w:pPr>
      <w:r>
        <w:rPr>
          <w:w w:val="105"/>
          <w:sz w:val="23"/>
        </w:rPr>
        <w:t xml:space="preserve">Identify the function of </w:t>
      </w:r>
      <w:r>
        <w:rPr>
          <w:spacing w:val="-3"/>
          <w:w w:val="105"/>
          <w:sz w:val="23"/>
        </w:rPr>
        <w:t xml:space="preserve">PMMC </w:t>
      </w:r>
      <w:r>
        <w:rPr>
          <w:w w:val="105"/>
          <w:sz w:val="23"/>
        </w:rPr>
        <w:t>galvanometer as dc</w:t>
      </w:r>
      <w:r>
        <w:rPr>
          <w:spacing w:val="-11"/>
          <w:w w:val="105"/>
          <w:sz w:val="23"/>
        </w:rPr>
        <w:t xml:space="preserve"> </w:t>
      </w:r>
      <w:r>
        <w:rPr>
          <w:w w:val="105"/>
          <w:sz w:val="23"/>
        </w:rPr>
        <w:t>micro-ammeter.</w:t>
      </w:r>
    </w:p>
    <w:p w:rsidR="00B141CF" w:rsidRDefault="009F45E6">
      <w:pPr>
        <w:pStyle w:val="ListParagraph"/>
        <w:numPr>
          <w:ilvl w:val="1"/>
          <w:numId w:val="105"/>
        </w:numPr>
        <w:tabs>
          <w:tab w:val="left" w:pos="1872"/>
          <w:tab w:val="left" w:pos="1873"/>
        </w:tabs>
        <w:spacing w:line="254" w:lineRule="auto"/>
        <w:ind w:left="1872" w:right="467"/>
        <w:rPr>
          <w:sz w:val="23"/>
        </w:rPr>
      </w:pPr>
      <w:r>
        <w:rPr>
          <w:w w:val="105"/>
          <w:sz w:val="23"/>
        </w:rPr>
        <w:t>Explain</w:t>
      </w:r>
      <w:r>
        <w:rPr>
          <w:spacing w:val="-8"/>
          <w:w w:val="105"/>
          <w:sz w:val="23"/>
        </w:rPr>
        <w:t xml:space="preserve"> </w:t>
      </w:r>
      <w:r>
        <w:rPr>
          <w:w w:val="105"/>
          <w:sz w:val="23"/>
        </w:rPr>
        <w:t>the</w:t>
      </w:r>
      <w:r>
        <w:rPr>
          <w:spacing w:val="-6"/>
          <w:w w:val="105"/>
          <w:sz w:val="23"/>
        </w:rPr>
        <w:t xml:space="preserve"> </w:t>
      </w:r>
      <w:r>
        <w:rPr>
          <w:w w:val="105"/>
          <w:sz w:val="23"/>
        </w:rPr>
        <w:t>function</w:t>
      </w:r>
      <w:r>
        <w:rPr>
          <w:spacing w:val="-12"/>
          <w:w w:val="105"/>
          <w:sz w:val="23"/>
        </w:rPr>
        <w:t xml:space="preserve"> </w:t>
      </w:r>
      <w:r>
        <w:rPr>
          <w:w w:val="105"/>
          <w:sz w:val="23"/>
        </w:rPr>
        <w:t>of</w:t>
      </w:r>
      <w:r>
        <w:rPr>
          <w:spacing w:val="-10"/>
          <w:w w:val="105"/>
          <w:sz w:val="23"/>
        </w:rPr>
        <w:t xml:space="preserve"> </w:t>
      </w:r>
      <w:r>
        <w:rPr>
          <w:w w:val="105"/>
          <w:sz w:val="23"/>
        </w:rPr>
        <w:t>shunt</w:t>
      </w:r>
      <w:r>
        <w:rPr>
          <w:spacing w:val="-10"/>
          <w:w w:val="105"/>
          <w:sz w:val="23"/>
        </w:rPr>
        <w:t xml:space="preserve"> </w:t>
      </w:r>
      <w:r>
        <w:rPr>
          <w:spacing w:val="-3"/>
          <w:w w:val="105"/>
          <w:sz w:val="23"/>
        </w:rPr>
        <w:t>resistor</w:t>
      </w:r>
      <w:r>
        <w:rPr>
          <w:spacing w:val="-9"/>
          <w:w w:val="105"/>
          <w:sz w:val="23"/>
        </w:rPr>
        <w:t xml:space="preserve"> </w:t>
      </w:r>
      <w:r>
        <w:rPr>
          <w:w w:val="105"/>
          <w:sz w:val="23"/>
        </w:rPr>
        <w:t>to</w:t>
      </w:r>
      <w:r>
        <w:rPr>
          <w:spacing w:val="-6"/>
          <w:w w:val="105"/>
          <w:sz w:val="23"/>
        </w:rPr>
        <w:t xml:space="preserve"> </w:t>
      </w:r>
      <w:r>
        <w:rPr>
          <w:spacing w:val="-3"/>
          <w:w w:val="105"/>
          <w:sz w:val="23"/>
        </w:rPr>
        <w:t>extend</w:t>
      </w:r>
      <w:r>
        <w:rPr>
          <w:spacing w:val="-7"/>
          <w:w w:val="105"/>
          <w:sz w:val="23"/>
        </w:rPr>
        <w:t xml:space="preserve"> </w:t>
      </w:r>
      <w:r>
        <w:rPr>
          <w:spacing w:val="-2"/>
          <w:w w:val="105"/>
          <w:sz w:val="23"/>
        </w:rPr>
        <w:t>the</w:t>
      </w:r>
      <w:r>
        <w:rPr>
          <w:spacing w:val="-8"/>
          <w:w w:val="105"/>
          <w:sz w:val="23"/>
        </w:rPr>
        <w:t xml:space="preserve"> </w:t>
      </w:r>
      <w:r>
        <w:rPr>
          <w:w w:val="105"/>
          <w:sz w:val="23"/>
        </w:rPr>
        <w:t>range</w:t>
      </w:r>
      <w:r>
        <w:rPr>
          <w:spacing w:val="-8"/>
          <w:w w:val="105"/>
          <w:sz w:val="23"/>
        </w:rPr>
        <w:t xml:space="preserve"> </w:t>
      </w:r>
      <w:r>
        <w:rPr>
          <w:w w:val="105"/>
          <w:sz w:val="23"/>
        </w:rPr>
        <w:t>of</w:t>
      </w:r>
      <w:r>
        <w:rPr>
          <w:spacing w:val="-10"/>
          <w:w w:val="105"/>
          <w:sz w:val="23"/>
        </w:rPr>
        <w:t xml:space="preserve"> </w:t>
      </w:r>
      <w:r>
        <w:rPr>
          <w:w w:val="105"/>
          <w:sz w:val="23"/>
        </w:rPr>
        <w:t>micro-ammeter</w:t>
      </w:r>
      <w:r>
        <w:rPr>
          <w:spacing w:val="-9"/>
          <w:w w:val="105"/>
          <w:sz w:val="23"/>
        </w:rPr>
        <w:t xml:space="preserve"> </w:t>
      </w:r>
      <w:r>
        <w:rPr>
          <w:w w:val="105"/>
          <w:sz w:val="23"/>
        </w:rPr>
        <w:t>to</w:t>
      </w:r>
      <w:r>
        <w:rPr>
          <w:spacing w:val="-8"/>
          <w:w w:val="105"/>
          <w:sz w:val="23"/>
        </w:rPr>
        <w:t xml:space="preserve"> </w:t>
      </w:r>
      <w:r>
        <w:rPr>
          <w:w w:val="105"/>
          <w:sz w:val="23"/>
        </w:rPr>
        <w:t xml:space="preserve">milli- ammeter </w:t>
      </w:r>
      <w:r>
        <w:rPr>
          <w:spacing w:val="-3"/>
          <w:w w:val="105"/>
          <w:sz w:val="23"/>
        </w:rPr>
        <w:t>and</w:t>
      </w:r>
      <w:r>
        <w:rPr>
          <w:spacing w:val="-18"/>
          <w:w w:val="105"/>
          <w:sz w:val="23"/>
        </w:rPr>
        <w:t xml:space="preserve"> </w:t>
      </w:r>
      <w:r>
        <w:rPr>
          <w:w w:val="105"/>
          <w:sz w:val="23"/>
        </w:rPr>
        <w:t>ammeter.</w:t>
      </w:r>
    </w:p>
    <w:p w:rsidR="00B141CF" w:rsidRDefault="009F45E6">
      <w:pPr>
        <w:pStyle w:val="ListParagraph"/>
        <w:numPr>
          <w:ilvl w:val="1"/>
          <w:numId w:val="105"/>
        </w:numPr>
        <w:tabs>
          <w:tab w:val="left" w:pos="1872"/>
          <w:tab w:val="left" w:pos="1873"/>
        </w:tabs>
        <w:spacing w:before="0" w:line="258" w:lineRule="exact"/>
        <w:ind w:left="1872" w:hanging="722"/>
        <w:rPr>
          <w:sz w:val="23"/>
        </w:rPr>
      </w:pPr>
      <w:r>
        <w:rPr>
          <w:w w:val="105"/>
          <w:sz w:val="23"/>
        </w:rPr>
        <w:t>Derive</w:t>
      </w:r>
      <w:r>
        <w:rPr>
          <w:spacing w:val="-10"/>
          <w:w w:val="105"/>
          <w:sz w:val="23"/>
        </w:rPr>
        <w:t xml:space="preserve"> </w:t>
      </w:r>
      <w:r>
        <w:rPr>
          <w:w w:val="105"/>
          <w:sz w:val="23"/>
        </w:rPr>
        <w:t>the</w:t>
      </w:r>
      <w:r>
        <w:rPr>
          <w:spacing w:val="-9"/>
          <w:w w:val="105"/>
          <w:sz w:val="23"/>
        </w:rPr>
        <w:t xml:space="preserve"> </w:t>
      </w:r>
      <w:r>
        <w:rPr>
          <w:spacing w:val="-3"/>
          <w:w w:val="105"/>
          <w:sz w:val="23"/>
        </w:rPr>
        <w:t>formula</w:t>
      </w:r>
      <w:r>
        <w:rPr>
          <w:spacing w:val="-10"/>
          <w:w w:val="105"/>
          <w:sz w:val="23"/>
        </w:rPr>
        <w:t xml:space="preserve"> </w:t>
      </w:r>
      <w:r>
        <w:rPr>
          <w:w w:val="105"/>
          <w:sz w:val="23"/>
        </w:rPr>
        <w:t>to</w:t>
      </w:r>
      <w:r>
        <w:rPr>
          <w:spacing w:val="-9"/>
          <w:w w:val="105"/>
          <w:sz w:val="23"/>
        </w:rPr>
        <w:t xml:space="preserve"> </w:t>
      </w:r>
      <w:r>
        <w:rPr>
          <w:w w:val="105"/>
          <w:sz w:val="23"/>
        </w:rPr>
        <w:t>find</w:t>
      </w:r>
      <w:r>
        <w:rPr>
          <w:spacing w:val="-8"/>
          <w:w w:val="105"/>
          <w:sz w:val="23"/>
        </w:rPr>
        <w:t xml:space="preserve"> </w:t>
      </w:r>
      <w:r>
        <w:rPr>
          <w:w w:val="105"/>
          <w:sz w:val="23"/>
        </w:rPr>
        <w:t>the</w:t>
      </w:r>
      <w:r>
        <w:rPr>
          <w:spacing w:val="-10"/>
          <w:w w:val="105"/>
          <w:sz w:val="23"/>
        </w:rPr>
        <w:t xml:space="preserve"> </w:t>
      </w:r>
      <w:r>
        <w:rPr>
          <w:w w:val="105"/>
          <w:sz w:val="23"/>
        </w:rPr>
        <w:t>value</w:t>
      </w:r>
      <w:r>
        <w:rPr>
          <w:spacing w:val="-9"/>
          <w:w w:val="105"/>
          <w:sz w:val="23"/>
        </w:rPr>
        <w:t xml:space="preserve"> </w:t>
      </w:r>
      <w:r>
        <w:rPr>
          <w:w w:val="105"/>
          <w:sz w:val="23"/>
        </w:rPr>
        <w:t>of</w:t>
      </w:r>
      <w:r>
        <w:rPr>
          <w:spacing w:val="-12"/>
          <w:w w:val="105"/>
          <w:sz w:val="23"/>
        </w:rPr>
        <w:t xml:space="preserve"> </w:t>
      </w:r>
      <w:r>
        <w:rPr>
          <w:w w:val="105"/>
          <w:sz w:val="23"/>
        </w:rPr>
        <w:t>shunt</w:t>
      </w:r>
      <w:r>
        <w:rPr>
          <w:spacing w:val="-6"/>
          <w:w w:val="105"/>
          <w:sz w:val="23"/>
        </w:rPr>
        <w:t xml:space="preserve"> </w:t>
      </w:r>
      <w:r>
        <w:rPr>
          <w:spacing w:val="-3"/>
          <w:w w:val="105"/>
          <w:sz w:val="23"/>
        </w:rPr>
        <w:t>resistor,</w:t>
      </w:r>
      <w:r>
        <w:rPr>
          <w:spacing w:val="-12"/>
          <w:w w:val="105"/>
          <w:sz w:val="23"/>
        </w:rPr>
        <w:t xml:space="preserve"> </w:t>
      </w:r>
      <w:r>
        <w:rPr>
          <w:w w:val="105"/>
          <w:sz w:val="23"/>
        </w:rPr>
        <w:t>Rs=</w:t>
      </w:r>
      <w:r>
        <w:rPr>
          <w:spacing w:val="-10"/>
          <w:w w:val="105"/>
          <w:sz w:val="23"/>
        </w:rPr>
        <w:t xml:space="preserve"> </w:t>
      </w:r>
      <w:r>
        <w:rPr>
          <w:w w:val="105"/>
          <w:sz w:val="23"/>
        </w:rPr>
        <w:t>Rm.Im</w:t>
      </w:r>
      <w:r>
        <w:rPr>
          <w:spacing w:val="-9"/>
          <w:w w:val="105"/>
          <w:sz w:val="23"/>
        </w:rPr>
        <w:t xml:space="preserve"> </w:t>
      </w:r>
      <w:r>
        <w:rPr>
          <w:w w:val="105"/>
          <w:sz w:val="23"/>
        </w:rPr>
        <w:t>/</w:t>
      </w:r>
      <w:r>
        <w:rPr>
          <w:spacing w:val="-7"/>
          <w:w w:val="105"/>
          <w:sz w:val="23"/>
        </w:rPr>
        <w:t xml:space="preserve"> </w:t>
      </w:r>
      <w:r>
        <w:rPr>
          <w:w w:val="105"/>
          <w:sz w:val="23"/>
        </w:rPr>
        <w:t>(</w:t>
      </w:r>
      <w:r>
        <w:rPr>
          <w:spacing w:val="-5"/>
          <w:w w:val="105"/>
          <w:sz w:val="23"/>
        </w:rPr>
        <w:t xml:space="preserve"> </w:t>
      </w:r>
      <w:r>
        <w:rPr>
          <w:w w:val="105"/>
          <w:sz w:val="23"/>
        </w:rPr>
        <w:t>I-</w:t>
      </w:r>
      <w:r>
        <w:rPr>
          <w:spacing w:val="2"/>
          <w:w w:val="105"/>
          <w:sz w:val="23"/>
        </w:rPr>
        <w:t xml:space="preserve"> </w:t>
      </w:r>
      <w:r>
        <w:rPr>
          <w:w w:val="105"/>
          <w:sz w:val="23"/>
        </w:rPr>
        <w:t>Im).</w:t>
      </w:r>
    </w:p>
    <w:p w:rsidR="00B141CF" w:rsidRDefault="009F45E6">
      <w:pPr>
        <w:pStyle w:val="ListParagraph"/>
        <w:numPr>
          <w:ilvl w:val="1"/>
          <w:numId w:val="105"/>
        </w:numPr>
        <w:tabs>
          <w:tab w:val="left" w:pos="1872"/>
          <w:tab w:val="left" w:pos="1873"/>
        </w:tabs>
        <w:ind w:left="1872" w:hanging="722"/>
        <w:rPr>
          <w:sz w:val="23"/>
        </w:rPr>
      </w:pPr>
      <w:r>
        <w:rPr>
          <w:w w:val="105"/>
          <w:sz w:val="23"/>
        </w:rPr>
        <w:t>Compute</w:t>
      </w:r>
      <w:r>
        <w:rPr>
          <w:spacing w:val="-3"/>
          <w:w w:val="105"/>
          <w:sz w:val="23"/>
        </w:rPr>
        <w:t xml:space="preserve"> </w:t>
      </w:r>
      <w:r>
        <w:rPr>
          <w:w w:val="105"/>
          <w:sz w:val="23"/>
        </w:rPr>
        <w:t>the</w:t>
      </w:r>
      <w:r>
        <w:rPr>
          <w:spacing w:val="-3"/>
          <w:w w:val="105"/>
          <w:sz w:val="23"/>
        </w:rPr>
        <w:t xml:space="preserve"> </w:t>
      </w:r>
      <w:r>
        <w:rPr>
          <w:w w:val="105"/>
          <w:sz w:val="23"/>
        </w:rPr>
        <w:t>value</w:t>
      </w:r>
      <w:r>
        <w:rPr>
          <w:spacing w:val="-3"/>
          <w:w w:val="105"/>
          <w:sz w:val="23"/>
        </w:rPr>
        <w:t xml:space="preserve"> </w:t>
      </w:r>
      <w:r>
        <w:rPr>
          <w:w w:val="105"/>
          <w:sz w:val="23"/>
        </w:rPr>
        <w:t>of</w:t>
      </w:r>
      <w:r>
        <w:rPr>
          <w:spacing w:val="-4"/>
          <w:w w:val="105"/>
          <w:sz w:val="23"/>
        </w:rPr>
        <w:t xml:space="preserve"> </w:t>
      </w:r>
      <w:r>
        <w:rPr>
          <w:w w:val="105"/>
          <w:sz w:val="23"/>
        </w:rPr>
        <w:t>shunt</w:t>
      </w:r>
      <w:r>
        <w:rPr>
          <w:spacing w:val="-3"/>
          <w:w w:val="105"/>
          <w:sz w:val="23"/>
        </w:rPr>
        <w:t xml:space="preserve"> resistance</w:t>
      </w:r>
      <w:r>
        <w:rPr>
          <w:spacing w:val="-2"/>
          <w:w w:val="105"/>
          <w:sz w:val="23"/>
        </w:rPr>
        <w:t xml:space="preserve"> </w:t>
      </w:r>
      <w:r>
        <w:rPr>
          <w:w w:val="105"/>
          <w:sz w:val="23"/>
        </w:rPr>
        <w:t>for</w:t>
      </w:r>
      <w:r>
        <w:rPr>
          <w:spacing w:val="-5"/>
          <w:w w:val="105"/>
          <w:sz w:val="23"/>
        </w:rPr>
        <w:t xml:space="preserve"> </w:t>
      </w:r>
      <w:r>
        <w:rPr>
          <w:w w:val="105"/>
          <w:sz w:val="23"/>
        </w:rPr>
        <w:t>a</w:t>
      </w:r>
      <w:r>
        <w:rPr>
          <w:spacing w:val="-2"/>
          <w:w w:val="105"/>
          <w:sz w:val="23"/>
        </w:rPr>
        <w:t xml:space="preserve"> </w:t>
      </w:r>
      <w:r>
        <w:rPr>
          <w:spacing w:val="-3"/>
          <w:w w:val="105"/>
          <w:sz w:val="23"/>
        </w:rPr>
        <w:t>desired</w:t>
      </w:r>
      <w:r>
        <w:rPr>
          <w:spacing w:val="-9"/>
          <w:w w:val="105"/>
          <w:sz w:val="23"/>
        </w:rPr>
        <w:t xml:space="preserve"> </w:t>
      </w:r>
      <w:r>
        <w:rPr>
          <w:spacing w:val="-3"/>
          <w:w w:val="105"/>
          <w:sz w:val="23"/>
        </w:rPr>
        <w:t>extension</w:t>
      </w:r>
      <w:r>
        <w:rPr>
          <w:spacing w:val="1"/>
          <w:w w:val="105"/>
          <w:sz w:val="23"/>
        </w:rPr>
        <w:t xml:space="preserve"> </w:t>
      </w:r>
      <w:r>
        <w:rPr>
          <w:w w:val="105"/>
          <w:sz w:val="23"/>
        </w:rPr>
        <w:t>in</w:t>
      </w:r>
      <w:r>
        <w:rPr>
          <w:spacing w:val="-37"/>
          <w:w w:val="105"/>
          <w:sz w:val="23"/>
        </w:rPr>
        <w:t xml:space="preserve"> </w:t>
      </w:r>
      <w:r>
        <w:rPr>
          <w:spacing w:val="-2"/>
          <w:w w:val="105"/>
          <w:sz w:val="23"/>
        </w:rPr>
        <w:t>range.</w:t>
      </w:r>
    </w:p>
    <w:p w:rsidR="00B141CF" w:rsidRDefault="009F45E6">
      <w:pPr>
        <w:pStyle w:val="ListParagraph"/>
        <w:numPr>
          <w:ilvl w:val="1"/>
          <w:numId w:val="105"/>
        </w:numPr>
        <w:tabs>
          <w:tab w:val="left" w:pos="1872"/>
          <w:tab w:val="left" w:pos="1873"/>
        </w:tabs>
        <w:spacing w:before="17"/>
        <w:ind w:left="1872" w:hanging="722"/>
        <w:rPr>
          <w:sz w:val="23"/>
        </w:rPr>
      </w:pPr>
      <w:r>
        <w:rPr>
          <w:w w:val="105"/>
          <w:sz w:val="23"/>
        </w:rPr>
        <w:t>Draw</w:t>
      </w:r>
      <w:r>
        <w:rPr>
          <w:spacing w:val="-6"/>
          <w:w w:val="105"/>
          <w:sz w:val="23"/>
        </w:rPr>
        <w:t xml:space="preserve"> </w:t>
      </w:r>
      <w:r>
        <w:rPr>
          <w:w w:val="105"/>
          <w:sz w:val="23"/>
        </w:rPr>
        <w:t>the</w:t>
      </w:r>
      <w:r>
        <w:rPr>
          <w:spacing w:val="-4"/>
          <w:w w:val="105"/>
          <w:sz w:val="23"/>
        </w:rPr>
        <w:t xml:space="preserve"> </w:t>
      </w:r>
      <w:r>
        <w:rPr>
          <w:w w:val="105"/>
          <w:sz w:val="23"/>
        </w:rPr>
        <w:t>circuit</w:t>
      </w:r>
      <w:r>
        <w:rPr>
          <w:spacing w:val="-8"/>
          <w:w w:val="105"/>
          <w:sz w:val="23"/>
        </w:rPr>
        <w:t xml:space="preserve"> </w:t>
      </w:r>
      <w:r>
        <w:rPr>
          <w:w w:val="105"/>
          <w:sz w:val="23"/>
        </w:rPr>
        <w:t>of</w:t>
      </w:r>
      <w:r>
        <w:rPr>
          <w:spacing w:val="-6"/>
          <w:w w:val="105"/>
          <w:sz w:val="23"/>
        </w:rPr>
        <w:t xml:space="preserve"> </w:t>
      </w:r>
      <w:r>
        <w:rPr>
          <w:w w:val="105"/>
          <w:sz w:val="23"/>
        </w:rPr>
        <w:t>a</w:t>
      </w:r>
      <w:r>
        <w:rPr>
          <w:spacing w:val="-3"/>
          <w:w w:val="105"/>
          <w:sz w:val="23"/>
        </w:rPr>
        <w:t xml:space="preserve"> </w:t>
      </w:r>
      <w:r>
        <w:rPr>
          <w:w w:val="105"/>
          <w:sz w:val="23"/>
        </w:rPr>
        <w:t>multi-range</w:t>
      </w:r>
      <w:r>
        <w:rPr>
          <w:spacing w:val="-3"/>
          <w:w w:val="105"/>
          <w:sz w:val="23"/>
        </w:rPr>
        <w:t xml:space="preserve"> </w:t>
      </w:r>
      <w:r>
        <w:rPr>
          <w:w w:val="105"/>
          <w:sz w:val="23"/>
        </w:rPr>
        <w:t>ammeter</w:t>
      </w:r>
      <w:r>
        <w:rPr>
          <w:spacing w:val="-12"/>
          <w:w w:val="105"/>
          <w:sz w:val="23"/>
        </w:rPr>
        <w:t xml:space="preserve"> </w:t>
      </w:r>
      <w:r>
        <w:rPr>
          <w:w w:val="105"/>
          <w:sz w:val="23"/>
        </w:rPr>
        <w:t>using</w:t>
      </w:r>
      <w:r>
        <w:rPr>
          <w:spacing w:val="-8"/>
          <w:w w:val="105"/>
          <w:sz w:val="23"/>
        </w:rPr>
        <w:t xml:space="preserve"> </w:t>
      </w:r>
      <w:r>
        <w:rPr>
          <w:w w:val="105"/>
          <w:sz w:val="23"/>
        </w:rPr>
        <w:t>universal</w:t>
      </w:r>
      <w:r>
        <w:rPr>
          <w:spacing w:val="-7"/>
          <w:w w:val="105"/>
          <w:sz w:val="23"/>
        </w:rPr>
        <w:t xml:space="preserve"> </w:t>
      </w:r>
      <w:r>
        <w:rPr>
          <w:w w:val="105"/>
          <w:sz w:val="23"/>
        </w:rPr>
        <w:t>or</w:t>
      </w:r>
      <w:r>
        <w:rPr>
          <w:spacing w:val="-6"/>
          <w:w w:val="105"/>
          <w:sz w:val="23"/>
        </w:rPr>
        <w:t xml:space="preserve"> </w:t>
      </w:r>
      <w:r>
        <w:rPr>
          <w:spacing w:val="-3"/>
          <w:w w:val="105"/>
          <w:sz w:val="23"/>
        </w:rPr>
        <w:t>Ayrton</w:t>
      </w:r>
      <w:r>
        <w:rPr>
          <w:spacing w:val="-9"/>
          <w:w w:val="105"/>
          <w:sz w:val="23"/>
        </w:rPr>
        <w:t xml:space="preserve"> </w:t>
      </w:r>
      <w:r>
        <w:rPr>
          <w:w w:val="105"/>
          <w:sz w:val="23"/>
        </w:rPr>
        <w:t>shunt.</w:t>
      </w:r>
    </w:p>
    <w:p w:rsidR="00B141CF" w:rsidRDefault="009F45E6">
      <w:pPr>
        <w:pStyle w:val="ListParagraph"/>
        <w:numPr>
          <w:ilvl w:val="1"/>
          <w:numId w:val="105"/>
        </w:numPr>
        <w:tabs>
          <w:tab w:val="left" w:pos="1872"/>
          <w:tab w:val="left" w:pos="1873"/>
        </w:tabs>
        <w:ind w:left="1872" w:hanging="722"/>
        <w:rPr>
          <w:sz w:val="23"/>
        </w:rPr>
      </w:pPr>
      <w:r>
        <w:rPr>
          <w:w w:val="105"/>
          <w:sz w:val="23"/>
        </w:rPr>
        <w:t>List three precautions to be observed in using a</w:t>
      </w:r>
      <w:r>
        <w:rPr>
          <w:spacing w:val="-37"/>
          <w:w w:val="105"/>
          <w:sz w:val="23"/>
        </w:rPr>
        <w:t xml:space="preserve"> </w:t>
      </w:r>
      <w:r>
        <w:rPr>
          <w:w w:val="105"/>
          <w:sz w:val="23"/>
        </w:rPr>
        <w:t>DC</w:t>
      </w:r>
      <w:r w:rsidR="00085800">
        <w:rPr>
          <w:w w:val="105"/>
          <w:sz w:val="23"/>
        </w:rPr>
        <w:t xml:space="preserve"> </w:t>
      </w:r>
      <w:r>
        <w:rPr>
          <w:w w:val="105"/>
          <w:sz w:val="23"/>
        </w:rPr>
        <w:t>ammeter.</w:t>
      </w:r>
    </w:p>
    <w:p w:rsidR="00B141CF" w:rsidRDefault="009F45E6">
      <w:pPr>
        <w:pStyle w:val="ListParagraph"/>
        <w:numPr>
          <w:ilvl w:val="1"/>
          <w:numId w:val="105"/>
        </w:numPr>
        <w:tabs>
          <w:tab w:val="left" w:pos="1872"/>
          <w:tab w:val="left" w:pos="1873"/>
        </w:tabs>
        <w:ind w:left="1872" w:hanging="722"/>
        <w:rPr>
          <w:sz w:val="23"/>
        </w:rPr>
      </w:pPr>
      <w:r>
        <w:rPr>
          <w:w w:val="105"/>
          <w:sz w:val="23"/>
        </w:rPr>
        <w:t>Enlist the uses of DC</w:t>
      </w:r>
      <w:r>
        <w:rPr>
          <w:spacing w:val="-35"/>
          <w:w w:val="105"/>
          <w:sz w:val="23"/>
        </w:rPr>
        <w:t xml:space="preserve"> </w:t>
      </w:r>
      <w:r>
        <w:rPr>
          <w:w w:val="105"/>
          <w:sz w:val="23"/>
        </w:rPr>
        <w:t>ammeter.</w:t>
      </w:r>
    </w:p>
    <w:p w:rsidR="00B141CF" w:rsidRDefault="009F45E6">
      <w:pPr>
        <w:pStyle w:val="ListParagraph"/>
        <w:numPr>
          <w:ilvl w:val="1"/>
          <w:numId w:val="105"/>
        </w:numPr>
        <w:tabs>
          <w:tab w:val="left" w:pos="1872"/>
          <w:tab w:val="left" w:pos="1873"/>
        </w:tabs>
        <w:spacing w:before="17"/>
        <w:ind w:left="1872" w:hanging="722"/>
        <w:rPr>
          <w:sz w:val="23"/>
        </w:rPr>
      </w:pPr>
      <w:r>
        <w:rPr>
          <w:w w:val="105"/>
          <w:sz w:val="23"/>
        </w:rPr>
        <w:t>Identify the function of</w:t>
      </w:r>
      <w:r>
        <w:rPr>
          <w:spacing w:val="-6"/>
          <w:w w:val="105"/>
          <w:sz w:val="23"/>
        </w:rPr>
        <w:t xml:space="preserve"> </w:t>
      </w:r>
      <w:r>
        <w:rPr>
          <w:w w:val="105"/>
          <w:sz w:val="23"/>
        </w:rPr>
        <w:t>multiplier</w:t>
      </w:r>
      <w:r w:rsidR="00085800">
        <w:rPr>
          <w:w w:val="105"/>
          <w:sz w:val="23"/>
        </w:rPr>
        <w:t xml:space="preserve"> </w:t>
      </w:r>
      <w:r>
        <w:rPr>
          <w:w w:val="105"/>
          <w:sz w:val="23"/>
        </w:rPr>
        <w:t>resistor.</w:t>
      </w:r>
    </w:p>
    <w:p w:rsidR="00B141CF" w:rsidRDefault="009F45E6">
      <w:pPr>
        <w:pStyle w:val="ListParagraph"/>
        <w:numPr>
          <w:ilvl w:val="1"/>
          <w:numId w:val="105"/>
        </w:numPr>
        <w:tabs>
          <w:tab w:val="left" w:pos="1872"/>
          <w:tab w:val="left" w:pos="1873"/>
        </w:tabs>
        <w:ind w:left="1872" w:hanging="722"/>
        <w:rPr>
          <w:sz w:val="23"/>
        </w:rPr>
      </w:pPr>
      <w:r>
        <w:rPr>
          <w:w w:val="105"/>
          <w:sz w:val="23"/>
        </w:rPr>
        <w:t>Derive</w:t>
      </w:r>
      <w:r>
        <w:rPr>
          <w:spacing w:val="-6"/>
          <w:w w:val="105"/>
          <w:sz w:val="23"/>
        </w:rPr>
        <w:t xml:space="preserve"> </w:t>
      </w:r>
      <w:r>
        <w:rPr>
          <w:w w:val="105"/>
          <w:sz w:val="23"/>
        </w:rPr>
        <w:t>the</w:t>
      </w:r>
      <w:r>
        <w:rPr>
          <w:spacing w:val="-6"/>
          <w:w w:val="105"/>
          <w:sz w:val="23"/>
        </w:rPr>
        <w:t xml:space="preserve"> </w:t>
      </w:r>
      <w:r>
        <w:rPr>
          <w:spacing w:val="-3"/>
          <w:w w:val="105"/>
          <w:sz w:val="23"/>
        </w:rPr>
        <w:t>formula</w:t>
      </w:r>
      <w:r>
        <w:rPr>
          <w:spacing w:val="-5"/>
          <w:w w:val="105"/>
          <w:sz w:val="23"/>
        </w:rPr>
        <w:t xml:space="preserve"> </w:t>
      </w:r>
      <w:r>
        <w:rPr>
          <w:w w:val="105"/>
          <w:sz w:val="23"/>
        </w:rPr>
        <w:t>to</w:t>
      </w:r>
      <w:r>
        <w:rPr>
          <w:spacing w:val="-6"/>
          <w:w w:val="105"/>
          <w:sz w:val="23"/>
        </w:rPr>
        <w:t xml:space="preserve"> </w:t>
      </w:r>
      <w:r>
        <w:rPr>
          <w:w w:val="105"/>
          <w:sz w:val="23"/>
        </w:rPr>
        <w:t>find</w:t>
      </w:r>
      <w:r>
        <w:rPr>
          <w:spacing w:val="-5"/>
          <w:w w:val="105"/>
          <w:sz w:val="23"/>
        </w:rPr>
        <w:t xml:space="preserve"> </w:t>
      </w:r>
      <w:r>
        <w:rPr>
          <w:w w:val="105"/>
          <w:sz w:val="23"/>
        </w:rPr>
        <w:t>the</w:t>
      </w:r>
      <w:r>
        <w:rPr>
          <w:spacing w:val="-6"/>
          <w:w w:val="105"/>
          <w:sz w:val="23"/>
        </w:rPr>
        <w:t xml:space="preserve"> </w:t>
      </w:r>
      <w:r>
        <w:rPr>
          <w:w w:val="105"/>
          <w:sz w:val="23"/>
        </w:rPr>
        <w:t>value</w:t>
      </w:r>
      <w:r>
        <w:rPr>
          <w:spacing w:val="-6"/>
          <w:w w:val="105"/>
          <w:sz w:val="23"/>
        </w:rPr>
        <w:t xml:space="preserve"> </w:t>
      </w:r>
      <w:r>
        <w:rPr>
          <w:w w:val="105"/>
          <w:sz w:val="23"/>
        </w:rPr>
        <w:t>of</w:t>
      </w:r>
      <w:r>
        <w:rPr>
          <w:spacing w:val="-9"/>
          <w:w w:val="105"/>
          <w:sz w:val="23"/>
        </w:rPr>
        <w:t xml:space="preserve"> </w:t>
      </w:r>
      <w:r>
        <w:rPr>
          <w:w w:val="105"/>
          <w:sz w:val="23"/>
        </w:rPr>
        <w:t>multiplier</w:t>
      </w:r>
      <w:r>
        <w:rPr>
          <w:spacing w:val="-8"/>
          <w:w w:val="105"/>
          <w:sz w:val="23"/>
        </w:rPr>
        <w:t xml:space="preserve"> </w:t>
      </w:r>
      <w:r>
        <w:rPr>
          <w:w w:val="105"/>
          <w:sz w:val="23"/>
        </w:rPr>
        <w:t>resistance,</w:t>
      </w:r>
      <w:r>
        <w:rPr>
          <w:spacing w:val="-9"/>
          <w:w w:val="105"/>
          <w:sz w:val="23"/>
        </w:rPr>
        <w:t xml:space="preserve"> </w:t>
      </w:r>
      <w:r>
        <w:rPr>
          <w:w w:val="105"/>
          <w:sz w:val="23"/>
        </w:rPr>
        <w:t>Rm</w:t>
      </w:r>
      <w:r>
        <w:rPr>
          <w:spacing w:val="-6"/>
          <w:w w:val="105"/>
          <w:sz w:val="23"/>
        </w:rPr>
        <w:t xml:space="preserve"> </w:t>
      </w:r>
      <w:r>
        <w:rPr>
          <w:w w:val="105"/>
          <w:sz w:val="23"/>
        </w:rPr>
        <w:t>=</w:t>
      </w:r>
      <w:r>
        <w:rPr>
          <w:spacing w:val="-6"/>
          <w:w w:val="105"/>
          <w:sz w:val="23"/>
        </w:rPr>
        <w:t xml:space="preserve"> </w:t>
      </w:r>
      <w:r>
        <w:rPr>
          <w:w w:val="105"/>
          <w:sz w:val="23"/>
        </w:rPr>
        <w:t>(V-</w:t>
      </w:r>
      <w:r>
        <w:rPr>
          <w:spacing w:val="-8"/>
          <w:w w:val="105"/>
          <w:sz w:val="23"/>
        </w:rPr>
        <w:t xml:space="preserve"> </w:t>
      </w:r>
      <w:r>
        <w:rPr>
          <w:w w:val="105"/>
          <w:sz w:val="23"/>
        </w:rPr>
        <w:t>Im</w:t>
      </w:r>
      <w:r>
        <w:rPr>
          <w:spacing w:val="-6"/>
          <w:w w:val="105"/>
          <w:sz w:val="23"/>
        </w:rPr>
        <w:t xml:space="preserve"> </w:t>
      </w:r>
      <w:r>
        <w:rPr>
          <w:w w:val="105"/>
          <w:sz w:val="23"/>
        </w:rPr>
        <w:t>Rm)/</w:t>
      </w:r>
      <w:r>
        <w:rPr>
          <w:spacing w:val="-29"/>
          <w:w w:val="105"/>
          <w:sz w:val="23"/>
        </w:rPr>
        <w:t xml:space="preserve"> </w:t>
      </w:r>
      <w:r>
        <w:rPr>
          <w:w w:val="105"/>
          <w:sz w:val="23"/>
        </w:rPr>
        <w:t>Im.</w:t>
      </w:r>
    </w:p>
    <w:p w:rsidR="00B141CF" w:rsidRDefault="009F45E6">
      <w:pPr>
        <w:pStyle w:val="ListParagraph"/>
        <w:numPr>
          <w:ilvl w:val="1"/>
          <w:numId w:val="105"/>
        </w:numPr>
        <w:tabs>
          <w:tab w:val="left" w:pos="1872"/>
          <w:tab w:val="left" w:pos="1873"/>
        </w:tabs>
        <w:spacing w:line="254" w:lineRule="auto"/>
        <w:ind w:left="1872" w:right="546" w:hanging="750"/>
        <w:rPr>
          <w:sz w:val="23"/>
        </w:rPr>
      </w:pPr>
      <w:r>
        <w:rPr>
          <w:w w:val="105"/>
          <w:sz w:val="23"/>
        </w:rPr>
        <w:t>Compute</w:t>
      </w:r>
      <w:r>
        <w:rPr>
          <w:spacing w:val="-9"/>
          <w:w w:val="105"/>
          <w:sz w:val="23"/>
        </w:rPr>
        <w:t xml:space="preserve"> </w:t>
      </w:r>
      <w:r>
        <w:rPr>
          <w:w w:val="105"/>
          <w:sz w:val="23"/>
        </w:rPr>
        <w:t>the</w:t>
      </w:r>
      <w:r>
        <w:rPr>
          <w:spacing w:val="-9"/>
          <w:w w:val="105"/>
          <w:sz w:val="23"/>
        </w:rPr>
        <w:t xml:space="preserve"> </w:t>
      </w:r>
      <w:r>
        <w:rPr>
          <w:w w:val="105"/>
          <w:sz w:val="23"/>
        </w:rPr>
        <w:t>value</w:t>
      </w:r>
      <w:r>
        <w:rPr>
          <w:spacing w:val="-9"/>
          <w:w w:val="105"/>
          <w:sz w:val="23"/>
        </w:rPr>
        <w:t xml:space="preserve"> </w:t>
      </w:r>
      <w:r>
        <w:rPr>
          <w:w w:val="105"/>
          <w:sz w:val="23"/>
        </w:rPr>
        <w:t>of</w:t>
      </w:r>
      <w:r>
        <w:rPr>
          <w:spacing w:val="-11"/>
          <w:w w:val="105"/>
          <w:sz w:val="23"/>
        </w:rPr>
        <w:t xml:space="preserve"> </w:t>
      </w:r>
      <w:r>
        <w:rPr>
          <w:w w:val="105"/>
          <w:sz w:val="23"/>
        </w:rPr>
        <w:t>multiplier</w:t>
      </w:r>
      <w:r>
        <w:rPr>
          <w:spacing w:val="-8"/>
          <w:w w:val="105"/>
          <w:sz w:val="23"/>
        </w:rPr>
        <w:t xml:space="preserve"> </w:t>
      </w:r>
      <w:r>
        <w:rPr>
          <w:w w:val="105"/>
          <w:sz w:val="23"/>
        </w:rPr>
        <w:t>resistor</w:t>
      </w:r>
      <w:r>
        <w:rPr>
          <w:spacing w:val="-10"/>
          <w:w w:val="105"/>
          <w:sz w:val="23"/>
        </w:rPr>
        <w:t xml:space="preserve"> </w:t>
      </w:r>
      <w:r>
        <w:rPr>
          <w:w w:val="105"/>
          <w:sz w:val="23"/>
        </w:rPr>
        <w:t>for</w:t>
      </w:r>
      <w:r>
        <w:rPr>
          <w:spacing w:val="-11"/>
          <w:w w:val="105"/>
          <w:sz w:val="23"/>
        </w:rPr>
        <w:t xml:space="preserve"> </w:t>
      </w:r>
      <w:r>
        <w:rPr>
          <w:w w:val="105"/>
          <w:sz w:val="23"/>
        </w:rPr>
        <w:t>a</w:t>
      </w:r>
      <w:r>
        <w:rPr>
          <w:spacing w:val="-10"/>
          <w:w w:val="105"/>
          <w:sz w:val="23"/>
        </w:rPr>
        <w:t xml:space="preserve"> </w:t>
      </w:r>
      <w:r>
        <w:rPr>
          <w:spacing w:val="-3"/>
          <w:w w:val="105"/>
          <w:sz w:val="23"/>
        </w:rPr>
        <w:t>desired</w:t>
      </w:r>
      <w:r>
        <w:rPr>
          <w:spacing w:val="-8"/>
          <w:w w:val="105"/>
          <w:sz w:val="23"/>
        </w:rPr>
        <w:t xml:space="preserve"> </w:t>
      </w:r>
      <w:r>
        <w:rPr>
          <w:spacing w:val="-3"/>
          <w:w w:val="105"/>
          <w:sz w:val="23"/>
        </w:rPr>
        <w:t>f.s.d.</w:t>
      </w:r>
      <w:r>
        <w:rPr>
          <w:spacing w:val="-11"/>
          <w:w w:val="105"/>
          <w:sz w:val="23"/>
        </w:rPr>
        <w:t xml:space="preserve"> </w:t>
      </w:r>
      <w:r>
        <w:rPr>
          <w:w w:val="105"/>
          <w:sz w:val="23"/>
        </w:rPr>
        <w:t>of</w:t>
      </w:r>
      <w:r>
        <w:rPr>
          <w:spacing w:val="-11"/>
          <w:w w:val="105"/>
          <w:sz w:val="23"/>
        </w:rPr>
        <w:t xml:space="preserve"> </w:t>
      </w:r>
      <w:r>
        <w:rPr>
          <w:w w:val="105"/>
          <w:sz w:val="23"/>
        </w:rPr>
        <w:t>DC</w:t>
      </w:r>
      <w:r>
        <w:rPr>
          <w:spacing w:val="-11"/>
          <w:w w:val="105"/>
          <w:sz w:val="23"/>
        </w:rPr>
        <w:t xml:space="preserve"> </w:t>
      </w:r>
      <w:r>
        <w:rPr>
          <w:w w:val="105"/>
          <w:sz w:val="23"/>
        </w:rPr>
        <w:t>volts</w:t>
      </w:r>
      <w:r>
        <w:rPr>
          <w:spacing w:val="-10"/>
          <w:w w:val="105"/>
          <w:sz w:val="23"/>
        </w:rPr>
        <w:t xml:space="preserve"> </w:t>
      </w:r>
      <w:r>
        <w:rPr>
          <w:w w:val="105"/>
          <w:sz w:val="23"/>
        </w:rPr>
        <w:t>using</w:t>
      </w:r>
      <w:r>
        <w:rPr>
          <w:spacing w:val="-15"/>
          <w:w w:val="105"/>
          <w:sz w:val="23"/>
        </w:rPr>
        <w:t xml:space="preserve"> </w:t>
      </w:r>
      <w:r>
        <w:rPr>
          <w:spacing w:val="2"/>
          <w:w w:val="105"/>
          <w:sz w:val="23"/>
        </w:rPr>
        <w:t xml:space="preserve">above </w:t>
      </w:r>
      <w:r>
        <w:rPr>
          <w:w w:val="105"/>
          <w:sz w:val="23"/>
        </w:rPr>
        <w:t>formula.</w:t>
      </w:r>
    </w:p>
    <w:p w:rsidR="00B141CF" w:rsidRDefault="009F45E6">
      <w:pPr>
        <w:pStyle w:val="ListParagraph"/>
        <w:numPr>
          <w:ilvl w:val="1"/>
          <w:numId w:val="105"/>
        </w:numPr>
        <w:tabs>
          <w:tab w:val="left" w:pos="1872"/>
          <w:tab w:val="left" w:pos="1873"/>
        </w:tabs>
        <w:spacing w:before="0" w:line="258" w:lineRule="exact"/>
        <w:ind w:left="1872" w:hanging="750"/>
        <w:rPr>
          <w:sz w:val="23"/>
        </w:rPr>
      </w:pPr>
      <w:r>
        <w:rPr>
          <w:w w:val="105"/>
          <w:sz w:val="23"/>
        </w:rPr>
        <w:t>Draw</w:t>
      </w:r>
      <w:r>
        <w:rPr>
          <w:spacing w:val="-13"/>
          <w:w w:val="105"/>
          <w:sz w:val="23"/>
        </w:rPr>
        <w:t xml:space="preserve"> </w:t>
      </w:r>
      <w:r>
        <w:rPr>
          <w:w w:val="105"/>
          <w:sz w:val="23"/>
        </w:rPr>
        <w:t>a</w:t>
      </w:r>
      <w:r>
        <w:rPr>
          <w:spacing w:val="-13"/>
          <w:w w:val="105"/>
          <w:sz w:val="23"/>
        </w:rPr>
        <w:t xml:space="preserve"> </w:t>
      </w:r>
      <w:r>
        <w:rPr>
          <w:w w:val="105"/>
          <w:sz w:val="23"/>
        </w:rPr>
        <w:t>circuit</w:t>
      </w:r>
      <w:r>
        <w:rPr>
          <w:spacing w:val="-16"/>
          <w:w w:val="105"/>
          <w:sz w:val="23"/>
        </w:rPr>
        <w:t xml:space="preserve"> </w:t>
      </w:r>
      <w:r>
        <w:rPr>
          <w:w w:val="105"/>
          <w:sz w:val="23"/>
        </w:rPr>
        <w:t>arrangement</w:t>
      </w:r>
      <w:r>
        <w:rPr>
          <w:spacing w:val="-15"/>
          <w:w w:val="105"/>
          <w:sz w:val="23"/>
        </w:rPr>
        <w:t xml:space="preserve"> </w:t>
      </w:r>
      <w:r>
        <w:rPr>
          <w:w w:val="105"/>
          <w:sz w:val="23"/>
        </w:rPr>
        <w:t>of</w:t>
      </w:r>
      <w:r>
        <w:rPr>
          <w:spacing w:val="-16"/>
          <w:w w:val="105"/>
          <w:sz w:val="23"/>
        </w:rPr>
        <w:t xml:space="preserve"> </w:t>
      </w:r>
      <w:r>
        <w:rPr>
          <w:w w:val="105"/>
          <w:sz w:val="23"/>
        </w:rPr>
        <w:t>a</w:t>
      </w:r>
      <w:r>
        <w:rPr>
          <w:spacing w:val="-13"/>
          <w:w w:val="105"/>
          <w:sz w:val="23"/>
        </w:rPr>
        <w:t xml:space="preserve"> </w:t>
      </w:r>
      <w:r>
        <w:rPr>
          <w:w w:val="105"/>
          <w:sz w:val="23"/>
        </w:rPr>
        <w:t>multi-range</w:t>
      </w:r>
      <w:r>
        <w:rPr>
          <w:spacing w:val="-12"/>
          <w:w w:val="105"/>
          <w:sz w:val="23"/>
        </w:rPr>
        <w:t xml:space="preserve"> </w:t>
      </w:r>
      <w:r>
        <w:rPr>
          <w:w w:val="105"/>
          <w:sz w:val="23"/>
        </w:rPr>
        <w:t>voltmeter</w:t>
      </w:r>
      <w:r>
        <w:rPr>
          <w:spacing w:val="-14"/>
          <w:w w:val="105"/>
          <w:sz w:val="23"/>
        </w:rPr>
        <w:t xml:space="preserve"> </w:t>
      </w:r>
      <w:r>
        <w:rPr>
          <w:w w:val="105"/>
          <w:sz w:val="23"/>
        </w:rPr>
        <w:t>using</w:t>
      </w:r>
      <w:r>
        <w:rPr>
          <w:spacing w:val="-11"/>
          <w:w w:val="105"/>
          <w:sz w:val="23"/>
        </w:rPr>
        <w:t xml:space="preserve"> </w:t>
      </w:r>
      <w:r>
        <w:rPr>
          <w:w w:val="105"/>
          <w:sz w:val="23"/>
        </w:rPr>
        <w:t>multiplier</w:t>
      </w:r>
      <w:r>
        <w:rPr>
          <w:spacing w:val="-14"/>
          <w:w w:val="105"/>
          <w:sz w:val="23"/>
        </w:rPr>
        <w:t xml:space="preserve"> </w:t>
      </w:r>
      <w:r>
        <w:rPr>
          <w:w w:val="105"/>
          <w:sz w:val="23"/>
        </w:rPr>
        <w:t>resistors.</w:t>
      </w:r>
    </w:p>
    <w:p w:rsidR="00B141CF" w:rsidRDefault="009F45E6">
      <w:pPr>
        <w:pStyle w:val="ListParagraph"/>
        <w:numPr>
          <w:ilvl w:val="1"/>
          <w:numId w:val="105"/>
        </w:numPr>
        <w:tabs>
          <w:tab w:val="left" w:pos="1872"/>
          <w:tab w:val="left" w:pos="1873"/>
        </w:tabs>
        <w:spacing w:before="10"/>
        <w:ind w:left="1872" w:hanging="722"/>
        <w:rPr>
          <w:sz w:val="23"/>
        </w:rPr>
      </w:pPr>
      <w:r>
        <w:rPr>
          <w:w w:val="105"/>
          <w:sz w:val="23"/>
        </w:rPr>
        <w:t>Explain the sensitivity and load effect of</w:t>
      </w:r>
      <w:r>
        <w:rPr>
          <w:spacing w:val="-25"/>
          <w:w w:val="105"/>
          <w:sz w:val="23"/>
        </w:rPr>
        <w:t xml:space="preserve"> </w:t>
      </w:r>
      <w:r>
        <w:rPr>
          <w:w w:val="105"/>
          <w:sz w:val="23"/>
        </w:rPr>
        <w:t>a</w:t>
      </w:r>
      <w:r w:rsidR="00CC636F">
        <w:rPr>
          <w:w w:val="105"/>
          <w:sz w:val="23"/>
        </w:rPr>
        <w:t xml:space="preserve"> </w:t>
      </w:r>
      <w:r>
        <w:rPr>
          <w:w w:val="105"/>
          <w:sz w:val="23"/>
        </w:rPr>
        <w:t>voltmeter.</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List the precautions in using DC</w:t>
      </w:r>
      <w:r>
        <w:rPr>
          <w:spacing w:val="-40"/>
          <w:w w:val="105"/>
          <w:sz w:val="23"/>
        </w:rPr>
        <w:t xml:space="preserve"> </w:t>
      </w:r>
      <w:r>
        <w:rPr>
          <w:w w:val="105"/>
          <w:sz w:val="23"/>
        </w:rPr>
        <w:t>Voltmeter.</w:t>
      </w:r>
    </w:p>
    <w:p w:rsidR="00B141CF" w:rsidRDefault="009F45E6">
      <w:pPr>
        <w:pStyle w:val="ListParagraph"/>
        <w:numPr>
          <w:ilvl w:val="1"/>
          <w:numId w:val="105"/>
        </w:numPr>
        <w:tabs>
          <w:tab w:val="left" w:pos="1872"/>
          <w:tab w:val="left" w:pos="1873"/>
        </w:tabs>
        <w:ind w:left="1872" w:hanging="722"/>
        <w:rPr>
          <w:sz w:val="23"/>
        </w:rPr>
      </w:pPr>
      <w:r>
        <w:rPr>
          <w:w w:val="105"/>
          <w:sz w:val="23"/>
        </w:rPr>
        <w:t>List the uses of DC</w:t>
      </w:r>
      <w:r>
        <w:rPr>
          <w:spacing w:val="-34"/>
          <w:w w:val="105"/>
          <w:sz w:val="23"/>
        </w:rPr>
        <w:t xml:space="preserve"> </w:t>
      </w:r>
      <w:r>
        <w:rPr>
          <w:w w:val="105"/>
          <w:sz w:val="23"/>
        </w:rPr>
        <w:t>voltmeter.</w:t>
      </w:r>
    </w:p>
    <w:p w:rsidR="00B141CF" w:rsidRDefault="009F45E6">
      <w:pPr>
        <w:pStyle w:val="ListParagraph"/>
        <w:numPr>
          <w:ilvl w:val="1"/>
          <w:numId w:val="105"/>
        </w:numPr>
        <w:tabs>
          <w:tab w:val="left" w:pos="1872"/>
          <w:tab w:val="left" w:pos="1873"/>
        </w:tabs>
        <w:spacing w:before="10"/>
        <w:ind w:left="1872" w:hanging="722"/>
        <w:rPr>
          <w:sz w:val="23"/>
        </w:rPr>
      </w:pPr>
      <w:r>
        <w:rPr>
          <w:w w:val="105"/>
          <w:sz w:val="23"/>
        </w:rPr>
        <w:t>List the method of measuring a</w:t>
      </w:r>
      <w:r>
        <w:rPr>
          <w:spacing w:val="-38"/>
          <w:w w:val="105"/>
          <w:sz w:val="23"/>
        </w:rPr>
        <w:t xml:space="preserve"> </w:t>
      </w:r>
      <w:r>
        <w:rPr>
          <w:w w:val="105"/>
          <w:sz w:val="23"/>
        </w:rPr>
        <w:t>resistance.</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 xml:space="preserve">Explain the </w:t>
      </w:r>
      <w:r>
        <w:rPr>
          <w:spacing w:val="-3"/>
          <w:w w:val="105"/>
          <w:sz w:val="23"/>
        </w:rPr>
        <w:t xml:space="preserve">voltmeter-ammeter </w:t>
      </w:r>
      <w:r>
        <w:rPr>
          <w:w w:val="105"/>
          <w:sz w:val="23"/>
        </w:rPr>
        <w:t xml:space="preserve">method of </w:t>
      </w:r>
      <w:r>
        <w:rPr>
          <w:spacing w:val="-2"/>
          <w:w w:val="105"/>
          <w:sz w:val="23"/>
        </w:rPr>
        <w:t>measuring</w:t>
      </w:r>
      <w:r>
        <w:rPr>
          <w:spacing w:val="-38"/>
          <w:w w:val="105"/>
          <w:sz w:val="23"/>
        </w:rPr>
        <w:t xml:space="preserve"> </w:t>
      </w:r>
      <w:r>
        <w:rPr>
          <w:w w:val="105"/>
          <w:sz w:val="23"/>
        </w:rPr>
        <w:t>resistance.</w:t>
      </w:r>
    </w:p>
    <w:p w:rsidR="00B141CF" w:rsidRDefault="009F45E6">
      <w:pPr>
        <w:pStyle w:val="ListParagraph"/>
        <w:numPr>
          <w:ilvl w:val="1"/>
          <w:numId w:val="105"/>
        </w:numPr>
        <w:tabs>
          <w:tab w:val="left" w:pos="1872"/>
          <w:tab w:val="left" w:pos="1873"/>
        </w:tabs>
        <w:spacing w:before="10"/>
        <w:ind w:left="1872" w:hanging="722"/>
        <w:rPr>
          <w:sz w:val="23"/>
        </w:rPr>
      </w:pPr>
      <w:r>
        <w:rPr>
          <w:w w:val="105"/>
          <w:sz w:val="23"/>
        </w:rPr>
        <w:t>Draw the circuit of a basic</w:t>
      </w:r>
      <w:r>
        <w:rPr>
          <w:spacing w:val="-47"/>
          <w:w w:val="105"/>
          <w:sz w:val="23"/>
        </w:rPr>
        <w:t xml:space="preserve"> </w:t>
      </w:r>
      <w:r>
        <w:rPr>
          <w:w w:val="105"/>
          <w:sz w:val="23"/>
        </w:rPr>
        <w:t>Ohmmeter.</w:t>
      </w:r>
    </w:p>
    <w:p w:rsidR="00B141CF" w:rsidRDefault="009F45E6">
      <w:pPr>
        <w:pStyle w:val="ListParagraph"/>
        <w:numPr>
          <w:ilvl w:val="1"/>
          <w:numId w:val="105"/>
        </w:numPr>
        <w:tabs>
          <w:tab w:val="left" w:pos="1872"/>
          <w:tab w:val="left" w:pos="1873"/>
        </w:tabs>
        <w:ind w:left="1872" w:hanging="722"/>
        <w:rPr>
          <w:sz w:val="23"/>
        </w:rPr>
      </w:pPr>
      <w:r>
        <w:rPr>
          <w:w w:val="105"/>
          <w:sz w:val="23"/>
        </w:rPr>
        <w:t xml:space="preserve">Explain the working of a </w:t>
      </w:r>
      <w:r>
        <w:rPr>
          <w:spacing w:val="-3"/>
          <w:w w:val="105"/>
          <w:sz w:val="23"/>
        </w:rPr>
        <w:t>basic</w:t>
      </w:r>
      <w:r>
        <w:rPr>
          <w:spacing w:val="-38"/>
          <w:w w:val="105"/>
          <w:sz w:val="23"/>
        </w:rPr>
        <w:t xml:space="preserve"> </w:t>
      </w:r>
      <w:r>
        <w:rPr>
          <w:w w:val="105"/>
          <w:sz w:val="23"/>
        </w:rPr>
        <w:t>Ohmmeter.</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List the uses of</w:t>
      </w:r>
      <w:r>
        <w:rPr>
          <w:spacing w:val="-31"/>
          <w:w w:val="105"/>
          <w:sz w:val="23"/>
        </w:rPr>
        <w:t xml:space="preserve"> </w:t>
      </w:r>
      <w:r>
        <w:rPr>
          <w:w w:val="105"/>
          <w:sz w:val="23"/>
        </w:rPr>
        <w:t>Ohmmeter.</w:t>
      </w:r>
    </w:p>
    <w:p w:rsidR="00B141CF" w:rsidRDefault="009F45E6">
      <w:pPr>
        <w:pStyle w:val="ListParagraph"/>
        <w:numPr>
          <w:ilvl w:val="1"/>
          <w:numId w:val="105"/>
        </w:numPr>
        <w:tabs>
          <w:tab w:val="left" w:pos="1872"/>
          <w:tab w:val="left" w:pos="1873"/>
        </w:tabs>
        <w:spacing w:before="10"/>
        <w:ind w:left="1872" w:hanging="722"/>
        <w:rPr>
          <w:sz w:val="23"/>
        </w:rPr>
      </w:pPr>
      <w:r>
        <w:rPr>
          <w:w w:val="105"/>
          <w:sz w:val="23"/>
        </w:rPr>
        <w:t xml:space="preserve">List the </w:t>
      </w:r>
      <w:r>
        <w:rPr>
          <w:spacing w:val="-3"/>
          <w:w w:val="105"/>
          <w:sz w:val="23"/>
        </w:rPr>
        <w:t xml:space="preserve">classes </w:t>
      </w:r>
      <w:r>
        <w:rPr>
          <w:w w:val="105"/>
          <w:sz w:val="23"/>
        </w:rPr>
        <w:t>of AC</w:t>
      </w:r>
      <w:r>
        <w:rPr>
          <w:spacing w:val="-32"/>
          <w:w w:val="105"/>
          <w:sz w:val="23"/>
        </w:rPr>
        <w:t xml:space="preserve"> </w:t>
      </w:r>
      <w:r>
        <w:rPr>
          <w:w w:val="105"/>
          <w:sz w:val="23"/>
        </w:rPr>
        <w:t>meters.</w:t>
      </w:r>
    </w:p>
    <w:p w:rsidR="00B141CF" w:rsidRDefault="009F45E6">
      <w:pPr>
        <w:pStyle w:val="ListParagraph"/>
        <w:numPr>
          <w:ilvl w:val="1"/>
          <w:numId w:val="105"/>
        </w:numPr>
        <w:tabs>
          <w:tab w:val="left" w:pos="1872"/>
          <w:tab w:val="left" w:pos="1873"/>
        </w:tabs>
        <w:ind w:left="1872" w:hanging="722"/>
        <w:rPr>
          <w:sz w:val="23"/>
        </w:rPr>
      </w:pPr>
      <w:r>
        <w:rPr>
          <w:w w:val="105"/>
          <w:sz w:val="23"/>
        </w:rPr>
        <w:t>Name</w:t>
      </w:r>
      <w:r>
        <w:rPr>
          <w:spacing w:val="-10"/>
          <w:w w:val="105"/>
          <w:sz w:val="23"/>
        </w:rPr>
        <w:t xml:space="preserve"> </w:t>
      </w:r>
      <w:r>
        <w:rPr>
          <w:w w:val="105"/>
          <w:sz w:val="23"/>
        </w:rPr>
        <w:t>the</w:t>
      </w:r>
      <w:r>
        <w:rPr>
          <w:spacing w:val="-11"/>
          <w:w w:val="105"/>
          <w:sz w:val="23"/>
        </w:rPr>
        <w:t xml:space="preserve"> </w:t>
      </w:r>
      <w:r>
        <w:rPr>
          <w:w w:val="105"/>
          <w:sz w:val="23"/>
        </w:rPr>
        <w:t>type</w:t>
      </w:r>
      <w:r>
        <w:rPr>
          <w:spacing w:val="-9"/>
          <w:w w:val="105"/>
          <w:sz w:val="23"/>
        </w:rPr>
        <w:t xml:space="preserve"> </w:t>
      </w:r>
      <w:r>
        <w:rPr>
          <w:w w:val="105"/>
          <w:sz w:val="23"/>
        </w:rPr>
        <w:t>of</w:t>
      </w:r>
      <w:r>
        <w:rPr>
          <w:spacing w:val="-13"/>
          <w:w w:val="105"/>
          <w:sz w:val="23"/>
        </w:rPr>
        <w:t xml:space="preserve"> </w:t>
      </w:r>
      <w:r>
        <w:rPr>
          <w:w w:val="105"/>
          <w:sz w:val="23"/>
        </w:rPr>
        <w:t>instrument</w:t>
      </w:r>
      <w:r>
        <w:rPr>
          <w:spacing w:val="-13"/>
          <w:w w:val="105"/>
          <w:sz w:val="23"/>
        </w:rPr>
        <w:t xml:space="preserve"> </w:t>
      </w:r>
      <w:r>
        <w:rPr>
          <w:w w:val="105"/>
          <w:sz w:val="23"/>
        </w:rPr>
        <w:t>mechanism</w:t>
      </w:r>
      <w:r>
        <w:rPr>
          <w:spacing w:val="-8"/>
          <w:w w:val="105"/>
          <w:sz w:val="23"/>
        </w:rPr>
        <w:t xml:space="preserve"> </w:t>
      </w:r>
      <w:r>
        <w:rPr>
          <w:w w:val="105"/>
          <w:sz w:val="23"/>
        </w:rPr>
        <w:t>used</w:t>
      </w:r>
      <w:r>
        <w:rPr>
          <w:spacing w:val="-9"/>
          <w:w w:val="105"/>
          <w:sz w:val="23"/>
        </w:rPr>
        <w:t xml:space="preserve"> </w:t>
      </w:r>
      <w:r>
        <w:rPr>
          <w:w w:val="105"/>
          <w:sz w:val="23"/>
        </w:rPr>
        <w:t>for</w:t>
      </w:r>
      <w:r>
        <w:rPr>
          <w:spacing w:val="-12"/>
          <w:w w:val="105"/>
          <w:sz w:val="23"/>
        </w:rPr>
        <w:t xml:space="preserve"> </w:t>
      </w:r>
      <w:r>
        <w:rPr>
          <w:w w:val="105"/>
          <w:sz w:val="23"/>
        </w:rPr>
        <w:t>each</w:t>
      </w:r>
      <w:r>
        <w:rPr>
          <w:spacing w:val="-10"/>
          <w:w w:val="105"/>
          <w:sz w:val="23"/>
        </w:rPr>
        <w:t xml:space="preserve"> </w:t>
      </w:r>
      <w:r>
        <w:rPr>
          <w:w w:val="105"/>
          <w:sz w:val="23"/>
        </w:rPr>
        <w:t>class</w:t>
      </w:r>
      <w:r>
        <w:rPr>
          <w:spacing w:val="-11"/>
          <w:w w:val="105"/>
          <w:sz w:val="23"/>
        </w:rPr>
        <w:t xml:space="preserve"> </w:t>
      </w:r>
      <w:r>
        <w:rPr>
          <w:w w:val="105"/>
          <w:sz w:val="23"/>
        </w:rPr>
        <w:t>of</w:t>
      </w:r>
      <w:r>
        <w:rPr>
          <w:spacing w:val="-14"/>
          <w:w w:val="105"/>
          <w:sz w:val="23"/>
        </w:rPr>
        <w:t xml:space="preserve"> </w:t>
      </w:r>
      <w:r>
        <w:rPr>
          <w:w w:val="105"/>
          <w:sz w:val="23"/>
        </w:rPr>
        <w:t>AC</w:t>
      </w:r>
      <w:r>
        <w:rPr>
          <w:spacing w:val="-6"/>
          <w:w w:val="105"/>
          <w:sz w:val="23"/>
        </w:rPr>
        <w:t xml:space="preserve"> </w:t>
      </w:r>
      <w:r>
        <w:rPr>
          <w:w w:val="105"/>
          <w:sz w:val="23"/>
        </w:rPr>
        <w:t>meter.</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 xml:space="preserve">Draw the schematic diagram a </w:t>
      </w:r>
      <w:r>
        <w:rPr>
          <w:spacing w:val="-3"/>
          <w:w w:val="105"/>
          <w:sz w:val="23"/>
        </w:rPr>
        <w:t xml:space="preserve">rectifier </w:t>
      </w:r>
      <w:r>
        <w:rPr>
          <w:w w:val="105"/>
          <w:sz w:val="23"/>
        </w:rPr>
        <w:t>type</w:t>
      </w:r>
      <w:r>
        <w:rPr>
          <w:spacing w:val="-6"/>
          <w:w w:val="105"/>
          <w:sz w:val="23"/>
        </w:rPr>
        <w:t xml:space="preserve"> </w:t>
      </w:r>
      <w:r>
        <w:rPr>
          <w:w w:val="105"/>
          <w:sz w:val="23"/>
        </w:rPr>
        <w:t>AC</w:t>
      </w:r>
      <w:r w:rsidR="00CC636F">
        <w:rPr>
          <w:w w:val="105"/>
          <w:sz w:val="23"/>
        </w:rPr>
        <w:t xml:space="preserve"> </w:t>
      </w:r>
      <w:r>
        <w:rPr>
          <w:w w:val="105"/>
          <w:sz w:val="23"/>
        </w:rPr>
        <w:t>meter.</w:t>
      </w:r>
    </w:p>
    <w:p w:rsidR="00B141CF" w:rsidRDefault="009F45E6">
      <w:pPr>
        <w:pStyle w:val="ListParagraph"/>
        <w:numPr>
          <w:ilvl w:val="1"/>
          <w:numId w:val="105"/>
        </w:numPr>
        <w:tabs>
          <w:tab w:val="left" w:pos="1872"/>
          <w:tab w:val="left" w:pos="1873"/>
        </w:tabs>
        <w:ind w:left="1872" w:hanging="722"/>
        <w:rPr>
          <w:sz w:val="23"/>
        </w:rPr>
      </w:pPr>
      <w:r>
        <w:rPr>
          <w:w w:val="105"/>
          <w:sz w:val="23"/>
        </w:rPr>
        <w:t>Explain the working of rectifier type</w:t>
      </w:r>
      <w:r>
        <w:rPr>
          <w:spacing w:val="-9"/>
          <w:w w:val="105"/>
          <w:sz w:val="23"/>
        </w:rPr>
        <w:t xml:space="preserve"> </w:t>
      </w:r>
      <w:r>
        <w:rPr>
          <w:spacing w:val="2"/>
          <w:w w:val="105"/>
          <w:sz w:val="23"/>
        </w:rPr>
        <w:t>AC</w:t>
      </w:r>
      <w:r w:rsidR="00CC636F">
        <w:rPr>
          <w:spacing w:val="2"/>
          <w:w w:val="105"/>
          <w:sz w:val="23"/>
        </w:rPr>
        <w:t xml:space="preserve"> </w:t>
      </w:r>
      <w:r>
        <w:rPr>
          <w:spacing w:val="2"/>
          <w:w w:val="105"/>
          <w:sz w:val="23"/>
        </w:rPr>
        <w:t>meter.</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105"/>
        </w:numPr>
        <w:tabs>
          <w:tab w:val="left" w:pos="1872"/>
          <w:tab w:val="left" w:pos="1873"/>
        </w:tabs>
        <w:spacing w:before="69"/>
        <w:ind w:left="1872" w:hanging="722"/>
        <w:rPr>
          <w:sz w:val="23"/>
        </w:rPr>
      </w:pPr>
      <w:r>
        <w:rPr>
          <w:w w:val="105"/>
          <w:sz w:val="23"/>
        </w:rPr>
        <w:lastRenderedPageBreak/>
        <w:t xml:space="preserve">Describe the working </w:t>
      </w:r>
      <w:r>
        <w:rPr>
          <w:spacing w:val="-3"/>
          <w:w w:val="105"/>
          <w:sz w:val="23"/>
        </w:rPr>
        <w:t xml:space="preserve">principle </w:t>
      </w:r>
      <w:r>
        <w:rPr>
          <w:w w:val="105"/>
          <w:sz w:val="23"/>
        </w:rPr>
        <w:t xml:space="preserve">of a </w:t>
      </w:r>
      <w:r>
        <w:rPr>
          <w:spacing w:val="-3"/>
          <w:w w:val="105"/>
          <w:sz w:val="23"/>
        </w:rPr>
        <w:t xml:space="preserve">clamp-on </w:t>
      </w:r>
      <w:r>
        <w:rPr>
          <w:w w:val="105"/>
          <w:sz w:val="23"/>
        </w:rPr>
        <w:t>AC</w:t>
      </w:r>
      <w:r>
        <w:rPr>
          <w:spacing w:val="-32"/>
          <w:w w:val="105"/>
          <w:sz w:val="23"/>
        </w:rPr>
        <w:t xml:space="preserve"> </w:t>
      </w:r>
      <w:r>
        <w:rPr>
          <w:w w:val="105"/>
          <w:sz w:val="23"/>
        </w:rPr>
        <w:t>meter.</w:t>
      </w:r>
    </w:p>
    <w:p w:rsidR="00B141CF" w:rsidRDefault="009F45E6">
      <w:pPr>
        <w:pStyle w:val="ListParagraph"/>
        <w:numPr>
          <w:ilvl w:val="1"/>
          <w:numId w:val="105"/>
        </w:numPr>
        <w:tabs>
          <w:tab w:val="left" w:pos="1872"/>
          <w:tab w:val="left" w:pos="1873"/>
        </w:tabs>
        <w:ind w:left="1872" w:hanging="722"/>
        <w:rPr>
          <w:sz w:val="23"/>
        </w:rPr>
      </w:pPr>
      <w:r>
        <w:rPr>
          <w:w w:val="105"/>
          <w:sz w:val="23"/>
        </w:rPr>
        <w:t xml:space="preserve">Explain the working </w:t>
      </w:r>
      <w:r>
        <w:rPr>
          <w:spacing w:val="-3"/>
          <w:w w:val="105"/>
          <w:sz w:val="23"/>
        </w:rPr>
        <w:t xml:space="preserve">principal </w:t>
      </w:r>
      <w:r>
        <w:rPr>
          <w:w w:val="105"/>
          <w:sz w:val="23"/>
        </w:rPr>
        <w:t>of moving</w:t>
      </w:r>
      <w:r>
        <w:rPr>
          <w:spacing w:val="-7"/>
          <w:w w:val="105"/>
          <w:sz w:val="23"/>
        </w:rPr>
        <w:t xml:space="preserve"> </w:t>
      </w:r>
      <w:r>
        <w:rPr>
          <w:w w:val="105"/>
          <w:sz w:val="23"/>
        </w:rPr>
        <w:t>iron-vane</w:t>
      </w:r>
      <w:r w:rsidR="003F39CC">
        <w:rPr>
          <w:w w:val="105"/>
          <w:sz w:val="23"/>
        </w:rPr>
        <w:t xml:space="preserve"> </w:t>
      </w:r>
      <w:r>
        <w:rPr>
          <w:w w:val="105"/>
          <w:sz w:val="23"/>
        </w:rPr>
        <w:t>mechanism.</w:t>
      </w:r>
    </w:p>
    <w:p w:rsidR="00B141CF" w:rsidRDefault="009F45E6">
      <w:pPr>
        <w:pStyle w:val="ListParagraph"/>
        <w:numPr>
          <w:ilvl w:val="1"/>
          <w:numId w:val="105"/>
        </w:numPr>
        <w:tabs>
          <w:tab w:val="left" w:pos="1872"/>
          <w:tab w:val="left" w:pos="1873"/>
        </w:tabs>
        <w:spacing w:before="17"/>
        <w:ind w:left="1872" w:hanging="722"/>
        <w:rPr>
          <w:sz w:val="23"/>
        </w:rPr>
      </w:pPr>
      <w:r>
        <w:rPr>
          <w:w w:val="105"/>
          <w:sz w:val="23"/>
        </w:rPr>
        <w:t>Draw the schematic diagram of an</w:t>
      </w:r>
      <w:r>
        <w:rPr>
          <w:spacing w:val="-19"/>
          <w:w w:val="105"/>
          <w:sz w:val="23"/>
        </w:rPr>
        <w:t xml:space="preserve"> </w:t>
      </w:r>
      <w:r>
        <w:rPr>
          <w:w w:val="105"/>
          <w:sz w:val="23"/>
        </w:rPr>
        <w:t>electro</w:t>
      </w:r>
      <w:r w:rsidR="003F39CC">
        <w:rPr>
          <w:w w:val="105"/>
          <w:sz w:val="23"/>
        </w:rPr>
        <w:t>-</w:t>
      </w:r>
      <w:r>
        <w:rPr>
          <w:w w:val="105"/>
          <w:sz w:val="23"/>
        </w:rPr>
        <w:t>dynamo</w:t>
      </w:r>
      <w:r w:rsidR="003F39CC">
        <w:rPr>
          <w:w w:val="105"/>
          <w:sz w:val="23"/>
        </w:rPr>
        <w:t xml:space="preserve"> </w:t>
      </w:r>
      <w:r>
        <w:rPr>
          <w:w w:val="105"/>
          <w:sz w:val="23"/>
        </w:rPr>
        <w:t>meter</w:t>
      </w:r>
      <w:r w:rsidR="003F39CC">
        <w:rPr>
          <w:w w:val="105"/>
          <w:sz w:val="23"/>
        </w:rPr>
        <w:t xml:space="preserve"> </w:t>
      </w:r>
      <w:r>
        <w:rPr>
          <w:w w:val="105"/>
          <w:sz w:val="23"/>
        </w:rPr>
        <w:t>movement.</w:t>
      </w:r>
    </w:p>
    <w:p w:rsidR="00B141CF" w:rsidRDefault="009F45E6">
      <w:pPr>
        <w:pStyle w:val="ListParagraph"/>
        <w:numPr>
          <w:ilvl w:val="1"/>
          <w:numId w:val="105"/>
        </w:numPr>
        <w:tabs>
          <w:tab w:val="left" w:pos="1872"/>
          <w:tab w:val="left" w:pos="1873"/>
        </w:tabs>
        <w:spacing w:before="17"/>
        <w:ind w:left="1872" w:hanging="722"/>
        <w:rPr>
          <w:sz w:val="23"/>
        </w:rPr>
      </w:pPr>
      <w:r>
        <w:rPr>
          <w:w w:val="105"/>
          <w:sz w:val="23"/>
        </w:rPr>
        <w:t>Compare</w:t>
      </w:r>
      <w:r>
        <w:rPr>
          <w:spacing w:val="-5"/>
          <w:w w:val="105"/>
          <w:sz w:val="23"/>
        </w:rPr>
        <w:t xml:space="preserve"> </w:t>
      </w:r>
      <w:r>
        <w:rPr>
          <w:w w:val="105"/>
          <w:sz w:val="23"/>
        </w:rPr>
        <w:t>the</w:t>
      </w:r>
      <w:r>
        <w:rPr>
          <w:spacing w:val="-5"/>
          <w:w w:val="105"/>
          <w:sz w:val="23"/>
        </w:rPr>
        <w:t xml:space="preserve"> </w:t>
      </w:r>
      <w:r>
        <w:rPr>
          <w:w w:val="105"/>
          <w:sz w:val="23"/>
        </w:rPr>
        <w:t>rectifier,</w:t>
      </w:r>
      <w:r>
        <w:rPr>
          <w:spacing w:val="-8"/>
          <w:w w:val="105"/>
          <w:sz w:val="23"/>
        </w:rPr>
        <w:t xml:space="preserve"> </w:t>
      </w:r>
      <w:r>
        <w:rPr>
          <w:spacing w:val="2"/>
          <w:w w:val="105"/>
          <w:sz w:val="23"/>
        </w:rPr>
        <w:t>moving</w:t>
      </w:r>
      <w:r>
        <w:rPr>
          <w:spacing w:val="-4"/>
          <w:w w:val="105"/>
          <w:sz w:val="23"/>
        </w:rPr>
        <w:t xml:space="preserve"> </w:t>
      </w:r>
      <w:r>
        <w:rPr>
          <w:w w:val="105"/>
          <w:sz w:val="23"/>
        </w:rPr>
        <w:t>iron-vane</w:t>
      </w:r>
      <w:r>
        <w:rPr>
          <w:spacing w:val="-5"/>
          <w:w w:val="105"/>
          <w:sz w:val="23"/>
        </w:rPr>
        <w:t xml:space="preserve"> </w:t>
      </w:r>
      <w:r>
        <w:rPr>
          <w:w w:val="105"/>
          <w:sz w:val="23"/>
        </w:rPr>
        <w:t>and</w:t>
      </w:r>
      <w:r>
        <w:rPr>
          <w:spacing w:val="-4"/>
          <w:w w:val="105"/>
          <w:sz w:val="23"/>
        </w:rPr>
        <w:t xml:space="preserve"> </w:t>
      </w:r>
      <w:r>
        <w:rPr>
          <w:w w:val="105"/>
          <w:sz w:val="23"/>
        </w:rPr>
        <w:t>electrodynamometer</w:t>
      </w:r>
      <w:r>
        <w:rPr>
          <w:spacing w:val="-6"/>
          <w:w w:val="105"/>
          <w:sz w:val="23"/>
        </w:rPr>
        <w:t xml:space="preserve"> </w:t>
      </w:r>
      <w:r>
        <w:rPr>
          <w:w w:val="105"/>
          <w:sz w:val="23"/>
        </w:rPr>
        <w:t>type</w:t>
      </w:r>
      <w:r>
        <w:rPr>
          <w:spacing w:val="-5"/>
          <w:w w:val="105"/>
          <w:sz w:val="23"/>
        </w:rPr>
        <w:t xml:space="preserve"> </w:t>
      </w:r>
      <w:r>
        <w:rPr>
          <w:w w:val="105"/>
          <w:sz w:val="23"/>
        </w:rPr>
        <w:t>AC</w:t>
      </w:r>
      <w:r>
        <w:rPr>
          <w:spacing w:val="-8"/>
          <w:w w:val="105"/>
          <w:sz w:val="23"/>
        </w:rPr>
        <w:t xml:space="preserve"> </w:t>
      </w:r>
      <w:r>
        <w:rPr>
          <w:w w:val="105"/>
          <w:sz w:val="23"/>
        </w:rPr>
        <w:t>meter.</w:t>
      </w:r>
    </w:p>
    <w:p w:rsidR="00B141CF" w:rsidRDefault="009F45E6">
      <w:pPr>
        <w:pStyle w:val="ListParagraph"/>
        <w:numPr>
          <w:ilvl w:val="1"/>
          <w:numId w:val="105"/>
        </w:numPr>
        <w:tabs>
          <w:tab w:val="left" w:pos="1872"/>
          <w:tab w:val="left" w:pos="1873"/>
        </w:tabs>
        <w:spacing w:before="131"/>
        <w:ind w:left="1872" w:hanging="722"/>
        <w:rPr>
          <w:sz w:val="23"/>
        </w:rPr>
      </w:pPr>
      <w:r>
        <w:rPr>
          <w:w w:val="105"/>
          <w:sz w:val="23"/>
        </w:rPr>
        <w:t>Draw</w:t>
      </w:r>
      <w:r>
        <w:rPr>
          <w:spacing w:val="-10"/>
          <w:w w:val="105"/>
          <w:sz w:val="23"/>
        </w:rPr>
        <w:t xml:space="preserve"> </w:t>
      </w:r>
      <w:r>
        <w:rPr>
          <w:w w:val="105"/>
          <w:sz w:val="23"/>
        </w:rPr>
        <w:t>the</w:t>
      </w:r>
      <w:r>
        <w:rPr>
          <w:spacing w:val="-10"/>
          <w:w w:val="105"/>
          <w:sz w:val="23"/>
        </w:rPr>
        <w:t xml:space="preserve"> </w:t>
      </w:r>
      <w:r>
        <w:rPr>
          <w:w w:val="105"/>
          <w:sz w:val="23"/>
        </w:rPr>
        <w:t>schematic</w:t>
      </w:r>
      <w:r>
        <w:rPr>
          <w:spacing w:val="-9"/>
          <w:w w:val="105"/>
          <w:sz w:val="23"/>
        </w:rPr>
        <w:t xml:space="preserve"> </w:t>
      </w:r>
      <w:r>
        <w:rPr>
          <w:w w:val="105"/>
          <w:sz w:val="23"/>
        </w:rPr>
        <w:t>diagram</w:t>
      </w:r>
      <w:r>
        <w:rPr>
          <w:spacing w:val="-9"/>
          <w:w w:val="105"/>
          <w:sz w:val="23"/>
        </w:rPr>
        <w:t xml:space="preserve"> </w:t>
      </w:r>
      <w:r>
        <w:rPr>
          <w:w w:val="105"/>
          <w:sz w:val="23"/>
        </w:rPr>
        <w:t>of</w:t>
      </w:r>
      <w:r>
        <w:rPr>
          <w:spacing w:val="-12"/>
          <w:w w:val="105"/>
          <w:sz w:val="23"/>
        </w:rPr>
        <w:t xml:space="preserve"> </w:t>
      </w:r>
      <w:r>
        <w:rPr>
          <w:w w:val="105"/>
          <w:sz w:val="23"/>
        </w:rPr>
        <w:t>a</w:t>
      </w:r>
      <w:r>
        <w:rPr>
          <w:spacing w:val="-9"/>
          <w:w w:val="105"/>
          <w:sz w:val="23"/>
        </w:rPr>
        <w:t xml:space="preserve"> </w:t>
      </w:r>
      <w:r>
        <w:rPr>
          <w:w w:val="105"/>
          <w:sz w:val="23"/>
        </w:rPr>
        <w:t>basic</w:t>
      </w:r>
      <w:r>
        <w:rPr>
          <w:spacing w:val="-9"/>
          <w:w w:val="105"/>
          <w:sz w:val="23"/>
        </w:rPr>
        <w:t xml:space="preserve"> </w:t>
      </w:r>
      <w:r>
        <w:rPr>
          <w:w w:val="105"/>
          <w:sz w:val="23"/>
        </w:rPr>
        <w:t>thermocouple</w:t>
      </w:r>
      <w:r>
        <w:rPr>
          <w:spacing w:val="-8"/>
          <w:w w:val="105"/>
          <w:sz w:val="23"/>
        </w:rPr>
        <w:t xml:space="preserve"> </w:t>
      </w:r>
      <w:r>
        <w:rPr>
          <w:w w:val="105"/>
          <w:sz w:val="23"/>
        </w:rPr>
        <w:t>instrument.</w:t>
      </w:r>
    </w:p>
    <w:p w:rsidR="00B141CF" w:rsidRDefault="009F45E6">
      <w:pPr>
        <w:pStyle w:val="ListParagraph"/>
        <w:numPr>
          <w:ilvl w:val="1"/>
          <w:numId w:val="105"/>
        </w:numPr>
        <w:tabs>
          <w:tab w:val="left" w:pos="1872"/>
          <w:tab w:val="left" w:pos="1873"/>
        </w:tabs>
        <w:ind w:left="1872" w:hanging="722"/>
        <w:rPr>
          <w:sz w:val="23"/>
        </w:rPr>
      </w:pPr>
      <w:r>
        <w:rPr>
          <w:w w:val="105"/>
          <w:sz w:val="23"/>
        </w:rPr>
        <w:t xml:space="preserve">Explain the working of </w:t>
      </w:r>
      <w:r>
        <w:rPr>
          <w:spacing w:val="-3"/>
          <w:w w:val="105"/>
          <w:sz w:val="23"/>
        </w:rPr>
        <w:t>thermocouple</w:t>
      </w:r>
      <w:r>
        <w:rPr>
          <w:spacing w:val="-32"/>
          <w:w w:val="105"/>
          <w:sz w:val="23"/>
        </w:rPr>
        <w:t xml:space="preserve"> </w:t>
      </w:r>
      <w:r>
        <w:rPr>
          <w:spacing w:val="-3"/>
          <w:w w:val="105"/>
          <w:sz w:val="23"/>
        </w:rPr>
        <w:t>instrument.</w:t>
      </w:r>
    </w:p>
    <w:p w:rsidR="00B141CF" w:rsidRDefault="009F45E6">
      <w:pPr>
        <w:pStyle w:val="ListParagraph"/>
        <w:numPr>
          <w:ilvl w:val="1"/>
          <w:numId w:val="105"/>
        </w:numPr>
        <w:tabs>
          <w:tab w:val="left" w:pos="1872"/>
          <w:tab w:val="left" w:pos="1873"/>
        </w:tabs>
        <w:spacing w:before="10"/>
        <w:ind w:left="1872" w:hanging="722"/>
        <w:rPr>
          <w:sz w:val="23"/>
        </w:rPr>
      </w:pPr>
      <w:r>
        <w:rPr>
          <w:w w:val="105"/>
          <w:sz w:val="23"/>
        </w:rPr>
        <w:t>List</w:t>
      </w:r>
      <w:r>
        <w:rPr>
          <w:spacing w:val="-13"/>
          <w:w w:val="105"/>
          <w:sz w:val="23"/>
        </w:rPr>
        <w:t xml:space="preserve"> </w:t>
      </w:r>
      <w:r>
        <w:rPr>
          <w:w w:val="105"/>
          <w:sz w:val="23"/>
        </w:rPr>
        <w:t>the</w:t>
      </w:r>
      <w:r>
        <w:rPr>
          <w:spacing w:val="-7"/>
          <w:w w:val="105"/>
          <w:sz w:val="23"/>
        </w:rPr>
        <w:t xml:space="preserve"> </w:t>
      </w:r>
      <w:r>
        <w:rPr>
          <w:w w:val="105"/>
          <w:sz w:val="23"/>
        </w:rPr>
        <w:t>uses</w:t>
      </w:r>
      <w:r>
        <w:rPr>
          <w:spacing w:val="-10"/>
          <w:w w:val="105"/>
          <w:sz w:val="23"/>
        </w:rPr>
        <w:t xml:space="preserve"> </w:t>
      </w:r>
      <w:r>
        <w:rPr>
          <w:w w:val="105"/>
          <w:sz w:val="23"/>
        </w:rPr>
        <w:t>of</w:t>
      </w:r>
      <w:r>
        <w:rPr>
          <w:spacing w:val="-10"/>
          <w:w w:val="105"/>
          <w:sz w:val="23"/>
        </w:rPr>
        <w:t xml:space="preserve"> </w:t>
      </w:r>
      <w:r>
        <w:rPr>
          <w:spacing w:val="2"/>
          <w:w w:val="105"/>
          <w:sz w:val="23"/>
        </w:rPr>
        <w:t>above</w:t>
      </w:r>
      <w:r>
        <w:rPr>
          <w:spacing w:val="-8"/>
          <w:w w:val="105"/>
          <w:sz w:val="23"/>
        </w:rPr>
        <w:t xml:space="preserve"> </w:t>
      </w:r>
      <w:r>
        <w:rPr>
          <w:w w:val="105"/>
          <w:sz w:val="23"/>
        </w:rPr>
        <w:t>four</w:t>
      </w:r>
      <w:r>
        <w:rPr>
          <w:spacing w:val="-9"/>
          <w:w w:val="105"/>
          <w:sz w:val="23"/>
        </w:rPr>
        <w:t xml:space="preserve"> </w:t>
      </w:r>
      <w:r>
        <w:rPr>
          <w:w w:val="105"/>
          <w:sz w:val="23"/>
        </w:rPr>
        <w:t>types</w:t>
      </w:r>
      <w:r>
        <w:rPr>
          <w:spacing w:val="-10"/>
          <w:w w:val="105"/>
          <w:sz w:val="23"/>
        </w:rPr>
        <w:t xml:space="preserve"> </w:t>
      </w:r>
      <w:r>
        <w:rPr>
          <w:w w:val="105"/>
          <w:sz w:val="23"/>
        </w:rPr>
        <w:t>of</w:t>
      </w:r>
      <w:r>
        <w:rPr>
          <w:spacing w:val="-11"/>
          <w:w w:val="105"/>
          <w:sz w:val="23"/>
        </w:rPr>
        <w:t xml:space="preserve"> </w:t>
      </w:r>
      <w:r>
        <w:rPr>
          <w:w w:val="105"/>
          <w:sz w:val="23"/>
        </w:rPr>
        <w:t>AC</w:t>
      </w:r>
      <w:r>
        <w:rPr>
          <w:spacing w:val="-12"/>
          <w:w w:val="105"/>
          <w:sz w:val="23"/>
        </w:rPr>
        <w:t xml:space="preserve"> </w:t>
      </w:r>
      <w:r>
        <w:rPr>
          <w:w w:val="105"/>
          <w:sz w:val="23"/>
        </w:rPr>
        <w:t>meters.</w:t>
      </w:r>
    </w:p>
    <w:p w:rsidR="00B141CF" w:rsidRDefault="00B141CF">
      <w:pPr>
        <w:pStyle w:val="BodyText"/>
        <w:ind w:left="0" w:firstLine="0"/>
        <w:rPr>
          <w:sz w:val="25"/>
        </w:rPr>
      </w:pPr>
    </w:p>
    <w:p w:rsidR="00B141CF" w:rsidRDefault="009F45E6">
      <w:pPr>
        <w:pStyle w:val="Heading1"/>
        <w:numPr>
          <w:ilvl w:val="0"/>
          <w:numId w:val="105"/>
        </w:numPr>
        <w:tabs>
          <w:tab w:val="left" w:pos="1151"/>
          <w:tab w:val="left" w:pos="1152"/>
        </w:tabs>
        <w:spacing w:before="1" w:line="247" w:lineRule="auto"/>
        <w:ind w:right="611"/>
      </w:pPr>
      <w:r>
        <w:rPr>
          <w:w w:val="105"/>
        </w:rPr>
        <w:t>UNDERSTAND</w:t>
      </w:r>
      <w:r>
        <w:rPr>
          <w:spacing w:val="-21"/>
          <w:w w:val="105"/>
        </w:rPr>
        <w:t xml:space="preserve"> </w:t>
      </w:r>
      <w:r>
        <w:rPr>
          <w:w w:val="105"/>
        </w:rPr>
        <w:t>THE</w:t>
      </w:r>
      <w:r>
        <w:rPr>
          <w:spacing w:val="-23"/>
          <w:w w:val="105"/>
        </w:rPr>
        <w:t xml:space="preserve"> </w:t>
      </w:r>
      <w:r>
        <w:rPr>
          <w:w w:val="105"/>
        </w:rPr>
        <w:t>IMPORTANCE,</w:t>
      </w:r>
      <w:r>
        <w:rPr>
          <w:spacing w:val="-22"/>
          <w:w w:val="105"/>
        </w:rPr>
        <w:t xml:space="preserve"> </w:t>
      </w:r>
      <w:r>
        <w:rPr>
          <w:w w:val="105"/>
        </w:rPr>
        <w:t>TYPES</w:t>
      </w:r>
      <w:r>
        <w:rPr>
          <w:spacing w:val="-24"/>
          <w:w w:val="105"/>
        </w:rPr>
        <w:t xml:space="preserve"> </w:t>
      </w:r>
      <w:r>
        <w:rPr>
          <w:w w:val="105"/>
        </w:rPr>
        <w:t>AND</w:t>
      </w:r>
      <w:r>
        <w:rPr>
          <w:spacing w:val="-23"/>
          <w:w w:val="105"/>
        </w:rPr>
        <w:t xml:space="preserve"> </w:t>
      </w:r>
      <w:r>
        <w:rPr>
          <w:w w:val="105"/>
        </w:rPr>
        <w:t>CONSTRUCTION</w:t>
      </w:r>
      <w:r>
        <w:rPr>
          <w:spacing w:val="-22"/>
          <w:w w:val="105"/>
        </w:rPr>
        <w:t xml:space="preserve"> </w:t>
      </w:r>
      <w:r>
        <w:rPr>
          <w:w w:val="105"/>
        </w:rPr>
        <w:t>OF</w:t>
      </w:r>
      <w:r>
        <w:rPr>
          <w:spacing w:val="-24"/>
          <w:w w:val="105"/>
        </w:rPr>
        <w:t xml:space="preserve"> </w:t>
      </w:r>
      <w:r>
        <w:rPr>
          <w:spacing w:val="3"/>
          <w:w w:val="105"/>
        </w:rPr>
        <w:t xml:space="preserve">VOLT- </w:t>
      </w:r>
      <w:r>
        <w:rPr>
          <w:w w:val="105"/>
        </w:rPr>
        <w:t>OHM-MILLIAMMETER.</w:t>
      </w:r>
    </w:p>
    <w:p w:rsidR="00B141CF" w:rsidRDefault="009F45E6">
      <w:pPr>
        <w:pStyle w:val="ListParagraph"/>
        <w:numPr>
          <w:ilvl w:val="1"/>
          <w:numId w:val="105"/>
        </w:numPr>
        <w:tabs>
          <w:tab w:val="left" w:pos="1872"/>
          <w:tab w:val="left" w:pos="1873"/>
        </w:tabs>
        <w:spacing w:before="0" w:line="260" w:lineRule="exact"/>
        <w:ind w:left="1872" w:hanging="722"/>
        <w:rPr>
          <w:sz w:val="23"/>
        </w:rPr>
      </w:pPr>
      <w:r>
        <w:rPr>
          <w:w w:val="105"/>
          <w:sz w:val="23"/>
        </w:rPr>
        <w:t>Identify the importance of volt-ohm</w:t>
      </w:r>
      <w:r>
        <w:rPr>
          <w:spacing w:val="-26"/>
          <w:w w:val="105"/>
          <w:sz w:val="23"/>
        </w:rPr>
        <w:t xml:space="preserve"> </w:t>
      </w:r>
      <w:r>
        <w:rPr>
          <w:w w:val="105"/>
          <w:sz w:val="23"/>
        </w:rPr>
        <w:t>milli</w:t>
      </w:r>
      <w:r w:rsidR="003F39CC">
        <w:rPr>
          <w:w w:val="105"/>
          <w:sz w:val="23"/>
        </w:rPr>
        <w:t xml:space="preserve"> </w:t>
      </w:r>
      <w:r>
        <w:rPr>
          <w:w w:val="105"/>
          <w:sz w:val="23"/>
        </w:rPr>
        <w:t>ammeter(Multimeter)</w:t>
      </w:r>
    </w:p>
    <w:p w:rsidR="00B141CF" w:rsidRDefault="009F45E6">
      <w:pPr>
        <w:pStyle w:val="ListParagraph"/>
        <w:numPr>
          <w:ilvl w:val="1"/>
          <w:numId w:val="105"/>
        </w:numPr>
        <w:tabs>
          <w:tab w:val="left" w:pos="1872"/>
          <w:tab w:val="left" w:pos="1873"/>
        </w:tabs>
        <w:spacing w:before="16"/>
        <w:ind w:left="1872" w:hanging="750"/>
        <w:rPr>
          <w:sz w:val="23"/>
        </w:rPr>
      </w:pPr>
      <w:r>
        <w:rPr>
          <w:w w:val="105"/>
          <w:sz w:val="23"/>
        </w:rPr>
        <w:t>Draw</w:t>
      </w:r>
      <w:r>
        <w:rPr>
          <w:spacing w:val="-7"/>
          <w:w w:val="105"/>
          <w:sz w:val="23"/>
        </w:rPr>
        <w:t xml:space="preserve"> </w:t>
      </w:r>
      <w:r>
        <w:rPr>
          <w:w w:val="105"/>
          <w:sz w:val="23"/>
        </w:rPr>
        <w:t>and</w:t>
      </w:r>
      <w:r>
        <w:rPr>
          <w:spacing w:val="-6"/>
          <w:w w:val="105"/>
          <w:sz w:val="23"/>
        </w:rPr>
        <w:t xml:space="preserve"> </w:t>
      </w:r>
      <w:r>
        <w:rPr>
          <w:w w:val="105"/>
          <w:sz w:val="23"/>
        </w:rPr>
        <w:t>label</w:t>
      </w:r>
      <w:r>
        <w:rPr>
          <w:spacing w:val="-10"/>
          <w:w w:val="105"/>
          <w:sz w:val="23"/>
        </w:rPr>
        <w:t xml:space="preserve"> </w:t>
      </w:r>
      <w:r>
        <w:rPr>
          <w:w w:val="105"/>
          <w:sz w:val="23"/>
        </w:rPr>
        <w:t>the</w:t>
      </w:r>
      <w:r>
        <w:rPr>
          <w:spacing w:val="-6"/>
          <w:w w:val="105"/>
          <w:sz w:val="23"/>
        </w:rPr>
        <w:t xml:space="preserve"> </w:t>
      </w:r>
      <w:r>
        <w:rPr>
          <w:spacing w:val="-3"/>
          <w:w w:val="105"/>
          <w:sz w:val="23"/>
        </w:rPr>
        <w:t>block</w:t>
      </w:r>
      <w:r>
        <w:rPr>
          <w:spacing w:val="-12"/>
          <w:w w:val="105"/>
          <w:sz w:val="23"/>
        </w:rPr>
        <w:t xml:space="preserve"> </w:t>
      </w:r>
      <w:r>
        <w:rPr>
          <w:w w:val="105"/>
          <w:sz w:val="23"/>
        </w:rPr>
        <w:t>diagram</w:t>
      </w:r>
      <w:r>
        <w:rPr>
          <w:spacing w:val="-4"/>
          <w:w w:val="105"/>
          <w:sz w:val="23"/>
        </w:rPr>
        <w:t xml:space="preserve"> </w:t>
      </w:r>
      <w:r>
        <w:rPr>
          <w:w w:val="105"/>
          <w:sz w:val="23"/>
        </w:rPr>
        <w:t>showing</w:t>
      </w:r>
      <w:r>
        <w:rPr>
          <w:spacing w:val="-6"/>
          <w:w w:val="105"/>
          <w:sz w:val="23"/>
        </w:rPr>
        <w:t xml:space="preserve"> </w:t>
      </w:r>
      <w:r>
        <w:rPr>
          <w:w w:val="105"/>
          <w:sz w:val="23"/>
        </w:rPr>
        <w:t>three</w:t>
      </w:r>
      <w:r>
        <w:rPr>
          <w:spacing w:val="-4"/>
          <w:w w:val="105"/>
          <w:sz w:val="23"/>
        </w:rPr>
        <w:t xml:space="preserve"> </w:t>
      </w:r>
      <w:r>
        <w:rPr>
          <w:w w:val="105"/>
          <w:sz w:val="23"/>
        </w:rPr>
        <w:t>functions</w:t>
      </w:r>
      <w:r>
        <w:rPr>
          <w:spacing w:val="-14"/>
          <w:w w:val="105"/>
          <w:sz w:val="23"/>
        </w:rPr>
        <w:t xml:space="preserve"> </w:t>
      </w:r>
      <w:r>
        <w:rPr>
          <w:w w:val="105"/>
          <w:sz w:val="23"/>
        </w:rPr>
        <w:t>of</w:t>
      </w:r>
      <w:r>
        <w:rPr>
          <w:spacing w:val="-8"/>
          <w:w w:val="105"/>
          <w:sz w:val="23"/>
        </w:rPr>
        <w:t xml:space="preserve"> </w:t>
      </w:r>
      <w:r>
        <w:rPr>
          <w:w w:val="105"/>
          <w:sz w:val="23"/>
        </w:rPr>
        <w:t>multimeter</w:t>
      </w:r>
      <w:r>
        <w:rPr>
          <w:spacing w:val="-8"/>
          <w:w w:val="105"/>
          <w:sz w:val="23"/>
        </w:rPr>
        <w:t xml:space="preserve"> </w:t>
      </w:r>
      <w:r>
        <w:rPr>
          <w:w w:val="105"/>
          <w:sz w:val="23"/>
        </w:rPr>
        <w:t>(VOM).</w:t>
      </w:r>
    </w:p>
    <w:p w:rsidR="00B141CF" w:rsidRDefault="009F45E6">
      <w:pPr>
        <w:pStyle w:val="ListParagraph"/>
        <w:numPr>
          <w:ilvl w:val="1"/>
          <w:numId w:val="105"/>
        </w:numPr>
        <w:tabs>
          <w:tab w:val="left" w:pos="1872"/>
          <w:tab w:val="left" w:pos="1873"/>
        </w:tabs>
        <w:ind w:left="1872" w:hanging="722"/>
        <w:rPr>
          <w:sz w:val="23"/>
        </w:rPr>
      </w:pPr>
      <w:r>
        <w:rPr>
          <w:w w:val="105"/>
          <w:sz w:val="23"/>
        </w:rPr>
        <w:t>List the types of</w:t>
      </w:r>
      <w:r>
        <w:rPr>
          <w:spacing w:val="-28"/>
          <w:w w:val="105"/>
          <w:sz w:val="23"/>
        </w:rPr>
        <w:t xml:space="preserve"> </w:t>
      </w:r>
      <w:r>
        <w:rPr>
          <w:w w:val="105"/>
          <w:sz w:val="23"/>
        </w:rPr>
        <w:t>volt-ohm-milli</w:t>
      </w:r>
      <w:r w:rsidR="003F39CC">
        <w:rPr>
          <w:w w:val="105"/>
          <w:sz w:val="23"/>
        </w:rPr>
        <w:t xml:space="preserve"> </w:t>
      </w:r>
      <w:r>
        <w:rPr>
          <w:w w:val="105"/>
          <w:sz w:val="23"/>
        </w:rPr>
        <w:t>ammeter.</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Describe</w:t>
      </w:r>
      <w:r>
        <w:rPr>
          <w:spacing w:val="-10"/>
          <w:w w:val="105"/>
          <w:sz w:val="23"/>
        </w:rPr>
        <w:t xml:space="preserve"> </w:t>
      </w:r>
      <w:r>
        <w:rPr>
          <w:w w:val="105"/>
          <w:sz w:val="23"/>
        </w:rPr>
        <w:t>the</w:t>
      </w:r>
      <w:r>
        <w:rPr>
          <w:spacing w:val="-10"/>
          <w:w w:val="105"/>
          <w:sz w:val="23"/>
        </w:rPr>
        <w:t xml:space="preserve"> </w:t>
      </w:r>
      <w:r>
        <w:rPr>
          <w:w w:val="105"/>
          <w:sz w:val="23"/>
        </w:rPr>
        <w:t>faction</w:t>
      </w:r>
      <w:r>
        <w:rPr>
          <w:spacing w:val="-9"/>
          <w:w w:val="105"/>
          <w:sz w:val="23"/>
        </w:rPr>
        <w:t xml:space="preserve"> </w:t>
      </w:r>
      <w:r>
        <w:rPr>
          <w:w w:val="105"/>
          <w:sz w:val="23"/>
        </w:rPr>
        <w:t>of</w:t>
      </w:r>
      <w:r>
        <w:rPr>
          <w:spacing w:val="-12"/>
          <w:w w:val="105"/>
          <w:sz w:val="23"/>
        </w:rPr>
        <w:t xml:space="preserve"> </w:t>
      </w:r>
      <w:r>
        <w:rPr>
          <w:w w:val="105"/>
          <w:sz w:val="23"/>
        </w:rPr>
        <w:t>operating</w:t>
      </w:r>
      <w:r>
        <w:rPr>
          <w:spacing w:val="-8"/>
          <w:w w:val="105"/>
          <w:sz w:val="23"/>
        </w:rPr>
        <w:t xml:space="preserve"> </w:t>
      </w:r>
      <w:r>
        <w:rPr>
          <w:w w:val="105"/>
          <w:sz w:val="23"/>
        </w:rPr>
        <w:t>controls</w:t>
      </w:r>
      <w:r>
        <w:rPr>
          <w:spacing w:val="-10"/>
          <w:w w:val="105"/>
          <w:sz w:val="23"/>
        </w:rPr>
        <w:t xml:space="preserve"> </w:t>
      </w:r>
      <w:r>
        <w:rPr>
          <w:w w:val="105"/>
          <w:sz w:val="23"/>
        </w:rPr>
        <w:t>and</w:t>
      </w:r>
      <w:r>
        <w:rPr>
          <w:spacing w:val="-10"/>
          <w:w w:val="105"/>
          <w:sz w:val="23"/>
        </w:rPr>
        <w:t xml:space="preserve"> </w:t>
      </w:r>
      <w:r>
        <w:rPr>
          <w:w w:val="105"/>
          <w:sz w:val="23"/>
        </w:rPr>
        <w:t>scales</w:t>
      </w:r>
      <w:r>
        <w:rPr>
          <w:spacing w:val="-10"/>
          <w:w w:val="105"/>
          <w:sz w:val="23"/>
        </w:rPr>
        <w:t xml:space="preserve"> </w:t>
      </w:r>
      <w:r>
        <w:rPr>
          <w:w w:val="105"/>
          <w:sz w:val="23"/>
        </w:rPr>
        <w:t>of</w:t>
      </w:r>
      <w:r>
        <w:rPr>
          <w:spacing w:val="-13"/>
          <w:w w:val="105"/>
          <w:sz w:val="23"/>
        </w:rPr>
        <w:t xml:space="preserve"> </w:t>
      </w:r>
      <w:r>
        <w:rPr>
          <w:w w:val="105"/>
          <w:sz w:val="23"/>
        </w:rPr>
        <w:t>a</w:t>
      </w:r>
      <w:r>
        <w:rPr>
          <w:spacing w:val="-11"/>
          <w:w w:val="105"/>
          <w:sz w:val="23"/>
        </w:rPr>
        <w:t xml:space="preserve"> </w:t>
      </w:r>
      <w:r>
        <w:rPr>
          <w:w w:val="105"/>
          <w:sz w:val="23"/>
        </w:rPr>
        <w:t>typical</w:t>
      </w:r>
      <w:r>
        <w:rPr>
          <w:spacing w:val="-7"/>
          <w:w w:val="105"/>
          <w:sz w:val="23"/>
        </w:rPr>
        <w:t xml:space="preserve"> </w:t>
      </w:r>
      <w:r>
        <w:rPr>
          <w:spacing w:val="-3"/>
          <w:w w:val="105"/>
          <w:sz w:val="23"/>
        </w:rPr>
        <w:t>VOM.</w:t>
      </w:r>
    </w:p>
    <w:p w:rsidR="00B141CF" w:rsidRDefault="009F45E6">
      <w:pPr>
        <w:pStyle w:val="ListParagraph"/>
        <w:numPr>
          <w:ilvl w:val="1"/>
          <w:numId w:val="105"/>
        </w:numPr>
        <w:tabs>
          <w:tab w:val="left" w:pos="1872"/>
          <w:tab w:val="left" w:pos="1873"/>
        </w:tabs>
        <w:spacing w:before="10"/>
        <w:ind w:left="1872" w:hanging="722"/>
        <w:rPr>
          <w:sz w:val="23"/>
        </w:rPr>
      </w:pPr>
      <w:r>
        <w:rPr>
          <w:w w:val="105"/>
          <w:sz w:val="23"/>
        </w:rPr>
        <w:t xml:space="preserve">Identify the meter protections </w:t>
      </w:r>
      <w:r>
        <w:rPr>
          <w:spacing w:val="-5"/>
          <w:w w:val="105"/>
          <w:sz w:val="23"/>
        </w:rPr>
        <w:t xml:space="preserve">in </w:t>
      </w:r>
      <w:r>
        <w:rPr>
          <w:w w:val="105"/>
          <w:sz w:val="23"/>
        </w:rPr>
        <w:t>an analog</w:t>
      </w:r>
      <w:r>
        <w:rPr>
          <w:spacing w:val="-42"/>
          <w:w w:val="105"/>
          <w:sz w:val="23"/>
        </w:rPr>
        <w:t xml:space="preserve"> </w:t>
      </w:r>
      <w:r>
        <w:rPr>
          <w:w w:val="105"/>
          <w:sz w:val="23"/>
        </w:rPr>
        <w:t>VOM</w:t>
      </w:r>
    </w:p>
    <w:p w:rsidR="00B141CF" w:rsidRDefault="009F45E6">
      <w:pPr>
        <w:pStyle w:val="ListParagraph"/>
        <w:numPr>
          <w:ilvl w:val="1"/>
          <w:numId w:val="105"/>
        </w:numPr>
        <w:tabs>
          <w:tab w:val="left" w:pos="1872"/>
          <w:tab w:val="left" w:pos="1873"/>
        </w:tabs>
        <w:ind w:left="1872" w:hanging="722"/>
        <w:rPr>
          <w:sz w:val="23"/>
        </w:rPr>
      </w:pPr>
      <w:r>
        <w:rPr>
          <w:w w:val="105"/>
          <w:sz w:val="23"/>
        </w:rPr>
        <w:t>Describe the use of VOM in</w:t>
      </w:r>
      <w:r>
        <w:rPr>
          <w:spacing w:val="-41"/>
          <w:w w:val="105"/>
          <w:sz w:val="23"/>
        </w:rPr>
        <w:t xml:space="preserve"> </w:t>
      </w:r>
      <w:r>
        <w:rPr>
          <w:w w:val="105"/>
          <w:sz w:val="23"/>
        </w:rPr>
        <w:t>making:</w:t>
      </w:r>
    </w:p>
    <w:p w:rsidR="00B141CF" w:rsidRDefault="009F45E6">
      <w:pPr>
        <w:pStyle w:val="ListParagraph"/>
        <w:numPr>
          <w:ilvl w:val="2"/>
          <w:numId w:val="105"/>
        </w:numPr>
        <w:tabs>
          <w:tab w:val="left" w:pos="2592"/>
          <w:tab w:val="left" w:pos="2593"/>
        </w:tabs>
        <w:spacing w:before="16"/>
        <w:rPr>
          <w:sz w:val="23"/>
        </w:rPr>
      </w:pPr>
      <w:r>
        <w:rPr>
          <w:w w:val="105"/>
          <w:sz w:val="23"/>
        </w:rPr>
        <w:t>Voltage measurement (AC + / - and</w:t>
      </w:r>
      <w:r>
        <w:rPr>
          <w:spacing w:val="-47"/>
          <w:w w:val="105"/>
          <w:sz w:val="23"/>
        </w:rPr>
        <w:t xml:space="preserve"> </w:t>
      </w:r>
      <w:r>
        <w:rPr>
          <w:w w:val="105"/>
          <w:sz w:val="23"/>
        </w:rPr>
        <w:t>DC)</w:t>
      </w:r>
    </w:p>
    <w:p w:rsidR="00B141CF" w:rsidRDefault="009F45E6">
      <w:pPr>
        <w:pStyle w:val="ListParagraph"/>
        <w:numPr>
          <w:ilvl w:val="2"/>
          <w:numId w:val="105"/>
        </w:numPr>
        <w:tabs>
          <w:tab w:val="left" w:pos="2592"/>
          <w:tab w:val="left" w:pos="2593"/>
        </w:tabs>
        <w:rPr>
          <w:sz w:val="23"/>
        </w:rPr>
      </w:pPr>
      <w:r>
        <w:rPr>
          <w:w w:val="105"/>
          <w:sz w:val="23"/>
        </w:rPr>
        <w:t>Current</w:t>
      </w:r>
      <w:r>
        <w:rPr>
          <w:spacing w:val="-12"/>
          <w:w w:val="105"/>
          <w:sz w:val="23"/>
        </w:rPr>
        <w:t xml:space="preserve"> </w:t>
      </w:r>
      <w:r>
        <w:rPr>
          <w:w w:val="105"/>
          <w:sz w:val="23"/>
        </w:rPr>
        <w:t>measurement.</w:t>
      </w:r>
    </w:p>
    <w:p w:rsidR="00B141CF" w:rsidRDefault="009F45E6">
      <w:pPr>
        <w:pStyle w:val="ListParagraph"/>
        <w:numPr>
          <w:ilvl w:val="2"/>
          <w:numId w:val="105"/>
        </w:numPr>
        <w:tabs>
          <w:tab w:val="left" w:pos="2592"/>
          <w:tab w:val="left" w:pos="2593"/>
        </w:tabs>
        <w:spacing w:before="10"/>
        <w:rPr>
          <w:sz w:val="23"/>
        </w:rPr>
      </w:pPr>
      <w:r>
        <w:rPr>
          <w:w w:val="105"/>
          <w:sz w:val="23"/>
        </w:rPr>
        <w:t>Decibel</w:t>
      </w:r>
      <w:r>
        <w:rPr>
          <w:spacing w:val="-11"/>
          <w:w w:val="105"/>
          <w:sz w:val="23"/>
        </w:rPr>
        <w:t xml:space="preserve"> </w:t>
      </w:r>
      <w:r>
        <w:rPr>
          <w:spacing w:val="-3"/>
          <w:w w:val="105"/>
          <w:sz w:val="23"/>
        </w:rPr>
        <w:t>measurement</w:t>
      </w:r>
    </w:p>
    <w:p w:rsidR="00B141CF" w:rsidRDefault="00B141CF">
      <w:pPr>
        <w:pStyle w:val="BodyText"/>
        <w:ind w:left="0" w:firstLine="0"/>
        <w:rPr>
          <w:sz w:val="25"/>
        </w:rPr>
      </w:pPr>
    </w:p>
    <w:p w:rsidR="00B141CF" w:rsidRDefault="009F45E6">
      <w:pPr>
        <w:pStyle w:val="Heading1"/>
        <w:numPr>
          <w:ilvl w:val="0"/>
          <w:numId w:val="105"/>
        </w:numPr>
        <w:tabs>
          <w:tab w:val="left" w:pos="1151"/>
          <w:tab w:val="left" w:pos="1152"/>
        </w:tabs>
        <w:spacing w:before="1" w:line="247" w:lineRule="auto"/>
        <w:ind w:left="1872" w:right="1205" w:hanging="1442"/>
      </w:pPr>
      <w:r>
        <w:rPr>
          <w:w w:val="105"/>
        </w:rPr>
        <w:t>UNDERSTAND</w:t>
      </w:r>
      <w:r>
        <w:rPr>
          <w:spacing w:val="-18"/>
          <w:w w:val="105"/>
        </w:rPr>
        <w:t xml:space="preserve"> </w:t>
      </w:r>
      <w:r>
        <w:rPr>
          <w:w w:val="105"/>
        </w:rPr>
        <w:t>THE</w:t>
      </w:r>
      <w:r>
        <w:rPr>
          <w:spacing w:val="-20"/>
          <w:w w:val="105"/>
        </w:rPr>
        <w:t xml:space="preserve"> </w:t>
      </w:r>
      <w:r>
        <w:rPr>
          <w:w w:val="105"/>
        </w:rPr>
        <w:t>TYPES,</w:t>
      </w:r>
      <w:r>
        <w:rPr>
          <w:spacing w:val="-22"/>
          <w:w w:val="105"/>
        </w:rPr>
        <w:t xml:space="preserve"> </w:t>
      </w:r>
      <w:r>
        <w:rPr>
          <w:spacing w:val="-3"/>
          <w:w w:val="105"/>
        </w:rPr>
        <w:t>CONSTRUCTION</w:t>
      </w:r>
      <w:r>
        <w:rPr>
          <w:spacing w:val="-17"/>
          <w:w w:val="105"/>
        </w:rPr>
        <w:t xml:space="preserve"> </w:t>
      </w:r>
      <w:r>
        <w:rPr>
          <w:w w:val="105"/>
        </w:rPr>
        <w:t>AND</w:t>
      </w:r>
      <w:r>
        <w:rPr>
          <w:spacing w:val="-20"/>
          <w:w w:val="105"/>
        </w:rPr>
        <w:t xml:space="preserve"> </w:t>
      </w:r>
      <w:r>
        <w:rPr>
          <w:w w:val="105"/>
        </w:rPr>
        <w:t>WORKING</w:t>
      </w:r>
      <w:r>
        <w:rPr>
          <w:spacing w:val="-19"/>
          <w:w w:val="105"/>
        </w:rPr>
        <w:t xml:space="preserve"> </w:t>
      </w:r>
      <w:r>
        <w:rPr>
          <w:w w:val="105"/>
        </w:rPr>
        <w:t>OF</w:t>
      </w:r>
      <w:r>
        <w:rPr>
          <w:spacing w:val="-16"/>
          <w:w w:val="105"/>
        </w:rPr>
        <w:t xml:space="preserve"> </w:t>
      </w:r>
      <w:r>
        <w:rPr>
          <w:w w:val="105"/>
        </w:rPr>
        <w:t>TVM, UNDERSTAND THE WORKING OF ELECTRONIC</w:t>
      </w:r>
      <w:r>
        <w:rPr>
          <w:spacing w:val="-47"/>
          <w:w w:val="105"/>
        </w:rPr>
        <w:t xml:space="preserve"> </w:t>
      </w:r>
      <w:r>
        <w:rPr>
          <w:w w:val="105"/>
        </w:rPr>
        <w:t>VOM.</w:t>
      </w:r>
    </w:p>
    <w:p w:rsidR="00B141CF" w:rsidRDefault="009F45E6">
      <w:pPr>
        <w:pStyle w:val="ListParagraph"/>
        <w:numPr>
          <w:ilvl w:val="1"/>
          <w:numId w:val="105"/>
        </w:numPr>
        <w:tabs>
          <w:tab w:val="left" w:pos="1872"/>
          <w:tab w:val="left" w:pos="1873"/>
        </w:tabs>
        <w:spacing w:before="0" w:line="260" w:lineRule="exact"/>
        <w:ind w:left="1872" w:hanging="722"/>
        <w:rPr>
          <w:sz w:val="23"/>
        </w:rPr>
      </w:pPr>
      <w:r>
        <w:rPr>
          <w:w w:val="105"/>
          <w:sz w:val="23"/>
        </w:rPr>
        <w:t xml:space="preserve">Draw the schematic diagram of basic </w:t>
      </w:r>
      <w:r>
        <w:rPr>
          <w:spacing w:val="2"/>
          <w:w w:val="105"/>
          <w:sz w:val="23"/>
        </w:rPr>
        <w:t>BJT</w:t>
      </w:r>
      <w:r w:rsidR="003F39CC">
        <w:rPr>
          <w:spacing w:val="2"/>
          <w:w w:val="105"/>
          <w:sz w:val="23"/>
        </w:rPr>
        <w:t xml:space="preserve"> </w:t>
      </w:r>
      <w:r>
        <w:rPr>
          <w:spacing w:val="2"/>
          <w:w w:val="105"/>
          <w:sz w:val="23"/>
        </w:rPr>
        <w:t>input</w:t>
      </w:r>
      <w:r>
        <w:rPr>
          <w:spacing w:val="-20"/>
          <w:w w:val="105"/>
          <w:sz w:val="23"/>
        </w:rPr>
        <w:t xml:space="preserve"> </w:t>
      </w:r>
      <w:r>
        <w:rPr>
          <w:w w:val="105"/>
          <w:sz w:val="23"/>
        </w:rPr>
        <w:t>TVM.</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Explain the working of BJT input</w:t>
      </w:r>
      <w:r>
        <w:rPr>
          <w:spacing w:val="-40"/>
          <w:w w:val="105"/>
          <w:sz w:val="23"/>
        </w:rPr>
        <w:t xml:space="preserve"> </w:t>
      </w:r>
      <w:r>
        <w:rPr>
          <w:spacing w:val="-3"/>
          <w:w w:val="105"/>
          <w:sz w:val="23"/>
        </w:rPr>
        <w:t>TVM.</w:t>
      </w:r>
    </w:p>
    <w:p w:rsidR="00B141CF" w:rsidRDefault="009F45E6">
      <w:pPr>
        <w:pStyle w:val="ListParagraph"/>
        <w:numPr>
          <w:ilvl w:val="1"/>
          <w:numId w:val="105"/>
        </w:numPr>
        <w:tabs>
          <w:tab w:val="left" w:pos="1872"/>
          <w:tab w:val="left" w:pos="1873"/>
        </w:tabs>
        <w:ind w:left="1872" w:hanging="722"/>
        <w:rPr>
          <w:sz w:val="23"/>
        </w:rPr>
      </w:pPr>
      <w:r>
        <w:rPr>
          <w:w w:val="105"/>
          <w:sz w:val="23"/>
        </w:rPr>
        <w:t>Draw</w:t>
      </w:r>
      <w:r>
        <w:rPr>
          <w:spacing w:val="-9"/>
          <w:w w:val="105"/>
          <w:sz w:val="23"/>
        </w:rPr>
        <w:t xml:space="preserve"> </w:t>
      </w:r>
      <w:r>
        <w:rPr>
          <w:w w:val="105"/>
          <w:sz w:val="23"/>
        </w:rPr>
        <w:t>the</w:t>
      </w:r>
      <w:r>
        <w:rPr>
          <w:spacing w:val="-9"/>
          <w:w w:val="105"/>
          <w:sz w:val="23"/>
        </w:rPr>
        <w:t xml:space="preserve"> </w:t>
      </w:r>
      <w:r>
        <w:rPr>
          <w:w w:val="105"/>
          <w:sz w:val="23"/>
        </w:rPr>
        <w:t>schematic</w:t>
      </w:r>
      <w:r>
        <w:rPr>
          <w:spacing w:val="-7"/>
          <w:w w:val="105"/>
          <w:sz w:val="23"/>
        </w:rPr>
        <w:t xml:space="preserve"> </w:t>
      </w:r>
      <w:r>
        <w:rPr>
          <w:w w:val="105"/>
          <w:sz w:val="23"/>
        </w:rPr>
        <w:t>diagram</w:t>
      </w:r>
      <w:r>
        <w:rPr>
          <w:spacing w:val="-8"/>
          <w:w w:val="105"/>
          <w:sz w:val="23"/>
        </w:rPr>
        <w:t xml:space="preserve"> </w:t>
      </w:r>
      <w:r>
        <w:rPr>
          <w:w w:val="105"/>
          <w:sz w:val="23"/>
        </w:rPr>
        <w:t>of</w:t>
      </w:r>
      <w:r>
        <w:rPr>
          <w:spacing w:val="-10"/>
          <w:w w:val="105"/>
          <w:sz w:val="23"/>
        </w:rPr>
        <w:t xml:space="preserve"> </w:t>
      </w:r>
      <w:r>
        <w:rPr>
          <w:w w:val="105"/>
          <w:sz w:val="23"/>
        </w:rPr>
        <w:t>basic</w:t>
      </w:r>
      <w:r>
        <w:rPr>
          <w:spacing w:val="-8"/>
          <w:w w:val="105"/>
          <w:sz w:val="23"/>
        </w:rPr>
        <w:t xml:space="preserve"> </w:t>
      </w:r>
      <w:r>
        <w:rPr>
          <w:w w:val="105"/>
          <w:sz w:val="23"/>
        </w:rPr>
        <w:t>FET</w:t>
      </w:r>
      <w:r>
        <w:rPr>
          <w:spacing w:val="-11"/>
          <w:w w:val="105"/>
          <w:sz w:val="23"/>
        </w:rPr>
        <w:t xml:space="preserve"> </w:t>
      </w:r>
      <w:r>
        <w:rPr>
          <w:w w:val="105"/>
          <w:sz w:val="23"/>
        </w:rPr>
        <w:t>input</w:t>
      </w:r>
      <w:r>
        <w:rPr>
          <w:spacing w:val="-12"/>
          <w:w w:val="105"/>
          <w:sz w:val="23"/>
        </w:rPr>
        <w:t xml:space="preserve"> </w:t>
      </w:r>
      <w:r>
        <w:rPr>
          <w:w w:val="105"/>
          <w:sz w:val="23"/>
        </w:rPr>
        <w:t>TVM.</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Explain the working of FET input</w:t>
      </w:r>
      <w:r>
        <w:rPr>
          <w:spacing w:val="-46"/>
          <w:w w:val="105"/>
          <w:sz w:val="23"/>
        </w:rPr>
        <w:t xml:space="preserve"> </w:t>
      </w:r>
      <w:r>
        <w:rPr>
          <w:w w:val="105"/>
          <w:sz w:val="23"/>
        </w:rPr>
        <w:t>TVM.</w:t>
      </w:r>
    </w:p>
    <w:p w:rsidR="00B141CF" w:rsidRDefault="009F45E6">
      <w:pPr>
        <w:pStyle w:val="ListParagraph"/>
        <w:numPr>
          <w:ilvl w:val="1"/>
          <w:numId w:val="105"/>
        </w:numPr>
        <w:tabs>
          <w:tab w:val="left" w:pos="1872"/>
          <w:tab w:val="left" w:pos="1873"/>
        </w:tabs>
        <w:spacing w:before="10"/>
        <w:ind w:left="1872" w:hanging="722"/>
        <w:rPr>
          <w:sz w:val="23"/>
        </w:rPr>
      </w:pPr>
      <w:r>
        <w:rPr>
          <w:w w:val="105"/>
          <w:sz w:val="23"/>
        </w:rPr>
        <w:t>Compare the FET input TVM with BJT</w:t>
      </w:r>
      <w:r>
        <w:rPr>
          <w:spacing w:val="-14"/>
          <w:w w:val="105"/>
          <w:sz w:val="23"/>
        </w:rPr>
        <w:t xml:space="preserve"> </w:t>
      </w:r>
      <w:r>
        <w:rPr>
          <w:w w:val="105"/>
          <w:sz w:val="23"/>
        </w:rPr>
        <w:t>input</w:t>
      </w:r>
      <w:r w:rsidR="003F39CC">
        <w:rPr>
          <w:w w:val="105"/>
          <w:sz w:val="23"/>
        </w:rPr>
        <w:t xml:space="preserve"> </w:t>
      </w:r>
      <w:r>
        <w:rPr>
          <w:w w:val="105"/>
          <w:sz w:val="23"/>
        </w:rPr>
        <w:t>TVM.</w:t>
      </w:r>
    </w:p>
    <w:p w:rsidR="00B141CF" w:rsidRDefault="009F45E6">
      <w:pPr>
        <w:pStyle w:val="ListParagraph"/>
        <w:numPr>
          <w:ilvl w:val="1"/>
          <w:numId w:val="105"/>
        </w:numPr>
        <w:tabs>
          <w:tab w:val="left" w:pos="1872"/>
          <w:tab w:val="left" w:pos="1873"/>
        </w:tabs>
        <w:ind w:left="1872" w:hanging="722"/>
        <w:rPr>
          <w:sz w:val="23"/>
        </w:rPr>
      </w:pPr>
      <w:r>
        <w:rPr>
          <w:w w:val="105"/>
          <w:sz w:val="23"/>
        </w:rPr>
        <w:t>Draw</w:t>
      </w:r>
      <w:r>
        <w:rPr>
          <w:spacing w:val="-4"/>
          <w:w w:val="105"/>
          <w:sz w:val="23"/>
        </w:rPr>
        <w:t xml:space="preserve"> </w:t>
      </w:r>
      <w:r>
        <w:rPr>
          <w:w w:val="105"/>
          <w:sz w:val="23"/>
        </w:rPr>
        <w:t>the</w:t>
      </w:r>
      <w:r>
        <w:rPr>
          <w:spacing w:val="-2"/>
          <w:w w:val="105"/>
          <w:sz w:val="23"/>
        </w:rPr>
        <w:t xml:space="preserve"> </w:t>
      </w:r>
      <w:r>
        <w:rPr>
          <w:w w:val="105"/>
          <w:sz w:val="23"/>
        </w:rPr>
        <w:t>schematic</w:t>
      </w:r>
      <w:r>
        <w:rPr>
          <w:spacing w:val="-1"/>
          <w:w w:val="105"/>
          <w:sz w:val="23"/>
        </w:rPr>
        <w:t xml:space="preserve"> </w:t>
      </w:r>
      <w:r>
        <w:rPr>
          <w:w w:val="105"/>
          <w:sz w:val="23"/>
        </w:rPr>
        <w:t>diagram</w:t>
      </w:r>
      <w:r>
        <w:rPr>
          <w:spacing w:val="-2"/>
          <w:w w:val="105"/>
          <w:sz w:val="23"/>
        </w:rPr>
        <w:t xml:space="preserve"> </w:t>
      </w:r>
      <w:r>
        <w:rPr>
          <w:w w:val="105"/>
          <w:sz w:val="23"/>
        </w:rPr>
        <w:t>of</w:t>
      </w:r>
      <w:r>
        <w:rPr>
          <w:spacing w:val="-3"/>
          <w:w w:val="105"/>
          <w:sz w:val="23"/>
        </w:rPr>
        <w:t xml:space="preserve"> </w:t>
      </w:r>
      <w:r>
        <w:rPr>
          <w:w w:val="105"/>
          <w:sz w:val="23"/>
        </w:rPr>
        <w:t>BJT</w:t>
      </w:r>
      <w:r>
        <w:rPr>
          <w:spacing w:val="-6"/>
          <w:w w:val="105"/>
          <w:sz w:val="23"/>
        </w:rPr>
        <w:t xml:space="preserve"> </w:t>
      </w:r>
      <w:r>
        <w:rPr>
          <w:w w:val="105"/>
          <w:sz w:val="23"/>
        </w:rPr>
        <w:t>bridge</w:t>
      </w:r>
      <w:r>
        <w:rPr>
          <w:spacing w:val="-36"/>
          <w:w w:val="105"/>
          <w:sz w:val="23"/>
        </w:rPr>
        <w:t xml:space="preserve"> </w:t>
      </w:r>
      <w:r>
        <w:rPr>
          <w:w w:val="105"/>
          <w:sz w:val="23"/>
        </w:rPr>
        <w:t>TVM.</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Explain the working of BJT bridge</w:t>
      </w:r>
      <w:r>
        <w:rPr>
          <w:spacing w:val="-44"/>
          <w:w w:val="105"/>
          <w:sz w:val="23"/>
        </w:rPr>
        <w:t xml:space="preserve"> </w:t>
      </w:r>
      <w:r>
        <w:rPr>
          <w:w w:val="105"/>
          <w:sz w:val="23"/>
        </w:rPr>
        <w:t>TVM.</w:t>
      </w:r>
    </w:p>
    <w:p w:rsidR="00B141CF" w:rsidRDefault="009F45E6">
      <w:pPr>
        <w:pStyle w:val="ListParagraph"/>
        <w:numPr>
          <w:ilvl w:val="1"/>
          <w:numId w:val="105"/>
        </w:numPr>
        <w:tabs>
          <w:tab w:val="left" w:pos="1872"/>
          <w:tab w:val="left" w:pos="1873"/>
        </w:tabs>
        <w:ind w:left="1872" w:hanging="722"/>
        <w:rPr>
          <w:sz w:val="23"/>
        </w:rPr>
      </w:pPr>
      <w:r>
        <w:rPr>
          <w:w w:val="105"/>
          <w:sz w:val="23"/>
        </w:rPr>
        <w:t>Draw</w:t>
      </w:r>
      <w:r>
        <w:rPr>
          <w:spacing w:val="-4"/>
          <w:w w:val="105"/>
          <w:sz w:val="23"/>
        </w:rPr>
        <w:t xml:space="preserve"> </w:t>
      </w:r>
      <w:r>
        <w:rPr>
          <w:w w:val="105"/>
          <w:sz w:val="23"/>
        </w:rPr>
        <w:t>the</w:t>
      </w:r>
      <w:r>
        <w:rPr>
          <w:spacing w:val="-2"/>
          <w:w w:val="105"/>
          <w:sz w:val="23"/>
        </w:rPr>
        <w:t xml:space="preserve"> </w:t>
      </w:r>
      <w:r>
        <w:rPr>
          <w:w w:val="105"/>
          <w:sz w:val="23"/>
        </w:rPr>
        <w:t>schematic</w:t>
      </w:r>
      <w:r>
        <w:rPr>
          <w:spacing w:val="-1"/>
          <w:w w:val="105"/>
          <w:sz w:val="23"/>
        </w:rPr>
        <w:t xml:space="preserve"> </w:t>
      </w:r>
      <w:r>
        <w:rPr>
          <w:w w:val="105"/>
          <w:sz w:val="23"/>
        </w:rPr>
        <w:t>diagram</w:t>
      </w:r>
      <w:r>
        <w:rPr>
          <w:spacing w:val="-2"/>
          <w:w w:val="105"/>
          <w:sz w:val="23"/>
        </w:rPr>
        <w:t xml:space="preserve"> </w:t>
      </w:r>
      <w:r>
        <w:rPr>
          <w:w w:val="105"/>
          <w:sz w:val="23"/>
        </w:rPr>
        <w:t>of</w:t>
      </w:r>
      <w:r>
        <w:rPr>
          <w:spacing w:val="-4"/>
          <w:w w:val="105"/>
          <w:sz w:val="23"/>
        </w:rPr>
        <w:t xml:space="preserve"> </w:t>
      </w:r>
      <w:r>
        <w:rPr>
          <w:w w:val="105"/>
          <w:sz w:val="23"/>
        </w:rPr>
        <w:t>FET</w:t>
      </w:r>
      <w:r>
        <w:rPr>
          <w:spacing w:val="-5"/>
          <w:w w:val="105"/>
          <w:sz w:val="23"/>
        </w:rPr>
        <w:t xml:space="preserve"> </w:t>
      </w:r>
      <w:r>
        <w:rPr>
          <w:w w:val="105"/>
          <w:sz w:val="23"/>
        </w:rPr>
        <w:t>bridge</w:t>
      </w:r>
      <w:r>
        <w:rPr>
          <w:spacing w:val="-37"/>
          <w:w w:val="105"/>
          <w:sz w:val="23"/>
        </w:rPr>
        <w:t xml:space="preserve"> </w:t>
      </w:r>
      <w:r>
        <w:rPr>
          <w:w w:val="105"/>
          <w:sz w:val="23"/>
        </w:rPr>
        <w:t>TVM.</w:t>
      </w:r>
    </w:p>
    <w:p w:rsidR="00B141CF" w:rsidRDefault="009F45E6">
      <w:pPr>
        <w:pStyle w:val="ListParagraph"/>
        <w:numPr>
          <w:ilvl w:val="1"/>
          <w:numId w:val="105"/>
        </w:numPr>
        <w:tabs>
          <w:tab w:val="left" w:pos="1872"/>
          <w:tab w:val="left" w:pos="1873"/>
        </w:tabs>
        <w:spacing w:before="10"/>
        <w:ind w:left="1872" w:hanging="722"/>
        <w:rPr>
          <w:sz w:val="23"/>
        </w:rPr>
      </w:pPr>
      <w:r>
        <w:rPr>
          <w:w w:val="105"/>
          <w:sz w:val="23"/>
        </w:rPr>
        <w:t>Explain the working of FET bridge</w:t>
      </w:r>
      <w:r>
        <w:rPr>
          <w:spacing w:val="-43"/>
          <w:w w:val="105"/>
          <w:sz w:val="23"/>
        </w:rPr>
        <w:t xml:space="preserve"> </w:t>
      </w:r>
      <w:r>
        <w:rPr>
          <w:w w:val="105"/>
          <w:sz w:val="23"/>
        </w:rPr>
        <w:t>TVM.</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Compare</w:t>
      </w:r>
      <w:r>
        <w:rPr>
          <w:spacing w:val="-8"/>
          <w:w w:val="105"/>
          <w:sz w:val="23"/>
        </w:rPr>
        <w:t xml:space="preserve"> </w:t>
      </w:r>
      <w:r>
        <w:rPr>
          <w:w w:val="105"/>
          <w:sz w:val="23"/>
        </w:rPr>
        <w:t>the</w:t>
      </w:r>
      <w:r>
        <w:rPr>
          <w:spacing w:val="-9"/>
          <w:w w:val="105"/>
          <w:sz w:val="23"/>
        </w:rPr>
        <w:t xml:space="preserve"> </w:t>
      </w:r>
      <w:r>
        <w:rPr>
          <w:w w:val="105"/>
          <w:sz w:val="23"/>
        </w:rPr>
        <w:t>BJT</w:t>
      </w:r>
      <w:r>
        <w:rPr>
          <w:spacing w:val="-11"/>
          <w:w w:val="105"/>
          <w:sz w:val="23"/>
        </w:rPr>
        <w:t xml:space="preserve"> </w:t>
      </w:r>
      <w:r>
        <w:rPr>
          <w:w w:val="105"/>
          <w:sz w:val="23"/>
        </w:rPr>
        <w:t>bridge</w:t>
      </w:r>
      <w:r>
        <w:rPr>
          <w:spacing w:val="-8"/>
          <w:w w:val="105"/>
          <w:sz w:val="23"/>
        </w:rPr>
        <w:t xml:space="preserve"> </w:t>
      </w:r>
      <w:r>
        <w:rPr>
          <w:w w:val="105"/>
          <w:sz w:val="23"/>
        </w:rPr>
        <w:t>TVM</w:t>
      </w:r>
      <w:r>
        <w:rPr>
          <w:spacing w:val="-6"/>
          <w:w w:val="105"/>
          <w:sz w:val="23"/>
        </w:rPr>
        <w:t xml:space="preserve"> </w:t>
      </w:r>
      <w:r>
        <w:rPr>
          <w:w w:val="105"/>
          <w:sz w:val="23"/>
        </w:rPr>
        <w:t>with FET</w:t>
      </w:r>
      <w:r>
        <w:rPr>
          <w:spacing w:val="-4"/>
          <w:w w:val="105"/>
          <w:sz w:val="23"/>
        </w:rPr>
        <w:t xml:space="preserve"> </w:t>
      </w:r>
      <w:r>
        <w:rPr>
          <w:w w:val="105"/>
          <w:sz w:val="23"/>
        </w:rPr>
        <w:t>bridge</w:t>
      </w:r>
      <w:r>
        <w:rPr>
          <w:spacing w:val="-8"/>
          <w:w w:val="105"/>
          <w:sz w:val="23"/>
        </w:rPr>
        <w:t xml:space="preserve"> </w:t>
      </w:r>
      <w:r>
        <w:rPr>
          <w:w w:val="105"/>
          <w:sz w:val="23"/>
        </w:rPr>
        <w:t>TVM.</w:t>
      </w:r>
    </w:p>
    <w:p w:rsidR="00B141CF" w:rsidRDefault="009F45E6">
      <w:pPr>
        <w:pStyle w:val="ListParagraph"/>
        <w:numPr>
          <w:ilvl w:val="1"/>
          <w:numId w:val="105"/>
        </w:numPr>
        <w:tabs>
          <w:tab w:val="left" w:pos="1872"/>
          <w:tab w:val="left" w:pos="1873"/>
        </w:tabs>
        <w:spacing w:before="10"/>
        <w:ind w:left="1872" w:hanging="722"/>
        <w:rPr>
          <w:sz w:val="23"/>
        </w:rPr>
      </w:pPr>
      <w:r>
        <w:rPr>
          <w:w w:val="105"/>
          <w:sz w:val="23"/>
        </w:rPr>
        <w:t xml:space="preserve">List the </w:t>
      </w:r>
      <w:r>
        <w:rPr>
          <w:spacing w:val="-3"/>
          <w:w w:val="105"/>
          <w:sz w:val="23"/>
        </w:rPr>
        <w:t xml:space="preserve">applications </w:t>
      </w:r>
      <w:r>
        <w:rPr>
          <w:w w:val="105"/>
          <w:sz w:val="23"/>
        </w:rPr>
        <w:t>of</w:t>
      </w:r>
      <w:r>
        <w:rPr>
          <w:spacing w:val="-21"/>
          <w:w w:val="105"/>
          <w:sz w:val="23"/>
        </w:rPr>
        <w:t xml:space="preserve"> </w:t>
      </w:r>
      <w:r>
        <w:rPr>
          <w:w w:val="105"/>
          <w:sz w:val="23"/>
        </w:rPr>
        <w:t>TVM.</w:t>
      </w:r>
    </w:p>
    <w:p w:rsidR="00B141CF" w:rsidRDefault="009F45E6">
      <w:pPr>
        <w:pStyle w:val="ListParagraph"/>
        <w:numPr>
          <w:ilvl w:val="1"/>
          <w:numId w:val="105"/>
        </w:numPr>
        <w:tabs>
          <w:tab w:val="left" w:pos="1872"/>
          <w:tab w:val="left" w:pos="1873"/>
        </w:tabs>
        <w:ind w:left="1872" w:hanging="722"/>
        <w:rPr>
          <w:sz w:val="23"/>
        </w:rPr>
      </w:pPr>
      <w:r>
        <w:rPr>
          <w:w w:val="105"/>
          <w:sz w:val="23"/>
        </w:rPr>
        <w:t>List important considerations in choosing a</w:t>
      </w:r>
      <w:r>
        <w:rPr>
          <w:spacing w:val="-44"/>
          <w:w w:val="105"/>
          <w:sz w:val="23"/>
        </w:rPr>
        <w:t xml:space="preserve"> </w:t>
      </w:r>
      <w:r>
        <w:rPr>
          <w:w w:val="105"/>
          <w:sz w:val="23"/>
        </w:rPr>
        <w:t>voltmeter.</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 xml:space="preserve">List the major </w:t>
      </w:r>
      <w:r>
        <w:rPr>
          <w:spacing w:val="-3"/>
          <w:w w:val="105"/>
          <w:sz w:val="23"/>
        </w:rPr>
        <w:t xml:space="preserve">elements </w:t>
      </w:r>
      <w:r>
        <w:rPr>
          <w:w w:val="105"/>
          <w:sz w:val="23"/>
        </w:rPr>
        <w:t xml:space="preserve">of an </w:t>
      </w:r>
      <w:r>
        <w:rPr>
          <w:spacing w:val="-3"/>
          <w:w w:val="105"/>
          <w:sz w:val="23"/>
        </w:rPr>
        <w:t>electronic</w:t>
      </w:r>
      <w:r>
        <w:rPr>
          <w:spacing w:val="-39"/>
          <w:w w:val="105"/>
          <w:sz w:val="23"/>
        </w:rPr>
        <w:t xml:space="preserve"> </w:t>
      </w:r>
      <w:r>
        <w:rPr>
          <w:w w:val="105"/>
          <w:sz w:val="23"/>
        </w:rPr>
        <w:t>VOM.</w:t>
      </w:r>
    </w:p>
    <w:p w:rsidR="00B141CF" w:rsidRDefault="00B141CF">
      <w:pPr>
        <w:pStyle w:val="BodyText"/>
        <w:spacing w:before="3"/>
        <w:ind w:left="0" w:firstLine="0"/>
        <w:rPr>
          <w:sz w:val="25"/>
        </w:rPr>
      </w:pPr>
    </w:p>
    <w:p w:rsidR="00B141CF" w:rsidRDefault="009F45E6">
      <w:pPr>
        <w:pStyle w:val="Heading1"/>
        <w:numPr>
          <w:ilvl w:val="0"/>
          <w:numId w:val="105"/>
        </w:numPr>
        <w:tabs>
          <w:tab w:val="left" w:pos="1151"/>
          <w:tab w:val="left" w:pos="1152"/>
        </w:tabs>
        <w:spacing w:line="247" w:lineRule="auto"/>
        <w:ind w:right="331"/>
      </w:pPr>
      <w:r>
        <w:rPr>
          <w:w w:val="105"/>
        </w:rPr>
        <w:t>UNDERSTAND</w:t>
      </w:r>
      <w:r>
        <w:rPr>
          <w:spacing w:val="-22"/>
          <w:w w:val="105"/>
        </w:rPr>
        <w:t xml:space="preserve"> </w:t>
      </w:r>
      <w:r>
        <w:rPr>
          <w:w w:val="105"/>
        </w:rPr>
        <w:t>THE</w:t>
      </w:r>
      <w:r>
        <w:rPr>
          <w:spacing w:val="-23"/>
          <w:w w:val="105"/>
        </w:rPr>
        <w:t xml:space="preserve"> </w:t>
      </w:r>
      <w:r>
        <w:rPr>
          <w:w w:val="105"/>
        </w:rPr>
        <w:t>CONSTRUCTION</w:t>
      </w:r>
      <w:r>
        <w:rPr>
          <w:spacing w:val="-20"/>
          <w:w w:val="105"/>
        </w:rPr>
        <w:t xml:space="preserve"> </w:t>
      </w:r>
      <w:r>
        <w:rPr>
          <w:w w:val="105"/>
        </w:rPr>
        <w:t>AND</w:t>
      </w:r>
      <w:r>
        <w:rPr>
          <w:spacing w:val="-23"/>
          <w:w w:val="105"/>
        </w:rPr>
        <w:t xml:space="preserve"> </w:t>
      </w:r>
      <w:r>
        <w:rPr>
          <w:w w:val="105"/>
        </w:rPr>
        <w:t>WORKING</w:t>
      </w:r>
      <w:r>
        <w:rPr>
          <w:spacing w:val="-22"/>
          <w:w w:val="105"/>
        </w:rPr>
        <w:t xml:space="preserve"> </w:t>
      </w:r>
      <w:r>
        <w:rPr>
          <w:w w:val="105"/>
        </w:rPr>
        <w:t>OF</w:t>
      </w:r>
      <w:r>
        <w:rPr>
          <w:spacing w:val="-22"/>
          <w:w w:val="105"/>
        </w:rPr>
        <w:t xml:space="preserve"> </w:t>
      </w:r>
      <w:r>
        <w:rPr>
          <w:w w:val="105"/>
        </w:rPr>
        <w:t>BRIDGE</w:t>
      </w:r>
      <w:r>
        <w:rPr>
          <w:spacing w:val="-22"/>
          <w:w w:val="105"/>
        </w:rPr>
        <w:t xml:space="preserve"> </w:t>
      </w:r>
      <w:r>
        <w:rPr>
          <w:w w:val="105"/>
        </w:rPr>
        <w:t>-TYPE</w:t>
      </w:r>
      <w:r>
        <w:rPr>
          <w:spacing w:val="-32"/>
          <w:w w:val="105"/>
        </w:rPr>
        <w:t xml:space="preserve"> </w:t>
      </w:r>
      <w:r>
        <w:rPr>
          <w:w w:val="105"/>
        </w:rPr>
        <w:t>TEST INSTRUMENTS.</w:t>
      </w:r>
    </w:p>
    <w:p w:rsidR="00B141CF" w:rsidRDefault="009F45E6">
      <w:pPr>
        <w:spacing w:line="260" w:lineRule="exact"/>
        <w:ind w:left="1872"/>
        <w:rPr>
          <w:i/>
          <w:sz w:val="23"/>
        </w:rPr>
      </w:pPr>
      <w:r>
        <w:rPr>
          <w:i/>
          <w:w w:val="105"/>
          <w:sz w:val="23"/>
          <w:u w:val="single"/>
        </w:rPr>
        <w:t>DC Bridges</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Draw the circuit diagram of Wheatstone</w:t>
      </w:r>
      <w:r>
        <w:rPr>
          <w:spacing w:val="-42"/>
          <w:w w:val="105"/>
          <w:sz w:val="23"/>
        </w:rPr>
        <w:t xml:space="preserve"> </w:t>
      </w:r>
      <w:r>
        <w:rPr>
          <w:w w:val="105"/>
          <w:sz w:val="23"/>
        </w:rPr>
        <w:t>bridge.</w:t>
      </w:r>
    </w:p>
    <w:p w:rsidR="00B141CF" w:rsidRDefault="009F45E6">
      <w:pPr>
        <w:pStyle w:val="ListParagraph"/>
        <w:numPr>
          <w:ilvl w:val="1"/>
          <w:numId w:val="105"/>
        </w:numPr>
        <w:tabs>
          <w:tab w:val="left" w:pos="1872"/>
          <w:tab w:val="left" w:pos="1873"/>
        </w:tabs>
        <w:spacing w:before="17"/>
        <w:ind w:left="1872" w:hanging="722"/>
        <w:rPr>
          <w:sz w:val="23"/>
        </w:rPr>
      </w:pPr>
      <w:r>
        <w:rPr>
          <w:w w:val="105"/>
          <w:sz w:val="23"/>
        </w:rPr>
        <w:t xml:space="preserve">Explain the working of </w:t>
      </w:r>
      <w:r>
        <w:rPr>
          <w:spacing w:val="-3"/>
          <w:w w:val="105"/>
          <w:sz w:val="23"/>
        </w:rPr>
        <w:t>Wheatstone</w:t>
      </w:r>
      <w:r>
        <w:rPr>
          <w:spacing w:val="-30"/>
          <w:w w:val="105"/>
          <w:sz w:val="23"/>
        </w:rPr>
        <w:t xml:space="preserve"> </w:t>
      </w:r>
      <w:r>
        <w:rPr>
          <w:w w:val="105"/>
          <w:sz w:val="23"/>
        </w:rPr>
        <w:t>bridge.</w:t>
      </w:r>
    </w:p>
    <w:p w:rsidR="00B141CF" w:rsidRDefault="009F45E6">
      <w:pPr>
        <w:pStyle w:val="ListParagraph"/>
        <w:numPr>
          <w:ilvl w:val="1"/>
          <w:numId w:val="105"/>
        </w:numPr>
        <w:tabs>
          <w:tab w:val="left" w:pos="1872"/>
          <w:tab w:val="left" w:pos="1873"/>
        </w:tabs>
        <w:ind w:left="1872" w:hanging="722"/>
        <w:rPr>
          <w:sz w:val="23"/>
        </w:rPr>
      </w:pPr>
      <w:r>
        <w:rPr>
          <w:w w:val="105"/>
          <w:sz w:val="23"/>
        </w:rPr>
        <w:t>Identify</w:t>
      </w:r>
      <w:r>
        <w:rPr>
          <w:spacing w:val="-15"/>
          <w:w w:val="105"/>
          <w:sz w:val="23"/>
        </w:rPr>
        <w:t xml:space="preserve"> </w:t>
      </w:r>
      <w:r>
        <w:rPr>
          <w:w w:val="105"/>
          <w:sz w:val="23"/>
        </w:rPr>
        <w:t>the</w:t>
      </w:r>
      <w:r>
        <w:rPr>
          <w:spacing w:val="-10"/>
          <w:w w:val="105"/>
          <w:sz w:val="23"/>
        </w:rPr>
        <w:t xml:space="preserve"> </w:t>
      </w:r>
      <w:r>
        <w:rPr>
          <w:w w:val="105"/>
          <w:sz w:val="23"/>
        </w:rPr>
        <w:t>function</w:t>
      </w:r>
      <w:r>
        <w:rPr>
          <w:spacing w:val="-8"/>
          <w:w w:val="105"/>
          <w:sz w:val="23"/>
        </w:rPr>
        <w:t xml:space="preserve"> </w:t>
      </w:r>
      <w:r>
        <w:rPr>
          <w:w w:val="105"/>
          <w:sz w:val="23"/>
        </w:rPr>
        <w:t>of</w:t>
      </w:r>
      <w:r>
        <w:rPr>
          <w:spacing w:val="-12"/>
          <w:w w:val="105"/>
          <w:sz w:val="23"/>
        </w:rPr>
        <w:t xml:space="preserve"> </w:t>
      </w:r>
      <w:r>
        <w:rPr>
          <w:w w:val="105"/>
          <w:sz w:val="23"/>
        </w:rPr>
        <w:t>Guard</w:t>
      </w:r>
      <w:r>
        <w:rPr>
          <w:spacing w:val="-9"/>
          <w:w w:val="105"/>
          <w:sz w:val="23"/>
        </w:rPr>
        <w:t xml:space="preserve"> </w:t>
      </w:r>
      <w:r>
        <w:rPr>
          <w:w w:val="105"/>
          <w:sz w:val="23"/>
        </w:rPr>
        <w:t>terminal</w:t>
      </w:r>
      <w:r>
        <w:rPr>
          <w:spacing w:val="-13"/>
          <w:w w:val="105"/>
          <w:sz w:val="23"/>
        </w:rPr>
        <w:t xml:space="preserve"> </w:t>
      </w:r>
      <w:r>
        <w:rPr>
          <w:w w:val="105"/>
          <w:sz w:val="23"/>
        </w:rPr>
        <w:t>in</w:t>
      </w:r>
      <w:r>
        <w:rPr>
          <w:spacing w:val="-8"/>
          <w:w w:val="105"/>
          <w:sz w:val="23"/>
        </w:rPr>
        <w:t xml:space="preserve"> </w:t>
      </w:r>
      <w:r>
        <w:rPr>
          <w:w w:val="105"/>
          <w:sz w:val="23"/>
        </w:rPr>
        <w:t>a</w:t>
      </w:r>
      <w:r>
        <w:rPr>
          <w:spacing w:val="-10"/>
          <w:w w:val="105"/>
          <w:sz w:val="23"/>
        </w:rPr>
        <w:t xml:space="preserve"> </w:t>
      </w:r>
      <w:r>
        <w:rPr>
          <w:w w:val="105"/>
          <w:sz w:val="23"/>
        </w:rPr>
        <w:t>Guarded</w:t>
      </w:r>
      <w:r>
        <w:rPr>
          <w:spacing w:val="-7"/>
          <w:w w:val="105"/>
          <w:sz w:val="23"/>
        </w:rPr>
        <w:t xml:space="preserve"> </w:t>
      </w:r>
      <w:r>
        <w:rPr>
          <w:spacing w:val="-3"/>
          <w:w w:val="105"/>
          <w:sz w:val="23"/>
        </w:rPr>
        <w:t>Wheatstone</w:t>
      </w:r>
      <w:r>
        <w:rPr>
          <w:spacing w:val="-9"/>
          <w:w w:val="105"/>
          <w:sz w:val="23"/>
        </w:rPr>
        <w:t xml:space="preserve"> </w:t>
      </w:r>
      <w:r>
        <w:rPr>
          <w:w w:val="105"/>
          <w:sz w:val="23"/>
        </w:rPr>
        <w:t>bridge.</w:t>
      </w:r>
    </w:p>
    <w:p w:rsidR="00B141CF" w:rsidRDefault="009F45E6">
      <w:pPr>
        <w:pStyle w:val="ListParagraph"/>
        <w:numPr>
          <w:ilvl w:val="1"/>
          <w:numId w:val="105"/>
        </w:numPr>
        <w:tabs>
          <w:tab w:val="left" w:pos="1872"/>
          <w:tab w:val="left" w:pos="1873"/>
        </w:tabs>
        <w:ind w:left="1872" w:hanging="722"/>
        <w:rPr>
          <w:sz w:val="23"/>
        </w:rPr>
      </w:pPr>
      <w:r>
        <w:rPr>
          <w:w w:val="105"/>
          <w:sz w:val="23"/>
        </w:rPr>
        <w:t xml:space="preserve">List the </w:t>
      </w:r>
      <w:r>
        <w:rPr>
          <w:spacing w:val="-3"/>
          <w:w w:val="105"/>
          <w:sz w:val="23"/>
        </w:rPr>
        <w:t xml:space="preserve">applications </w:t>
      </w:r>
      <w:r>
        <w:rPr>
          <w:w w:val="105"/>
          <w:sz w:val="23"/>
        </w:rPr>
        <w:t>of Wheatstone</w:t>
      </w:r>
      <w:r>
        <w:rPr>
          <w:spacing w:val="-28"/>
          <w:w w:val="105"/>
          <w:sz w:val="23"/>
        </w:rPr>
        <w:t xml:space="preserve"> </w:t>
      </w:r>
      <w:r>
        <w:rPr>
          <w:w w:val="105"/>
          <w:sz w:val="23"/>
        </w:rPr>
        <w:t>bridge</w:t>
      </w:r>
    </w:p>
    <w:p w:rsidR="00B141CF" w:rsidRDefault="00B141CF">
      <w:pPr>
        <w:pStyle w:val="BodyText"/>
        <w:spacing w:before="3"/>
        <w:ind w:left="0" w:firstLine="0"/>
        <w:rPr>
          <w:sz w:val="25"/>
        </w:rPr>
      </w:pPr>
    </w:p>
    <w:p w:rsidR="00B141CF" w:rsidRDefault="009F45E6">
      <w:pPr>
        <w:pStyle w:val="Heading1"/>
        <w:ind w:firstLine="0"/>
      </w:pPr>
      <w:r>
        <w:rPr>
          <w:w w:val="105"/>
        </w:rPr>
        <w:t>AC Bridges</w:t>
      </w:r>
    </w:p>
    <w:p w:rsidR="00B141CF" w:rsidRDefault="009F45E6">
      <w:pPr>
        <w:pStyle w:val="ListParagraph"/>
        <w:numPr>
          <w:ilvl w:val="1"/>
          <w:numId w:val="105"/>
        </w:numPr>
        <w:tabs>
          <w:tab w:val="left" w:pos="1872"/>
          <w:tab w:val="left" w:pos="1873"/>
        </w:tabs>
        <w:ind w:left="1872" w:hanging="722"/>
        <w:rPr>
          <w:sz w:val="23"/>
        </w:rPr>
      </w:pPr>
      <w:r>
        <w:rPr>
          <w:w w:val="105"/>
          <w:sz w:val="23"/>
        </w:rPr>
        <w:t xml:space="preserve">List the </w:t>
      </w:r>
      <w:r>
        <w:rPr>
          <w:spacing w:val="-3"/>
          <w:w w:val="105"/>
          <w:sz w:val="23"/>
        </w:rPr>
        <w:t xml:space="preserve">electrical quantities measured </w:t>
      </w:r>
      <w:r>
        <w:rPr>
          <w:w w:val="105"/>
          <w:sz w:val="23"/>
        </w:rPr>
        <w:t>by an AC</w:t>
      </w:r>
      <w:r>
        <w:rPr>
          <w:spacing w:val="-44"/>
          <w:w w:val="105"/>
          <w:sz w:val="23"/>
        </w:rPr>
        <w:t xml:space="preserve"> </w:t>
      </w:r>
      <w:r>
        <w:rPr>
          <w:w w:val="105"/>
          <w:sz w:val="23"/>
        </w:rPr>
        <w:t>bridge.</w:t>
      </w:r>
    </w:p>
    <w:p w:rsidR="00B141CF" w:rsidRDefault="009F45E6">
      <w:pPr>
        <w:pStyle w:val="ListParagraph"/>
        <w:numPr>
          <w:ilvl w:val="1"/>
          <w:numId w:val="105"/>
        </w:numPr>
        <w:tabs>
          <w:tab w:val="left" w:pos="1872"/>
          <w:tab w:val="left" w:pos="1873"/>
        </w:tabs>
        <w:spacing w:before="17"/>
        <w:ind w:left="1872" w:hanging="722"/>
        <w:rPr>
          <w:sz w:val="23"/>
        </w:rPr>
      </w:pPr>
      <w:r>
        <w:rPr>
          <w:w w:val="105"/>
          <w:sz w:val="23"/>
        </w:rPr>
        <w:t>Draw</w:t>
      </w:r>
      <w:r>
        <w:rPr>
          <w:spacing w:val="-4"/>
          <w:w w:val="105"/>
          <w:sz w:val="23"/>
        </w:rPr>
        <w:t xml:space="preserve"> </w:t>
      </w:r>
      <w:r>
        <w:rPr>
          <w:w w:val="105"/>
          <w:sz w:val="23"/>
        </w:rPr>
        <w:t>the general</w:t>
      </w:r>
      <w:r>
        <w:rPr>
          <w:spacing w:val="-12"/>
          <w:w w:val="105"/>
          <w:sz w:val="23"/>
        </w:rPr>
        <w:t xml:space="preserve"> </w:t>
      </w:r>
      <w:r>
        <w:rPr>
          <w:w w:val="105"/>
          <w:sz w:val="23"/>
        </w:rPr>
        <w:t>diagram</w:t>
      </w:r>
      <w:r>
        <w:rPr>
          <w:spacing w:val="-6"/>
          <w:w w:val="105"/>
          <w:sz w:val="23"/>
        </w:rPr>
        <w:t xml:space="preserve"> </w:t>
      </w:r>
      <w:r>
        <w:rPr>
          <w:w w:val="105"/>
          <w:sz w:val="23"/>
        </w:rPr>
        <w:t>of</w:t>
      </w:r>
      <w:r>
        <w:rPr>
          <w:spacing w:val="-3"/>
          <w:w w:val="105"/>
          <w:sz w:val="23"/>
        </w:rPr>
        <w:t xml:space="preserve"> </w:t>
      </w:r>
      <w:r>
        <w:rPr>
          <w:w w:val="105"/>
          <w:sz w:val="23"/>
        </w:rPr>
        <w:t>an</w:t>
      </w:r>
      <w:r>
        <w:rPr>
          <w:spacing w:val="-1"/>
          <w:w w:val="105"/>
          <w:sz w:val="23"/>
        </w:rPr>
        <w:t xml:space="preserve"> </w:t>
      </w:r>
      <w:r>
        <w:rPr>
          <w:w w:val="105"/>
          <w:sz w:val="23"/>
        </w:rPr>
        <w:t>AC</w:t>
      </w:r>
      <w:r>
        <w:rPr>
          <w:spacing w:val="-24"/>
          <w:w w:val="105"/>
          <w:sz w:val="23"/>
        </w:rPr>
        <w:t xml:space="preserve"> </w:t>
      </w:r>
      <w:r>
        <w:rPr>
          <w:w w:val="105"/>
          <w:sz w:val="23"/>
        </w:rPr>
        <w:t>bridge.</w:t>
      </w:r>
    </w:p>
    <w:p w:rsidR="00B141CF" w:rsidRDefault="009F45E6">
      <w:pPr>
        <w:pStyle w:val="ListParagraph"/>
        <w:numPr>
          <w:ilvl w:val="1"/>
          <w:numId w:val="105"/>
        </w:numPr>
        <w:tabs>
          <w:tab w:val="left" w:pos="1872"/>
          <w:tab w:val="left" w:pos="1873"/>
        </w:tabs>
        <w:ind w:left="1872" w:hanging="722"/>
        <w:rPr>
          <w:sz w:val="23"/>
        </w:rPr>
      </w:pPr>
      <w:r>
        <w:rPr>
          <w:w w:val="105"/>
          <w:sz w:val="23"/>
        </w:rPr>
        <w:t>State</w:t>
      </w:r>
      <w:r>
        <w:rPr>
          <w:spacing w:val="-10"/>
          <w:w w:val="105"/>
          <w:sz w:val="23"/>
        </w:rPr>
        <w:t xml:space="preserve"> </w:t>
      </w:r>
      <w:r>
        <w:rPr>
          <w:w w:val="105"/>
          <w:sz w:val="23"/>
        </w:rPr>
        <w:t>the</w:t>
      </w:r>
      <w:r>
        <w:rPr>
          <w:spacing w:val="-10"/>
          <w:w w:val="105"/>
          <w:sz w:val="23"/>
        </w:rPr>
        <w:t xml:space="preserve"> </w:t>
      </w:r>
      <w:r>
        <w:rPr>
          <w:w w:val="105"/>
          <w:sz w:val="23"/>
        </w:rPr>
        <w:t>balance</w:t>
      </w:r>
      <w:r>
        <w:rPr>
          <w:spacing w:val="-9"/>
          <w:w w:val="105"/>
          <w:sz w:val="23"/>
        </w:rPr>
        <w:t xml:space="preserve"> </w:t>
      </w:r>
      <w:r>
        <w:rPr>
          <w:w w:val="105"/>
          <w:sz w:val="23"/>
        </w:rPr>
        <w:t>(Magnitude</w:t>
      </w:r>
      <w:r>
        <w:rPr>
          <w:spacing w:val="-8"/>
          <w:w w:val="105"/>
          <w:sz w:val="23"/>
        </w:rPr>
        <w:t xml:space="preserve"> </w:t>
      </w:r>
      <w:r>
        <w:rPr>
          <w:w w:val="105"/>
          <w:sz w:val="23"/>
        </w:rPr>
        <w:t>and</w:t>
      </w:r>
      <w:r>
        <w:rPr>
          <w:spacing w:val="-8"/>
          <w:w w:val="105"/>
          <w:sz w:val="23"/>
        </w:rPr>
        <w:t xml:space="preserve"> </w:t>
      </w:r>
      <w:r>
        <w:rPr>
          <w:w w:val="105"/>
          <w:sz w:val="23"/>
        </w:rPr>
        <w:t>Phase)</w:t>
      </w:r>
      <w:r>
        <w:rPr>
          <w:spacing w:val="-11"/>
          <w:w w:val="105"/>
          <w:sz w:val="23"/>
        </w:rPr>
        <w:t xml:space="preserve"> </w:t>
      </w:r>
      <w:r>
        <w:rPr>
          <w:w w:val="105"/>
          <w:sz w:val="23"/>
        </w:rPr>
        <w:t>equation</w:t>
      </w:r>
      <w:r>
        <w:rPr>
          <w:spacing w:val="-8"/>
          <w:w w:val="105"/>
          <w:sz w:val="23"/>
        </w:rPr>
        <w:t xml:space="preserve"> </w:t>
      </w:r>
      <w:r>
        <w:rPr>
          <w:w w:val="105"/>
          <w:sz w:val="23"/>
        </w:rPr>
        <w:t>for</w:t>
      </w:r>
      <w:r>
        <w:rPr>
          <w:spacing w:val="-13"/>
          <w:w w:val="105"/>
          <w:sz w:val="23"/>
        </w:rPr>
        <w:t xml:space="preserve"> </w:t>
      </w:r>
      <w:r>
        <w:rPr>
          <w:w w:val="105"/>
          <w:sz w:val="23"/>
        </w:rPr>
        <w:t>a</w:t>
      </w:r>
      <w:r>
        <w:rPr>
          <w:spacing w:val="-3"/>
          <w:w w:val="105"/>
          <w:sz w:val="23"/>
        </w:rPr>
        <w:t xml:space="preserve"> general</w:t>
      </w:r>
      <w:r>
        <w:rPr>
          <w:spacing w:val="-13"/>
          <w:w w:val="105"/>
          <w:sz w:val="23"/>
        </w:rPr>
        <w:t xml:space="preserve"> </w:t>
      </w:r>
      <w:r>
        <w:rPr>
          <w:w w:val="105"/>
          <w:sz w:val="23"/>
        </w:rPr>
        <w:t>AC</w:t>
      </w:r>
      <w:r>
        <w:rPr>
          <w:spacing w:val="-12"/>
          <w:w w:val="105"/>
          <w:sz w:val="23"/>
        </w:rPr>
        <w:t xml:space="preserve"> </w:t>
      </w:r>
      <w:r>
        <w:rPr>
          <w:w w:val="105"/>
          <w:sz w:val="23"/>
        </w:rPr>
        <w:t>bridge.</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Draw the schematic diagram of Maxwell</w:t>
      </w:r>
      <w:r>
        <w:rPr>
          <w:spacing w:val="-47"/>
          <w:w w:val="105"/>
          <w:sz w:val="23"/>
        </w:rPr>
        <w:t xml:space="preserve"> </w:t>
      </w:r>
      <w:r>
        <w:rPr>
          <w:w w:val="105"/>
          <w:sz w:val="23"/>
        </w:rPr>
        <w:t>Bridge.</w:t>
      </w:r>
    </w:p>
    <w:p w:rsidR="00B141CF" w:rsidRDefault="009F45E6">
      <w:pPr>
        <w:pStyle w:val="ListParagraph"/>
        <w:numPr>
          <w:ilvl w:val="1"/>
          <w:numId w:val="105"/>
        </w:numPr>
        <w:tabs>
          <w:tab w:val="left" w:pos="1872"/>
          <w:tab w:val="left" w:pos="1873"/>
        </w:tabs>
        <w:ind w:left="1872" w:hanging="722"/>
        <w:rPr>
          <w:sz w:val="23"/>
        </w:rPr>
      </w:pPr>
      <w:r>
        <w:rPr>
          <w:w w:val="105"/>
          <w:sz w:val="23"/>
        </w:rPr>
        <w:t>Describe the procedure of balancing Maxwell</w:t>
      </w:r>
      <w:r>
        <w:rPr>
          <w:spacing w:val="-49"/>
          <w:w w:val="105"/>
          <w:sz w:val="23"/>
        </w:rPr>
        <w:t xml:space="preserve"> </w:t>
      </w:r>
      <w:r>
        <w:rPr>
          <w:w w:val="105"/>
          <w:sz w:val="23"/>
        </w:rPr>
        <w:t>bridge</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105"/>
        </w:numPr>
        <w:tabs>
          <w:tab w:val="left" w:pos="1872"/>
          <w:tab w:val="left" w:pos="1873"/>
        </w:tabs>
        <w:spacing w:before="69"/>
        <w:ind w:left="1872" w:hanging="750"/>
        <w:rPr>
          <w:sz w:val="23"/>
        </w:rPr>
      </w:pPr>
      <w:r>
        <w:rPr>
          <w:w w:val="105"/>
          <w:sz w:val="23"/>
        </w:rPr>
        <w:lastRenderedPageBreak/>
        <w:t>Derive</w:t>
      </w:r>
      <w:r>
        <w:rPr>
          <w:spacing w:val="-5"/>
          <w:w w:val="105"/>
          <w:sz w:val="23"/>
        </w:rPr>
        <w:t xml:space="preserve"> </w:t>
      </w:r>
      <w:r>
        <w:rPr>
          <w:w w:val="105"/>
          <w:sz w:val="23"/>
        </w:rPr>
        <w:t>the</w:t>
      </w:r>
      <w:r>
        <w:rPr>
          <w:spacing w:val="-6"/>
          <w:w w:val="105"/>
          <w:sz w:val="23"/>
        </w:rPr>
        <w:t xml:space="preserve"> </w:t>
      </w:r>
      <w:r>
        <w:rPr>
          <w:w w:val="105"/>
          <w:sz w:val="23"/>
        </w:rPr>
        <w:t>balance</w:t>
      </w:r>
      <w:r>
        <w:rPr>
          <w:spacing w:val="-5"/>
          <w:w w:val="105"/>
          <w:sz w:val="23"/>
        </w:rPr>
        <w:t xml:space="preserve"> </w:t>
      </w:r>
      <w:r>
        <w:rPr>
          <w:w w:val="105"/>
          <w:sz w:val="23"/>
        </w:rPr>
        <w:t>equation</w:t>
      </w:r>
      <w:r>
        <w:rPr>
          <w:spacing w:val="-5"/>
          <w:w w:val="105"/>
          <w:sz w:val="23"/>
        </w:rPr>
        <w:t xml:space="preserve"> </w:t>
      </w:r>
      <w:r>
        <w:rPr>
          <w:w w:val="105"/>
          <w:sz w:val="23"/>
        </w:rPr>
        <w:t>of</w:t>
      </w:r>
      <w:r>
        <w:rPr>
          <w:spacing w:val="-7"/>
          <w:w w:val="105"/>
          <w:sz w:val="23"/>
        </w:rPr>
        <w:t xml:space="preserve"> </w:t>
      </w:r>
      <w:r>
        <w:rPr>
          <w:w w:val="105"/>
          <w:sz w:val="23"/>
        </w:rPr>
        <w:t>Maxwell</w:t>
      </w:r>
      <w:r>
        <w:rPr>
          <w:spacing w:val="-9"/>
          <w:w w:val="105"/>
          <w:sz w:val="23"/>
        </w:rPr>
        <w:t xml:space="preserve"> </w:t>
      </w:r>
      <w:r>
        <w:rPr>
          <w:w w:val="105"/>
          <w:sz w:val="23"/>
        </w:rPr>
        <w:t>bridge</w:t>
      </w:r>
      <w:r>
        <w:rPr>
          <w:spacing w:val="-6"/>
          <w:w w:val="105"/>
          <w:sz w:val="23"/>
        </w:rPr>
        <w:t xml:space="preserve"> </w:t>
      </w:r>
      <w:r>
        <w:rPr>
          <w:w w:val="105"/>
          <w:sz w:val="23"/>
        </w:rPr>
        <w:t>to</w:t>
      </w:r>
      <w:r>
        <w:rPr>
          <w:spacing w:val="-4"/>
          <w:w w:val="105"/>
          <w:sz w:val="23"/>
        </w:rPr>
        <w:t xml:space="preserve"> </w:t>
      </w:r>
      <w:r>
        <w:rPr>
          <w:w w:val="105"/>
          <w:sz w:val="23"/>
        </w:rPr>
        <w:t>find</w:t>
      </w:r>
      <w:r>
        <w:rPr>
          <w:spacing w:val="-5"/>
          <w:w w:val="105"/>
          <w:sz w:val="23"/>
        </w:rPr>
        <w:t xml:space="preserve"> </w:t>
      </w:r>
      <w:r>
        <w:rPr>
          <w:w w:val="105"/>
          <w:sz w:val="23"/>
        </w:rPr>
        <w:t>the</w:t>
      </w:r>
      <w:r>
        <w:rPr>
          <w:spacing w:val="-5"/>
          <w:w w:val="105"/>
          <w:sz w:val="23"/>
        </w:rPr>
        <w:t xml:space="preserve"> </w:t>
      </w:r>
      <w:r>
        <w:rPr>
          <w:w w:val="105"/>
          <w:sz w:val="23"/>
        </w:rPr>
        <w:t>unknown</w:t>
      </w:r>
      <w:r>
        <w:rPr>
          <w:spacing w:val="-20"/>
          <w:w w:val="105"/>
          <w:sz w:val="23"/>
        </w:rPr>
        <w:t xml:space="preserve"> </w:t>
      </w:r>
      <w:r>
        <w:rPr>
          <w:w w:val="105"/>
          <w:sz w:val="23"/>
        </w:rPr>
        <w:t>inductance.</w:t>
      </w:r>
    </w:p>
    <w:p w:rsidR="00B141CF" w:rsidRDefault="009F45E6">
      <w:pPr>
        <w:pStyle w:val="ListParagraph"/>
        <w:numPr>
          <w:ilvl w:val="1"/>
          <w:numId w:val="105"/>
        </w:numPr>
        <w:tabs>
          <w:tab w:val="left" w:pos="1879"/>
          <w:tab w:val="left" w:pos="1880"/>
        </w:tabs>
        <w:ind w:left="1879" w:hanging="757"/>
        <w:rPr>
          <w:sz w:val="23"/>
        </w:rPr>
      </w:pPr>
      <w:r>
        <w:rPr>
          <w:w w:val="105"/>
          <w:sz w:val="23"/>
        </w:rPr>
        <w:t>Draw the schematic diagram of</w:t>
      </w:r>
      <w:r>
        <w:rPr>
          <w:spacing w:val="-9"/>
          <w:w w:val="105"/>
          <w:sz w:val="23"/>
        </w:rPr>
        <w:t xml:space="preserve"> </w:t>
      </w:r>
      <w:r>
        <w:rPr>
          <w:spacing w:val="3"/>
          <w:w w:val="105"/>
          <w:sz w:val="23"/>
        </w:rPr>
        <w:t>Hay</w:t>
      </w:r>
      <w:r w:rsidR="003F39CC">
        <w:rPr>
          <w:spacing w:val="3"/>
          <w:w w:val="105"/>
          <w:sz w:val="23"/>
        </w:rPr>
        <w:t xml:space="preserve"> </w:t>
      </w:r>
      <w:r>
        <w:rPr>
          <w:spacing w:val="3"/>
          <w:w w:val="105"/>
          <w:sz w:val="23"/>
        </w:rPr>
        <w:t>bridge</w:t>
      </w:r>
    </w:p>
    <w:p w:rsidR="00B141CF" w:rsidRDefault="009F45E6">
      <w:pPr>
        <w:pStyle w:val="ListParagraph"/>
        <w:numPr>
          <w:ilvl w:val="1"/>
          <w:numId w:val="105"/>
        </w:numPr>
        <w:tabs>
          <w:tab w:val="left" w:pos="1886"/>
          <w:tab w:val="left" w:pos="1887"/>
        </w:tabs>
        <w:spacing w:before="17"/>
        <w:ind w:left="1886" w:hanging="764"/>
        <w:rPr>
          <w:sz w:val="23"/>
        </w:rPr>
      </w:pPr>
      <w:r>
        <w:rPr>
          <w:w w:val="105"/>
          <w:sz w:val="23"/>
        </w:rPr>
        <w:t xml:space="preserve">Drive the equation to </w:t>
      </w:r>
      <w:r>
        <w:rPr>
          <w:spacing w:val="-4"/>
          <w:w w:val="105"/>
          <w:sz w:val="23"/>
        </w:rPr>
        <w:t xml:space="preserve">find </w:t>
      </w:r>
      <w:r>
        <w:rPr>
          <w:w w:val="105"/>
          <w:sz w:val="23"/>
        </w:rPr>
        <w:t>the unknown</w:t>
      </w:r>
      <w:r>
        <w:rPr>
          <w:spacing w:val="-28"/>
          <w:w w:val="105"/>
          <w:sz w:val="23"/>
        </w:rPr>
        <w:t xml:space="preserve"> </w:t>
      </w:r>
      <w:r>
        <w:rPr>
          <w:spacing w:val="-3"/>
          <w:w w:val="105"/>
          <w:sz w:val="23"/>
        </w:rPr>
        <w:t>inductance.</w:t>
      </w:r>
    </w:p>
    <w:p w:rsidR="00B141CF" w:rsidRDefault="009F45E6">
      <w:pPr>
        <w:pStyle w:val="ListParagraph"/>
        <w:numPr>
          <w:ilvl w:val="1"/>
          <w:numId w:val="105"/>
        </w:numPr>
        <w:tabs>
          <w:tab w:val="left" w:pos="1872"/>
          <w:tab w:val="left" w:pos="1873"/>
        </w:tabs>
        <w:spacing w:before="17"/>
        <w:ind w:left="1872" w:hanging="722"/>
        <w:rPr>
          <w:sz w:val="23"/>
        </w:rPr>
      </w:pPr>
      <w:r>
        <w:rPr>
          <w:w w:val="105"/>
          <w:sz w:val="23"/>
        </w:rPr>
        <w:t>Draw the schematic diagram of</w:t>
      </w:r>
      <w:r>
        <w:rPr>
          <w:spacing w:val="-11"/>
          <w:w w:val="105"/>
          <w:sz w:val="23"/>
        </w:rPr>
        <w:t xml:space="preserve"> </w:t>
      </w:r>
      <w:r>
        <w:rPr>
          <w:w w:val="105"/>
          <w:sz w:val="23"/>
        </w:rPr>
        <w:t>Schering</w:t>
      </w:r>
      <w:r w:rsidR="003F39CC">
        <w:rPr>
          <w:w w:val="105"/>
          <w:sz w:val="23"/>
        </w:rPr>
        <w:t xml:space="preserve"> </w:t>
      </w:r>
      <w:r>
        <w:rPr>
          <w:w w:val="105"/>
          <w:sz w:val="23"/>
        </w:rPr>
        <w:t>bridge.</w:t>
      </w:r>
    </w:p>
    <w:p w:rsidR="00B141CF" w:rsidRDefault="009F45E6">
      <w:pPr>
        <w:pStyle w:val="ListParagraph"/>
        <w:numPr>
          <w:ilvl w:val="1"/>
          <w:numId w:val="105"/>
        </w:numPr>
        <w:tabs>
          <w:tab w:val="left" w:pos="1872"/>
          <w:tab w:val="left" w:pos="1873"/>
        </w:tabs>
        <w:spacing w:line="247" w:lineRule="auto"/>
        <w:ind w:left="1872" w:right="446"/>
        <w:rPr>
          <w:sz w:val="23"/>
        </w:rPr>
      </w:pPr>
      <w:r>
        <w:rPr>
          <w:w w:val="105"/>
          <w:sz w:val="23"/>
        </w:rPr>
        <w:t>Write</w:t>
      </w:r>
      <w:r>
        <w:rPr>
          <w:spacing w:val="-9"/>
          <w:w w:val="105"/>
          <w:sz w:val="23"/>
        </w:rPr>
        <w:t xml:space="preserve"> </w:t>
      </w:r>
      <w:r>
        <w:rPr>
          <w:w w:val="105"/>
          <w:sz w:val="23"/>
        </w:rPr>
        <w:t>the</w:t>
      </w:r>
      <w:r>
        <w:rPr>
          <w:spacing w:val="-8"/>
          <w:w w:val="105"/>
          <w:sz w:val="23"/>
        </w:rPr>
        <w:t xml:space="preserve"> </w:t>
      </w:r>
      <w:r>
        <w:rPr>
          <w:w w:val="105"/>
          <w:sz w:val="23"/>
        </w:rPr>
        <w:t>balance</w:t>
      </w:r>
      <w:r>
        <w:rPr>
          <w:spacing w:val="-8"/>
          <w:w w:val="105"/>
          <w:sz w:val="23"/>
        </w:rPr>
        <w:t xml:space="preserve"> </w:t>
      </w:r>
      <w:r>
        <w:rPr>
          <w:w w:val="105"/>
          <w:sz w:val="23"/>
        </w:rPr>
        <w:t>equation</w:t>
      </w:r>
      <w:r>
        <w:rPr>
          <w:spacing w:val="-5"/>
          <w:w w:val="105"/>
          <w:sz w:val="23"/>
        </w:rPr>
        <w:t xml:space="preserve"> </w:t>
      </w:r>
      <w:r>
        <w:rPr>
          <w:w w:val="105"/>
          <w:sz w:val="23"/>
        </w:rPr>
        <w:t>for</w:t>
      </w:r>
      <w:r>
        <w:rPr>
          <w:spacing w:val="-10"/>
          <w:w w:val="105"/>
          <w:sz w:val="23"/>
        </w:rPr>
        <w:t xml:space="preserve"> </w:t>
      </w:r>
      <w:r>
        <w:rPr>
          <w:w w:val="105"/>
          <w:sz w:val="23"/>
        </w:rPr>
        <w:t>Schering</w:t>
      </w:r>
      <w:r>
        <w:rPr>
          <w:spacing w:val="-7"/>
          <w:w w:val="105"/>
          <w:sz w:val="23"/>
        </w:rPr>
        <w:t xml:space="preserve"> </w:t>
      </w:r>
      <w:r>
        <w:rPr>
          <w:w w:val="105"/>
          <w:sz w:val="23"/>
        </w:rPr>
        <w:t>bridge</w:t>
      </w:r>
      <w:r>
        <w:rPr>
          <w:spacing w:val="-8"/>
          <w:w w:val="105"/>
          <w:sz w:val="23"/>
        </w:rPr>
        <w:t xml:space="preserve"> </w:t>
      </w:r>
      <w:r>
        <w:rPr>
          <w:w w:val="105"/>
          <w:sz w:val="23"/>
        </w:rPr>
        <w:t>to</w:t>
      </w:r>
      <w:r>
        <w:rPr>
          <w:spacing w:val="-4"/>
          <w:w w:val="105"/>
          <w:sz w:val="23"/>
        </w:rPr>
        <w:t xml:space="preserve"> </w:t>
      </w:r>
      <w:r>
        <w:rPr>
          <w:w w:val="105"/>
          <w:sz w:val="23"/>
        </w:rPr>
        <w:t>find</w:t>
      </w:r>
      <w:r>
        <w:rPr>
          <w:spacing w:val="-14"/>
          <w:w w:val="105"/>
          <w:sz w:val="23"/>
        </w:rPr>
        <w:t xml:space="preserve"> </w:t>
      </w:r>
      <w:r>
        <w:rPr>
          <w:w w:val="105"/>
          <w:sz w:val="23"/>
        </w:rPr>
        <w:t>Cx,</w:t>
      </w:r>
      <w:r>
        <w:rPr>
          <w:spacing w:val="-11"/>
          <w:w w:val="105"/>
          <w:sz w:val="23"/>
        </w:rPr>
        <w:t xml:space="preserve"> </w:t>
      </w:r>
      <w:r>
        <w:rPr>
          <w:w w:val="105"/>
          <w:sz w:val="23"/>
        </w:rPr>
        <w:t>p.f,</w:t>
      </w:r>
      <w:r>
        <w:rPr>
          <w:spacing w:val="-12"/>
          <w:w w:val="105"/>
          <w:sz w:val="23"/>
        </w:rPr>
        <w:t xml:space="preserve"> </w:t>
      </w:r>
      <w:r>
        <w:rPr>
          <w:w w:val="105"/>
          <w:sz w:val="23"/>
        </w:rPr>
        <w:t>D</w:t>
      </w:r>
      <w:r>
        <w:rPr>
          <w:spacing w:val="-9"/>
          <w:w w:val="105"/>
          <w:sz w:val="23"/>
        </w:rPr>
        <w:t xml:space="preserve"> </w:t>
      </w:r>
      <w:r>
        <w:rPr>
          <w:w w:val="105"/>
          <w:sz w:val="23"/>
        </w:rPr>
        <w:t>and</w:t>
      </w:r>
      <w:r>
        <w:rPr>
          <w:spacing w:val="-8"/>
          <w:w w:val="105"/>
          <w:sz w:val="23"/>
        </w:rPr>
        <w:t xml:space="preserve"> </w:t>
      </w:r>
      <w:r>
        <w:rPr>
          <w:w w:val="105"/>
          <w:sz w:val="23"/>
        </w:rPr>
        <w:t>Q</w:t>
      </w:r>
      <w:r>
        <w:rPr>
          <w:spacing w:val="-9"/>
          <w:w w:val="105"/>
          <w:sz w:val="23"/>
        </w:rPr>
        <w:t xml:space="preserve"> </w:t>
      </w:r>
      <w:r>
        <w:rPr>
          <w:w w:val="105"/>
          <w:sz w:val="23"/>
        </w:rPr>
        <w:t>of</w:t>
      </w:r>
      <w:r>
        <w:rPr>
          <w:spacing w:val="-8"/>
          <w:w w:val="105"/>
          <w:sz w:val="23"/>
        </w:rPr>
        <w:t xml:space="preserve"> </w:t>
      </w:r>
      <w:r>
        <w:rPr>
          <w:w w:val="105"/>
          <w:sz w:val="23"/>
        </w:rPr>
        <w:t>series</w:t>
      </w:r>
      <w:r>
        <w:rPr>
          <w:spacing w:val="-9"/>
          <w:w w:val="105"/>
          <w:sz w:val="23"/>
        </w:rPr>
        <w:t xml:space="preserve"> </w:t>
      </w:r>
      <w:r>
        <w:rPr>
          <w:w w:val="105"/>
          <w:sz w:val="23"/>
        </w:rPr>
        <w:t>RC circuit.</w:t>
      </w:r>
    </w:p>
    <w:p w:rsidR="00B141CF" w:rsidRDefault="009F45E6">
      <w:pPr>
        <w:pStyle w:val="ListParagraph"/>
        <w:numPr>
          <w:ilvl w:val="1"/>
          <w:numId w:val="105"/>
        </w:numPr>
        <w:tabs>
          <w:tab w:val="left" w:pos="1872"/>
          <w:tab w:val="left" w:pos="1873"/>
        </w:tabs>
        <w:ind w:left="1872" w:hanging="722"/>
        <w:rPr>
          <w:sz w:val="23"/>
        </w:rPr>
      </w:pPr>
      <w:r>
        <w:rPr>
          <w:w w:val="105"/>
          <w:sz w:val="23"/>
        </w:rPr>
        <w:t>Draw the schematic diagram of Wien</w:t>
      </w:r>
      <w:r>
        <w:rPr>
          <w:spacing w:val="-41"/>
          <w:w w:val="105"/>
          <w:sz w:val="23"/>
        </w:rPr>
        <w:t xml:space="preserve"> </w:t>
      </w:r>
      <w:r>
        <w:rPr>
          <w:w w:val="105"/>
          <w:sz w:val="23"/>
        </w:rPr>
        <w:t>bridge.</w:t>
      </w:r>
    </w:p>
    <w:p w:rsidR="00B141CF" w:rsidRDefault="003F39CC">
      <w:pPr>
        <w:pStyle w:val="ListParagraph"/>
        <w:numPr>
          <w:ilvl w:val="1"/>
          <w:numId w:val="105"/>
        </w:numPr>
        <w:tabs>
          <w:tab w:val="left" w:pos="1872"/>
          <w:tab w:val="left" w:pos="1873"/>
          <w:tab w:val="left" w:pos="5741"/>
        </w:tabs>
        <w:spacing w:before="10" w:line="247" w:lineRule="auto"/>
        <w:ind w:left="1872" w:right="597"/>
        <w:rPr>
          <w:sz w:val="23"/>
        </w:rPr>
      </w:pPr>
      <w:r>
        <w:rPr>
          <w:w w:val="105"/>
          <w:sz w:val="23"/>
        </w:rPr>
        <w:t xml:space="preserve">Describe </w:t>
      </w:r>
      <w:r w:rsidR="009F45E6">
        <w:rPr>
          <w:w w:val="105"/>
          <w:sz w:val="23"/>
        </w:rPr>
        <w:t xml:space="preserve">the  </w:t>
      </w:r>
      <w:r w:rsidR="009F45E6">
        <w:rPr>
          <w:spacing w:val="-3"/>
          <w:w w:val="105"/>
          <w:sz w:val="23"/>
        </w:rPr>
        <w:t>procedure</w:t>
      </w:r>
      <w:r w:rsidR="009F45E6">
        <w:rPr>
          <w:spacing w:val="-1"/>
          <w:w w:val="105"/>
          <w:sz w:val="23"/>
        </w:rPr>
        <w:t xml:space="preserve"> </w:t>
      </w:r>
      <w:r w:rsidR="009F45E6">
        <w:rPr>
          <w:w w:val="105"/>
          <w:sz w:val="23"/>
        </w:rPr>
        <w:t>of</w:t>
      </w:r>
      <w:r w:rsidR="009F45E6">
        <w:rPr>
          <w:spacing w:val="38"/>
          <w:w w:val="105"/>
          <w:sz w:val="23"/>
        </w:rPr>
        <w:t xml:space="preserve"> </w:t>
      </w:r>
      <w:r w:rsidR="009F45E6">
        <w:rPr>
          <w:w w:val="105"/>
          <w:sz w:val="23"/>
        </w:rPr>
        <w:t>balancing</w:t>
      </w:r>
      <w:r w:rsidR="009F45E6">
        <w:rPr>
          <w:w w:val="105"/>
          <w:sz w:val="23"/>
        </w:rPr>
        <w:tab/>
        <w:t>Wien</w:t>
      </w:r>
      <w:r w:rsidR="009F45E6">
        <w:rPr>
          <w:spacing w:val="-7"/>
          <w:w w:val="105"/>
          <w:sz w:val="23"/>
        </w:rPr>
        <w:t xml:space="preserve"> </w:t>
      </w:r>
      <w:r w:rsidR="009F45E6">
        <w:rPr>
          <w:w w:val="105"/>
          <w:sz w:val="23"/>
        </w:rPr>
        <w:t>bridge</w:t>
      </w:r>
      <w:r w:rsidR="009F45E6">
        <w:rPr>
          <w:spacing w:val="-8"/>
          <w:w w:val="105"/>
          <w:sz w:val="23"/>
        </w:rPr>
        <w:t xml:space="preserve"> </w:t>
      </w:r>
      <w:r w:rsidR="009F45E6">
        <w:rPr>
          <w:w w:val="105"/>
          <w:sz w:val="23"/>
        </w:rPr>
        <w:t>to</w:t>
      </w:r>
      <w:r w:rsidR="009F45E6">
        <w:rPr>
          <w:spacing w:val="-5"/>
          <w:w w:val="105"/>
          <w:sz w:val="23"/>
        </w:rPr>
        <w:t xml:space="preserve"> </w:t>
      </w:r>
      <w:r w:rsidR="009F45E6">
        <w:rPr>
          <w:w w:val="105"/>
          <w:sz w:val="23"/>
        </w:rPr>
        <w:t>find</w:t>
      </w:r>
      <w:r w:rsidR="009F45E6">
        <w:rPr>
          <w:spacing w:val="-6"/>
          <w:w w:val="105"/>
          <w:sz w:val="23"/>
        </w:rPr>
        <w:t xml:space="preserve"> </w:t>
      </w:r>
      <w:r w:rsidR="009F45E6">
        <w:rPr>
          <w:w w:val="105"/>
          <w:sz w:val="23"/>
        </w:rPr>
        <w:t>the</w:t>
      </w:r>
      <w:r w:rsidR="009F45E6">
        <w:rPr>
          <w:spacing w:val="-8"/>
          <w:w w:val="105"/>
          <w:sz w:val="23"/>
        </w:rPr>
        <w:t xml:space="preserve"> </w:t>
      </w:r>
      <w:r w:rsidR="009F45E6">
        <w:rPr>
          <w:w w:val="105"/>
          <w:sz w:val="23"/>
        </w:rPr>
        <w:t>value</w:t>
      </w:r>
      <w:r w:rsidR="009F45E6">
        <w:rPr>
          <w:spacing w:val="-7"/>
          <w:w w:val="105"/>
          <w:sz w:val="23"/>
        </w:rPr>
        <w:t xml:space="preserve"> </w:t>
      </w:r>
      <w:r w:rsidR="009F45E6">
        <w:rPr>
          <w:w w:val="105"/>
          <w:sz w:val="23"/>
        </w:rPr>
        <w:t>of</w:t>
      </w:r>
      <w:r w:rsidR="009F45E6">
        <w:rPr>
          <w:spacing w:val="-10"/>
          <w:w w:val="105"/>
          <w:sz w:val="23"/>
        </w:rPr>
        <w:t xml:space="preserve"> </w:t>
      </w:r>
      <w:r w:rsidR="009F45E6">
        <w:rPr>
          <w:w w:val="105"/>
          <w:sz w:val="23"/>
        </w:rPr>
        <w:t>unknown frequency of a</w:t>
      </w:r>
      <w:r w:rsidR="009F45E6">
        <w:rPr>
          <w:spacing w:val="34"/>
          <w:w w:val="105"/>
          <w:sz w:val="23"/>
        </w:rPr>
        <w:t xml:space="preserve"> </w:t>
      </w:r>
      <w:r w:rsidR="009F45E6">
        <w:rPr>
          <w:w w:val="105"/>
          <w:sz w:val="23"/>
        </w:rPr>
        <w:t>signal.</w:t>
      </w:r>
    </w:p>
    <w:p w:rsidR="00B141CF" w:rsidRDefault="009F45E6">
      <w:pPr>
        <w:pStyle w:val="ListParagraph"/>
        <w:numPr>
          <w:ilvl w:val="1"/>
          <w:numId w:val="105"/>
        </w:numPr>
        <w:tabs>
          <w:tab w:val="left" w:pos="1872"/>
          <w:tab w:val="left" w:pos="1873"/>
        </w:tabs>
        <w:spacing w:before="10"/>
        <w:ind w:left="1872" w:hanging="722"/>
        <w:rPr>
          <w:sz w:val="23"/>
        </w:rPr>
      </w:pPr>
      <w:r>
        <w:rPr>
          <w:w w:val="105"/>
          <w:sz w:val="23"/>
        </w:rPr>
        <w:t xml:space="preserve">List the </w:t>
      </w:r>
      <w:r>
        <w:rPr>
          <w:spacing w:val="-3"/>
          <w:w w:val="105"/>
          <w:sz w:val="23"/>
        </w:rPr>
        <w:t xml:space="preserve">application </w:t>
      </w:r>
      <w:r>
        <w:rPr>
          <w:w w:val="105"/>
          <w:sz w:val="23"/>
        </w:rPr>
        <w:t>of Wien</w:t>
      </w:r>
      <w:r>
        <w:rPr>
          <w:spacing w:val="-32"/>
          <w:w w:val="105"/>
          <w:sz w:val="23"/>
        </w:rPr>
        <w:t xml:space="preserve"> </w:t>
      </w:r>
      <w:r w:rsidR="003F39CC">
        <w:rPr>
          <w:w w:val="105"/>
          <w:sz w:val="23"/>
        </w:rPr>
        <w:t>Bridge</w:t>
      </w:r>
      <w:r>
        <w:rPr>
          <w:w w:val="105"/>
          <w:sz w:val="23"/>
        </w:rPr>
        <w:t>.</w:t>
      </w:r>
    </w:p>
    <w:p w:rsidR="00B141CF" w:rsidRDefault="00B141CF">
      <w:pPr>
        <w:pStyle w:val="BodyText"/>
        <w:spacing w:before="7"/>
        <w:ind w:left="0" w:firstLine="0"/>
        <w:rPr>
          <w:sz w:val="24"/>
        </w:rPr>
      </w:pPr>
    </w:p>
    <w:p w:rsidR="00B141CF" w:rsidRDefault="009F45E6">
      <w:pPr>
        <w:pStyle w:val="Heading1"/>
        <w:ind w:firstLine="0"/>
      </w:pPr>
      <w:r>
        <w:rPr>
          <w:w w:val="105"/>
        </w:rPr>
        <w:t>Q &amp; LC meters and Universal Bridge</w:t>
      </w:r>
    </w:p>
    <w:p w:rsidR="00B141CF" w:rsidRDefault="009F45E6">
      <w:pPr>
        <w:pStyle w:val="ListParagraph"/>
        <w:numPr>
          <w:ilvl w:val="1"/>
          <w:numId w:val="105"/>
        </w:numPr>
        <w:tabs>
          <w:tab w:val="left" w:pos="1872"/>
          <w:tab w:val="left" w:pos="1873"/>
        </w:tabs>
        <w:ind w:left="1872" w:hanging="722"/>
        <w:rPr>
          <w:sz w:val="23"/>
        </w:rPr>
      </w:pPr>
      <w:r>
        <w:rPr>
          <w:w w:val="105"/>
          <w:sz w:val="23"/>
        </w:rPr>
        <w:t>Draw the schematic diagram of basic</w:t>
      </w:r>
      <w:r>
        <w:rPr>
          <w:spacing w:val="-41"/>
          <w:w w:val="105"/>
          <w:sz w:val="23"/>
        </w:rPr>
        <w:t xml:space="preserve"> </w:t>
      </w:r>
      <w:r>
        <w:rPr>
          <w:spacing w:val="-3"/>
          <w:w w:val="105"/>
          <w:sz w:val="23"/>
        </w:rPr>
        <w:t>Q-meter.</w:t>
      </w:r>
    </w:p>
    <w:p w:rsidR="00B141CF" w:rsidRDefault="009F45E6">
      <w:pPr>
        <w:pStyle w:val="ListParagraph"/>
        <w:numPr>
          <w:ilvl w:val="1"/>
          <w:numId w:val="105"/>
        </w:numPr>
        <w:tabs>
          <w:tab w:val="left" w:pos="1872"/>
          <w:tab w:val="left" w:pos="1873"/>
        </w:tabs>
        <w:spacing w:before="16"/>
        <w:ind w:left="1872" w:hanging="722"/>
        <w:rPr>
          <w:sz w:val="23"/>
        </w:rPr>
      </w:pPr>
      <w:r>
        <w:rPr>
          <w:w w:val="105"/>
          <w:sz w:val="23"/>
        </w:rPr>
        <w:t>Explain the working of</w:t>
      </w:r>
      <w:r>
        <w:rPr>
          <w:spacing w:val="35"/>
          <w:w w:val="105"/>
          <w:sz w:val="23"/>
        </w:rPr>
        <w:t xml:space="preserve"> </w:t>
      </w:r>
      <w:r>
        <w:rPr>
          <w:w w:val="105"/>
          <w:sz w:val="23"/>
        </w:rPr>
        <w:t>Q-meter.</w:t>
      </w:r>
    </w:p>
    <w:p w:rsidR="00B141CF" w:rsidRDefault="009F45E6">
      <w:pPr>
        <w:pStyle w:val="ListParagraph"/>
        <w:numPr>
          <w:ilvl w:val="1"/>
          <w:numId w:val="105"/>
        </w:numPr>
        <w:tabs>
          <w:tab w:val="left" w:pos="1872"/>
          <w:tab w:val="left" w:pos="1873"/>
        </w:tabs>
        <w:ind w:left="1872" w:hanging="722"/>
        <w:rPr>
          <w:sz w:val="23"/>
        </w:rPr>
      </w:pPr>
      <w:r>
        <w:rPr>
          <w:w w:val="105"/>
          <w:sz w:val="23"/>
        </w:rPr>
        <w:t xml:space="preserve">Draw a block diagram of </w:t>
      </w:r>
      <w:r>
        <w:rPr>
          <w:spacing w:val="-5"/>
          <w:w w:val="105"/>
          <w:sz w:val="23"/>
        </w:rPr>
        <w:t>LC</w:t>
      </w:r>
      <w:r>
        <w:rPr>
          <w:spacing w:val="-43"/>
          <w:w w:val="105"/>
          <w:sz w:val="23"/>
        </w:rPr>
        <w:t xml:space="preserve"> </w:t>
      </w:r>
      <w:r>
        <w:rPr>
          <w:w w:val="105"/>
          <w:sz w:val="23"/>
        </w:rPr>
        <w:t>meter.</w:t>
      </w:r>
    </w:p>
    <w:p w:rsidR="00B141CF" w:rsidRDefault="009F45E6">
      <w:pPr>
        <w:pStyle w:val="ListParagraph"/>
        <w:numPr>
          <w:ilvl w:val="1"/>
          <w:numId w:val="105"/>
        </w:numPr>
        <w:tabs>
          <w:tab w:val="left" w:pos="1872"/>
          <w:tab w:val="left" w:pos="1873"/>
        </w:tabs>
        <w:spacing w:before="17"/>
        <w:ind w:left="1872" w:hanging="722"/>
        <w:rPr>
          <w:sz w:val="23"/>
        </w:rPr>
      </w:pPr>
      <w:r>
        <w:rPr>
          <w:w w:val="105"/>
          <w:sz w:val="23"/>
        </w:rPr>
        <w:t>Identify the function of each block of LC meter.</w:t>
      </w:r>
    </w:p>
    <w:p w:rsidR="00B141CF" w:rsidRDefault="009F45E6">
      <w:pPr>
        <w:pStyle w:val="ListParagraph"/>
        <w:numPr>
          <w:ilvl w:val="1"/>
          <w:numId w:val="105"/>
        </w:numPr>
        <w:tabs>
          <w:tab w:val="left" w:pos="1872"/>
          <w:tab w:val="left" w:pos="1873"/>
        </w:tabs>
        <w:ind w:left="1872" w:hanging="722"/>
        <w:rPr>
          <w:sz w:val="23"/>
        </w:rPr>
      </w:pPr>
      <w:r>
        <w:rPr>
          <w:w w:val="105"/>
          <w:sz w:val="23"/>
        </w:rPr>
        <w:t>Describe the universal</w:t>
      </w:r>
      <w:r>
        <w:rPr>
          <w:spacing w:val="-28"/>
          <w:w w:val="105"/>
          <w:sz w:val="23"/>
        </w:rPr>
        <w:t xml:space="preserve"> </w:t>
      </w:r>
      <w:r>
        <w:rPr>
          <w:w w:val="105"/>
          <w:sz w:val="23"/>
        </w:rPr>
        <w:t>bridge.</w:t>
      </w:r>
    </w:p>
    <w:p w:rsidR="00B141CF" w:rsidRDefault="009F45E6">
      <w:pPr>
        <w:pStyle w:val="ListParagraph"/>
        <w:numPr>
          <w:ilvl w:val="1"/>
          <w:numId w:val="105"/>
        </w:numPr>
        <w:tabs>
          <w:tab w:val="left" w:pos="1872"/>
          <w:tab w:val="left" w:pos="1873"/>
        </w:tabs>
        <w:spacing w:before="17"/>
        <w:ind w:left="1872" w:hanging="722"/>
        <w:rPr>
          <w:sz w:val="23"/>
        </w:rPr>
      </w:pPr>
      <w:r>
        <w:rPr>
          <w:w w:val="105"/>
          <w:sz w:val="23"/>
        </w:rPr>
        <w:t>Enlist</w:t>
      </w:r>
      <w:r>
        <w:rPr>
          <w:spacing w:val="-6"/>
          <w:w w:val="105"/>
          <w:sz w:val="23"/>
        </w:rPr>
        <w:t xml:space="preserve"> </w:t>
      </w:r>
      <w:r>
        <w:rPr>
          <w:w w:val="105"/>
          <w:sz w:val="23"/>
        </w:rPr>
        <w:t>the</w:t>
      </w:r>
      <w:r>
        <w:rPr>
          <w:spacing w:val="-2"/>
          <w:w w:val="105"/>
          <w:sz w:val="23"/>
        </w:rPr>
        <w:t xml:space="preserve"> </w:t>
      </w:r>
      <w:r>
        <w:rPr>
          <w:w w:val="105"/>
          <w:sz w:val="23"/>
        </w:rPr>
        <w:t>control</w:t>
      </w:r>
      <w:r>
        <w:rPr>
          <w:spacing w:val="-13"/>
          <w:w w:val="105"/>
          <w:sz w:val="23"/>
        </w:rPr>
        <w:t xml:space="preserve"> </w:t>
      </w:r>
      <w:r>
        <w:rPr>
          <w:w w:val="105"/>
          <w:sz w:val="23"/>
        </w:rPr>
        <w:t>and</w:t>
      </w:r>
      <w:r>
        <w:rPr>
          <w:spacing w:val="-7"/>
          <w:w w:val="105"/>
          <w:sz w:val="23"/>
        </w:rPr>
        <w:t xml:space="preserve"> </w:t>
      </w:r>
      <w:r>
        <w:rPr>
          <w:w w:val="105"/>
          <w:sz w:val="23"/>
        </w:rPr>
        <w:t>scales</w:t>
      </w:r>
      <w:r>
        <w:rPr>
          <w:spacing w:val="-4"/>
          <w:w w:val="105"/>
          <w:sz w:val="23"/>
        </w:rPr>
        <w:t xml:space="preserve"> </w:t>
      </w:r>
      <w:r>
        <w:rPr>
          <w:w w:val="105"/>
          <w:sz w:val="23"/>
        </w:rPr>
        <w:t>of</w:t>
      </w:r>
      <w:r>
        <w:rPr>
          <w:spacing w:val="-2"/>
          <w:w w:val="105"/>
          <w:sz w:val="23"/>
        </w:rPr>
        <w:t xml:space="preserve"> </w:t>
      </w:r>
      <w:r>
        <w:rPr>
          <w:w w:val="105"/>
          <w:sz w:val="23"/>
        </w:rPr>
        <w:t>universal</w:t>
      </w:r>
      <w:r>
        <w:rPr>
          <w:spacing w:val="-26"/>
          <w:w w:val="105"/>
          <w:sz w:val="23"/>
        </w:rPr>
        <w:t xml:space="preserve"> </w:t>
      </w:r>
      <w:r>
        <w:rPr>
          <w:w w:val="105"/>
          <w:sz w:val="23"/>
        </w:rPr>
        <w:t>bridge.</w:t>
      </w:r>
    </w:p>
    <w:p w:rsidR="00B141CF" w:rsidRDefault="00B141CF">
      <w:pPr>
        <w:pStyle w:val="BodyText"/>
        <w:spacing w:before="2"/>
        <w:ind w:left="0" w:firstLine="0"/>
        <w:rPr>
          <w:sz w:val="25"/>
        </w:rPr>
      </w:pPr>
    </w:p>
    <w:p w:rsidR="00B141CF" w:rsidRDefault="009F45E6">
      <w:pPr>
        <w:pStyle w:val="Heading1"/>
        <w:numPr>
          <w:ilvl w:val="0"/>
          <w:numId w:val="105"/>
        </w:numPr>
        <w:tabs>
          <w:tab w:val="left" w:pos="1151"/>
          <w:tab w:val="left" w:pos="1152"/>
        </w:tabs>
      </w:pPr>
      <w:r>
        <w:rPr>
          <w:w w:val="105"/>
        </w:rPr>
        <w:t>SIGNAL</w:t>
      </w:r>
      <w:r>
        <w:rPr>
          <w:spacing w:val="-3"/>
          <w:w w:val="105"/>
        </w:rPr>
        <w:t xml:space="preserve"> </w:t>
      </w:r>
      <w:r>
        <w:rPr>
          <w:w w:val="105"/>
        </w:rPr>
        <w:t>GENERATORS.</w:t>
      </w:r>
    </w:p>
    <w:p w:rsidR="00B141CF" w:rsidRDefault="00B141CF">
      <w:pPr>
        <w:pStyle w:val="BodyText"/>
        <w:spacing w:before="0"/>
        <w:ind w:left="0" w:firstLine="0"/>
        <w:rPr>
          <w:b/>
          <w:sz w:val="24"/>
        </w:rPr>
      </w:pPr>
    </w:p>
    <w:p w:rsidR="00B141CF" w:rsidRDefault="009F45E6">
      <w:pPr>
        <w:pStyle w:val="ListParagraph"/>
        <w:numPr>
          <w:ilvl w:val="1"/>
          <w:numId w:val="105"/>
        </w:numPr>
        <w:tabs>
          <w:tab w:val="left" w:pos="1872"/>
          <w:tab w:val="left" w:pos="1873"/>
        </w:tabs>
        <w:spacing w:before="0"/>
        <w:ind w:left="1872" w:hanging="722"/>
        <w:rPr>
          <w:b/>
          <w:sz w:val="23"/>
        </w:rPr>
      </w:pPr>
      <w:r>
        <w:rPr>
          <w:b/>
          <w:w w:val="105"/>
          <w:sz w:val="23"/>
        </w:rPr>
        <w:t>Understand</w:t>
      </w:r>
      <w:r>
        <w:rPr>
          <w:b/>
          <w:spacing w:val="-6"/>
          <w:w w:val="105"/>
          <w:sz w:val="23"/>
        </w:rPr>
        <w:t xml:space="preserve"> </w:t>
      </w:r>
      <w:r>
        <w:rPr>
          <w:b/>
          <w:w w:val="105"/>
          <w:sz w:val="23"/>
        </w:rPr>
        <w:t>the</w:t>
      </w:r>
      <w:r>
        <w:rPr>
          <w:b/>
          <w:spacing w:val="-2"/>
          <w:w w:val="105"/>
          <w:sz w:val="23"/>
        </w:rPr>
        <w:t xml:space="preserve"> </w:t>
      </w:r>
      <w:r>
        <w:rPr>
          <w:b/>
          <w:spacing w:val="-3"/>
          <w:w w:val="105"/>
          <w:sz w:val="23"/>
        </w:rPr>
        <w:t>basics</w:t>
      </w:r>
      <w:r>
        <w:rPr>
          <w:b/>
          <w:spacing w:val="-10"/>
          <w:w w:val="105"/>
          <w:sz w:val="23"/>
        </w:rPr>
        <w:t xml:space="preserve"> </w:t>
      </w:r>
      <w:r>
        <w:rPr>
          <w:b/>
          <w:w w:val="105"/>
          <w:sz w:val="23"/>
        </w:rPr>
        <w:t>and</w:t>
      </w:r>
      <w:r>
        <w:rPr>
          <w:b/>
          <w:spacing w:val="-7"/>
          <w:w w:val="105"/>
          <w:sz w:val="23"/>
        </w:rPr>
        <w:t xml:space="preserve"> </w:t>
      </w:r>
      <w:r>
        <w:rPr>
          <w:b/>
          <w:w w:val="105"/>
          <w:sz w:val="23"/>
        </w:rPr>
        <w:t>need</w:t>
      </w:r>
      <w:r>
        <w:rPr>
          <w:b/>
          <w:spacing w:val="-7"/>
          <w:w w:val="105"/>
          <w:sz w:val="23"/>
        </w:rPr>
        <w:t xml:space="preserve"> </w:t>
      </w:r>
      <w:r>
        <w:rPr>
          <w:b/>
          <w:w w:val="105"/>
          <w:sz w:val="23"/>
        </w:rPr>
        <w:t>of</w:t>
      </w:r>
      <w:r>
        <w:rPr>
          <w:b/>
          <w:spacing w:val="-5"/>
          <w:w w:val="105"/>
          <w:sz w:val="23"/>
        </w:rPr>
        <w:t xml:space="preserve"> </w:t>
      </w:r>
      <w:r>
        <w:rPr>
          <w:b/>
          <w:w w:val="105"/>
          <w:sz w:val="23"/>
        </w:rPr>
        <w:t>a</w:t>
      </w:r>
      <w:r>
        <w:rPr>
          <w:b/>
          <w:spacing w:val="-1"/>
          <w:w w:val="105"/>
          <w:sz w:val="23"/>
        </w:rPr>
        <w:t xml:space="preserve"> </w:t>
      </w:r>
      <w:r>
        <w:rPr>
          <w:b/>
          <w:spacing w:val="-3"/>
          <w:w w:val="105"/>
          <w:sz w:val="23"/>
        </w:rPr>
        <w:t>signal</w:t>
      </w:r>
      <w:r>
        <w:rPr>
          <w:b/>
          <w:spacing w:val="-26"/>
          <w:w w:val="105"/>
          <w:sz w:val="23"/>
        </w:rPr>
        <w:t xml:space="preserve"> </w:t>
      </w:r>
      <w:r>
        <w:rPr>
          <w:b/>
          <w:w w:val="105"/>
          <w:sz w:val="23"/>
        </w:rPr>
        <w:t>generators.</w:t>
      </w:r>
    </w:p>
    <w:p w:rsidR="00B141CF" w:rsidRDefault="009F45E6">
      <w:pPr>
        <w:pStyle w:val="ListParagraph"/>
        <w:numPr>
          <w:ilvl w:val="2"/>
          <w:numId w:val="106"/>
        </w:numPr>
        <w:tabs>
          <w:tab w:val="left" w:pos="2592"/>
          <w:tab w:val="left" w:pos="2593"/>
        </w:tabs>
        <w:spacing w:before="16"/>
        <w:rPr>
          <w:sz w:val="23"/>
        </w:rPr>
      </w:pPr>
      <w:r>
        <w:rPr>
          <w:w w:val="105"/>
          <w:sz w:val="23"/>
        </w:rPr>
        <w:t xml:space="preserve">Describe the need </w:t>
      </w:r>
      <w:r>
        <w:rPr>
          <w:spacing w:val="-3"/>
          <w:w w:val="105"/>
          <w:sz w:val="23"/>
        </w:rPr>
        <w:t xml:space="preserve">and </w:t>
      </w:r>
      <w:r>
        <w:rPr>
          <w:w w:val="105"/>
          <w:sz w:val="23"/>
        </w:rPr>
        <w:t xml:space="preserve">the basic </w:t>
      </w:r>
      <w:r>
        <w:rPr>
          <w:spacing w:val="-3"/>
          <w:w w:val="105"/>
          <w:sz w:val="23"/>
        </w:rPr>
        <w:t xml:space="preserve">requirements </w:t>
      </w:r>
      <w:r>
        <w:rPr>
          <w:w w:val="105"/>
          <w:sz w:val="23"/>
        </w:rPr>
        <w:t>of a</w:t>
      </w:r>
      <w:r>
        <w:rPr>
          <w:spacing w:val="-35"/>
          <w:w w:val="105"/>
          <w:sz w:val="23"/>
        </w:rPr>
        <w:t xml:space="preserve"> </w:t>
      </w:r>
      <w:r>
        <w:rPr>
          <w:w w:val="105"/>
          <w:sz w:val="23"/>
        </w:rPr>
        <w:t>signal</w:t>
      </w:r>
      <w:r w:rsidR="003F39CC">
        <w:rPr>
          <w:w w:val="105"/>
          <w:sz w:val="23"/>
        </w:rPr>
        <w:t xml:space="preserve"> </w:t>
      </w:r>
      <w:r>
        <w:rPr>
          <w:w w:val="105"/>
          <w:sz w:val="23"/>
        </w:rPr>
        <w:t>generator.</w:t>
      </w:r>
    </w:p>
    <w:p w:rsidR="00B141CF" w:rsidRDefault="009F45E6">
      <w:pPr>
        <w:pStyle w:val="ListParagraph"/>
        <w:numPr>
          <w:ilvl w:val="2"/>
          <w:numId w:val="106"/>
        </w:numPr>
        <w:tabs>
          <w:tab w:val="left" w:pos="2592"/>
          <w:tab w:val="left" w:pos="2593"/>
        </w:tabs>
        <w:spacing w:before="17" w:line="247" w:lineRule="auto"/>
        <w:ind w:right="975"/>
        <w:rPr>
          <w:sz w:val="23"/>
        </w:rPr>
      </w:pPr>
      <w:r>
        <w:rPr>
          <w:w w:val="105"/>
          <w:sz w:val="23"/>
        </w:rPr>
        <w:t>List</w:t>
      </w:r>
      <w:r>
        <w:rPr>
          <w:spacing w:val="-13"/>
          <w:w w:val="105"/>
          <w:sz w:val="23"/>
        </w:rPr>
        <w:t xml:space="preserve"> </w:t>
      </w:r>
      <w:r>
        <w:rPr>
          <w:w w:val="105"/>
          <w:sz w:val="23"/>
        </w:rPr>
        <w:t>the</w:t>
      </w:r>
      <w:r>
        <w:rPr>
          <w:spacing w:val="-10"/>
          <w:w w:val="105"/>
          <w:sz w:val="23"/>
        </w:rPr>
        <w:t xml:space="preserve"> </w:t>
      </w:r>
      <w:r>
        <w:rPr>
          <w:w w:val="105"/>
          <w:sz w:val="23"/>
        </w:rPr>
        <w:t>major</w:t>
      </w:r>
      <w:r>
        <w:rPr>
          <w:spacing w:val="-11"/>
          <w:w w:val="105"/>
          <w:sz w:val="23"/>
        </w:rPr>
        <w:t xml:space="preserve"> </w:t>
      </w:r>
      <w:r>
        <w:rPr>
          <w:w w:val="105"/>
          <w:sz w:val="23"/>
        </w:rPr>
        <w:t>types</w:t>
      </w:r>
      <w:r>
        <w:rPr>
          <w:spacing w:val="-12"/>
          <w:w w:val="105"/>
          <w:sz w:val="23"/>
        </w:rPr>
        <w:t xml:space="preserve"> </w:t>
      </w:r>
      <w:r>
        <w:rPr>
          <w:w w:val="105"/>
          <w:sz w:val="23"/>
        </w:rPr>
        <w:t>of</w:t>
      </w:r>
      <w:r>
        <w:rPr>
          <w:spacing w:val="-8"/>
          <w:w w:val="105"/>
          <w:sz w:val="23"/>
        </w:rPr>
        <w:t xml:space="preserve"> </w:t>
      </w:r>
      <w:r>
        <w:rPr>
          <w:spacing w:val="-3"/>
          <w:w w:val="105"/>
          <w:sz w:val="23"/>
        </w:rPr>
        <w:t>signal</w:t>
      </w:r>
      <w:r>
        <w:rPr>
          <w:spacing w:val="-20"/>
          <w:w w:val="105"/>
          <w:sz w:val="23"/>
        </w:rPr>
        <w:t xml:space="preserve"> </w:t>
      </w:r>
      <w:r>
        <w:rPr>
          <w:w w:val="105"/>
          <w:sz w:val="23"/>
        </w:rPr>
        <w:t>generators</w:t>
      </w:r>
      <w:r>
        <w:rPr>
          <w:spacing w:val="-14"/>
          <w:w w:val="105"/>
          <w:sz w:val="23"/>
        </w:rPr>
        <w:t xml:space="preserve"> </w:t>
      </w:r>
      <w:r>
        <w:rPr>
          <w:w w:val="105"/>
          <w:sz w:val="23"/>
        </w:rPr>
        <w:t>used</w:t>
      </w:r>
      <w:r>
        <w:rPr>
          <w:spacing w:val="-9"/>
          <w:w w:val="105"/>
          <w:sz w:val="23"/>
        </w:rPr>
        <w:t xml:space="preserve"> </w:t>
      </w:r>
      <w:r>
        <w:rPr>
          <w:w w:val="105"/>
          <w:sz w:val="23"/>
        </w:rPr>
        <w:t>for</w:t>
      </w:r>
      <w:r>
        <w:rPr>
          <w:spacing w:val="-18"/>
          <w:w w:val="105"/>
          <w:sz w:val="23"/>
        </w:rPr>
        <w:t xml:space="preserve"> </w:t>
      </w:r>
      <w:r>
        <w:rPr>
          <w:spacing w:val="-3"/>
          <w:w w:val="105"/>
          <w:sz w:val="23"/>
        </w:rPr>
        <w:t>electronics</w:t>
      </w:r>
      <w:r>
        <w:rPr>
          <w:spacing w:val="-9"/>
          <w:w w:val="105"/>
          <w:sz w:val="23"/>
        </w:rPr>
        <w:t xml:space="preserve"> </w:t>
      </w:r>
      <w:r>
        <w:rPr>
          <w:w w:val="105"/>
          <w:sz w:val="23"/>
        </w:rPr>
        <w:t>testing</w:t>
      </w:r>
      <w:r>
        <w:rPr>
          <w:spacing w:val="-8"/>
          <w:w w:val="105"/>
          <w:sz w:val="23"/>
        </w:rPr>
        <w:t xml:space="preserve"> </w:t>
      </w:r>
      <w:r>
        <w:rPr>
          <w:spacing w:val="-3"/>
          <w:w w:val="105"/>
          <w:sz w:val="23"/>
        </w:rPr>
        <w:t xml:space="preserve">and </w:t>
      </w:r>
      <w:r>
        <w:rPr>
          <w:w w:val="105"/>
          <w:sz w:val="23"/>
        </w:rPr>
        <w:t>troubleshooting.</w:t>
      </w:r>
    </w:p>
    <w:p w:rsidR="00B141CF" w:rsidRDefault="009F45E6">
      <w:pPr>
        <w:pStyle w:val="ListParagraph"/>
        <w:numPr>
          <w:ilvl w:val="2"/>
          <w:numId w:val="106"/>
        </w:numPr>
        <w:tabs>
          <w:tab w:val="left" w:pos="2592"/>
          <w:tab w:val="left" w:pos="2593"/>
        </w:tabs>
        <w:spacing w:before="3"/>
        <w:rPr>
          <w:sz w:val="23"/>
        </w:rPr>
      </w:pPr>
      <w:r>
        <w:rPr>
          <w:w w:val="105"/>
          <w:sz w:val="23"/>
        </w:rPr>
        <w:t xml:space="preserve">List the desired </w:t>
      </w:r>
      <w:r>
        <w:rPr>
          <w:spacing w:val="-3"/>
          <w:w w:val="105"/>
          <w:sz w:val="23"/>
        </w:rPr>
        <w:t xml:space="preserve">characteristics </w:t>
      </w:r>
      <w:r>
        <w:rPr>
          <w:w w:val="105"/>
          <w:sz w:val="23"/>
        </w:rPr>
        <w:t xml:space="preserve">common to all </w:t>
      </w:r>
      <w:r>
        <w:rPr>
          <w:spacing w:val="-2"/>
          <w:w w:val="105"/>
          <w:sz w:val="23"/>
        </w:rPr>
        <w:t>the</w:t>
      </w:r>
      <w:r>
        <w:rPr>
          <w:spacing w:val="-24"/>
          <w:w w:val="105"/>
          <w:sz w:val="23"/>
        </w:rPr>
        <w:t xml:space="preserve"> </w:t>
      </w:r>
      <w:r>
        <w:rPr>
          <w:w w:val="105"/>
          <w:sz w:val="23"/>
        </w:rPr>
        <w:t>signal</w:t>
      </w:r>
      <w:r w:rsidR="003F39CC">
        <w:rPr>
          <w:w w:val="105"/>
          <w:sz w:val="23"/>
        </w:rPr>
        <w:t xml:space="preserve"> </w:t>
      </w:r>
      <w:r>
        <w:rPr>
          <w:w w:val="105"/>
          <w:sz w:val="23"/>
        </w:rPr>
        <w:t>generators.</w:t>
      </w:r>
    </w:p>
    <w:p w:rsidR="00B141CF" w:rsidRDefault="00B141CF">
      <w:pPr>
        <w:pStyle w:val="BodyText"/>
        <w:spacing w:before="2"/>
        <w:ind w:left="0" w:firstLine="0"/>
        <w:rPr>
          <w:sz w:val="25"/>
        </w:rPr>
      </w:pPr>
    </w:p>
    <w:p w:rsidR="00B141CF" w:rsidRDefault="009F45E6">
      <w:pPr>
        <w:pStyle w:val="Heading1"/>
        <w:numPr>
          <w:ilvl w:val="1"/>
          <w:numId w:val="105"/>
        </w:numPr>
        <w:tabs>
          <w:tab w:val="left" w:pos="1872"/>
          <w:tab w:val="left" w:pos="1873"/>
        </w:tabs>
        <w:ind w:left="1872" w:hanging="722"/>
      </w:pPr>
      <w:r>
        <w:rPr>
          <w:w w:val="105"/>
        </w:rPr>
        <w:t>Understand</w:t>
      </w:r>
      <w:r>
        <w:rPr>
          <w:spacing w:val="-7"/>
          <w:w w:val="105"/>
        </w:rPr>
        <w:t xml:space="preserve"> </w:t>
      </w:r>
      <w:r>
        <w:rPr>
          <w:w w:val="105"/>
        </w:rPr>
        <w:t>the</w:t>
      </w:r>
      <w:r>
        <w:rPr>
          <w:spacing w:val="-10"/>
          <w:w w:val="105"/>
        </w:rPr>
        <w:t xml:space="preserve"> </w:t>
      </w:r>
      <w:r>
        <w:rPr>
          <w:w w:val="105"/>
        </w:rPr>
        <w:t>construction</w:t>
      </w:r>
      <w:r>
        <w:rPr>
          <w:spacing w:val="-13"/>
          <w:w w:val="105"/>
        </w:rPr>
        <w:t xml:space="preserve"> </w:t>
      </w:r>
      <w:r>
        <w:rPr>
          <w:w w:val="105"/>
        </w:rPr>
        <w:t>and</w:t>
      </w:r>
      <w:r>
        <w:rPr>
          <w:spacing w:val="-8"/>
          <w:w w:val="105"/>
        </w:rPr>
        <w:t xml:space="preserve"> </w:t>
      </w:r>
      <w:r>
        <w:rPr>
          <w:w w:val="105"/>
        </w:rPr>
        <w:t>working</w:t>
      </w:r>
      <w:r>
        <w:rPr>
          <w:spacing w:val="-3"/>
          <w:w w:val="105"/>
        </w:rPr>
        <w:t xml:space="preserve"> </w:t>
      </w:r>
      <w:r>
        <w:rPr>
          <w:w w:val="105"/>
        </w:rPr>
        <w:t>of</w:t>
      </w:r>
      <w:r>
        <w:rPr>
          <w:spacing w:val="-5"/>
          <w:w w:val="105"/>
        </w:rPr>
        <w:t xml:space="preserve"> </w:t>
      </w:r>
      <w:r>
        <w:rPr>
          <w:w w:val="105"/>
        </w:rPr>
        <w:t>AF</w:t>
      </w:r>
      <w:r>
        <w:rPr>
          <w:spacing w:val="-24"/>
          <w:w w:val="105"/>
        </w:rPr>
        <w:t xml:space="preserve"> </w:t>
      </w:r>
      <w:r>
        <w:rPr>
          <w:w w:val="105"/>
        </w:rPr>
        <w:t>generator.</w:t>
      </w:r>
    </w:p>
    <w:p w:rsidR="00B141CF" w:rsidRDefault="009F45E6">
      <w:pPr>
        <w:pStyle w:val="ListParagraph"/>
        <w:numPr>
          <w:ilvl w:val="2"/>
          <w:numId w:val="107"/>
        </w:numPr>
        <w:tabs>
          <w:tab w:val="left" w:pos="2592"/>
          <w:tab w:val="left" w:pos="2593"/>
        </w:tabs>
        <w:spacing w:before="17" w:line="247" w:lineRule="auto"/>
        <w:ind w:right="443"/>
        <w:rPr>
          <w:sz w:val="23"/>
        </w:rPr>
      </w:pPr>
      <w:r>
        <w:rPr>
          <w:w w:val="105"/>
          <w:sz w:val="23"/>
        </w:rPr>
        <w:t>Identify</w:t>
      </w:r>
      <w:r>
        <w:rPr>
          <w:spacing w:val="-10"/>
          <w:w w:val="105"/>
          <w:sz w:val="23"/>
        </w:rPr>
        <w:t xml:space="preserve"> </w:t>
      </w:r>
      <w:r>
        <w:rPr>
          <w:w w:val="105"/>
          <w:sz w:val="23"/>
        </w:rPr>
        <w:t>the</w:t>
      </w:r>
      <w:r>
        <w:rPr>
          <w:spacing w:val="-10"/>
          <w:w w:val="105"/>
          <w:sz w:val="23"/>
        </w:rPr>
        <w:t xml:space="preserve"> </w:t>
      </w:r>
      <w:r>
        <w:rPr>
          <w:spacing w:val="-3"/>
          <w:w w:val="105"/>
          <w:sz w:val="23"/>
        </w:rPr>
        <w:t>similarities</w:t>
      </w:r>
      <w:r>
        <w:rPr>
          <w:spacing w:val="-10"/>
          <w:w w:val="105"/>
          <w:sz w:val="23"/>
        </w:rPr>
        <w:t xml:space="preserve"> </w:t>
      </w:r>
      <w:r>
        <w:rPr>
          <w:w w:val="105"/>
          <w:sz w:val="23"/>
        </w:rPr>
        <w:t>and</w:t>
      </w:r>
      <w:r>
        <w:rPr>
          <w:spacing w:val="-9"/>
          <w:w w:val="105"/>
          <w:sz w:val="23"/>
        </w:rPr>
        <w:t xml:space="preserve"> </w:t>
      </w:r>
      <w:r>
        <w:rPr>
          <w:spacing w:val="-3"/>
          <w:w w:val="105"/>
          <w:sz w:val="23"/>
        </w:rPr>
        <w:t>differences</w:t>
      </w:r>
      <w:r>
        <w:rPr>
          <w:spacing w:val="-18"/>
          <w:w w:val="105"/>
          <w:sz w:val="23"/>
        </w:rPr>
        <w:t xml:space="preserve"> </w:t>
      </w:r>
      <w:r>
        <w:rPr>
          <w:w w:val="105"/>
          <w:sz w:val="23"/>
        </w:rPr>
        <w:t>between</w:t>
      </w:r>
      <w:r>
        <w:rPr>
          <w:spacing w:val="-8"/>
          <w:w w:val="105"/>
          <w:sz w:val="23"/>
        </w:rPr>
        <w:t xml:space="preserve"> </w:t>
      </w:r>
      <w:r>
        <w:rPr>
          <w:spacing w:val="-3"/>
          <w:w w:val="105"/>
          <w:sz w:val="23"/>
        </w:rPr>
        <w:t>an</w:t>
      </w:r>
      <w:r>
        <w:rPr>
          <w:spacing w:val="-9"/>
          <w:w w:val="105"/>
          <w:sz w:val="23"/>
        </w:rPr>
        <w:t xml:space="preserve"> </w:t>
      </w:r>
      <w:r>
        <w:rPr>
          <w:w w:val="105"/>
          <w:sz w:val="23"/>
        </w:rPr>
        <w:t>audio</w:t>
      </w:r>
      <w:r>
        <w:rPr>
          <w:spacing w:val="-16"/>
          <w:w w:val="105"/>
          <w:sz w:val="23"/>
        </w:rPr>
        <w:t xml:space="preserve"> </w:t>
      </w:r>
      <w:r>
        <w:rPr>
          <w:spacing w:val="-3"/>
          <w:w w:val="105"/>
          <w:sz w:val="23"/>
        </w:rPr>
        <w:t>oscillator</w:t>
      </w:r>
      <w:r>
        <w:rPr>
          <w:spacing w:val="-12"/>
          <w:w w:val="105"/>
          <w:sz w:val="23"/>
        </w:rPr>
        <w:t xml:space="preserve"> </w:t>
      </w:r>
      <w:r>
        <w:rPr>
          <w:w w:val="105"/>
          <w:sz w:val="23"/>
        </w:rPr>
        <w:t>and</w:t>
      </w:r>
      <w:r>
        <w:rPr>
          <w:spacing w:val="-10"/>
          <w:w w:val="105"/>
          <w:sz w:val="23"/>
        </w:rPr>
        <w:t xml:space="preserve"> </w:t>
      </w:r>
      <w:r>
        <w:rPr>
          <w:w w:val="105"/>
          <w:sz w:val="23"/>
        </w:rPr>
        <w:t>audio generator.</w:t>
      </w:r>
    </w:p>
    <w:p w:rsidR="00B141CF" w:rsidRDefault="009F45E6">
      <w:pPr>
        <w:pStyle w:val="ListParagraph"/>
        <w:numPr>
          <w:ilvl w:val="2"/>
          <w:numId w:val="107"/>
        </w:numPr>
        <w:tabs>
          <w:tab w:val="left" w:pos="2592"/>
          <w:tab w:val="left" w:pos="2593"/>
        </w:tabs>
        <w:spacing w:before="3"/>
        <w:rPr>
          <w:sz w:val="23"/>
        </w:rPr>
      </w:pPr>
      <w:r>
        <w:rPr>
          <w:w w:val="105"/>
          <w:sz w:val="23"/>
        </w:rPr>
        <w:t>List the types of</w:t>
      </w:r>
      <w:r>
        <w:rPr>
          <w:spacing w:val="-24"/>
          <w:w w:val="105"/>
          <w:sz w:val="23"/>
        </w:rPr>
        <w:t xml:space="preserve"> </w:t>
      </w:r>
      <w:r>
        <w:rPr>
          <w:spacing w:val="-3"/>
          <w:w w:val="105"/>
          <w:sz w:val="23"/>
        </w:rPr>
        <w:t>Oscillators.</w:t>
      </w:r>
    </w:p>
    <w:p w:rsidR="00B141CF" w:rsidRDefault="009F45E6">
      <w:pPr>
        <w:pStyle w:val="ListParagraph"/>
        <w:numPr>
          <w:ilvl w:val="2"/>
          <w:numId w:val="107"/>
        </w:numPr>
        <w:tabs>
          <w:tab w:val="left" w:pos="2592"/>
          <w:tab w:val="left" w:pos="2593"/>
        </w:tabs>
        <w:spacing w:before="16"/>
        <w:rPr>
          <w:sz w:val="23"/>
        </w:rPr>
      </w:pPr>
      <w:r>
        <w:rPr>
          <w:w w:val="105"/>
          <w:sz w:val="23"/>
        </w:rPr>
        <w:t>Draw</w:t>
      </w:r>
      <w:r>
        <w:rPr>
          <w:spacing w:val="-11"/>
          <w:w w:val="105"/>
          <w:sz w:val="23"/>
        </w:rPr>
        <w:t xml:space="preserve"> </w:t>
      </w:r>
      <w:r>
        <w:rPr>
          <w:w w:val="105"/>
          <w:sz w:val="23"/>
        </w:rPr>
        <w:t>the</w:t>
      </w:r>
      <w:r>
        <w:rPr>
          <w:spacing w:val="-8"/>
          <w:w w:val="105"/>
          <w:sz w:val="23"/>
        </w:rPr>
        <w:t xml:space="preserve"> </w:t>
      </w:r>
      <w:r>
        <w:rPr>
          <w:w w:val="105"/>
          <w:sz w:val="23"/>
        </w:rPr>
        <w:t>schematic</w:t>
      </w:r>
      <w:r>
        <w:rPr>
          <w:spacing w:val="-7"/>
          <w:w w:val="105"/>
          <w:sz w:val="23"/>
        </w:rPr>
        <w:t xml:space="preserve"> </w:t>
      </w:r>
      <w:r>
        <w:rPr>
          <w:w w:val="105"/>
          <w:sz w:val="23"/>
        </w:rPr>
        <w:t>diagram</w:t>
      </w:r>
      <w:r>
        <w:rPr>
          <w:spacing w:val="-9"/>
          <w:w w:val="105"/>
          <w:sz w:val="23"/>
        </w:rPr>
        <w:t xml:space="preserve"> </w:t>
      </w:r>
      <w:r>
        <w:rPr>
          <w:w w:val="105"/>
          <w:sz w:val="23"/>
        </w:rPr>
        <w:t>of</w:t>
      </w:r>
      <w:r>
        <w:rPr>
          <w:spacing w:val="-12"/>
          <w:w w:val="105"/>
          <w:sz w:val="23"/>
        </w:rPr>
        <w:t xml:space="preserve"> </w:t>
      </w:r>
      <w:r>
        <w:rPr>
          <w:w w:val="105"/>
          <w:sz w:val="23"/>
        </w:rPr>
        <w:t>RC</w:t>
      </w:r>
      <w:r>
        <w:rPr>
          <w:spacing w:val="-11"/>
          <w:w w:val="105"/>
          <w:sz w:val="23"/>
        </w:rPr>
        <w:t xml:space="preserve"> </w:t>
      </w:r>
      <w:r>
        <w:rPr>
          <w:w w:val="105"/>
          <w:sz w:val="23"/>
        </w:rPr>
        <w:t>Wien</w:t>
      </w:r>
      <w:r>
        <w:rPr>
          <w:spacing w:val="-8"/>
          <w:w w:val="105"/>
          <w:sz w:val="23"/>
        </w:rPr>
        <w:t xml:space="preserve"> </w:t>
      </w:r>
      <w:r>
        <w:rPr>
          <w:w w:val="105"/>
          <w:sz w:val="23"/>
        </w:rPr>
        <w:t>bridge</w:t>
      </w:r>
      <w:r>
        <w:rPr>
          <w:spacing w:val="-8"/>
          <w:w w:val="105"/>
          <w:sz w:val="23"/>
        </w:rPr>
        <w:t xml:space="preserve"> </w:t>
      </w:r>
      <w:r>
        <w:rPr>
          <w:w w:val="105"/>
          <w:sz w:val="23"/>
        </w:rPr>
        <w:t>oscillator.</w:t>
      </w:r>
    </w:p>
    <w:p w:rsidR="00B141CF" w:rsidRDefault="009F45E6">
      <w:pPr>
        <w:pStyle w:val="ListParagraph"/>
        <w:numPr>
          <w:ilvl w:val="2"/>
          <w:numId w:val="107"/>
        </w:numPr>
        <w:tabs>
          <w:tab w:val="left" w:pos="2592"/>
          <w:tab w:val="left" w:pos="2593"/>
        </w:tabs>
        <w:rPr>
          <w:sz w:val="23"/>
        </w:rPr>
      </w:pPr>
      <w:r>
        <w:rPr>
          <w:w w:val="105"/>
          <w:sz w:val="23"/>
        </w:rPr>
        <w:t>Explain the working of Wien Bridge</w:t>
      </w:r>
      <w:r>
        <w:rPr>
          <w:spacing w:val="-41"/>
          <w:w w:val="105"/>
          <w:sz w:val="23"/>
        </w:rPr>
        <w:t xml:space="preserve"> </w:t>
      </w:r>
      <w:r>
        <w:rPr>
          <w:w w:val="105"/>
          <w:sz w:val="23"/>
        </w:rPr>
        <w:t>Oscillator.</w:t>
      </w:r>
    </w:p>
    <w:p w:rsidR="00B141CF" w:rsidRDefault="009F45E6">
      <w:pPr>
        <w:pStyle w:val="ListParagraph"/>
        <w:numPr>
          <w:ilvl w:val="2"/>
          <w:numId w:val="107"/>
        </w:numPr>
        <w:tabs>
          <w:tab w:val="left" w:pos="2592"/>
          <w:tab w:val="left" w:pos="2593"/>
        </w:tabs>
        <w:rPr>
          <w:sz w:val="23"/>
        </w:rPr>
      </w:pPr>
      <w:r>
        <w:rPr>
          <w:w w:val="105"/>
          <w:sz w:val="23"/>
        </w:rPr>
        <w:t xml:space="preserve">Identify the functions of </w:t>
      </w:r>
      <w:r>
        <w:rPr>
          <w:spacing w:val="-3"/>
          <w:w w:val="105"/>
          <w:sz w:val="23"/>
        </w:rPr>
        <w:t xml:space="preserve">controls and indicators </w:t>
      </w:r>
      <w:r>
        <w:rPr>
          <w:w w:val="105"/>
          <w:sz w:val="23"/>
        </w:rPr>
        <w:t>of</w:t>
      </w:r>
      <w:r>
        <w:rPr>
          <w:spacing w:val="-13"/>
          <w:w w:val="105"/>
          <w:sz w:val="23"/>
        </w:rPr>
        <w:t xml:space="preserve"> </w:t>
      </w:r>
      <w:r>
        <w:rPr>
          <w:w w:val="105"/>
          <w:sz w:val="23"/>
        </w:rPr>
        <w:t>AF</w:t>
      </w:r>
      <w:r w:rsidR="009E5D0F">
        <w:rPr>
          <w:w w:val="105"/>
          <w:sz w:val="23"/>
        </w:rPr>
        <w:t xml:space="preserve"> </w:t>
      </w:r>
      <w:r>
        <w:rPr>
          <w:w w:val="105"/>
          <w:sz w:val="23"/>
        </w:rPr>
        <w:t>Generator.</w:t>
      </w:r>
    </w:p>
    <w:p w:rsidR="00B141CF" w:rsidRDefault="009F45E6">
      <w:pPr>
        <w:pStyle w:val="ListParagraph"/>
        <w:numPr>
          <w:ilvl w:val="2"/>
          <w:numId w:val="107"/>
        </w:numPr>
        <w:tabs>
          <w:tab w:val="left" w:pos="2592"/>
          <w:tab w:val="left" w:pos="2593"/>
        </w:tabs>
        <w:spacing w:before="17"/>
        <w:rPr>
          <w:sz w:val="23"/>
        </w:rPr>
      </w:pPr>
      <w:r>
        <w:rPr>
          <w:w w:val="105"/>
          <w:sz w:val="23"/>
        </w:rPr>
        <w:t xml:space="preserve">List the </w:t>
      </w:r>
      <w:r>
        <w:rPr>
          <w:spacing w:val="-3"/>
          <w:w w:val="105"/>
          <w:sz w:val="23"/>
        </w:rPr>
        <w:t xml:space="preserve">applications </w:t>
      </w:r>
      <w:r>
        <w:rPr>
          <w:w w:val="105"/>
          <w:sz w:val="23"/>
        </w:rPr>
        <w:t>of AF</w:t>
      </w:r>
      <w:r>
        <w:rPr>
          <w:spacing w:val="-28"/>
          <w:w w:val="105"/>
          <w:sz w:val="23"/>
        </w:rPr>
        <w:t xml:space="preserve"> </w:t>
      </w:r>
      <w:r>
        <w:rPr>
          <w:w w:val="105"/>
          <w:sz w:val="23"/>
        </w:rPr>
        <w:t>generator.</w:t>
      </w:r>
    </w:p>
    <w:p w:rsidR="00B141CF" w:rsidRDefault="00B141CF">
      <w:pPr>
        <w:pStyle w:val="BodyText"/>
        <w:spacing w:before="7"/>
        <w:ind w:left="0" w:firstLine="0"/>
        <w:rPr>
          <w:sz w:val="24"/>
        </w:rPr>
      </w:pPr>
    </w:p>
    <w:p w:rsidR="00B141CF" w:rsidRDefault="009F45E6">
      <w:pPr>
        <w:pStyle w:val="Heading1"/>
        <w:numPr>
          <w:ilvl w:val="1"/>
          <w:numId w:val="105"/>
        </w:numPr>
        <w:tabs>
          <w:tab w:val="left" w:pos="1872"/>
          <w:tab w:val="left" w:pos="1873"/>
        </w:tabs>
        <w:ind w:left="1872" w:hanging="722"/>
      </w:pPr>
      <w:r>
        <w:rPr>
          <w:w w:val="105"/>
        </w:rPr>
        <w:t>Understanding</w:t>
      </w:r>
      <w:r>
        <w:rPr>
          <w:spacing w:val="-8"/>
          <w:w w:val="105"/>
        </w:rPr>
        <w:t xml:space="preserve"> </w:t>
      </w:r>
      <w:r>
        <w:rPr>
          <w:w w:val="105"/>
        </w:rPr>
        <w:t>the</w:t>
      </w:r>
      <w:r>
        <w:rPr>
          <w:spacing w:val="-3"/>
          <w:w w:val="105"/>
        </w:rPr>
        <w:t xml:space="preserve"> construction</w:t>
      </w:r>
      <w:r>
        <w:rPr>
          <w:spacing w:val="-14"/>
          <w:w w:val="105"/>
        </w:rPr>
        <w:t xml:space="preserve"> </w:t>
      </w:r>
      <w:r>
        <w:rPr>
          <w:w w:val="105"/>
        </w:rPr>
        <w:t>and</w:t>
      </w:r>
      <w:r>
        <w:rPr>
          <w:spacing w:val="-8"/>
          <w:w w:val="105"/>
        </w:rPr>
        <w:t xml:space="preserve"> </w:t>
      </w:r>
      <w:r>
        <w:rPr>
          <w:w w:val="105"/>
        </w:rPr>
        <w:t>working</w:t>
      </w:r>
      <w:r>
        <w:rPr>
          <w:spacing w:val="-3"/>
          <w:w w:val="105"/>
        </w:rPr>
        <w:t xml:space="preserve"> </w:t>
      </w:r>
      <w:r>
        <w:rPr>
          <w:w w:val="105"/>
        </w:rPr>
        <w:t>of</w:t>
      </w:r>
      <w:r>
        <w:rPr>
          <w:spacing w:val="-5"/>
          <w:w w:val="105"/>
        </w:rPr>
        <w:t xml:space="preserve"> </w:t>
      </w:r>
      <w:r>
        <w:rPr>
          <w:w w:val="105"/>
        </w:rPr>
        <w:t>RF</w:t>
      </w:r>
      <w:r>
        <w:rPr>
          <w:spacing w:val="-25"/>
          <w:w w:val="105"/>
        </w:rPr>
        <w:t xml:space="preserve"> </w:t>
      </w:r>
      <w:r>
        <w:rPr>
          <w:w w:val="105"/>
        </w:rPr>
        <w:t>Generator.</w:t>
      </w:r>
    </w:p>
    <w:p w:rsidR="00B141CF" w:rsidRDefault="009F45E6">
      <w:pPr>
        <w:pStyle w:val="ListParagraph"/>
        <w:numPr>
          <w:ilvl w:val="2"/>
          <w:numId w:val="108"/>
        </w:numPr>
        <w:tabs>
          <w:tab w:val="left" w:pos="2592"/>
          <w:tab w:val="left" w:pos="2593"/>
        </w:tabs>
        <w:rPr>
          <w:sz w:val="23"/>
        </w:rPr>
      </w:pPr>
      <w:r>
        <w:rPr>
          <w:w w:val="105"/>
          <w:sz w:val="23"/>
        </w:rPr>
        <w:t>Draw the basic circuit of a shop type</w:t>
      </w:r>
      <w:r>
        <w:rPr>
          <w:spacing w:val="-20"/>
          <w:w w:val="105"/>
          <w:sz w:val="23"/>
        </w:rPr>
        <w:t xml:space="preserve"> </w:t>
      </w:r>
      <w:r>
        <w:rPr>
          <w:w w:val="105"/>
          <w:sz w:val="23"/>
        </w:rPr>
        <w:t>RF</w:t>
      </w:r>
      <w:r w:rsidR="009E5D0F">
        <w:rPr>
          <w:w w:val="105"/>
          <w:sz w:val="23"/>
        </w:rPr>
        <w:t xml:space="preserve"> </w:t>
      </w:r>
      <w:r>
        <w:rPr>
          <w:w w:val="105"/>
          <w:sz w:val="23"/>
        </w:rPr>
        <w:t>generator.</w:t>
      </w:r>
    </w:p>
    <w:p w:rsidR="00B141CF" w:rsidRDefault="009F45E6">
      <w:pPr>
        <w:pStyle w:val="ListParagraph"/>
        <w:numPr>
          <w:ilvl w:val="2"/>
          <w:numId w:val="108"/>
        </w:numPr>
        <w:tabs>
          <w:tab w:val="left" w:pos="2592"/>
          <w:tab w:val="left" w:pos="2593"/>
        </w:tabs>
        <w:spacing w:before="17"/>
        <w:rPr>
          <w:sz w:val="23"/>
        </w:rPr>
      </w:pPr>
      <w:r>
        <w:rPr>
          <w:w w:val="105"/>
          <w:sz w:val="23"/>
        </w:rPr>
        <w:t>Explain the working of the</w:t>
      </w:r>
      <w:r>
        <w:rPr>
          <w:spacing w:val="-7"/>
          <w:w w:val="105"/>
          <w:sz w:val="23"/>
        </w:rPr>
        <w:t xml:space="preserve"> </w:t>
      </w:r>
      <w:r>
        <w:rPr>
          <w:w w:val="105"/>
          <w:sz w:val="23"/>
        </w:rPr>
        <w:t>RF</w:t>
      </w:r>
      <w:r w:rsidR="009E5D0F">
        <w:rPr>
          <w:w w:val="105"/>
          <w:sz w:val="23"/>
        </w:rPr>
        <w:t xml:space="preserve"> </w:t>
      </w:r>
      <w:r>
        <w:rPr>
          <w:w w:val="105"/>
          <w:sz w:val="23"/>
        </w:rPr>
        <w:t>generator.</w:t>
      </w:r>
    </w:p>
    <w:p w:rsidR="00B141CF" w:rsidRDefault="009F45E6">
      <w:pPr>
        <w:pStyle w:val="ListParagraph"/>
        <w:numPr>
          <w:ilvl w:val="2"/>
          <w:numId w:val="108"/>
        </w:numPr>
        <w:tabs>
          <w:tab w:val="left" w:pos="2592"/>
          <w:tab w:val="left" w:pos="2593"/>
        </w:tabs>
        <w:rPr>
          <w:sz w:val="23"/>
        </w:rPr>
      </w:pPr>
      <w:r>
        <w:rPr>
          <w:w w:val="105"/>
          <w:sz w:val="23"/>
        </w:rPr>
        <w:t>Identify</w:t>
      </w:r>
      <w:r>
        <w:rPr>
          <w:spacing w:val="-16"/>
          <w:w w:val="105"/>
          <w:sz w:val="23"/>
        </w:rPr>
        <w:t xml:space="preserve"> </w:t>
      </w:r>
      <w:r>
        <w:rPr>
          <w:w w:val="105"/>
          <w:sz w:val="23"/>
        </w:rPr>
        <w:t>the</w:t>
      </w:r>
      <w:r>
        <w:rPr>
          <w:spacing w:val="-10"/>
          <w:w w:val="105"/>
          <w:sz w:val="23"/>
        </w:rPr>
        <w:t xml:space="preserve"> </w:t>
      </w:r>
      <w:r>
        <w:rPr>
          <w:w w:val="105"/>
          <w:sz w:val="23"/>
        </w:rPr>
        <w:t>functions</w:t>
      </w:r>
      <w:r>
        <w:rPr>
          <w:spacing w:val="-10"/>
          <w:w w:val="105"/>
          <w:sz w:val="23"/>
        </w:rPr>
        <w:t xml:space="preserve"> </w:t>
      </w:r>
      <w:r>
        <w:rPr>
          <w:w w:val="105"/>
          <w:sz w:val="23"/>
        </w:rPr>
        <w:t>of</w:t>
      </w:r>
      <w:r>
        <w:rPr>
          <w:spacing w:val="-13"/>
          <w:w w:val="105"/>
          <w:sz w:val="23"/>
        </w:rPr>
        <w:t xml:space="preserve"> </w:t>
      </w:r>
      <w:r>
        <w:rPr>
          <w:w w:val="105"/>
          <w:sz w:val="23"/>
        </w:rPr>
        <w:t>each</w:t>
      </w:r>
      <w:r>
        <w:rPr>
          <w:spacing w:val="-9"/>
          <w:w w:val="105"/>
          <w:sz w:val="23"/>
        </w:rPr>
        <w:t xml:space="preserve"> </w:t>
      </w:r>
      <w:r>
        <w:rPr>
          <w:w w:val="105"/>
          <w:sz w:val="23"/>
        </w:rPr>
        <w:t>control</w:t>
      </w:r>
      <w:r>
        <w:rPr>
          <w:spacing w:val="-14"/>
          <w:w w:val="105"/>
          <w:sz w:val="23"/>
        </w:rPr>
        <w:t xml:space="preserve"> </w:t>
      </w:r>
      <w:r>
        <w:rPr>
          <w:spacing w:val="-3"/>
          <w:w w:val="105"/>
          <w:sz w:val="23"/>
        </w:rPr>
        <w:t>and</w:t>
      </w:r>
      <w:r>
        <w:rPr>
          <w:spacing w:val="-8"/>
          <w:w w:val="105"/>
          <w:sz w:val="23"/>
        </w:rPr>
        <w:t xml:space="preserve"> </w:t>
      </w:r>
      <w:r>
        <w:rPr>
          <w:w w:val="105"/>
          <w:sz w:val="23"/>
        </w:rPr>
        <w:t>indicator</w:t>
      </w:r>
      <w:r>
        <w:rPr>
          <w:spacing w:val="-11"/>
          <w:w w:val="105"/>
          <w:sz w:val="23"/>
        </w:rPr>
        <w:t xml:space="preserve"> </w:t>
      </w:r>
      <w:r>
        <w:rPr>
          <w:w w:val="105"/>
          <w:sz w:val="23"/>
        </w:rPr>
        <w:t>of</w:t>
      </w:r>
      <w:r>
        <w:rPr>
          <w:spacing w:val="-14"/>
          <w:w w:val="105"/>
          <w:sz w:val="23"/>
        </w:rPr>
        <w:t xml:space="preserve"> </w:t>
      </w:r>
      <w:r>
        <w:rPr>
          <w:w w:val="105"/>
          <w:sz w:val="23"/>
        </w:rPr>
        <w:t>RF</w:t>
      </w:r>
      <w:r>
        <w:rPr>
          <w:spacing w:val="-15"/>
          <w:w w:val="105"/>
          <w:sz w:val="23"/>
        </w:rPr>
        <w:t xml:space="preserve"> </w:t>
      </w:r>
      <w:r>
        <w:rPr>
          <w:w w:val="105"/>
          <w:sz w:val="23"/>
        </w:rPr>
        <w:t>Generator.</w:t>
      </w:r>
    </w:p>
    <w:p w:rsidR="00B141CF" w:rsidRDefault="009F45E6">
      <w:pPr>
        <w:pStyle w:val="ListParagraph"/>
        <w:numPr>
          <w:ilvl w:val="2"/>
          <w:numId w:val="108"/>
        </w:numPr>
        <w:tabs>
          <w:tab w:val="left" w:pos="2592"/>
          <w:tab w:val="left" w:pos="2593"/>
        </w:tabs>
        <w:spacing w:before="16"/>
        <w:rPr>
          <w:sz w:val="23"/>
        </w:rPr>
      </w:pPr>
      <w:r>
        <w:rPr>
          <w:w w:val="105"/>
          <w:sz w:val="23"/>
        </w:rPr>
        <w:t xml:space="preserve">List the </w:t>
      </w:r>
      <w:r>
        <w:rPr>
          <w:spacing w:val="-3"/>
          <w:w w:val="105"/>
          <w:sz w:val="23"/>
        </w:rPr>
        <w:t xml:space="preserve">applications </w:t>
      </w:r>
      <w:r>
        <w:rPr>
          <w:w w:val="105"/>
          <w:sz w:val="23"/>
        </w:rPr>
        <w:t>of RF</w:t>
      </w:r>
      <w:r>
        <w:rPr>
          <w:spacing w:val="-29"/>
          <w:w w:val="105"/>
          <w:sz w:val="23"/>
        </w:rPr>
        <w:t xml:space="preserve"> </w:t>
      </w:r>
      <w:r>
        <w:rPr>
          <w:w w:val="105"/>
          <w:sz w:val="23"/>
        </w:rPr>
        <w:t>generator.</w:t>
      </w:r>
    </w:p>
    <w:p w:rsidR="00B141CF" w:rsidRDefault="00B141CF">
      <w:pPr>
        <w:pStyle w:val="BodyText"/>
        <w:spacing w:before="7"/>
        <w:ind w:left="0" w:firstLine="0"/>
        <w:rPr>
          <w:sz w:val="24"/>
        </w:rPr>
      </w:pPr>
    </w:p>
    <w:p w:rsidR="00B141CF" w:rsidRDefault="009F45E6">
      <w:pPr>
        <w:pStyle w:val="Heading1"/>
        <w:numPr>
          <w:ilvl w:val="1"/>
          <w:numId w:val="105"/>
        </w:numPr>
        <w:tabs>
          <w:tab w:val="left" w:pos="1872"/>
          <w:tab w:val="left" w:pos="1873"/>
        </w:tabs>
        <w:ind w:left="1872" w:hanging="722"/>
      </w:pPr>
      <w:r>
        <w:rPr>
          <w:w w:val="105"/>
        </w:rPr>
        <w:t>Understand</w:t>
      </w:r>
      <w:r>
        <w:rPr>
          <w:spacing w:val="-8"/>
          <w:w w:val="105"/>
        </w:rPr>
        <w:t xml:space="preserve"> </w:t>
      </w:r>
      <w:r>
        <w:rPr>
          <w:w w:val="105"/>
        </w:rPr>
        <w:t>the</w:t>
      </w:r>
      <w:r>
        <w:rPr>
          <w:spacing w:val="-12"/>
          <w:w w:val="105"/>
        </w:rPr>
        <w:t xml:space="preserve"> </w:t>
      </w:r>
      <w:r>
        <w:rPr>
          <w:w w:val="105"/>
        </w:rPr>
        <w:t>construction</w:t>
      </w:r>
      <w:r>
        <w:rPr>
          <w:spacing w:val="-14"/>
          <w:w w:val="105"/>
        </w:rPr>
        <w:t xml:space="preserve"> </w:t>
      </w:r>
      <w:r>
        <w:rPr>
          <w:w w:val="105"/>
        </w:rPr>
        <w:t>and</w:t>
      </w:r>
      <w:r>
        <w:rPr>
          <w:spacing w:val="-10"/>
          <w:w w:val="105"/>
        </w:rPr>
        <w:t xml:space="preserve"> </w:t>
      </w:r>
      <w:r>
        <w:rPr>
          <w:w w:val="105"/>
        </w:rPr>
        <w:t>working</w:t>
      </w:r>
      <w:r>
        <w:rPr>
          <w:spacing w:val="-4"/>
          <w:w w:val="105"/>
        </w:rPr>
        <w:t xml:space="preserve"> </w:t>
      </w:r>
      <w:r>
        <w:rPr>
          <w:w w:val="105"/>
        </w:rPr>
        <w:t>of</w:t>
      </w:r>
      <w:r>
        <w:rPr>
          <w:spacing w:val="-6"/>
          <w:w w:val="105"/>
        </w:rPr>
        <w:t xml:space="preserve"> </w:t>
      </w:r>
      <w:r>
        <w:rPr>
          <w:w w:val="105"/>
        </w:rPr>
        <w:t>AM</w:t>
      </w:r>
      <w:r>
        <w:rPr>
          <w:spacing w:val="-9"/>
          <w:w w:val="105"/>
        </w:rPr>
        <w:t xml:space="preserve"> </w:t>
      </w:r>
      <w:r>
        <w:rPr>
          <w:w w:val="105"/>
        </w:rPr>
        <w:t>&amp;</w:t>
      </w:r>
      <w:r>
        <w:rPr>
          <w:spacing w:val="3"/>
          <w:w w:val="105"/>
        </w:rPr>
        <w:t xml:space="preserve"> </w:t>
      </w:r>
      <w:r>
        <w:rPr>
          <w:w w:val="105"/>
        </w:rPr>
        <w:t>FM</w:t>
      </w:r>
      <w:r>
        <w:rPr>
          <w:spacing w:val="-31"/>
          <w:w w:val="105"/>
        </w:rPr>
        <w:t xml:space="preserve"> </w:t>
      </w:r>
      <w:r>
        <w:rPr>
          <w:w w:val="105"/>
        </w:rPr>
        <w:t>generators.</w:t>
      </w:r>
    </w:p>
    <w:p w:rsidR="00B141CF" w:rsidRDefault="009F45E6">
      <w:pPr>
        <w:pStyle w:val="ListParagraph"/>
        <w:numPr>
          <w:ilvl w:val="2"/>
          <w:numId w:val="109"/>
        </w:numPr>
        <w:tabs>
          <w:tab w:val="left" w:pos="2592"/>
          <w:tab w:val="left" w:pos="2593"/>
        </w:tabs>
        <w:spacing w:before="10"/>
        <w:rPr>
          <w:sz w:val="23"/>
        </w:rPr>
      </w:pPr>
      <w:r>
        <w:rPr>
          <w:w w:val="105"/>
          <w:sz w:val="23"/>
        </w:rPr>
        <w:t>Draw the block diagram of an</w:t>
      </w:r>
      <w:r>
        <w:rPr>
          <w:spacing w:val="-11"/>
          <w:w w:val="105"/>
          <w:sz w:val="23"/>
        </w:rPr>
        <w:t xml:space="preserve"> </w:t>
      </w:r>
      <w:r>
        <w:rPr>
          <w:w w:val="105"/>
          <w:sz w:val="23"/>
        </w:rPr>
        <w:t>AM</w:t>
      </w:r>
      <w:r w:rsidR="009E5D0F">
        <w:rPr>
          <w:w w:val="105"/>
          <w:sz w:val="23"/>
        </w:rPr>
        <w:t xml:space="preserve"> </w:t>
      </w:r>
      <w:r>
        <w:rPr>
          <w:w w:val="105"/>
          <w:sz w:val="23"/>
        </w:rPr>
        <w:t>generator.</w:t>
      </w:r>
    </w:p>
    <w:p w:rsidR="00B141CF" w:rsidRDefault="009F45E6">
      <w:pPr>
        <w:pStyle w:val="ListParagraph"/>
        <w:numPr>
          <w:ilvl w:val="2"/>
          <w:numId w:val="109"/>
        </w:numPr>
        <w:tabs>
          <w:tab w:val="left" w:pos="2592"/>
          <w:tab w:val="left" w:pos="2593"/>
        </w:tabs>
        <w:spacing w:before="16"/>
        <w:rPr>
          <w:sz w:val="23"/>
        </w:rPr>
      </w:pPr>
      <w:r>
        <w:rPr>
          <w:w w:val="105"/>
          <w:sz w:val="23"/>
        </w:rPr>
        <w:t>Identify</w:t>
      </w:r>
      <w:r>
        <w:rPr>
          <w:spacing w:val="-14"/>
          <w:w w:val="105"/>
          <w:sz w:val="23"/>
        </w:rPr>
        <w:t xml:space="preserve"> </w:t>
      </w:r>
      <w:r>
        <w:rPr>
          <w:w w:val="105"/>
          <w:sz w:val="23"/>
        </w:rPr>
        <w:t>the</w:t>
      </w:r>
      <w:r>
        <w:rPr>
          <w:spacing w:val="-9"/>
          <w:w w:val="105"/>
          <w:sz w:val="23"/>
        </w:rPr>
        <w:t xml:space="preserve"> </w:t>
      </w:r>
      <w:r>
        <w:rPr>
          <w:w w:val="105"/>
          <w:sz w:val="23"/>
        </w:rPr>
        <w:t>function</w:t>
      </w:r>
      <w:r>
        <w:rPr>
          <w:spacing w:val="-6"/>
          <w:w w:val="105"/>
          <w:sz w:val="23"/>
        </w:rPr>
        <w:t xml:space="preserve"> </w:t>
      </w:r>
      <w:r>
        <w:rPr>
          <w:w w:val="105"/>
          <w:sz w:val="23"/>
        </w:rPr>
        <w:t>of</w:t>
      </w:r>
      <w:r>
        <w:rPr>
          <w:spacing w:val="-11"/>
          <w:w w:val="105"/>
          <w:sz w:val="23"/>
        </w:rPr>
        <w:t xml:space="preserve"> </w:t>
      </w:r>
      <w:r>
        <w:rPr>
          <w:w w:val="105"/>
          <w:sz w:val="23"/>
        </w:rPr>
        <w:t>each</w:t>
      </w:r>
      <w:r>
        <w:rPr>
          <w:spacing w:val="-8"/>
          <w:w w:val="105"/>
          <w:sz w:val="23"/>
        </w:rPr>
        <w:t xml:space="preserve"> </w:t>
      </w:r>
      <w:r>
        <w:rPr>
          <w:w w:val="105"/>
          <w:sz w:val="23"/>
        </w:rPr>
        <w:t>block</w:t>
      </w:r>
      <w:r>
        <w:rPr>
          <w:spacing w:val="-6"/>
          <w:w w:val="105"/>
          <w:sz w:val="23"/>
        </w:rPr>
        <w:t xml:space="preserve"> </w:t>
      </w:r>
      <w:r>
        <w:rPr>
          <w:w w:val="105"/>
          <w:sz w:val="23"/>
        </w:rPr>
        <w:t>of</w:t>
      </w:r>
      <w:r>
        <w:rPr>
          <w:spacing w:val="-12"/>
          <w:w w:val="105"/>
          <w:sz w:val="23"/>
        </w:rPr>
        <w:t xml:space="preserve"> </w:t>
      </w:r>
      <w:r>
        <w:rPr>
          <w:w w:val="105"/>
          <w:sz w:val="23"/>
        </w:rPr>
        <w:t>an</w:t>
      </w:r>
      <w:r>
        <w:rPr>
          <w:spacing w:val="-8"/>
          <w:w w:val="105"/>
          <w:sz w:val="23"/>
        </w:rPr>
        <w:t xml:space="preserve"> </w:t>
      </w:r>
      <w:r>
        <w:rPr>
          <w:w w:val="105"/>
          <w:sz w:val="23"/>
        </w:rPr>
        <w:t>AM</w:t>
      </w:r>
      <w:r>
        <w:rPr>
          <w:spacing w:val="-14"/>
          <w:w w:val="105"/>
          <w:sz w:val="23"/>
        </w:rPr>
        <w:t xml:space="preserve"> </w:t>
      </w:r>
      <w:r>
        <w:rPr>
          <w:w w:val="105"/>
          <w:sz w:val="23"/>
        </w:rPr>
        <w:t>generator.</w:t>
      </w:r>
    </w:p>
    <w:p w:rsidR="00B141CF" w:rsidRDefault="009F45E6">
      <w:pPr>
        <w:pStyle w:val="ListParagraph"/>
        <w:numPr>
          <w:ilvl w:val="2"/>
          <w:numId w:val="109"/>
        </w:numPr>
        <w:tabs>
          <w:tab w:val="left" w:pos="2592"/>
          <w:tab w:val="left" w:pos="2593"/>
        </w:tabs>
        <w:rPr>
          <w:sz w:val="23"/>
        </w:rPr>
      </w:pPr>
      <w:r>
        <w:rPr>
          <w:w w:val="105"/>
          <w:sz w:val="23"/>
        </w:rPr>
        <w:t xml:space="preserve">List the </w:t>
      </w:r>
      <w:r>
        <w:rPr>
          <w:spacing w:val="-3"/>
          <w:w w:val="105"/>
          <w:sz w:val="23"/>
        </w:rPr>
        <w:t xml:space="preserve">applications </w:t>
      </w:r>
      <w:r>
        <w:rPr>
          <w:w w:val="105"/>
          <w:sz w:val="23"/>
        </w:rPr>
        <w:t>of AM</w:t>
      </w:r>
      <w:r>
        <w:rPr>
          <w:spacing w:val="-28"/>
          <w:w w:val="105"/>
          <w:sz w:val="23"/>
        </w:rPr>
        <w:t xml:space="preserve"> </w:t>
      </w:r>
      <w:r>
        <w:rPr>
          <w:w w:val="105"/>
          <w:sz w:val="23"/>
        </w:rPr>
        <w:t>generator.</w:t>
      </w:r>
    </w:p>
    <w:p w:rsidR="00B141CF" w:rsidRDefault="009F45E6">
      <w:pPr>
        <w:pStyle w:val="ListParagraph"/>
        <w:numPr>
          <w:ilvl w:val="2"/>
          <w:numId w:val="109"/>
        </w:numPr>
        <w:tabs>
          <w:tab w:val="left" w:pos="2592"/>
          <w:tab w:val="left" w:pos="2593"/>
        </w:tabs>
        <w:spacing w:before="17"/>
        <w:rPr>
          <w:sz w:val="23"/>
        </w:rPr>
      </w:pPr>
      <w:r>
        <w:rPr>
          <w:w w:val="105"/>
          <w:sz w:val="23"/>
        </w:rPr>
        <w:t>Draw the basic diagram of</w:t>
      </w:r>
      <w:r>
        <w:rPr>
          <w:spacing w:val="-8"/>
          <w:w w:val="105"/>
          <w:sz w:val="23"/>
        </w:rPr>
        <w:t xml:space="preserve"> </w:t>
      </w:r>
      <w:r>
        <w:rPr>
          <w:w w:val="105"/>
          <w:sz w:val="23"/>
        </w:rPr>
        <w:t>FM</w:t>
      </w:r>
      <w:r w:rsidR="009E5D0F">
        <w:rPr>
          <w:w w:val="105"/>
          <w:sz w:val="23"/>
        </w:rPr>
        <w:t xml:space="preserve"> </w:t>
      </w:r>
      <w:r>
        <w:rPr>
          <w:w w:val="105"/>
          <w:sz w:val="23"/>
        </w:rPr>
        <w:t>generator.</w:t>
      </w:r>
    </w:p>
    <w:p w:rsidR="00B141CF" w:rsidRDefault="009F45E6">
      <w:pPr>
        <w:pStyle w:val="ListParagraph"/>
        <w:numPr>
          <w:ilvl w:val="2"/>
          <w:numId w:val="109"/>
        </w:numPr>
        <w:tabs>
          <w:tab w:val="left" w:pos="2592"/>
          <w:tab w:val="left" w:pos="2593"/>
        </w:tabs>
        <w:rPr>
          <w:sz w:val="23"/>
        </w:rPr>
      </w:pPr>
      <w:r>
        <w:rPr>
          <w:w w:val="105"/>
          <w:sz w:val="23"/>
        </w:rPr>
        <w:t xml:space="preserve">Describe the </w:t>
      </w:r>
      <w:r>
        <w:rPr>
          <w:spacing w:val="-3"/>
          <w:w w:val="105"/>
          <w:sz w:val="23"/>
        </w:rPr>
        <w:t xml:space="preserve">function </w:t>
      </w:r>
      <w:r>
        <w:rPr>
          <w:w w:val="105"/>
          <w:sz w:val="23"/>
        </w:rPr>
        <w:t>of FM</w:t>
      </w:r>
      <w:r>
        <w:rPr>
          <w:spacing w:val="-31"/>
          <w:w w:val="105"/>
          <w:sz w:val="23"/>
        </w:rPr>
        <w:t xml:space="preserve"> </w:t>
      </w:r>
      <w:r>
        <w:rPr>
          <w:w w:val="105"/>
          <w:sz w:val="23"/>
        </w:rPr>
        <w:t>generator.</w:t>
      </w:r>
    </w:p>
    <w:p w:rsidR="00B141CF" w:rsidRDefault="009F45E6">
      <w:pPr>
        <w:pStyle w:val="ListParagraph"/>
        <w:numPr>
          <w:ilvl w:val="2"/>
          <w:numId w:val="109"/>
        </w:numPr>
        <w:tabs>
          <w:tab w:val="left" w:pos="2592"/>
          <w:tab w:val="left" w:pos="2593"/>
        </w:tabs>
        <w:rPr>
          <w:sz w:val="23"/>
        </w:rPr>
      </w:pPr>
      <w:r>
        <w:rPr>
          <w:w w:val="105"/>
          <w:sz w:val="23"/>
        </w:rPr>
        <w:t xml:space="preserve">List the </w:t>
      </w:r>
      <w:r>
        <w:rPr>
          <w:spacing w:val="-3"/>
          <w:w w:val="105"/>
          <w:sz w:val="23"/>
        </w:rPr>
        <w:t xml:space="preserve">applications </w:t>
      </w:r>
      <w:r>
        <w:rPr>
          <w:w w:val="105"/>
          <w:sz w:val="23"/>
        </w:rPr>
        <w:t>of FM</w:t>
      </w:r>
      <w:r>
        <w:rPr>
          <w:spacing w:val="-28"/>
          <w:w w:val="105"/>
          <w:sz w:val="23"/>
        </w:rPr>
        <w:t xml:space="preserve"> </w:t>
      </w:r>
      <w:r>
        <w:rPr>
          <w:w w:val="105"/>
          <w:sz w:val="23"/>
        </w:rPr>
        <w:t>generator.</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numPr>
          <w:ilvl w:val="1"/>
          <w:numId w:val="105"/>
        </w:numPr>
        <w:tabs>
          <w:tab w:val="left" w:pos="1872"/>
          <w:tab w:val="left" w:pos="1873"/>
        </w:tabs>
        <w:spacing w:before="69"/>
        <w:ind w:left="1872" w:hanging="722"/>
      </w:pPr>
      <w:r>
        <w:rPr>
          <w:w w:val="105"/>
        </w:rPr>
        <w:lastRenderedPageBreak/>
        <w:t>Understand</w:t>
      </w:r>
      <w:r>
        <w:rPr>
          <w:spacing w:val="-14"/>
          <w:w w:val="105"/>
        </w:rPr>
        <w:t xml:space="preserve"> </w:t>
      </w:r>
      <w:r>
        <w:rPr>
          <w:w w:val="105"/>
        </w:rPr>
        <w:t>the</w:t>
      </w:r>
      <w:r>
        <w:rPr>
          <w:spacing w:val="-16"/>
          <w:w w:val="105"/>
        </w:rPr>
        <w:t xml:space="preserve"> </w:t>
      </w:r>
      <w:r>
        <w:rPr>
          <w:w w:val="105"/>
        </w:rPr>
        <w:t>construction</w:t>
      </w:r>
      <w:r>
        <w:rPr>
          <w:spacing w:val="-19"/>
          <w:w w:val="105"/>
        </w:rPr>
        <w:t xml:space="preserve"> </w:t>
      </w:r>
      <w:r>
        <w:rPr>
          <w:w w:val="105"/>
        </w:rPr>
        <w:t>and</w:t>
      </w:r>
      <w:r>
        <w:rPr>
          <w:spacing w:val="-15"/>
          <w:w w:val="105"/>
        </w:rPr>
        <w:t xml:space="preserve"> </w:t>
      </w:r>
      <w:r>
        <w:rPr>
          <w:w w:val="105"/>
        </w:rPr>
        <w:t>working</w:t>
      </w:r>
      <w:r>
        <w:rPr>
          <w:spacing w:val="-10"/>
          <w:w w:val="105"/>
        </w:rPr>
        <w:t xml:space="preserve"> </w:t>
      </w:r>
      <w:r>
        <w:rPr>
          <w:w w:val="105"/>
        </w:rPr>
        <w:t>of</w:t>
      </w:r>
      <w:r>
        <w:rPr>
          <w:spacing w:val="-10"/>
          <w:w w:val="105"/>
        </w:rPr>
        <w:t xml:space="preserve"> </w:t>
      </w:r>
      <w:r>
        <w:rPr>
          <w:w w:val="105"/>
        </w:rPr>
        <w:t>sweep,</w:t>
      </w:r>
      <w:r>
        <w:rPr>
          <w:spacing w:val="-21"/>
          <w:w w:val="105"/>
        </w:rPr>
        <w:t xml:space="preserve"> </w:t>
      </w:r>
      <w:r>
        <w:rPr>
          <w:spacing w:val="-3"/>
          <w:w w:val="105"/>
        </w:rPr>
        <w:t>marker</w:t>
      </w:r>
      <w:r>
        <w:rPr>
          <w:spacing w:val="-9"/>
          <w:w w:val="105"/>
        </w:rPr>
        <w:t xml:space="preserve"> </w:t>
      </w:r>
      <w:r>
        <w:rPr>
          <w:w w:val="105"/>
        </w:rPr>
        <w:t>and</w:t>
      </w:r>
      <w:r>
        <w:rPr>
          <w:spacing w:val="-15"/>
          <w:w w:val="105"/>
        </w:rPr>
        <w:t xml:space="preserve"> </w:t>
      </w:r>
      <w:r>
        <w:rPr>
          <w:w w:val="105"/>
        </w:rPr>
        <w:t>pulse</w:t>
      </w:r>
      <w:r w:rsidR="009E5D0F">
        <w:rPr>
          <w:w w:val="105"/>
        </w:rPr>
        <w:t xml:space="preserve"> </w:t>
      </w:r>
      <w:r>
        <w:rPr>
          <w:w w:val="105"/>
        </w:rPr>
        <w:t>generators.</w:t>
      </w:r>
    </w:p>
    <w:p w:rsidR="00B141CF" w:rsidRDefault="009F45E6">
      <w:pPr>
        <w:pStyle w:val="ListParagraph"/>
        <w:numPr>
          <w:ilvl w:val="2"/>
          <w:numId w:val="110"/>
        </w:numPr>
        <w:tabs>
          <w:tab w:val="left" w:pos="2592"/>
          <w:tab w:val="left" w:pos="2593"/>
        </w:tabs>
        <w:rPr>
          <w:sz w:val="23"/>
        </w:rPr>
      </w:pPr>
      <w:r>
        <w:rPr>
          <w:w w:val="105"/>
          <w:sz w:val="23"/>
        </w:rPr>
        <w:t>Draw the block diagram of sweep</w:t>
      </w:r>
      <w:r>
        <w:rPr>
          <w:spacing w:val="-41"/>
          <w:w w:val="105"/>
          <w:sz w:val="23"/>
        </w:rPr>
        <w:t xml:space="preserve"> </w:t>
      </w:r>
      <w:r>
        <w:rPr>
          <w:w w:val="105"/>
          <w:sz w:val="23"/>
        </w:rPr>
        <w:t>generator.</w:t>
      </w:r>
    </w:p>
    <w:p w:rsidR="00B141CF" w:rsidRDefault="009F45E6">
      <w:pPr>
        <w:pStyle w:val="ListParagraph"/>
        <w:numPr>
          <w:ilvl w:val="2"/>
          <w:numId w:val="110"/>
        </w:numPr>
        <w:tabs>
          <w:tab w:val="left" w:pos="2592"/>
          <w:tab w:val="left" w:pos="2593"/>
        </w:tabs>
        <w:spacing w:before="17"/>
        <w:rPr>
          <w:sz w:val="23"/>
        </w:rPr>
      </w:pPr>
      <w:r>
        <w:rPr>
          <w:w w:val="105"/>
          <w:sz w:val="23"/>
        </w:rPr>
        <w:t xml:space="preserve">Describe the </w:t>
      </w:r>
      <w:r>
        <w:rPr>
          <w:spacing w:val="-3"/>
          <w:w w:val="105"/>
          <w:sz w:val="23"/>
        </w:rPr>
        <w:t xml:space="preserve">function </w:t>
      </w:r>
      <w:r>
        <w:rPr>
          <w:w w:val="105"/>
          <w:sz w:val="23"/>
        </w:rPr>
        <w:t xml:space="preserve">of each block of </w:t>
      </w:r>
      <w:r>
        <w:rPr>
          <w:spacing w:val="-4"/>
          <w:w w:val="105"/>
          <w:sz w:val="23"/>
        </w:rPr>
        <w:t>sweep</w:t>
      </w:r>
      <w:r>
        <w:rPr>
          <w:spacing w:val="-41"/>
          <w:w w:val="105"/>
          <w:sz w:val="23"/>
        </w:rPr>
        <w:t xml:space="preserve"> </w:t>
      </w:r>
      <w:r>
        <w:rPr>
          <w:spacing w:val="-3"/>
          <w:w w:val="105"/>
          <w:sz w:val="23"/>
        </w:rPr>
        <w:t>generator.</w:t>
      </w:r>
    </w:p>
    <w:p w:rsidR="00B141CF" w:rsidRDefault="009F45E6">
      <w:pPr>
        <w:pStyle w:val="ListParagraph"/>
        <w:numPr>
          <w:ilvl w:val="2"/>
          <w:numId w:val="110"/>
        </w:numPr>
        <w:tabs>
          <w:tab w:val="left" w:pos="2592"/>
          <w:tab w:val="left" w:pos="2593"/>
        </w:tabs>
        <w:spacing w:before="10"/>
        <w:rPr>
          <w:sz w:val="23"/>
        </w:rPr>
      </w:pPr>
      <w:r>
        <w:rPr>
          <w:w w:val="105"/>
          <w:sz w:val="23"/>
        </w:rPr>
        <w:t>List the types of voltage sweep</w:t>
      </w:r>
      <w:r>
        <w:rPr>
          <w:spacing w:val="-49"/>
          <w:w w:val="105"/>
          <w:sz w:val="23"/>
        </w:rPr>
        <w:t xml:space="preserve"> </w:t>
      </w:r>
      <w:r>
        <w:rPr>
          <w:w w:val="105"/>
          <w:sz w:val="23"/>
        </w:rPr>
        <w:t>generations.</w:t>
      </w:r>
    </w:p>
    <w:p w:rsidR="00B141CF" w:rsidRDefault="009F45E6">
      <w:pPr>
        <w:pStyle w:val="ListParagraph"/>
        <w:numPr>
          <w:ilvl w:val="2"/>
          <w:numId w:val="110"/>
        </w:numPr>
        <w:tabs>
          <w:tab w:val="left" w:pos="2592"/>
          <w:tab w:val="left" w:pos="2593"/>
        </w:tabs>
        <w:spacing w:before="16"/>
        <w:rPr>
          <w:sz w:val="23"/>
        </w:rPr>
      </w:pPr>
      <w:r>
        <w:rPr>
          <w:w w:val="105"/>
          <w:sz w:val="23"/>
        </w:rPr>
        <w:t xml:space="preserve">Enlist the </w:t>
      </w:r>
      <w:r>
        <w:rPr>
          <w:spacing w:val="-3"/>
          <w:w w:val="105"/>
          <w:sz w:val="23"/>
        </w:rPr>
        <w:t xml:space="preserve">applications </w:t>
      </w:r>
      <w:r>
        <w:rPr>
          <w:w w:val="105"/>
          <w:sz w:val="23"/>
        </w:rPr>
        <w:t>of sweep</w:t>
      </w:r>
      <w:r>
        <w:rPr>
          <w:spacing w:val="-23"/>
          <w:w w:val="105"/>
          <w:sz w:val="23"/>
        </w:rPr>
        <w:t xml:space="preserve"> </w:t>
      </w:r>
      <w:r>
        <w:rPr>
          <w:spacing w:val="-3"/>
          <w:w w:val="105"/>
          <w:sz w:val="23"/>
        </w:rPr>
        <w:t>generator.</w:t>
      </w:r>
    </w:p>
    <w:p w:rsidR="00B141CF" w:rsidRDefault="009F45E6">
      <w:pPr>
        <w:pStyle w:val="ListParagraph"/>
        <w:numPr>
          <w:ilvl w:val="2"/>
          <w:numId w:val="110"/>
        </w:numPr>
        <w:tabs>
          <w:tab w:val="left" w:pos="2592"/>
          <w:tab w:val="left" w:pos="2593"/>
        </w:tabs>
        <w:rPr>
          <w:sz w:val="23"/>
        </w:rPr>
      </w:pPr>
      <w:r>
        <w:rPr>
          <w:w w:val="105"/>
          <w:sz w:val="23"/>
        </w:rPr>
        <w:t>Draw the block diagram of</w:t>
      </w:r>
      <w:r>
        <w:rPr>
          <w:spacing w:val="-10"/>
          <w:w w:val="105"/>
          <w:sz w:val="23"/>
        </w:rPr>
        <w:t xml:space="preserve"> </w:t>
      </w:r>
      <w:r>
        <w:rPr>
          <w:w w:val="105"/>
          <w:sz w:val="23"/>
        </w:rPr>
        <w:t>marker</w:t>
      </w:r>
      <w:r w:rsidR="009E5D0F">
        <w:rPr>
          <w:w w:val="105"/>
          <w:sz w:val="23"/>
        </w:rPr>
        <w:t xml:space="preserve"> </w:t>
      </w:r>
      <w:r>
        <w:rPr>
          <w:w w:val="105"/>
          <w:sz w:val="23"/>
        </w:rPr>
        <w:t>generator.</w:t>
      </w:r>
    </w:p>
    <w:p w:rsidR="00B141CF" w:rsidRDefault="009F45E6">
      <w:pPr>
        <w:pStyle w:val="ListParagraph"/>
        <w:numPr>
          <w:ilvl w:val="2"/>
          <w:numId w:val="110"/>
        </w:numPr>
        <w:tabs>
          <w:tab w:val="left" w:pos="2592"/>
          <w:tab w:val="left" w:pos="2593"/>
        </w:tabs>
        <w:rPr>
          <w:sz w:val="23"/>
        </w:rPr>
      </w:pPr>
      <w:r>
        <w:rPr>
          <w:w w:val="105"/>
          <w:sz w:val="23"/>
        </w:rPr>
        <w:t>Describe</w:t>
      </w:r>
      <w:r>
        <w:rPr>
          <w:spacing w:val="-3"/>
          <w:w w:val="105"/>
          <w:sz w:val="23"/>
        </w:rPr>
        <w:t xml:space="preserve"> </w:t>
      </w:r>
      <w:r>
        <w:rPr>
          <w:w w:val="105"/>
          <w:sz w:val="23"/>
        </w:rPr>
        <w:t>the</w:t>
      </w:r>
      <w:r>
        <w:rPr>
          <w:spacing w:val="-3"/>
          <w:w w:val="105"/>
          <w:sz w:val="23"/>
        </w:rPr>
        <w:t xml:space="preserve"> function</w:t>
      </w:r>
      <w:r>
        <w:rPr>
          <w:spacing w:val="-8"/>
          <w:w w:val="105"/>
          <w:sz w:val="23"/>
        </w:rPr>
        <w:t xml:space="preserve"> </w:t>
      </w:r>
      <w:r>
        <w:rPr>
          <w:w w:val="105"/>
          <w:sz w:val="23"/>
        </w:rPr>
        <w:t>of</w:t>
      </w:r>
      <w:r>
        <w:rPr>
          <w:spacing w:val="-5"/>
          <w:w w:val="105"/>
          <w:sz w:val="23"/>
        </w:rPr>
        <w:t xml:space="preserve"> </w:t>
      </w:r>
      <w:r>
        <w:rPr>
          <w:w w:val="105"/>
          <w:sz w:val="23"/>
        </w:rPr>
        <w:t>each</w:t>
      </w:r>
      <w:r>
        <w:rPr>
          <w:spacing w:val="-8"/>
          <w:w w:val="105"/>
          <w:sz w:val="23"/>
        </w:rPr>
        <w:t xml:space="preserve"> </w:t>
      </w:r>
      <w:r>
        <w:rPr>
          <w:w w:val="105"/>
          <w:sz w:val="23"/>
        </w:rPr>
        <w:t>block</w:t>
      </w:r>
      <w:r>
        <w:rPr>
          <w:spacing w:val="-1"/>
          <w:w w:val="105"/>
          <w:sz w:val="23"/>
        </w:rPr>
        <w:t xml:space="preserve"> </w:t>
      </w:r>
      <w:r>
        <w:rPr>
          <w:w w:val="105"/>
          <w:sz w:val="23"/>
        </w:rPr>
        <w:t>of</w:t>
      </w:r>
      <w:r>
        <w:rPr>
          <w:spacing w:val="-5"/>
          <w:w w:val="105"/>
          <w:sz w:val="23"/>
        </w:rPr>
        <w:t xml:space="preserve"> </w:t>
      </w:r>
      <w:r>
        <w:rPr>
          <w:w w:val="105"/>
          <w:sz w:val="23"/>
        </w:rPr>
        <w:t>the</w:t>
      </w:r>
      <w:r>
        <w:rPr>
          <w:spacing w:val="-3"/>
          <w:w w:val="105"/>
          <w:sz w:val="23"/>
        </w:rPr>
        <w:t xml:space="preserve"> </w:t>
      </w:r>
      <w:r>
        <w:rPr>
          <w:w w:val="105"/>
          <w:sz w:val="23"/>
        </w:rPr>
        <w:t>marker</w:t>
      </w:r>
      <w:r>
        <w:rPr>
          <w:spacing w:val="-24"/>
          <w:w w:val="105"/>
          <w:sz w:val="23"/>
        </w:rPr>
        <w:t xml:space="preserve"> </w:t>
      </w:r>
      <w:r>
        <w:rPr>
          <w:spacing w:val="-3"/>
          <w:w w:val="105"/>
          <w:sz w:val="23"/>
        </w:rPr>
        <w:t>generator.</w:t>
      </w:r>
    </w:p>
    <w:p w:rsidR="00B141CF" w:rsidRDefault="009F45E6">
      <w:pPr>
        <w:pStyle w:val="BodyText"/>
        <w:tabs>
          <w:tab w:val="left" w:pos="2592"/>
        </w:tabs>
        <w:spacing w:before="17"/>
        <w:ind w:firstLine="0"/>
      </w:pPr>
      <w:r>
        <w:rPr>
          <w:w w:val="105"/>
        </w:rPr>
        <w:t>6.7.7</w:t>
      </w:r>
      <w:r>
        <w:rPr>
          <w:w w:val="105"/>
        </w:rPr>
        <w:tab/>
        <w:t>Identify the purpose of marker generator controls</w:t>
      </w:r>
      <w:r>
        <w:rPr>
          <w:spacing w:val="-40"/>
          <w:w w:val="105"/>
        </w:rPr>
        <w:t xml:space="preserve"> </w:t>
      </w:r>
      <w:r>
        <w:rPr>
          <w:w w:val="105"/>
        </w:rPr>
        <w:t>and</w:t>
      </w:r>
      <w:r w:rsidR="009E5D0F">
        <w:rPr>
          <w:w w:val="105"/>
        </w:rPr>
        <w:t xml:space="preserve"> </w:t>
      </w:r>
      <w:r>
        <w:rPr>
          <w:w w:val="105"/>
        </w:rPr>
        <w:t>indicators.</w:t>
      </w:r>
    </w:p>
    <w:p w:rsidR="00B141CF" w:rsidRDefault="009F45E6">
      <w:pPr>
        <w:pStyle w:val="ListParagraph"/>
        <w:numPr>
          <w:ilvl w:val="2"/>
          <w:numId w:val="111"/>
        </w:numPr>
        <w:tabs>
          <w:tab w:val="left" w:pos="2592"/>
          <w:tab w:val="left" w:pos="2593"/>
        </w:tabs>
        <w:rPr>
          <w:sz w:val="23"/>
        </w:rPr>
      </w:pPr>
      <w:r>
        <w:rPr>
          <w:w w:val="105"/>
          <w:sz w:val="23"/>
        </w:rPr>
        <w:t>List</w:t>
      </w:r>
      <w:r>
        <w:rPr>
          <w:spacing w:val="-17"/>
          <w:w w:val="105"/>
          <w:sz w:val="23"/>
        </w:rPr>
        <w:t xml:space="preserve"> </w:t>
      </w:r>
      <w:r>
        <w:rPr>
          <w:w w:val="105"/>
          <w:sz w:val="23"/>
        </w:rPr>
        <w:t>the</w:t>
      </w:r>
      <w:r>
        <w:rPr>
          <w:spacing w:val="-11"/>
          <w:w w:val="105"/>
          <w:sz w:val="23"/>
        </w:rPr>
        <w:t xml:space="preserve"> </w:t>
      </w:r>
      <w:r>
        <w:rPr>
          <w:w w:val="105"/>
          <w:sz w:val="23"/>
        </w:rPr>
        <w:t>two</w:t>
      </w:r>
      <w:r>
        <w:rPr>
          <w:spacing w:val="-12"/>
          <w:w w:val="105"/>
          <w:sz w:val="23"/>
        </w:rPr>
        <w:t xml:space="preserve"> </w:t>
      </w:r>
      <w:r>
        <w:rPr>
          <w:w w:val="105"/>
          <w:sz w:val="23"/>
        </w:rPr>
        <w:t>basic</w:t>
      </w:r>
      <w:r>
        <w:rPr>
          <w:spacing w:val="-12"/>
          <w:w w:val="105"/>
          <w:sz w:val="23"/>
        </w:rPr>
        <w:t xml:space="preserve"> </w:t>
      </w:r>
      <w:r>
        <w:rPr>
          <w:w w:val="105"/>
          <w:sz w:val="23"/>
        </w:rPr>
        <w:t>methods</w:t>
      </w:r>
      <w:r>
        <w:rPr>
          <w:spacing w:val="-13"/>
          <w:w w:val="105"/>
          <w:sz w:val="23"/>
        </w:rPr>
        <w:t xml:space="preserve"> </w:t>
      </w:r>
      <w:r>
        <w:rPr>
          <w:w w:val="105"/>
          <w:sz w:val="23"/>
        </w:rPr>
        <w:t>for</w:t>
      </w:r>
      <w:r>
        <w:rPr>
          <w:spacing w:val="-14"/>
          <w:w w:val="105"/>
          <w:sz w:val="23"/>
        </w:rPr>
        <w:t xml:space="preserve"> </w:t>
      </w:r>
      <w:r>
        <w:rPr>
          <w:spacing w:val="-3"/>
          <w:w w:val="105"/>
          <w:sz w:val="23"/>
        </w:rPr>
        <w:t>injection</w:t>
      </w:r>
      <w:r>
        <w:rPr>
          <w:spacing w:val="-11"/>
          <w:w w:val="105"/>
          <w:sz w:val="23"/>
        </w:rPr>
        <w:t xml:space="preserve"> </w:t>
      </w:r>
      <w:r>
        <w:rPr>
          <w:w w:val="105"/>
          <w:sz w:val="23"/>
        </w:rPr>
        <w:t>of</w:t>
      </w:r>
      <w:r>
        <w:rPr>
          <w:spacing w:val="-14"/>
          <w:w w:val="105"/>
          <w:sz w:val="23"/>
        </w:rPr>
        <w:t xml:space="preserve"> </w:t>
      </w:r>
      <w:r>
        <w:rPr>
          <w:w w:val="105"/>
          <w:sz w:val="23"/>
        </w:rPr>
        <w:t>marker</w:t>
      </w:r>
      <w:r>
        <w:rPr>
          <w:spacing w:val="-14"/>
          <w:w w:val="105"/>
          <w:sz w:val="23"/>
        </w:rPr>
        <w:t xml:space="preserve"> </w:t>
      </w:r>
      <w:r>
        <w:rPr>
          <w:w w:val="105"/>
          <w:sz w:val="23"/>
        </w:rPr>
        <w:t>signal</w:t>
      </w:r>
      <w:r>
        <w:rPr>
          <w:spacing w:val="-15"/>
          <w:w w:val="105"/>
          <w:sz w:val="23"/>
        </w:rPr>
        <w:t xml:space="preserve"> </w:t>
      </w:r>
      <w:r>
        <w:rPr>
          <w:w w:val="105"/>
          <w:sz w:val="23"/>
        </w:rPr>
        <w:t>into</w:t>
      </w:r>
      <w:r>
        <w:rPr>
          <w:spacing w:val="-11"/>
          <w:w w:val="105"/>
          <w:sz w:val="23"/>
        </w:rPr>
        <w:t xml:space="preserve"> </w:t>
      </w:r>
      <w:r>
        <w:rPr>
          <w:w w:val="105"/>
          <w:sz w:val="23"/>
        </w:rPr>
        <w:t>sweep</w:t>
      </w:r>
      <w:r>
        <w:rPr>
          <w:spacing w:val="-11"/>
          <w:w w:val="105"/>
          <w:sz w:val="23"/>
        </w:rPr>
        <w:t xml:space="preserve"> </w:t>
      </w:r>
      <w:r>
        <w:rPr>
          <w:spacing w:val="-3"/>
          <w:w w:val="105"/>
          <w:sz w:val="23"/>
        </w:rPr>
        <w:t>generator.</w:t>
      </w:r>
    </w:p>
    <w:p w:rsidR="00B141CF" w:rsidRDefault="009F45E6">
      <w:pPr>
        <w:pStyle w:val="ListParagraph"/>
        <w:numPr>
          <w:ilvl w:val="2"/>
          <w:numId w:val="111"/>
        </w:numPr>
        <w:tabs>
          <w:tab w:val="left" w:pos="2592"/>
          <w:tab w:val="left" w:pos="2593"/>
        </w:tabs>
        <w:rPr>
          <w:sz w:val="23"/>
        </w:rPr>
      </w:pPr>
      <w:r>
        <w:rPr>
          <w:w w:val="105"/>
          <w:sz w:val="23"/>
        </w:rPr>
        <w:t xml:space="preserve">Enlist the </w:t>
      </w:r>
      <w:r>
        <w:rPr>
          <w:spacing w:val="-3"/>
          <w:w w:val="105"/>
          <w:sz w:val="23"/>
        </w:rPr>
        <w:t xml:space="preserve">applications </w:t>
      </w:r>
      <w:r>
        <w:rPr>
          <w:w w:val="105"/>
          <w:sz w:val="23"/>
        </w:rPr>
        <w:t xml:space="preserve">of </w:t>
      </w:r>
      <w:r>
        <w:rPr>
          <w:spacing w:val="-3"/>
          <w:w w:val="105"/>
          <w:sz w:val="23"/>
        </w:rPr>
        <w:t>marker</w:t>
      </w:r>
      <w:r>
        <w:rPr>
          <w:spacing w:val="-27"/>
          <w:w w:val="105"/>
          <w:sz w:val="23"/>
        </w:rPr>
        <w:t xml:space="preserve"> </w:t>
      </w:r>
      <w:r>
        <w:rPr>
          <w:w w:val="105"/>
          <w:sz w:val="23"/>
        </w:rPr>
        <w:t>generator.</w:t>
      </w:r>
    </w:p>
    <w:p w:rsidR="00B141CF" w:rsidRDefault="009F45E6">
      <w:pPr>
        <w:pStyle w:val="ListParagraph"/>
        <w:numPr>
          <w:ilvl w:val="2"/>
          <w:numId w:val="111"/>
        </w:numPr>
        <w:tabs>
          <w:tab w:val="left" w:pos="2593"/>
        </w:tabs>
        <w:spacing w:before="16"/>
        <w:rPr>
          <w:sz w:val="23"/>
        </w:rPr>
      </w:pPr>
      <w:r>
        <w:rPr>
          <w:w w:val="105"/>
          <w:sz w:val="23"/>
        </w:rPr>
        <w:t>List the methods of square wave</w:t>
      </w:r>
      <w:r>
        <w:rPr>
          <w:spacing w:val="-42"/>
          <w:w w:val="105"/>
          <w:sz w:val="23"/>
        </w:rPr>
        <w:t xml:space="preserve"> </w:t>
      </w:r>
      <w:r>
        <w:rPr>
          <w:w w:val="105"/>
          <w:sz w:val="23"/>
        </w:rPr>
        <w:t>generation.</w:t>
      </w:r>
    </w:p>
    <w:p w:rsidR="00B141CF" w:rsidRDefault="009F45E6">
      <w:pPr>
        <w:pStyle w:val="ListParagraph"/>
        <w:numPr>
          <w:ilvl w:val="2"/>
          <w:numId w:val="111"/>
        </w:numPr>
        <w:tabs>
          <w:tab w:val="left" w:pos="2593"/>
        </w:tabs>
        <w:spacing w:before="10"/>
        <w:rPr>
          <w:sz w:val="23"/>
        </w:rPr>
      </w:pPr>
      <w:r>
        <w:rPr>
          <w:w w:val="105"/>
          <w:sz w:val="23"/>
        </w:rPr>
        <w:t>Draw the block diagram of a square wave</w:t>
      </w:r>
      <w:r>
        <w:rPr>
          <w:spacing w:val="-4"/>
          <w:w w:val="105"/>
          <w:sz w:val="23"/>
        </w:rPr>
        <w:t xml:space="preserve"> </w:t>
      </w:r>
      <w:r>
        <w:rPr>
          <w:w w:val="105"/>
          <w:sz w:val="23"/>
        </w:rPr>
        <w:t>generator.</w:t>
      </w:r>
    </w:p>
    <w:p w:rsidR="00B141CF" w:rsidRDefault="009F45E6">
      <w:pPr>
        <w:pStyle w:val="ListParagraph"/>
        <w:numPr>
          <w:ilvl w:val="2"/>
          <w:numId w:val="111"/>
        </w:numPr>
        <w:tabs>
          <w:tab w:val="left" w:pos="2593"/>
        </w:tabs>
        <w:rPr>
          <w:sz w:val="23"/>
        </w:rPr>
      </w:pPr>
      <w:r>
        <w:rPr>
          <w:w w:val="105"/>
          <w:sz w:val="23"/>
        </w:rPr>
        <w:t>Explain the function of each block of the square wave</w:t>
      </w:r>
      <w:r>
        <w:rPr>
          <w:spacing w:val="-41"/>
          <w:w w:val="105"/>
          <w:sz w:val="23"/>
        </w:rPr>
        <w:t xml:space="preserve"> </w:t>
      </w:r>
      <w:r>
        <w:rPr>
          <w:w w:val="105"/>
          <w:sz w:val="23"/>
        </w:rPr>
        <w:t>generator.</w:t>
      </w:r>
    </w:p>
    <w:p w:rsidR="00B141CF" w:rsidRDefault="009F45E6">
      <w:pPr>
        <w:pStyle w:val="ListParagraph"/>
        <w:numPr>
          <w:ilvl w:val="2"/>
          <w:numId w:val="111"/>
        </w:numPr>
        <w:tabs>
          <w:tab w:val="left" w:pos="2593"/>
        </w:tabs>
        <w:spacing w:before="17" w:line="247" w:lineRule="auto"/>
        <w:ind w:right="566"/>
        <w:rPr>
          <w:sz w:val="23"/>
        </w:rPr>
      </w:pPr>
      <w:r>
        <w:rPr>
          <w:w w:val="105"/>
          <w:sz w:val="23"/>
        </w:rPr>
        <w:t>Draw</w:t>
      </w:r>
      <w:r>
        <w:rPr>
          <w:spacing w:val="-14"/>
          <w:w w:val="105"/>
          <w:sz w:val="23"/>
        </w:rPr>
        <w:t xml:space="preserve"> </w:t>
      </w:r>
      <w:r>
        <w:rPr>
          <w:w w:val="105"/>
          <w:sz w:val="23"/>
        </w:rPr>
        <w:t>the</w:t>
      </w:r>
      <w:r>
        <w:rPr>
          <w:spacing w:val="-12"/>
          <w:w w:val="105"/>
          <w:sz w:val="23"/>
        </w:rPr>
        <w:t xml:space="preserve"> </w:t>
      </w:r>
      <w:r>
        <w:rPr>
          <w:w w:val="105"/>
          <w:sz w:val="23"/>
        </w:rPr>
        <w:t>block</w:t>
      </w:r>
      <w:r>
        <w:rPr>
          <w:spacing w:val="-9"/>
          <w:w w:val="105"/>
          <w:sz w:val="23"/>
        </w:rPr>
        <w:t xml:space="preserve"> </w:t>
      </w:r>
      <w:r>
        <w:rPr>
          <w:w w:val="105"/>
          <w:sz w:val="23"/>
        </w:rPr>
        <w:t>diagram</w:t>
      </w:r>
      <w:r>
        <w:rPr>
          <w:spacing w:val="-11"/>
          <w:w w:val="105"/>
          <w:sz w:val="23"/>
        </w:rPr>
        <w:t xml:space="preserve"> </w:t>
      </w:r>
      <w:r>
        <w:rPr>
          <w:w w:val="105"/>
          <w:sz w:val="23"/>
        </w:rPr>
        <w:t>of</w:t>
      </w:r>
      <w:r>
        <w:rPr>
          <w:spacing w:val="-20"/>
          <w:w w:val="105"/>
          <w:sz w:val="23"/>
        </w:rPr>
        <w:t xml:space="preserve"> </w:t>
      </w:r>
      <w:r>
        <w:rPr>
          <w:w w:val="105"/>
          <w:sz w:val="23"/>
        </w:rPr>
        <w:t>pulse</w:t>
      </w:r>
      <w:r>
        <w:rPr>
          <w:spacing w:val="-12"/>
          <w:w w:val="105"/>
          <w:sz w:val="23"/>
        </w:rPr>
        <w:t xml:space="preserve"> </w:t>
      </w:r>
      <w:r>
        <w:rPr>
          <w:spacing w:val="-3"/>
          <w:w w:val="105"/>
          <w:sz w:val="23"/>
        </w:rPr>
        <w:t>generator</w:t>
      </w:r>
      <w:r>
        <w:rPr>
          <w:spacing w:val="-13"/>
          <w:w w:val="105"/>
          <w:sz w:val="23"/>
        </w:rPr>
        <w:t xml:space="preserve"> </w:t>
      </w:r>
      <w:r>
        <w:rPr>
          <w:w w:val="105"/>
          <w:sz w:val="23"/>
        </w:rPr>
        <w:t>using</w:t>
      </w:r>
      <w:r>
        <w:rPr>
          <w:spacing w:val="-10"/>
          <w:w w:val="105"/>
          <w:sz w:val="23"/>
        </w:rPr>
        <w:t xml:space="preserve"> </w:t>
      </w:r>
      <w:r>
        <w:rPr>
          <w:spacing w:val="-3"/>
          <w:w w:val="105"/>
          <w:sz w:val="23"/>
        </w:rPr>
        <w:t>square</w:t>
      </w:r>
      <w:r>
        <w:rPr>
          <w:spacing w:val="-12"/>
          <w:w w:val="105"/>
          <w:sz w:val="23"/>
        </w:rPr>
        <w:t xml:space="preserve"> </w:t>
      </w:r>
      <w:r>
        <w:rPr>
          <w:w w:val="105"/>
          <w:sz w:val="23"/>
        </w:rPr>
        <w:t>wave</w:t>
      </w:r>
      <w:r>
        <w:rPr>
          <w:spacing w:val="-17"/>
          <w:w w:val="105"/>
          <w:sz w:val="23"/>
        </w:rPr>
        <w:t xml:space="preserve"> </w:t>
      </w:r>
      <w:r>
        <w:rPr>
          <w:w w:val="105"/>
          <w:sz w:val="23"/>
        </w:rPr>
        <w:t>generator</w:t>
      </w:r>
      <w:r>
        <w:rPr>
          <w:spacing w:val="-20"/>
          <w:w w:val="105"/>
          <w:sz w:val="23"/>
        </w:rPr>
        <w:t xml:space="preserve"> </w:t>
      </w:r>
      <w:r>
        <w:rPr>
          <w:w w:val="105"/>
          <w:sz w:val="23"/>
        </w:rPr>
        <w:t xml:space="preserve">and </w:t>
      </w:r>
      <w:r>
        <w:rPr>
          <w:spacing w:val="-3"/>
          <w:w w:val="105"/>
          <w:sz w:val="23"/>
        </w:rPr>
        <w:t>monostable</w:t>
      </w:r>
      <w:r>
        <w:rPr>
          <w:spacing w:val="-7"/>
          <w:w w:val="105"/>
          <w:sz w:val="23"/>
        </w:rPr>
        <w:t xml:space="preserve"> </w:t>
      </w:r>
      <w:r>
        <w:rPr>
          <w:spacing w:val="-3"/>
          <w:w w:val="105"/>
          <w:sz w:val="23"/>
        </w:rPr>
        <w:t>multivibrator.</w:t>
      </w:r>
    </w:p>
    <w:p w:rsidR="00B141CF" w:rsidRDefault="009F45E6">
      <w:pPr>
        <w:pStyle w:val="ListParagraph"/>
        <w:numPr>
          <w:ilvl w:val="2"/>
          <w:numId w:val="111"/>
        </w:numPr>
        <w:tabs>
          <w:tab w:val="left" w:pos="2593"/>
        </w:tabs>
        <w:spacing w:before="2"/>
        <w:rPr>
          <w:sz w:val="23"/>
        </w:rPr>
      </w:pPr>
      <w:r>
        <w:rPr>
          <w:w w:val="105"/>
          <w:sz w:val="23"/>
        </w:rPr>
        <w:t>Explain the working of a pulse</w:t>
      </w:r>
      <w:r>
        <w:rPr>
          <w:spacing w:val="-42"/>
          <w:w w:val="105"/>
          <w:sz w:val="23"/>
        </w:rPr>
        <w:t xml:space="preserve"> </w:t>
      </w:r>
      <w:r>
        <w:rPr>
          <w:w w:val="105"/>
          <w:sz w:val="23"/>
        </w:rPr>
        <w:t>generator.</w:t>
      </w:r>
    </w:p>
    <w:p w:rsidR="00B141CF" w:rsidRDefault="009F45E6">
      <w:pPr>
        <w:pStyle w:val="ListParagraph"/>
        <w:numPr>
          <w:ilvl w:val="2"/>
          <w:numId w:val="111"/>
        </w:numPr>
        <w:tabs>
          <w:tab w:val="left" w:pos="2593"/>
        </w:tabs>
        <w:spacing w:before="17"/>
        <w:rPr>
          <w:sz w:val="23"/>
        </w:rPr>
      </w:pPr>
      <w:r>
        <w:rPr>
          <w:w w:val="105"/>
          <w:sz w:val="23"/>
        </w:rPr>
        <w:t>List</w:t>
      </w:r>
      <w:r>
        <w:rPr>
          <w:spacing w:val="-19"/>
          <w:w w:val="105"/>
          <w:sz w:val="23"/>
        </w:rPr>
        <w:t xml:space="preserve"> </w:t>
      </w:r>
      <w:r>
        <w:rPr>
          <w:w w:val="105"/>
          <w:sz w:val="23"/>
        </w:rPr>
        <w:t>the</w:t>
      </w:r>
      <w:r>
        <w:rPr>
          <w:spacing w:val="-13"/>
          <w:w w:val="105"/>
          <w:sz w:val="23"/>
        </w:rPr>
        <w:t xml:space="preserve"> </w:t>
      </w:r>
      <w:r>
        <w:rPr>
          <w:spacing w:val="-3"/>
          <w:w w:val="105"/>
          <w:sz w:val="23"/>
        </w:rPr>
        <w:t>applications</w:t>
      </w:r>
      <w:r>
        <w:rPr>
          <w:spacing w:val="-15"/>
          <w:w w:val="105"/>
          <w:sz w:val="23"/>
        </w:rPr>
        <w:t xml:space="preserve"> </w:t>
      </w:r>
      <w:r>
        <w:rPr>
          <w:w w:val="105"/>
          <w:sz w:val="23"/>
        </w:rPr>
        <w:t>of</w:t>
      </w:r>
      <w:r>
        <w:rPr>
          <w:spacing w:val="-17"/>
          <w:w w:val="105"/>
          <w:sz w:val="23"/>
        </w:rPr>
        <w:t xml:space="preserve"> </w:t>
      </w:r>
      <w:r>
        <w:rPr>
          <w:w w:val="105"/>
          <w:sz w:val="23"/>
        </w:rPr>
        <w:t>square</w:t>
      </w:r>
      <w:r>
        <w:rPr>
          <w:spacing w:val="-14"/>
          <w:w w:val="105"/>
          <w:sz w:val="23"/>
        </w:rPr>
        <w:t xml:space="preserve"> </w:t>
      </w:r>
      <w:r>
        <w:rPr>
          <w:w w:val="105"/>
          <w:sz w:val="23"/>
        </w:rPr>
        <w:t>wave</w:t>
      </w:r>
      <w:r>
        <w:rPr>
          <w:spacing w:val="-13"/>
          <w:w w:val="105"/>
          <w:sz w:val="23"/>
        </w:rPr>
        <w:t xml:space="preserve"> </w:t>
      </w:r>
      <w:r>
        <w:rPr>
          <w:w w:val="105"/>
          <w:sz w:val="23"/>
        </w:rPr>
        <w:t>and</w:t>
      </w:r>
      <w:r>
        <w:rPr>
          <w:spacing w:val="-14"/>
          <w:w w:val="105"/>
          <w:sz w:val="23"/>
        </w:rPr>
        <w:t xml:space="preserve"> </w:t>
      </w:r>
      <w:r>
        <w:rPr>
          <w:w w:val="105"/>
          <w:sz w:val="23"/>
        </w:rPr>
        <w:t>pulse</w:t>
      </w:r>
      <w:r>
        <w:rPr>
          <w:spacing w:val="-14"/>
          <w:w w:val="105"/>
          <w:sz w:val="23"/>
        </w:rPr>
        <w:t xml:space="preserve"> </w:t>
      </w:r>
      <w:r>
        <w:rPr>
          <w:spacing w:val="-3"/>
          <w:w w:val="105"/>
          <w:sz w:val="23"/>
        </w:rPr>
        <w:t>generator.</w:t>
      </w:r>
    </w:p>
    <w:p w:rsidR="00B141CF" w:rsidRDefault="009F45E6">
      <w:pPr>
        <w:pStyle w:val="ListParagraph"/>
        <w:numPr>
          <w:ilvl w:val="2"/>
          <w:numId w:val="111"/>
        </w:numPr>
        <w:tabs>
          <w:tab w:val="left" w:pos="2593"/>
        </w:tabs>
        <w:rPr>
          <w:sz w:val="23"/>
        </w:rPr>
      </w:pPr>
      <w:r>
        <w:rPr>
          <w:w w:val="105"/>
          <w:sz w:val="23"/>
        </w:rPr>
        <w:t>Draw</w:t>
      </w:r>
      <w:r>
        <w:rPr>
          <w:spacing w:val="-27"/>
          <w:w w:val="105"/>
          <w:sz w:val="23"/>
        </w:rPr>
        <w:t xml:space="preserve"> </w:t>
      </w:r>
      <w:r>
        <w:rPr>
          <w:w w:val="105"/>
          <w:sz w:val="23"/>
        </w:rPr>
        <w:t>the</w:t>
      </w:r>
      <w:r>
        <w:rPr>
          <w:spacing w:val="-25"/>
          <w:w w:val="105"/>
          <w:sz w:val="23"/>
        </w:rPr>
        <w:t xml:space="preserve"> </w:t>
      </w:r>
      <w:r>
        <w:rPr>
          <w:w w:val="105"/>
          <w:sz w:val="23"/>
        </w:rPr>
        <w:t>schematic</w:t>
      </w:r>
      <w:r>
        <w:rPr>
          <w:spacing w:val="-24"/>
          <w:w w:val="105"/>
          <w:sz w:val="23"/>
        </w:rPr>
        <w:t xml:space="preserve"> </w:t>
      </w:r>
      <w:r>
        <w:rPr>
          <w:w w:val="105"/>
          <w:sz w:val="23"/>
        </w:rPr>
        <w:t>diagram</w:t>
      </w:r>
      <w:r>
        <w:rPr>
          <w:spacing w:val="-25"/>
          <w:w w:val="105"/>
          <w:sz w:val="23"/>
        </w:rPr>
        <w:t xml:space="preserve"> </w:t>
      </w:r>
      <w:r>
        <w:rPr>
          <w:w w:val="105"/>
          <w:sz w:val="23"/>
        </w:rPr>
        <w:t>of</w:t>
      </w:r>
      <w:r>
        <w:rPr>
          <w:spacing w:val="-22"/>
          <w:w w:val="105"/>
          <w:sz w:val="23"/>
        </w:rPr>
        <w:t xml:space="preserve"> </w:t>
      </w:r>
      <w:r>
        <w:rPr>
          <w:w w:val="105"/>
          <w:sz w:val="23"/>
        </w:rPr>
        <w:t>an</w:t>
      </w:r>
      <w:r>
        <w:rPr>
          <w:spacing w:val="-18"/>
          <w:w w:val="105"/>
          <w:sz w:val="23"/>
        </w:rPr>
        <w:t xml:space="preserve"> </w:t>
      </w:r>
      <w:r>
        <w:rPr>
          <w:w w:val="105"/>
          <w:sz w:val="23"/>
        </w:rPr>
        <w:t>OP-AMP</w:t>
      </w:r>
      <w:r>
        <w:rPr>
          <w:spacing w:val="-23"/>
          <w:w w:val="105"/>
          <w:sz w:val="23"/>
        </w:rPr>
        <w:t xml:space="preserve"> </w:t>
      </w:r>
      <w:r>
        <w:rPr>
          <w:w w:val="105"/>
          <w:sz w:val="23"/>
        </w:rPr>
        <w:t>Function</w:t>
      </w:r>
      <w:r>
        <w:rPr>
          <w:spacing w:val="-24"/>
          <w:w w:val="105"/>
          <w:sz w:val="23"/>
        </w:rPr>
        <w:t xml:space="preserve"> </w:t>
      </w:r>
      <w:r>
        <w:rPr>
          <w:w w:val="105"/>
          <w:sz w:val="23"/>
        </w:rPr>
        <w:t>generator.</w:t>
      </w:r>
    </w:p>
    <w:p w:rsidR="00B141CF" w:rsidRDefault="009F45E6">
      <w:pPr>
        <w:pStyle w:val="ListParagraph"/>
        <w:numPr>
          <w:ilvl w:val="2"/>
          <w:numId w:val="111"/>
        </w:numPr>
        <w:tabs>
          <w:tab w:val="left" w:pos="2593"/>
        </w:tabs>
        <w:spacing w:before="16"/>
        <w:rPr>
          <w:sz w:val="23"/>
        </w:rPr>
      </w:pPr>
      <w:r>
        <w:rPr>
          <w:w w:val="105"/>
          <w:sz w:val="23"/>
        </w:rPr>
        <w:t>Explain the working of the</w:t>
      </w:r>
      <w:r>
        <w:rPr>
          <w:spacing w:val="-5"/>
          <w:w w:val="105"/>
          <w:sz w:val="23"/>
        </w:rPr>
        <w:t xml:space="preserve"> </w:t>
      </w:r>
      <w:r>
        <w:rPr>
          <w:w w:val="105"/>
          <w:sz w:val="23"/>
        </w:rPr>
        <w:t>Function</w:t>
      </w:r>
      <w:r w:rsidR="009E5D0F">
        <w:rPr>
          <w:w w:val="105"/>
          <w:sz w:val="23"/>
        </w:rPr>
        <w:t xml:space="preserve"> </w:t>
      </w:r>
      <w:r>
        <w:rPr>
          <w:w w:val="105"/>
          <w:sz w:val="23"/>
        </w:rPr>
        <w:t>generator.</w:t>
      </w:r>
    </w:p>
    <w:p w:rsidR="00B141CF" w:rsidRDefault="009F45E6">
      <w:pPr>
        <w:pStyle w:val="ListParagraph"/>
        <w:numPr>
          <w:ilvl w:val="2"/>
          <w:numId w:val="111"/>
        </w:numPr>
        <w:tabs>
          <w:tab w:val="left" w:pos="2593"/>
        </w:tabs>
        <w:spacing w:before="10"/>
        <w:rPr>
          <w:sz w:val="23"/>
        </w:rPr>
      </w:pPr>
      <w:r>
        <w:rPr>
          <w:w w:val="105"/>
          <w:sz w:val="23"/>
        </w:rPr>
        <w:t>Draw the functional diagram of IC function</w:t>
      </w:r>
      <w:r>
        <w:rPr>
          <w:spacing w:val="-51"/>
          <w:w w:val="105"/>
          <w:sz w:val="23"/>
        </w:rPr>
        <w:t xml:space="preserve"> </w:t>
      </w:r>
      <w:r>
        <w:rPr>
          <w:w w:val="105"/>
          <w:sz w:val="23"/>
        </w:rPr>
        <w:t>generator.</w:t>
      </w:r>
    </w:p>
    <w:p w:rsidR="00B141CF" w:rsidRDefault="009F45E6">
      <w:pPr>
        <w:pStyle w:val="ListParagraph"/>
        <w:numPr>
          <w:ilvl w:val="2"/>
          <w:numId w:val="111"/>
        </w:numPr>
        <w:tabs>
          <w:tab w:val="left" w:pos="2593"/>
        </w:tabs>
        <w:rPr>
          <w:sz w:val="23"/>
        </w:rPr>
      </w:pPr>
      <w:r>
        <w:rPr>
          <w:w w:val="105"/>
          <w:sz w:val="23"/>
        </w:rPr>
        <w:t xml:space="preserve">Identify the function of each block of IC </w:t>
      </w:r>
      <w:r>
        <w:rPr>
          <w:spacing w:val="-3"/>
          <w:w w:val="105"/>
          <w:sz w:val="23"/>
        </w:rPr>
        <w:t>function</w:t>
      </w:r>
      <w:r>
        <w:rPr>
          <w:spacing w:val="-18"/>
          <w:w w:val="105"/>
          <w:sz w:val="23"/>
        </w:rPr>
        <w:t xml:space="preserve"> </w:t>
      </w:r>
      <w:r>
        <w:rPr>
          <w:w w:val="105"/>
          <w:sz w:val="23"/>
        </w:rPr>
        <w:t>generator.</w:t>
      </w:r>
    </w:p>
    <w:p w:rsidR="00B141CF" w:rsidRDefault="00B141CF">
      <w:pPr>
        <w:pStyle w:val="BodyText"/>
        <w:spacing w:before="2"/>
        <w:ind w:left="0" w:firstLine="0"/>
        <w:rPr>
          <w:sz w:val="25"/>
        </w:rPr>
      </w:pPr>
    </w:p>
    <w:p w:rsidR="00B141CF" w:rsidRDefault="009F45E6">
      <w:pPr>
        <w:pStyle w:val="Heading1"/>
        <w:numPr>
          <w:ilvl w:val="1"/>
          <w:numId w:val="105"/>
        </w:numPr>
        <w:tabs>
          <w:tab w:val="left" w:pos="1922"/>
          <w:tab w:val="left" w:pos="1923"/>
        </w:tabs>
        <w:ind w:left="1922" w:hanging="692"/>
      </w:pPr>
      <w:r>
        <w:rPr>
          <w:w w:val="105"/>
        </w:rPr>
        <w:t>Understand</w:t>
      </w:r>
      <w:r>
        <w:rPr>
          <w:spacing w:val="-10"/>
          <w:w w:val="105"/>
        </w:rPr>
        <w:t xml:space="preserve"> </w:t>
      </w:r>
      <w:r>
        <w:rPr>
          <w:w w:val="105"/>
        </w:rPr>
        <w:t>the</w:t>
      </w:r>
      <w:r>
        <w:rPr>
          <w:spacing w:val="-13"/>
          <w:w w:val="105"/>
        </w:rPr>
        <w:t xml:space="preserve"> </w:t>
      </w:r>
      <w:r>
        <w:rPr>
          <w:spacing w:val="-3"/>
          <w:w w:val="105"/>
        </w:rPr>
        <w:t>construction</w:t>
      </w:r>
      <w:r>
        <w:rPr>
          <w:spacing w:val="-10"/>
          <w:w w:val="105"/>
        </w:rPr>
        <w:t xml:space="preserve"> </w:t>
      </w:r>
      <w:r>
        <w:rPr>
          <w:w w:val="105"/>
        </w:rPr>
        <w:t>of</w:t>
      </w:r>
      <w:r>
        <w:rPr>
          <w:spacing w:val="-8"/>
          <w:w w:val="105"/>
        </w:rPr>
        <w:t xml:space="preserve"> </w:t>
      </w:r>
      <w:r>
        <w:rPr>
          <w:w w:val="105"/>
        </w:rPr>
        <w:t>TV</w:t>
      </w:r>
      <w:r>
        <w:rPr>
          <w:spacing w:val="-8"/>
          <w:w w:val="105"/>
        </w:rPr>
        <w:t xml:space="preserve"> </w:t>
      </w:r>
      <w:r>
        <w:rPr>
          <w:w w:val="105"/>
        </w:rPr>
        <w:t>pattern</w:t>
      </w:r>
      <w:r>
        <w:rPr>
          <w:spacing w:val="-17"/>
          <w:w w:val="105"/>
        </w:rPr>
        <w:t xml:space="preserve"> </w:t>
      </w:r>
      <w:r>
        <w:rPr>
          <w:w w:val="105"/>
        </w:rPr>
        <w:t>and</w:t>
      </w:r>
      <w:r>
        <w:rPr>
          <w:spacing w:val="-10"/>
          <w:w w:val="105"/>
        </w:rPr>
        <w:t xml:space="preserve"> </w:t>
      </w:r>
      <w:r>
        <w:rPr>
          <w:w w:val="105"/>
        </w:rPr>
        <w:t>special</w:t>
      </w:r>
      <w:r>
        <w:rPr>
          <w:spacing w:val="-17"/>
          <w:w w:val="105"/>
        </w:rPr>
        <w:t xml:space="preserve"> </w:t>
      </w:r>
      <w:r>
        <w:rPr>
          <w:w w:val="105"/>
        </w:rPr>
        <w:t>effects</w:t>
      </w:r>
      <w:r>
        <w:rPr>
          <w:spacing w:val="-18"/>
          <w:w w:val="105"/>
        </w:rPr>
        <w:t xml:space="preserve"> </w:t>
      </w:r>
      <w:r>
        <w:rPr>
          <w:w w:val="105"/>
        </w:rPr>
        <w:t>generators.</w:t>
      </w:r>
    </w:p>
    <w:p w:rsidR="00B141CF" w:rsidRDefault="009F45E6">
      <w:pPr>
        <w:pStyle w:val="ListParagraph"/>
        <w:numPr>
          <w:ilvl w:val="2"/>
          <w:numId w:val="112"/>
        </w:numPr>
        <w:tabs>
          <w:tab w:val="left" w:pos="2592"/>
          <w:tab w:val="left" w:pos="2593"/>
        </w:tabs>
        <w:spacing w:before="10"/>
        <w:rPr>
          <w:sz w:val="23"/>
        </w:rPr>
      </w:pPr>
      <w:r>
        <w:rPr>
          <w:w w:val="105"/>
          <w:sz w:val="23"/>
        </w:rPr>
        <w:t>Explain the need of TV pattern</w:t>
      </w:r>
      <w:r>
        <w:rPr>
          <w:spacing w:val="-36"/>
          <w:w w:val="105"/>
          <w:sz w:val="23"/>
        </w:rPr>
        <w:t xml:space="preserve"> </w:t>
      </w:r>
      <w:r>
        <w:rPr>
          <w:w w:val="105"/>
          <w:sz w:val="23"/>
        </w:rPr>
        <w:t>generator.</w:t>
      </w:r>
    </w:p>
    <w:p w:rsidR="00B141CF" w:rsidRDefault="009F45E6">
      <w:pPr>
        <w:pStyle w:val="ListParagraph"/>
        <w:numPr>
          <w:ilvl w:val="2"/>
          <w:numId w:val="112"/>
        </w:numPr>
        <w:tabs>
          <w:tab w:val="left" w:pos="2592"/>
          <w:tab w:val="left" w:pos="2593"/>
        </w:tabs>
        <w:spacing w:before="16"/>
        <w:ind w:hanging="771"/>
        <w:rPr>
          <w:sz w:val="23"/>
        </w:rPr>
      </w:pPr>
      <w:r>
        <w:rPr>
          <w:w w:val="105"/>
          <w:sz w:val="23"/>
        </w:rPr>
        <w:t>Describe</w:t>
      </w:r>
      <w:r>
        <w:rPr>
          <w:spacing w:val="-11"/>
          <w:w w:val="105"/>
          <w:sz w:val="23"/>
        </w:rPr>
        <w:t xml:space="preserve"> </w:t>
      </w:r>
      <w:r>
        <w:rPr>
          <w:w w:val="105"/>
          <w:sz w:val="23"/>
        </w:rPr>
        <w:t>the</w:t>
      </w:r>
      <w:r>
        <w:rPr>
          <w:spacing w:val="-10"/>
          <w:w w:val="105"/>
          <w:sz w:val="23"/>
        </w:rPr>
        <w:t xml:space="preserve"> </w:t>
      </w:r>
      <w:r>
        <w:rPr>
          <w:w w:val="105"/>
          <w:sz w:val="23"/>
        </w:rPr>
        <w:t>working</w:t>
      </w:r>
      <w:r>
        <w:rPr>
          <w:spacing w:val="-10"/>
          <w:w w:val="105"/>
          <w:sz w:val="23"/>
        </w:rPr>
        <w:t xml:space="preserve"> </w:t>
      </w:r>
      <w:r>
        <w:rPr>
          <w:w w:val="105"/>
          <w:sz w:val="23"/>
        </w:rPr>
        <w:t>of</w:t>
      </w:r>
      <w:r>
        <w:rPr>
          <w:spacing w:val="-12"/>
          <w:w w:val="105"/>
          <w:sz w:val="23"/>
        </w:rPr>
        <w:t xml:space="preserve"> </w:t>
      </w:r>
      <w:r>
        <w:rPr>
          <w:w w:val="105"/>
          <w:sz w:val="23"/>
        </w:rPr>
        <w:t>TV</w:t>
      </w:r>
      <w:r>
        <w:rPr>
          <w:spacing w:val="-12"/>
          <w:w w:val="105"/>
          <w:sz w:val="23"/>
        </w:rPr>
        <w:t xml:space="preserve"> </w:t>
      </w:r>
      <w:r>
        <w:rPr>
          <w:w w:val="105"/>
          <w:sz w:val="23"/>
        </w:rPr>
        <w:t>pattern</w:t>
      </w:r>
      <w:r>
        <w:rPr>
          <w:spacing w:val="-9"/>
          <w:w w:val="105"/>
          <w:sz w:val="23"/>
        </w:rPr>
        <w:t xml:space="preserve"> </w:t>
      </w:r>
      <w:r>
        <w:rPr>
          <w:w w:val="105"/>
          <w:sz w:val="23"/>
        </w:rPr>
        <w:t>generator</w:t>
      </w:r>
      <w:r>
        <w:rPr>
          <w:spacing w:val="-12"/>
          <w:w w:val="105"/>
          <w:sz w:val="23"/>
        </w:rPr>
        <w:t xml:space="preserve"> </w:t>
      </w:r>
      <w:r>
        <w:rPr>
          <w:w w:val="105"/>
          <w:sz w:val="23"/>
        </w:rPr>
        <w:t>using</w:t>
      </w:r>
      <w:r>
        <w:rPr>
          <w:spacing w:val="-9"/>
          <w:w w:val="105"/>
          <w:sz w:val="23"/>
        </w:rPr>
        <w:t xml:space="preserve"> </w:t>
      </w:r>
      <w:r>
        <w:rPr>
          <w:w w:val="105"/>
          <w:sz w:val="23"/>
        </w:rPr>
        <w:t>a</w:t>
      </w:r>
      <w:r>
        <w:rPr>
          <w:spacing w:val="-11"/>
          <w:w w:val="105"/>
          <w:sz w:val="23"/>
        </w:rPr>
        <w:t xml:space="preserve"> </w:t>
      </w:r>
      <w:r>
        <w:rPr>
          <w:w w:val="105"/>
          <w:sz w:val="23"/>
        </w:rPr>
        <w:t>block</w:t>
      </w:r>
      <w:r>
        <w:rPr>
          <w:spacing w:val="-9"/>
          <w:w w:val="105"/>
          <w:sz w:val="23"/>
        </w:rPr>
        <w:t xml:space="preserve"> </w:t>
      </w:r>
      <w:r>
        <w:rPr>
          <w:w w:val="105"/>
          <w:sz w:val="23"/>
        </w:rPr>
        <w:t>diagram.</w:t>
      </w:r>
    </w:p>
    <w:p w:rsidR="00B141CF" w:rsidRDefault="009F45E6">
      <w:pPr>
        <w:pStyle w:val="ListParagraph"/>
        <w:numPr>
          <w:ilvl w:val="2"/>
          <w:numId w:val="112"/>
        </w:numPr>
        <w:tabs>
          <w:tab w:val="left" w:pos="2592"/>
          <w:tab w:val="left" w:pos="2593"/>
        </w:tabs>
        <w:rPr>
          <w:sz w:val="23"/>
        </w:rPr>
      </w:pPr>
      <w:r>
        <w:rPr>
          <w:w w:val="105"/>
          <w:sz w:val="23"/>
        </w:rPr>
        <w:t>Enlist special effect</w:t>
      </w:r>
      <w:r>
        <w:rPr>
          <w:spacing w:val="-32"/>
          <w:w w:val="105"/>
          <w:sz w:val="23"/>
        </w:rPr>
        <w:t xml:space="preserve"> </w:t>
      </w:r>
      <w:r>
        <w:rPr>
          <w:w w:val="105"/>
          <w:sz w:val="23"/>
        </w:rPr>
        <w:t>generator.</w:t>
      </w:r>
    </w:p>
    <w:p w:rsidR="00B141CF" w:rsidRDefault="009F45E6">
      <w:pPr>
        <w:pStyle w:val="ListParagraph"/>
        <w:numPr>
          <w:ilvl w:val="2"/>
          <w:numId w:val="112"/>
        </w:numPr>
        <w:tabs>
          <w:tab w:val="left" w:pos="2592"/>
          <w:tab w:val="left" w:pos="2593"/>
        </w:tabs>
        <w:spacing w:before="10"/>
        <w:rPr>
          <w:sz w:val="23"/>
        </w:rPr>
      </w:pPr>
      <w:r>
        <w:rPr>
          <w:w w:val="105"/>
          <w:sz w:val="23"/>
        </w:rPr>
        <w:t>State uses of special effect</w:t>
      </w:r>
      <w:r>
        <w:rPr>
          <w:spacing w:val="-44"/>
          <w:w w:val="105"/>
          <w:sz w:val="23"/>
        </w:rPr>
        <w:t xml:space="preserve"> </w:t>
      </w:r>
      <w:r>
        <w:rPr>
          <w:w w:val="105"/>
          <w:sz w:val="23"/>
        </w:rPr>
        <w:t>generator.</w:t>
      </w:r>
    </w:p>
    <w:p w:rsidR="00B141CF" w:rsidRDefault="00B141CF">
      <w:pPr>
        <w:pStyle w:val="BodyText"/>
        <w:ind w:left="0" w:firstLine="0"/>
        <w:rPr>
          <w:sz w:val="25"/>
        </w:rPr>
      </w:pPr>
    </w:p>
    <w:p w:rsidR="00B141CF" w:rsidRDefault="009F45E6">
      <w:pPr>
        <w:pStyle w:val="Heading1"/>
        <w:numPr>
          <w:ilvl w:val="0"/>
          <w:numId w:val="105"/>
        </w:numPr>
        <w:tabs>
          <w:tab w:val="left" w:pos="1151"/>
          <w:tab w:val="left" w:pos="1152"/>
        </w:tabs>
        <w:spacing w:before="1"/>
      </w:pPr>
      <w:r>
        <w:rPr>
          <w:w w:val="105"/>
        </w:rPr>
        <w:t>OSCILLOSCOPE</w:t>
      </w:r>
      <w:r>
        <w:rPr>
          <w:spacing w:val="-2"/>
          <w:w w:val="105"/>
        </w:rPr>
        <w:t xml:space="preserve"> </w:t>
      </w:r>
      <w:r>
        <w:rPr>
          <w:w w:val="105"/>
        </w:rPr>
        <w:t>(CRO).</w:t>
      </w:r>
    </w:p>
    <w:p w:rsidR="00B141CF" w:rsidRDefault="00B141CF">
      <w:pPr>
        <w:pStyle w:val="BodyText"/>
        <w:spacing w:before="11"/>
        <w:ind w:left="0" w:firstLine="0"/>
        <w:rPr>
          <w:b/>
        </w:rPr>
      </w:pPr>
    </w:p>
    <w:p w:rsidR="00B141CF" w:rsidRDefault="009F45E6">
      <w:pPr>
        <w:pStyle w:val="ListParagraph"/>
        <w:numPr>
          <w:ilvl w:val="1"/>
          <w:numId w:val="105"/>
        </w:numPr>
        <w:tabs>
          <w:tab w:val="left" w:pos="1872"/>
          <w:tab w:val="left" w:pos="1873"/>
        </w:tabs>
        <w:spacing w:before="0"/>
        <w:ind w:left="1872" w:hanging="722"/>
        <w:rPr>
          <w:b/>
          <w:sz w:val="23"/>
        </w:rPr>
      </w:pPr>
      <w:r>
        <w:rPr>
          <w:b/>
          <w:w w:val="105"/>
          <w:sz w:val="23"/>
        </w:rPr>
        <w:t>Understand</w:t>
      </w:r>
      <w:r>
        <w:rPr>
          <w:b/>
          <w:spacing w:val="-10"/>
          <w:w w:val="105"/>
          <w:sz w:val="23"/>
        </w:rPr>
        <w:t xml:space="preserve"> </w:t>
      </w:r>
      <w:r>
        <w:rPr>
          <w:b/>
          <w:w w:val="105"/>
          <w:sz w:val="23"/>
        </w:rPr>
        <w:t>the</w:t>
      </w:r>
      <w:r>
        <w:rPr>
          <w:b/>
          <w:spacing w:val="-6"/>
          <w:w w:val="105"/>
          <w:sz w:val="23"/>
        </w:rPr>
        <w:t xml:space="preserve"> </w:t>
      </w:r>
      <w:r>
        <w:rPr>
          <w:b/>
          <w:w w:val="105"/>
          <w:sz w:val="23"/>
        </w:rPr>
        <w:t>working</w:t>
      </w:r>
      <w:r>
        <w:rPr>
          <w:b/>
          <w:spacing w:val="-4"/>
          <w:w w:val="105"/>
          <w:sz w:val="23"/>
        </w:rPr>
        <w:t xml:space="preserve"> </w:t>
      </w:r>
      <w:r>
        <w:rPr>
          <w:b/>
          <w:w w:val="105"/>
          <w:sz w:val="23"/>
        </w:rPr>
        <w:t>principle,</w:t>
      </w:r>
      <w:r>
        <w:rPr>
          <w:b/>
          <w:spacing w:val="-17"/>
          <w:w w:val="105"/>
          <w:sz w:val="23"/>
        </w:rPr>
        <w:t xml:space="preserve"> </w:t>
      </w:r>
      <w:r>
        <w:rPr>
          <w:b/>
          <w:w w:val="105"/>
          <w:sz w:val="23"/>
        </w:rPr>
        <w:t>types</w:t>
      </w:r>
      <w:r>
        <w:rPr>
          <w:b/>
          <w:spacing w:val="-12"/>
          <w:w w:val="105"/>
          <w:sz w:val="23"/>
        </w:rPr>
        <w:t xml:space="preserve"> </w:t>
      </w:r>
      <w:r>
        <w:rPr>
          <w:b/>
          <w:w w:val="105"/>
          <w:sz w:val="23"/>
        </w:rPr>
        <w:t>and</w:t>
      </w:r>
      <w:r>
        <w:rPr>
          <w:b/>
          <w:spacing w:val="-11"/>
          <w:w w:val="105"/>
          <w:sz w:val="23"/>
        </w:rPr>
        <w:t xml:space="preserve"> </w:t>
      </w:r>
      <w:r>
        <w:rPr>
          <w:b/>
          <w:w w:val="105"/>
          <w:sz w:val="23"/>
        </w:rPr>
        <w:t>applications</w:t>
      </w:r>
      <w:r>
        <w:rPr>
          <w:b/>
          <w:spacing w:val="-6"/>
          <w:w w:val="105"/>
          <w:sz w:val="23"/>
        </w:rPr>
        <w:t xml:space="preserve"> </w:t>
      </w:r>
      <w:r>
        <w:rPr>
          <w:b/>
          <w:w w:val="105"/>
          <w:sz w:val="23"/>
        </w:rPr>
        <w:t>of</w:t>
      </w:r>
      <w:r>
        <w:rPr>
          <w:b/>
          <w:spacing w:val="-28"/>
          <w:w w:val="105"/>
          <w:sz w:val="23"/>
        </w:rPr>
        <w:t xml:space="preserve"> </w:t>
      </w:r>
      <w:r>
        <w:rPr>
          <w:b/>
          <w:spacing w:val="-3"/>
          <w:w w:val="105"/>
          <w:sz w:val="23"/>
        </w:rPr>
        <w:t>oscilloscope.</w:t>
      </w:r>
    </w:p>
    <w:p w:rsidR="00B141CF" w:rsidRDefault="009F45E6">
      <w:pPr>
        <w:pStyle w:val="ListParagraph"/>
        <w:numPr>
          <w:ilvl w:val="2"/>
          <w:numId w:val="113"/>
        </w:numPr>
        <w:tabs>
          <w:tab w:val="left" w:pos="2592"/>
          <w:tab w:val="left" w:pos="2593"/>
        </w:tabs>
        <w:spacing w:before="17" w:line="254" w:lineRule="auto"/>
        <w:ind w:right="1388"/>
        <w:rPr>
          <w:sz w:val="23"/>
        </w:rPr>
      </w:pPr>
      <w:r>
        <w:rPr>
          <w:w w:val="105"/>
          <w:sz w:val="23"/>
        </w:rPr>
        <w:t>List</w:t>
      </w:r>
      <w:r>
        <w:rPr>
          <w:spacing w:val="-12"/>
          <w:w w:val="105"/>
          <w:sz w:val="23"/>
        </w:rPr>
        <w:t xml:space="preserve"> </w:t>
      </w:r>
      <w:r>
        <w:rPr>
          <w:w w:val="105"/>
          <w:sz w:val="23"/>
        </w:rPr>
        <w:t>the</w:t>
      </w:r>
      <w:r>
        <w:rPr>
          <w:spacing w:val="-9"/>
          <w:w w:val="105"/>
          <w:sz w:val="23"/>
        </w:rPr>
        <w:t xml:space="preserve"> </w:t>
      </w:r>
      <w:r>
        <w:rPr>
          <w:w w:val="105"/>
          <w:sz w:val="23"/>
        </w:rPr>
        <w:t>four</w:t>
      </w:r>
      <w:r>
        <w:rPr>
          <w:spacing w:val="-10"/>
          <w:w w:val="105"/>
          <w:sz w:val="23"/>
        </w:rPr>
        <w:t xml:space="preserve"> </w:t>
      </w:r>
      <w:r>
        <w:rPr>
          <w:spacing w:val="-3"/>
          <w:w w:val="105"/>
          <w:sz w:val="23"/>
        </w:rPr>
        <w:t>fundamental</w:t>
      </w:r>
      <w:r>
        <w:rPr>
          <w:spacing w:val="-19"/>
          <w:w w:val="105"/>
          <w:sz w:val="23"/>
        </w:rPr>
        <w:t xml:space="preserve"> </w:t>
      </w:r>
      <w:r>
        <w:rPr>
          <w:w w:val="105"/>
          <w:sz w:val="23"/>
        </w:rPr>
        <w:t>parameters</w:t>
      </w:r>
      <w:r>
        <w:rPr>
          <w:spacing w:val="-7"/>
          <w:w w:val="105"/>
          <w:sz w:val="23"/>
        </w:rPr>
        <w:t xml:space="preserve"> </w:t>
      </w:r>
      <w:r>
        <w:rPr>
          <w:w w:val="105"/>
          <w:sz w:val="23"/>
        </w:rPr>
        <w:t>that</w:t>
      </w:r>
      <w:r>
        <w:rPr>
          <w:spacing w:val="-13"/>
          <w:w w:val="105"/>
          <w:sz w:val="23"/>
        </w:rPr>
        <w:t xml:space="preserve"> </w:t>
      </w:r>
      <w:r>
        <w:rPr>
          <w:w w:val="105"/>
          <w:sz w:val="23"/>
        </w:rPr>
        <w:t>may</w:t>
      </w:r>
      <w:r>
        <w:rPr>
          <w:spacing w:val="-8"/>
          <w:w w:val="105"/>
          <w:sz w:val="23"/>
        </w:rPr>
        <w:t xml:space="preserve"> </w:t>
      </w:r>
      <w:r>
        <w:rPr>
          <w:w w:val="105"/>
          <w:sz w:val="23"/>
        </w:rPr>
        <w:t>be</w:t>
      </w:r>
      <w:r>
        <w:rPr>
          <w:spacing w:val="-8"/>
          <w:w w:val="105"/>
          <w:sz w:val="23"/>
        </w:rPr>
        <w:t xml:space="preserve"> </w:t>
      </w:r>
      <w:r>
        <w:rPr>
          <w:spacing w:val="-3"/>
          <w:w w:val="105"/>
          <w:sz w:val="23"/>
        </w:rPr>
        <w:t>represented</w:t>
      </w:r>
      <w:r>
        <w:rPr>
          <w:spacing w:val="-12"/>
          <w:w w:val="105"/>
          <w:sz w:val="23"/>
        </w:rPr>
        <w:t xml:space="preserve"> </w:t>
      </w:r>
      <w:r>
        <w:rPr>
          <w:w w:val="105"/>
          <w:sz w:val="23"/>
        </w:rPr>
        <w:t>by</w:t>
      </w:r>
      <w:r>
        <w:rPr>
          <w:spacing w:val="-9"/>
          <w:w w:val="105"/>
          <w:sz w:val="23"/>
        </w:rPr>
        <w:t xml:space="preserve"> </w:t>
      </w:r>
      <w:r>
        <w:rPr>
          <w:w w:val="105"/>
          <w:sz w:val="23"/>
        </w:rPr>
        <w:t>an oscilloscope.</w:t>
      </w:r>
    </w:p>
    <w:p w:rsidR="00B141CF" w:rsidRDefault="009F45E6">
      <w:pPr>
        <w:pStyle w:val="ListParagraph"/>
        <w:numPr>
          <w:ilvl w:val="2"/>
          <w:numId w:val="113"/>
        </w:numPr>
        <w:tabs>
          <w:tab w:val="left" w:pos="2592"/>
          <w:tab w:val="left" w:pos="2593"/>
        </w:tabs>
        <w:spacing w:before="0" w:line="258" w:lineRule="exact"/>
        <w:rPr>
          <w:sz w:val="23"/>
        </w:rPr>
      </w:pPr>
      <w:r>
        <w:rPr>
          <w:w w:val="105"/>
          <w:sz w:val="23"/>
        </w:rPr>
        <w:t xml:space="preserve">Sketch a </w:t>
      </w:r>
      <w:r>
        <w:rPr>
          <w:spacing w:val="-3"/>
          <w:w w:val="105"/>
          <w:sz w:val="23"/>
        </w:rPr>
        <w:t xml:space="preserve">cathode </w:t>
      </w:r>
      <w:r>
        <w:rPr>
          <w:w w:val="105"/>
          <w:sz w:val="23"/>
        </w:rPr>
        <w:t xml:space="preserve">ray tube (CRT) </w:t>
      </w:r>
      <w:r>
        <w:rPr>
          <w:spacing w:val="-3"/>
          <w:w w:val="105"/>
          <w:sz w:val="23"/>
        </w:rPr>
        <w:t xml:space="preserve">and </w:t>
      </w:r>
      <w:r>
        <w:rPr>
          <w:w w:val="105"/>
          <w:sz w:val="23"/>
        </w:rPr>
        <w:t>label the most</w:t>
      </w:r>
      <w:r>
        <w:rPr>
          <w:spacing w:val="-37"/>
          <w:w w:val="105"/>
          <w:sz w:val="23"/>
        </w:rPr>
        <w:t xml:space="preserve"> </w:t>
      </w:r>
      <w:r>
        <w:rPr>
          <w:w w:val="105"/>
          <w:sz w:val="23"/>
        </w:rPr>
        <w:t>important</w:t>
      </w:r>
      <w:r w:rsidR="00203B98">
        <w:rPr>
          <w:w w:val="105"/>
          <w:sz w:val="23"/>
        </w:rPr>
        <w:t xml:space="preserve"> </w:t>
      </w:r>
      <w:r>
        <w:rPr>
          <w:w w:val="105"/>
          <w:sz w:val="23"/>
        </w:rPr>
        <w:t>parts.</w:t>
      </w:r>
    </w:p>
    <w:p w:rsidR="00B141CF" w:rsidRDefault="009F45E6">
      <w:pPr>
        <w:pStyle w:val="ListParagraph"/>
        <w:numPr>
          <w:ilvl w:val="2"/>
          <w:numId w:val="113"/>
        </w:numPr>
        <w:tabs>
          <w:tab w:val="left" w:pos="2592"/>
          <w:tab w:val="left" w:pos="2593"/>
        </w:tabs>
        <w:rPr>
          <w:sz w:val="23"/>
        </w:rPr>
      </w:pPr>
      <w:r>
        <w:rPr>
          <w:w w:val="105"/>
          <w:sz w:val="23"/>
        </w:rPr>
        <w:t xml:space="preserve">Describe the </w:t>
      </w:r>
      <w:r>
        <w:rPr>
          <w:spacing w:val="-3"/>
          <w:w w:val="105"/>
          <w:sz w:val="23"/>
        </w:rPr>
        <w:t xml:space="preserve">function </w:t>
      </w:r>
      <w:r>
        <w:rPr>
          <w:w w:val="105"/>
          <w:sz w:val="23"/>
        </w:rPr>
        <w:t>of each part of a</w:t>
      </w:r>
      <w:r>
        <w:rPr>
          <w:spacing w:val="-49"/>
          <w:w w:val="105"/>
          <w:sz w:val="23"/>
        </w:rPr>
        <w:t xml:space="preserve"> </w:t>
      </w:r>
      <w:r>
        <w:rPr>
          <w:w w:val="105"/>
          <w:sz w:val="23"/>
        </w:rPr>
        <w:t>CRT.</w:t>
      </w:r>
    </w:p>
    <w:p w:rsidR="00B141CF" w:rsidRDefault="009F45E6">
      <w:pPr>
        <w:pStyle w:val="ListParagraph"/>
        <w:numPr>
          <w:ilvl w:val="2"/>
          <w:numId w:val="113"/>
        </w:numPr>
        <w:tabs>
          <w:tab w:val="left" w:pos="2592"/>
          <w:tab w:val="left" w:pos="2593"/>
        </w:tabs>
        <w:spacing w:before="16"/>
        <w:rPr>
          <w:sz w:val="23"/>
        </w:rPr>
      </w:pPr>
      <w:r>
        <w:rPr>
          <w:w w:val="105"/>
          <w:sz w:val="23"/>
        </w:rPr>
        <w:t>Sketch the control circuit of a</w:t>
      </w:r>
      <w:r>
        <w:rPr>
          <w:spacing w:val="-45"/>
          <w:w w:val="105"/>
          <w:sz w:val="23"/>
        </w:rPr>
        <w:t xml:space="preserve"> </w:t>
      </w:r>
      <w:r>
        <w:rPr>
          <w:w w:val="105"/>
          <w:sz w:val="23"/>
        </w:rPr>
        <w:t>CRT.</w:t>
      </w:r>
    </w:p>
    <w:p w:rsidR="00B141CF" w:rsidRDefault="009F45E6">
      <w:pPr>
        <w:pStyle w:val="ListParagraph"/>
        <w:numPr>
          <w:ilvl w:val="2"/>
          <w:numId w:val="113"/>
        </w:numPr>
        <w:tabs>
          <w:tab w:val="left" w:pos="2592"/>
          <w:tab w:val="left" w:pos="2593"/>
        </w:tabs>
        <w:rPr>
          <w:sz w:val="23"/>
        </w:rPr>
      </w:pPr>
      <w:r>
        <w:rPr>
          <w:w w:val="105"/>
          <w:sz w:val="23"/>
        </w:rPr>
        <w:t>Explain</w:t>
      </w:r>
      <w:r>
        <w:rPr>
          <w:spacing w:val="-1"/>
          <w:w w:val="105"/>
          <w:sz w:val="23"/>
        </w:rPr>
        <w:t xml:space="preserve"> </w:t>
      </w:r>
      <w:r>
        <w:rPr>
          <w:w w:val="105"/>
          <w:sz w:val="23"/>
        </w:rPr>
        <w:t>the</w:t>
      </w:r>
      <w:r>
        <w:rPr>
          <w:spacing w:val="-2"/>
          <w:w w:val="105"/>
          <w:sz w:val="23"/>
        </w:rPr>
        <w:t xml:space="preserve"> </w:t>
      </w:r>
      <w:r>
        <w:rPr>
          <w:w w:val="105"/>
          <w:sz w:val="23"/>
        </w:rPr>
        <w:t>purpose</w:t>
      </w:r>
      <w:r>
        <w:rPr>
          <w:spacing w:val="-2"/>
          <w:w w:val="105"/>
          <w:sz w:val="23"/>
        </w:rPr>
        <w:t xml:space="preserve"> </w:t>
      </w:r>
      <w:r>
        <w:rPr>
          <w:w w:val="105"/>
          <w:sz w:val="23"/>
        </w:rPr>
        <w:t>of</w:t>
      </w:r>
      <w:r>
        <w:rPr>
          <w:spacing w:val="-7"/>
          <w:w w:val="105"/>
          <w:sz w:val="23"/>
        </w:rPr>
        <w:t xml:space="preserve"> </w:t>
      </w:r>
      <w:r>
        <w:rPr>
          <w:w w:val="105"/>
          <w:sz w:val="23"/>
        </w:rPr>
        <w:t>each</w:t>
      </w:r>
      <w:r>
        <w:rPr>
          <w:spacing w:val="-1"/>
          <w:w w:val="105"/>
          <w:sz w:val="23"/>
        </w:rPr>
        <w:t xml:space="preserve"> </w:t>
      </w:r>
      <w:r>
        <w:rPr>
          <w:w w:val="105"/>
          <w:sz w:val="23"/>
        </w:rPr>
        <w:t>control</w:t>
      </w:r>
      <w:r>
        <w:rPr>
          <w:spacing w:val="-10"/>
          <w:w w:val="105"/>
          <w:sz w:val="23"/>
        </w:rPr>
        <w:t xml:space="preserve"> </w:t>
      </w:r>
      <w:r>
        <w:rPr>
          <w:w w:val="105"/>
          <w:sz w:val="23"/>
        </w:rPr>
        <w:t>of</w:t>
      </w:r>
      <w:r>
        <w:rPr>
          <w:spacing w:val="-33"/>
          <w:w w:val="105"/>
          <w:sz w:val="23"/>
        </w:rPr>
        <w:t xml:space="preserve"> </w:t>
      </w:r>
      <w:r>
        <w:rPr>
          <w:w w:val="105"/>
          <w:sz w:val="23"/>
        </w:rPr>
        <w:t>CRT.</w:t>
      </w:r>
    </w:p>
    <w:p w:rsidR="00B141CF" w:rsidRDefault="00B141CF">
      <w:pPr>
        <w:pStyle w:val="BodyText"/>
        <w:spacing w:before="7"/>
        <w:ind w:left="0" w:firstLine="0"/>
        <w:rPr>
          <w:sz w:val="24"/>
        </w:rPr>
      </w:pPr>
    </w:p>
    <w:p w:rsidR="00B141CF" w:rsidRDefault="009F45E6">
      <w:pPr>
        <w:pStyle w:val="Heading1"/>
        <w:numPr>
          <w:ilvl w:val="1"/>
          <w:numId w:val="105"/>
        </w:numPr>
        <w:tabs>
          <w:tab w:val="left" w:pos="1872"/>
          <w:tab w:val="left" w:pos="1873"/>
        </w:tabs>
        <w:spacing w:before="1"/>
        <w:ind w:left="1872" w:hanging="722"/>
      </w:pPr>
      <w:r>
        <w:rPr>
          <w:w w:val="105"/>
        </w:rPr>
        <w:t xml:space="preserve">General </w:t>
      </w:r>
      <w:r>
        <w:rPr>
          <w:spacing w:val="-4"/>
          <w:w w:val="105"/>
        </w:rPr>
        <w:t>Purpose</w:t>
      </w:r>
      <w:r>
        <w:rPr>
          <w:spacing w:val="-13"/>
          <w:w w:val="105"/>
        </w:rPr>
        <w:t xml:space="preserve"> </w:t>
      </w:r>
      <w:r>
        <w:rPr>
          <w:w w:val="105"/>
        </w:rPr>
        <w:t>Oscilloscope.</w:t>
      </w:r>
    </w:p>
    <w:p w:rsidR="00B141CF" w:rsidRDefault="009F45E6">
      <w:pPr>
        <w:pStyle w:val="ListParagraph"/>
        <w:numPr>
          <w:ilvl w:val="2"/>
          <w:numId w:val="114"/>
        </w:numPr>
        <w:tabs>
          <w:tab w:val="left" w:pos="2592"/>
          <w:tab w:val="left" w:pos="2593"/>
        </w:tabs>
        <w:rPr>
          <w:sz w:val="23"/>
        </w:rPr>
      </w:pPr>
      <w:r>
        <w:rPr>
          <w:w w:val="105"/>
          <w:sz w:val="23"/>
        </w:rPr>
        <w:t xml:space="preserve">Draw the block diagram of general </w:t>
      </w:r>
      <w:r>
        <w:rPr>
          <w:spacing w:val="-3"/>
          <w:w w:val="105"/>
          <w:sz w:val="23"/>
        </w:rPr>
        <w:t>purpose</w:t>
      </w:r>
      <w:r>
        <w:rPr>
          <w:spacing w:val="-49"/>
          <w:w w:val="105"/>
          <w:sz w:val="23"/>
        </w:rPr>
        <w:t xml:space="preserve"> </w:t>
      </w:r>
      <w:r>
        <w:rPr>
          <w:spacing w:val="-3"/>
          <w:w w:val="105"/>
          <w:sz w:val="23"/>
        </w:rPr>
        <w:t>oscilloscope.</w:t>
      </w:r>
    </w:p>
    <w:p w:rsidR="00B141CF" w:rsidRDefault="009F45E6">
      <w:pPr>
        <w:pStyle w:val="ListParagraph"/>
        <w:numPr>
          <w:ilvl w:val="2"/>
          <w:numId w:val="114"/>
        </w:numPr>
        <w:tabs>
          <w:tab w:val="left" w:pos="2592"/>
          <w:tab w:val="left" w:pos="2593"/>
        </w:tabs>
        <w:spacing w:before="16"/>
        <w:rPr>
          <w:sz w:val="23"/>
        </w:rPr>
      </w:pPr>
      <w:r>
        <w:rPr>
          <w:w w:val="105"/>
          <w:sz w:val="23"/>
        </w:rPr>
        <w:t>Explain the function of each block of</w:t>
      </w:r>
      <w:r>
        <w:rPr>
          <w:spacing w:val="-21"/>
          <w:w w:val="105"/>
          <w:sz w:val="23"/>
        </w:rPr>
        <w:t xml:space="preserve"> </w:t>
      </w:r>
      <w:r>
        <w:rPr>
          <w:w w:val="105"/>
          <w:sz w:val="23"/>
        </w:rPr>
        <w:t>the</w:t>
      </w:r>
      <w:r w:rsidR="00203B98">
        <w:rPr>
          <w:w w:val="105"/>
          <w:sz w:val="23"/>
        </w:rPr>
        <w:t xml:space="preserve"> </w:t>
      </w:r>
      <w:r>
        <w:rPr>
          <w:w w:val="105"/>
          <w:sz w:val="23"/>
        </w:rPr>
        <w:t>oscilloscope.</w:t>
      </w:r>
    </w:p>
    <w:p w:rsidR="00B141CF" w:rsidRDefault="009F45E6">
      <w:pPr>
        <w:pStyle w:val="ListParagraph"/>
        <w:numPr>
          <w:ilvl w:val="2"/>
          <w:numId w:val="114"/>
        </w:numPr>
        <w:tabs>
          <w:tab w:val="left" w:pos="2592"/>
          <w:tab w:val="left" w:pos="2593"/>
        </w:tabs>
        <w:spacing w:before="16"/>
        <w:rPr>
          <w:sz w:val="23"/>
        </w:rPr>
      </w:pPr>
      <w:r>
        <w:rPr>
          <w:w w:val="105"/>
          <w:sz w:val="23"/>
        </w:rPr>
        <w:t>Draw</w:t>
      </w:r>
      <w:r>
        <w:rPr>
          <w:spacing w:val="-11"/>
          <w:w w:val="105"/>
          <w:sz w:val="23"/>
        </w:rPr>
        <w:t xml:space="preserve"> </w:t>
      </w:r>
      <w:r>
        <w:rPr>
          <w:w w:val="105"/>
          <w:sz w:val="23"/>
        </w:rPr>
        <w:t>the</w:t>
      </w:r>
      <w:r>
        <w:rPr>
          <w:spacing w:val="-9"/>
          <w:w w:val="105"/>
          <w:sz w:val="23"/>
        </w:rPr>
        <w:t xml:space="preserve"> </w:t>
      </w:r>
      <w:r>
        <w:rPr>
          <w:w w:val="105"/>
          <w:sz w:val="23"/>
        </w:rPr>
        <w:t>block</w:t>
      </w:r>
      <w:r>
        <w:rPr>
          <w:spacing w:val="-8"/>
          <w:w w:val="105"/>
          <w:sz w:val="23"/>
        </w:rPr>
        <w:t xml:space="preserve"> </w:t>
      </w:r>
      <w:r>
        <w:rPr>
          <w:w w:val="105"/>
          <w:sz w:val="23"/>
        </w:rPr>
        <w:t>diagram</w:t>
      </w:r>
      <w:r>
        <w:rPr>
          <w:spacing w:val="-2"/>
          <w:w w:val="105"/>
          <w:sz w:val="23"/>
        </w:rPr>
        <w:t xml:space="preserve"> </w:t>
      </w:r>
      <w:r>
        <w:rPr>
          <w:w w:val="105"/>
          <w:sz w:val="23"/>
        </w:rPr>
        <w:t>of</w:t>
      </w:r>
      <w:r>
        <w:rPr>
          <w:spacing w:val="-20"/>
          <w:w w:val="105"/>
          <w:sz w:val="23"/>
        </w:rPr>
        <w:t xml:space="preserve"> </w:t>
      </w:r>
      <w:r>
        <w:rPr>
          <w:w w:val="105"/>
          <w:sz w:val="23"/>
        </w:rPr>
        <w:t>vertical</w:t>
      </w:r>
      <w:r>
        <w:rPr>
          <w:spacing w:val="-13"/>
          <w:w w:val="105"/>
          <w:sz w:val="23"/>
        </w:rPr>
        <w:t xml:space="preserve"> </w:t>
      </w:r>
      <w:r>
        <w:rPr>
          <w:w w:val="105"/>
          <w:sz w:val="23"/>
        </w:rPr>
        <w:t>section</w:t>
      </w:r>
      <w:r>
        <w:rPr>
          <w:spacing w:val="-8"/>
          <w:w w:val="105"/>
          <w:sz w:val="23"/>
        </w:rPr>
        <w:t xml:space="preserve"> </w:t>
      </w:r>
      <w:r>
        <w:rPr>
          <w:w w:val="105"/>
          <w:sz w:val="23"/>
        </w:rPr>
        <w:t>of</w:t>
      </w:r>
      <w:r>
        <w:rPr>
          <w:spacing w:val="-12"/>
          <w:w w:val="105"/>
          <w:sz w:val="23"/>
        </w:rPr>
        <w:t xml:space="preserve"> </w:t>
      </w:r>
      <w:r>
        <w:rPr>
          <w:w w:val="105"/>
          <w:sz w:val="23"/>
        </w:rPr>
        <w:t>an</w:t>
      </w:r>
      <w:r>
        <w:rPr>
          <w:spacing w:val="-9"/>
          <w:w w:val="105"/>
          <w:sz w:val="23"/>
        </w:rPr>
        <w:t xml:space="preserve"> </w:t>
      </w:r>
      <w:r>
        <w:rPr>
          <w:w w:val="105"/>
          <w:sz w:val="23"/>
        </w:rPr>
        <w:t>oscilloscope.</w:t>
      </w:r>
    </w:p>
    <w:p w:rsidR="00B141CF" w:rsidRDefault="009F45E6">
      <w:pPr>
        <w:pStyle w:val="ListParagraph"/>
        <w:numPr>
          <w:ilvl w:val="2"/>
          <w:numId w:val="114"/>
        </w:numPr>
        <w:tabs>
          <w:tab w:val="left" w:pos="2592"/>
          <w:tab w:val="left" w:pos="2593"/>
        </w:tabs>
        <w:spacing w:before="10"/>
        <w:rPr>
          <w:sz w:val="23"/>
        </w:rPr>
      </w:pPr>
      <w:r>
        <w:rPr>
          <w:w w:val="105"/>
          <w:sz w:val="23"/>
        </w:rPr>
        <w:t>Explain</w:t>
      </w:r>
      <w:r>
        <w:rPr>
          <w:spacing w:val="-8"/>
          <w:w w:val="105"/>
          <w:sz w:val="23"/>
        </w:rPr>
        <w:t xml:space="preserve"> </w:t>
      </w:r>
      <w:r>
        <w:rPr>
          <w:w w:val="105"/>
          <w:sz w:val="23"/>
        </w:rPr>
        <w:t>the</w:t>
      </w:r>
      <w:r>
        <w:rPr>
          <w:spacing w:val="-10"/>
          <w:w w:val="105"/>
          <w:sz w:val="23"/>
        </w:rPr>
        <w:t xml:space="preserve"> </w:t>
      </w:r>
      <w:r>
        <w:rPr>
          <w:w w:val="105"/>
          <w:sz w:val="23"/>
        </w:rPr>
        <w:t>function</w:t>
      </w:r>
      <w:r>
        <w:rPr>
          <w:spacing w:val="-8"/>
          <w:w w:val="105"/>
          <w:sz w:val="23"/>
        </w:rPr>
        <w:t xml:space="preserve"> </w:t>
      </w:r>
      <w:r>
        <w:rPr>
          <w:w w:val="105"/>
          <w:sz w:val="23"/>
        </w:rPr>
        <w:t>of</w:t>
      </w:r>
      <w:r>
        <w:rPr>
          <w:spacing w:val="-12"/>
          <w:w w:val="105"/>
          <w:sz w:val="23"/>
        </w:rPr>
        <w:t xml:space="preserve"> </w:t>
      </w:r>
      <w:r>
        <w:rPr>
          <w:w w:val="105"/>
          <w:sz w:val="23"/>
        </w:rPr>
        <w:t>each</w:t>
      </w:r>
      <w:r>
        <w:rPr>
          <w:spacing w:val="-9"/>
          <w:w w:val="105"/>
          <w:sz w:val="23"/>
        </w:rPr>
        <w:t xml:space="preserve"> </w:t>
      </w:r>
      <w:r>
        <w:rPr>
          <w:w w:val="105"/>
          <w:sz w:val="23"/>
        </w:rPr>
        <w:t>block</w:t>
      </w:r>
      <w:r>
        <w:rPr>
          <w:spacing w:val="-7"/>
          <w:w w:val="105"/>
          <w:sz w:val="23"/>
        </w:rPr>
        <w:t xml:space="preserve"> </w:t>
      </w:r>
      <w:r>
        <w:rPr>
          <w:w w:val="105"/>
          <w:sz w:val="23"/>
        </w:rPr>
        <w:t>of</w:t>
      </w:r>
      <w:r>
        <w:rPr>
          <w:spacing w:val="-13"/>
          <w:w w:val="105"/>
          <w:sz w:val="23"/>
        </w:rPr>
        <w:t xml:space="preserve"> </w:t>
      </w:r>
      <w:r>
        <w:rPr>
          <w:w w:val="105"/>
          <w:sz w:val="23"/>
        </w:rPr>
        <w:t>vertical</w:t>
      </w:r>
      <w:r>
        <w:rPr>
          <w:spacing w:val="-13"/>
          <w:w w:val="105"/>
          <w:sz w:val="23"/>
        </w:rPr>
        <w:t xml:space="preserve"> </w:t>
      </w:r>
      <w:r>
        <w:rPr>
          <w:w w:val="105"/>
          <w:sz w:val="23"/>
        </w:rPr>
        <w:t>section</w:t>
      </w:r>
      <w:r>
        <w:rPr>
          <w:spacing w:val="-8"/>
          <w:w w:val="105"/>
          <w:sz w:val="23"/>
        </w:rPr>
        <w:t xml:space="preserve"> </w:t>
      </w:r>
      <w:r>
        <w:rPr>
          <w:w w:val="105"/>
          <w:sz w:val="23"/>
        </w:rPr>
        <w:t>of</w:t>
      </w:r>
      <w:r>
        <w:rPr>
          <w:spacing w:val="-12"/>
          <w:w w:val="105"/>
          <w:sz w:val="23"/>
        </w:rPr>
        <w:t xml:space="preserve"> </w:t>
      </w:r>
      <w:r>
        <w:rPr>
          <w:w w:val="105"/>
          <w:sz w:val="23"/>
        </w:rPr>
        <w:t>CRO.</w:t>
      </w:r>
    </w:p>
    <w:p w:rsidR="00B141CF" w:rsidRDefault="009F45E6">
      <w:pPr>
        <w:pStyle w:val="ListParagraph"/>
        <w:numPr>
          <w:ilvl w:val="2"/>
          <w:numId w:val="114"/>
        </w:numPr>
        <w:tabs>
          <w:tab w:val="left" w:pos="2592"/>
          <w:tab w:val="left" w:pos="2593"/>
        </w:tabs>
        <w:rPr>
          <w:sz w:val="23"/>
        </w:rPr>
      </w:pPr>
      <w:r>
        <w:rPr>
          <w:w w:val="105"/>
          <w:sz w:val="23"/>
        </w:rPr>
        <w:t>Describe</w:t>
      </w:r>
      <w:r>
        <w:rPr>
          <w:spacing w:val="-10"/>
          <w:w w:val="105"/>
          <w:sz w:val="23"/>
        </w:rPr>
        <w:t xml:space="preserve"> </w:t>
      </w:r>
      <w:r>
        <w:rPr>
          <w:w w:val="105"/>
          <w:sz w:val="23"/>
        </w:rPr>
        <w:t>the</w:t>
      </w:r>
      <w:r>
        <w:rPr>
          <w:spacing w:val="-10"/>
          <w:w w:val="105"/>
          <w:sz w:val="23"/>
        </w:rPr>
        <w:t xml:space="preserve"> </w:t>
      </w:r>
      <w:r>
        <w:rPr>
          <w:w w:val="105"/>
          <w:sz w:val="23"/>
        </w:rPr>
        <w:t>purpose</w:t>
      </w:r>
      <w:r>
        <w:rPr>
          <w:spacing w:val="-8"/>
          <w:w w:val="105"/>
          <w:sz w:val="23"/>
        </w:rPr>
        <w:t xml:space="preserve"> </w:t>
      </w:r>
      <w:r>
        <w:rPr>
          <w:w w:val="105"/>
          <w:sz w:val="23"/>
        </w:rPr>
        <w:t>of</w:t>
      </w:r>
      <w:r>
        <w:rPr>
          <w:spacing w:val="-12"/>
          <w:w w:val="105"/>
          <w:sz w:val="23"/>
        </w:rPr>
        <w:t xml:space="preserve"> </w:t>
      </w:r>
      <w:r>
        <w:rPr>
          <w:w w:val="105"/>
          <w:sz w:val="23"/>
        </w:rPr>
        <w:t>delay</w:t>
      </w:r>
      <w:r>
        <w:rPr>
          <w:spacing w:val="-16"/>
          <w:w w:val="105"/>
          <w:sz w:val="23"/>
        </w:rPr>
        <w:t xml:space="preserve"> </w:t>
      </w:r>
      <w:r>
        <w:rPr>
          <w:w w:val="105"/>
          <w:sz w:val="23"/>
        </w:rPr>
        <w:t>line</w:t>
      </w:r>
      <w:r>
        <w:rPr>
          <w:spacing w:val="-9"/>
          <w:w w:val="105"/>
          <w:sz w:val="23"/>
        </w:rPr>
        <w:t xml:space="preserve"> </w:t>
      </w:r>
      <w:r>
        <w:rPr>
          <w:w w:val="105"/>
          <w:sz w:val="23"/>
        </w:rPr>
        <w:t>in</w:t>
      </w:r>
      <w:r>
        <w:rPr>
          <w:spacing w:val="-9"/>
          <w:w w:val="105"/>
          <w:sz w:val="23"/>
        </w:rPr>
        <w:t xml:space="preserve"> </w:t>
      </w:r>
      <w:r>
        <w:rPr>
          <w:w w:val="105"/>
          <w:sz w:val="23"/>
        </w:rPr>
        <w:t>the</w:t>
      </w:r>
      <w:r>
        <w:rPr>
          <w:spacing w:val="-9"/>
          <w:w w:val="105"/>
          <w:sz w:val="23"/>
        </w:rPr>
        <w:t xml:space="preserve"> </w:t>
      </w:r>
      <w:r>
        <w:rPr>
          <w:w w:val="105"/>
          <w:sz w:val="23"/>
        </w:rPr>
        <w:t>vertical</w:t>
      </w:r>
      <w:r>
        <w:rPr>
          <w:spacing w:val="-13"/>
          <w:w w:val="105"/>
          <w:sz w:val="23"/>
        </w:rPr>
        <w:t xml:space="preserve"> </w:t>
      </w:r>
      <w:r>
        <w:rPr>
          <w:w w:val="105"/>
          <w:sz w:val="23"/>
        </w:rPr>
        <w:t>section</w:t>
      </w:r>
      <w:r>
        <w:rPr>
          <w:spacing w:val="-8"/>
          <w:w w:val="105"/>
          <w:sz w:val="23"/>
        </w:rPr>
        <w:t xml:space="preserve"> </w:t>
      </w:r>
      <w:r>
        <w:rPr>
          <w:w w:val="105"/>
          <w:sz w:val="23"/>
        </w:rPr>
        <w:t>of</w:t>
      </w:r>
      <w:r>
        <w:rPr>
          <w:spacing w:val="-12"/>
          <w:w w:val="105"/>
          <w:sz w:val="23"/>
        </w:rPr>
        <w:t xml:space="preserve"> </w:t>
      </w:r>
      <w:r>
        <w:rPr>
          <w:w w:val="105"/>
          <w:sz w:val="23"/>
        </w:rPr>
        <w:t>a</w:t>
      </w:r>
      <w:r>
        <w:rPr>
          <w:spacing w:val="-10"/>
          <w:w w:val="105"/>
          <w:sz w:val="23"/>
        </w:rPr>
        <w:t xml:space="preserve"> </w:t>
      </w:r>
      <w:r>
        <w:rPr>
          <w:w w:val="105"/>
          <w:sz w:val="23"/>
        </w:rPr>
        <w:t>CRO.</w:t>
      </w:r>
    </w:p>
    <w:p w:rsidR="00B141CF" w:rsidRDefault="009F45E6">
      <w:pPr>
        <w:pStyle w:val="ListParagraph"/>
        <w:numPr>
          <w:ilvl w:val="2"/>
          <w:numId w:val="114"/>
        </w:numPr>
        <w:tabs>
          <w:tab w:val="left" w:pos="2592"/>
          <w:tab w:val="left" w:pos="2593"/>
        </w:tabs>
        <w:spacing w:before="17"/>
        <w:rPr>
          <w:sz w:val="23"/>
        </w:rPr>
      </w:pPr>
      <w:r>
        <w:rPr>
          <w:w w:val="105"/>
          <w:sz w:val="23"/>
        </w:rPr>
        <w:t xml:space="preserve">Draw the block diagram of the </w:t>
      </w:r>
      <w:r>
        <w:rPr>
          <w:spacing w:val="-3"/>
          <w:w w:val="105"/>
          <w:sz w:val="23"/>
        </w:rPr>
        <w:t xml:space="preserve">horizontal section </w:t>
      </w:r>
      <w:r>
        <w:rPr>
          <w:w w:val="105"/>
          <w:sz w:val="23"/>
        </w:rPr>
        <w:t>of a</w:t>
      </w:r>
      <w:r>
        <w:rPr>
          <w:spacing w:val="-13"/>
          <w:w w:val="105"/>
          <w:sz w:val="23"/>
        </w:rPr>
        <w:t xml:space="preserve"> </w:t>
      </w:r>
      <w:r>
        <w:rPr>
          <w:w w:val="105"/>
          <w:sz w:val="23"/>
        </w:rPr>
        <w:t>CRO.</w:t>
      </w:r>
    </w:p>
    <w:p w:rsidR="00B141CF" w:rsidRDefault="009F45E6">
      <w:pPr>
        <w:pStyle w:val="ListParagraph"/>
        <w:numPr>
          <w:ilvl w:val="2"/>
          <w:numId w:val="114"/>
        </w:numPr>
        <w:tabs>
          <w:tab w:val="left" w:pos="2592"/>
          <w:tab w:val="left" w:pos="2593"/>
        </w:tabs>
        <w:rPr>
          <w:sz w:val="23"/>
        </w:rPr>
      </w:pPr>
      <w:r>
        <w:rPr>
          <w:w w:val="105"/>
          <w:sz w:val="23"/>
        </w:rPr>
        <w:t>Explain</w:t>
      </w:r>
      <w:r>
        <w:rPr>
          <w:spacing w:val="-3"/>
          <w:w w:val="105"/>
          <w:sz w:val="23"/>
        </w:rPr>
        <w:t xml:space="preserve"> </w:t>
      </w:r>
      <w:r>
        <w:rPr>
          <w:w w:val="105"/>
          <w:sz w:val="23"/>
        </w:rPr>
        <w:t>the</w:t>
      </w:r>
      <w:r>
        <w:rPr>
          <w:spacing w:val="-2"/>
          <w:w w:val="105"/>
          <w:sz w:val="23"/>
        </w:rPr>
        <w:t xml:space="preserve"> </w:t>
      </w:r>
      <w:r>
        <w:rPr>
          <w:w w:val="105"/>
          <w:sz w:val="23"/>
        </w:rPr>
        <w:t>function</w:t>
      </w:r>
      <w:r>
        <w:rPr>
          <w:spacing w:val="-9"/>
          <w:w w:val="105"/>
          <w:sz w:val="23"/>
        </w:rPr>
        <w:t xml:space="preserve"> </w:t>
      </w:r>
      <w:r>
        <w:rPr>
          <w:w w:val="105"/>
          <w:sz w:val="23"/>
        </w:rPr>
        <w:t>of</w:t>
      </w:r>
      <w:r>
        <w:rPr>
          <w:spacing w:val="-5"/>
          <w:w w:val="105"/>
          <w:sz w:val="23"/>
        </w:rPr>
        <w:t xml:space="preserve"> </w:t>
      </w:r>
      <w:r>
        <w:rPr>
          <w:w w:val="105"/>
          <w:sz w:val="23"/>
        </w:rPr>
        <w:t>each</w:t>
      </w:r>
      <w:r>
        <w:rPr>
          <w:spacing w:val="-3"/>
          <w:w w:val="105"/>
          <w:sz w:val="23"/>
        </w:rPr>
        <w:t xml:space="preserve"> </w:t>
      </w:r>
      <w:r>
        <w:rPr>
          <w:w w:val="105"/>
          <w:sz w:val="23"/>
        </w:rPr>
        <w:t>block</w:t>
      </w:r>
      <w:r>
        <w:rPr>
          <w:spacing w:val="-3"/>
          <w:w w:val="105"/>
          <w:sz w:val="23"/>
        </w:rPr>
        <w:t xml:space="preserve"> </w:t>
      </w:r>
      <w:r>
        <w:rPr>
          <w:w w:val="105"/>
          <w:sz w:val="23"/>
        </w:rPr>
        <w:t>of</w:t>
      </w:r>
      <w:r>
        <w:rPr>
          <w:spacing w:val="-3"/>
          <w:w w:val="105"/>
          <w:sz w:val="23"/>
        </w:rPr>
        <w:t xml:space="preserve"> </w:t>
      </w:r>
      <w:r>
        <w:rPr>
          <w:w w:val="105"/>
          <w:sz w:val="23"/>
        </w:rPr>
        <w:t>horizontal</w:t>
      </w:r>
      <w:r>
        <w:rPr>
          <w:spacing w:val="-13"/>
          <w:w w:val="105"/>
          <w:sz w:val="23"/>
        </w:rPr>
        <w:t xml:space="preserve"> </w:t>
      </w:r>
      <w:r>
        <w:rPr>
          <w:w w:val="105"/>
          <w:sz w:val="23"/>
        </w:rPr>
        <w:t>section</w:t>
      </w:r>
      <w:r>
        <w:rPr>
          <w:spacing w:val="-3"/>
          <w:w w:val="105"/>
          <w:sz w:val="23"/>
        </w:rPr>
        <w:t xml:space="preserve"> </w:t>
      </w:r>
      <w:r>
        <w:rPr>
          <w:w w:val="105"/>
          <w:sz w:val="23"/>
        </w:rPr>
        <w:t>of</w:t>
      </w:r>
      <w:r>
        <w:rPr>
          <w:spacing w:val="-6"/>
          <w:w w:val="105"/>
          <w:sz w:val="23"/>
        </w:rPr>
        <w:t xml:space="preserve"> </w:t>
      </w:r>
      <w:r>
        <w:rPr>
          <w:w w:val="105"/>
          <w:sz w:val="23"/>
        </w:rPr>
        <w:t>a</w:t>
      </w:r>
      <w:r>
        <w:rPr>
          <w:spacing w:val="-8"/>
          <w:w w:val="105"/>
          <w:sz w:val="23"/>
        </w:rPr>
        <w:t xml:space="preserve"> </w:t>
      </w:r>
      <w:r>
        <w:rPr>
          <w:w w:val="105"/>
          <w:sz w:val="23"/>
        </w:rPr>
        <w:t>CRO.</w:t>
      </w:r>
    </w:p>
    <w:p w:rsidR="00B141CF" w:rsidRDefault="009F45E6">
      <w:pPr>
        <w:pStyle w:val="ListParagraph"/>
        <w:numPr>
          <w:ilvl w:val="2"/>
          <w:numId w:val="114"/>
        </w:numPr>
        <w:tabs>
          <w:tab w:val="left" w:pos="2592"/>
          <w:tab w:val="left" w:pos="2593"/>
        </w:tabs>
        <w:spacing w:line="254" w:lineRule="auto"/>
        <w:ind w:right="890"/>
        <w:rPr>
          <w:sz w:val="23"/>
        </w:rPr>
      </w:pPr>
      <w:r>
        <w:rPr>
          <w:w w:val="105"/>
          <w:sz w:val="23"/>
        </w:rPr>
        <w:t>Define</w:t>
      </w:r>
      <w:r>
        <w:rPr>
          <w:spacing w:val="-26"/>
          <w:w w:val="105"/>
          <w:sz w:val="23"/>
        </w:rPr>
        <w:t xml:space="preserve"> </w:t>
      </w:r>
      <w:r>
        <w:rPr>
          <w:w w:val="105"/>
          <w:sz w:val="23"/>
        </w:rPr>
        <w:t>the</w:t>
      </w:r>
      <w:r>
        <w:rPr>
          <w:spacing w:val="-27"/>
          <w:w w:val="105"/>
          <w:sz w:val="23"/>
        </w:rPr>
        <w:t xml:space="preserve"> </w:t>
      </w:r>
      <w:r>
        <w:rPr>
          <w:w w:val="105"/>
          <w:sz w:val="23"/>
        </w:rPr>
        <w:t>terms:</w:t>
      </w:r>
      <w:r>
        <w:rPr>
          <w:spacing w:val="-27"/>
          <w:w w:val="105"/>
          <w:sz w:val="23"/>
        </w:rPr>
        <w:t xml:space="preserve"> </w:t>
      </w:r>
      <w:r>
        <w:rPr>
          <w:spacing w:val="-3"/>
          <w:w w:val="105"/>
          <w:sz w:val="23"/>
        </w:rPr>
        <w:t>fluorescence,</w:t>
      </w:r>
      <w:r>
        <w:rPr>
          <w:spacing w:val="-33"/>
          <w:w w:val="105"/>
          <w:sz w:val="23"/>
        </w:rPr>
        <w:t xml:space="preserve"> </w:t>
      </w:r>
      <w:r>
        <w:rPr>
          <w:w w:val="105"/>
          <w:sz w:val="23"/>
        </w:rPr>
        <w:t>phosphorescence,</w:t>
      </w:r>
      <w:r>
        <w:rPr>
          <w:spacing w:val="-29"/>
          <w:w w:val="105"/>
          <w:sz w:val="23"/>
        </w:rPr>
        <w:t xml:space="preserve"> </w:t>
      </w:r>
      <w:r>
        <w:rPr>
          <w:spacing w:val="-3"/>
          <w:w w:val="105"/>
          <w:sz w:val="23"/>
        </w:rPr>
        <w:t>persistence,</w:t>
      </w:r>
      <w:r>
        <w:rPr>
          <w:spacing w:val="-33"/>
          <w:w w:val="105"/>
          <w:sz w:val="23"/>
        </w:rPr>
        <w:t xml:space="preserve"> </w:t>
      </w:r>
      <w:r>
        <w:rPr>
          <w:w w:val="105"/>
          <w:sz w:val="23"/>
        </w:rPr>
        <w:t xml:space="preserve">luminance, </w:t>
      </w:r>
      <w:r>
        <w:rPr>
          <w:spacing w:val="-3"/>
          <w:w w:val="105"/>
          <w:sz w:val="23"/>
        </w:rPr>
        <w:t>graticules and deflection</w:t>
      </w:r>
      <w:r>
        <w:rPr>
          <w:spacing w:val="-6"/>
          <w:w w:val="105"/>
          <w:sz w:val="23"/>
        </w:rPr>
        <w:t xml:space="preserve"> </w:t>
      </w:r>
      <w:r>
        <w:rPr>
          <w:spacing w:val="-3"/>
          <w:w w:val="105"/>
          <w:sz w:val="23"/>
        </w:rPr>
        <w:t>sensitivity.</w:t>
      </w:r>
    </w:p>
    <w:p w:rsidR="00B141CF" w:rsidRDefault="009F45E6">
      <w:pPr>
        <w:pStyle w:val="ListParagraph"/>
        <w:numPr>
          <w:ilvl w:val="2"/>
          <w:numId w:val="114"/>
        </w:numPr>
        <w:tabs>
          <w:tab w:val="left" w:pos="2592"/>
          <w:tab w:val="left" w:pos="2593"/>
        </w:tabs>
        <w:spacing w:before="0" w:line="258" w:lineRule="exact"/>
        <w:rPr>
          <w:sz w:val="23"/>
        </w:rPr>
      </w:pPr>
      <w:r>
        <w:rPr>
          <w:w w:val="105"/>
          <w:sz w:val="23"/>
        </w:rPr>
        <w:t xml:space="preserve">Identify the function of a sweep generator in </w:t>
      </w:r>
      <w:r>
        <w:rPr>
          <w:spacing w:val="-3"/>
          <w:w w:val="105"/>
          <w:sz w:val="23"/>
        </w:rPr>
        <w:t>an</w:t>
      </w:r>
      <w:r>
        <w:rPr>
          <w:spacing w:val="-11"/>
          <w:w w:val="105"/>
          <w:sz w:val="23"/>
        </w:rPr>
        <w:t xml:space="preserve"> </w:t>
      </w:r>
      <w:r>
        <w:rPr>
          <w:spacing w:val="-3"/>
          <w:w w:val="105"/>
          <w:sz w:val="23"/>
        </w:rPr>
        <w:t>oscilloscope.</w:t>
      </w:r>
    </w:p>
    <w:p w:rsidR="00B141CF" w:rsidRDefault="009F45E6">
      <w:pPr>
        <w:pStyle w:val="ListParagraph"/>
        <w:numPr>
          <w:ilvl w:val="2"/>
          <w:numId w:val="114"/>
        </w:numPr>
        <w:tabs>
          <w:tab w:val="left" w:pos="2658"/>
        </w:tabs>
        <w:ind w:left="2657" w:hanging="786"/>
        <w:rPr>
          <w:sz w:val="23"/>
        </w:rPr>
      </w:pPr>
      <w:r>
        <w:rPr>
          <w:spacing w:val="-3"/>
          <w:w w:val="105"/>
          <w:sz w:val="23"/>
        </w:rPr>
        <w:t xml:space="preserve">List </w:t>
      </w:r>
      <w:r>
        <w:rPr>
          <w:w w:val="105"/>
          <w:sz w:val="23"/>
        </w:rPr>
        <w:t>the types of sweep generator used in</w:t>
      </w:r>
      <w:r>
        <w:rPr>
          <w:spacing w:val="6"/>
          <w:w w:val="105"/>
          <w:sz w:val="23"/>
        </w:rPr>
        <w:t xml:space="preserve"> </w:t>
      </w:r>
      <w:r>
        <w:rPr>
          <w:spacing w:val="-3"/>
          <w:w w:val="105"/>
          <w:sz w:val="23"/>
        </w:rPr>
        <w:t>oscilloscopes.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2"/>
          <w:numId w:val="114"/>
        </w:numPr>
        <w:tabs>
          <w:tab w:val="left" w:pos="2593"/>
        </w:tabs>
        <w:spacing w:before="77" w:line="247" w:lineRule="auto"/>
        <w:ind w:right="637"/>
        <w:rPr>
          <w:sz w:val="23"/>
        </w:rPr>
      </w:pPr>
      <w:r>
        <w:rPr>
          <w:w w:val="105"/>
          <w:sz w:val="23"/>
        </w:rPr>
        <w:lastRenderedPageBreak/>
        <w:t>Identify</w:t>
      </w:r>
      <w:r>
        <w:rPr>
          <w:spacing w:val="-9"/>
          <w:w w:val="105"/>
          <w:sz w:val="23"/>
        </w:rPr>
        <w:t xml:space="preserve"> </w:t>
      </w:r>
      <w:r>
        <w:rPr>
          <w:w w:val="105"/>
          <w:sz w:val="23"/>
        </w:rPr>
        <w:t>the</w:t>
      </w:r>
      <w:r>
        <w:rPr>
          <w:spacing w:val="-7"/>
          <w:w w:val="105"/>
          <w:sz w:val="23"/>
        </w:rPr>
        <w:t xml:space="preserve"> </w:t>
      </w:r>
      <w:r>
        <w:rPr>
          <w:spacing w:val="-3"/>
          <w:w w:val="105"/>
          <w:sz w:val="23"/>
        </w:rPr>
        <w:t>differentiator</w:t>
      </w:r>
      <w:r>
        <w:rPr>
          <w:spacing w:val="-18"/>
          <w:w w:val="105"/>
          <w:sz w:val="23"/>
        </w:rPr>
        <w:t xml:space="preserve"> </w:t>
      </w:r>
      <w:r>
        <w:rPr>
          <w:w w:val="105"/>
          <w:sz w:val="23"/>
        </w:rPr>
        <w:t>circuit</w:t>
      </w:r>
      <w:r>
        <w:rPr>
          <w:spacing w:val="-12"/>
          <w:w w:val="105"/>
          <w:sz w:val="23"/>
        </w:rPr>
        <w:t xml:space="preserve"> </w:t>
      </w:r>
      <w:r>
        <w:rPr>
          <w:spacing w:val="-3"/>
          <w:w w:val="105"/>
          <w:sz w:val="23"/>
        </w:rPr>
        <w:t>following</w:t>
      </w:r>
      <w:r>
        <w:rPr>
          <w:spacing w:val="-11"/>
          <w:w w:val="105"/>
          <w:sz w:val="23"/>
        </w:rPr>
        <w:t xml:space="preserve"> </w:t>
      </w:r>
      <w:r>
        <w:rPr>
          <w:w w:val="105"/>
          <w:sz w:val="23"/>
        </w:rPr>
        <w:t>a</w:t>
      </w:r>
      <w:r>
        <w:rPr>
          <w:spacing w:val="-9"/>
          <w:w w:val="105"/>
          <w:sz w:val="23"/>
        </w:rPr>
        <w:t xml:space="preserve"> </w:t>
      </w:r>
      <w:r>
        <w:rPr>
          <w:spacing w:val="-3"/>
          <w:w w:val="105"/>
          <w:sz w:val="23"/>
        </w:rPr>
        <w:t>clipper</w:t>
      </w:r>
      <w:r>
        <w:rPr>
          <w:spacing w:val="-10"/>
          <w:w w:val="105"/>
          <w:sz w:val="23"/>
        </w:rPr>
        <w:t xml:space="preserve"> </w:t>
      </w:r>
      <w:r>
        <w:rPr>
          <w:w w:val="105"/>
          <w:sz w:val="23"/>
        </w:rPr>
        <w:t>in</w:t>
      </w:r>
      <w:r>
        <w:rPr>
          <w:spacing w:val="-9"/>
          <w:w w:val="105"/>
          <w:sz w:val="23"/>
        </w:rPr>
        <w:t xml:space="preserve"> </w:t>
      </w:r>
      <w:r>
        <w:rPr>
          <w:w w:val="105"/>
          <w:sz w:val="23"/>
        </w:rPr>
        <w:t>the</w:t>
      </w:r>
      <w:r>
        <w:rPr>
          <w:spacing w:val="-8"/>
          <w:w w:val="105"/>
          <w:sz w:val="23"/>
        </w:rPr>
        <w:t xml:space="preserve"> </w:t>
      </w:r>
      <w:r>
        <w:rPr>
          <w:w w:val="105"/>
          <w:sz w:val="23"/>
        </w:rPr>
        <w:t>sync</w:t>
      </w:r>
      <w:r>
        <w:rPr>
          <w:spacing w:val="-9"/>
          <w:w w:val="105"/>
          <w:sz w:val="23"/>
        </w:rPr>
        <w:t xml:space="preserve"> </w:t>
      </w:r>
      <w:r>
        <w:rPr>
          <w:w w:val="105"/>
          <w:sz w:val="23"/>
        </w:rPr>
        <w:t>section</w:t>
      </w:r>
      <w:r>
        <w:rPr>
          <w:spacing w:val="-8"/>
          <w:w w:val="105"/>
          <w:sz w:val="23"/>
        </w:rPr>
        <w:t xml:space="preserve"> </w:t>
      </w:r>
      <w:r>
        <w:rPr>
          <w:w w:val="105"/>
          <w:sz w:val="23"/>
        </w:rPr>
        <w:t>of</w:t>
      </w:r>
      <w:r>
        <w:rPr>
          <w:spacing w:val="-11"/>
          <w:w w:val="105"/>
          <w:sz w:val="23"/>
        </w:rPr>
        <w:t xml:space="preserve"> </w:t>
      </w:r>
      <w:r>
        <w:rPr>
          <w:w w:val="105"/>
          <w:sz w:val="23"/>
        </w:rPr>
        <w:t>a CRO.</w:t>
      </w:r>
    </w:p>
    <w:p w:rsidR="00B141CF" w:rsidRDefault="009F45E6">
      <w:pPr>
        <w:pStyle w:val="ListParagraph"/>
        <w:numPr>
          <w:ilvl w:val="2"/>
          <w:numId w:val="114"/>
        </w:numPr>
        <w:tabs>
          <w:tab w:val="left" w:pos="2593"/>
        </w:tabs>
        <w:spacing w:before="2"/>
        <w:rPr>
          <w:sz w:val="23"/>
        </w:rPr>
      </w:pPr>
      <w:r>
        <w:rPr>
          <w:w w:val="105"/>
          <w:sz w:val="23"/>
        </w:rPr>
        <w:t>Identify</w:t>
      </w:r>
      <w:r>
        <w:rPr>
          <w:spacing w:val="-4"/>
          <w:w w:val="105"/>
          <w:sz w:val="23"/>
        </w:rPr>
        <w:t xml:space="preserve"> </w:t>
      </w:r>
      <w:r>
        <w:rPr>
          <w:w w:val="105"/>
          <w:sz w:val="23"/>
        </w:rPr>
        <w:t>the</w:t>
      </w:r>
      <w:r>
        <w:rPr>
          <w:spacing w:val="-2"/>
          <w:w w:val="105"/>
          <w:sz w:val="23"/>
        </w:rPr>
        <w:t xml:space="preserve"> </w:t>
      </w:r>
      <w:r>
        <w:rPr>
          <w:w w:val="105"/>
          <w:sz w:val="23"/>
        </w:rPr>
        <w:t>action</w:t>
      </w:r>
      <w:r>
        <w:rPr>
          <w:spacing w:val="-9"/>
          <w:w w:val="105"/>
          <w:sz w:val="23"/>
        </w:rPr>
        <w:t xml:space="preserve"> </w:t>
      </w:r>
      <w:r>
        <w:rPr>
          <w:w w:val="105"/>
          <w:sz w:val="23"/>
        </w:rPr>
        <w:t>of</w:t>
      </w:r>
      <w:r>
        <w:rPr>
          <w:spacing w:val="-6"/>
          <w:w w:val="105"/>
          <w:sz w:val="23"/>
        </w:rPr>
        <w:t xml:space="preserve"> </w:t>
      </w:r>
      <w:r>
        <w:rPr>
          <w:w w:val="105"/>
          <w:sz w:val="23"/>
        </w:rPr>
        <w:t>Schmitt</w:t>
      </w:r>
      <w:r>
        <w:rPr>
          <w:spacing w:val="-8"/>
          <w:w w:val="105"/>
          <w:sz w:val="23"/>
        </w:rPr>
        <w:t xml:space="preserve"> </w:t>
      </w:r>
      <w:r>
        <w:rPr>
          <w:w w:val="105"/>
          <w:sz w:val="23"/>
        </w:rPr>
        <w:t>trigger</w:t>
      </w:r>
      <w:r>
        <w:rPr>
          <w:spacing w:val="-4"/>
          <w:w w:val="105"/>
          <w:sz w:val="23"/>
        </w:rPr>
        <w:t xml:space="preserve"> </w:t>
      </w:r>
      <w:r>
        <w:rPr>
          <w:w w:val="105"/>
          <w:sz w:val="23"/>
        </w:rPr>
        <w:t>circuit</w:t>
      </w:r>
      <w:r>
        <w:rPr>
          <w:spacing w:val="-7"/>
          <w:w w:val="105"/>
          <w:sz w:val="23"/>
        </w:rPr>
        <w:t xml:space="preserve"> </w:t>
      </w:r>
      <w:r>
        <w:rPr>
          <w:w w:val="105"/>
          <w:sz w:val="23"/>
        </w:rPr>
        <w:t>in</w:t>
      </w:r>
      <w:r>
        <w:rPr>
          <w:spacing w:val="-3"/>
          <w:w w:val="105"/>
          <w:sz w:val="23"/>
        </w:rPr>
        <w:t xml:space="preserve"> </w:t>
      </w:r>
      <w:r>
        <w:rPr>
          <w:w w:val="105"/>
          <w:sz w:val="23"/>
        </w:rPr>
        <w:t>a</w:t>
      </w:r>
      <w:r>
        <w:rPr>
          <w:spacing w:val="-5"/>
          <w:w w:val="105"/>
          <w:sz w:val="23"/>
        </w:rPr>
        <w:t xml:space="preserve"> </w:t>
      </w:r>
      <w:r>
        <w:rPr>
          <w:spacing w:val="-3"/>
          <w:w w:val="105"/>
          <w:sz w:val="23"/>
        </w:rPr>
        <w:t>triggered</w:t>
      </w:r>
      <w:r>
        <w:rPr>
          <w:spacing w:val="-2"/>
          <w:w w:val="105"/>
          <w:sz w:val="23"/>
        </w:rPr>
        <w:t xml:space="preserve"> </w:t>
      </w:r>
      <w:r>
        <w:rPr>
          <w:spacing w:val="-3"/>
          <w:w w:val="105"/>
          <w:sz w:val="23"/>
        </w:rPr>
        <w:t>oscilloscope.</w:t>
      </w:r>
    </w:p>
    <w:p w:rsidR="00B141CF" w:rsidRDefault="009F45E6">
      <w:pPr>
        <w:pStyle w:val="ListParagraph"/>
        <w:numPr>
          <w:ilvl w:val="2"/>
          <w:numId w:val="114"/>
        </w:numPr>
        <w:tabs>
          <w:tab w:val="left" w:pos="2528"/>
        </w:tabs>
        <w:spacing w:before="10" w:line="254" w:lineRule="auto"/>
        <w:ind w:right="409"/>
        <w:rPr>
          <w:sz w:val="23"/>
        </w:rPr>
      </w:pPr>
      <w:r>
        <w:rPr>
          <w:w w:val="105"/>
          <w:sz w:val="23"/>
        </w:rPr>
        <w:t>List</w:t>
      </w:r>
      <w:r>
        <w:rPr>
          <w:spacing w:val="-15"/>
          <w:w w:val="105"/>
          <w:sz w:val="23"/>
        </w:rPr>
        <w:t xml:space="preserve"> </w:t>
      </w:r>
      <w:r>
        <w:rPr>
          <w:w w:val="105"/>
          <w:sz w:val="23"/>
        </w:rPr>
        <w:t>the</w:t>
      </w:r>
      <w:r>
        <w:rPr>
          <w:spacing w:val="-13"/>
          <w:w w:val="105"/>
          <w:sz w:val="23"/>
        </w:rPr>
        <w:t xml:space="preserve"> </w:t>
      </w:r>
      <w:r>
        <w:rPr>
          <w:w w:val="105"/>
          <w:sz w:val="23"/>
        </w:rPr>
        <w:t>application</w:t>
      </w:r>
      <w:r>
        <w:rPr>
          <w:spacing w:val="-10"/>
          <w:w w:val="105"/>
          <w:sz w:val="23"/>
        </w:rPr>
        <w:t xml:space="preserve"> </w:t>
      </w:r>
      <w:r>
        <w:rPr>
          <w:w w:val="105"/>
          <w:sz w:val="23"/>
        </w:rPr>
        <w:t>for</w:t>
      </w:r>
      <w:r>
        <w:rPr>
          <w:spacing w:val="-14"/>
          <w:w w:val="105"/>
          <w:sz w:val="23"/>
        </w:rPr>
        <w:t xml:space="preserve"> </w:t>
      </w:r>
      <w:r>
        <w:rPr>
          <w:w w:val="105"/>
          <w:sz w:val="23"/>
        </w:rPr>
        <w:t>which</w:t>
      </w:r>
      <w:r>
        <w:rPr>
          <w:spacing w:val="-10"/>
          <w:w w:val="105"/>
          <w:sz w:val="23"/>
        </w:rPr>
        <w:t xml:space="preserve"> </w:t>
      </w:r>
      <w:r>
        <w:rPr>
          <w:spacing w:val="-4"/>
          <w:w w:val="105"/>
          <w:sz w:val="23"/>
        </w:rPr>
        <w:t>triggered</w:t>
      </w:r>
      <w:r>
        <w:rPr>
          <w:spacing w:val="-12"/>
          <w:w w:val="105"/>
          <w:sz w:val="23"/>
        </w:rPr>
        <w:t xml:space="preserve"> </w:t>
      </w:r>
      <w:r>
        <w:rPr>
          <w:w w:val="105"/>
          <w:sz w:val="23"/>
        </w:rPr>
        <w:t>sweep</w:t>
      </w:r>
      <w:r>
        <w:rPr>
          <w:spacing w:val="-16"/>
          <w:w w:val="105"/>
          <w:sz w:val="23"/>
        </w:rPr>
        <w:t xml:space="preserve"> </w:t>
      </w:r>
      <w:r>
        <w:rPr>
          <w:w w:val="105"/>
          <w:sz w:val="23"/>
        </w:rPr>
        <w:t>is</w:t>
      </w:r>
      <w:r>
        <w:rPr>
          <w:spacing w:val="-13"/>
          <w:w w:val="105"/>
          <w:sz w:val="23"/>
        </w:rPr>
        <w:t xml:space="preserve"> </w:t>
      </w:r>
      <w:r>
        <w:rPr>
          <w:w w:val="105"/>
          <w:sz w:val="23"/>
        </w:rPr>
        <w:t>superior</w:t>
      </w:r>
      <w:r>
        <w:rPr>
          <w:spacing w:val="-13"/>
          <w:w w:val="105"/>
          <w:sz w:val="23"/>
        </w:rPr>
        <w:t xml:space="preserve"> </w:t>
      </w:r>
      <w:r>
        <w:rPr>
          <w:w w:val="105"/>
          <w:sz w:val="23"/>
        </w:rPr>
        <w:t>to</w:t>
      </w:r>
      <w:r>
        <w:rPr>
          <w:spacing w:val="-12"/>
          <w:w w:val="105"/>
          <w:sz w:val="23"/>
        </w:rPr>
        <w:t xml:space="preserve"> </w:t>
      </w:r>
      <w:r>
        <w:rPr>
          <w:w w:val="105"/>
          <w:sz w:val="23"/>
        </w:rPr>
        <w:t>a</w:t>
      </w:r>
      <w:r>
        <w:rPr>
          <w:spacing w:val="-11"/>
          <w:w w:val="105"/>
          <w:sz w:val="23"/>
        </w:rPr>
        <w:t xml:space="preserve"> </w:t>
      </w:r>
      <w:r>
        <w:rPr>
          <w:w w:val="105"/>
          <w:sz w:val="23"/>
        </w:rPr>
        <w:t>recurrent</w:t>
      </w:r>
      <w:r>
        <w:rPr>
          <w:spacing w:val="-21"/>
          <w:w w:val="105"/>
          <w:sz w:val="23"/>
        </w:rPr>
        <w:t xml:space="preserve"> </w:t>
      </w:r>
      <w:r>
        <w:rPr>
          <w:spacing w:val="-3"/>
          <w:w w:val="105"/>
          <w:sz w:val="23"/>
        </w:rPr>
        <w:t>type</w:t>
      </w:r>
      <w:r>
        <w:rPr>
          <w:spacing w:val="-11"/>
          <w:w w:val="105"/>
          <w:sz w:val="23"/>
        </w:rPr>
        <w:t xml:space="preserve"> </w:t>
      </w:r>
      <w:r>
        <w:rPr>
          <w:w w:val="105"/>
          <w:sz w:val="23"/>
        </w:rPr>
        <w:t>of sweep.</w:t>
      </w:r>
    </w:p>
    <w:p w:rsidR="00B141CF" w:rsidRDefault="00B141CF">
      <w:pPr>
        <w:pStyle w:val="BodyText"/>
        <w:spacing w:before="2"/>
        <w:ind w:left="0" w:firstLine="0"/>
      </w:pPr>
    </w:p>
    <w:p w:rsidR="00B141CF" w:rsidRDefault="009F45E6">
      <w:pPr>
        <w:pStyle w:val="Heading1"/>
        <w:numPr>
          <w:ilvl w:val="1"/>
          <w:numId w:val="105"/>
        </w:numPr>
        <w:tabs>
          <w:tab w:val="left" w:pos="1872"/>
          <w:tab w:val="left" w:pos="1873"/>
        </w:tabs>
        <w:spacing w:before="1"/>
        <w:ind w:left="1872" w:hanging="722"/>
      </w:pPr>
      <w:r>
        <w:rPr>
          <w:w w:val="105"/>
        </w:rPr>
        <w:t>Dual Trace</w:t>
      </w:r>
      <w:r>
        <w:rPr>
          <w:spacing w:val="-19"/>
          <w:w w:val="105"/>
        </w:rPr>
        <w:t xml:space="preserve"> </w:t>
      </w:r>
      <w:r>
        <w:rPr>
          <w:w w:val="105"/>
        </w:rPr>
        <w:t>Oscilloscope</w:t>
      </w:r>
    </w:p>
    <w:p w:rsidR="00B141CF" w:rsidRDefault="009F45E6">
      <w:pPr>
        <w:pStyle w:val="ListParagraph"/>
        <w:numPr>
          <w:ilvl w:val="2"/>
          <w:numId w:val="115"/>
        </w:numPr>
        <w:tabs>
          <w:tab w:val="left" w:pos="2592"/>
          <w:tab w:val="left" w:pos="2593"/>
        </w:tabs>
        <w:rPr>
          <w:sz w:val="23"/>
        </w:rPr>
      </w:pPr>
      <w:r>
        <w:rPr>
          <w:w w:val="105"/>
          <w:sz w:val="23"/>
        </w:rPr>
        <w:t xml:space="preserve">Describe the </w:t>
      </w:r>
      <w:r>
        <w:rPr>
          <w:spacing w:val="-3"/>
          <w:w w:val="105"/>
          <w:sz w:val="23"/>
        </w:rPr>
        <w:t xml:space="preserve">importance </w:t>
      </w:r>
      <w:r>
        <w:rPr>
          <w:w w:val="105"/>
          <w:sz w:val="23"/>
        </w:rPr>
        <w:t>of dual trace</w:t>
      </w:r>
      <w:r>
        <w:rPr>
          <w:spacing w:val="-49"/>
          <w:w w:val="105"/>
          <w:sz w:val="23"/>
        </w:rPr>
        <w:t xml:space="preserve"> </w:t>
      </w:r>
      <w:r>
        <w:rPr>
          <w:w w:val="105"/>
          <w:sz w:val="23"/>
        </w:rPr>
        <w:t>oscilloscope.</w:t>
      </w:r>
    </w:p>
    <w:p w:rsidR="00B141CF" w:rsidRDefault="009F45E6">
      <w:pPr>
        <w:pStyle w:val="ListParagraph"/>
        <w:numPr>
          <w:ilvl w:val="2"/>
          <w:numId w:val="115"/>
        </w:numPr>
        <w:tabs>
          <w:tab w:val="left" w:pos="2592"/>
          <w:tab w:val="left" w:pos="2593"/>
        </w:tabs>
        <w:spacing w:before="16"/>
        <w:rPr>
          <w:sz w:val="23"/>
        </w:rPr>
      </w:pPr>
      <w:r>
        <w:rPr>
          <w:spacing w:val="-3"/>
          <w:w w:val="105"/>
          <w:sz w:val="23"/>
        </w:rPr>
        <w:t xml:space="preserve">Differentiate </w:t>
      </w:r>
      <w:r>
        <w:rPr>
          <w:w w:val="105"/>
          <w:sz w:val="23"/>
        </w:rPr>
        <w:t>a dual beam CRT from a dual</w:t>
      </w:r>
      <w:r>
        <w:rPr>
          <w:spacing w:val="-18"/>
          <w:w w:val="105"/>
          <w:sz w:val="23"/>
        </w:rPr>
        <w:t xml:space="preserve"> </w:t>
      </w:r>
      <w:r>
        <w:rPr>
          <w:w w:val="105"/>
          <w:sz w:val="23"/>
        </w:rPr>
        <w:t>trace</w:t>
      </w:r>
      <w:r w:rsidR="00203B98">
        <w:rPr>
          <w:w w:val="105"/>
          <w:sz w:val="23"/>
        </w:rPr>
        <w:t xml:space="preserve"> </w:t>
      </w:r>
      <w:r>
        <w:rPr>
          <w:w w:val="105"/>
          <w:sz w:val="23"/>
        </w:rPr>
        <w:t>CRT.</w:t>
      </w:r>
    </w:p>
    <w:p w:rsidR="00B141CF" w:rsidRDefault="009F45E6">
      <w:pPr>
        <w:pStyle w:val="ListParagraph"/>
        <w:numPr>
          <w:ilvl w:val="2"/>
          <w:numId w:val="115"/>
        </w:numPr>
        <w:tabs>
          <w:tab w:val="left" w:pos="2592"/>
          <w:tab w:val="left" w:pos="2593"/>
        </w:tabs>
        <w:rPr>
          <w:sz w:val="23"/>
        </w:rPr>
      </w:pPr>
      <w:r>
        <w:rPr>
          <w:w w:val="105"/>
          <w:sz w:val="23"/>
        </w:rPr>
        <w:t>Conversion single trace into a dual</w:t>
      </w:r>
      <w:r>
        <w:rPr>
          <w:spacing w:val="-19"/>
          <w:w w:val="105"/>
          <w:sz w:val="23"/>
        </w:rPr>
        <w:t xml:space="preserve"> </w:t>
      </w:r>
      <w:r>
        <w:rPr>
          <w:w w:val="105"/>
          <w:sz w:val="23"/>
        </w:rPr>
        <w:t>trace</w:t>
      </w:r>
      <w:r w:rsidR="00203B98">
        <w:rPr>
          <w:w w:val="105"/>
          <w:sz w:val="23"/>
        </w:rPr>
        <w:t xml:space="preserve"> </w:t>
      </w:r>
      <w:r>
        <w:rPr>
          <w:w w:val="105"/>
          <w:sz w:val="23"/>
        </w:rPr>
        <w:t>display.</w:t>
      </w:r>
    </w:p>
    <w:p w:rsidR="00B141CF" w:rsidRDefault="009F45E6">
      <w:pPr>
        <w:pStyle w:val="ListParagraph"/>
        <w:numPr>
          <w:ilvl w:val="2"/>
          <w:numId w:val="115"/>
        </w:numPr>
        <w:tabs>
          <w:tab w:val="left" w:pos="2592"/>
          <w:tab w:val="left" w:pos="2593"/>
        </w:tabs>
        <w:spacing w:before="17"/>
        <w:ind w:hanging="714"/>
        <w:rPr>
          <w:sz w:val="23"/>
        </w:rPr>
      </w:pPr>
      <w:r>
        <w:rPr>
          <w:w w:val="105"/>
          <w:sz w:val="23"/>
        </w:rPr>
        <w:t>Explain</w:t>
      </w:r>
      <w:r>
        <w:rPr>
          <w:spacing w:val="-9"/>
          <w:w w:val="105"/>
          <w:sz w:val="23"/>
        </w:rPr>
        <w:t xml:space="preserve"> </w:t>
      </w:r>
      <w:r>
        <w:rPr>
          <w:w w:val="105"/>
          <w:sz w:val="23"/>
        </w:rPr>
        <w:t>the</w:t>
      </w:r>
      <w:r>
        <w:rPr>
          <w:spacing w:val="-11"/>
          <w:w w:val="105"/>
          <w:sz w:val="23"/>
        </w:rPr>
        <w:t xml:space="preserve"> </w:t>
      </w:r>
      <w:r>
        <w:rPr>
          <w:w w:val="105"/>
          <w:sz w:val="23"/>
        </w:rPr>
        <w:t>working</w:t>
      </w:r>
      <w:r>
        <w:rPr>
          <w:spacing w:val="-7"/>
          <w:w w:val="105"/>
          <w:sz w:val="23"/>
        </w:rPr>
        <w:t xml:space="preserve"> </w:t>
      </w:r>
      <w:r>
        <w:rPr>
          <w:w w:val="105"/>
          <w:sz w:val="23"/>
        </w:rPr>
        <w:t>of</w:t>
      </w:r>
      <w:r>
        <w:rPr>
          <w:spacing w:val="-13"/>
          <w:w w:val="105"/>
          <w:sz w:val="23"/>
        </w:rPr>
        <w:t xml:space="preserve"> </w:t>
      </w:r>
      <w:r>
        <w:rPr>
          <w:spacing w:val="-3"/>
          <w:w w:val="105"/>
          <w:sz w:val="23"/>
        </w:rPr>
        <w:t>electronic</w:t>
      </w:r>
      <w:r>
        <w:rPr>
          <w:spacing w:val="-9"/>
          <w:w w:val="105"/>
          <w:sz w:val="23"/>
        </w:rPr>
        <w:t xml:space="preserve"> </w:t>
      </w:r>
      <w:r>
        <w:rPr>
          <w:w w:val="105"/>
          <w:sz w:val="23"/>
        </w:rPr>
        <w:t>switch</w:t>
      </w:r>
      <w:r>
        <w:rPr>
          <w:spacing w:val="-9"/>
          <w:w w:val="105"/>
          <w:sz w:val="23"/>
        </w:rPr>
        <w:t xml:space="preserve"> </w:t>
      </w:r>
      <w:r>
        <w:rPr>
          <w:w w:val="105"/>
          <w:sz w:val="23"/>
        </w:rPr>
        <w:t>circuit</w:t>
      </w:r>
      <w:r>
        <w:rPr>
          <w:spacing w:val="-14"/>
          <w:w w:val="105"/>
          <w:sz w:val="23"/>
        </w:rPr>
        <w:t xml:space="preserve"> </w:t>
      </w:r>
      <w:r>
        <w:rPr>
          <w:w w:val="105"/>
          <w:sz w:val="23"/>
        </w:rPr>
        <w:t>for</w:t>
      </w:r>
      <w:r>
        <w:rPr>
          <w:spacing w:val="-12"/>
          <w:w w:val="105"/>
          <w:sz w:val="23"/>
        </w:rPr>
        <w:t xml:space="preserve"> </w:t>
      </w:r>
      <w:r>
        <w:rPr>
          <w:w w:val="105"/>
          <w:sz w:val="23"/>
        </w:rPr>
        <w:t>a</w:t>
      </w:r>
      <w:r>
        <w:rPr>
          <w:spacing w:val="-11"/>
          <w:w w:val="105"/>
          <w:sz w:val="23"/>
        </w:rPr>
        <w:t xml:space="preserve"> </w:t>
      </w:r>
      <w:r>
        <w:rPr>
          <w:w w:val="105"/>
          <w:sz w:val="23"/>
        </w:rPr>
        <w:t>dual</w:t>
      </w:r>
      <w:r>
        <w:rPr>
          <w:spacing w:val="-13"/>
          <w:w w:val="105"/>
          <w:sz w:val="23"/>
        </w:rPr>
        <w:t xml:space="preserve"> </w:t>
      </w:r>
      <w:r>
        <w:rPr>
          <w:w w:val="105"/>
          <w:sz w:val="23"/>
        </w:rPr>
        <w:t>trace</w:t>
      </w:r>
      <w:r>
        <w:rPr>
          <w:spacing w:val="-11"/>
          <w:w w:val="105"/>
          <w:sz w:val="23"/>
        </w:rPr>
        <w:t xml:space="preserve"> </w:t>
      </w:r>
      <w:r>
        <w:rPr>
          <w:w w:val="105"/>
          <w:sz w:val="23"/>
        </w:rPr>
        <w:t>display.</w:t>
      </w:r>
    </w:p>
    <w:p w:rsidR="00B141CF" w:rsidRDefault="009F45E6">
      <w:pPr>
        <w:pStyle w:val="ListParagraph"/>
        <w:numPr>
          <w:ilvl w:val="2"/>
          <w:numId w:val="115"/>
        </w:numPr>
        <w:tabs>
          <w:tab w:val="left" w:pos="2592"/>
          <w:tab w:val="left" w:pos="2593"/>
        </w:tabs>
        <w:spacing w:before="10"/>
        <w:rPr>
          <w:sz w:val="23"/>
        </w:rPr>
      </w:pPr>
      <w:r>
        <w:rPr>
          <w:w w:val="105"/>
          <w:sz w:val="23"/>
        </w:rPr>
        <w:t>List</w:t>
      </w:r>
      <w:r>
        <w:rPr>
          <w:spacing w:val="-7"/>
          <w:w w:val="105"/>
          <w:sz w:val="23"/>
        </w:rPr>
        <w:t xml:space="preserve"> </w:t>
      </w:r>
      <w:r>
        <w:rPr>
          <w:w w:val="105"/>
          <w:sz w:val="23"/>
        </w:rPr>
        <w:t>the</w:t>
      </w:r>
      <w:r>
        <w:rPr>
          <w:spacing w:val="-2"/>
          <w:w w:val="105"/>
          <w:sz w:val="23"/>
        </w:rPr>
        <w:t xml:space="preserve"> </w:t>
      </w:r>
      <w:r>
        <w:rPr>
          <w:spacing w:val="-3"/>
          <w:w w:val="105"/>
          <w:sz w:val="23"/>
        </w:rPr>
        <w:t xml:space="preserve">controls </w:t>
      </w:r>
      <w:r>
        <w:rPr>
          <w:w w:val="105"/>
          <w:sz w:val="23"/>
        </w:rPr>
        <w:t>and</w:t>
      </w:r>
      <w:r>
        <w:rPr>
          <w:spacing w:val="-3"/>
          <w:w w:val="105"/>
          <w:sz w:val="23"/>
        </w:rPr>
        <w:t xml:space="preserve"> </w:t>
      </w:r>
      <w:r>
        <w:rPr>
          <w:w w:val="105"/>
          <w:sz w:val="23"/>
        </w:rPr>
        <w:t>connectors</w:t>
      </w:r>
      <w:r>
        <w:rPr>
          <w:spacing w:val="-10"/>
          <w:w w:val="105"/>
          <w:sz w:val="23"/>
        </w:rPr>
        <w:t xml:space="preserve"> </w:t>
      </w:r>
      <w:r>
        <w:rPr>
          <w:w w:val="105"/>
          <w:sz w:val="23"/>
        </w:rPr>
        <w:t>of</w:t>
      </w:r>
      <w:r>
        <w:rPr>
          <w:spacing w:val="-5"/>
          <w:w w:val="105"/>
          <w:sz w:val="23"/>
        </w:rPr>
        <w:t xml:space="preserve"> </w:t>
      </w:r>
      <w:r>
        <w:rPr>
          <w:w w:val="105"/>
          <w:sz w:val="23"/>
        </w:rPr>
        <w:t>a</w:t>
      </w:r>
      <w:r>
        <w:rPr>
          <w:spacing w:val="-3"/>
          <w:w w:val="105"/>
          <w:sz w:val="23"/>
        </w:rPr>
        <w:t xml:space="preserve"> </w:t>
      </w:r>
      <w:r>
        <w:rPr>
          <w:w w:val="105"/>
          <w:sz w:val="23"/>
        </w:rPr>
        <w:t>shop</w:t>
      </w:r>
      <w:r>
        <w:rPr>
          <w:spacing w:val="-30"/>
          <w:w w:val="105"/>
          <w:sz w:val="23"/>
        </w:rPr>
        <w:t xml:space="preserve"> </w:t>
      </w:r>
      <w:r>
        <w:rPr>
          <w:w w:val="105"/>
          <w:sz w:val="23"/>
        </w:rPr>
        <w:t>oscilloscope.</w:t>
      </w:r>
    </w:p>
    <w:p w:rsidR="00B141CF" w:rsidRDefault="009F45E6">
      <w:pPr>
        <w:pStyle w:val="ListParagraph"/>
        <w:numPr>
          <w:ilvl w:val="2"/>
          <w:numId w:val="115"/>
        </w:numPr>
        <w:tabs>
          <w:tab w:val="left" w:pos="2592"/>
          <w:tab w:val="left" w:pos="2593"/>
        </w:tabs>
        <w:rPr>
          <w:sz w:val="23"/>
        </w:rPr>
      </w:pPr>
      <w:r>
        <w:rPr>
          <w:w w:val="105"/>
          <w:sz w:val="23"/>
        </w:rPr>
        <w:t>Describe</w:t>
      </w:r>
      <w:r>
        <w:rPr>
          <w:spacing w:val="-4"/>
          <w:w w:val="105"/>
          <w:sz w:val="23"/>
        </w:rPr>
        <w:t xml:space="preserve"> </w:t>
      </w:r>
      <w:r>
        <w:rPr>
          <w:w w:val="105"/>
          <w:sz w:val="23"/>
        </w:rPr>
        <w:t>the</w:t>
      </w:r>
      <w:r>
        <w:rPr>
          <w:spacing w:val="-4"/>
          <w:w w:val="105"/>
          <w:sz w:val="23"/>
        </w:rPr>
        <w:t xml:space="preserve"> </w:t>
      </w:r>
      <w:r>
        <w:rPr>
          <w:spacing w:val="-3"/>
          <w:w w:val="105"/>
          <w:sz w:val="23"/>
        </w:rPr>
        <w:t>function</w:t>
      </w:r>
      <w:r>
        <w:rPr>
          <w:spacing w:val="-8"/>
          <w:w w:val="105"/>
          <w:sz w:val="23"/>
        </w:rPr>
        <w:t xml:space="preserve"> </w:t>
      </w:r>
      <w:r>
        <w:rPr>
          <w:w w:val="105"/>
          <w:sz w:val="23"/>
        </w:rPr>
        <w:t>of</w:t>
      </w:r>
      <w:r>
        <w:rPr>
          <w:spacing w:val="-6"/>
          <w:w w:val="105"/>
          <w:sz w:val="23"/>
        </w:rPr>
        <w:t xml:space="preserve"> </w:t>
      </w:r>
      <w:r>
        <w:rPr>
          <w:w w:val="105"/>
          <w:sz w:val="23"/>
        </w:rPr>
        <w:t>each</w:t>
      </w:r>
      <w:r>
        <w:rPr>
          <w:spacing w:val="-10"/>
          <w:w w:val="105"/>
          <w:sz w:val="23"/>
        </w:rPr>
        <w:t xml:space="preserve"> </w:t>
      </w:r>
      <w:r>
        <w:rPr>
          <w:w w:val="105"/>
          <w:sz w:val="23"/>
        </w:rPr>
        <w:t>control</w:t>
      </w:r>
      <w:r>
        <w:rPr>
          <w:spacing w:val="-14"/>
          <w:w w:val="105"/>
          <w:sz w:val="23"/>
        </w:rPr>
        <w:t xml:space="preserve"> </w:t>
      </w:r>
      <w:r>
        <w:rPr>
          <w:spacing w:val="-3"/>
          <w:w w:val="105"/>
          <w:sz w:val="23"/>
        </w:rPr>
        <w:t>and connector</w:t>
      </w:r>
      <w:r>
        <w:rPr>
          <w:spacing w:val="-2"/>
          <w:w w:val="105"/>
          <w:sz w:val="23"/>
        </w:rPr>
        <w:t xml:space="preserve"> </w:t>
      </w:r>
      <w:r>
        <w:rPr>
          <w:w w:val="105"/>
          <w:sz w:val="23"/>
        </w:rPr>
        <w:t>of</w:t>
      </w:r>
      <w:r>
        <w:rPr>
          <w:spacing w:val="-6"/>
          <w:w w:val="105"/>
          <w:sz w:val="23"/>
        </w:rPr>
        <w:t xml:space="preserve"> </w:t>
      </w:r>
      <w:r>
        <w:rPr>
          <w:w w:val="105"/>
          <w:sz w:val="23"/>
        </w:rPr>
        <w:t>a</w:t>
      </w:r>
      <w:r>
        <w:rPr>
          <w:spacing w:val="-4"/>
          <w:w w:val="105"/>
          <w:sz w:val="23"/>
        </w:rPr>
        <w:t xml:space="preserve"> shop</w:t>
      </w:r>
      <w:r>
        <w:rPr>
          <w:spacing w:val="-23"/>
          <w:w w:val="105"/>
          <w:sz w:val="23"/>
        </w:rPr>
        <w:t xml:space="preserve"> </w:t>
      </w:r>
      <w:r>
        <w:rPr>
          <w:w w:val="105"/>
          <w:sz w:val="23"/>
        </w:rPr>
        <w:t>CRO.</w:t>
      </w:r>
    </w:p>
    <w:p w:rsidR="00B141CF" w:rsidRDefault="009F45E6">
      <w:pPr>
        <w:pStyle w:val="ListParagraph"/>
        <w:numPr>
          <w:ilvl w:val="2"/>
          <w:numId w:val="115"/>
        </w:numPr>
        <w:tabs>
          <w:tab w:val="left" w:pos="2592"/>
          <w:tab w:val="left" w:pos="2593"/>
        </w:tabs>
        <w:spacing w:before="16"/>
        <w:rPr>
          <w:sz w:val="23"/>
        </w:rPr>
      </w:pPr>
      <w:r>
        <w:rPr>
          <w:w w:val="105"/>
          <w:sz w:val="23"/>
        </w:rPr>
        <w:t xml:space="preserve">List the </w:t>
      </w:r>
      <w:r>
        <w:rPr>
          <w:spacing w:val="-3"/>
          <w:w w:val="105"/>
          <w:sz w:val="23"/>
        </w:rPr>
        <w:t xml:space="preserve">applications </w:t>
      </w:r>
      <w:r>
        <w:rPr>
          <w:w w:val="105"/>
          <w:sz w:val="23"/>
        </w:rPr>
        <w:t>of</w:t>
      </w:r>
      <w:r>
        <w:rPr>
          <w:spacing w:val="-22"/>
          <w:w w:val="105"/>
          <w:sz w:val="23"/>
        </w:rPr>
        <w:t xml:space="preserve"> </w:t>
      </w:r>
      <w:r>
        <w:rPr>
          <w:w w:val="105"/>
          <w:sz w:val="23"/>
        </w:rPr>
        <w:t>CRO.</w:t>
      </w:r>
    </w:p>
    <w:p w:rsidR="00B141CF" w:rsidRDefault="00B141CF">
      <w:pPr>
        <w:pStyle w:val="BodyText"/>
        <w:spacing w:before="7"/>
        <w:ind w:left="0" w:firstLine="0"/>
        <w:rPr>
          <w:sz w:val="24"/>
        </w:rPr>
      </w:pPr>
    </w:p>
    <w:p w:rsidR="00B141CF" w:rsidRDefault="009F45E6">
      <w:pPr>
        <w:pStyle w:val="Heading1"/>
        <w:numPr>
          <w:ilvl w:val="1"/>
          <w:numId w:val="105"/>
        </w:numPr>
        <w:tabs>
          <w:tab w:val="left" w:pos="1872"/>
          <w:tab w:val="left" w:pos="1873"/>
        </w:tabs>
        <w:ind w:left="1872" w:hanging="722"/>
      </w:pPr>
      <w:r>
        <w:rPr>
          <w:w w:val="105"/>
        </w:rPr>
        <w:t>Storage</w:t>
      </w:r>
      <w:r>
        <w:rPr>
          <w:spacing w:val="-8"/>
          <w:w w:val="105"/>
        </w:rPr>
        <w:t xml:space="preserve"> </w:t>
      </w:r>
      <w:r>
        <w:rPr>
          <w:w w:val="105"/>
        </w:rPr>
        <w:t>Oscilloscope</w:t>
      </w:r>
    </w:p>
    <w:p w:rsidR="00B141CF" w:rsidRDefault="009F45E6">
      <w:pPr>
        <w:pStyle w:val="ListParagraph"/>
        <w:numPr>
          <w:ilvl w:val="2"/>
          <w:numId w:val="116"/>
        </w:numPr>
        <w:tabs>
          <w:tab w:val="left" w:pos="2592"/>
          <w:tab w:val="left" w:pos="2593"/>
        </w:tabs>
        <w:rPr>
          <w:sz w:val="23"/>
        </w:rPr>
      </w:pPr>
      <w:r>
        <w:rPr>
          <w:w w:val="105"/>
          <w:sz w:val="23"/>
        </w:rPr>
        <w:t>Identify the purpose of storage</w:t>
      </w:r>
      <w:r>
        <w:rPr>
          <w:spacing w:val="-38"/>
          <w:w w:val="105"/>
          <w:sz w:val="23"/>
        </w:rPr>
        <w:t xml:space="preserve"> </w:t>
      </w:r>
      <w:r>
        <w:rPr>
          <w:spacing w:val="-3"/>
          <w:w w:val="105"/>
          <w:sz w:val="23"/>
        </w:rPr>
        <w:t>oscilloscope.</w:t>
      </w:r>
    </w:p>
    <w:p w:rsidR="00B141CF" w:rsidRDefault="009F45E6">
      <w:pPr>
        <w:pStyle w:val="ListParagraph"/>
        <w:numPr>
          <w:ilvl w:val="2"/>
          <w:numId w:val="116"/>
        </w:numPr>
        <w:tabs>
          <w:tab w:val="left" w:pos="2592"/>
          <w:tab w:val="left" w:pos="2593"/>
        </w:tabs>
        <w:spacing w:before="17"/>
        <w:rPr>
          <w:sz w:val="23"/>
        </w:rPr>
      </w:pPr>
      <w:r>
        <w:rPr>
          <w:w w:val="105"/>
          <w:sz w:val="23"/>
        </w:rPr>
        <w:t>List the types of storage</w:t>
      </w:r>
      <w:r>
        <w:rPr>
          <w:spacing w:val="-31"/>
          <w:w w:val="105"/>
          <w:sz w:val="23"/>
        </w:rPr>
        <w:t xml:space="preserve"> </w:t>
      </w:r>
      <w:r>
        <w:rPr>
          <w:w w:val="105"/>
          <w:sz w:val="23"/>
        </w:rPr>
        <w:t>CRT.</w:t>
      </w:r>
    </w:p>
    <w:p w:rsidR="00B141CF" w:rsidRDefault="009F45E6">
      <w:pPr>
        <w:pStyle w:val="ListParagraph"/>
        <w:numPr>
          <w:ilvl w:val="2"/>
          <w:numId w:val="116"/>
        </w:numPr>
        <w:tabs>
          <w:tab w:val="left" w:pos="2592"/>
          <w:tab w:val="left" w:pos="2593"/>
        </w:tabs>
        <w:spacing w:before="16"/>
        <w:rPr>
          <w:sz w:val="23"/>
        </w:rPr>
      </w:pPr>
      <w:r>
        <w:rPr>
          <w:w w:val="105"/>
          <w:sz w:val="23"/>
        </w:rPr>
        <w:t xml:space="preserve">Draw and label the </w:t>
      </w:r>
      <w:r>
        <w:rPr>
          <w:spacing w:val="-3"/>
          <w:w w:val="105"/>
          <w:sz w:val="23"/>
        </w:rPr>
        <w:t xml:space="preserve">simplified </w:t>
      </w:r>
      <w:r>
        <w:rPr>
          <w:w w:val="105"/>
          <w:sz w:val="23"/>
        </w:rPr>
        <w:t>diagram of</w:t>
      </w:r>
      <w:r>
        <w:rPr>
          <w:spacing w:val="-14"/>
          <w:w w:val="105"/>
          <w:sz w:val="23"/>
        </w:rPr>
        <w:t xml:space="preserve"> </w:t>
      </w:r>
      <w:r>
        <w:rPr>
          <w:spacing w:val="2"/>
          <w:w w:val="105"/>
          <w:sz w:val="23"/>
        </w:rPr>
        <w:t>storage</w:t>
      </w:r>
      <w:r w:rsidR="00203B98">
        <w:rPr>
          <w:spacing w:val="2"/>
          <w:w w:val="105"/>
          <w:sz w:val="23"/>
        </w:rPr>
        <w:t xml:space="preserve"> </w:t>
      </w:r>
      <w:r>
        <w:rPr>
          <w:spacing w:val="2"/>
          <w:w w:val="105"/>
          <w:sz w:val="23"/>
        </w:rPr>
        <w:t>CRT.</w:t>
      </w:r>
    </w:p>
    <w:p w:rsidR="00B141CF" w:rsidRDefault="009F45E6">
      <w:pPr>
        <w:pStyle w:val="ListParagraph"/>
        <w:numPr>
          <w:ilvl w:val="2"/>
          <w:numId w:val="116"/>
        </w:numPr>
        <w:tabs>
          <w:tab w:val="left" w:pos="2592"/>
          <w:tab w:val="left" w:pos="2593"/>
        </w:tabs>
        <w:rPr>
          <w:sz w:val="23"/>
        </w:rPr>
      </w:pPr>
      <w:r>
        <w:rPr>
          <w:w w:val="105"/>
          <w:sz w:val="23"/>
        </w:rPr>
        <w:t>Explain</w:t>
      </w:r>
      <w:r>
        <w:rPr>
          <w:spacing w:val="-7"/>
          <w:w w:val="105"/>
          <w:sz w:val="23"/>
        </w:rPr>
        <w:t xml:space="preserve"> </w:t>
      </w:r>
      <w:r>
        <w:rPr>
          <w:w w:val="105"/>
          <w:sz w:val="23"/>
        </w:rPr>
        <w:t>the</w:t>
      </w:r>
      <w:r>
        <w:rPr>
          <w:spacing w:val="-9"/>
          <w:w w:val="105"/>
          <w:sz w:val="23"/>
        </w:rPr>
        <w:t xml:space="preserve"> </w:t>
      </w:r>
      <w:r>
        <w:rPr>
          <w:w w:val="105"/>
          <w:sz w:val="23"/>
        </w:rPr>
        <w:t>function</w:t>
      </w:r>
      <w:r>
        <w:rPr>
          <w:spacing w:val="-7"/>
          <w:w w:val="105"/>
          <w:sz w:val="23"/>
        </w:rPr>
        <w:t xml:space="preserve"> </w:t>
      </w:r>
      <w:r>
        <w:rPr>
          <w:w w:val="105"/>
          <w:sz w:val="23"/>
        </w:rPr>
        <w:t>of</w:t>
      </w:r>
      <w:r>
        <w:rPr>
          <w:spacing w:val="-11"/>
          <w:w w:val="105"/>
          <w:sz w:val="23"/>
        </w:rPr>
        <w:t xml:space="preserve"> </w:t>
      </w:r>
      <w:r>
        <w:rPr>
          <w:w w:val="105"/>
          <w:sz w:val="23"/>
        </w:rPr>
        <w:t>each</w:t>
      </w:r>
      <w:r>
        <w:rPr>
          <w:spacing w:val="-8"/>
          <w:w w:val="105"/>
          <w:sz w:val="23"/>
        </w:rPr>
        <w:t xml:space="preserve"> </w:t>
      </w:r>
      <w:r>
        <w:rPr>
          <w:w w:val="105"/>
          <w:sz w:val="23"/>
        </w:rPr>
        <w:t>part</w:t>
      </w:r>
      <w:r>
        <w:rPr>
          <w:spacing w:val="-11"/>
          <w:w w:val="105"/>
          <w:sz w:val="23"/>
        </w:rPr>
        <w:t xml:space="preserve"> </w:t>
      </w:r>
      <w:r>
        <w:rPr>
          <w:w w:val="105"/>
          <w:sz w:val="23"/>
        </w:rPr>
        <w:t>of</w:t>
      </w:r>
      <w:r>
        <w:rPr>
          <w:spacing w:val="-12"/>
          <w:w w:val="105"/>
          <w:sz w:val="23"/>
        </w:rPr>
        <w:t xml:space="preserve"> </w:t>
      </w:r>
      <w:r>
        <w:rPr>
          <w:w w:val="105"/>
          <w:sz w:val="23"/>
        </w:rPr>
        <w:t>a</w:t>
      </w:r>
      <w:r>
        <w:rPr>
          <w:spacing w:val="-9"/>
          <w:w w:val="105"/>
          <w:sz w:val="23"/>
        </w:rPr>
        <w:t xml:space="preserve"> </w:t>
      </w:r>
      <w:r>
        <w:rPr>
          <w:w w:val="105"/>
          <w:sz w:val="23"/>
        </w:rPr>
        <w:t>storage</w:t>
      </w:r>
      <w:r>
        <w:rPr>
          <w:spacing w:val="-8"/>
          <w:w w:val="105"/>
          <w:sz w:val="23"/>
        </w:rPr>
        <w:t xml:space="preserve"> </w:t>
      </w:r>
      <w:r>
        <w:rPr>
          <w:w w:val="105"/>
          <w:sz w:val="23"/>
        </w:rPr>
        <w:t>CRT.</w:t>
      </w:r>
    </w:p>
    <w:p w:rsidR="00B141CF" w:rsidRDefault="009F45E6">
      <w:pPr>
        <w:pStyle w:val="ListParagraph"/>
        <w:numPr>
          <w:ilvl w:val="2"/>
          <w:numId w:val="116"/>
        </w:numPr>
        <w:tabs>
          <w:tab w:val="left" w:pos="2592"/>
          <w:tab w:val="left" w:pos="2593"/>
        </w:tabs>
        <w:spacing w:before="10" w:line="254" w:lineRule="auto"/>
        <w:ind w:right="2250"/>
        <w:rPr>
          <w:sz w:val="23"/>
        </w:rPr>
      </w:pPr>
      <w:r>
        <w:rPr>
          <w:w w:val="105"/>
          <w:sz w:val="23"/>
        </w:rPr>
        <w:t>Identify</w:t>
      </w:r>
      <w:r>
        <w:rPr>
          <w:spacing w:val="-19"/>
          <w:w w:val="105"/>
          <w:sz w:val="23"/>
        </w:rPr>
        <w:t xml:space="preserve"> </w:t>
      </w:r>
      <w:r>
        <w:rPr>
          <w:w w:val="105"/>
          <w:sz w:val="23"/>
        </w:rPr>
        <w:t>the</w:t>
      </w:r>
      <w:r>
        <w:rPr>
          <w:spacing w:val="-21"/>
          <w:w w:val="105"/>
          <w:sz w:val="23"/>
        </w:rPr>
        <w:t xml:space="preserve"> </w:t>
      </w:r>
      <w:r>
        <w:rPr>
          <w:w w:val="105"/>
          <w:sz w:val="23"/>
        </w:rPr>
        <w:t>function</w:t>
      </w:r>
      <w:r>
        <w:rPr>
          <w:spacing w:val="-11"/>
          <w:w w:val="105"/>
          <w:sz w:val="23"/>
        </w:rPr>
        <w:t xml:space="preserve"> </w:t>
      </w:r>
      <w:r>
        <w:rPr>
          <w:w w:val="105"/>
          <w:sz w:val="23"/>
        </w:rPr>
        <w:t>of</w:t>
      </w:r>
      <w:r>
        <w:rPr>
          <w:spacing w:val="-16"/>
          <w:w w:val="105"/>
          <w:sz w:val="23"/>
        </w:rPr>
        <w:t xml:space="preserve"> </w:t>
      </w:r>
      <w:r>
        <w:rPr>
          <w:w w:val="105"/>
          <w:sz w:val="23"/>
        </w:rPr>
        <w:t>writing</w:t>
      </w:r>
      <w:r>
        <w:rPr>
          <w:spacing w:val="-20"/>
          <w:w w:val="105"/>
          <w:sz w:val="23"/>
        </w:rPr>
        <w:t xml:space="preserve"> </w:t>
      </w:r>
      <w:r>
        <w:rPr>
          <w:w w:val="105"/>
          <w:sz w:val="23"/>
        </w:rPr>
        <w:t>and</w:t>
      </w:r>
      <w:r>
        <w:rPr>
          <w:spacing w:val="-18"/>
          <w:w w:val="105"/>
          <w:sz w:val="23"/>
        </w:rPr>
        <w:t xml:space="preserve"> </w:t>
      </w:r>
      <w:r>
        <w:rPr>
          <w:w w:val="105"/>
          <w:sz w:val="23"/>
        </w:rPr>
        <w:t>flood</w:t>
      </w:r>
      <w:r>
        <w:rPr>
          <w:spacing w:val="-13"/>
          <w:w w:val="105"/>
          <w:sz w:val="23"/>
        </w:rPr>
        <w:t xml:space="preserve"> </w:t>
      </w:r>
      <w:r>
        <w:rPr>
          <w:spacing w:val="2"/>
          <w:w w:val="105"/>
          <w:sz w:val="23"/>
        </w:rPr>
        <w:t>guns</w:t>
      </w:r>
      <w:r>
        <w:rPr>
          <w:spacing w:val="-22"/>
          <w:w w:val="105"/>
          <w:sz w:val="23"/>
        </w:rPr>
        <w:t xml:space="preserve"> </w:t>
      </w:r>
      <w:r>
        <w:rPr>
          <w:w w:val="105"/>
          <w:sz w:val="23"/>
        </w:rPr>
        <w:t>in</w:t>
      </w:r>
      <w:r>
        <w:rPr>
          <w:spacing w:val="-14"/>
          <w:w w:val="105"/>
          <w:sz w:val="23"/>
        </w:rPr>
        <w:t xml:space="preserve"> </w:t>
      </w:r>
      <w:r>
        <w:rPr>
          <w:w w:val="105"/>
          <w:sz w:val="23"/>
        </w:rPr>
        <w:t>a</w:t>
      </w:r>
      <w:r>
        <w:rPr>
          <w:spacing w:val="-14"/>
          <w:w w:val="105"/>
          <w:sz w:val="23"/>
        </w:rPr>
        <w:t xml:space="preserve"> </w:t>
      </w:r>
      <w:r>
        <w:rPr>
          <w:spacing w:val="-3"/>
          <w:w w:val="105"/>
          <w:sz w:val="23"/>
        </w:rPr>
        <w:t xml:space="preserve">storage </w:t>
      </w:r>
      <w:r>
        <w:rPr>
          <w:w w:val="105"/>
          <w:sz w:val="23"/>
        </w:rPr>
        <w:t>oscilloscope.</w:t>
      </w:r>
    </w:p>
    <w:p w:rsidR="00B141CF" w:rsidRDefault="009F45E6">
      <w:pPr>
        <w:pStyle w:val="ListParagraph"/>
        <w:numPr>
          <w:ilvl w:val="2"/>
          <w:numId w:val="116"/>
        </w:numPr>
        <w:tabs>
          <w:tab w:val="left" w:pos="2592"/>
          <w:tab w:val="left" w:pos="2593"/>
        </w:tabs>
        <w:spacing w:before="0" w:line="258" w:lineRule="exact"/>
        <w:rPr>
          <w:sz w:val="23"/>
        </w:rPr>
      </w:pPr>
      <w:r>
        <w:rPr>
          <w:w w:val="105"/>
          <w:sz w:val="23"/>
        </w:rPr>
        <w:t>Describe</w:t>
      </w:r>
      <w:r>
        <w:rPr>
          <w:spacing w:val="-10"/>
          <w:w w:val="105"/>
          <w:sz w:val="23"/>
        </w:rPr>
        <w:t xml:space="preserve"> </w:t>
      </w:r>
      <w:r>
        <w:rPr>
          <w:w w:val="105"/>
          <w:sz w:val="23"/>
        </w:rPr>
        <w:t>the</w:t>
      </w:r>
      <w:r>
        <w:rPr>
          <w:spacing w:val="-10"/>
          <w:w w:val="105"/>
          <w:sz w:val="23"/>
        </w:rPr>
        <w:t xml:space="preserve"> </w:t>
      </w:r>
      <w:r>
        <w:rPr>
          <w:w w:val="105"/>
          <w:sz w:val="23"/>
        </w:rPr>
        <w:t>method</w:t>
      </w:r>
      <w:r>
        <w:rPr>
          <w:spacing w:val="-9"/>
          <w:w w:val="105"/>
          <w:sz w:val="23"/>
        </w:rPr>
        <w:t xml:space="preserve"> </w:t>
      </w:r>
      <w:r>
        <w:rPr>
          <w:w w:val="105"/>
          <w:sz w:val="23"/>
        </w:rPr>
        <w:t>of</w:t>
      </w:r>
      <w:r>
        <w:rPr>
          <w:spacing w:val="-12"/>
          <w:w w:val="105"/>
          <w:sz w:val="23"/>
        </w:rPr>
        <w:t xml:space="preserve"> </w:t>
      </w:r>
      <w:r>
        <w:rPr>
          <w:w w:val="105"/>
          <w:sz w:val="23"/>
        </w:rPr>
        <w:t>erasing</w:t>
      </w:r>
      <w:r>
        <w:rPr>
          <w:spacing w:val="-9"/>
          <w:w w:val="105"/>
          <w:sz w:val="23"/>
        </w:rPr>
        <w:t xml:space="preserve"> </w:t>
      </w:r>
      <w:r>
        <w:rPr>
          <w:w w:val="105"/>
          <w:sz w:val="23"/>
        </w:rPr>
        <w:t>a</w:t>
      </w:r>
      <w:r>
        <w:rPr>
          <w:spacing w:val="-9"/>
          <w:w w:val="105"/>
          <w:sz w:val="23"/>
        </w:rPr>
        <w:t xml:space="preserve"> </w:t>
      </w:r>
      <w:r>
        <w:rPr>
          <w:w w:val="105"/>
          <w:sz w:val="23"/>
        </w:rPr>
        <w:t>target</w:t>
      </w:r>
      <w:r>
        <w:rPr>
          <w:spacing w:val="-14"/>
          <w:w w:val="105"/>
          <w:sz w:val="23"/>
        </w:rPr>
        <w:t xml:space="preserve"> </w:t>
      </w:r>
      <w:r>
        <w:rPr>
          <w:w w:val="105"/>
          <w:sz w:val="23"/>
        </w:rPr>
        <w:t>of</w:t>
      </w:r>
      <w:r>
        <w:rPr>
          <w:spacing w:val="-12"/>
          <w:w w:val="105"/>
          <w:sz w:val="23"/>
        </w:rPr>
        <w:t xml:space="preserve"> </w:t>
      </w:r>
      <w:r>
        <w:rPr>
          <w:w w:val="105"/>
          <w:sz w:val="23"/>
        </w:rPr>
        <w:t>a</w:t>
      </w:r>
      <w:r>
        <w:rPr>
          <w:spacing w:val="-11"/>
          <w:w w:val="105"/>
          <w:sz w:val="23"/>
        </w:rPr>
        <w:t xml:space="preserve"> </w:t>
      </w:r>
      <w:r>
        <w:rPr>
          <w:w w:val="105"/>
          <w:sz w:val="23"/>
        </w:rPr>
        <w:t>storage</w:t>
      </w:r>
      <w:r>
        <w:rPr>
          <w:spacing w:val="-9"/>
          <w:w w:val="105"/>
          <w:sz w:val="23"/>
        </w:rPr>
        <w:t xml:space="preserve"> </w:t>
      </w:r>
      <w:r>
        <w:rPr>
          <w:w w:val="105"/>
          <w:sz w:val="23"/>
        </w:rPr>
        <w:t>oscilloscope.</w:t>
      </w:r>
    </w:p>
    <w:p w:rsidR="00B141CF" w:rsidRDefault="009F45E6">
      <w:pPr>
        <w:pStyle w:val="ListParagraph"/>
        <w:numPr>
          <w:ilvl w:val="2"/>
          <w:numId w:val="116"/>
        </w:numPr>
        <w:tabs>
          <w:tab w:val="left" w:pos="2592"/>
          <w:tab w:val="left" w:pos="2593"/>
        </w:tabs>
        <w:rPr>
          <w:sz w:val="23"/>
        </w:rPr>
      </w:pPr>
      <w:r>
        <w:rPr>
          <w:w w:val="105"/>
          <w:sz w:val="23"/>
        </w:rPr>
        <w:t>Describe</w:t>
      </w:r>
      <w:r>
        <w:rPr>
          <w:spacing w:val="-6"/>
          <w:w w:val="105"/>
          <w:sz w:val="23"/>
        </w:rPr>
        <w:t xml:space="preserve"> </w:t>
      </w:r>
      <w:r>
        <w:rPr>
          <w:w w:val="105"/>
          <w:sz w:val="23"/>
        </w:rPr>
        <w:t>the</w:t>
      </w:r>
      <w:r>
        <w:rPr>
          <w:spacing w:val="-7"/>
          <w:w w:val="105"/>
          <w:sz w:val="23"/>
        </w:rPr>
        <w:t xml:space="preserve"> </w:t>
      </w:r>
      <w:r>
        <w:rPr>
          <w:spacing w:val="-3"/>
          <w:w w:val="105"/>
          <w:sz w:val="23"/>
        </w:rPr>
        <w:t>function</w:t>
      </w:r>
      <w:r>
        <w:rPr>
          <w:spacing w:val="-11"/>
          <w:w w:val="105"/>
          <w:sz w:val="23"/>
        </w:rPr>
        <w:t xml:space="preserve"> </w:t>
      </w:r>
      <w:r>
        <w:rPr>
          <w:w w:val="105"/>
          <w:sz w:val="23"/>
        </w:rPr>
        <w:t>of</w:t>
      </w:r>
      <w:r>
        <w:rPr>
          <w:spacing w:val="-8"/>
          <w:w w:val="105"/>
          <w:sz w:val="23"/>
        </w:rPr>
        <w:t xml:space="preserve"> </w:t>
      </w:r>
      <w:r>
        <w:rPr>
          <w:w w:val="105"/>
          <w:sz w:val="23"/>
        </w:rPr>
        <w:t>controls</w:t>
      </w:r>
      <w:r>
        <w:rPr>
          <w:spacing w:val="-15"/>
          <w:w w:val="105"/>
          <w:sz w:val="23"/>
        </w:rPr>
        <w:t xml:space="preserve"> </w:t>
      </w:r>
      <w:r>
        <w:rPr>
          <w:w w:val="105"/>
          <w:sz w:val="23"/>
        </w:rPr>
        <w:t>and</w:t>
      </w:r>
      <w:r>
        <w:rPr>
          <w:spacing w:val="-12"/>
          <w:w w:val="105"/>
          <w:sz w:val="23"/>
        </w:rPr>
        <w:t xml:space="preserve"> </w:t>
      </w:r>
      <w:r>
        <w:rPr>
          <w:w w:val="105"/>
          <w:sz w:val="23"/>
        </w:rPr>
        <w:t>connectors</w:t>
      </w:r>
      <w:r>
        <w:rPr>
          <w:spacing w:val="-11"/>
          <w:w w:val="105"/>
          <w:sz w:val="23"/>
        </w:rPr>
        <w:t xml:space="preserve"> </w:t>
      </w:r>
      <w:r>
        <w:rPr>
          <w:w w:val="105"/>
          <w:sz w:val="23"/>
        </w:rPr>
        <w:t>of</w:t>
      </w:r>
      <w:r>
        <w:rPr>
          <w:spacing w:val="-8"/>
          <w:w w:val="105"/>
          <w:sz w:val="23"/>
        </w:rPr>
        <w:t xml:space="preserve"> </w:t>
      </w:r>
      <w:r>
        <w:rPr>
          <w:w w:val="105"/>
          <w:sz w:val="23"/>
        </w:rPr>
        <w:t>a</w:t>
      </w:r>
      <w:r>
        <w:rPr>
          <w:spacing w:val="-7"/>
          <w:w w:val="105"/>
          <w:sz w:val="23"/>
        </w:rPr>
        <w:t xml:space="preserve"> </w:t>
      </w:r>
      <w:r>
        <w:rPr>
          <w:w w:val="105"/>
          <w:sz w:val="23"/>
        </w:rPr>
        <w:t>storage</w:t>
      </w:r>
      <w:r>
        <w:rPr>
          <w:spacing w:val="-24"/>
          <w:w w:val="105"/>
          <w:sz w:val="23"/>
        </w:rPr>
        <w:t xml:space="preserve"> </w:t>
      </w:r>
      <w:r>
        <w:rPr>
          <w:spacing w:val="-3"/>
          <w:w w:val="105"/>
          <w:sz w:val="23"/>
        </w:rPr>
        <w:t>oscilloscope</w:t>
      </w:r>
    </w:p>
    <w:p w:rsidR="00B141CF" w:rsidRDefault="009F45E6">
      <w:pPr>
        <w:pStyle w:val="ListParagraph"/>
        <w:numPr>
          <w:ilvl w:val="2"/>
          <w:numId w:val="116"/>
        </w:numPr>
        <w:tabs>
          <w:tab w:val="left" w:pos="2592"/>
          <w:tab w:val="left" w:pos="2593"/>
        </w:tabs>
        <w:spacing w:before="17"/>
        <w:rPr>
          <w:sz w:val="23"/>
        </w:rPr>
      </w:pPr>
      <w:r>
        <w:rPr>
          <w:w w:val="105"/>
          <w:sz w:val="23"/>
        </w:rPr>
        <w:t xml:space="preserve">Enlist the </w:t>
      </w:r>
      <w:r>
        <w:rPr>
          <w:spacing w:val="-3"/>
          <w:w w:val="105"/>
          <w:sz w:val="23"/>
        </w:rPr>
        <w:t xml:space="preserve">advantages </w:t>
      </w:r>
      <w:r>
        <w:rPr>
          <w:w w:val="105"/>
          <w:sz w:val="23"/>
        </w:rPr>
        <w:t>of storage</w:t>
      </w:r>
      <w:r>
        <w:rPr>
          <w:spacing w:val="-32"/>
          <w:w w:val="105"/>
          <w:sz w:val="23"/>
        </w:rPr>
        <w:t xml:space="preserve"> </w:t>
      </w:r>
      <w:r>
        <w:rPr>
          <w:w w:val="105"/>
          <w:sz w:val="23"/>
        </w:rPr>
        <w:t>oscilloscope.</w:t>
      </w:r>
    </w:p>
    <w:p w:rsidR="00B141CF" w:rsidRDefault="00B141CF">
      <w:pPr>
        <w:pStyle w:val="BodyText"/>
        <w:spacing w:before="0"/>
        <w:ind w:left="0" w:firstLine="0"/>
        <w:rPr>
          <w:sz w:val="26"/>
        </w:rPr>
      </w:pPr>
    </w:p>
    <w:p w:rsidR="00B141CF" w:rsidRDefault="00B141CF">
      <w:pPr>
        <w:pStyle w:val="BodyText"/>
        <w:spacing w:before="4"/>
        <w:ind w:left="0" w:firstLine="0"/>
        <w:rPr>
          <w:sz w:val="22"/>
        </w:rPr>
      </w:pPr>
    </w:p>
    <w:p w:rsidR="00B141CF" w:rsidRDefault="009F45E6">
      <w:pPr>
        <w:pStyle w:val="Heading1"/>
        <w:numPr>
          <w:ilvl w:val="1"/>
          <w:numId w:val="105"/>
        </w:numPr>
        <w:tabs>
          <w:tab w:val="left" w:pos="1872"/>
          <w:tab w:val="left" w:pos="1873"/>
        </w:tabs>
        <w:ind w:left="1872" w:hanging="722"/>
      </w:pPr>
      <w:r>
        <w:rPr>
          <w:w w:val="105"/>
        </w:rPr>
        <w:t>Sampling</w:t>
      </w:r>
      <w:r>
        <w:rPr>
          <w:spacing w:val="-7"/>
          <w:w w:val="105"/>
        </w:rPr>
        <w:t xml:space="preserve"> </w:t>
      </w:r>
      <w:r>
        <w:rPr>
          <w:w w:val="105"/>
        </w:rPr>
        <w:t>Oscilloscope</w:t>
      </w:r>
    </w:p>
    <w:p w:rsidR="00B141CF" w:rsidRDefault="009F45E6">
      <w:pPr>
        <w:pStyle w:val="ListParagraph"/>
        <w:numPr>
          <w:ilvl w:val="2"/>
          <w:numId w:val="117"/>
        </w:numPr>
        <w:tabs>
          <w:tab w:val="left" w:pos="2592"/>
          <w:tab w:val="left" w:pos="2593"/>
        </w:tabs>
        <w:rPr>
          <w:sz w:val="23"/>
        </w:rPr>
      </w:pPr>
      <w:r>
        <w:rPr>
          <w:w w:val="105"/>
          <w:sz w:val="23"/>
        </w:rPr>
        <w:t>Identify the importance of</w:t>
      </w:r>
      <w:r>
        <w:rPr>
          <w:spacing w:val="-14"/>
          <w:w w:val="105"/>
          <w:sz w:val="23"/>
        </w:rPr>
        <w:t xml:space="preserve"> </w:t>
      </w:r>
      <w:r>
        <w:rPr>
          <w:w w:val="105"/>
          <w:sz w:val="23"/>
        </w:rPr>
        <w:t>sampling</w:t>
      </w:r>
      <w:r w:rsidR="00203B98">
        <w:rPr>
          <w:w w:val="105"/>
          <w:sz w:val="23"/>
        </w:rPr>
        <w:t xml:space="preserve"> </w:t>
      </w:r>
      <w:r>
        <w:rPr>
          <w:w w:val="105"/>
          <w:sz w:val="23"/>
        </w:rPr>
        <w:t>oscilloscope.</w:t>
      </w:r>
    </w:p>
    <w:p w:rsidR="00B141CF" w:rsidRDefault="009F45E6">
      <w:pPr>
        <w:pStyle w:val="ListParagraph"/>
        <w:numPr>
          <w:ilvl w:val="2"/>
          <w:numId w:val="117"/>
        </w:numPr>
        <w:tabs>
          <w:tab w:val="left" w:pos="2592"/>
          <w:tab w:val="left" w:pos="2593"/>
        </w:tabs>
        <w:spacing w:before="17"/>
        <w:rPr>
          <w:sz w:val="23"/>
        </w:rPr>
      </w:pPr>
      <w:r>
        <w:rPr>
          <w:w w:val="105"/>
          <w:sz w:val="23"/>
        </w:rPr>
        <w:t>Sketch</w:t>
      </w:r>
      <w:r>
        <w:rPr>
          <w:spacing w:val="-5"/>
          <w:w w:val="105"/>
          <w:sz w:val="23"/>
        </w:rPr>
        <w:t xml:space="preserve"> </w:t>
      </w:r>
      <w:r>
        <w:rPr>
          <w:spacing w:val="-3"/>
          <w:w w:val="105"/>
          <w:sz w:val="23"/>
        </w:rPr>
        <w:t xml:space="preserve">and </w:t>
      </w:r>
      <w:r>
        <w:rPr>
          <w:w w:val="105"/>
          <w:sz w:val="23"/>
        </w:rPr>
        <w:t>label</w:t>
      </w:r>
      <w:r>
        <w:rPr>
          <w:spacing w:val="-10"/>
          <w:w w:val="105"/>
          <w:sz w:val="23"/>
        </w:rPr>
        <w:t xml:space="preserve"> </w:t>
      </w:r>
      <w:r>
        <w:rPr>
          <w:w w:val="105"/>
          <w:sz w:val="23"/>
        </w:rPr>
        <w:t>the</w:t>
      </w:r>
      <w:r>
        <w:rPr>
          <w:spacing w:val="-6"/>
          <w:w w:val="105"/>
          <w:sz w:val="23"/>
        </w:rPr>
        <w:t xml:space="preserve"> </w:t>
      </w:r>
      <w:r>
        <w:rPr>
          <w:w w:val="105"/>
          <w:sz w:val="23"/>
        </w:rPr>
        <w:t>block</w:t>
      </w:r>
      <w:r>
        <w:rPr>
          <w:spacing w:val="-2"/>
          <w:w w:val="105"/>
          <w:sz w:val="23"/>
        </w:rPr>
        <w:t xml:space="preserve"> </w:t>
      </w:r>
      <w:r>
        <w:rPr>
          <w:w w:val="105"/>
          <w:sz w:val="23"/>
        </w:rPr>
        <w:t>diagram</w:t>
      </w:r>
      <w:r>
        <w:rPr>
          <w:spacing w:val="-11"/>
          <w:w w:val="105"/>
          <w:sz w:val="23"/>
        </w:rPr>
        <w:t xml:space="preserve"> </w:t>
      </w:r>
      <w:r>
        <w:rPr>
          <w:w w:val="105"/>
          <w:sz w:val="23"/>
        </w:rPr>
        <w:t>of</w:t>
      </w:r>
      <w:r>
        <w:rPr>
          <w:spacing w:val="-8"/>
          <w:w w:val="105"/>
          <w:sz w:val="23"/>
        </w:rPr>
        <w:t xml:space="preserve"> </w:t>
      </w:r>
      <w:r>
        <w:rPr>
          <w:w w:val="105"/>
          <w:sz w:val="23"/>
        </w:rPr>
        <w:t>a</w:t>
      </w:r>
      <w:r>
        <w:rPr>
          <w:spacing w:val="-5"/>
          <w:w w:val="105"/>
          <w:sz w:val="23"/>
        </w:rPr>
        <w:t xml:space="preserve"> </w:t>
      </w:r>
      <w:r>
        <w:rPr>
          <w:w w:val="105"/>
          <w:sz w:val="23"/>
        </w:rPr>
        <w:t>random</w:t>
      </w:r>
      <w:r>
        <w:rPr>
          <w:spacing w:val="-5"/>
          <w:w w:val="105"/>
          <w:sz w:val="23"/>
        </w:rPr>
        <w:t xml:space="preserve"> </w:t>
      </w:r>
      <w:r>
        <w:rPr>
          <w:w w:val="105"/>
          <w:sz w:val="23"/>
        </w:rPr>
        <w:t>sampling</w:t>
      </w:r>
      <w:r w:rsidR="00203B98">
        <w:rPr>
          <w:w w:val="105"/>
          <w:sz w:val="23"/>
        </w:rPr>
        <w:t xml:space="preserve"> </w:t>
      </w:r>
      <w:r>
        <w:rPr>
          <w:w w:val="105"/>
          <w:sz w:val="23"/>
        </w:rPr>
        <w:t>oscilloscope.</w:t>
      </w:r>
    </w:p>
    <w:p w:rsidR="00B141CF" w:rsidRDefault="009F45E6">
      <w:pPr>
        <w:pStyle w:val="ListParagraph"/>
        <w:numPr>
          <w:ilvl w:val="2"/>
          <w:numId w:val="117"/>
        </w:numPr>
        <w:tabs>
          <w:tab w:val="left" w:pos="2592"/>
          <w:tab w:val="left" w:pos="2593"/>
        </w:tabs>
        <w:spacing w:before="17"/>
        <w:rPr>
          <w:sz w:val="23"/>
        </w:rPr>
      </w:pPr>
      <w:r>
        <w:rPr>
          <w:w w:val="105"/>
          <w:sz w:val="23"/>
        </w:rPr>
        <w:t xml:space="preserve">Describe the </w:t>
      </w:r>
      <w:r>
        <w:rPr>
          <w:spacing w:val="-3"/>
          <w:w w:val="105"/>
          <w:sz w:val="23"/>
        </w:rPr>
        <w:t xml:space="preserve">function </w:t>
      </w:r>
      <w:r>
        <w:rPr>
          <w:w w:val="105"/>
          <w:sz w:val="23"/>
        </w:rPr>
        <w:t>of each block of the</w:t>
      </w:r>
      <w:r>
        <w:rPr>
          <w:spacing w:val="-33"/>
          <w:w w:val="105"/>
          <w:sz w:val="23"/>
        </w:rPr>
        <w:t xml:space="preserve"> </w:t>
      </w:r>
      <w:r>
        <w:rPr>
          <w:spacing w:val="3"/>
          <w:w w:val="105"/>
          <w:sz w:val="23"/>
        </w:rPr>
        <w:t>above</w:t>
      </w:r>
      <w:r w:rsidR="00203B98">
        <w:rPr>
          <w:spacing w:val="3"/>
          <w:w w:val="105"/>
          <w:sz w:val="23"/>
        </w:rPr>
        <w:t xml:space="preserve"> </w:t>
      </w:r>
      <w:r>
        <w:rPr>
          <w:spacing w:val="3"/>
          <w:w w:val="105"/>
          <w:sz w:val="23"/>
        </w:rPr>
        <w:t>diagram.</w:t>
      </w:r>
    </w:p>
    <w:p w:rsidR="00B141CF" w:rsidRDefault="00B141CF">
      <w:pPr>
        <w:pStyle w:val="BodyText"/>
        <w:spacing w:before="6"/>
        <w:ind w:left="0" w:firstLine="0"/>
        <w:rPr>
          <w:sz w:val="24"/>
        </w:rPr>
      </w:pPr>
    </w:p>
    <w:p w:rsidR="00B141CF" w:rsidRDefault="009F45E6">
      <w:pPr>
        <w:pStyle w:val="Heading1"/>
        <w:numPr>
          <w:ilvl w:val="1"/>
          <w:numId w:val="105"/>
        </w:numPr>
        <w:tabs>
          <w:tab w:val="left" w:pos="1872"/>
          <w:tab w:val="left" w:pos="1873"/>
        </w:tabs>
        <w:ind w:left="1872" w:hanging="722"/>
      </w:pPr>
      <w:r>
        <w:rPr>
          <w:w w:val="105"/>
        </w:rPr>
        <w:t>Vector</w:t>
      </w:r>
      <w:r>
        <w:rPr>
          <w:spacing w:val="-7"/>
          <w:w w:val="105"/>
        </w:rPr>
        <w:t xml:space="preserve"> </w:t>
      </w:r>
      <w:r>
        <w:rPr>
          <w:w w:val="105"/>
        </w:rPr>
        <w:t>Scope</w:t>
      </w:r>
    </w:p>
    <w:p w:rsidR="00B141CF" w:rsidRDefault="009F45E6">
      <w:pPr>
        <w:pStyle w:val="ListParagraph"/>
        <w:numPr>
          <w:ilvl w:val="2"/>
          <w:numId w:val="118"/>
        </w:numPr>
        <w:tabs>
          <w:tab w:val="left" w:pos="2592"/>
          <w:tab w:val="left" w:pos="2593"/>
        </w:tabs>
        <w:spacing w:before="10" w:line="254" w:lineRule="auto"/>
        <w:ind w:right="1291" w:hanging="706"/>
        <w:rPr>
          <w:sz w:val="23"/>
        </w:rPr>
      </w:pPr>
      <w:r>
        <w:rPr>
          <w:w w:val="105"/>
          <w:sz w:val="23"/>
        </w:rPr>
        <w:t>Identify</w:t>
      </w:r>
      <w:r>
        <w:rPr>
          <w:spacing w:val="-8"/>
          <w:w w:val="105"/>
          <w:sz w:val="23"/>
        </w:rPr>
        <w:t xml:space="preserve"> </w:t>
      </w:r>
      <w:r>
        <w:rPr>
          <w:w w:val="105"/>
          <w:sz w:val="23"/>
        </w:rPr>
        <w:t>the</w:t>
      </w:r>
      <w:r>
        <w:rPr>
          <w:spacing w:val="-8"/>
          <w:w w:val="105"/>
          <w:sz w:val="23"/>
        </w:rPr>
        <w:t xml:space="preserve"> </w:t>
      </w:r>
      <w:r>
        <w:rPr>
          <w:w w:val="105"/>
          <w:sz w:val="23"/>
        </w:rPr>
        <w:t>function</w:t>
      </w:r>
      <w:r>
        <w:rPr>
          <w:spacing w:val="-7"/>
          <w:w w:val="105"/>
          <w:sz w:val="23"/>
        </w:rPr>
        <w:t xml:space="preserve"> </w:t>
      </w:r>
      <w:r>
        <w:rPr>
          <w:w w:val="105"/>
          <w:sz w:val="23"/>
        </w:rPr>
        <w:t>of</w:t>
      </w:r>
      <w:r>
        <w:rPr>
          <w:spacing w:val="-7"/>
          <w:w w:val="105"/>
          <w:sz w:val="23"/>
        </w:rPr>
        <w:t xml:space="preserve"> </w:t>
      </w:r>
      <w:r>
        <w:rPr>
          <w:w w:val="105"/>
          <w:sz w:val="23"/>
        </w:rPr>
        <w:t>Vector</w:t>
      </w:r>
      <w:r>
        <w:rPr>
          <w:spacing w:val="-16"/>
          <w:w w:val="105"/>
          <w:sz w:val="23"/>
        </w:rPr>
        <w:t xml:space="preserve"> </w:t>
      </w:r>
      <w:r>
        <w:rPr>
          <w:w w:val="105"/>
          <w:sz w:val="23"/>
        </w:rPr>
        <w:t>scope</w:t>
      </w:r>
      <w:r>
        <w:rPr>
          <w:spacing w:val="-8"/>
          <w:w w:val="105"/>
          <w:sz w:val="23"/>
        </w:rPr>
        <w:t xml:space="preserve"> </w:t>
      </w:r>
      <w:r>
        <w:rPr>
          <w:w w:val="105"/>
          <w:sz w:val="23"/>
        </w:rPr>
        <w:t>to</w:t>
      </w:r>
      <w:r>
        <w:rPr>
          <w:spacing w:val="-6"/>
          <w:w w:val="105"/>
          <w:sz w:val="23"/>
        </w:rPr>
        <w:t xml:space="preserve"> </w:t>
      </w:r>
      <w:r>
        <w:rPr>
          <w:w w:val="105"/>
          <w:sz w:val="23"/>
        </w:rPr>
        <w:t>check</w:t>
      </w:r>
      <w:r>
        <w:rPr>
          <w:spacing w:val="-13"/>
          <w:w w:val="105"/>
          <w:sz w:val="23"/>
        </w:rPr>
        <w:t xml:space="preserve"> </w:t>
      </w:r>
      <w:r>
        <w:rPr>
          <w:w w:val="105"/>
          <w:sz w:val="23"/>
        </w:rPr>
        <w:t>a</w:t>
      </w:r>
      <w:r>
        <w:rPr>
          <w:spacing w:val="-8"/>
          <w:w w:val="105"/>
          <w:sz w:val="23"/>
        </w:rPr>
        <w:t xml:space="preserve"> </w:t>
      </w:r>
      <w:r>
        <w:rPr>
          <w:w w:val="105"/>
          <w:sz w:val="23"/>
        </w:rPr>
        <w:t>color</w:t>
      </w:r>
      <w:r>
        <w:rPr>
          <w:spacing w:val="-10"/>
          <w:w w:val="105"/>
          <w:sz w:val="23"/>
        </w:rPr>
        <w:t xml:space="preserve"> </w:t>
      </w:r>
      <w:r>
        <w:rPr>
          <w:w w:val="105"/>
          <w:sz w:val="23"/>
        </w:rPr>
        <w:t>TV</w:t>
      </w:r>
      <w:r>
        <w:rPr>
          <w:spacing w:val="-20"/>
          <w:w w:val="105"/>
          <w:sz w:val="23"/>
        </w:rPr>
        <w:t xml:space="preserve"> </w:t>
      </w:r>
      <w:r>
        <w:rPr>
          <w:w w:val="105"/>
          <w:sz w:val="23"/>
        </w:rPr>
        <w:t>receiver’s response.</w:t>
      </w:r>
    </w:p>
    <w:p w:rsidR="00B141CF" w:rsidRDefault="009F45E6">
      <w:pPr>
        <w:pStyle w:val="ListParagraph"/>
        <w:numPr>
          <w:ilvl w:val="2"/>
          <w:numId w:val="118"/>
        </w:numPr>
        <w:tabs>
          <w:tab w:val="left" w:pos="2592"/>
          <w:tab w:val="left" w:pos="2593"/>
        </w:tabs>
        <w:spacing w:before="1"/>
        <w:ind w:left="2592"/>
        <w:rPr>
          <w:sz w:val="23"/>
        </w:rPr>
      </w:pPr>
      <w:r>
        <w:rPr>
          <w:w w:val="105"/>
          <w:sz w:val="23"/>
        </w:rPr>
        <w:t>Describe</w:t>
      </w:r>
      <w:r>
        <w:rPr>
          <w:spacing w:val="-4"/>
          <w:w w:val="105"/>
          <w:sz w:val="23"/>
        </w:rPr>
        <w:t xml:space="preserve"> </w:t>
      </w:r>
      <w:r>
        <w:rPr>
          <w:w w:val="105"/>
          <w:sz w:val="23"/>
        </w:rPr>
        <w:t>the</w:t>
      </w:r>
      <w:r>
        <w:rPr>
          <w:spacing w:val="-4"/>
          <w:w w:val="105"/>
          <w:sz w:val="23"/>
        </w:rPr>
        <w:t xml:space="preserve"> </w:t>
      </w:r>
      <w:r>
        <w:rPr>
          <w:w w:val="105"/>
          <w:sz w:val="23"/>
        </w:rPr>
        <w:t>use</w:t>
      </w:r>
      <w:r>
        <w:rPr>
          <w:spacing w:val="-5"/>
          <w:w w:val="105"/>
          <w:sz w:val="23"/>
        </w:rPr>
        <w:t xml:space="preserve"> </w:t>
      </w:r>
      <w:r>
        <w:rPr>
          <w:w w:val="105"/>
          <w:sz w:val="23"/>
        </w:rPr>
        <w:t>of</w:t>
      </w:r>
      <w:r>
        <w:rPr>
          <w:spacing w:val="-5"/>
          <w:w w:val="105"/>
          <w:sz w:val="23"/>
        </w:rPr>
        <w:t xml:space="preserve"> </w:t>
      </w:r>
      <w:r>
        <w:rPr>
          <w:w w:val="105"/>
          <w:sz w:val="23"/>
        </w:rPr>
        <w:t>conventional</w:t>
      </w:r>
      <w:r>
        <w:rPr>
          <w:spacing w:val="-15"/>
          <w:w w:val="105"/>
          <w:sz w:val="23"/>
        </w:rPr>
        <w:t xml:space="preserve"> </w:t>
      </w:r>
      <w:r>
        <w:rPr>
          <w:w w:val="105"/>
          <w:sz w:val="23"/>
        </w:rPr>
        <w:t>oscilloscope</w:t>
      </w:r>
      <w:r>
        <w:rPr>
          <w:spacing w:val="-8"/>
          <w:w w:val="105"/>
          <w:sz w:val="23"/>
        </w:rPr>
        <w:t xml:space="preserve"> </w:t>
      </w:r>
      <w:r>
        <w:rPr>
          <w:w w:val="105"/>
          <w:sz w:val="23"/>
        </w:rPr>
        <w:t>as</w:t>
      </w:r>
      <w:r>
        <w:rPr>
          <w:spacing w:val="-6"/>
          <w:w w:val="105"/>
          <w:sz w:val="23"/>
        </w:rPr>
        <w:t xml:space="preserve"> </w:t>
      </w:r>
      <w:r>
        <w:rPr>
          <w:w w:val="105"/>
          <w:sz w:val="23"/>
        </w:rPr>
        <w:t>a</w:t>
      </w:r>
      <w:r>
        <w:rPr>
          <w:spacing w:val="-3"/>
          <w:w w:val="105"/>
          <w:sz w:val="23"/>
        </w:rPr>
        <w:t xml:space="preserve"> </w:t>
      </w:r>
      <w:r>
        <w:rPr>
          <w:w w:val="105"/>
          <w:sz w:val="23"/>
        </w:rPr>
        <w:t>vector</w:t>
      </w:r>
      <w:r w:rsidR="00203B98">
        <w:rPr>
          <w:w w:val="105"/>
          <w:sz w:val="23"/>
        </w:rPr>
        <w:t xml:space="preserve"> </w:t>
      </w:r>
      <w:r>
        <w:rPr>
          <w:w w:val="105"/>
          <w:sz w:val="23"/>
        </w:rPr>
        <w:t>scope.</w:t>
      </w:r>
    </w:p>
    <w:p w:rsidR="00B141CF" w:rsidRDefault="00B141CF">
      <w:pPr>
        <w:pStyle w:val="BodyText"/>
        <w:spacing w:before="6"/>
        <w:ind w:left="0" w:firstLine="0"/>
        <w:rPr>
          <w:sz w:val="24"/>
        </w:rPr>
      </w:pPr>
    </w:p>
    <w:p w:rsidR="00B141CF" w:rsidRDefault="009F45E6">
      <w:pPr>
        <w:pStyle w:val="Heading1"/>
        <w:numPr>
          <w:ilvl w:val="1"/>
          <w:numId w:val="105"/>
        </w:numPr>
        <w:tabs>
          <w:tab w:val="left" w:pos="1872"/>
          <w:tab w:val="left" w:pos="1873"/>
        </w:tabs>
        <w:spacing w:before="1"/>
        <w:ind w:left="1872" w:hanging="722"/>
      </w:pPr>
      <w:r>
        <w:rPr>
          <w:w w:val="105"/>
        </w:rPr>
        <w:t>Curve</w:t>
      </w:r>
      <w:r>
        <w:rPr>
          <w:spacing w:val="-8"/>
          <w:w w:val="105"/>
        </w:rPr>
        <w:t xml:space="preserve"> </w:t>
      </w:r>
      <w:r>
        <w:rPr>
          <w:w w:val="105"/>
        </w:rPr>
        <w:t>Tracer</w:t>
      </w:r>
    </w:p>
    <w:p w:rsidR="00B141CF" w:rsidRDefault="009F45E6">
      <w:pPr>
        <w:pStyle w:val="ListParagraph"/>
        <w:numPr>
          <w:ilvl w:val="2"/>
          <w:numId w:val="119"/>
        </w:numPr>
        <w:tabs>
          <w:tab w:val="left" w:pos="2592"/>
          <w:tab w:val="left" w:pos="2593"/>
        </w:tabs>
        <w:rPr>
          <w:sz w:val="23"/>
        </w:rPr>
      </w:pPr>
      <w:r>
        <w:rPr>
          <w:w w:val="105"/>
          <w:sz w:val="23"/>
        </w:rPr>
        <w:t xml:space="preserve">Identify the function of a </w:t>
      </w:r>
      <w:r>
        <w:rPr>
          <w:spacing w:val="-2"/>
          <w:w w:val="105"/>
          <w:sz w:val="23"/>
        </w:rPr>
        <w:t>modern</w:t>
      </w:r>
      <w:r>
        <w:rPr>
          <w:spacing w:val="-3"/>
          <w:w w:val="105"/>
          <w:sz w:val="23"/>
        </w:rPr>
        <w:t xml:space="preserve"> </w:t>
      </w:r>
      <w:r>
        <w:rPr>
          <w:w w:val="105"/>
          <w:sz w:val="23"/>
        </w:rPr>
        <w:t>curve</w:t>
      </w:r>
      <w:r w:rsidR="00203B98">
        <w:rPr>
          <w:w w:val="105"/>
          <w:sz w:val="23"/>
        </w:rPr>
        <w:t xml:space="preserve"> </w:t>
      </w:r>
      <w:r>
        <w:rPr>
          <w:w w:val="105"/>
          <w:sz w:val="23"/>
        </w:rPr>
        <w:t>tracer.</w:t>
      </w:r>
    </w:p>
    <w:p w:rsidR="00B141CF" w:rsidRDefault="009F45E6">
      <w:pPr>
        <w:pStyle w:val="ListParagraph"/>
        <w:numPr>
          <w:ilvl w:val="2"/>
          <w:numId w:val="119"/>
        </w:numPr>
        <w:tabs>
          <w:tab w:val="left" w:pos="2592"/>
          <w:tab w:val="left" w:pos="2593"/>
        </w:tabs>
        <w:spacing w:before="16"/>
        <w:rPr>
          <w:sz w:val="23"/>
        </w:rPr>
      </w:pPr>
      <w:r>
        <w:rPr>
          <w:w w:val="105"/>
          <w:sz w:val="23"/>
        </w:rPr>
        <w:t xml:space="preserve">Draw the block diagram of a </w:t>
      </w:r>
      <w:r>
        <w:rPr>
          <w:spacing w:val="-3"/>
          <w:w w:val="105"/>
          <w:sz w:val="23"/>
        </w:rPr>
        <w:t>transistor</w:t>
      </w:r>
      <w:r>
        <w:rPr>
          <w:spacing w:val="-12"/>
          <w:w w:val="105"/>
          <w:sz w:val="23"/>
        </w:rPr>
        <w:t xml:space="preserve"> </w:t>
      </w:r>
      <w:r>
        <w:rPr>
          <w:w w:val="105"/>
          <w:sz w:val="23"/>
        </w:rPr>
        <w:t>curve</w:t>
      </w:r>
      <w:r w:rsidR="00203B98">
        <w:rPr>
          <w:w w:val="105"/>
          <w:sz w:val="23"/>
        </w:rPr>
        <w:t xml:space="preserve"> </w:t>
      </w:r>
      <w:r>
        <w:rPr>
          <w:w w:val="105"/>
          <w:sz w:val="23"/>
        </w:rPr>
        <w:t>tracer.</w:t>
      </w:r>
    </w:p>
    <w:p w:rsidR="00B141CF" w:rsidRDefault="00B141CF">
      <w:pPr>
        <w:pStyle w:val="BodyText"/>
        <w:spacing w:before="3"/>
        <w:ind w:left="0" w:firstLine="0"/>
        <w:rPr>
          <w:sz w:val="25"/>
        </w:rPr>
      </w:pPr>
    </w:p>
    <w:p w:rsidR="00B141CF" w:rsidRDefault="009F45E6">
      <w:pPr>
        <w:pStyle w:val="Heading1"/>
        <w:numPr>
          <w:ilvl w:val="0"/>
          <w:numId w:val="105"/>
        </w:numPr>
        <w:tabs>
          <w:tab w:val="left" w:pos="1151"/>
          <w:tab w:val="left" w:pos="1152"/>
        </w:tabs>
      </w:pPr>
      <w:r>
        <w:rPr>
          <w:w w:val="105"/>
        </w:rPr>
        <w:t>DIGITAL</w:t>
      </w:r>
      <w:r>
        <w:rPr>
          <w:spacing w:val="-10"/>
          <w:w w:val="105"/>
        </w:rPr>
        <w:t xml:space="preserve"> </w:t>
      </w:r>
      <w:r>
        <w:rPr>
          <w:w w:val="105"/>
        </w:rPr>
        <w:t>INSTRUMENTS.</w:t>
      </w:r>
    </w:p>
    <w:p w:rsidR="00B141CF" w:rsidRDefault="009F45E6">
      <w:pPr>
        <w:pStyle w:val="ListParagraph"/>
        <w:numPr>
          <w:ilvl w:val="1"/>
          <w:numId w:val="105"/>
        </w:numPr>
        <w:tabs>
          <w:tab w:val="left" w:pos="1872"/>
          <w:tab w:val="left" w:pos="1873"/>
        </w:tabs>
        <w:spacing w:before="10"/>
        <w:ind w:left="1872" w:hanging="722"/>
        <w:rPr>
          <w:b/>
          <w:sz w:val="23"/>
        </w:rPr>
      </w:pPr>
      <w:r>
        <w:rPr>
          <w:b/>
          <w:w w:val="105"/>
          <w:sz w:val="23"/>
        </w:rPr>
        <w:t>Understand</w:t>
      </w:r>
      <w:r>
        <w:rPr>
          <w:b/>
          <w:spacing w:val="-7"/>
          <w:w w:val="105"/>
          <w:sz w:val="23"/>
        </w:rPr>
        <w:t xml:space="preserve"> </w:t>
      </w:r>
      <w:r>
        <w:rPr>
          <w:b/>
          <w:w w:val="105"/>
          <w:sz w:val="23"/>
        </w:rPr>
        <w:t>the</w:t>
      </w:r>
      <w:r>
        <w:rPr>
          <w:b/>
          <w:spacing w:val="-10"/>
          <w:w w:val="105"/>
          <w:sz w:val="23"/>
        </w:rPr>
        <w:t xml:space="preserve"> </w:t>
      </w:r>
      <w:r>
        <w:rPr>
          <w:b/>
          <w:w w:val="105"/>
          <w:sz w:val="23"/>
        </w:rPr>
        <w:t>operation</w:t>
      </w:r>
      <w:r>
        <w:rPr>
          <w:b/>
          <w:spacing w:val="-6"/>
          <w:w w:val="105"/>
          <w:sz w:val="23"/>
        </w:rPr>
        <w:t xml:space="preserve"> </w:t>
      </w:r>
      <w:r>
        <w:rPr>
          <w:b/>
          <w:w w:val="105"/>
          <w:sz w:val="23"/>
        </w:rPr>
        <w:t>and</w:t>
      </w:r>
      <w:r>
        <w:rPr>
          <w:b/>
          <w:spacing w:val="-7"/>
          <w:w w:val="105"/>
          <w:sz w:val="23"/>
        </w:rPr>
        <w:t xml:space="preserve"> </w:t>
      </w:r>
      <w:r>
        <w:rPr>
          <w:b/>
          <w:spacing w:val="-3"/>
          <w:w w:val="105"/>
          <w:sz w:val="23"/>
        </w:rPr>
        <w:t>applications</w:t>
      </w:r>
      <w:r>
        <w:rPr>
          <w:b/>
          <w:spacing w:val="-4"/>
          <w:w w:val="105"/>
          <w:sz w:val="23"/>
        </w:rPr>
        <w:t xml:space="preserve"> </w:t>
      </w:r>
      <w:r>
        <w:rPr>
          <w:b/>
          <w:w w:val="105"/>
          <w:sz w:val="23"/>
        </w:rPr>
        <w:t>of</w:t>
      </w:r>
      <w:r>
        <w:rPr>
          <w:b/>
          <w:spacing w:val="-5"/>
          <w:w w:val="105"/>
          <w:sz w:val="23"/>
        </w:rPr>
        <w:t xml:space="preserve"> </w:t>
      </w:r>
      <w:r>
        <w:rPr>
          <w:b/>
          <w:w w:val="105"/>
          <w:sz w:val="23"/>
        </w:rPr>
        <w:t>digital</w:t>
      </w:r>
      <w:r>
        <w:rPr>
          <w:b/>
          <w:spacing w:val="-20"/>
          <w:w w:val="105"/>
          <w:sz w:val="23"/>
        </w:rPr>
        <w:t xml:space="preserve"> </w:t>
      </w:r>
      <w:r>
        <w:rPr>
          <w:b/>
          <w:w w:val="105"/>
          <w:sz w:val="23"/>
        </w:rPr>
        <w:t>meters.</w:t>
      </w:r>
    </w:p>
    <w:p w:rsidR="00B141CF" w:rsidRDefault="009F45E6">
      <w:pPr>
        <w:pStyle w:val="ListParagraph"/>
        <w:numPr>
          <w:ilvl w:val="2"/>
          <w:numId w:val="120"/>
        </w:numPr>
        <w:tabs>
          <w:tab w:val="left" w:pos="2592"/>
          <w:tab w:val="left" w:pos="2593"/>
        </w:tabs>
        <w:rPr>
          <w:sz w:val="23"/>
        </w:rPr>
      </w:pPr>
      <w:r>
        <w:rPr>
          <w:w w:val="105"/>
          <w:sz w:val="23"/>
        </w:rPr>
        <w:t>List the major types of digital</w:t>
      </w:r>
      <w:r>
        <w:rPr>
          <w:spacing w:val="-20"/>
          <w:w w:val="105"/>
          <w:sz w:val="23"/>
        </w:rPr>
        <w:t xml:space="preserve"> </w:t>
      </w:r>
      <w:r w:rsidR="003D13AF">
        <w:rPr>
          <w:w w:val="105"/>
          <w:sz w:val="23"/>
        </w:rPr>
        <w:t>test instruments</w:t>
      </w:r>
      <w:r>
        <w:rPr>
          <w:w w:val="105"/>
          <w:sz w:val="23"/>
        </w:rPr>
        <w:t>.</w:t>
      </w:r>
    </w:p>
    <w:p w:rsidR="00B141CF" w:rsidRDefault="009F45E6">
      <w:pPr>
        <w:pStyle w:val="ListParagraph"/>
        <w:numPr>
          <w:ilvl w:val="2"/>
          <w:numId w:val="120"/>
        </w:numPr>
        <w:tabs>
          <w:tab w:val="left" w:pos="2592"/>
          <w:tab w:val="left" w:pos="2593"/>
        </w:tabs>
        <w:spacing w:before="16"/>
        <w:rPr>
          <w:sz w:val="23"/>
        </w:rPr>
      </w:pPr>
      <w:r>
        <w:rPr>
          <w:w w:val="105"/>
          <w:sz w:val="23"/>
        </w:rPr>
        <w:t>Enlist the types of digital voltmeter</w:t>
      </w:r>
      <w:r>
        <w:rPr>
          <w:spacing w:val="-48"/>
          <w:w w:val="105"/>
          <w:sz w:val="23"/>
        </w:rPr>
        <w:t xml:space="preserve"> </w:t>
      </w:r>
      <w:r>
        <w:rPr>
          <w:w w:val="105"/>
          <w:sz w:val="23"/>
        </w:rPr>
        <w:t>(DVM).</w:t>
      </w:r>
    </w:p>
    <w:p w:rsidR="00B141CF" w:rsidRDefault="009F45E6">
      <w:pPr>
        <w:pStyle w:val="ListParagraph"/>
        <w:numPr>
          <w:ilvl w:val="2"/>
          <w:numId w:val="120"/>
        </w:numPr>
        <w:tabs>
          <w:tab w:val="left" w:pos="2592"/>
          <w:tab w:val="left" w:pos="2593"/>
        </w:tabs>
        <w:ind w:hanging="771"/>
        <w:rPr>
          <w:sz w:val="23"/>
        </w:rPr>
      </w:pPr>
      <w:r>
        <w:rPr>
          <w:spacing w:val="-3"/>
          <w:w w:val="105"/>
          <w:sz w:val="23"/>
        </w:rPr>
        <w:t>Illustrate</w:t>
      </w:r>
      <w:r>
        <w:rPr>
          <w:spacing w:val="-4"/>
          <w:w w:val="105"/>
          <w:sz w:val="23"/>
        </w:rPr>
        <w:t xml:space="preserve"> </w:t>
      </w:r>
      <w:r>
        <w:rPr>
          <w:w w:val="105"/>
          <w:sz w:val="23"/>
        </w:rPr>
        <w:t>the</w:t>
      </w:r>
      <w:r>
        <w:rPr>
          <w:spacing w:val="-5"/>
          <w:w w:val="105"/>
          <w:sz w:val="23"/>
        </w:rPr>
        <w:t xml:space="preserve"> </w:t>
      </w:r>
      <w:r>
        <w:rPr>
          <w:w w:val="105"/>
          <w:sz w:val="23"/>
        </w:rPr>
        <w:t>voltage-to-time</w:t>
      </w:r>
      <w:r>
        <w:rPr>
          <w:spacing w:val="-5"/>
          <w:w w:val="105"/>
          <w:sz w:val="23"/>
        </w:rPr>
        <w:t xml:space="preserve"> </w:t>
      </w:r>
      <w:r>
        <w:rPr>
          <w:spacing w:val="-3"/>
          <w:w w:val="105"/>
          <w:sz w:val="23"/>
        </w:rPr>
        <w:t>conversion</w:t>
      </w:r>
      <w:r>
        <w:rPr>
          <w:spacing w:val="-2"/>
          <w:w w:val="105"/>
          <w:sz w:val="23"/>
        </w:rPr>
        <w:t xml:space="preserve"> </w:t>
      </w:r>
      <w:r>
        <w:rPr>
          <w:w w:val="105"/>
          <w:sz w:val="23"/>
        </w:rPr>
        <w:t>principle</w:t>
      </w:r>
      <w:r>
        <w:rPr>
          <w:spacing w:val="-5"/>
          <w:w w:val="105"/>
          <w:sz w:val="23"/>
        </w:rPr>
        <w:t xml:space="preserve"> </w:t>
      </w:r>
      <w:r>
        <w:rPr>
          <w:w w:val="105"/>
          <w:sz w:val="23"/>
        </w:rPr>
        <w:t>of</w:t>
      </w:r>
      <w:r>
        <w:rPr>
          <w:spacing w:val="-5"/>
          <w:w w:val="105"/>
          <w:sz w:val="23"/>
        </w:rPr>
        <w:t xml:space="preserve"> </w:t>
      </w:r>
      <w:r>
        <w:rPr>
          <w:w w:val="105"/>
          <w:sz w:val="23"/>
        </w:rPr>
        <w:t>ramp-type</w:t>
      </w:r>
      <w:r>
        <w:rPr>
          <w:spacing w:val="-37"/>
          <w:w w:val="105"/>
          <w:sz w:val="23"/>
        </w:rPr>
        <w:t xml:space="preserve"> </w:t>
      </w:r>
      <w:r>
        <w:rPr>
          <w:w w:val="105"/>
          <w:sz w:val="23"/>
        </w:rPr>
        <w:t>DVM.</w:t>
      </w:r>
    </w:p>
    <w:p w:rsidR="00B141CF" w:rsidRDefault="009F45E6">
      <w:pPr>
        <w:pStyle w:val="ListParagraph"/>
        <w:numPr>
          <w:ilvl w:val="2"/>
          <w:numId w:val="120"/>
        </w:numPr>
        <w:tabs>
          <w:tab w:val="left" w:pos="2592"/>
          <w:tab w:val="left" w:pos="2593"/>
        </w:tabs>
        <w:spacing w:before="17"/>
        <w:rPr>
          <w:sz w:val="23"/>
        </w:rPr>
      </w:pPr>
      <w:r>
        <w:rPr>
          <w:w w:val="105"/>
          <w:sz w:val="23"/>
        </w:rPr>
        <w:t>Draw the block diagram of ramp-type</w:t>
      </w:r>
      <w:r>
        <w:rPr>
          <w:spacing w:val="-44"/>
          <w:w w:val="105"/>
          <w:sz w:val="23"/>
        </w:rPr>
        <w:t xml:space="preserve"> </w:t>
      </w:r>
      <w:r>
        <w:rPr>
          <w:w w:val="105"/>
          <w:sz w:val="23"/>
        </w:rPr>
        <w:t>DVM.</w:t>
      </w:r>
    </w:p>
    <w:p w:rsidR="00B141CF" w:rsidRDefault="009F45E6">
      <w:pPr>
        <w:pStyle w:val="ListParagraph"/>
        <w:numPr>
          <w:ilvl w:val="2"/>
          <w:numId w:val="121"/>
        </w:numPr>
        <w:tabs>
          <w:tab w:val="left" w:pos="2592"/>
          <w:tab w:val="left" w:pos="2593"/>
        </w:tabs>
        <w:rPr>
          <w:sz w:val="23"/>
        </w:rPr>
      </w:pPr>
      <w:r>
        <w:rPr>
          <w:w w:val="105"/>
          <w:sz w:val="23"/>
        </w:rPr>
        <w:t>Identify</w:t>
      </w:r>
      <w:r>
        <w:rPr>
          <w:spacing w:val="-15"/>
          <w:w w:val="105"/>
          <w:sz w:val="23"/>
        </w:rPr>
        <w:t xml:space="preserve"> </w:t>
      </w:r>
      <w:r>
        <w:rPr>
          <w:w w:val="105"/>
          <w:sz w:val="23"/>
        </w:rPr>
        <w:t>the</w:t>
      </w:r>
      <w:r>
        <w:rPr>
          <w:spacing w:val="-9"/>
          <w:w w:val="105"/>
          <w:sz w:val="23"/>
        </w:rPr>
        <w:t xml:space="preserve"> </w:t>
      </w:r>
      <w:r>
        <w:rPr>
          <w:w w:val="105"/>
          <w:sz w:val="23"/>
        </w:rPr>
        <w:t>function</w:t>
      </w:r>
      <w:r>
        <w:rPr>
          <w:spacing w:val="-6"/>
          <w:w w:val="105"/>
          <w:sz w:val="23"/>
        </w:rPr>
        <w:t xml:space="preserve"> </w:t>
      </w:r>
      <w:r>
        <w:rPr>
          <w:w w:val="105"/>
          <w:sz w:val="23"/>
        </w:rPr>
        <w:t>of</w:t>
      </w:r>
      <w:r>
        <w:rPr>
          <w:spacing w:val="-12"/>
          <w:w w:val="105"/>
          <w:sz w:val="23"/>
        </w:rPr>
        <w:t xml:space="preserve"> </w:t>
      </w:r>
      <w:r>
        <w:rPr>
          <w:w w:val="105"/>
          <w:sz w:val="23"/>
        </w:rPr>
        <w:t>each</w:t>
      </w:r>
      <w:r>
        <w:rPr>
          <w:spacing w:val="-8"/>
          <w:w w:val="105"/>
          <w:sz w:val="23"/>
        </w:rPr>
        <w:t xml:space="preserve"> </w:t>
      </w:r>
      <w:r>
        <w:rPr>
          <w:w w:val="105"/>
          <w:sz w:val="23"/>
        </w:rPr>
        <w:t>block</w:t>
      </w:r>
      <w:r>
        <w:rPr>
          <w:spacing w:val="-7"/>
          <w:w w:val="105"/>
          <w:sz w:val="23"/>
        </w:rPr>
        <w:t xml:space="preserve"> </w:t>
      </w:r>
      <w:r>
        <w:rPr>
          <w:w w:val="105"/>
          <w:sz w:val="23"/>
        </w:rPr>
        <w:t>of</w:t>
      </w:r>
      <w:r>
        <w:rPr>
          <w:spacing w:val="-12"/>
          <w:w w:val="105"/>
          <w:sz w:val="23"/>
        </w:rPr>
        <w:t xml:space="preserve"> </w:t>
      </w:r>
      <w:r>
        <w:rPr>
          <w:w w:val="105"/>
          <w:sz w:val="23"/>
        </w:rPr>
        <w:t>the</w:t>
      </w:r>
      <w:r>
        <w:rPr>
          <w:spacing w:val="-9"/>
          <w:w w:val="105"/>
          <w:sz w:val="23"/>
        </w:rPr>
        <w:t xml:space="preserve"> </w:t>
      </w:r>
      <w:r>
        <w:rPr>
          <w:w w:val="105"/>
          <w:sz w:val="23"/>
        </w:rPr>
        <w:t>ramp-type</w:t>
      </w:r>
      <w:r>
        <w:rPr>
          <w:spacing w:val="-8"/>
          <w:w w:val="105"/>
          <w:sz w:val="23"/>
        </w:rPr>
        <w:t xml:space="preserve"> </w:t>
      </w:r>
      <w:r>
        <w:rPr>
          <w:w w:val="105"/>
          <w:sz w:val="23"/>
        </w:rPr>
        <w:t>DVM.</w:t>
      </w:r>
    </w:p>
    <w:p w:rsidR="00B141CF" w:rsidRDefault="009F45E6">
      <w:pPr>
        <w:pStyle w:val="ListParagraph"/>
        <w:numPr>
          <w:ilvl w:val="2"/>
          <w:numId w:val="121"/>
        </w:numPr>
        <w:tabs>
          <w:tab w:val="left" w:pos="2592"/>
          <w:tab w:val="left" w:pos="2593"/>
        </w:tabs>
        <w:rPr>
          <w:sz w:val="23"/>
        </w:rPr>
      </w:pPr>
      <w:r>
        <w:rPr>
          <w:w w:val="105"/>
          <w:sz w:val="23"/>
        </w:rPr>
        <w:t>Draw</w:t>
      </w:r>
      <w:r>
        <w:rPr>
          <w:spacing w:val="-10"/>
          <w:w w:val="105"/>
          <w:sz w:val="23"/>
        </w:rPr>
        <w:t xml:space="preserve"> </w:t>
      </w:r>
      <w:r>
        <w:rPr>
          <w:w w:val="105"/>
          <w:sz w:val="23"/>
        </w:rPr>
        <w:t>the</w:t>
      </w:r>
      <w:r>
        <w:rPr>
          <w:spacing w:val="-8"/>
          <w:w w:val="105"/>
          <w:sz w:val="23"/>
        </w:rPr>
        <w:t xml:space="preserve"> </w:t>
      </w:r>
      <w:r>
        <w:rPr>
          <w:w w:val="105"/>
          <w:sz w:val="23"/>
        </w:rPr>
        <w:t>block</w:t>
      </w:r>
      <w:r>
        <w:rPr>
          <w:spacing w:val="-7"/>
          <w:w w:val="105"/>
          <w:sz w:val="23"/>
        </w:rPr>
        <w:t xml:space="preserve"> </w:t>
      </w:r>
      <w:r>
        <w:rPr>
          <w:w w:val="105"/>
          <w:sz w:val="23"/>
        </w:rPr>
        <w:t>diagram</w:t>
      </w:r>
      <w:r>
        <w:rPr>
          <w:spacing w:val="-7"/>
          <w:w w:val="105"/>
          <w:sz w:val="23"/>
        </w:rPr>
        <w:t xml:space="preserve"> </w:t>
      </w:r>
      <w:r>
        <w:rPr>
          <w:w w:val="105"/>
          <w:sz w:val="23"/>
        </w:rPr>
        <w:t>of</w:t>
      </w:r>
      <w:r>
        <w:rPr>
          <w:spacing w:val="-12"/>
          <w:w w:val="105"/>
          <w:sz w:val="23"/>
        </w:rPr>
        <w:t xml:space="preserve"> </w:t>
      </w:r>
      <w:r>
        <w:rPr>
          <w:w w:val="105"/>
          <w:sz w:val="23"/>
        </w:rPr>
        <w:t>staircase</w:t>
      </w:r>
      <w:r>
        <w:rPr>
          <w:spacing w:val="-8"/>
          <w:w w:val="105"/>
          <w:sz w:val="23"/>
        </w:rPr>
        <w:t xml:space="preserve"> </w:t>
      </w:r>
      <w:r>
        <w:rPr>
          <w:w w:val="105"/>
          <w:sz w:val="23"/>
        </w:rPr>
        <w:t>ramp</w:t>
      </w:r>
      <w:r>
        <w:rPr>
          <w:spacing w:val="-7"/>
          <w:w w:val="105"/>
          <w:sz w:val="23"/>
        </w:rPr>
        <w:t xml:space="preserve"> </w:t>
      </w:r>
      <w:r>
        <w:rPr>
          <w:w w:val="105"/>
          <w:sz w:val="23"/>
        </w:rPr>
        <w:t>type</w:t>
      </w:r>
      <w:r>
        <w:rPr>
          <w:spacing w:val="-8"/>
          <w:w w:val="105"/>
          <w:sz w:val="23"/>
        </w:rPr>
        <w:t xml:space="preserve"> </w:t>
      </w:r>
      <w:r>
        <w:rPr>
          <w:w w:val="105"/>
          <w:sz w:val="23"/>
        </w:rPr>
        <w:t>DVM.</w:t>
      </w:r>
    </w:p>
    <w:p w:rsidR="00B141CF" w:rsidRDefault="009F45E6">
      <w:pPr>
        <w:pStyle w:val="ListParagraph"/>
        <w:numPr>
          <w:ilvl w:val="2"/>
          <w:numId w:val="121"/>
        </w:numPr>
        <w:tabs>
          <w:tab w:val="left" w:pos="2592"/>
          <w:tab w:val="left" w:pos="2593"/>
        </w:tabs>
        <w:spacing w:before="17"/>
        <w:rPr>
          <w:sz w:val="23"/>
        </w:rPr>
      </w:pPr>
      <w:r>
        <w:rPr>
          <w:w w:val="105"/>
          <w:sz w:val="23"/>
        </w:rPr>
        <w:t>Identify the function of its</w:t>
      </w:r>
      <w:r>
        <w:rPr>
          <w:spacing w:val="-3"/>
          <w:w w:val="105"/>
          <w:sz w:val="23"/>
        </w:rPr>
        <w:t xml:space="preserve"> </w:t>
      </w:r>
      <w:r>
        <w:rPr>
          <w:w w:val="105"/>
          <w:sz w:val="23"/>
        </w:rPr>
        <w:t>each</w:t>
      </w:r>
      <w:r w:rsidR="00203B98">
        <w:rPr>
          <w:w w:val="105"/>
          <w:sz w:val="23"/>
        </w:rPr>
        <w:t xml:space="preserve"> </w:t>
      </w:r>
      <w:r>
        <w:rPr>
          <w:w w:val="105"/>
          <w:sz w:val="23"/>
        </w:rPr>
        <w:t>block.</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2"/>
          <w:numId w:val="121"/>
        </w:numPr>
        <w:tabs>
          <w:tab w:val="left" w:pos="2592"/>
          <w:tab w:val="left" w:pos="2593"/>
        </w:tabs>
        <w:spacing w:before="69"/>
        <w:rPr>
          <w:sz w:val="23"/>
        </w:rPr>
      </w:pPr>
      <w:r>
        <w:rPr>
          <w:w w:val="105"/>
          <w:sz w:val="23"/>
        </w:rPr>
        <w:lastRenderedPageBreak/>
        <w:t xml:space="preserve">Draw the block diagram of </w:t>
      </w:r>
      <w:r>
        <w:rPr>
          <w:spacing w:val="-3"/>
          <w:w w:val="105"/>
          <w:sz w:val="23"/>
        </w:rPr>
        <w:t xml:space="preserve">dual-slope </w:t>
      </w:r>
      <w:r>
        <w:rPr>
          <w:w w:val="105"/>
          <w:sz w:val="23"/>
        </w:rPr>
        <w:t>type</w:t>
      </w:r>
      <w:r>
        <w:rPr>
          <w:spacing w:val="15"/>
          <w:w w:val="105"/>
          <w:sz w:val="23"/>
        </w:rPr>
        <w:t xml:space="preserve"> </w:t>
      </w:r>
      <w:r>
        <w:rPr>
          <w:w w:val="105"/>
          <w:sz w:val="23"/>
        </w:rPr>
        <w:t>DVM.</w:t>
      </w:r>
    </w:p>
    <w:p w:rsidR="00B141CF" w:rsidRDefault="009F45E6">
      <w:pPr>
        <w:pStyle w:val="ListParagraph"/>
        <w:numPr>
          <w:ilvl w:val="2"/>
          <w:numId w:val="121"/>
        </w:numPr>
        <w:tabs>
          <w:tab w:val="left" w:pos="2592"/>
          <w:tab w:val="left" w:pos="2593"/>
        </w:tabs>
        <w:rPr>
          <w:sz w:val="23"/>
        </w:rPr>
      </w:pPr>
      <w:r>
        <w:rPr>
          <w:w w:val="105"/>
          <w:sz w:val="23"/>
        </w:rPr>
        <w:t>Explain the function of its each</w:t>
      </w:r>
      <w:r>
        <w:rPr>
          <w:spacing w:val="-42"/>
          <w:w w:val="105"/>
          <w:sz w:val="23"/>
        </w:rPr>
        <w:t xml:space="preserve"> </w:t>
      </w:r>
      <w:r>
        <w:rPr>
          <w:w w:val="105"/>
          <w:sz w:val="23"/>
        </w:rPr>
        <w:t>block.</w:t>
      </w:r>
    </w:p>
    <w:p w:rsidR="00B141CF" w:rsidRDefault="009F45E6">
      <w:pPr>
        <w:pStyle w:val="ListParagraph"/>
        <w:numPr>
          <w:ilvl w:val="2"/>
          <w:numId w:val="121"/>
        </w:numPr>
        <w:tabs>
          <w:tab w:val="left" w:pos="2592"/>
          <w:tab w:val="left" w:pos="2593"/>
        </w:tabs>
        <w:spacing w:before="17"/>
        <w:rPr>
          <w:sz w:val="23"/>
        </w:rPr>
      </w:pPr>
      <w:r>
        <w:rPr>
          <w:w w:val="105"/>
          <w:sz w:val="23"/>
        </w:rPr>
        <w:t>Compare the above three types of</w:t>
      </w:r>
      <w:r>
        <w:rPr>
          <w:spacing w:val="7"/>
          <w:w w:val="105"/>
          <w:sz w:val="23"/>
        </w:rPr>
        <w:t xml:space="preserve"> </w:t>
      </w:r>
      <w:r>
        <w:rPr>
          <w:w w:val="105"/>
          <w:sz w:val="23"/>
        </w:rPr>
        <w:t>DVMs.</w:t>
      </w:r>
    </w:p>
    <w:p w:rsidR="00B141CF" w:rsidRDefault="009F45E6">
      <w:pPr>
        <w:pStyle w:val="ListParagraph"/>
        <w:numPr>
          <w:ilvl w:val="2"/>
          <w:numId w:val="121"/>
        </w:numPr>
        <w:tabs>
          <w:tab w:val="left" w:pos="2593"/>
        </w:tabs>
        <w:spacing w:before="17"/>
        <w:rPr>
          <w:sz w:val="23"/>
        </w:rPr>
      </w:pPr>
      <w:r>
        <w:rPr>
          <w:w w:val="105"/>
          <w:sz w:val="23"/>
        </w:rPr>
        <w:t xml:space="preserve">Draw the block diagram of </w:t>
      </w:r>
      <w:r>
        <w:rPr>
          <w:spacing w:val="-3"/>
          <w:w w:val="105"/>
          <w:sz w:val="23"/>
        </w:rPr>
        <w:t xml:space="preserve">dual-slope </w:t>
      </w:r>
      <w:r>
        <w:rPr>
          <w:w w:val="105"/>
          <w:sz w:val="23"/>
        </w:rPr>
        <w:t>type</w:t>
      </w:r>
      <w:r w:rsidR="00203B98">
        <w:rPr>
          <w:w w:val="105"/>
          <w:sz w:val="23"/>
        </w:rPr>
        <w:t xml:space="preserve"> </w:t>
      </w:r>
      <w:r>
        <w:rPr>
          <w:w w:val="105"/>
          <w:sz w:val="23"/>
        </w:rPr>
        <w:t>digital</w:t>
      </w:r>
      <w:r>
        <w:rPr>
          <w:spacing w:val="-15"/>
          <w:w w:val="105"/>
          <w:sz w:val="23"/>
        </w:rPr>
        <w:t xml:space="preserve"> </w:t>
      </w:r>
      <w:r>
        <w:rPr>
          <w:w w:val="105"/>
          <w:sz w:val="23"/>
        </w:rPr>
        <w:t>multimeter.</w:t>
      </w:r>
    </w:p>
    <w:p w:rsidR="00B141CF" w:rsidRDefault="009F45E6">
      <w:pPr>
        <w:pStyle w:val="ListParagraph"/>
        <w:numPr>
          <w:ilvl w:val="2"/>
          <w:numId w:val="121"/>
        </w:numPr>
        <w:tabs>
          <w:tab w:val="left" w:pos="2593"/>
        </w:tabs>
        <w:rPr>
          <w:sz w:val="23"/>
        </w:rPr>
      </w:pPr>
      <w:r>
        <w:rPr>
          <w:w w:val="105"/>
          <w:sz w:val="23"/>
        </w:rPr>
        <w:t>Identify the function of its</w:t>
      </w:r>
      <w:r>
        <w:rPr>
          <w:spacing w:val="-15"/>
          <w:w w:val="105"/>
          <w:sz w:val="23"/>
        </w:rPr>
        <w:t xml:space="preserve"> </w:t>
      </w:r>
      <w:r>
        <w:rPr>
          <w:spacing w:val="2"/>
          <w:w w:val="105"/>
          <w:sz w:val="23"/>
        </w:rPr>
        <w:t>each</w:t>
      </w:r>
      <w:r w:rsidR="00203B98">
        <w:rPr>
          <w:spacing w:val="2"/>
          <w:w w:val="105"/>
          <w:sz w:val="23"/>
        </w:rPr>
        <w:t xml:space="preserve"> </w:t>
      </w:r>
      <w:r>
        <w:rPr>
          <w:spacing w:val="2"/>
          <w:w w:val="105"/>
          <w:sz w:val="23"/>
        </w:rPr>
        <w:t>block.</w:t>
      </w:r>
    </w:p>
    <w:p w:rsidR="00B141CF" w:rsidRDefault="009F45E6">
      <w:pPr>
        <w:pStyle w:val="ListParagraph"/>
        <w:numPr>
          <w:ilvl w:val="2"/>
          <w:numId w:val="121"/>
        </w:numPr>
        <w:tabs>
          <w:tab w:val="left" w:pos="2593"/>
        </w:tabs>
        <w:rPr>
          <w:sz w:val="23"/>
        </w:rPr>
      </w:pPr>
      <w:r>
        <w:rPr>
          <w:w w:val="105"/>
          <w:sz w:val="23"/>
        </w:rPr>
        <w:t>Draw the block diagram of digital</w:t>
      </w:r>
      <w:r>
        <w:rPr>
          <w:spacing w:val="-8"/>
          <w:w w:val="105"/>
          <w:sz w:val="23"/>
        </w:rPr>
        <w:t xml:space="preserve"> </w:t>
      </w:r>
      <w:r>
        <w:rPr>
          <w:w w:val="105"/>
          <w:sz w:val="23"/>
        </w:rPr>
        <w:t>LCR</w:t>
      </w:r>
      <w:r w:rsidR="00203B98">
        <w:rPr>
          <w:w w:val="105"/>
          <w:sz w:val="23"/>
        </w:rPr>
        <w:t xml:space="preserve"> </w:t>
      </w:r>
      <w:r>
        <w:rPr>
          <w:w w:val="105"/>
          <w:sz w:val="23"/>
        </w:rPr>
        <w:t>meter.</w:t>
      </w:r>
    </w:p>
    <w:p w:rsidR="00B141CF" w:rsidRDefault="009F45E6">
      <w:pPr>
        <w:pStyle w:val="ListParagraph"/>
        <w:numPr>
          <w:ilvl w:val="2"/>
          <w:numId w:val="121"/>
        </w:numPr>
        <w:tabs>
          <w:tab w:val="left" w:pos="2593"/>
        </w:tabs>
        <w:spacing w:before="16"/>
        <w:rPr>
          <w:sz w:val="23"/>
        </w:rPr>
      </w:pPr>
      <w:r>
        <w:rPr>
          <w:w w:val="105"/>
          <w:sz w:val="23"/>
        </w:rPr>
        <w:t>Identify the function of its</w:t>
      </w:r>
      <w:r>
        <w:rPr>
          <w:spacing w:val="-3"/>
          <w:w w:val="105"/>
          <w:sz w:val="23"/>
        </w:rPr>
        <w:t xml:space="preserve"> </w:t>
      </w:r>
      <w:r>
        <w:rPr>
          <w:w w:val="105"/>
          <w:sz w:val="23"/>
        </w:rPr>
        <w:t>each</w:t>
      </w:r>
      <w:r w:rsidR="00203B98">
        <w:rPr>
          <w:w w:val="105"/>
          <w:sz w:val="23"/>
        </w:rPr>
        <w:t xml:space="preserve"> </w:t>
      </w:r>
      <w:r>
        <w:rPr>
          <w:w w:val="105"/>
          <w:sz w:val="23"/>
        </w:rPr>
        <w:t>block.</w:t>
      </w:r>
    </w:p>
    <w:p w:rsidR="00B141CF" w:rsidRDefault="009F45E6">
      <w:pPr>
        <w:pStyle w:val="ListParagraph"/>
        <w:numPr>
          <w:ilvl w:val="2"/>
          <w:numId w:val="121"/>
        </w:numPr>
        <w:tabs>
          <w:tab w:val="left" w:pos="2593"/>
        </w:tabs>
        <w:spacing w:before="10"/>
        <w:rPr>
          <w:sz w:val="23"/>
        </w:rPr>
      </w:pPr>
      <w:r>
        <w:rPr>
          <w:w w:val="105"/>
          <w:sz w:val="23"/>
        </w:rPr>
        <w:t>Identify</w:t>
      </w:r>
      <w:r>
        <w:rPr>
          <w:spacing w:val="-4"/>
          <w:w w:val="105"/>
          <w:sz w:val="23"/>
        </w:rPr>
        <w:t xml:space="preserve"> </w:t>
      </w:r>
      <w:r>
        <w:rPr>
          <w:w w:val="105"/>
          <w:sz w:val="23"/>
        </w:rPr>
        <w:t>the</w:t>
      </w:r>
      <w:r>
        <w:rPr>
          <w:spacing w:val="-4"/>
          <w:w w:val="105"/>
          <w:sz w:val="23"/>
        </w:rPr>
        <w:t xml:space="preserve"> </w:t>
      </w:r>
      <w:r>
        <w:rPr>
          <w:w w:val="105"/>
          <w:sz w:val="23"/>
        </w:rPr>
        <w:t>function</w:t>
      </w:r>
      <w:r>
        <w:rPr>
          <w:spacing w:val="-9"/>
          <w:w w:val="105"/>
          <w:sz w:val="23"/>
        </w:rPr>
        <w:t xml:space="preserve"> </w:t>
      </w:r>
      <w:r>
        <w:rPr>
          <w:w w:val="105"/>
          <w:sz w:val="23"/>
        </w:rPr>
        <w:t>of</w:t>
      </w:r>
      <w:r>
        <w:rPr>
          <w:spacing w:val="-7"/>
          <w:w w:val="105"/>
          <w:sz w:val="23"/>
        </w:rPr>
        <w:t xml:space="preserve"> </w:t>
      </w:r>
      <w:r>
        <w:rPr>
          <w:w w:val="105"/>
          <w:sz w:val="23"/>
        </w:rPr>
        <w:t>each</w:t>
      </w:r>
      <w:r>
        <w:rPr>
          <w:spacing w:val="-10"/>
          <w:w w:val="105"/>
          <w:sz w:val="23"/>
        </w:rPr>
        <w:t xml:space="preserve"> </w:t>
      </w:r>
      <w:r>
        <w:rPr>
          <w:w w:val="105"/>
          <w:sz w:val="23"/>
        </w:rPr>
        <w:t>control</w:t>
      </w:r>
      <w:r>
        <w:rPr>
          <w:spacing w:val="-7"/>
          <w:w w:val="105"/>
          <w:sz w:val="23"/>
        </w:rPr>
        <w:t xml:space="preserve"> </w:t>
      </w:r>
      <w:r>
        <w:rPr>
          <w:w w:val="105"/>
          <w:sz w:val="23"/>
        </w:rPr>
        <w:t>of</w:t>
      </w:r>
      <w:r>
        <w:rPr>
          <w:spacing w:val="-7"/>
          <w:w w:val="105"/>
          <w:sz w:val="23"/>
        </w:rPr>
        <w:t xml:space="preserve"> </w:t>
      </w:r>
      <w:r>
        <w:rPr>
          <w:w w:val="105"/>
          <w:sz w:val="23"/>
        </w:rPr>
        <w:t>DVM</w:t>
      </w:r>
      <w:r>
        <w:rPr>
          <w:spacing w:val="-9"/>
          <w:w w:val="105"/>
          <w:sz w:val="23"/>
        </w:rPr>
        <w:t xml:space="preserve"> </w:t>
      </w:r>
      <w:r>
        <w:rPr>
          <w:w w:val="105"/>
          <w:sz w:val="23"/>
        </w:rPr>
        <w:t>and</w:t>
      </w:r>
      <w:r>
        <w:rPr>
          <w:spacing w:val="-4"/>
          <w:w w:val="105"/>
          <w:sz w:val="23"/>
        </w:rPr>
        <w:t xml:space="preserve"> </w:t>
      </w:r>
      <w:r>
        <w:rPr>
          <w:w w:val="105"/>
          <w:sz w:val="23"/>
        </w:rPr>
        <w:t>digital</w:t>
      </w:r>
      <w:r>
        <w:rPr>
          <w:spacing w:val="7"/>
          <w:w w:val="105"/>
          <w:sz w:val="23"/>
        </w:rPr>
        <w:t xml:space="preserve"> </w:t>
      </w:r>
      <w:r>
        <w:rPr>
          <w:w w:val="105"/>
          <w:sz w:val="23"/>
        </w:rPr>
        <w:t>multimeter</w:t>
      </w:r>
    </w:p>
    <w:p w:rsidR="00B141CF" w:rsidRDefault="00B141CF">
      <w:pPr>
        <w:pStyle w:val="BodyText"/>
        <w:spacing w:before="6"/>
        <w:ind w:left="0" w:firstLine="0"/>
        <w:rPr>
          <w:sz w:val="24"/>
        </w:rPr>
      </w:pPr>
    </w:p>
    <w:p w:rsidR="00B141CF" w:rsidRDefault="009F45E6">
      <w:pPr>
        <w:pStyle w:val="Heading1"/>
        <w:numPr>
          <w:ilvl w:val="1"/>
          <w:numId w:val="105"/>
        </w:numPr>
        <w:tabs>
          <w:tab w:val="left" w:pos="1872"/>
          <w:tab w:val="left" w:pos="1873"/>
        </w:tabs>
        <w:spacing w:before="1"/>
        <w:ind w:left="1872" w:hanging="722"/>
      </w:pPr>
      <w:r>
        <w:rPr>
          <w:w w:val="105"/>
        </w:rPr>
        <w:t>Understand</w:t>
      </w:r>
      <w:r>
        <w:rPr>
          <w:spacing w:val="-6"/>
          <w:w w:val="105"/>
        </w:rPr>
        <w:t xml:space="preserve"> </w:t>
      </w:r>
      <w:r>
        <w:rPr>
          <w:w w:val="105"/>
        </w:rPr>
        <w:t>the</w:t>
      </w:r>
      <w:r>
        <w:rPr>
          <w:spacing w:val="-2"/>
          <w:w w:val="105"/>
        </w:rPr>
        <w:t xml:space="preserve"> </w:t>
      </w:r>
      <w:r>
        <w:rPr>
          <w:w w:val="105"/>
        </w:rPr>
        <w:t>working</w:t>
      </w:r>
      <w:r>
        <w:rPr>
          <w:spacing w:val="-3"/>
          <w:w w:val="105"/>
        </w:rPr>
        <w:t xml:space="preserve"> </w:t>
      </w:r>
      <w:r>
        <w:rPr>
          <w:w w:val="105"/>
        </w:rPr>
        <w:t>and</w:t>
      </w:r>
      <w:r>
        <w:rPr>
          <w:spacing w:val="-4"/>
          <w:w w:val="105"/>
        </w:rPr>
        <w:t xml:space="preserve"> </w:t>
      </w:r>
      <w:r>
        <w:rPr>
          <w:w w:val="105"/>
        </w:rPr>
        <w:t>uses</w:t>
      </w:r>
      <w:r>
        <w:rPr>
          <w:spacing w:val="-4"/>
          <w:w w:val="105"/>
        </w:rPr>
        <w:t xml:space="preserve"> </w:t>
      </w:r>
      <w:r>
        <w:rPr>
          <w:w w:val="105"/>
        </w:rPr>
        <w:t>of</w:t>
      </w:r>
      <w:r>
        <w:rPr>
          <w:spacing w:val="-5"/>
          <w:w w:val="105"/>
        </w:rPr>
        <w:t xml:space="preserve"> </w:t>
      </w:r>
      <w:r>
        <w:rPr>
          <w:w w:val="105"/>
        </w:rPr>
        <w:t>electronic</w:t>
      </w:r>
      <w:r>
        <w:rPr>
          <w:spacing w:val="-28"/>
          <w:w w:val="105"/>
        </w:rPr>
        <w:t xml:space="preserve"> </w:t>
      </w:r>
      <w:r>
        <w:rPr>
          <w:w w:val="105"/>
        </w:rPr>
        <w:t>counters.</w:t>
      </w:r>
    </w:p>
    <w:p w:rsidR="00B141CF" w:rsidRDefault="009F45E6">
      <w:pPr>
        <w:pStyle w:val="ListParagraph"/>
        <w:numPr>
          <w:ilvl w:val="2"/>
          <w:numId w:val="122"/>
        </w:numPr>
        <w:tabs>
          <w:tab w:val="left" w:pos="2592"/>
          <w:tab w:val="left" w:pos="2593"/>
        </w:tabs>
        <w:rPr>
          <w:sz w:val="23"/>
        </w:rPr>
      </w:pPr>
      <w:r>
        <w:rPr>
          <w:w w:val="105"/>
          <w:sz w:val="23"/>
        </w:rPr>
        <w:t>Define the term “Electronic</w:t>
      </w:r>
      <w:r>
        <w:rPr>
          <w:spacing w:val="-25"/>
          <w:w w:val="105"/>
          <w:sz w:val="23"/>
        </w:rPr>
        <w:t xml:space="preserve"> </w:t>
      </w:r>
      <w:r>
        <w:rPr>
          <w:w w:val="105"/>
          <w:sz w:val="23"/>
        </w:rPr>
        <w:t>Counter”</w:t>
      </w:r>
    </w:p>
    <w:p w:rsidR="00B141CF" w:rsidRDefault="009F45E6">
      <w:pPr>
        <w:pStyle w:val="ListParagraph"/>
        <w:numPr>
          <w:ilvl w:val="2"/>
          <w:numId w:val="122"/>
        </w:numPr>
        <w:tabs>
          <w:tab w:val="left" w:pos="2592"/>
          <w:tab w:val="left" w:pos="2593"/>
        </w:tabs>
        <w:spacing w:before="17"/>
        <w:rPr>
          <w:sz w:val="23"/>
        </w:rPr>
      </w:pPr>
      <w:r>
        <w:rPr>
          <w:w w:val="105"/>
          <w:sz w:val="23"/>
        </w:rPr>
        <w:t>Draw the block diagram of basic</w:t>
      </w:r>
      <w:r>
        <w:rPr>
          <w:spacing w:val="-41"/>
          <w:w w:val="105"/>
          <w:sz w:val="23"/>
        </w:rPr>
        <w:t xml:space="preserve"> </w:t>
      </w:r>
      <w:r>
        <w:rPr>
          <w:w w:val="105"/>
          <w:sz w:val="23"/>
        </w:rPr>
        <w:t>counter.</w:t>
      </w:r>
    </w:p>
    <w:p w:rsidR="00B141CF" w:rsidRDefault="009F45E6">
      <w:pPr>
        <w:pStyle w:val="ListParagraph"/>
        <w:numPr>
          <w:ilvl w:val="2"/>
          <w:numId w:val="122"/>
        </w:numPr>
        <w:tabs>
          <w:tab w:val="left" w:pos="2592"/>
          <w:tab w:val="left" w:pos="2593"/>
        </w:tabs>
        <w:spacing w:before="16" w:line="247" w:lineRule="auto"/>
        <w:ind w:right="932"/>
        <w:rPr>
          <w:sz w:val="23"/>
        </w:rPr>
      </w:pPr>
      <w:r>
        <w:rPr>
          <w:w w:val="105"/>
          <w:sz w:val="23"/>
        </w:rPr>
        <w:t>Identify</w:t>
      </w:r>
      <w:r>
        <w:rPr>
          <w:spacing w:val="-10"/>
          <w:w w:val="105"/>
          <w:sz w:val="23"/>
        </w:rPr>
        <w:t xml:space="preserve"> </w:t>
      </w:r>
      <w:r>
        <w:rPr>
          <w:w w:val="105"/>
          <w:sz w:val="23"/>
        </w:rPr>
        <w:t>the</w:t>
      </w:r>
      <w:r>
        <w:rPr>
          <w:spacing w:val="-11"/>
          <w:w w:val="105"/>
          <w:sz w:val="23"/>
        </w:rPr>
        <w:t xml:space="preserve"> </w:t>
      </w:r>
      <w:r>
        <w:rPr>
          <w:w w:val="105"/>
          <w:sz w:val="23"/>
        </w:rPr>
        <w:t>blocks</w:t>
      </w:r>
      <w:r>
        <w:rPr>
          <w:spacing w:val="-12"/>
          <w:w w:val="105"/>
          <w:sz w:val="23"/>
        </w:rPr>
        <w:t xml:space="preserve"> </w:t>
      </w:r>
      <w:r>
        <w:rPr>
          <w:w w:val="105"/>
          <w:sz w:val="23"/>
        </w:rPr>
        <w:t>of</w:t>
      </w:r>
      <w:r>
        <w:rPr>
          <w:spacing w:val="-9"/>
          <w:w w:val="105"/>
          <w:sz w:val="23"/>
        </w:rPr>
        <w:t xml:space="preserve"> </w:t>
      </w:r>
      <w:r>
        <w:rPr>
          <w:w w:val="105"/>
          <w:sz w:val="23"/>
        </w:rPr>
        <w:t>basic</w:t>
      </w:r>
      <w:r>
        <w:rPr>
          <w:spacing w:val="-17"/>
          <w:w w:val="105"/>
          <w:sz w:val="23"/>
        </w:rPr>
        <w:t xml:space="preserve"> </w:t>
      </w:r>
      <w:r>
        <w:rPr>
          <w:w w:val="105"/>
          <w:sz w:val="23"/>
        </w:rPr>
        <w:t>counter</w:t>
      </w:r>
      <w:r>
        <w:rPr>
          <w:spacing w:val="-19"/>
          <w:w w:val="105"/>
          <w:sz w:val="23"/>
        </w:rPr>
        <w:t xml:space="preserve"> </w:t>
      </w:r>
      <w:r>
        <w:rPr>
          <w:spacing w:val="-3"/>
          <w:w w:val="105"/>
          <w:sz w:val="23"/>
        </w:rPr>
        <w:t>involved</w:t>
      </w:r>
      <w:r>
        <w:rPr>
          <w:spacing w:val="-7"/>
          <w:w w:val="105"/>
          <w:sz w:val="23"/>
        </w:rPr>
        <w:t xml:space="preserve"> </w:t>
      </w:r>
      <w:r>
        <w:rPr>
          <w:w w:val="105"/>
          <w:sz w:val="23"/>
        </w:rPr>
        <w:t>in</w:t>
      </w:r>
      <w:r>
        <w:rPr>
          <w:spacing w:val="-10"/>
          <w:w w:val="105"/>
          <w:sz w:val="23"/>
        </w:rPr>
        <w:t xml:space="preserve"> </w:t>
      </w:r>
      <w:r>
        <w:rPr>
          <w:w w:val="105"/>
          <w:sz w:val="23"/>
        </w:rPr>
        <w:t>frequency</w:t>
      </w:r>
      <w:r>
        <w:rPr>
          <w:spacing w:val="-9"/>
          <w:w w:val="105"/>
          <w:sz w:val="23"/>
        </w:rPr>
        <w:t xml:space="preserve"> </w:t>
      </w:r>
      <w:r>
        <w:rPr>
          <w:w w:val="105"/>
          <w:sz w:val="23"/>
        </w:rPr>
        <w:t>measurement operation.</w:t>
      </w:r>
    </w:p>
    <w:p w:rsidR="00B141CF" w:rsidRDefault="009F45E6">
      <w:pPr>
        <w:pStyle w:val="ListParagraph"/>
        <w:numPr>
          <w:ilvl w:val="2"/>
          <w:numId w:val="122"/>
        </w:numPr>
        <w:tabs>
          <w:tab w:val="left" w:pos="2592"/>
          <w:tab w:val="left" w:pos="2593"/>
        </w:tabs>
        <w:spacing w:before="2"/>
        <w:rPr>
          <w:sz w:val="23"/>
        </w:rPr>
      </w:pPr>
      <w:r>
        <w:rPr>
          <w:w w:val="105"/>
          <w:sz w:val="23"/>
        </w:rPr>
        <w:t>Draw</w:t>
      </w:r>
      <w:r>
        <w:rPr>
          <w:spacing w:val="-14"/>
          <w:w w:val="105"/>
          <w:sz w:val="23"/>
        </w:rPr>
        <w:t xml:space="preserve"> </w:t>
      </w:r>
      <w:r>
        <w:rPr>
          <w:w w:val="105"/>
          <w:sz w:val="23"/>
        </w:rPr>
        <w:t>the</w:t>
      </w:r>
      <w:r>
        <w:rPr>
          <w:spacing w:val="-11"/>
          <w:w w:val="105"/>
          <w:sz w:val="23"/>
        </w:rPr>
        <w:t xml:space="preserve"> </w:t>
      </w:r>
      <w:r>
        <w:rPr>
          <w:w w:val="105"/>
          <w:sz w:val="23"/>
        </w:rPr>
        <w:t>basic</w:t>
      </w:r>
      <w:r>
        <w:rPr>
          <w:spacing w:val="-11"/>
          <w:w w:val="105"/>
          <w:sz w:val="23"/>
        </w:rPr>
        <w:t xml:space="preserve"> </w:t>
      </w:r>
      <w:r>
        <w:rPr>
          <w:w w:val="105"/>
          <w:sz w:val="23"/>
        </w:rPr>
        <w:t>counter</w:t>
      </w:r>
      <w:r>
        <w:rPr>
          <w:spacing w:val="-14"/>
          <w:w w:val="105"/>
          <w:sz w:val="23"/>
        </w:rPr>
        <w:t xml:space="preserve"> </w:t>
      </w:r>
      <w:r>
        <w:rPr>
          <w:w w:val="105"/>
          <w:sz w:val="23"/>
        </w:rPr>
        <w:t>block</w:t>
      </w:r>
      <w:r>
        <w:rPr>
          <w:spacing w:val="-10"/>
          <w:w w:val="105"/>
          <w:sz w:val="23"/>
        </w:rPr>
        <w:t xml:space="preserve"> </w:t>
      </w:r>
      <w:r>
        <w:rPr>
          <w:w w:val="105"/>
          <w:sz w:val="23"/>
        </w:rPr>
        <w:t>diagram</w:t>
      </w:r>
      <w:r>
        <w:rPr>
          <w:spacing w:val="-11"/>
          <w:w w:val="105"/>
          <w:sz w:val="23"/>
        </w:rPr>
        <w:t xml:space="preserve"> </w:t>
      </w:r>
      <w:r>
        <w:rPr>
          <w:w w:val="105"/>
          <w:sz w:val="23"/>
        </w:rPr>
        <w:t>for</w:t>
      </w:r>
      <w:r>
        <w:rPr>
          <w:spacing w:val="-15"/>
          <w:w w:val="105"/>
          <w:sz w:val="23"/>
        </w:rPr>
        <w:t xml:space="preserve"> </w:t>
      </w:r>
      <w:r>
        <w:rPr>
          <w:w w:val="105"/>
          <w:sz w:val="23"/>
        </w:rPr>
        <w:t>period</w:t>
      </w:r>
      <w:r>
        <w:rPr>
          <w:spacing w:val="-16"/>
          <w:w w:val="105"/>
          <w:sz w:val="23"/>
        </w:rPr>
        <w:t xml:space="preserve"> </w:t>
      </w:r>
      <w:r>
        <w:rPr>
          <w:w w:val="105"/>
          <w:sz w:val="23"/>
        </w:rPr>
        <w:t>measurement</w:t>
      </w:r>
      <w:r>
        <w:rPr>
          <w:spacing w:val="-15"/>
          <w:w w:val="105"/>
          <w:sz w:val="23"/>
        </w:rPr>
        <w:t xml:space="preserve"> </w:t>
      </w:r>
      <w:r>
        <w:rPr>
          <w:w w:val="105"/>
          <w:sz w:val="23"/>
        </w:rPr>
        <w:t>operation.</w:t>
      </w:r>
    </w:p>
    <w:p w:rsidR="00B141CF" w:rsidRDefault="009F45E6">
      <w:pPr>
        <w:pStyle w:val="ListParagraph"/>
        <w:numPr>
          <w:ilvl w:val="2"/>
          <w:numId w:val="122"/>
        </w:numPr>
        <w:tabs>
          <w:tab w:val="left" w:pos="2592"/>
          <w:tab w:val="left" w:pos="2593"/>
        </w:tabs>
        <w:spacing w:before="17"/>
        <w:rPr>
          <w:sz w:val="23"/>
        </w:rPr>
      </w:pPr>
      <w:r>
        <w:rPr>
          <w:w w:val="105"/>
          <w:sz w:val="23"/>
        </w:rPr>
        <w:t>Explain</w:t>
      </w:r>
      <w:r>
        <w:rPr>
          <w:spacing w:val="-16"/>
          <w:w w:val="105"/>
          <w:sz w:val="23"/>
        </w:rPr>
        <w:t xml:space="preserve"> </w:t>
      </w:r>
      <w:r>
        <w:rPr>
          <w:w w:val="105"/>
          <w:sz w:val="23"/>
        </w:rPr>
        <w:t>the</w:t>
      </w:r>
      <w:r>
        <w:rPr>
          <w:spacing w:val="-18"/>
          <w:w w:val="105"/>
          <w:sz w:val="23"/>
        </w:rPr>
        <w:t xml:space="preserve"> </w:t>
      </w:r>
      <w:r>
        <w:rPr>
          <w:w w:val="105"/>
          <w:sz w:val="23"/>
        </w:rPr>
        <w:t>working</w:t>
      </w:r>
      <w:r>
        <w:rPr>
          <w:spacing w:val="-14"/>
          <w:w w:val="105"/>
          <w:sz w:val="23"/>
        </w:rPr>
        <w:t xml:space="preserve"> </w:t>
      </w:r>
      <w:r>
        <w:rPr>
          <w:w w:val="105"/>
          <w:sz w:val="23"/>
        </w:rPr>
        <w:t>of</w:t>
      </w:r>
      <w:r>
        <w:rPr>
          <w:spacing w:val="-21"/>
          <w:w w:val="105"/>
          <w:sz w:val="23"/>
        </w:rPr>
        <w:t xml:space="preserve"> </w:t>
      </w:r>
      <w:r>
        <w:rPr>
          <w:w w:val="105"/>
          <w:sz w:val="23"/>
        </w:rPr>
        <w:t>basic</w:t>
      </w:r>
      <w:r>
        <w:rPr>
          <w:spacing w:val="-16"/>
          <w:w w:val="105"/>
          <w:sz w:val="23"/>
        </w:rPr>
        <w:t xml:space="preserve"> </w:t>
      </w:r>
      <w:r>
        <w:rPr>
          <w:w w:val="105"/>
          <w:sz w:val="23"/>
        </w:rPr>
        <w:t>counter</w:t>
      </w:r>
      <w:r>
        <w:rPr>
          <w:spacing w:val="-19"/>
          <w:w w:val="105"/>
          <w:sz w:val="23"/>
        </w:rPr>
        <w:t xml:space="preserve"> </w:t>
      </w:r>
      <w:r>
        <w:rPr>
          <w:w w:val="105"/>
          <w:sz w:val="23"/>
        </w:rPr>
        <w:t>for</w:t>
      </w:r>
      <w:r>
        <w:rPr>
          <w:spacing w:val="-19"/>
          <w:w w:val="105"/>
          <w:sz w:val="23"/>
        </w:rPr>
        <w:t xml:space="preserve"> </w:t>
      </w:r>
      <w:r>
        <w:rPr>
          <w:w w:val="105"/>
          <w:sz w:val="23"/>
        </w:rPr>
        <w:t>frequency</w:t>
      </w:r>
      <w:r>
        <w:rPr>
          <w:spacing w:val="-15"/>
          <w:w w:val="105"/>
          <w:sz w:val="23"/>
        </w:rPr>
        <w:t xml:space="preserve"> </w:t>
      </w:r>
      <w:r>
        <w:rPr>
          <w:spacing w:val="-3"/>
          <w:w w:val="105"/>
          <w:sz w:val="23"/>
        </w:rPr>
        <w:t>and</w:t>
      </w:r>
      <w:r>
        <w:rPr>
          <w:spacing w:val="-16"/>
          <w:w w:val="105"/>
          <w:sz w:val="23"/>
        </w:rPr>
        <w:t xml:space="preserve"> </w:t>
      </w:r>
      <w:r>
        <w:rPr>
          <w:w w:val="105"/>
          <w:sz w:val="23"/>
        </w:rPr>
        <w:t>period</w:t>
      </w:r>
      <w:r>
        <w:rPr>
          <w:spacing w:val="-16"/>
          <w:w w:val="105"/>
          <w:sz w:val="23"/>
        </w:rPr>
        <w:t xml:space="preserve"> </w:t>
      </w:r>
      <w:r>
        <w:rPr>
          <w:w w:val="105"/>
          <w:sz w:val="23"/>
        </w:rPr>
        <w:t>measurements.</w:t>
      </w:r>
    </w:p>
    <w:p w:rsidR="00B141CF" w:rsidRDefault="009F45E6">
      <w:pPr>
        <w:pStyle w:val="ListParagraph"/>
        <w:numPr>
          <w:ilvl w:val="2"/>
          <w:numId w:val="122"/>
        </w:numPr>
        <w:tabs>
          <w:tab w:val="left" w:pos="2592"/>
          <w:tab w:val="left" w:pos="2593"/>
        </w:tabs>
        <w:rPr>
          <w:sz w:val="23"/>
        </w:rPr>
      </w:pPr>
      <w:r>
        <w:rPr>
          <w:w w:val="105"/>
          <w:sz w:val="23"/>
        </w:rPr>
        <w:t>Identify</w:t>
      </w:r>
      <w:r>
        <w:rPr>
          <w:spacing w:val="-4"/>
          <w:w w:val="105"/>
          <w:sz w:val="23"/>
        </w:rPr>
        <w:t xml:space="preserve"> </w:t>
      </w:r>
      <w:r>
        <w:rPr>
          <w:w w:val="105"/>
          <w:sz w:val="23"/>
        </w:rPr>
        <w:t>the</w:t>
      </w:r>
      <w:r>
        <w:rPr>
          <w:spacing w:val="-5"/>
          <w:w w:val="105"/>
          <w:sz w:val="23"/>
        </w:rPr>
        <w:t xml:space="preserve"> </w:t>
      </w:r>
      <w:r>
        <w:rPr>
          <w:w w:val="105"/>
          <w:sz w:val="23"/>
        </w:rPr>
        <w:t>function</w:t>
      </w:r>
      <w:r>
        <w:rPr>
          <w:spacing w:val="-4"/>
          <w:w w:val="105"/>
          <w:sz w:val="23"/>
        </w:rPr>
        <w:t xml:space="preserve"> </w:t>
      </w:r>
      <w:r>
        <w:rPr>
          <w:w w:val="105"/>
          <w:sz w:val="23"/>
        </w:rPr>
        <w:t>of</w:t>
      </w:r>
      <w:r>
        <w:rPr>
          <w:spacing w:val="-3"/>
          <w:w w:val="105"/>
          <w:sz w:val="23"/>
        </w:rPr>
        <w:t xml:space="preserve"> panel</w:t>
      </w:r>
      <w:r>
        <w:rPr>
          <w:spacing w:val="-9"/>
          <w:w w:val="105"/>
          <w:sz w:val="23"/>
        </w:rPr>
        <w:t xml:space="preserve"> </w:t>
      </w:r>
      <w:r>
        <w:rPr>
          <w:spacing w:val="-3"/>
          <w:w w:val="105"/>
          <w:sz w:val="23"/>
        </w:rPr>
        <w:t>controls</w:t>
      </w:r>
      <w:r>
        <w:rPr>
          <w:spacing w:val="-6"/>
          <w:w w:val="105"/>
          <w:sz w:val="23"/>
        </w:rPr>
        <w:t xml:space="preserve"> </w:t>
      </w:r>
      <w:r>
        <w:rPr>
          <w:spacing w:val="-3"/>
          <w:w w:val="105"/>
          <w:sz w:val="23"/>
        </w:rPr>
        <w:t>and</w:t>
      </w:r>
      <w:r>
        <w:rPr>
          <w:spacing w:val="-2"/>
          <w:w w:val="105"/>
          <w:sz w:val="23"/>
        </w:rPr>
        <w:t xml:space="preserve"> </w:t>
      </w:r>
      <w:r>
        <w:rPr>
          <w:w w:val="105"/>
          <w:sz w:val="23"/>
        </w:rPr>
        <w:t>indicators</w:t>
      </w:r>
      <w:r>
        <w:rPr>
          <w:spacing w:val="-6"/>
          <w:w w:val="105"/>
          <w:sz w:val="23"/>
        </w:rPr>
        <w:t xml:space="preserve"> </w:t>
      </w:r>
      <w:r>
        <w:rPr>
          <w:w w:val="105"/>
          <w:sz w:val="23"/>
        </w:rPr>
        <w:t>of</w:t>
      </w:r>
      <w:r>
        <w:rPr>
          <w:spacing w:val="-7"/>
          <w:w w:val="105"/>
          <w:sz w:val="23"/>
        </w:rPr>
        <w:t xml:space="preserve"> </w:t>
      </w:r>
      <w:r>
        <w:rPr>
          <w:w w:val="105"/>
          <w:sz w:val="23"/>
        </w:rPr>
        <w:t>electronic</w:t>
      </w:r>
      <w:r>
        <w:rPr>
          <w:spacing w:val="-14"/>
          <w:w w:val="105"/>
          <w:sz w:val="23"/>
        </w:rPr>
        <w:t xml:space="preserve"> </w:t>
      </w:r>
      <w:r>
        <w:rPr>
          <w:w w:val="105"/>
          <w:sz w:val="23"/>
        </w:rPr>
        <w:t>counter.</w:t>
      </w:r>
    </w:p>
    <w:p w:rsidR="00B141CF" w:rsidRDefault="00B141CF">
      <w:pPr>
        <w:pStyle w:val="BodyText"/>
        <w:spacing w:before="7"/>
        <w:ind w:left="0" w:firstLine="0"/>
        <w:rPr>
          <w:sz w:val="24"/>
        </w:rPr>
      </w:pPr>
    </w:p>
    <w:p w:rsidR="00B141CF" w:rsidRDefault="009F45E6">
      <w:pPr>
        <w:pStyle w:val="Heading1"/>
        <w:numPr>
          <w:ilvl w:val="1"/>
          <w:numId w:val="105"/>
        </w:numPr>
        <w:tabs>
          <w:tab w:val="left" w:pos="1872"/>
          <w:tab w:val="left" w:pos="1873"/>
        </w:tabs>
        <w:ind w:left="1872" w:hanging="722"/>
      </w:pPr>
      <w:r>
        <w:rPr>
          <w:w w:val="105"/>
        </w:rPr>
        <w:t>Understand the function of digital IC</w:t>
      </w:r>
      <w:r>
        <w:rPr>
          <w:spacing w:val="-45"/>
          <w:w w:val="105"/>
        </w:rPr>
        <w:t xml:space="preserve"> </w:t>
      </w:r>
      <w:r>
        <w:rPr>
          <w:spacing w:val="-3"/>
          <w:w w:val="105"/>
        </w:rPr>
        <w:t>tester.</w:t>
      </w:r>
    </w:p>
    <w:p w:rsidR="00B141CF" w:rsidRDefault="009F45E6">
      <w:pPr>
        <w:pStyle w:val="ListParagraph"/>
        <w:numPr>
          <w:ilvl w:val="2"/>
          <w:numId w:val="123"/>
        </w:numPr>
        <w:tabs>
          <w:tab w:val="left" w:pos="2592"/>
          <w:tab w:val="left" w:pos="2593"/>
        </w:tabs>
        <w:spacing w:before="17"/>
        <w:rPr>
          <w:sz w:val="23"/>
        </w:rPr>
      </w:pPr>
      <w:r>
        <w:rPr>
          <w:w w:val="105"/>
          <w:sz w:val="23"/>
        </w:rPr>
        <w:t>Draw the block diagram of digital IC</w:t>
      </w:r>
      <w:r>
        <w:rPr>
          <w:spacing w:val="7"/>
          <w:w w:val="105"/>
          <w:sz w:val="23"/>
        </w:rPr>
        <w:t xml:space="preserve"> </w:t>
      </w:r>
      <w:r>
        <w:rPr>
          <w:w w:val="105"/>
          <w:sz w:val="23"/>
        </w:rPr>
        <w:t>tester.</w:t>
      </w:r>
    </w:p>
    <w:p w:rsidR="00B141CF" w:rsidRDefault="009F45E6">
      <w:pPr>
        <w:pStyle w:val="ListParagraph"/>
        <w:numPr>
          <w:ilvl w:val="2"/>
          <w:numId w:val="123"/>
        </w:numPr>
        <w:tabs>
          <w:tab w:val="left" w:pos="2592"/>
          <w:tab w:val="left" w:pos="2593"/>
        </w:tabs>
        <w:spacing w:before="16"/>
        <w:rPr>
          <w:sz w:val="23"/>
        </w:rPr>
      </w:pPr>
      <w:r>
        <w:rPr>
          <w:w w:val="105"/>
          <w:sz w:val="23"/>
        </w:rPr>
        <w:t>Explain</w:t>
      </w:r>
      <w:r>
        <w:rPr>
          <w:spacing w:val="-2"/>
          <w:w w:val="105"/>
          <w:sz w:val="23"/>
        </w:rPr>
        <w:t xml:space="preserve"> </w:t>
      </w:r>
      <w:r>
        <w:rPr>
          <w:w w:val="105"/>
          <w:sz w:val="23"/>
        </w:rPr>
        <w:t>the</w:t>
      </w:r>
      <w:r>
        <w:rPr>
          <w:spacing w:val="-1"/>
          <w:w w:val="105"/>
          <w:sz w:val="23"/>
        </w:rPr>
        <w:t xml:space="preserve"> </w:t>
      </w:r>
      <w:r>
        <w:rPr>
          <w:spacing w:val="-3"/>
          <w:w w:val="105"/>
          <w:sz w:val="23"/>
        </w:rPr>
        <w:t>operation</w:t>
      </w:r>
      <w:r>
        <w:rPr>
          <w:spacing w:val="-1"/>
          <w:w w:val="105"/>
          <w:sz w:val="23"/>
        </w:rPr>
        <w:t xml:space="preserve"> </w:t>
      </w:r>
      <w:r>
        <w:rPr>
          <w:w w:val="105"/>
          <w:sz w:val="23"/>
        </w:rPr>
        <w:t>of</w:t>
      </w:r>
      <w:r>
        <w:rPr>
          <w:spacing w:val="-4"/>
          <w:w w:val="105"/>
          <w:sz w:val="23"/>
        </w:rPr>
        <w:t xml:space="preserve"> </w:t>
      </w:r>
      <w:r>
        <w:rPr>
          <w:w w:val="105"/>
          <w:sz w:val="23"/>
        </w:rPr>
        <w:t>each</w:t>
      </w:r>
      <w:r>
        <w:rPr>
          <w:spacing w:val="-9"/>
          <w:w w:val="105"/>
          <w:sz w:val="23"/>
        </w:rPr>
        <w:t xml:space="preserve"> </w:t>
      </w:r>
      <w:r>
        <w:rPr>
          <w:spacing w:val="-3"/>
          <w:w w:val="105"/>
          <w:sz w:val="23"/>
        </w:rPr>
        <w:t>block</w:t>
      </w:r>
      <w:r>
        <w:rPr>
          <w:w w:val="105"/>
          <w:sz w:val="23"/>
        </w:rPr>
        <w:t xml:space="preserve"> of</w:t>
      </w:r>
      <w:r>
        <w:rPr>
          <w:spacing w:val="-4"/>
          <w:w w:val="105"/>
          <w:sz w:val="23"/>
        </w:rPr>
        <w:t xml:space="preserve"> </w:t>
      </w:r>
      <w:r>
        <w:rPr>
          <w:w w:val="105"/>
          <w:sz w:val="23"/>
        </w:rPr>
        <w:t>digital</w:t>
      </w:r>
      <w:r>
        <w:rPr>
          <w:spacing w:val="-14"/>
          <w:w w:val="105"/>
          <w:sz w:val="23"/>
        </w:rPr>
        <w:t xml:space="preserve"> </w:t>
      </w:r>
      <w:r>
        <w:rPr>
          <w:w w:val="105"/>
          <w:sz w:val="23"/>
        </w:rPr>
        <w:t>IC</w:t>
      </w:r>
      <w:r>
        <w:rPr>
          <w:spacing w:val="-25"/>
          <w:w w:val="105"/>
          <w:sz w:val="23"/>
        </w:rPr>
        <w:t xml:space="preserve"> </w:t>
      </w:r>
      <w:r>
        <w:rPr>
          <w:w w:val="105"/>
          <w:sz w:val="23"/>
        </w:rPr>
        <w:t>tester.</w:t>
      </w:r>
    </w:p>
    <w:p w:rsidR="00B141CF" w:rsidRDefault="009F45E6">
      <w:pPr>
        <w:pStyle w:val="ListParagraph"/>
        <w:numPr>
          <w:ilvl w:val="2"/>
          <w:numId w:val="123"/>
        </w:numPr>
        <w:tabs>
          <w:tab w:val="left" w:pos="2592"/>
          <w:tab w:val="left" w:pos="2593"/>
        </w:tabs>
        <w:rPr>
          <w:sz w:val="23"/>
        </w:rPr>
      </w:pPr>
      <w:r>
        <w:rPr>
          <w:w w:val="105"/>
          <w:sz w:val="23"/>
        </w:rPr>
        <w:t>Explain the application of digital IC</w:t>
      </w:r>
      <w:r>
        <w:rPr>
          <w:spacing w:val="14"/>
          <w:w w:val="105"/>
          <w:sz w:val="23"/>
        </w:rPr>
        <w:t xml:space="preserve"> </w:t>
      </w:r>
      <w:r>
        <w:rPr>
          <w:w w:val="105"/>
          <w:sz w:val="23"/>
        </w:rPr>
        <w:t>tester.</w:t>
      </w:r>
    </w:p>
    <w:p w:rsidR="00B141CF" w:rsidRDefault="00B141CF">
      <w:pPr>
        <w:pStyle w:val="BodyText"/>
        <w:spacing w:before="7"/>
        <w:ind w:left="0" w:firstLine="0"/>
        <w:rPr>
          <w:sz w:val="24"/>
        </w:rPr>
      </w:pPr>
    </w:p>
    <w:p w:rsidR="00B141CF" w:rsidRDefault="009F45E6">
      <w:pPr>
        <w:pStyle w:val="Heading1"/>
        <w:numPr>
          <w:ilvl w:val="1"/>
          <w:numId w:val="105"/>
        </w:numPr>
        <w:tabs>
          <w:tab w:val="left" w:pos="1872"/>
          <w:tab w:val="left" w:pos="1873"/>
        </w:tabs>
        <w:ind w:left="1872" w:hanging="722"/>
      </w:pPr>
      <w:r>
        <w:rPr>
          <w:w w:val="105"/>
        </w:rPr>
        <w:t>Understand the function of Signal</w:t>
      </w:r>
      <w:r>
        <w:rPr>
          <w:spacing w:val="-34"/>
          <w:w w:val="105"/>
        </w:rPr>
        <w:t xml:space="preserve"> </w:t>
      </w:r>
      <w:r>
        <w:rPr>
          <w:w w:val="105"/>
        </w:rPr>
        <w:t>Tracer.</w:t>
      </w:r>
    </w:p>
    <w:p w:rsidR="00B141CF" w:rsidRDefault="009F45E6">
      <w:pPr>
        <w:pStyle w:val="ListParagraph"/>
        <w:numPr>
          <w:ilvl w:val="2"/>
          <w:numId w:val="124"/>
        </w:numPr>
        <w:tabs>
          <w:tab w:val="left" w:pos="2592"/>
          <w:tab w:val="left" w:pos="2593"/>
        </w:tabs>
        <w:spacing w:before="10"/>
        <w:rPr>
          <w:sz w:val="23"/>
        </w:rPr>
      </w:pPr>
      <w:r>
        <w:rPr>
          <w:w w:val="105"/>
          <w:sz w:val="23"/>
        </w:rPr>
        <w:t>Draw the block diagram of Signal</w:t>
      </w:r>
      <w:r>
        <w:rPr>
          <w:spacing w:val="-39"/>
          <w:w w:val="105"/>
          <w:sz w:val="23"/>
        </w:rPr>
        <w:t xml:space="preserve"> </w:t>
      </w:r>
      <w:r>
        <w:rPr>
          <w:w w:val="105"/>
          <w:sz w:val="23"/>
        </w:rPr>
        <w:t>Tracer.</w:t>
      </w:r>
    </w:p>
    <w:p w:rsidR="00B141CF" w:rsidRDefault="009F45E6">
      <w:pPr>
        <w:pStyle w:val="ListParagraph"/>
        <w:numPr>
          <w:ilvl w:val="2"/>
          <w:numId w:val="124"/>
        </w:numPr>
        <w:tabs>
          <w:tab w:val="left" w:pos="2592"/>
          <w:tab w:val="left" w:pos="2593"/>
        </w:tabs>
        <w:spacing w:before="16"/>
        <w:rPr>
          <w:sz w:val="23"/>
        </w:rPr>
      </w:pPr>
      <w:r>
        <w:rPr>
          <w:w w:val="105"/>
          <w:sz w:val="23"/>
        </w:rPr>
        <w:t xml:space="preserve">Explain the </w:t>
      </w:r>
      <w:r>
        <w:rPr>
          <w:spacing w:val="-3"/>
          <w:w w:val="105"/>
          <w:sz w:val="23"/>
        </w:rPr>
        <w:t xml:space="preserve">operation </w:t>
      </w:r>
      <w:r>
        <w:rPr>
          <w:w w:val="105"/>
          <w:sz w:val="23"/>
        </w:rPr>
        <w:t xml:space="preserve">of each </w:t>
      </w:r>
      <w:r>
        <w:rPr>
          <w:spacing w:val="-3"/>
          <w:w w:val="105"/>
          <w:sz w:val="23"/>
        </w:rPr>
        <w:t xml:space="preserve">block </w:t>
      </w:r>
      <w:r>
        <w:rPr>
          <w:w w:val="105"/>
          <w:sz w:val="23"/>
        </w:rPr>
        <w:t>of Signal</w:t>
      </w:r>
      <w:r>
        <w:rPr>
          <w:spacing w:val="-43"/>
          <w:w w:val="105"/>
          <w:sz w:val="23"/>
        </w:rPr>
        <w:t xml:space="preserve"> </w:t>
      </w:r>
      <w:r>
        <w:rPr>
          <w:w w:val="105"/>
          <w:sz w:val="23"/>
        </w:rPr>
        <w:t>Tracer..</w:t>
      </w:r>
    </w:p>
    <w:p w:rsidR="00B141CF" w:rsidRDefault="009F45E6">
      <w:pPr>
        <w:pStyle w:val="ListParagraph"/>
        <w:numPr>
          <w:ilvl w:val="2"/>
          <w:numId w:val="124"/>
        </w:numPr>
        <w:tabs>
          <w:tab w:val="left" w:pos="2592"/>
          <w:tab w:val="left" w:pos="2593"/>
        </w:tabs>
        <w:spacing w:before="17"/>
        <w:rPr>
          <w:sz w:val="23"/>
        </w:rPr>
      </w:pPr>
      <w:r>
        <w:rPr>
          <w:w w:val="105"/>
          <w:sz w:val="23"/>
        </w:rPr>
        <w:t>Explain the application of Signal</w:t>
      </w:r>
      <w:r>
        <w:rPr>
          <w:spacing w:val="-38"/>
          <w:w w:val="105"/>
          <w:sz w:val="23"/>
        </w:rPr>
        <w:t xml:space="preserve"> </w:t>
      </w:r>
      <w:r>
        <w:rPr>
          <w:w w:val="105"/>
          <w:sz w:val="23"/>
        </w:rPr>
        <w:t>Tracer..</w:t>
      </w:r>
    </w:p>
    <w:p w:rsidR="00B141CF" w:rsidRDefault="00B141CF">
      <w:pPr>
        <w:pStyle w:val="BodyText"/>
        <w:spacing w:before="6"/>
        <w:ind w:left="0" w:firstLine="0"/>
        <w:rPr>
          <w:sz w:val="24"/>
        </w:rPr>
      </w:pPr>
    </w:p>
    <w:p w:rsidR="00B141CF" w:rsidRDefault="009F45E6">
      <w:pPr>
        <w:pStyle w:val="Heading1"/>
        <w:numPr>
          <w:ilvl w:val="1"/>
          <w:numId w:val="105"/>
        </w:numPr>
        <w:tabs>
          <w:tab w:val="left" w:pos="1872"/>
          <w:tab w:val="left" w:pos="1873"/>
        </w:tabs>
        <w:ind w:left="1872" w:hanging="722"/>
      </w:pPr>
      <w:r>
        <w:rPr>
          <w:w w:val="105"/>
        </w:rPr>
        <w:t>X-Y</w:t>
      </w:r>
      <w:r>
        <w:rPr>
          <w:spacing w:val="-4"/>
          <w:w w:val="105"/>
        </w:rPr>
        <w:t xml:space="preserve"> </w:t>
      </w:r>
      <w:r>
        <w:rPr>
          <w:spacing w:val="-3"/>
          <w:w w:val="105"/>
        </w:rPr>
        <w:t>Recorders</w:t>
      </w:r>
    </w:p>
    <w:p w:rsidR="00B141CF" w:rsidRDefault="009F45E6">
      <w:pPr>
        <w:pStyle w:val="ListParagraph"/>
        <w:numPr>
          <w:ilvl w:val="2"/>
          <w:numId w:val="125"/>
        </w:numPr>
        <w:tabs>
          <w:tab w:val="left" w:pos="2592"/>
          <w:tab w:val="left" w:pos="2593"/>
        </w:tabs>
        <w:rPr>
          <w:sz w:val="23"/>
        </w:rPr>
      </w:pPr>
      <w:r>
        <w:rPr>
          <w:w w:val="105"/>
          <w:sz w:val="23"/>
        </w:rPr>
        <w:t>List</w:t>
      </w:r>
      <w:r>
        <w:rPr>
          <w:spacing w:val="-8"/>
          <w:w w:val="105"/>
          <w:sz w:val="23"/>
        </w:rPr>
        <w:t xml:space="preserve"> </w:t>
      </w:r>
      <w:r>
        <w:rPr>
          <w:w w:val="105"/>
          <w:sz w:val="23"/>
        </w:rPr>
        <w:t>the</w:t>
      </w:r>
      <w:r>
        <w:rPr>
          <w:spacing w:val="-5"/>
          <w:w w:val="105"/>
          <w:sz w:val="23"/>
        </w:rPr>
        <w:t xml:space="preserve"> </w:t>
      </w:r>
      <w:r>
        <w:rPr>
          <w:w w:val="105"/>
          <w:sz w:val="23"/>
        </w:rPr>
        <w:t>two</w:t>
      </w:r>
      <w:r>
        <w:rPr>
          <w:spacing w:val="-4"/>
          <w:w w:val="105"/>
          <w:sz w:val="23"/>
        </w:rPr>
        <w:t xml:space="preserve"> </w:t>
      </w:r>
      <w:r>
        <w:rPr>
          <w:w w:val="105"/>
          <w:sz w:val="23"/>
        </w:rPr>
        <w:t>basic</w:t>
      </w:r>
      <w:r>
        <w:rPr>
          <w:spacing w:val="-5"/>
          <w:w w:val="105"/>
          <w:sz w:val="23"/>
        </w:rPr>
        <w:t xml:space="preserve"> </w:t>
      </w:r>
      <w:r>
        <w:rPr>
          <w:w w:val="105"/>
          <w:sz w:val="23"/>
        </w:rPr>
        <w:t>types</w:t>
      </w:r>
      <w:r>
        <w:rPr>
          <w:spacing w:val="-6"/>
          <w:w w:val="105"/>
          <w:sz w:val="23"/>
        </w:rPr>
        <w:t xml:space="preserve"> </w:t>
      </w:r>
      <w:r>
        <w:rPr>
          <w:w w:val="105"/>
          <w:sz w:val="23"/>
        </w:rPr>
        <w:t>of</w:t>
      </w:r>
      <w:r>
        <w:rPr>
          <w:spacing w:val="-3"/>
          <w:w w:val="105"/>
          <w:sz w:val="23"/>
        </w:rPr>
        <w:t xml:space="preserve"> recorders</w:t>
      </w:r>
      <w:r>
        <w:rPr>
          <w:spacing w:val="-5"/>
          <w:w w:val="105"/>
          <w:sz w:val="23"/>
        </w:rPr>
        <w:t xml:space="preserve"> </w:t>
      </w:r>
      <w:r>
        <w:rPr>
          <w:w w:val="105"/>
          <w:sz w:val="23"/>
        </w:rPr>
        <w:t>used</w:t>
      </w:r>
      <w:r>
        <w:rPr>
          <w:spacing w:val="-4"/>
          <w:w w:val="105"/>
          <w:sz w:val="23"/>
        </w:rPr>
        <w:t xml:space="preserve"> </w:t>
      </w:r>
      <w:r>
        <w:rPr>
          <w:w w:val="105"/>
          <w:sz w:val="23"/>
        </w:rPr>
        <w:t>as</w:t>
      </w:r>
      <w:r>
        <w:rPr>
          <w:spacing w:val="-5"/>
          <w:w w:val="105"/>
          <w:sz w:val="23"/>
        </w:rPr>
        <w:t xml:space="preserve"> </w:t>
      </w:r>
      <w:r>
        <w:rPr>
          <w:w w:val="105"/>
          <w:sz w:val="23"/>
        </w:rPr>
        <w:t>electronic</w:t>
      </w:r>
      <w:r w:rsidR="00203B98">
        <w:rPr>
          <w:w w:val="105"/>
          <w:sz w:val="23"/>
        </w:rPr>
        <w:t xml:space="preserve"> </w:t>
      </w:r>
      <w:r>
        <w:rPr>
          <w:w w:val="105"/>
          <w:sz w:val="23"/>
        </w:rPr>
        <w:t>test</w:t>
      </w:r>
      <w:r>
        <w:rPr>
          <w:spacing w:val="-15"/>
          <w:w w:val="105"/>
          <w:sz w:val="23"/>
        </w:rPr>
        <w:t xml:space="preserve"> </w:t>
      </w:r>
      <w:r>
        <w:rPr>
          <w:w w:val="105"/>
          <w:sz w:val="23"/>
        </w:rPr>
        <w:t>equipment.</w:t>
      </w:r>
    </w:p>
    <w:p w:rsidR="00B141CF" w:rsidRDefault="009F45E6">
      <w:pPr>
        <w:pStyle w:val="ListParagraph"/>
        <w:numPr>
          <w:ilvl w:val="2"/>
          <w:numId w:val="125"/>
        </w:numPr>
        <w:tabs>
          <w:tab w:val="left" w:pos="2592"/>
          <w:tab w:val="left" w:pos="2593"/>
        </w:tabs>
        <w:spacing w:before="17"/>
        <w:rPr>
          <w:sz w:val="23"/>
        </w:rPr>
      </w:pPr>
      <w:r>
        <w:rPr>
          <w:w w:val="105"/>
          <w:sz w:val="23"/>
        </w:rPr>
        <w:t>Draw</w:t>
      </w:r>
      <w:r>
        <w:rPr>
          <w:spacing w:val="-11"/>
          <w:w w:val="105"/>
          <w:sz w:val="23"/>
        </w:rPr>
        <w:t xml:space="preserve"> </w:t>
      </w:r>
      <w:r>
        <w:rPr>
          <w:w w:val="105"/>
          <w:sz w:val="23"/>
        </w:rPr>
        <w:t>the</w:t>
      </w:r>
      <w:r>
        <w:rPr>
          <w:spacing w:val="-8"/>
          <w:w w:val="105"/>
          <w:sz w:val="23"/>
        </w:rPr>
        <w:t xml:space="preserve"> </w:t>
      </w:r>
      <w:r>
        <w:rPr>
          <w:w w:val="105"/>
          <w:sz w:val="23"/>
        </w:rPr>
        <w:t>block</w:t>
      </w:r>
      <w:r>
        <w:rPr>
          <w:spacing w:val="-8"/>
          <w:w w:val="105"/>
          <w:sz w:val="23"/>
        </w:rPr>
        <w:t xml:space="preserve"> </w:t>
      </w:r>
      <w:r>
        <w:rPr>
          <w:w w:val="105"/>
          <w:sz w:val="23"/>
        </w:rPr>
        <w:t>diagram</w:t>
      </w:r>
      <w:r>
        <w:rPr>
          <w:spacing w:val="-8"/>
          <w:w w:val="105"/>
          <w:sz w:val="23"/>
        </w:rPr>
        <w:t xml:space="preserve"> </w:t>
      </w:r>
      <w:r>
        <w:rPr>
          <w:w w:val="105"/>
          <w:sz w:val="23"/>
        </w:rPr>
        <w:t>of</w:t>
      </w:r>
      <w:r>
        <w:rPr>
          <w:spacing w:val="-12"/>
          <w:w w:val="105"/>
          <w:sz w:val="23"/>
        </w:rPr>
        <w:t xml:space="preserve"> </w:t>
      </w:r>
      <w:r>
        <w:rPr>
          <w:w w:val="105"/>
          <w:sz w:val="23"/>
        </w:rPr>
        <w:t>a</w:t>
      </w:r>
      <w:r>
        <w:rPr>
          <w:spacing w:val="-10"/>
          <w:w w:val="105"/>
          <w:sz w:val="23"/>
        </w:rPr>
        <w:t xml:space="preserve"> </w:t>
      </w:r>
      <w:r>
        <w:rPr>
          <w:w w:val="105"/>
          <w:sz w:val="23"/>
        </w:rPr>
        <w:t>basic</w:t>
      </w:r>
      <w:r>
        <w:rPr>
          <w:spacing w:val="-8"/>
          <w:w w:val="105"/>
          <w:sz w:val="23"/>
        </w:rPr>
        <w:t xml:space="preserve"> </w:t>
      </w:r>
      <w:r>
        <w:rPr>
          <w:w w:val="105"/>
          <w:sz w:val="23"/>
        </w:rPr>
        <w:t>strip</w:t>
      </w:r>
      <w:r>
        <w:rPr>
          <w:spacing w:val="-9"/>
          <w:w w:val="105"/>
          <w:sz w:val="23"/>
        </w:rPr>
        <w:t xml:space="preserve"> </w:t>
      </w:r>
      <w:r>
        <w:rPr>
          <w:w w:val="105"/>
          <w:sz w:val="23"/>
        </w:rPr>
        <w:t>or</w:t>
      </w:r>
      <w:r>
        <w:rPr>
          <w:spacing w:val="-11"/>
          <w:w w:val="105"/>
          <w:sz w:val="23"/>
        </w:rPr>
        <w:t xml:space="preserve"> </w:t>
      </w:r>
      <w:r>
        <w:rPr>
          <w:w w:val="105"/>
          <w:sz w:val="23"/>
        </w:rPr>
        <w:t>roll</w:t>
      </w:r>
      <w:r>
        <w:rPr>
          <w:spacing w:val="-12"/>
          <w:w w:val="105"/>
          <w:sz w:val="23"/>
        </w:rPr>
        <w:t xml:space="preserve"> </w:t>
      </w:r>
      <w:r>
        <w:rPr>
          <w:w w:val="105"/>
          <w:sz w:val="23"/>
        </w:rPr>
        <w:t>chart</w:t>
      </w:r>
      <w:r>
        <w:rPr>
          <w:spacing w:val="-12"/>
          <w:w w:val="105"/>
          <w:sz w:val="23"/>
        </w:rPr>
        <w:t xml:space="preserve"> </w:t>
      </w:r>
      <w:r>
        <w:rPr>
          <w:spacing w:val="-3"/>
          <w:w w:val="105"/>
          <w:sz w:val="23"/>
        </w:rPr>
        <w:t>recorder</w:t>
      </w:r>
      <w:r>
        <w:rPr>
          <w:spacing w:val="-12"/>
          <w:w w:val="105"/>
          <w:sz w:val="23"/>
        </w:rPr>
        <w:t xml:space="preserve"> </w:t>
      </w:r>
      <w:r>
        <w:rPr>
          <w:w w:val="105"/>
          <w:sz w:val="23"/>
        </w:rPr>
        <w:t>system.</w:t>
      </w:r>
    </w:p>
    <w:p w:rsidR="00B141CF" w:rsidRDefault="009F45E6">
      <w:pPr>
        <w:pStyle w:val="ListParagraph"/>
        <w:numPr>
          <w:ilvl w:val="2"/>
          <w:numId w:val="125"/>
        </w:numPr>
        <w:tabs>
          <w:tab w:val="left" w:pos="2592"/>
          <w:tab w:val="left" w:pos="2593"/>
        </w:tabs>
        <w:spacing w:before="17"/>
        <w:rPr>
          <w:sz w:val="23"/>
        </w:rPr>
      </w:pPr>
      <w:r>
        <w:rPr>
          <w:w w:val="105"/>
          <w:sz w:val="23"/>
        </w:rPr>
        <w:t>Describe the working of strip</w:t>
      </w:r>
      <w:r>
        <w:rPr>
          <w:spacing w:val="-5"/>
          <w:w w:val="105"/>
          <w:sz w:val="23"/>
        </w:rPr>
        <w:t xml:space="preserve"> </w:t>
      </w:r>
      <w:r>
        <w:rPr>
          <w:w w:val="105"/>
          <w:sz w:val="23"/>
        </w:rPr>
        <w:t>chart</w:t>
      </w:r>
      <w:r w:rsidR="00203B98">
        <w:rPr>
          <w:w w:val="105"/>
          <w:sz w:val="23"/>
        </w:rPr>
        <w:t xml:space="preserve"> </w:t>
      </w:r>
      <w:r>
        <w:rPr>
          <w:w w:val="105"/>
          <w:sz w:val="23"/>
        </w:rPr>
        <w:t>recorder.</w:t>
      </w:r>
    </w:p>
    <w:p w:rsidR="00B141CF" w:rsidRDefault="009F45E6">
      <w:pPr>
        <w:pStyle w:val="ListParagraph"/>
        <w:numPr>
          <w:ilvl w:val="2"/>
          <w:numId w:val="125"/>
        </w:numPr>
        <w:tabs>
          <w:tab w:val="left" w:pos="2592"/>
          <w:tab w:val="left" w:pos="2593"/>
        </w:tabs>
        <w:rPr>
          <w:sz w:val="23"/>
        </w:rPr>
      </w:pPr>
      <w:r>
        <w:rPr>
          <w:w w:val="105"/>
          <w:sz w:val="23"/>
        </w:rPr>
        <w:t>Draw</w:t>
      </w:r>
      <w:r>
        <w:rPr>
          <w:spacing w:val="-11"/>
          <w:w w:val="105"/>
          <w:sz w:val="23"/>
        </w:rPr>
        <w:t xml:space="preserve"> </w:t>
      </w:r>
      <w:r>
        <w:rPr>
          <w:w w:val="105"/>
          <w:sz w:val="23"/>
        </w:rPr>
        <w:t>the</w:t>
      </w:r>
      <w:r>
        <w:rPr>
          <w:spacing w:val="-9"/>
          <w:w w:val="105"/>
          <w:sz w:val="23"/>
        </w:rPr>
        <w:t xml:space="preserve"> </w:t>
      </w:r>
      <w:r>
        <w:rPr>
          <w:w w:val="105"/>
          <w:sz w:val="23"/>
        </w:rPr>
        <w:t>block</w:t>
      </w:r>
      <w:r>
        <w:rPr>
          <w:spacing w:val="-7"/>
          <w:w w:val="105"/>
          <w:sz w:val="23"/>
        </w:rPr>
        <w:t xml:space="preserve"> </w:t>
      </w:r>
      <w:r>
        <w:rPr>
          <w:w w:val="105"/>
          <w:sz w:val="23"/>
        </w:rPr>
        <w:t>diagram</w:t>
      </w:r>
      <w:r>
        <w:rPr>
          <w:spacing w:val="-9"/>
          <w:w w:val="105"/>
          <w:sz w:val="23"/>
        </w:rPr>
        <w:t xml:space="preserve"> </w:t>
      </w:r>
      <w:r>
        <w:rPr>
          <w:w w:val="105"/>
          <w:sz w:val="23"/>
        </w:rPr>
        <w:t>of</w:t>
      </w:r>
      <w:r>
        <w:rPr>
          <w:spacing w:val="-13"/>
          <w:w w:val="105"/>
          <w:sz w:val="23"/>
        </w:rPr>
        <w:t xml:space="preserve"> </w:t>
      </w:r>
      <w:r>
        <w:rPr>
          <w:w w:val="105"/>
          <w:sz w:val="23"/>
        </w:rPr>
        <w:t>a</w:t>
      </w:r>
      <w:r>
        <w:rPr>
          <w:spacing w:val="-9"/>
          <w:w w:val="105"/>
          <w:sz w:val="23"/>
        </w:rPr>
        <w:t xml:space="preserve"> </w:t>
      </w:r>
      <w:r>
        <w:rPr>
          <w:w w:val="105"/>
          <w:sz w:val="23"/>
        </w:rPr>
        <w:t>basic</w:t>
      </w:r>
      <w:r>
        <w:rPr>
          <w:spacing w:val="-9"/>
          <w:w w:val="105"/>
          <w:sz w:val="23"/>
        </w:rPr>
        <w:t xml:space="preserve"> </w:t>
      </w:r>
      <w:r>
        <w:rPr>
          <w:w w:val="105"/>
          <w:sz w:val="23"/>
        </w:rPr>
        <w:t>X-Y</w:t>
      </w:r>
      <w:r>
        <w:rPr>
          <w:spacing w:val="-11"/>
          <w:w w:val="105"/>
          <w:sz w:val="23"/>
        </w:rPr>
        <w:t xml:space="preserve"> </w:t>
      </w:r>
      <w:r>
        <w:rPr>
          <w:w w:val="105"/>
          <w:sz w:val="23"/>
        </w:rPr>
        <w:t>recorder</w:t>
      </w:r>
      <w:r>
        <w:rPr>
          <w:spacing w:val="-10"/>
          <w:w w:val="105"/>
          <w:sz w:val="23"/>
        </w:rPr>
        <w:t xml:space="preserve"> </w:t>
      </w:r>
      <w:r>
        <w:rPr>
          <w:w w:val="105"/>
          <w:sz w:val="23"/>
        </w:rPr>
        <w:t>or</w:t>
      </w:r>
      <w:r>
        <w:rPr>
          <w:spacing w:val="-12"/>
          <w:w w:val="105"/>
          <w:sz w:val="23"/>
        </w:rPr>
        <w:t xml:space="preserve"> </w:t>
      </w:r>
      <w:r>
        <w:rPr>
          <w:w w:val="105"/>
          <w:sz w:val="23"/>
        </w:rPr>
        <w:t>plotter</w:t>
      </w:r>
      <w:r>
        <w:rPr>
          <w:spacing w:val="-10"/>
          <w:w w:val="105"/>
          <w:sz w:val="23"/>
        </w:rPr>
        <w:t xml:space="preserve"> </w:t>
      </w:r>
      <w:r>
        <w:rPr>
          <w:w w:val="105"/>
          <w:sz w:val="23"/>
        </w:rPr>
        <w:t>system.</w:t>
      </w:r>
    </w:p>
    <w:p w:rsidR="00B141CF" w:rsidRDefault="009F45E6">
      <w:pPr>
        <w:pStyle w:val="ListParagraph"/>
        <w:numPr>
          <w:ilvl w:val="2"/>
          <w:numId w:val="125"/>
        </w:numPr>
        <w:tabs>
          <w:tab w:val="left" w:pos="2592"/>
          <w:tab w:val="left" w:pos="2593"/>
        </w:tabs>
        <w:rPr>
          <w:sz w:val="23"/>
        </w:rPr>
      </w:pPr>
      <w:r>
        <w:rPr>
          <w:w w:val="105"/>
          <w:sz w:val="23"/>
        </w:rPr>
        <w:t>Describe</w:t>
      </w:r>
      <w:r>
        <w:rPr>
          <w:spacing w:val="-2"/>
          <w:w w:val="105"/>
          <w:sz w:val="23"/>
        </w:rPr>
        <w:t xml:space="preserve"> </w:t>
      </w:r>
      <w:r>
        <w:rPr>
          <w:w w:val="105"/>
          <w:sz w:val="23"/>
        </w:rPr>
        <w:t>the</w:t>
      </w:r>
      <w:r>
        <w:rPr>
          <w:spacing w:val="-3"/>
          <w:w w:val="105"/>
          <w:sz w:val="23"/>
        </w:rPr>
        <w:t xml:space="preserve"> function</w:t>
      </w:r>
      <w:r>
        <w:rPr>
          <w:spacing w:val="-7"/>
          <w:w w:val="105"/>
          <w:sz w:val="23"/>
        </w:rPr>
        <w:t xml:space="preserve"> </w:t>
      </w:r>
      <w:r>
        <w:rPr>
          <w:w w:val="105"/>
          <w:sz w:val="23"/>
        </w:rPr>
        <w:t>of</w:t>
      </w:r>
      <w:r>
        <w:rPr>
          <w:spacing w:val="-5"/>
          <w:w w:val="105"/>
          <w:sz w:val="23"/>
        </w:rPr>
        <w:t xml:space="preserve"> </w:t>
      </w:r>
      <w:r>
        <w:rPr>
          <w:w w:val="105"/>
          <w:sz w:val="23"/>
        </w:rPr>
        <w:t>each</w:t>
      </w:r>
      <w:r>
        <w:rPr>
          <w:spacing w:val="-8"/>
          <w:w w:val="105"/>
          <w:sz w:val="23"/>
        </w:rPr>
        <w:t xml:space="preserve"> </w:t>
      </w:r>
      <w:r>
        <w:rPr>
          <w:w w:val="105"/>
          <w:sz w:val="23"/>
        </w:rPr>
        <w:t>block of</w:t>
      </w:r>
      <w:r>
        <w:rPr>
          <w:spacing w:val="-4"/>
          <w:w w:val="105"/>
          <w:sz w:val="23"/>
        </w:rPr>
        <w:t xml:space="preserve"> </w:t>
      </w:r>
      <w:r>
        <w:rPr>
          <w:w w:val="105"/>
          <w:sz w:val="23"/>
        </w:rPr>
        <w:t>X-Y</w:t>
      </w:r>
      <w:r>
        <w:rPr>
          <w:spacing w:val="-25"/>
          <w:w w:val="105"/>
          <w:sz w:val="23"/>
        </w:rPr>
        <w:t xml:space="preserve"> </w:t>
      </w:r>
      <w:r>
        <w:rPr>
          <w:w w:val="105"/>
          <w:sz w:val="23"/>
        </w:rPr>
        <w:t>recorder.</w:t>
      </w:r>
    </w:p>
    <w:p w:rsidR="00B141CF" w:rsidRDefault="00B141CF">
      <w:pPr>
        <w:pStyle w:val="BodyText"/>
        <w:spacing w:before="10"/>
        <w:ind w:left="0" w:firstLine="0"/>
        <w:rPr>
          <w:sz w:val="25"/>
        </w:rPr>
      </w:pPr>
    </w:p>
    <w:p w:rsidR="00B141CF" w:rsidRDefault="009F45E6">
      <w:pPr>
        <w:pStyle w:val="Heading1"/>
        <w:numPr>
          <w:ilvl w:val="0"/>
          <w:numId w:val="105"/>
        </w:numPr>
        <w:tabs>
          <w:tab w:val="left" w:pos="1209"/>
          <w:tab w:val="left" w:pos="1210"/>
        </w:tabs>
        <w:ind w:left="1209" w:hanging="779"/>
      </w:pPr>
      <w:r>
        <w:rPr>
          <w:w w:val="105"/>
        </w:rPr>
        <w:t>ANALYZERS.</w:t>
      </w:r>
    </w:p>
    <w:p w:rsidR="00B141CF" w:rsidRDefault="00B141CF">
      <w:pPr>
        <w:pStyle w:val="BodyText"/>
        <w:spacing w:before="11"/>
        <w:ind w:left="0" w:firstLine="0"/>
        <w:rPr>
          <w:b/>
        </w:rPr>
      </w:pPr>
    </w:p>
    <w:p w:rsidR="00B141CF" w:rsidRDefault="009F45E6">
      <w:pPr>
        <w:pStyle w:val="ListParagraph"/>
        <w:numPr>
          <w:ilvl w:val="1"/>
          <w:numId w:val="105"/>
        </w:numPr>
        <w:tabs>
          <w:tab w:val="left" w:pos="1872"/>
          <w:tab w:val="left" w:pos="1873"/>
        </w:tabs>
        <w:spacing w:before="0"/>
        <w:ind w:left="1872" w:hanging="722"/>
        <w:rPr>
          <w:b/>
          <w:sz w:val="23"/>
        </w:rPr>
      </w:pPr>
      <w:r>
        <w:rPr>
          <w:b/>
          <w:w w:val="105"/>
          <w:sz w:val="23"/>
        </w:rPr>
        <w:t>Understand the function of Spectrum</w:t>
      </w:r>
      <w:r>
        <w:rPr>
          <w:b/>
          <w:spacing w:val="-39"/>
          <w:w w:val="105"/>
          <w:sz w:val="23"/>
        </w:rPr>
        <w:t xml:space="preserve"> </w:t>
      </w:r>
      <w:r>
        <w:rPr>
          <w:b/>
          <w:w w:val="105"/>
          <w:sz w:val="23"/>
        </w:rPr>
        <w:t>Analyzer.</w:t>
      </w:r>
    </w:p>
    <w:p w:rsidR="00B141CF" w:rsidRDefault="009F45E6">
      <w:pPr>
        <w:pStyle w:val="ListParagraph"/>
        <w:numPr>
          <w:ilvl w:val="2"/>
          <w:numId w:val="126"/>
        </w:numPr>
        <w:tabs>
          <w:tab w:val="left" w:pos="2592"/>
          <w:tab w:val="left" w:pos="2593"/>
        </w:tabs>
        <w:spacing w:before="10"/>
        <w:rPr>
          <w:sz w:val="23"/>
        </w:rPr>
      </w:pPr>
      <w:r>
        <w:rPr>
          <w:w w:val="105"/>
          <w:sz w:val="23"/>
        </w:rPr>
        <w:t xml:space="preserve">Draw the block diagram of </w:t>
      </w:r>
      <w:r>
        <w:rPr>
          <w:spacing w:val="-3"/>
          <w:w w:val="105"/>
          <w:sz w:val="23"/>
        </w:rPr>
        <w:t>spectrum</w:t>
      </w:r>
      <w:r>
        <w:rPr>
          <w:spacing w:val="-37"/>
          <w:w w:val="105"/>
          <w:sz w:val="23"/>
        </w:rPr>
        <w:t xml:space="preserve"> </w:t>
      </w:r>
      <w:r>
        <w:rPr>
          <w:w w:val="105"/>
          <w:sz w:val="23"/>
        </w:rPr>
        <w:t>analyzer.</w:t>
      </w:r>
    </w:p>
    <w:p w:rsidR="00B141CF" w:rsidRDefault="009F45E6">
      <w:pPr>
        <w:pStyle w:val="ListParagraph"/>
        <w:numPr>
          <w:ilvl w:val="2"/>
          <w:numId w:val="126"/>
        </w:numPr>
        <w:tabs>
          <w:tab w:val="left" w:pos="2592"/>
          <w:tab w:val="left" w:pos="2593"/>
        </w:tabs>
        <w:spacing w:before="16"/>
        <w:rPr>
          <w:sz w:val="23"/>
        </w:rPr>
      </w:pPr>
      <w:r>
        <w:rPr>
          <w:w w:val="105"/>
          <w:sz w:val="23"/>
        </w:rPr>
        <w:t>Explain the function of each block of</w:t>
      </w:r>
      <w:r>
        <w:rPr>
          <w:spacing w:val="-21"/>
          <w:w w:val="105"/>
          <w:sz w:val="23"/>
        </w:rPr>
        <w:t xml:space="preserve"> </w:t>
      </w:r>
      <w:r>
        <w:rPr>
          <w:w w:val="105"/>
          <w:sz w:val="23"/>
        </w:rPr>
        <w:t>spectrum</w:t>
      </w:r>
      <w:r w:rsidR="00203B98">
        <w:rPr>
          <w:w w:val="105"/>
          <w:sz w:val="23"/>
        </w:rPr>
        <w:t xml:space="preserve"> </w:t>
      </w:r>
      <w:r>
        <w:rPr>
          <w:w w:val="105"/>
          <w:sz w:val="23"/>
        </w:rPr>
        <w:t>analyzer.</w:t>
      </w:r>
    </w:p>
    <w:p w:rsidR="00B141CF" w:rsidRDefault="009F45E6">
      <w:pPr>
        <w:pStyle w:val="ListParagraph"/>
        <w:numPr>
          <w:ilvl w:val="2"/>
          <w:numId w:val="126"/>
        </w:numPr>
        <w:tabs>
          <w:tab w:val="left" w:pos="2592"/>
          <w:tab w:val="left" w:pos="2593"/>
        </w:tabs>
        <w:spacing w:before="16"/>
        <w:rPr>
          <w:sz w:val="23"/>
        </w:rPr>
      </w:pPr>
      <w:r>
        <w:rPr>
          <w:w w:val="105"/>
          <w:sz w:val="23"/>
        </w:rPr>
        <w:t xml:space="preserve">Enlist the </w:t>
      </w:r>
      <w:r>
        <w:rPr>
          <w:spacing w:val="-3"/>
          <w:w w:val="105"/>
          <w:sz w:val="23"/>
        </w:rPr>
        <w:t xml:space="preserve">application </w:t>
      </w:r>
      <w:r>
        <w:rPr>
          <w:w w:val="105"/>
          <w:sz w:val="23"/>
        </w:rPr>
        <w:t>of spectrum</w:t>
      </w:r>
      <w:r>
        <w:rPr>
          <w:spacing w:val="-36"/>
          <w:w w:val="105"/>
          <w:sz w:val="23"/>
        </w:rPr>
        <w:t xml:space="preserve"> </w:t>
      </w:r>
      <w:r>
        <w:rPr>
          <w:w w:val="105"/>
          <w:sz w:val="23"/>
        </w:rPr>
        <w:t>analyzer.</w:t>
      </w:r>
    </w:p>
    <w:p w:rsidR="00B141CF" w:rsidRDefault="00B141CF">
      <w:pPr>
        <w:pStyle w:val="BodyText"/>
        <w:spacing w:before="7"/>
        <w:ind w:left="0" w:firstLine="0"/>
        <w:rPr>
          <w:sz w:val="24"/>
        </w:rPr>
      </w:pPr>
    </w:p>
    <w:p w:rsidR="00B141CF" w:rsidRDefault="009F45E6">
      <w:pPr>
        <w:pStyle w:val="Heading1"/>
        <w:numPr>
          <w:ilvl w:val="1"/>
          <w:numId w:val="105"/>
        </w:numPr>
        <w:tabs>
          <w:tab w:val="left" w:pos="1872"/>
          <w:tab w:val="left" w:pos="1873"/>
        </w:tabs>
        <w:spacing w:before="1"/>
        <w:ind w:left="1872" w:hanging="722"/>
      </w:pPr>
      <w:r>
        <w:rPr>
          <w:w w:val="105"/>
        </w:rPr>
        <w:t>Understand</w:t>
      </w:r>
      <w:r>
        <w:rPr>
          <w:spacing w:val="-6"/>
          <w:w w:val="105"/>
        </w:rPr>
        <w:t xml:space="preserve"> </w:t>
      </w:r>
      <w:r>
        <w:rPr>
          <w:w w:val="105"/>
        </w:rPr>
        <w:t>the</w:t>
      </w:r>
      <w:r>
        <w:rPr>
          <w:spacing w:val="-2"/>
          <w:w w:val="105"/>
        </w:rPr>
        <w:t xml:space="preserve"> </w:t>
      </w:r>
      <w:r>
        <w:rPr>
          <w:w w:val="105"/>
        </w:rPr>
        <w:t>working</w:t>
      </w:r>
      <w:r>
        <w:rPr>
          <w:spacing w:val="-2"/>
          <w:w w:val="105"/>
        </w:rPr>
        <w:t xml:space="preserve"> </w:t>
      </w:r>
      <w:r>
        <w:rPr>
          <w:w w:val="105"/>
        </w:rPr>
        <w:t>of</w:t>
      </w:r>
      <w:r>
        <w:rPr>
          <w:spacing w:val="-5"/>
          <w:w w:val="105"/>
        </w:rPr>
        <w:t xml:space="preserve"> </w:t>
      </w:r>
      <w:r>
        <w:rPr>
          <w:w w:val="105"/>
        </w:rPr>
        <w:t>logic</w:t>
      </w:r>
      <w:r>
        <w:rPr>
          <w:spacing w:val="-3"/>
          <w:w w:val="105"/>
        </w:rPr>
        <w:t xml:space="preserve"> </w:t>
      </w:r>
      <w:r>
        <w:rPr>
          <w:w w:val="105"/>
        </w:rPr>
        <w:t>and</w:t>
      </w:r>
      <w:r>
        <w:rPr>
          <w:spacing w:val="-8"/>
          <w:w w:val="105"/>
        </w:rPr>
        <w:t xml:space="preserve"> </w:t>
      </w:r>
      <w:r>
        <w:rPr>
          <w:w w:val="105"/>
        </w:rPr>
        <w:t>signature</w:t>
      </w:r>
      <w:r>
        <w:rPr>
          <w:spacing w:val="-25"/>
          <w:w w:val="105"/>
        </w:rPr>
        <w:t xml:space="preserve"> </w:t>
      </w:r>
      <w:r>
        <w:rPr>
          <w:w w:val="105"/>
        </w:rPr>
        <w:t>analyzers.</w:t>
      </w:r>
    </w:p>
    <w:p w:rsidR="00B141CF" w:rsidRDefault="009F45E6">
      <w:pPr>
        <w:pStyle w:val="ListParagraph"/>
        <w:numPr>
          <w:ilvl w:val="2"/>
          <w:numId w:val="127"/>
        </w:numPr>
        <w:tabs>
          <w:tab w:val="left" w:pos="2592"/>
          <w:tab w:val="left" w:pos="2593"/>
        </w:tabs>
        <w:rPr>
          <w:sz w:val="23"/>
        </w:rPr>
      </w:pPr>
      <w:r>
        <w:rPr>
          <w:w w:val="105"/>
          <w:sz w:val="23"/>
        </w:rPr>
        <w:t>Draw the block diagram of logic</w:t>
      </w:r>
      <w:r>
        <w:rPr>
          <w:spacing w:val="-41"/>
          <w:w w:val="105"/>
          <w:sz w:val="23"/>
        </w:rPr>
        <w:t xml:space="preserve"> </w:t>
      </w:r>
      <w:r>
        <w:rPr>
          <w:w w:val="105"/>
          <w:sz w:val="23"/>
        </w:rPr>
        <w:t>analyzer</w:t>
      </w:r>
    </w:p>
    <w:p w:rsidR="00B141CF" w:rsidRDefault="009F45E6">
      <w:pPr>
        <w:pStyle w:val="ListParagraph"/>
        <w:numPr>
          <w:ilvl w:val="2"/>
          <w:numId w:val="127"/>
        </w:numPr>
        <w:tabs>
          <w:tab w:val="left" w:pos="2592"/>
          <w:tab w:val="left" w:pos="2593"/>
        </w:tabs>
        <w:spacing w:before="16"/>
        <w:rPr>
          <w:sz w:val="23"/>
        </w:rPr>
      </w:pPr>
      <w:r>
        <w:rPr>
          <w:w w:val="105"/>
          <w:sz w:val="23"/>
        </w:rPr>
        <w:t xml:space="preserve">Explain the </w:t>
      </w:r>
      <w:r>
        <w:rPr>
          <w:spacing w:val="-3"/>
          <w:w w:val="105"/>
          <w:sz w:val="23"/>
        </w:rPr>
        <w:t xml:space="preserve">operation </w:t>
      </w:r>
      <w:r>
        <w:rPr>
          <w:w w:val="105"/>
          <w:sz w:val="23"/>
        </w:rPr>
        <w:t xml:space="preserve">of each </w:t>
      </w:r>
      <w:r>
        <w:rPr>
          <w:spacing w:val="-3"/>
          <w:w w:val="105"/>
          <w:sz w:val="23"/>
        </w:rPr>
        <w:t xml:space="preserve">block </w:t>
      </w:r>
      <w:r>
        <w:rPr>
          <w:w w:val="105"/>
          <w:sz w:val="23"/>
        </w:rPr>
        <w:t>of logic</w:t>
      </w:r>
      <w:r>
        <w:rPr>
          <w:spacing w:val="-43"/>
          <w:w w:val="105"/>
          <w:sz w:val="23"/>
        </w:rPr>
        <w:t xml:space="preserve"> </w:t>
      </w:r>
      <w:r>
        <w:rPr>
          <w:w w:val="105"/>
          <w:sz w:val="23"/>
        </w:rPr>
        <w:t>analyzer.</w:t>
      </w:r>
    </w:p>
    <w:p w:rsidR="00B141CF" w:rsidRDefault="009F45E6">
      <w:pPr>
        <w:pStyle w:val="ListParagraph"/>
        <w:numPr>
          <w:ilvl w:val="2"/>
          <w:numId w:val="127"/>
        </w:numPr>
        <w:tabs>
          <w:tab w:val="left" w:pos="2592"/>
          <w:tab w:val="left" w:pos="2593"/>
        </w:tabs>
        <w:rPr>
          <w:sz w:val="23"/>
        </w:rPr>
      </w:pPr>
      <w:r>
        <w:rPr>
          <w:w w:val="105"/>
          <w:sz w:val="23"/>
        </w:rPr>
        <w:t>Identify</w:t>
      </w:r>
      <w:r>
        <w:rPr>
          <w:spacing w:val="-15"/>
          <w:w w:val="105"/>
          <w:sz w:val="23"/>
        </w:rPr>
        <w:t xml:space="preserve"> </w:t>
      </w:r>
      <w:r>
        <w:rPr>
          <w:w w:val="105"/>
          <w:sz w:val="23"/>
        </w:rPr>
        <w:t>the</w:t>
      </w:r>
      <w:r>
        <w:rPr>
          <w:spacing w:val="-10"/>
          <w:w w:val="105"/>
          <w:sz w:val="23"/>
        </w:rPr>
        <w:t xml:space="preserve"> </w:t>
      </w:r>
      <w:r>
        <w:rPr>
          <w:w w:val="105"/>
          <w:sz w:val="23"/>
        </w:rPr>
        <w:t>function</w:t>
      </w:r>
      <w:r>
        <w:rPr>
          <w:spacing w:val="-7"/>
          <w:w w:val="105"/>
          <w:sz w:val="23"/>
        </w:rPr>
        <w:t xml:space="preserve"> </w:t>
      </w:r>
      <w:r>
        <w:rPr>
          <w:w w:val="105"/>
          <w:sz w:val="23"/>
        </w:rPr>
        <w:t>of</w:t>
      </w:r>
      <w:r>
        <w:rPr>
          <w:spacing w:val="-12"/>
          <w:w w:val="105"/>
          <w:sz w:val="23"/>
        </w:rPr>
        <w:t xml:space="preserve"> </w:t>
      </w:r>
      <w:r>
        <w:rPr>
          <w:w w:val="105"/>
          <w:sz w:val="23"/>
        </w:rPr>
        <w:t>the</w:t>
      </w:r>
      <w:r>
        <w:rPr>
          <w:spacing w:val="-10"/>
          <w:w w:val="105"/>
          <w:sz w:val="23"/>
        </w:rPr>
        <w:t xml:space="preserve"> </w:t>
      </w:r>
      <w:r>
        <w:rPr>
          <w:w w:val="105"/>
          <w:sz w:val="23"/>
        </w:rPr>
        <w:t>controls</w:t>
      </w:r>
      <w:r>
        <w:rPr>
          <w:spacing w:val="-10"/>
          <w:w w:val="105"/>
          <w:sz w:val="23"/>
        </w:rPr>
        <w:t xml:space="preserve"> </w:t>
      </w:r>
      <w:r>
        <w:rPr>
          <w:w w:val="105"/>
          <w:sz w:val="23"/>
        </w:rPr>
        <w:t>&amp;</w:t>
      </w:r>
      <w:r>
        <w:rPr>
          <w:spacing w:val="-10"/>
          <w:w w:val="105"/>
          <w:sz w:val="23"/>
        </w:rPr>
        <w:t xml:space="preserve"> </w:t>
      </w:r>
      <w:r>
        <w:rPr>
          <w:w w:val="105"/>
          <w:sz w:val="23"/>
        </w:rPr>
        <w:t>indicators</w:t>
      </w:r>
      <w:r>
        <w:rPr>
          <w:spacing w:val="-11"/>
          <w:w w:val="105"/>
          <w:sz w:val="23"/>
        </w:rPr>
        <w:t xml:space="preserve"> </w:t>
      </w:r>
      <w:r>
        <w:rPr>
          <w:w w:val="105"/>
          <w:sz w:val="23"/>
        </w:rPr>
        <w:t>of</w:t>
      </w:r>
      <w:r>
        <w:rPr>
          <w:spacing w:val="-12"/>
          <w:w w:val="105"/>
          <w:sz w:val="23"/>
        </w:rPr>
        <w:t xml:space="preserve"> </w:t>
      </w:r>
      <w:r>
        <w:rPr>
          <w:w w:val="105"/>
          <w:sz w:val="23"/>
        </w:rPr>
        <w:t>the</w:t>
      </w:r>
      <w:r>
        <w:rPr>
          <w:spacing w:val="-10"/>
          <w:w w:val="105"/>
          <w:sz w:val="23"/>
        </w:rPr>
        <w:t xml:space="preserve"> </w:t>
      </w:r>
      <w:r>
        <w:rPr>
          <w:w w:val="105"/>
          <w:sz w:val="23"/>
        </w:rPr>
        <w:t>analyzer.</w:t>
      </w:r>
    </w:p>
    <w:p w:rsidR="00B141CF" w:rsidRDefault="009F45E6">
      <w:pPr>
        <w:pStyle w:val="ListParagraph"/>
        <w:numPr>
          <w:ilvl w:val="2"/>
          <w:numId w:val="127"/>
        </w:numPr>
        <w:tabs>
          <w:tab w:val="left" w:pos="2592"/>
          <w:tab w:val="left" w:pos="2593"/>
        </w:tabs>
        <w:spacing w:before="17"/>
        <w:rPr>
          <w:sz w:val="23"/>
        </w:rPr>
      </w:pPr>
      <w:r>
        <w:rPr>
          <w:w w:val="105"/>
          <w:sz w:val="23"/>
        </w:rPr>
        <w:t xml:space="preserve">List the </w:t>
      </w:r>
      <w:r>
        <w:rPr>
          <w:spacing w:val="-3"/>
          <w:w w:val="105"/>
          <w:sz w:val="23"/>
        </w:rPr>
        <w:t xml:space="preserve">application </w:t>
      </w:r>
      <w:r>
        <w:rPr>
          <w:w w:val="105"/>
          <w:sz w:val="23"/>
        </w:rPr>
        <w:t>of logic</w:t>
      </w:r>
      <w:r>
        <w:rPr>
          <w:spacing w:val="-33"/>
          <w:w w:val="105"/>
          <w:sz w:val="23"/>
        </w:rPr>
        <w:t xml:space="preserve"> </w:t>
      </w:r>
      <w:r>
        <w:rPr>
          <w:w w:val="105"/>
          <w:sz w:val="23"/>
        </w:rPr>
        <w:t>analyzer</w:t>
      </w:r>
    </w:p>
    <w:p w:rsidR="00B141CF" w:rsidRDefault="009F45E6">
      <w:pPr>
        <w:pStyle w:val="ListParagraph"/>
        <w:numPr>
          <w:ilvl w:val="2"/>
          <w:numId w:val="127"/>
        </w:numPr>
        <w:tabs>
          <w:tab w:val="left" w:pos="2592"/>
          <w:tab w:val="left" w:pos="2593"/>
        </w:tabs>
        <w:rPr>
          <w:sz w:val="23"/>
        </w:rPr>
      </w:pPr>
      <w:r>
        <w:rPr>
          <w:w w:val="105"/>
          <w:sz w:val="23"/>
        </w:rPr>
        <w:t>Draw the block diagram of</w:t>
      </w:r>
      <w:r>
        <w:rPr>
          <w:spacing w:val="-10"/>
          <w:w w:val="105"/>
          <w:sz w:val="23"/>
        </w:rPr>
        <w:t xml:space="preserve"> </w:t>
      </w:r>
      <w:r>
        <w:rPr>
          <w:w w:val="105"/>
          <w:sz w:val="23"/>
        </w:rPr>
        <w:t>signature</w:t>
      </w:r>
      <w:r w:rsidR="00203B98">
        <w:rPr>
          <w:w w:val="105"/>
          <w:sz w:val="23"/>
        </w:rPr>
        <w:t xml:space="preserve"> </w:t>
      </w:r>
      <w:r>
        <w:rPr>
          <w:w w:val="105"/>
          <w:sz w:val="23"/>
        </w:rPr>
        <w:t>analyzer.</w:t>
      </w:r>
    </w:p>
    <w:p w:rsidR="00B141CF" w:rsidRDefault="009F45E6">
      <w:pPr>
        <w:pStyle w:val="ListParagraph"/>
        <w:numPr>
          <w:ilvl w:val="2"/>
          <w:numId w:val="127"/>
        </w:numPr>
        <w:tabs>
          <w:tab w:val="left" w:pos="2592"/>
          <w:tab w:val="left" w:pos="2593"/>
        </w:tabs>
        <w:rPr>
          <w:sz w:val="23"/>
        </w:rPr>
      </w:pPr>
      <w:r>
        <w:rPr>
          <w:w w:val="105"/>
          <w:sz w:val="23"/>
        </w:rPr>
        <w:t>Explain</w:t>
      </w:r>
      <w:r>
        <w:rPr>
          <w:spacing w:val="-8"/>
          <w:w w:val="105"/>
          <w:sz w:val="23"/>
        </w:rPr>
        <w:t xml:space="preserve"> </w:t>
      </w:r>
      <w:r>
        <w:rPr>
          <w:w w:val="105"/>
          <w:sz w:val="23"/>
        </w:rPr>
        <w:t>the</w:t>
      </w:r>
      <w:r>
        <w:rPr>
          <w:spacing w:val="-10"/>
          <w:w w:val="105"/>
          <w:sz w:val="23"/>
        </w:rPr>
        <w:t xml:space="preserve"> </w:t>
      </w:r>
      <w:r>
        <w:rPr>
          <w:w w:val="105"/>
          <w:sz w:val="23"/>
        </w:rPr>
        <w:t>function</w:t>
      </w:r>
      <w:r>
        <w:rPr>
          <w:spacing w:val="-7"/>
          <w:w w:val="105"/>
          <w:sz w:val="23"/>
        </w:rPr>
        <w:t xml:space="preserve"> </w:t>
      </w:r>
      <w:r>
        <w:rPr>
          <w:w w:val="105"/>
          <w:sz w:val="23"/>
        </w:rPr>
        <w:t>of</w:t>
      </w:r>
      <w:r>
        <w:rPr>
          <w:spacing w:val="-12"/>
          <w:w w:val="105"/>
          <w:sz w:val="23"/>
        </w:rPr>
        <w:t xml:space="preserve"> </w:t>
      </w:r>
      <w:r>
        <w:rPr>
          <w:w w:val="105"/>
          <w:sz w:val="23"/>
        </w:rPr>
        <w:t>each</w:t>
      </w:r>
      <w:r>
        <w:rPr>
          <w:spacing w:val="-8"/>
          <w:w w:val="105"/>
          <w:sz w:val="23"/>
        </w:rPr>
        <w:t xml:space="preserve"> </w:t>
      </w:r>
      <w:r>
        <w:rPr>
          <w:w w:val="105"/>
          <w:sz w:val="23"/>
        </w:rPr>
        <w:t>block</w:t>
      </w:r>
      <w:r>
        <w:rPr>
          <w:spacing w:val="-8"/>
          <w:w w:val="105"/>
          <w:sz w:val="23"/>
        </w:rPr>
        <w:t xml:space="preserve"> </w:t>
      </w:r>
      <w:r>
        <w:rPr>
          <w:w w:val="105"/>
          <w:sz w:val="23"/>
        </w:rPr>
        <w:t>of</w:t>
      </w:r>
      <w:r>
        <w:rPr>
          <w:spacing w:val="-12"/>
          <w:w w:val="105"/>
          <w:sz w:val="23"/>
        </w:rPr>
        <w:t xml:space="preserve"> </w:t>
      </w:r>
      <w:r>
        <w:rPr>
          <w:w w:val="105"/>
          <w:sz w:val="23"/>
        </w:rPr>
        <w:t>signature</w:t>
      </w:r>
      <w:r>
        <w:rPr>
          <w:spacing w:val="-8"/>
          <w:w w:val="105"/>
          <w:sz w:val="23"/>
        </w:rPr>
        <w:t xml:space="preserve"> </w:t>
      </w:r>
      <w:r>
        <w:rPr>
          <w:w w:val="105"/>
          <w:sz w:val="23"/>
        </w:rPr>
        <w:t>analyzer.</w:t>
      </w:r>
    </w:p>
    <w:p w:rsidR="00B141CF" w:rsidRDefault="009F45E6">
      <w:pPr>
        <w:pStyle w:val="ListParagraph"/>
        <w:numPr>
          <w:ilvl w:val="2"/>
          <w:numId w:val="127"/>
        </w:numPr>
        <w:tabs>
          <w:tab w:val="left" w:pos="2592"/>
          <w:tab w:val="left" w:pos="2593"/>
        </w:tabs>
        <w:spacing w:before="16"/>
        <w:rPr>
          <w:sz w:val="23"/>
        </w:rPr>
      </w:pPr>
      <w:r>
        <w:rPr>
          <w:w w:val="105"/>
          <w:sz w:val="23"/>
        </w:rPr>
        <w:t xml:space="preserve">Identify the function of the </w:t>
      </w:r>
      <w:r>
        <w:rPr>
          <w:spacing w:val="-3"/>
          <w:w w:val="105"/>
          <w:sz w:val="23"/>
        </w:rPr>
        <w:t xml:space="preserve">controls </w:t>
      </w:r>
      <w:r>
        <w:rPr>
          <w:w w:val="105"/>
          <w:sz w:val="23"/>
        </w:rPr>
        <w:t>&amp; indicators of the</w:t>
      </w:r>
      <w:r>
        <w:rPr>
          <w:spacing w:val="-30"/>
          <w:w w:val="105"/>
          <w:sz w:val="23"/>
        </w:rPr>
        <w:t xml:space="preserve"> </w:t>
      </w:r>
      <w:r>
        <w:rPr>
          <w:w w:val="105"/>
          <w:sz w:val="23"/>
        </w:rPr>
        <w:t>analyzer.</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2"/>
          <w:numId w:val="127"/>
        </w:numPr>
        <w:tabs>
          <w:tab w:val="left" w:pos="2592"/>
          <w:tab w:val="left" w:pos="2593"/>
        </w:tabs>
        <w:spacing w:before="77"/>
        <w:rPr>
          <w:sz w:val="23"/>
        </w:rPr>
      </w:pPr>
      <w:r>
        <w:rPr>
          <w:w w:val="105"/>
          <w:sz w:val="23"/>
        </w:rPr>
        <w:lastRenderedPageBreak/>
        <w:t xml:space="preserve">List the </w:t>
      </w:r>
      <w:r>
        <w:rPr>
          <w:spacing w:val="-3"/>
          <w:w w:val="105"/>
          <w:sz w:val="23"/>
        </w:rPr>
        <w:t xml:space="preserve">application </w:t>
      </w:r>
      <w:r>
        <w:rPr>
          <w:w w:val="105"/>
          <w:sz w:val="23"/>
        </w:rPr>
        <w:t>of signature</w:t>
      </w:r>
      <w:r>
        <w:rPr>
          <w:spacing w:val="-33"/>
          <w:w w:val="105"/>
          <w:sz w:val="23"/>
        </w:rPr>
        <w:t xml:space="preserve"> </w:t>
      </w:r>
      <w:r>
        <w:rPr>
          <w:w w:val="105"/>
          <w:sz w:val="23"/>
        </w:rPr>
        <w:t>analyzer</w:t>
      </w:r>
    </w:p>
    <w:p w:rsidR="00B141CF" w:rsidRDefault="00B141CF">
      <w:pPr>
        <w:pStyle w:val="BodyText"/>
        <w:spacing w:before="2"/>
        <w:ind w:left="0" w:firstLine="0"/>
        <w:rPr>
          <w:sz w:val="25"/>
        </w:rPr>
      </w:pPr>
    </w:p>
    <w:p w:rsidR="00B141CF" w:rsidRDefault="009F45E6">
      <w:pPr>
        <w:pStyle w:val="Heading1"/>
        <w:numPr>
          <w:ilvl w:val="0"/>
          <w:numId w:val="105"/>
        </w:numPr>
        <w:tabs>
          <w:tab w:val="left" w:pos="1151"/>
          <w:tab w:val="left" w:pos="1152"/>
        </w:tabs>
      </w:pPr>
      <w:r>
        <w:rPr>
          <w:w w:val="105"/>
        </w:rPr>
        <w:t>MISCELLANEOUS</w:t>
      </w:r>
      <w:r>
        <w:rPr>
          <w:spacing w:val="-11"/>
          <w:w w:val="105"/>
        </w:rPr>
        <w:t xml:space="preserve"> </w:t>
      </w:r>
      <w:r>
        <w:rPr>
          <w:w w:val="105"/>
        </w:rPr>
        <w:t>INSTRUMENTS.</w:t>
      </w:r>
    </w:p>
    <w:p w:rsidR="00B141CF" w:rsidRDefault="00B141CF">
      <w:pPr>
        <w:pStyle w:val="BodyText"/>
        <w:spacing w:before="0"/>
        <w:ind w:left="0" w:firstLine="0"/>
        <w:rPr>
          <w:b/>
          <w:sz w:val="24"/>
        </w:rPr>
      </w:pPr>
    </w:p>
    <w:p w:rsidR="00B141CF" w:rsidRDefault="009F45E6">
      <w:pPr>
        <w:pStyle w:val="ListParagraph"/>
        <w:numPr>
          <w:ilvl w:val="1"/>
          <w:numId w:val="105"/>
        </w:numPr>
        <w:tabs>
          <w:tab w:val="left" w:pos="1872"/>
          <w:tab w:val="left" w:pos="1873"/>
        </w:tabs>
        <w:spacing w:before="0"/>
        <w:ind w:left="1872" w:hanging="722"/>
        <w:rPr>
          <w:b/>
          <w:sz w:val="23"/>
        </w:rPr>
      </w:pPr>
      <w:r>
        <w:rPr>
          <w:b/>
          <w:w w:val="105"/>
          <w:sz w:val="23"/>
        </w:rPr>
        <w:t>Understand electrical power &amp; energy</w:t>
      </w:r>
      <w:r>
        <w:rPr>
          <w:b/>
          <w:spacing w:val="-35"/>
          <w:w w:val="105"/>
          <w:sz w:val="23"/>
        </w:rPr>
        <w:t xml:space="preserve"> </w:t>
      </w:r>
      <w:r>
        <w:rPr>
          <w:b/>
          <w:w w:val="105"/>
          <w:sz w:val="23"/>
        </w:rPr>
        <w:t>meters.</w:t>
      </w:r>
    </w:p>
    <w:p w:rsidR="00B141CF" w:rsidRDefault="009F45E6">
      <w:pPr>
        <w:pStyle w:val="ListParagraph"/>
        <w:numPr>
          <w:ilvl w:val="2"/>
          <w:numId w:val="128"/>
        </w:numPr>
        <w:tabs>
          <w:tab w:val="left" w:pos="2593"/>
        </w:tabs>
        <w:spacing w:before="16"/>
        <w:rPr>
          <w:sz w:val="23"/>
        </w:rPr>
      </w:pPr>
      <w:r>
        <w:rPr>
          <w:w w:val="105"/>
          <w:sz w:val="23"/>
        </w:rPr>
        <w:t xml:space="preserve">Draw the schematic diagram of </w:t>
      </w:r>
      <w:r>
        <w:rPr>
          <w:spacing w:val="-3"/>
          <w:w w:val="105"/>
          <w:sz w:val="23"/>
        </w:rPr>
        <w:t xml:space="preserve">electrodynamometer </w:t>
      </w:r>
      <w:r>
        <w:rPr>
          <w:w w:val="105"/>
          <w:sz w:val="23"/>
        </w:rPr>
        <w:t>type watt</w:t>
      </w:r>
      <w:r>
        <w:rPr>
          <w:spacing w:val="-18"/>
          <w:w w:val="105"/>
          <w:sz w:val="23"/>
        </w:rPr>
        <w:t xml:space="preserve"> </w:t>
      </w:r>
      <w:r>
        <w:rPr>
          <w:w w:val="105"/>
          <w:sz w:val="23"/>
        </w:rPr>
        <w:t>meter.</w:t>
      </w:r>
    </w:p>
    <w:p w:rsidR="00B141CF" w:rsidRDefault="009F45E6">
      <w:pPr>
        <w:pStyle w:val="ListParagraph"/>
        <w:numPr>
          <w:ilvl w:val="2"/>
          <w:numId w:val="128"/>
        </w:numPr>
        <w:tabs>
          <w:tab w:val="left" w:pos="2593"/>
        </w:tabs>
        <w:spacing w:before="17"/>
        <w:rPr>
          <w:sz w:val="23"/>
        </w:rPr>
      </w:pPr>
      <w:r>
        <w:rPr>
          <w:w w:val="105"/>
          <w:sz w:val="23"/>
        </w:rPr>
        <w:t>Explain the working of the</w:t>
      </w:r>
      <w:r>
        <w:rPr>
          <w:spacing w:val="-7"/>
          <w:w w:val="105"/>
          <w:sz w:val="23"/>
        </w:rPr>
        <w:t xml:space="preserve"> </w:t>
      </w:r>
      <w:r>
        <w:rPr>
          <w:spacing w:val="2"/>
          <w:w w:val="105"/>
          <w:sz w:val="23"/>
        </w:rPr>
        <w:t>wattmeter.</w:t>
      </w:r>
    </w:p>
    <w:p w:rsidR="00B141CF" w:rsidRDefault="009F45E6">
      <w:pPr>
        <w:pStyle w:val="ListParagraph"/>
        <w:numPr>
          <w:ilvl w:val="2"/>
          <w:numId w:val="128"/>
        </w:numPr>
        <w:tabs>
          <w:tab w:val="left" w:pos="2593"/>
        </w:tabs>
        <w:rPr>
          <w:sz w:val="23"/>
        </w:rPr>
      </w:pPr>
      <w:r>
        <w:rPr>
          <w:w w:val="105"/>
          <w:sz w:val="23"/>
        </w:rPr>
        <w:t xml:space="preserve">Draw the circuit diagram of </w:t>
      </w:r>
      <w:r>
        <w:rPr>
          <w:spacing w:val="-3"/>
          <w:w w:val="105"/>
          <w:sz w:val="23"/>
        </w:rPr>
        <w:t xml:space="preserve">induction </w:t>
      </w:r>
      <w:r>
        <w:rPr>
          <w:w w:val="105"/>
          <w:sz w:val="23"/>
        </w:rPr>
        <w:t>type</w:t>
      </w:r>
      <w:r>
        <w:rPr>
          <w:spacing w:val="-14"/>
          <w:w w:val="105"/>
          <w:sz w:val="23"/>
        </w:rPr>
        <w:t xml:space="preserve"> </w:t>
      </w:r>
      <w:r>
        <w:rPr>
          <w:w w:val="105"/>
          <w:sz w:val="23"/>
        </w:rPr>
        <w:t>energy</w:t>
      </w:r>
      <w:r w:rsidR="00203B98">
        <w:rPr>
          <w:w w:val="105"/>
          <w:sz w:val="23"/>
        </w:rPr>
        <w:t xml:space="preserve"> </w:t>
      </w:r>
      <w:r>
        <w:rPr>
          <w:w w:val="105"/>
          <w:sz w:val="23"/>
        </w:rPr>
        <w:t>meter.</w:t>
      </w:r>
    </w:p>
    <w:p w:rsidR="00B141CF" w:rsidRDefault="009F45E6">
      <w:pPr>
        <w:pStyle w:val="ListParagraph"/>
        <w:numPr>
          <w:ilvl w:val="2"/>
          <w:numId w:val="128"/>
        </w:numPr>
        <w:tabs>
          <w:tab w:val="left" w:pos="2593"/>
        </w:tabs>
        <w:rPr>
          <w:sz w:val="23"/>
        </w:rPr>
      </w:pPr>
      <w:r>
        <w:rPr>
          <w:w w:val="105"/>
          <w:sz w:val="23"/>
        </w:rPr>
        <w:t>Explain the working of energy</w:t>
      </w:r>
      <w:r>
        <w:rPr>
          <w:spacing w:val="-37"/>
          <w:w w:val="105"/>
          <w:sz w:val="23"/>
        </w:rPr>
        <w:t xml:space="preserve"> </w:t>
      </w:r>
      <w:r>
        <w:rPr>
          <w:w w:val="105"/>
          <w:sz w:val="23"/>
        </w:rPr>
        <w:t>meter.</w:t>
      </w:r>
    </w:p>
    <w:p w:rsidR="00B141CF" w:rsidRDefault="00B141CF">
      <w:pPr>
        <w:pStyle w:val="BodyText"/>
        <w:spacing w:before="3"/>
        <w:ind w:left="0" w:firstLine="0"/>
        <w:rPr>
          <w:sz w:val="25"/>
        </w:rPr>
      </w:pPr>
    </w:p>
    <w:p w:rsidR="00B141CF" w:rsidRDefault="009F45E6">
      <w:pPr>
        <w:pStyle w:val="Heading1"/>
        <w:numPr>
          <w:ilvl w:val="1"/>
          <w:numId w:val="105"/>
        </w:numPr>
        <w:tabs>
          <w:tab w:val="left" w:pos="1872"/>
          <w:tab w:val="left" w:pos="1873"/>
        </w:tabs>
        <w:ind w:left="1872" w:hanging="722"/>
      </w:pPr>
      <w:r>
        <w:rPr>
          <w:w w:val="105"/>
        </w:rPr>
        <w:t>Understand the working of RF power</w:t>
      </w:r>
      <w:r>
        <w:rPr>
          <w:spacing w:val="-36"/>
          <w:w w:val="105"/>
        </w:rPr>
        <w:t xml:space="preserve"> </w:t>
      </w:r>
      <w:r>
        <w:rPr>
          <w:w w:val="105"/>
        </w:rPr>
        <w:t>meter.</w:t>
      </w:r>
    </w:p>
    <w:p w:rsidR="00B141CF" w:rsidRDefault="009F45E6">
      <w:pPr>
        <w:pStyle w:val="ListParagraph"/>
        <w:numPr>
          <w:ilvl w:val="2"/>
          <w:numId w:val="129"/>
        </w:numPr>
        <w:tabs>
          <w:tab w:val="left" w:pos="2593"/>
        </w:tabs>
        <w:spacing w:before="10"/>
        <w:rPr>
          <w:sz w:val="23"/>
        </w:rPr>
      </w:pPr>
      <w:r>
        <w:rPr>
          <w:w w:val="105"/>
          <w:sz w:val="23"/>
        </w:rPr>
        <w:t>Draw the diagram of RF</w:t>
      </w:r>
      <w:r>
        <w:rPr>
          <w:spacing w:val="-12"/>
          <w:w w:val="105"/>
          <w:sz w:val="23"/>
        </w:rPr>
        <w:t xml:space="preserve"> </w:t>
      </w:r>
      <w:r>
        <w:rPr>
          <w:spacing w:val="2"/>
          <w:w w:val="105"/>
          <w:sz w:val="23"/>
        </w:rPr>
        <w:t>wattmeter</w:t>
      </w:r>
    </w:p>
    <w:p w:rsidR="00B141CF" w:rsidRDefault="009F45E6">
      <w:pPr>
        <w:pStyle w:val="ListParagraph"/>
        <w:numPr>
          <w:ilvl w:val="2"/>
          <w:numId w:val="129"/>
        </w:numPr>
        <w:tabs>
          <w:tab w:val="left" w:pos="2593"/>
        </w:tabs>
        <w:spacing w:before="16"/>
        <w:rPr>
          <w:sz w:val="23"/>
        </w:rPr>
      </w:pPr>
      <w:r>
        <w:rPr>
          <w:w w:val="105"/>
          <w:sz w:val="23"/>
        </w:rPr>
        <w:t xml:space="preserve">Explain the </w:t>
      </w:r>
      <w:r>
        <w:rPr>
          <w:spacing w:val="-3"/>
          <w:w w:val="105"/>
          <w:sz w:val="23"/>
        </w:rPr>
        <w:t xml:space="preserve">operation </w:t>
      </w:r>
      <w:r>
        <w:rPr>
          <w:w w:val="105"/>
          <w:sz w:val="23"/>
        </w:rPr>
        <w:t>of RF</w:t>
      </w:r>
      <w:r>
        <w:rPr>
          <w:spacing w:val="-6"/>
          <w:w w:val="105"/>
          <w:sz w:val="23"/>
        </w:rPr>
        <w:t xml:space="preserve"> </w:t>
      </w:r>
      <w:r>
        <w:rPr>
          <w:spacing w:val="3"/>
          <w:w w:val="105"/>
          <w:sz w:val="23"/>
        </w:rPr>
        <w:t>wattmeter</w:t>
      </w:r>
    </w:p>
    <w:p w:rsidR="00B141CF" w:rsidRDefault="009F45E6">
      <w:pPr>
        <w:pStyle w:val="ListParagraph"/>
        <w:numPr>
          <w:ilvl w:val="2"/>
          <w:numId w:val="129"/>
        </w:numPr>
        <w:tabs>
          <w:tab w:val="left" w:pos="2593"/>
        </w:tabs>
        <w:rPr>
          <w:sz w:val="23"/>
        </w:rPr>
      </w:pPr>
      <w:r>
        <w:rPr>
          <w:w w:val="105"/>
          <w:sz w:val="23"/>
        </w:rPr>
        <w:t>List the uses of RF watt</w:t>
      </w:r>
      <w:r>
        <w:rPr>
          <w:spacing w:val="-49"/>
          <w:w w:val="105"/>
          <w:sz w:val="23"/>
        </w:rPr>
        <w:t xml:space="preserve"> </w:t>
      </w:r>
      <w:r>
        <w:rPr>
          <w:w w:val="105"/>
          <w:sz w:val="23"/>
        </w:rPr>
        <w:t>meter</w:t>
      </w:r>
    </w:p>
    <w:p w:rsidR="00B141CF" w:rsidRDefault="00B141CF">
      <w:pPr>
        <w:pStyle w:val="BodyText"/>
        <w:spacing w:before="3"/>
        <w:ind w:left="0" w:firstLine="0"/>
        <w:rPr>
          <w:sz w:val="25"/>
        </w:rPr>
      </w:pPr>
    </w:p>
    <w:p w:rsidR="00B141CF" w:rsidRDefault="009F45E6">
      <w:pPr>
        <w:pStyle w:val="Heading1"/>
        <w:numPr>
          <w:ilvl w:val="1"/>
          <w:numId w:val="105"/>
        </w:numPr>
        <w:tabs>
          <w:tab w:val="left" w:pos="1872"/>
          <w:tab w:val="left" w:pos="1873"/>
        </w:tabs>
        <w:ind w:left="1872" w:hanging="722"/>
      </w:pPr>
      <w:r>
        <w:rPr>
          <w:w w:val="105"/>
        </w:rPr>
        <w:t>Understand the function of level and field</w:t>
      </w:r>
      <w:r>
        <w:rPr>
          <w:spacing w:val="-38"/>
          <w:w w:val="105"/>
        </w:rPr>
        <w:t xml:space="preserve"> </w:t>
      </w:r>
      <w:r>
        <w:rPr>
          <w:w w:val="105"/>
        </w:rPr>
        <w:t>strength</w:t>
      </w:r>
      <w:r w:rsidR="00203B98">
        <w:rPr>
          <w:w w:val="105"/>
        </w:rPr>
        <w:t xml:space="preserve"> </w:t>
      </w:r>
      <w:r>
        <w:rPr>
          <w:w w:val="105"/>
        </w:rPr>
        <w:t>meters.</w:t>
      </w:r>
    </w:p>
    <w:p w:rsidR="00B141CF" w:rsidRDefault="009F45E6">
      <w:pPr>
        <w:pStyle w:val="ListParagraph"/>
        <w:numPr>
          <w:ilvl w:val="2"/>
          <w:numId w:val="130"/>
        </w:numPr>
        <w:tabs>
          <w:tab w:val="left" w:pos="2593"/>
        </w:tabs>
        <w:rPr>
          <w:sz w:val="23"/>
        </w:rPr>
      </w:pPr>
      <w:r>
        <w:rPr>
          <w:w w:val="105"/>
          <w:sz w:val="23"/>
        </w:rPr>
        <w:t>Draw the block diagram of</w:t>
      </w:r>
      <w:r>
        <w:rPr>
          <w:spacing w:val="-10"/>
          <w:w w:val="105"/>
          <w:sz w:val="23"/>
        </w:rPr>
        <w:t xml:space="preserve"> </w:t>
      </w:r>
      <w:r>
        <w:rPr>
          <w:spacing w:val="3"/>
          <w:w w:val="105"/>
          <w:sz w:val="23"/>
        </w:rPr>
        <w:t>VU</w:t>
      </w:r>
      <w:r w:rsidR="00203B98">
        <w:rPr>
          <w:spacing w:val="3"/>
          <w:w w:val="105"/>
          <w:sz w:val="23"/>
        </w:rPr>
        <w:t xml:space="preserve"> </w:t>
      </w:r>
      <w:r>
        <w:rPr>
          <w:spacing w:val="3"/>
          <w:w w:val="105"/>
          <w:sz w:val="23"/>
        </w:rPr>
        <w:t>meter.</w:t>
      </w:r>
    </w:p>
    <w:p w:rsidR="00B141CF" w:rsidRDefault="009F45E6">
      <w:pPr>
        <w:pStyle w:val="ListParagraph"/>
        <w:numPr>
          <w:ilvl w:val="2"/>
          <w:numId w:val="130"/>
        </w:numPr>
        <w:tabs>
          <w:tab w:val="left" w:pos="2593"/>
        </w:tabs>
        <w:spacing w:before="16"/>
        <w:rPr>
          <w:sz w:val="23"/>
        </w:rPr>
      </w:pPr>
      <w:r>
        <w:rPr>
          <w:w w:val="105"/>
          <w:sz w:val="23"/>
        </w:rPr>
        <w:t xml:space="preserve">Explain the </w:t>
      </w:r>
      <w:r>
        <w:rPr>
          <w:spacing w:val="-3"/>
          <w:w w:val="105"/>
          <w:sz w:val="23"/>
        </w:rPr>
        <w:t xml:space="preserve">operation </w:t>
      </w:r>
      <w:r>
        <w:rPr>
          <w:w w:val="105"/>
          <w:sz w:val="23"/>
        </w:rPr>
        <w:t xml:space="preserve">of each </w:t>
      </w:r>
      <w:r>
        <w:rPr>
          <w:spacing w:val="-3"/>
          <w:w w:val="105"/>
          <w:sz w:val="23"/>
        </w:rPr>
        <w:t xml:space="preserve">block </w:t>
      </w:r>
      <w:r>
        <w:rPr>
          <w:w w:val="105"/>
          <w:sz w:val="23"/>
        </w:rPr>
        <w:t>of VU</w:t>
      </w:r>
      <w:r>
        <w:rPr>
          <w:spacing w:val="-40"/>
          <w:w w:val="105"/>
          <w:sz w:val="23"/>
        </w:rPr>
        <w:t xml:space="preserve"> </w:t>
      </w:r>
      <w:r>
        <w:rPr>
          <w:w w:val="105"/>
          <w:sz w:val="23"/>
        </w:rPr>
        <w:t>Meter.</w:t>
      </w:r>
    </w:p>
    <w:p w:rsidR="00B141CF" w:rsidRDefault="009F45E6">
      <w:pPr>
        <w:pStyle w:val="ListParagraph"/>
        <w:numPr>
          <w:ilvl w:val="2"/>
          <w:numId w:val="130"/>
        </w:numPr>
        <w:tabs>
          <w:tab w:val="left" w:pos="2593"/>
        </w:tabs>
        <w:rPr>
          <w:sz w:val="23"/>
        </w:rPr>
      </w:pPr>
      <w:r>
        <w:rPr>
          <w:w w:val="105"/>
          <w:sz w:val="23"/>
        </w:rPr>
        <w:t xml:space="preserve">List the </w:t>
      </w:r>
      <w:r>
        <w:rPr>
          <w:spacing w:val="-3"/>
          <w:w w:val="105"/>
          <w:sz w:val="23"/>
        </w:rPr>
        <w:t xml:space="preserve">applications </w:t>
      </w:r>
      <w:r>
        <w:rPr>
          <w:w w:val="105"/>
          <w:sz w:val="23"/>
        </w:rPr>
        <w:t>of VU</w:t>
      </w:r>
      <w:r>
        <w:rPr>
          <w:spacing w:val="-24"/>
          <w:w w:val="105"/>
          <w:sz w:val="23"/>
        </w:rPr>
        <w:t xml:space="preserve"> </w:t>
      </w:r>
      <w:r>
        <w:rPr>
          <w:w w:val="105"/>
          <w:sz w:val="23"/>
        </w:rPr>
        <w:t>Meter.</w:t>
      </w:r>
    </w:p>
    <w:p w:rsidR="00B141CF" w:rsidRDefault="009F45E6">
      <w:pPr>
        <w:pStyle w:val="ListParagraph"/>
        <w:numPr>
          <w:ilvl w:val="2"/>
          <w:numId w:val="130"/>
        </w:numPr>
        <w:tabs>
          <w:tab w:val="left" w:pos="2593"/>
        </w:tabs>
        <w:spacing w:before="10"/>
        <w:rPr>
          <w:sz w:val="23"/>
        </w:rPr>
      </w:pPr>
      <w:r>
        <w:rPr>
          <w:w w:val="105"/>
          <w:sz w:val="23"/>
        </w:rPr>
        <w:t>Draw the block diagram of sound</w:t>
      </w:r>
      <w:r>
        <w:rPr>
          <w:spacing w:val="-11"/>
          <w:w w:val="105"/>
          <w:sz w:val="23"/>
        </w:rPr>
        <w:t xml:space="preserve"> </w:t>
      </w:r>
      <w:r>
        <w:rPr>
          <w:spacing w:val="2"/>
          <w:w w:val="105"/>
          <w:sz w:val="23"/>
        </w:rPr>
        <w:t>level</w:t>
      </w:r>
      <w:r w:rsidR="00203B98">
        <w:rPr>
          <w:spacing w:val="2"/>
          <w:w w:val="105"/>
          <w:sz w:val="23"/>
        </w:rPr>
        <w:t xml:space="preserve"> </w:t>
      </w:r>
      <w:r>
        <w:rPr>
          <w:spacing w:val="2"/>
          <w:w w:val="105"/>
          <w:sz w:val="23"/>
        </w:rPr>
        <w:t>meter</w:t>
      </w:r>
    </w:p>
    <w:p w:rsidR="00B141CF" w:rsidRDefault="009F45E6">
      <w:pPr>
        <w:pStyle w:val="ListParagraph"/>
        <w:numPr>
          <w:ilvl w:val="2"/>
          <w:numId w:val="130"/>
        </w:numPr>
        <w:tabs>
          <w:tab w:val="left" w:pos="2593"/>
        </w:tabs>
        <w:spacing w:before="16"/>
        <w:rPr>
          <w:sz w:val="23"/>
        </w:rPr>
      </w:pPr>
      <w:r>
        <w:rPr>
          <w:w w:val="105"/>
          <w:sz w:val="23"/>
        </w:rPr>
        <w:t xml:space="preserve">Explain the </w:t>
      </w:r>
      <w:r>
        <w:rPr>
          <w:spacing w:val="-3"/>
          <w:w w:val="105"/>
          <w:sz w:val="23"/>
        </w:rPr>
        <w:t xml:space="preserve">operation </w:t>
      </w:r>
      <w:r>
        <w:rPr>
          <w:w w:val="105"/>
          <w:sz w:val="23"/>
        </w:rPr>
        <w:t xml:space="preserve">of each </w:t>
      </w:r>
      <w:r>
        <w:rPr>
          <w:spacing w:val="-3"/>
          <w:w w:val="105"/>
          <w:sz w:val="23"/>
        </w:rPr>
        <w:t xml:space="preserve">block </w:t>
      </w:r>
      <w:r>
        <w:rPr>
          <w:w w:val="105"/>
          <w:sz w:val="23"/>
        </w:rPr>
        <w:t xml:space="preserve">of </w:t>
      </w:r>
      <w:r>
        <w:rPr>
          <w:spacing w:val="-3"/>
          <w:w w:val="105"/>
          <w:sz w:val="23"/>
        </w:rPr>
        <w:t xml:space="preserve">sound </w:t>
      </w:r>
      <w:r>
        <w:rPr>
          <w:w w:val="105"/>
          <w:sz w:val="23"/>
        </w:rPr>
        <w:t>level</w:t>
      </w:r>
      <w:r>
        <w:rPr>
          <w:spacing w:val="-38"/>
          <w:w w:val="105"/>
          <w:sz w:val="23"/>
        </w:rPr>
        <w:t xml:space="preserve"> </w:t>
      </w:r>
      <w:r>
        <w:rPr>
          <w:w w:val="105"/>
          <w:sz w:val="23"/>
        </w:rPr>
        <w:t>meter</w:t>
      </w:r>
    </w:p>
    <w:p w:rsidR="00B141CF" w:rsidRDefault="009F45E6">
      <w:pPr>
        <w:pStyle w:val="ListParagraph"/>
        <w:numPr>
          <w:ilvl w:val="2"/>
          <w:numId w:val="130"/>
        </w:numPr>
        <w:tabs>
          <w:tab w:val="left" w:pos="2593"/>
        </w:tabs>
        <w:rPr>
          <w:sz w:val="23"/>
        </w:rPr>
      </w:pPr>
      <w:r>
        <w:rPr>
          <w:w w:val="105"/>
          <w:sz w:val="23"/>
        </w:rPr>
        <w:t xml:space="preserve">Explain the application of </w:t>
      </w:r>
      <w:r>
        <w:rPr>
          <w:spacing w:val="-3"/>
          <w:w w:val="105"/>
          <w:sz w:val="23"/>
        </w:rPr>
        <w:t xml:space="preserve">sound </w:t>
      </w:r>
      <w:r>
        <w:rPr>
          <w:w w:val="105"/>
          <w:sz w:val="23"/>
        </w:rPr>
        <w:t>level</w:t>
      </w:r>
      <w:r>
        <w:rPr>
          <w:spacing w:val="-34"/>
          <w:w w:val="105"/>
          <w:sz w:val="23"/>
        </w:rPr>
        <w:t xml:space="preserve"> </w:t>
      </w:r>
      <w:r>
        <w:rPr>
          <w:w w:val="105"/>
          <w:sz w:val="23"/>
        </w:rPr>
        <w:t>meter</w:t>
      </w:r>
    </w:p>
    <w:p w:rsidR="00B141CF" w:rsidRDefault="009F45E6">
      <w:pPr>
        <w:pStyle w:val="ListParagraph"/>
        <w:numPr>
          <w:ilvl w:val="2"/>
          <w:numId w:val="130"/>
        </w:numPr>
        <w:tabs>
          <w:tab w:val="left" w:pos="2593"/>
        </w:tabs>
        <w:spacing w:before="10"/>
        <w:rPr>
          <w:sz w:val="23"/>
        </w:rPr>
      </w:pPr>
      <w:r>
        <w:rPr>
          <w:w w:val="105"/>
          <w:sz w:val="23"/>
        </w:rPr>
        <w:t>Draw the block diagram of field</w:t>
      </w:r>
      <w:r>
        <w:rPr>
          <w:spacing w:val="-10"/>
          <w:w w:val="105"/>
          <w:sz w:val="23"/>
        </w:rPr>
        <w:t xml:space="preserve"> </w:t>
      </w:r>
      <w:r>
        <w:rPr>
          <w:w w:val="105"/>
          <w:sz w:val="23"/>
        </w:rPr>
        <w:t>strength</w:t>
      </w:r>
      <w:r w:rsidR="00203B98">
        <w:rPr>
          <w:w w:val="105"/>
          <w:sz w:val="23"/>
        </w:rPr>
        <w:t xml:space="preserve"> </w:t>
      </w:r>
      <w:r>
        <w:rPr>
          <w:w w:val="105"/>
          <w:sz w:val="23"/>
        </w:rPr>
        <w:t>meter.</w:t>
      </w:r>
    </w:p>
    <w:p w:rsidR="00B141CF" w:rsidRDefault="009F45E6">
      <w:pPr>
        <w:pStyle w:val="ListParagraph"/>
        <w:numPr>
          <w:ilvl w:val="2"/>
          <w:numId w:val="130"/>
        </w:numPr>
        <w:tabs>
          <w:tab w:val="left" w:pos="2593"/>
        </w:tabs>
        <w:spacing w:before="16"/>
        <w:rPr>
          <w:sz w:val="23"/>
        </w:rPr>
      </w:pPr>
      <w:r>
        <w:rPr>
          <w:w w:val="105"/>
          <w:sz w:val="23"/>
        </w:rPr>
        <w:t xml:space="preserve">Explain the </w:t>
      </w:r>
      <w:r>
        <w:rPr>
          <w:spacing w:val="-3"/>
          <w:w w:val="105"/>
          <w:sz w:val="23"/>
        </w:rPr>
        <w:t xml:space="preserve">operation </w:t>
      </w:r>
      <w:r>
        <w:rPr>
          <w:w w:val="105"/>
          <w:sz w:val="23"/>
        </w:rPr>
        <w:t xml:space="preserve">of each </w:t>
      </w:r>
      <w:r>
        <w:rPr>
          <w:spacing w:val="-3"/>
          <w:w w:val="105"/>
          <w:sz w:val="23"/>
        </w:rPr>
        <w:t xml:space="preserve">block </w:t>
      </w:r>
      <w:r>
        <w:rPr>
          <w:w w:val="105"/>
          <w:sz w:val="23"/>
        </w:rPr>
        <w:t>of field</w:t>
      </w:r>
      <w:r>
        <w:rPr>
          <w:spacing w:val="-12"/>
          <w:w w:val="105"/>
          <w:sz w:val="23"/>
        </w:rPr>
        <w:t xml:space="preserve"> </w:t>
      </w:r>
      <w:r>
        <w:rPr>
          <w:w w:val="105"/>
          <w:sz w:val="23"/>
        </w:rPr>
        <w:t>strength</w:t>
      </w:r>
      <w:r w:rsidR="00203B98">
        <w:rPr>
          <w:w w:val="105"/>
          <w:sz w:val="23"/>
        </w:rPr>
        <w:t xml:space="preserve"> </w:t>
      </w:r>
      <w:r>
        <w:rPr>
          <w:w w:val="105"/>
          <w:sz w:val="23"/>
        </w:rPr>
        <w:t>meter.</w:t>
      </w:r>
    </w:p>
    <w:p w:rsidR="00B141CF" w:rsidRDefault="009F45E6">
      <w:pPr>
        <w:pStyle w:val="ListParagraph"/>
        <w:numPr>
          <w:ilvl w:val="2"/>
          <w:numId w:val="130"/>
        </w:numPr>
        <w:tabs>
          <w:tab w:val="left" w:pos="2593"/>
        </w:tabs>
        <w:spacing w:before="10"/>
        <w:rPr>
          <w:sz w:val="23"/>
        </w:rPr>
      </w:pPr>
      <w:r>
        <w:rPr>
          <w:w w:val="105"/>
          <w:sz w:val="23"/>
        </w:rPr>
        <w:t xml:space="preserve">List the </w:t>
      </w:r>
      <w:r>
        <w:rPr>
          <w:spacing w:val="-3"/>
          <w:w w:val="105"/>
          <w:sz w:val="23"/>
        </w:rPr>
        <w:t xml:space="preserve">applications </w:t>
      </w:r>
      <w:r>
        <w:rPr>
          <w:w w:val="105"/>
          <w:sz w:val="23"/>
        </w:rPr>
        <w:t xml:space="preserve">of field </w:t>
      </w:r>
      <w:r>
        <w:rPr>
          <w:spacing w:val="-3"/>
          <w:w w:val="105"/>
          <w:sz w:val="23"/>
        </w:rPr>
        <w:t>strength</w:t>
      </w:r>
      <w:r>
        <w:rPr>
          <w:spacing w:val="-29"/>
          <w:w w:val="105"/>
          <w:sz w:val="23"/>
        </w:rPr>
        <w:t xml:space="preserve"> </w:t>
      </w:r>
      <w:r>
        <w:rPr>
          <w:w w:val="105"/>
          <w:sz w:val="23"/>
        </w:rPr>
        <w:t>meter.</w:t>
      </w:r>
    </w:p>
    <w:p w:rsidR="00B141CF" w:rsidRDefault="00B141CF">
      <w:pPr>
        <w:pStyle w:val="BodyText"/>
        <w:spacing w:before="7"/>
        <w:ind w:left="0" w:firstLine="0"/>
        <w:rPr>
          <w:sz w:val="24"/>
        </w:rPr>
      </w:pPr>
    </w:p>
    <w:p w:rsidR="00B141CF" w:rsidRDefault="009F45E6">
      <w:pPr>
        <w:pStyle w:val="Heading1"/>
        <w:numPr>
          <w:ilvl w:val="1"/>
          <w:numId w:val="105"/>
        </w:numPr>
        <w:tabs>
          <w:tab w:val="left" w:pos="1872"/>
          <w:tab w:val="left" w:pos="1873"/>
        </w:tabs>
        <w:ind w:left="1872" w:hanging="722"/>
      </w:pPr>
      <w:r>
        <w:rPr>
          <w:w w:val="105"/>
        </w:rPr>
        <w:t>Understand the function of Dip</w:t>
      </w:r>
      <w:r>
        <w:rPr>
          <w:spacing w:val="-35"/>
          <w:w w:val="105"/>
        </w:rPr>
        <w:t xml:space="preserve"> </w:t>
      </w:r>
      <w:r>
        <w:rPr>
          <w:w w:val="105"/>
        </w:rPr>
        <w:t>meter.</w:t>
      </w:r>
    </w:p>
    <w:p w:rsidR="00B141CF" w:rsidRDefault="009F45E6">
      <w:pPr>
        <w:pStyle w:val="ListParagraph"/>
        <w:numPr>
          <w:ilvl w:val="2"/>
          <w:numId w:val="131"/>
        </w:numPr>
        <w:tabs>
          <w:tab w:val="left" w:pos="2593"/>
        </w:tabs>
        <w:rPr>
          <w:sz w:val="23"/>
        </w:rPr>
      </w:pPr>
      <w:r>
        <w:rPr>
          <w:w w:val="105"/>
          <w:sz w:val="23"/>
        </w:rPr>
        <w:t>Draw</w:t>
      </w:r>
      <w:r>
        <w:rPr>
          <w:spacing w:val="-21"/>
          <w:w w:val="105"/>
          <w:sz w:val="23"/>
        </w:rPr>
        <w:t xml:space="preserve"> </w:t>
      </w:r>
      <w:r>
        <w:rPr>
          <w:w w:val="105"/>
          <w:sz w:val="23"/>
        </w:rPr>
        <w:t>the</w:t>
      </w:r>
      <w:r>
        <w:rPr>
          <w:spacing w:val="-19"/>
          <w:w w:val="105"/>
          <w:sz w:val="23"/>
        </w:rPr>
        <w:t xml:space="preserve"> </w:t>
      </w:r>
      <w:r>
        <w:rPr>
          <w:w w:val="105"/>
          <w:sz w:val="23"/>
        </w:rPr>
        <w:t>schematic</w:t>
      </w:r>
      <w:r>
        <w:rPr>
          <w:spacing w:val="-20"/>
          <w:w w:val="105"/>
          <w:sz w:val="23"/>
        </w:rPr>
        <w:t xml:space="preserve"> </w:t>
      </w:r>
      <w:r>
        <w:rPr>
          <w:w w:val="105"/>
          <w:sz w:val="23"/>
        </w:rPr>
        <w:t>diagram</w:t>
      </w:r>
      <w:r>
        <w:rPr>
          <w:spacing w:val="-19"/>
          <w:w w:val="105"/>
          <w:sz w:val="23"/>
        </w:rPr>
        <w:t xml:space="preserve"> </w:t>
      </w:r>
      <w:r>
        <w:rPr>
          <w:w w:val="105"/>
          <w:sz w:val="23"/>
        </w:rPr>
        <w:t>of</w:t>
      </w:r>
      <w:r>
        <w:rPr>
          <w:spacing w:val="-16"/>
          <w:w w:val="105"/>
          <w:sz w:val="23"/>
        </w:rPr>
        <w:t xml:space="preserve"> </w:t>
      </w:r>
      <w:r>
        <w:rPr>
          <w:w w:val="105"/>
          <w:sz w:val="23"/>
        </w:rPr>
        <w:t>a</w:t>
      </w:r>
      <w:r>
        <w:rPr>
          <w:spacing w:val="-19"/>
          <w:w w:val="105"/>
          <w:sz w:val="23"/>
        </w:rPr>
        <w:t xml:space="preserve"> </w:t>
      </w:r>
      <w:r>
        <w:rPr>
          <w:w w:val="105"/>
          <w:sz w:val="23"/>
        </w:rPr>
        <w:t>dip</w:t>
      </w:r>
      <w:r>
        <w:rPr>
          <w:spacing w:val="-12"/>
          <w:w w:val="105"/>
          <w:sz w:val="23"/>
        </w:rPr>
        <w:t xml:space="preserve"> </w:t>
      </w:r>
      <w:r>
        <w:rPr>
          <w:w w:val="105"/>
          <w:sz w:val="23"/>
        </w:rPr>
        <w:t>meter.</w:t>
      </w:r>
    </w:p>
    <w:p w:rsidR="00B141CF" w:rsidRDefault="009F45E6">
      <w:pPr>
        <w:pStyle w:val="ListParagraph"/>
        <w:numPr>
          <w:ilvl w:val="2"/>
          <w:numId w:val="131"/>
        </w:numPr>
        <w:tabs>
          <w:tab w:val="left" w:pos="2593"/>
        </w:tabs>
        <w:spacing w:before="16"/>
        <w:rPr>
          <w:sz w:val="23"/>
        </w:rPr>
      </w:pPr>
      <w:r>
        <w:rPr>
          <w:w w:val="105"/>
          <w:sz w:val="23"/>
        </w:rPr>
        <w:t>Describe</w:t>
      </w:r>
      <w:r>
        <w:rPr>
          <w:spacing w:val="-19"/>
          <w:w w:val="105"/>
          <w:sz w:val="23"/>
        </w:rPr>
        <w:t xml:space="preserve"> </w:t>
      </w:r>
      <w:r>
        <w:rPr>
          <w:w w:val="105"/>
          <w:sz w:val="23"/>
        </w:rPr>
        <w:t>the</w:t>
      </w:r>
      <w:r>
        <w:rPr>
          <w:spacing w:val="-20"/>
          <w:w w:val="105"/>
          <w:sz w:val="23"/>
        </w:rPr>
        <w:t xml:space="preserve"> </w:t>
      </w:r>
      <w:r>
        <w:rPr>
          <w:w w:val="105"/>
          <w:sz w:val="23"/>
        </w:rPr>
        <w:t>working</w:t>
      </w:r>
      <w:r>
        <w:rPr>
          <w:spacing w:val="-18"/>
          <w:w w:val="105"/>
          <w:sz w:val="23"/>
        </w:rPr>
        <w:t xml:space="preserve"> </w:t>
      </w:r>
      <w:r>
        <w:rPr>
          <w:w w:val="105"/>
          <w:sz w:val="23"/>
        </w:rPr>
        <w:t>of</w:t>
      </w:r>
      <w:r>
        <w:rPr>
          <w:spacing w:val="-21"/>
          <w:w w:val="105"/>
          <w:sz w:val="23"/>
        </w:rPr>
        <w:t xml:space="preserve"> </w:t>
      </w:r>
      <w:r>
        <w:rPr>
          <w:w w:val="105"/>
          <w:sz w:val="23"/>
        </w:rPr>
        <w:t>a</w:t>
      </w:r>
      <w:r>
        <w:rPr>
          <w:spacing w:val="-20"/>
          <w:w w:val="105"/>
          <w:sz w:val="23"/>
        </w:rPr>
        <w:t xml:space="preserve"> </w:t>
      </w:r>
      <w:r>
        <w:rPr>
          <w:w w:val="105"/>
          <w:sz w:val="23"/>
        </w:rPr>
        <w:t>dip</w:t>
      </w:r>
      <w:r>
        <w:rPr>
          <w:spacing w:val="-19"/>
          <w:w w:val="105"/>
          <w:sz w:val="23"/>
        </w:rPr>
        <w:t xml:space="preserve"> </w:t>
      </w:r>
      <w:r>
        <w:rPr>
          <w:w w:val="105"/>
          <w:sz w:val="23"/>
        </w:rPr>
        <w:t>meter</w:t>
      </w:r>
      <w:r>
        <w:rPr>
          <w:spacing w:val="-20"/>
          <w:w w:val="105"/>
          <w:sz w:val="23"/>
        </w:rPr>
        <w:t xml:space="preserve"> </w:t>
      </w:r>
      <w:r>
        <w:rPr>
          <w:w w:val="105"/>
          <w:sz w:val="23"/>
        </w:rPr>
        <w:t>circuit.</w:t>
      </w:r>
    </w:p>
    <w:p w:rsidR="00B141CF" w:rsidRDefault="009F45E6">
      <w:pPr>
        <w:pStyle w:val="ListParagraph"/>
        <w:numPr>
          <w:ilvl w:val="2"/>
          <w:numId w:val="131"/>
        </w:numPr>
        <w:tabs>
          <w:tab w:val="left" w:pos="2593"/>
        </w:tabs>
        <w:spacing w:before="17"/>
        <w:rPr>
          <w:sz w:val="23"/>
        </w:rPr>
      </w:pPr>
      <w:r>
        <w:rPr>
          <w:w w:val="105"/>
          <w:sz w:val="23"/>
        </w:rPr>
        <w:t xml:space="preserve">List the </w:t>
      </w:r>
      <w:r>
        <w:rPr>
          <w:spacing w:val="-3"/>
          <w:w w:val="105"/>
          <w:sz w:val="23"/>
        </w:rPr>
        <w:t xml:space="preserve">applications </w:t>
      </w:r>
      <w:r>
        <w:rPr>
          <w:w w:val="105"/>
          <w:sz w:val="23"/>
        </w:rPr>
        <w:t>of dip</w:t>
      </w:r>
      <w:r>
        <w:rPr>
          <w:spacing w:val="-21"/>
          <w:w w:val="105"/>
          <w:sz w:val="23"/>
        </w:rPr>
        <w:t xml:space="preserve"> </w:t>
      </w:r>
      <w:r>
        <w:rPr>
          <w:w w:val="105"/>
          <w:sz w:val="23"/>
        </w:rPr>
        <w:t>meter.</w:t>
      </w:r>
    </w:p>
    <w:p w:rsidR="00B141CF" w:rsidRDefault="00B141CF">
      <w:pPr>
        <w:pStyle w:val="BodyText"/>
        <w:spacing w:before="2"/>
        <w:ind w:left="0" w:firstLine="0"/>
        <w:rPr>
          <w:sz w:val="25"/>
        </w:rPr>
      </w:pPr>
    </w:p>
    <w:p w:rsidR="00B141CF" w:rsidRDefault="009F45E6">
      <w:pPr>
        <w:pStyle w:val="Heading1"/>
        <w:numPr>
          <w:ilvl w:val="0"/>
          <w:numId w:val="105"/>
        </w:numPr>
        <w:tabs>
          <w:tab w:val="left" w:pos="1151"/>
          <w:tab w:val="left" w:pos="1152"/>
        </w:tabs>
        <w:spacing w:before="1"/>
      </w:pPr>
      <w:r>
        <w:rPr>
          <w:w w:val="105"/>
        </w:rPr>
        <w:t>PROBES.</w:t>
      </w:r>
    </w:p>
    <w:p w:rsidR="00B141CF" w:rsidRDefault="00B141CF">
      <w:pPr>
        <w:pStyle w:val="BodyText"/>
        <w:spacing w:before="6"/>
        <w:ind w:left="0" w:firstLine="0"/>
        <w:rPr>
          <w:b/>
          <w:sz w:val="24"/>
        </w:rPr>
      </w:pPr>
    </w:p>
    <w:p w:rsidR="00B141CF" w:rsidRDefault="009F45E6">
      <w:pPr>
        <w:pStyle w:val="ListParagraph"/>
        <w:numPr>
          <w:ilvl w:val="1"/>
          <w:numId w:val="105"/>
        </w:numPr>
        <w:tabs>
          <w:tab w:val="left" w:pos="720"/>
          <w:tab w:val="left" w:pos="721"/>
        </w:tabs>
        <w:spacing w:before="0"/>
        <w:ind w:left="1872" w:right="3269" w:hanging="1873"/>
        <w:jc w:val="right"/>
        <w:rPr>
          <w:b/>
          <w:sz w:val="23"/>
        </w:rPr>
      </w:pPr>
      <w:r>
        <w:rPr>
          <w:b/>
          <w:w w:val="105"/>
          <w:sz w:val="23"/>
        </w:rPr>
        <w:t>Understand</w:t>
      </w:r>
      <w:r>
        <w:rPr>
          <w:b/>
          <w:spacing w:val="-20"/>
          <w:w w:val="105"/>
          <w:sz w:val="23"/>
        </w:rPr>
        <w:t xml:space="preserve"> </w:t>
      </w:r>
      <w:r>
        <w:rPr>
          <w:b/>
          <w:w w:val="105"/>
          <w:sz w:val="23"/>
        </w:rPr>
        <w:t>the</w:t>
      </w:r>
      <w:r>
        <w:rPr>
          <w:b/>
          <w:spacing w:val="-16"/>
          <w:w w:val="105"/>
          <w:sz w:val="23"/>
        </w:rPr>
        <w:t xml:space="preserve"> </w:t>
      </w:r>
      <w:r>
        <w:rPr>
          <w:b/>
          <w:w w:val="105"/>
          <w:sz w:val="23"/>
        </w:rPr>
        <w:t>working</w:t>
      </w:r>
      <w:r>
        <w:rPr>
          <w:b/>
          <w:spacing w:val="-16"/>
          <w:w w:val="105"/>
          <w:sz w:val="23"/>
        </w:rPr>
        <w:t xml:space="preserve"> </w:t>
      </w:r>
      <w:r>
        <w:rPr>
          <w:b/>
          <w:w w:val="105"/>
          <w:sz w:val="23"/>
        </w:rPr>
        <w:t>of</w:t>
      </w:r>
      <w:r>
        <w:rPr>
          <w:b/>
          <w:spacing w:val="-17"/>
          <w:w w:val="105"/>
          <w:sz w:val="23"/>
        </w:rPr>
        <w:t xml:space="preserve"> </w:t>
      </w:r>
      <w:r>
        <w:rPr>
          <w:b/>
          <w:w w:val="105"/>
          <w:sz w:val="23"/>
        </w:rPr>
        <w:t>meter</w:t>
      </w:r>
      <w:r>
        <w:rPr>
          <w:b/>
          <w:spacing w:val="-16"/>
          <w:w w:val="105"/>
          <w:sz w:val="23"/>
        </w:rPr>
        <w:t xml:space="preserve"> </w:t>
      </w:r>
      <w:r>
        <w:rPr>
          <w:b/>
          <w:w w:val="105"/>
          <w:sz w:val="23"/>
        </w:rPr>
        <w:t>and</w:t>
      </w:r>
      <w:r>
        <w:rPr>
          <w:b/>
          <w:spacing w:val="-21"/>
          <w:w w:val="105"/>
          <w:sz w:val="23"/>
        </w:rPr>
        <w:t xml:space="preserve"> </w:t>
      </w:r>
      <w:r>
        <w:rPr>
          <w:b/>
          <w:w w:val="105"/>
          <w:sz w:val="23"/>
        </w:rPr>
        <w:t>scope</w:t>
      </w:r>
      <w:r>
        <w:rPr>
          <w:b/>
          <w:spacing w:val="-37"/>
          <w:w w:val="105"/>
          <w:sz w:val="23"/>
        </w:rPr>
        <w:t xml:space="preserve"> </w:t>
      </w:r>
      <w:r>
        <w:rPr>
          <w:b/>
          <w:w w:val="105"/>
          <w:sz w:val="23"/>
        </w:rPr>
        <w:t>probes.</w:t>
      </w:r>
    </w:p>
    <w:p w:rsidR="00B141CF" w:rsidRDefault="009F45E6">
      <w:pPr>
        <w:pStyle w:val="ListParagraph"/>
        <w:numPr>
          <w:ilvl w:val="2"/>
          <w:numId w:val="132"/>
        </w:numPr>
        <w:tabs>
          <w:tab w:val="left" w:pos="721"/>
        </w:tabs>
        <w:spacing w:before="10"/>
        <w:ind w:right="3297" w:hanging="2593"/>
        <w:jc w:val="right"/>
        <w:rPr>
          <w:sz w:val="23"/>
        </w:rPr>
      </w:pPr>
      <w:r>
        <w:rPr>
          <w:w w:val="105"/>
          <w:sz w:val="23"/>
        </w:rPr>
        <w:t>List</w:t>
      </w:r>
      <w:r>
        <w:rPr>
          <w:spacing w:val="-10"/>
          <w:w w:val="105"/>
          <w:sz w:val="23"/>
        </w:rPr>
        <w:t xml:space="preserve"> </w:t>
      </w:r>
      <w:r>
        <w:rPr>
          <w:w w:val="105"/>
          <w:sz w:val="23"/>
        </w:rPr>
        <w:t>the</w:t>
      </w:r>
      <w:r>
        <w:rPr>
          <w:spacing w:val="-7"/>
          <w:w w:val="105"/>
          <w:sz w:val="23"/>
        </w:rPr>
        <w:t xml:space="preserve"> </w:t>
      </w:r>
      <w:r>
        <w:rPr>
          <w:w w:val="105"/>
          <w:sz w:val="23"/>
        </w:rPr>
        <w:t>major</w:t>
      </w:r>
      <w:r>
        <w:rPr>
          <w:spacing w:val="-8"/>
          <w:w w:val="105"/>
          <w:sz w:val="23"/>
        </w:rPr>
        <w:t xml:space="preserve"> </w:t>
      </w:r>
      <w:r>
        <w:rPr>
          <w:spacing w:val="-3"/>
          <w:w w:val="105"/>
          <w:sz w:val="23"/>
        </w:rPr>
        <w:t>types</w:t>
      </w:r>
      <w:r>
        <w:rPr>
          <w:spacing w:val="-7"/>
          <w:w w:val="105"/>
          <w:sz w:val="23"/>
        </w:rPr>
        <w:t xml:space="preserve"> </w:t>
      </w:r>
      <w:r>
        <w:rPr>
          <w:w w:val="105"/>
          <w:sz w:val="23"/>
        </w:rPr>
        <w:t>of</w:t>
      </w:r>
      <w:r>
        <w:rPr>
          <w:spacing w:val="-9"/>
          <w:w w:val="105"/>
          <w:sz w:val="23"/>
        </w:rPr>
        <w:t xml:space="preserve"> </w:t>
      </w:r>
      <w:r>
        <w:rPr>
          <w:w w:val="105"/>
          <w:sz w:val="23"/>
        </w:rPr>
        <w:t>meter</w:t>
      </w:r>
      <w:r>
        <w:rPr>
          <w:spacing w:val="-9"/>
          <w:w w:val="105"/>
          <w:sz w:val="23"/>
        </w:rPr>
        <w:t xml:space="preserve"> </w:t>
      </w:r>
      <w:r>
        <w:rPr>
          <w:w w:val="105"/>
          <w:sz w:val="23"/>
        </w:rPr>
        <w:t>and</w:t>
      </w:r>
      <w:r>
        <w:rPr>
          <w:spacing w:val="-6"/>
          <w:w w:val="105"/>
          <w:sz w:val="23"/>
        </w:rPr>
        <w:t xml:space="preserve"> </w:t>
      </w:r>
      <w:r>
        <w:rPr>
          <w:w w:val="105"/>
          <w:sz w:val="23"/>
        </w:rPr>
        <w:t>scope</w:t>
      </w:r>
      <w:r w:rsidR="00203B98">
        <w:rPr>
          <w:w w:val="105"/>
          <w:sz w:val="23"/>
        </w:rPr>
        <w:t xml:space="preserve"> </w:t>
      </w:r>
      <w:r>
        <w:rPr>
          <w:w w:val="105"/>
          <w:sz w:val="23"/>
        </w:rPr>
        <w:t>probes.</w:t>
      </w:r>
    </w:p>
    <w:p w:rsidR="00B141CF" w:rsidRDefault="009F45E6">
      <w:pPr>
        <w:pStyle w:val="ListParagraph"/>
        <w:numPr>
          <w:ilvl w:val="2"/>
          <w:numId w:val="132"/>
        </w:numPr>
        <w:tabs>
          <w:tab w:val="left" w:pos="2593"/>
        </w:tabs>
        <w:spacing w:before="16"/>
        <w:rPr>
          <w:sz w:val="23"/>
        </w:rPr>
      </w:pPr>
      <w:r>
        <w:rPr>
          <w:w w:val="105"/>
          <w:sz w:val="23"/>
        </w:rPr>
        <w:t>Draw the circuit diagram of low</w:t>
      </w:r>
      <w:r>
        <w:rPr>
          <w:spacing w:val="-17"/>
          <w:w w:val="105"/>
          <w:sz w:val="23"/>
        </w:rPr>
        <w:t xml:space="preserve"> </w:t>
      </w:r>
      <w:r>
        <w:rPr>
          <w:spacing w:val="2"/>
          <w:w w:val="105"/>
          <w:sz w:val="23"/>
        </w:rPr>
        <w:t>capacitance</w:t>
      </w:r>
      <w:r w:rsidR="00203B98">
        <w:rPr>
          <w:spacing w:val="2"/>
          <w:w w:val="105"/>
          <w:sz w:val="23"/>
        </w:rPr>
        <w:t xml:space="preserve"> </w:t>
      </w:r>
      <w:r>
        <w:rPr>
          <w:spacing w:val="2"/>
          <w:w w:val="105"/>
          <w:sz w:val="23"/>
        </w:rPr>
        <w:t>probe.</w:t>
      </w:r>
    </w:p>
    <w:p w:rsidR="00B141CF" w:rsidRDefault="009F45E6">
      <w:pPr>
        <w:pStyle w:val="ListParagraph"/>
        <w:numPr>
          <w:ilvl w:val="2"/>
          <w:numId w:val="132"/>
        </w:numPr>
        <w:tabs>
          <w:tab w:val="left" w:pos="2593"/>
        </w:tabs>
        <w:rPr>
          <w:sz w:val="23"/>
        </w:rPr>
      </w:pPr>
      <w:r>
        <w:rPr>
          <w:w w:val="105"/>
          <w:sz w:val="23"/>
        </w:rPr>
        <w:t>Explain the function of low</w:t>
      </w:r>
      <w:r>
        <w:rPr>
          <w:spacing w:val="-16"/>
          <w:w w:val="105"/>
          <w:sz w:val="23"/>
        </w:rPr>
        <w:t xml:space="preserve"> </w:t>
      </w:r>
      <w:r>
        <w:rPr>
          <w:spacing w:val="2"/>
          <w:w w:val="105"/>
          <w:sz w:val="23"/>
        </w:rPr>
        <w:t>capacitance</w:t>
      </w:r>
      <w:r w:rsidR="00203B98">
        <w:rPr>
          <w:spacing w:val="2"/>
          <w:w w:val="105"/>
          <w:sz w:val="23"/>
        </w:rPr>
        <w:t xml:space="preserve"> </w:t>
      </w:r>
      <w:r>
        <w:rPr>
          <w:spacing w:val="2"/>
          <w:w w:val="105"/>
          <w:sz w:val="23"/>
        </w:rPr>
        <w:t>probe.</w:t>
      </w:r>
    </w:p>
    <w:p w:rsidR="00B141CF" w:rsidRDefault="00203B98">
      <w:pPr>
        <w:pStyle w:val="ListParagraph"/>
        <w:numPr>
          <w:ilvl w:val="2"/>
          <w:numId w:val="132"/>
        </w:numPr>
        <w:tabs>
          <w:tab w:val="left" w:pos="2593"/>
          <w:tab w:val="left" w:pos="5625"/>
        </w:tabs>
        <w:spacing w:before="17" w:line="249" w:lineRule="auto"/>
        <w:ind w:right="450"/>
        <w:rPr>
          <w:sz w:val="23"/>
        </w:rPr>
      </w:pPr>
      <w:r>
        <w:rPr>
          <w:w w:val="105"/>
          <w:sz w:val="23"/>
        </w:rPr>
        <w:t xml:space="preserve">Draw </w:t>
      </w:r>
      <w:r w:rsidR="009F45E6">
        <w:rPr>
          <w:w w:val="105"/>
          <w:sz w:val="23"/>
        </w:rPr>
        <w:t>the  circuit</w:t>
      </w:r>
      <w:r w:rsidR="009F45E6">
        <w:rPr>
          <w:spacing w:val="-26"/>
          <w:w w:val="105"/>
          <w:sz w:val="23"/>
        </w:rPr>
        <w:t xml:space="preserve"> </w:t>
      </w:r>
      <w:r w:rsidR="009F45E6">
        <w:rPr>
          <w:w w:val="105"/>
          <w:sz w:val="23"/>
        </w:rPr>
        <w:t>diagram</w:t>
      </w:r>
      <w:r w:rsidR="009F45E6">
        <w:rPr>
          <w:spacing w:val="37"/>
          <w:w w:val="105"/>
          <w:sz w:val="23"/>
        </w:rPr>
        <w:t xml:space="preserve"> </w:t>
      </w:r>
      <w:r w:rsidR="009F45E6">
        <w:rPr>
          <w:w w:val="105"/>
          <w:sz w:val="23"/>
        </w:rPr>
        <w:t>of</w:t>
      </w:r>
      <w:r w:rsidR="009F45E6">
        <w:rPr>
          <w:w w:val="105"/>
          <w:sz w:val="23"/>
        </w:rPr>
        <w:tab/>
        <w:t xml:space="preserve">high voltage probe </w:t>
      </w:r>
      <w:r w:rsidR="009F45E6">
        <w:rPr>
          <w:spacing w:val="-3"/>
          <w:w w:val="105"/>
          <w:sz w:val="23"/>
        </w:rPr>
        <w:t xml:space="preserve">(resistance </w:t>
      </w:r>
      <w:r w:rsidR="009F45E6">
        <w:rPr>
          <w:w w:val="105"/>
          <w:sz w:val="23"/>
        </w:rPr>
        <w:t>&amp;</w:t>
      </w:r>
      <w:r w:rsidR="009F45E6">
        <w:rPr>
          <w:spacing w:val="-35"/>
          <w:w w:val="105"/>
          <w:sz w:val="23"/>
        </w:rPr>
        <w:t xml:space="preserve"> </w:t>
      </w:r>
      <w:r w:rsidR="009F45E6">
        <w:rPr>
          <w:w w:val="105"/>
          <w:sz w:val="23"/>
        </w:rPr>
        <w:t>capacitance types).</w:t>
      </w:r>
    </w:p>
    <w:p w:rsidR="00B141CF" w:rsidRDefault="009F45E6">
      <w:pPr>
        <w:pStyle w:val="ListParagraph"/>
        <w:numPr>
          <w:ilvl w:val="2"/>
          <w:numId w:val="132"/>
        </w:numPr>
        <w:tabs>
          <w:tab w:val="left" w:pos="2593"/>
        </w:tabs>
        <w:spacing w:before="0" w:line="262" w:lineRule="exact"/>
        <w:rPr>
          <w:sz w:val="23"/>
        </w:rPr>
      </w:pPr>
      <w:r>
        <w:rPr>
          <w:w w:val="105"/>
          <w:sz w:val="23"/>
        </w:rPr>
        <w:t>Explain the working of high</w:t>
      </w:r>
      <w:r>
        <w:rPr>
          <w:spacing w:val="-7"/>
          <w:w w:val="105"/>
          <w:sz w:val="23"/>
        </w:rPr>
        <w:t xml:space="preserve"> </w:t>
      </w:r>
      <w:r>
        <w:rPr>
          <w:spacing w:val="2"/>
          <w:w w:val="105"/>
          <w:sz w:val="23"/>
        </w:rPr>
        <w:t>voltage</w:t>
      </w:r>
      <w:r w:rsidR="00203B98">
        <w:rPr>
          <w:spacing w:val="2"/>
          <w:w w:val="105"/>
          <w:sz w:val="23"/>
        </w:rPr>
        <w:t xml:space="preserve"> </w:t>
      </w:r>
      <w:r>
        <w:rPr>
          <w:spacing w:val="2"/>
          <w:w w:val="105"/>
          <w:sz w:val="23"/>
        </w:rPr>
        <w:t>probe.</w:t>
      </w:r>
    </w:p>
    <w:p w:rsidR="00B141CF" w:rsidRDefault="009F45E6">
      <w:pPr>
        <w:pStyle w:val="ListParagraph"/>
        <w:numPr>
          <w:ilvl w:val="2"/>
          <w:numId w:val="132"/>
        </w:numPr>
        <w:tabs>
          <w:tab w:val="left" w:pos="2593"/>
        </w:tabs>
        <w:spacing w:before="16"/>
        <w:rPr>
          <w:sz w:val="23"/>
        </w:rPr>
      </w:pPr>
      <w:r>
        <w:rPr>
          <w:w w:val="105"/>
          <w:sz w:val="23"/>
        </w:rPr>
        <w:t>Draw the circuit diagram of RF probe</w:t>
      </w:r>
      <w:r>
        <w:rPr>
          <w:spacing w:val="-1"/>
          <w:w w:val="105"/>
          <w:sz w:val="23"/>
        </w:rPr>
        <w:t xml:space="preserve"> </w:t>
      </w:r>
      <w:r>
        <w:rPr>
          <w:w w:val="105"/>
          <w:sz w:val="23"/>
        </w:rPr>
        <w:t>.</w:t>
      </w:r>
    </w:p>
    <w:p w:rsidR="00B141CF" w:rsidRDefault="009F45E6">
      <w:pPr>
        <w:pStyle w:val="ListParagraph"/>
        <w:numPr>
          <w:ilvl w:val="2"/>
          <w:numId w:val="132"/>
        </w:numPr>
        <w:tabs>
          <w:tab w:val="left" w:pos="2593"/>
        </w:tabs>
        <w:rPr>
          <w:sz w:val="23"/>
        </w:rPr>
      </w:pPr>
      <w:r>
        <w:rPr>
          <w:w w:val="105"/>
          <w:sz w:val="23"/>
        </w:rPr>
        <w:t>Explain the function of RF</w:t>
      </w:r>
      <w:r>
        <w:rPr>
          <w:spacing w:val="12"/>
          <w:w w:val="105"/>
          <w:sz w:val="23"/>
        </w:rPr>
        <w:t xml:space="preserve"> </w:t>
      </w:r>
      <w:r>
        <w:rPr>
          <w:w w:val="105"/>
          <w:sz w:val="23"/>
        </w:rPr>
        <w:t>probe.</w:t>
      </w:r>
    </w:p>
    <w:p w:rsidR="00B141CF" w:rsidRDefault="009F45E6">
      <w:pPr>
        <w:pStyle w:val="ListParagraph"/>
        <w:numPr>
          <w:ilvl w:val="2"/>
          <w:numId w:val="132"/>
        </w:numPr>
        <w:tabs>
          <w:tab w:val="left" w:pos="2593"/>
        </w:tabs>
        <w:spacing w:before="10"/>
        <w:rPr>
          <w:sz w:val="23"/>
        </w:rPr>
      </w:pPr>
      <w:r>
        <w:rPr>
          <w:w w:val="105"/>
          <w:sz w:val="23"/>
        </w:rPr>
        <w:t>Draw the block diagram of a basic logic probe.</w:t>
      </w:r>
      <w:r>
        <w:rPr>
          <w:spacing w:val="-12"/>
          <w:w w:val="105"/>
          <w:sz w:val="23"/>
        </w:rPr>
        <w:t xml:space="preserve"> </w:t>
      </w:r>
      <w:r>
        <w:rPr>
          <w:w w:val="105"/>
          <w:sz w:val="23"/>
        </w:rPr>
        <w:t>.</w:t>
      </w:r>
    </w:p>
    <w:p w:rsidR="00B141CF" w:rsidRDefault="009F45E6">
      <w:pPr>
        <w:pStyle w:val="ListParagraph"/>
        <w:numPr>
          <w:ilvl w:val="2"/>
          <w:numId w:val="132"/>
        </w:numPr>
        <w:tabs>
          <w:tab w:val="left" w:pos="2651"/>
        </w:tabs>
        <w:spacing w:before="16"/>
        <w:ind w:left="2650" w:hanging="779"/>
        <w:rPr>
          <w:sz w:val="23"/>
        </w:rPr>
      </w:pPr>
      <w:r>
        <w:rPr>
          <w:w w:val="105"/>
          <w:sz w:val="23"/>
        </w:rPr>
        <w:t xml:space="preserve">Explain the working of </w:t>
      </w:r>
      <w:r>
        <w:rPr>
          <w:spacing w:val="-3"/>
          <w:w w:val="105"/>
          <w:sz w:val="23"/>
        </w:rPr>
        <w:t>basic</w:t>
      </w:r>
      <w:r>
        <w:rPr>
          <w:spacing w:val="-2"/>
          <w:w w:val="105"/>
          <w:sz w:val="23"/>
        </w:rPr>
        <w:t xml:space="preserve"> </w:t>
      </w:r>
      <w:r>
        <w:rPr>
          <w:w w:val="105"/>
          <w:sz w:val="23"/>
        </w:rPr>
        <w:t>logic</w:t>
      </w:r>
      <w:r w:rsidR="00203B98">
        <w:rPr>
          <w:w w:val="105"/>
          <w:sz w:val="23"/>
        </w:rPr>
        <w:t xml:space="preserve"> </w:t>
      </w:r>
      <w:r>
        <w:rPr>
          <w:w w:val="105"/>
          <w:sz w:val="23"/>
        </w:rPr>
        <w:t>probe.</w:t>
      </w:r>
    </w:p>
    <w:p w:rsidR="00B141CF" w:rsidRDefault="009F45E6">
      <w:pPr>
        <w:pStyle w:val="ListParagraph"/>
        <w:numPr>
          <w:ilvl w:val="2"/>
          <w:numId w:val="132"/>
        </w:numPr>
        <w:tabs>
          <w:tab w:val="left" w:pos="2759"/>
        </w:tabs>
        <w:ind w:left="2758" w:hanging="901"/>
        <w:rPr>
          <w:sz w:val="23"/>
        </w:rPr>
      </w:pPr>
      <w:r>
        <w:rPr>
          <w:w w:val="105"/>
          <w:sz w:val="23"/>
        </w:rPr>
        <w:t>Draw</w:t>
      </w:r>
      <w:r>
        <w:rPr>
          <w:spacing w:val="-9"/>
          <w:w w:val="105"/>
          <w:sz w:val="23"/>
        </w:rPr>
        <w:t xml:space="preserve"> </w:t>
      </w:r>
      <w:r>
        <w:rPr>
          <w:w w:val="105"/>
          <w:sz w:val="23"/>
        </w:rPr>
        <w:t>the</w:t>
      </w:r>
      <w:r>
        <w:rPr>
          <w:spacing w:val="-8"/>
          <w:w w:val="105"/>
          <w:sz w:val="23"/>
        </w:rPr>
        <w:t xml:space="preserve"> </w:t>
      </w:r>
      <w:r>
        <w:rPr>
          <w:w w:val="105"/>
          <w:sz w:val="23"/>
        </w:rPr>
        <w:t>block</w:t>
      </w:r>
      <w:r>
        <w:rPr>
          <w:spacing w:val="-7"/>
          <w:w w:val="105"/>
          <w:sz w:val="23"/>
        </w:rPr>
        <w:t xml:space="preserve"> </w:t>
      </w:r>
      <w:r>
        <w:rPr>
          <w:w w:val="105"/>
          <w:sz w:val="23"/>
        </w:rPr>
        <w:t>diagram</w:t>
      </w:r>
      <w:r>
        <w:rPr>
          <w:spacing w:val="-1"/>
          <w:w w:val="105"/>
          <w:sz w:val="23"/>
        </w:rPr>
        <w:t xml:space="preserve"> </w:t>
      </w:r>
      <w:r>
        <w:rPr>
          <w:w w:val="105"/>
          <w:sz w:val="23"/>
        </w:rPr>
        <w:t>of</w:t>
      </w:r>
      <w:r>
        <w:rPr>
          <w:spacing w:val="-11"/>
          <w:w w:val="105"/>
          <w:sz w:val="23"/>
        </w:rPr>
        <w:t xml:space="preserve"> </w:t>
      </w:r>
      <w:r>
        <w:rPr>
          <w:w w:val="105"/>
          <w:sz w:val="23"/>
        </w:rPr>
        <w:t>a</w:t>
      </w:r>
      <w:r>
        <w:rPr>
          <w:spacing w:val="-9"/>
          <w:w w:val="105"/>
          <w:sz w:val="23"/>
        </w:rPr>
        <w:t xml:space="preserve"> </w:t>
      </w:r>
      <w:r>
        <w:rPr>
          <w:w w:val="105"/>
          <w:sz w:val="23"/>
        </w:rPr>
        <w:t>simple</w:t>
      </w:r>
      <w:r>
        <w:rPr>
          <w:spacing w:val="-7"/>
          <w:w w:val="105"/>
          <w:sz w:val="23"/>
        </w:rPr>
        <w:t xml:space="preserve"> </w:t>
      </w:r>
      <w:r>
        <w:rPr>
          <w:w w:val="105"/>
          <w:sz w:val="23"/>
        </w:rPr>
        <w:t>logic</w:t>
      </w:r>
      <w:r>
        <w:rPr>
          <w:spacing w:val="-8"/>
          <w:w w:val="105"/>
          <w:sz w:val="23"/>
        </w:rPr>
        <w:t xml:space="preserve"> </w:t>
      </w:r>
      <w:r>
        <w:rPr>
          <w:w w:val="105"/>
          <w:sz w:val="23"/>
        </w:rPr>
        <w:t>pulser.</w:t>
      </w:r>
    </w:p>
    <w:p w:rsidR="00B141CF" w:rsidRDefault="009F45E6">
      <w:pPr>
        <w:pStyle w:val="ListParagraph"/>
        <w:numPr>
          <w:ilvl w:val="2"/>
          <w:numId w:val="132"/>
        </w:numPr>
        <w:tabs>
          <w:tab w:val="left" w:pos="2759"/>
        </w:tabs>
        <w:ind w:left="2758" w:hanging="901"/>
        <w:rPr>
          <w:sz w:val="23"/>
        </w:rPr>
      </w:pPr>
      <w:r>
        <w:rPr>
          <w:w w:val="105"/>
          <w:sz w:val="23"/>
        </w:rPr>
        <w:t>Explain the working of</w:t>
      </w:r>
      <w:r>
        <w:rPr>
          <w:spacing w:val="-5"/>
          <w:w w:val="105"/>
          <w:sz w:val="23"/>
        </w:rPr>
        <w:t xml:space="preserve"> </w:t>
      </w:r>
      <w:r>
        <w:rPr>
          <w:w w:val="105"/>
          <w:sz w:val="23"/>
        </w:rPr>
        <w:t>logic</w:t>
      </w:r>
      <w:r w:rsidR="00203B98">
        <w:rPr>
          <w:w w:val="105"/>
          <w:sz w:val="23"/>
        </w:rPr>
        <w:t xml:space="preserve"> </w:t>
      </w:r>
      <w:r>
        <w:rPr>
          <w:w w:val="105"/>
          <w:sz w:val="23"/>
        </w:rPr>
        <w:t>pulser.</w:t>
      </w:r>
    </w:p>
    <w:p w:rsidR="00B141CF" w:rsidRDefault="009F45E6">
      <w:pPr>
        <w:pStyle w:val="ListParagraph"/>
        <w:numPr>
          <w:ilvl w:val="2"/>
          <w:numId w:val="132"/>
        </w:numPr>
        <w:tabs>
          <w:tab w:val="left" w:pos="2759"/>
        </w:tabs>
        <w:spacing w:before="17"/>
        <w:ind w:left="2758" w:hanging="901"/>
        <w:rPr>
          <w:sz w:val="23"/>
        </w:rPr>
      </w:pPr>
      <w:r>
        <w:rPr>
          <w:w w:val="105"/>
          <w:sz w:val="23"/>
        </w:rPr>
        <w:t xml:space="preserve">List the </w:t>
      </w:r>
      <w:r>
        <w:rPr>
          <w:spacing w:val="-3"/>
          <w:w w:val="105"/>
          <w:sz w:val="23"/>
        </w:rPr>
        <w:t xml:space="preserve">applications </w:t>
      </w:r>
      <w:r>
        <w:rPr>
          <w:w w:val="105"/>
          <w:sz w:val="23"/>
        </w:rPr>
        <w:t>of logic probe</w:t>
      </w:r>
      <w:r>
        <w:rPr>
          <w:spacing w:val="-11"/>
          <w:w w:val="105"/>
          <w:sz w:val="23"/>
        </w:rPr>
        <w:t xml:space="preserve"> </w:t>
      </w:r>
      <w:r>
        <w:rPr>
          <w:w w:val="105"/>
          <w:sz w:val="23"/>
        </w:rPr>
        <w:t>and</w:t>
      </w:r>
      <w:r w:rsidR="00203B98">
        <w:rPr>
          <w:w w:val="105"/>
          <w:sz w:val="23"/>
        </w:rPr>
        <w:t xml:space="preserve"> </w:t>
      </w:r>
      <w:r>
        <w:rPr>
          <w:w w:val="105"/>
          <w:sz w:val="23"/>
        </w:rPr>
        <w:t>pulser.</w:t>
      </w:r>
    </w:p>
    <w:p w:rsidR="00B141CF" w:rsidRDefault="009F45E6">
      <w:pPr>
        <w:pStyle w:val="ListParagraph"/>
        <w:numPr>
          <w:ilvl w:val="2"/>
          <w:numId w:val="132"/>
        </w:numPr>
        <w:tabs>
          <w:tab w:val="left" w:pos="2759"/>
        </w:tabs>
        <w:ind w:left="2758" w:hanging="901"/>
        <w:rPr>
          <w:sz w:val="23"/>
        </w:rPr>
      </w:pPr>
      <w:r>
        <w:rPr>
          <w:w w:val="105"/>
          <w:sz w:val="23"/>
        </w:rPr>
        <w:t>Explain the working of logic</w:t>
      </w:r>
      <w:r>
        <w:rPr>
          <w:spacing w:val="-30"/>
          <w:w w:val="105"/>
          <w:sz w:val="23"/>
        </w:rPr>
        <w:t xml:space="preserve"> </w:t>
      </w:r>
      <w:r>
        <w:rPr>
          <w:w w:val="105"/>
          <w:sz w:val="23"/>
        </w:rPr>
        <w:t>clip.</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numPr>
          <w:ilvl w:val="0"/>
          <w:numId w:val="105"/>
        </w:numPr>
        <w:tabs>
          <w:tab w:val="left" w:pos="1151"/>
          <w:tab w:val="left" w:pos="1152"/>
        </w:tabs>
        <w:spacing w:before="69"/>
      </w:pPr>
      <w:r>
        <w:rPr>
          <w:w w:val="105"/>
        </w:rPr>
        <w:lastRenderedPageBreak/>
        <w:t>Understand</w:t>
      </w:r>
      <w:r>
        <w:rPr>
          <w:spacing w:val="-9"/>
          <w:w w:val="105"/>
        </w:rPr>
        <w:t xml:space="preserve"> </w:t>
      </w:r>
      <w:r>
        <w:rPr>
          <w:w w:val="105"/>
        </w:rPr>
        <w:t>the</w:t>
      </w:r>
      <w:r>
        <w:rPr>
          <w:spacing w:val="-7"/>
          <w:w w:val="105"/>
        </w:rPr>
        <w:t xml:space="preserve"> </w:t>
      </w:r>
      <w:r>
        <w:rPr>
          <w:w w:val="105"/>
        </w:rPr>
        <w:t>need</w:t>
      </w:r>
      <w:r>
        <w:rPr>
          <w:spacing w:val="-16"/>
          <w:w w:val="105"/>
        </w:rPr>
        <w:t xml:space="preserve"> </w:t>
      </w:r>
      <w:r>
        <w:rPr>
          <w:w w:val="105"/>
        </w:rPr>
        <w:t>and</w:t>
      </w:r>
      <w:r>
        <w:rPr>
          <w:spacing w:val="-10"/>
          <w:w w:val="105"/>
        </w:rPr>
        <w:t xml:space="preserve"> </w:t>
      </w:r>
      <w:r>
        <w:rPr>
          <w:w w:val="105"/>
        </w:rPr>
        <w:t>Methods</w:t>
      </w:r>
      <w:r>
        <w:rPr>
          <w:spacing w:val="-7"/>
          <w:w w:val="105"/>
        </w:rPr>
        <w:t xml:space="preserve"> </w:t>
      </w:r>
      <w:r>
        <w:rPr>
          <w:w w:val="105"/>
        </w:rPr>
        <w:t>of</w:t>
      </w:r>
      <w:r>
        <w:rPr>
          <w:spacing w:val="-8"/>
          <w:w w:val="105"/>
        </w:rPr>
        <w:t xml:space="preserve"> </w:t>
      </w:r>
      <w:r>
        <w:rPr>
          <w:w w:val="105"/>
        </w:rPr>
        <w:t>Calibration</w:t>
      </w:r>
      <w:r>
        <w:rPr>
          <w:spacing w:val="-10"/>
          <w:w w:val="105"/>
        </w:rPr>
        <w:t xml:space="preserve"> </w:t>
      </w:r>
      <w:r>
        <w:rPr>
          <w:w w:val="105"/>
        </w:rPr>
        <w:t>of</w:t>
      </w:r>
      <w:r>
        <w:rPr>
          <w:spacing w:val="-6"/>
          <w:w w:val="105"/>
        </w:rPr>
        <w:t xml:space="preserve"> </w:t>
      </w:r>
      <w:r>
        <w:rPr>
          <w:w w:val="105"/>
        </w:rPr>
        <w:t>Measuring</w:t>
      </w:r>
      <w:r>
        <w:rPr>
          <w:spacing w:val="-29"/>
          <w:w w:val="105"/>
        </w:rPr>
        <w:t xml:space="preserve"> </w:t>
      </w:r>
      <w:r>
        <w:rPr>
          <w:w w:val="105"/>
        </w:rPr>
        <w:t>Instruments.</w:t>
      </w:r>
    </w:p>
    <w:p w:rsidR="00B141CF" w:rsidRDefault="009F45E6">
      <w:pPr>
        <w:pStyle w:val="ListParagraph"/>
        <w:numPr>
          <w:ilvl w:val="1"/>
          <w:numId w:val="105"/>
        </w:numPr>
        <w:tabs>
          <w:tab w:val="left" w:pos="2592"/>
          <w:tab w:val="left" w:pos="2593"/>
        </w:tabs>
        <w:rPr>
          <w:sz w:val="23"/>
        </w:rPr>
      </w:pPr>
      <w:r>
        <w:rPr>
          <w:w w:val="105"/>
          <w:sz w:val="23"/>
        </w:rPr>
        <w:t>Explain</w:t>
      </w:r>
      <w:r>
        <w:rPr>
          <w:spacing w:val="-14"/>
          <w:w w:val="105"/>
          <w:sz w:val="23"/>
        </w:rPr>
        <w:t xml:space="preserve"> </w:t>
      </w:r>
      <w:r>
        <w:rPr>
          <w:w w:val="105"/>
          <w:sz w:val="23"/>
        </w:rPr>
        <w:t>Standards</w:t>
      </w:r>
      <w:r>
        <w:rPr>
          <w:spacing w:val="-20"/>
          <w:w w:val="105"/>
          <w:sz w:val="23"/>
        </w:rPr>
        <w:t xml:space="preserve"> </w:t>
      </w:r>
      <w:r>
        <w:rPr>
          <w:w w:val="105"/>
          <w:sz w:val="23"/>
        </w:rPr>
        <w:t>of</w:t>
      </w:r>
      <w:r>
        <w:rPr>
          <w:spacing w:val="-16"/>
          <w:w w:val="105"/>
          <w:sz w:val="23"/>
        </w:rPr>
        <w:t xml:space="preserve"> </w:t>
      </w:r>
      <w:r>
        <w:rPr>
          <w:spacing w:val="-3"/>
          <w:w w:val="105"/>
          <w:sz w:val="23"/>
        </w:rPr>
        <w:t>Calibration</w:t>
      </w:r>
      <w:r>
        <w:rPr>
          <w:spacing w:val="-12"/>
          <w:w w:val="105"/>
          <w:sz w:val="23"/>
        </w:rPr>
        <w:t xml:space="preserve"> </w:t>
      </w:r>
      <w:r>
        <w:rPr>
          <w:w w:val="105"/>
          <w:sz w:val="23"/>
        </w:rPr>
        <w:t>of</w:t>
      </w:r>
      <w:r>
        <w:rPr>
          <w:spacing w:val="-17"/>
          <w:w w:val="105"/>
          <w:sz w:val="23"/>
        </w:rPr>
        <w:t xml:space="preserve"> </w:t>
      </w:r>
      <w:r>
        <w:rPr>
          <w:w w:val="105"/>
          <w:sz w:val="23"/>
        </w:rPr>
        <w:t>Measuring</w:t>
      </w:r>
      <w:r>
        <w:rPr>
          <w:spacing w:val="-40"/>
          <w:w w:val="105"/>
          <w:sz w:val="23"/>
        </w:rPr>
        <w:t xml:space="preserve"> </w:t>
      </w:r>
      <w:r>
        <w:rPr>
          <w:spacing w:val="-3"/>
          <w:w w:val="105"/>
          <w:sz w:val="23"/>
        </w:rPr>
        <w:t>Instruments.</w:t>
      </w:r>
    </w:p>
    <w:p w:rsidR="00B141CF" w:rsidRDefault="009F45E6">
      <w:pPr>
        <w:pStyle w:val="ListParagraph"/>
        <w:numPr>
          <w:ilvl w:val="1"/>
          <w:numId w:val="105"/>
        </w:numPr>
        <w:tabs>
          <w:tab w:val="left" w:pos="2592"/>
          <w:tab w:val="left" w:pos="2593"/>
        </w:tabs>
        <w:spacing w:before="17"/>
        <w:rPr>
          <w:sz w:val="23"/>
        </w:rPr>
      </w:pPr>
      <w:r>
        <w:rPr>
          <w:w w:val="105"/>
          <w:sz w:val="23"/>
        </w:rPr>
        <w:t>Explain</w:t>
      </w:r>
      <w:r>
        <w:rPr>
          <w:spacing w:val="-11"/>
          <w:w w:val="105"/>
          <w:sz w:val="23"/>
        </w:rPr>
        <w:t xml:space="preserve"> </w:t>
      </w:r>
      <w:r>
        <w:rPr>
          <w:w w:val="105"/>
          <w:sz w:val="23"/>
        </w:rPr>
        <w:t>the</w:t>
      </w:r>
      <w:r>
        <w:rPr>
          <w:spacing w:val="-11"/>
          <w:w w:val="105"/>
          <w:sz w:val="23"/>
        </w:rPr>
        <w:t xml:space="preserve"> </w:t>
      </w:r>
      <w:r>
        <w:rPr>
          <w:w w:val="105"/>
          <w:sz w:val="23"/>
        </w:rPr>
        <w:t>techniques</w:t>
      </w:r>
      <w:r>
        <w:rPr>
          <w:spacing w:val="-13"/>
          <w:w w:val="105"/>
          <w:sz w:val="23"/>
        </w:rPr>
        <w:t xml:space="preserve"> </w:t>
      </w:r>
      <w:r>
        <w:rPr>
          <w:w w:val="105"/>
          <w:sz w:val="23"/>
        </w:rPr>
        <w:t>of</w:t>
      </w:r>
      <w:r>
        <w:rPr>
          <w:spacing w:val="-15"/>
          <w:w w:val="105"/>
          <w:sz w:val="23"/>
        </w:rPr>
        <w:t xml:space="preserve"> </w:t>
      </w:r>
      <w:r>
        <w:rPr>
          <w:spacing w:val="-3"/>
          <w:w w:val="105"/>
          <w:sz w:val="23"/>
        </w:rPr>
        <w:t>calibration</w:t>
      </w:r>
      <w:r>
        <w:rPr>
          <w:spacing w:val="-15"/>
          <w:w w:val="105"/>
          <w:sz w:val="23"/>
        </w:rPr>
        <w:t xml:space="preserve"> </w:t>
      </w:r>
      <w:r>
        <w:rPr>
          <w:w w:val="105"/>
          <w:sz w:val="23"/>
        </w:rPr>
        <w:t>of</w:t>
      </w:r>
      <w:r w:rsidR="00AE1CB0">
        <w:rPr>
          <w:w w:val="105"/>
          <w:sz w:val="23"/>
        </w:rPr>
        <w:t xml:space="preserve"> </w:t>
      </w:r>
      <w:r>
        <w:rPr>
          <w:w w:val="105"/>
          <w:sz w:val="23"/>
        </w:rPr>
        <w:t>Measuring</w:t>
      </w:r>
      <w:r>
        <w:rPr>
          <w:spacing w:val="-11"/>
          <w:w w:val="105"/>
          <w:sz w:val="23"/>
        </w:rPr>
        <w:t xml:space="preserve"> </w:t>
      </w:r>
      <w:r>
        <w:rPr>
          <w:spacing w:val="-3"/>
          <w:w w:val="105"/>
          <w:sz w:val="23"/>
        </w:rPr>
        <w:t>Instruments.</w:t>
      </w:r>
    </w:p>
    <w:p w:rsidR="00B141CF" w:rsidRDefault="009F45E6">
      <w:pPr>
        <w:pStyle w:val="ListParagraph"/>
        <w:numPr>
          <w:ilvl w:val="1"/>
          <w:numId w:val="105"/>
        </w:numPr>
        <w:tabs>
          <w:tab w:val="left" w:pos="2592"/>
          <w:tab w:val="left" w:pos="2593"/>
        </w:tabs>
        <w:spacing w:before="10"/>
        <w:rPr>
          <w:sz w:val="23"/>
        </w:rPr>
      </w:pPr>
      <w:r>
        <w:rPr>
          <w:w w:val="105"/>
          <w:sz w:val="23"/>
        </w:rPr>
        <w:t>Describe</w:t>
      </w:r>
      <w:r>
        <w:rPr>
          <w:spacing w:val="-14"/>
          <w:w w:val="105"/>
          <w:sz w:val="23"/>
        </w:rPr>
        <w:t xml:space="preserve"> </w:t>
      </w:r>
      <w:r>
        <w:rPr>
          <w:w w:val="105"/>
          <w:sz w:val="23"/>
        </w:rPr>
        <w:t>the</w:t>
      </w:r>
      <w:r>
        <w:rPr>
          <w:spacing w:val="-15"/>
          <w:w w:val="105"/>
          <w:sz w:val="23"/>
        </w:rPr>
        <w:t xml:space="preserve"> </w:t>
      </w:r>
      <w:r>
        <w:rPr>
          <w:w w:val="105"/>
          <w:sz w:val="23"/>
        </w:rPr>
        <w:t>report</w:t>
      </w:r>
      <w:r>
        <w:rPr>
          <w:spacing w:val="-16"/>
          <w:w w:val="105"/>
          <w:sz w:val="23"/>
        </w:rPr>
        <w:t xml:space="preserve"> </w:t>
      </w:r>
      <w:r>
        <w:rPr>
          <w:w w:val="105"/>
          <w:sz w:val="23"/>
        </w:rPr>
        <w:t>of</w:t>
      </w:r>
      <w:r>
        <w:rPr>
          <w:spacing w:val="-16"/>
          <w:w w:val="105"/>
          <w:sz w:val="23"/>
        </w:rPr>
        <w:t xml:space="preserve"> </w:t>
      </w:r>
      <w:r>
        <w:rPr>
          <w:spacing w:val="-3"/>
          <w:w w:val="105"/>
          <w:sz w:val="23"/>
        </w:rPr>
        <w:t>calibration</w:t>
      </w:r>
      <w:r>
        <w:rPr>
          <w:spacing w:val="-13"/>
          <w:w w:val="105"/>
          <w:sz w:val="23"/>
        </w:rPr>
        <w:t xml:space="preserve"> </w:t>
      </w:r>
      <w:r>
        <w:rPr>
          <w:w w:val="105"/>
          <w:sz w:val="23"/>
        </w:rPr>
        <w:t>of</w:t>
      </w:r>
      <w:r>
        <w:rPr>
          <w:spacing w:val="-16"/>
          <w:w w:val="105"/>
          <w:sz w:val="23"/>
        </w:rPr>
        <w:t xml:space="preserve"> </w:t>
      </w:r>
      <w:r>
        <w:rPr>
          <w:w w:val="105"/>
          <w:sz w:val="23"/>
        </w:rPr>
        <w:t>Measuring</w:t>
      </w:r>
      <w:r>
        <w:rPr>
          <w:spacing w:val="-34"/>
          <w:w w:val="105"/>
          <w:sz w:val="23"/>
        </w:rPr>
        <w:t xml:space="preserve"> </w:t>
      </w:r>
      <w:r>
        <w:rPr>
          <w:spacing w:val="-3"/>
          <w:w w:val="105"/>
          <w:sz w:val="23"/>
        </w:rPr>
        <w:t>Instruments.</w:t>
      </w:r>
    </w:p>
    <w:p w:rsidR="00B141CF" w:rsidRDefault="009F45E6">
      <w:pPr>
        <w:pStyle w:val="ListParagraph"/>
        <w:numPr>
          <w:ilvl w:val="1"/>
          <w:numId w:val="105"/>
        </w:numPr>
        <w:tabs>
          <w:tab w:val="left" w:pos="2592"/>
          <w:tab w:val="left" w:pos="2593"/>
        </w:tabs>
        <w:spacing w:before="16" w:line="247" w:lineRule="auto"/>
        <w:ind w:right="318"/>
        <w:rPr>
          <w:sz w:val="23"/>
        </w:rPr>
      </w:pPr>
      <w:r>
        <w:rPr>
          <w:w w:val="105"/>
          <w:sz w:val="23"/>
        </w:rPr>
        <w:t>Explain</w:t>
      </w:r>
      <w:r>
        <w:rPr>
          <w:spacing w:val="-11"/>
          <w:w w:val="105"/>
          <w:sz w:val="23"/>
        </w:rPr>
        <w:t xml:space="preserve"> </w:t>
      </w:r>
      <w:r>
        <w:rPr>
          <w:w w:val="105"/>
          <w:sz w:val="23"/>
        </w:rPr>
        <w:t>the</w:t>
      </w:r>
      <w:r>
        <w:rPr>
          <w:spacing w:val="-10"/>
          <w:w w:val="105"/>
          <w:sz w:val="23"/>
        </w:rPr>
        <w:t xml:space="preserve"> </w:t>
      </w:r>
      <w:r>
        <w:rPr>
          <w:w w:val="105"/>
          <w:sz w:val="23"/>
        </w:rPr>
        <w:t>common</w:t>
      </w:r>
      <w:r>
        <w:rPr>
          <w:spacing w:val="-9"/>
          <w:w w:val="105"/>
          <w:sz w:val="23"/>
        </w:rPr>
        <w:t xml:space="preserve"> </w:t>
      </w:r>
      <w:r>
        <w:rPr>
          <w:w w:val="105"/>
          <w:sz w:val="23"/>
        </w:rPr>
        <w:t>faults</w:t>
      </w:r>
      <w:r>
        <w:rPr>
          <w:spacing w:val="-13"/>
          <w:w w:val="105"/>
          <w:sz w:val="23"/>
        </w:rPr>
        <w:t xml:space="preserve"> </w:t>
      </w:r>
      <w:r>
        <w:rPr>
          <w:w w:val="105"/>
          <w:sz w:val="23"/>
        </w:rPr>
        <w:t>in</w:t>
      </w:r>
      <w:r>
        <w:rPr>
          <w:spacing w:val="-10"/>
          <w:w w:val="105"/>
          <w:sz w:val="23"/>
        </w:rPr>
        <w:t xml:space="preserve"> </w:t>
      </w:r>
      <w:r>
        <w:rPr>
          <w:spacing w:val="-3"/>
          <w:w w:val="105"/>
          <w:sz w:val="23"/>
        </w:rPr>
        <w:t>Digital</w:t>
      </w:r>
      <w:r>
        <w:rPr>
          <w:spacing w:val="-15"/>
          <w:w w:val="105"/>
          <w:sz w:val="23"/>
        </w:rPr>
        <w:t xml:space="preserve"> </w:t>
      </w:r>
      <w:r>
        <w:rPr>
          <w:spacing w:val="-3"/>
          <w:w w:val="105"/>
          <w:sz w:val="23"/>
        </w:rPr>
        <w:t>Instruments</w:t>
      </w:r>
      <w:r>
        <w:rPr>
          <w:spacing w:val="-9"/>
          <w:w w:val="105"/>
          <w:sz w:val="23"/>
        </w:rPr>
        <w:t xml:space="preserve"> </w:t>
      </w:r>
      <w:r>
        <w:rPr>
          <w:w w:val="105"/>
          <w:sz w:val="23"/>
        </w:rPr>
        <w:t>with</w:t>
      </w:r>
      <w:r>
        <w:rPr>
          <w:spacing w:val="-11"/>
          <w:w w:val="105"/>
          <w:sz w:val="23"/>
        </w:rPr>
        <w:t xml:space="preserve"> </w:t>
      </w:r>
      <w:r>
        <w:rPr>
          <w:w w:val="105"/>
          <w:sz w:val="23"/>
        </w:rPr>
        <w:t>their</w:t>
      </w:r>
      <w:r>
        <w:rPr>
          <w:spacing w:val="-13"/>
          <w:w w:val="105"/>
          <w:sz w:val="23"/>
        </w:rPr>
        <w:t xml:space="preserve"> </w:t>
      </w:r>
      <w:r>
        <w:rPr>
          <w:w w:val="105"/>
          <w:sz w:val="23"/>
        </w:rPr>
        <w:t>symptoms,</w:t>
      </w:r>
      <w:r>
        <w:rPr>
          <w:spacing w:val="-12"/>
          <w:w w:val="105"/>
          <w:sz w:val="23"/>
        </w:rPr>
        <w:t xml:space="preserve"> </w:t>
      </w:r>
      <w:r>
        <w:rPr>
          <w:w w:val="105"/>
          <w:sz w:val="23"/>
        </w:rPr>
        <w:t>causes and</w:t>
      </w:r>
      <w:r>
        <w:rPr>
          <w:spacing w:val="-8"/>
          <w:w w:val="105"/>
          <w:sz w:val="23"/>
        </w:rPr>
        <w:t xml:space="preserve"> </w:t>
      </w:r>
      <w:r>
        <w:rPr>
          <w:w w:val="105"/>
          <w:sz w:val="23"/>
        </w:rPr>
        <w:t>remedies.</w:t>
      </w:r>
    </w:p>
    <w:p w:rsidR="00B141CF" w:rsidRDefault="00B141CF">
      <w:pPr>
        <w:pStyle w:val="BodyText"/>
        <w:spacing w:before="0"/>
        <w:ind w:left="0" w:firstLine="0"/>
        <w:rPr>
          <w:sz w:val="24"/>
        </w:rPr>
      </w:pPr>
    </w:p>
    <w:p w:rsidR="00B141CF" w:rsidRDefault="009F45E6">
      <w:pPr>
        <w:pStyle w:val="Heading1"/>
        <w:numPr>
          <w:ilvl w:val="0"/>
          <w:numId w:val="105"/>
        </w:numPr>
        <w:tabs>
          <w:tab w:val="left" w:pos="1151"/>
          <w:tab w:val="left" w:pos="1152"/>
        </w:tabs>
      </w:pPr>
      <w:r>
        <w:rPr>
          <w:w w:val="105"/>
        </w:rPr>
        <w:t>Understand</w:t>
      </w:r>
      <w:r>
        <w:rPr>
          <w:spacing w:val="-11"/>
          <w:w w:val="105"/>
        </w:rPr>
        <w:t xml:space="preserve"> </w:t>
      </w:r>
      <w:r>
        <w:rPr>
          <w:w w:val="105"/>
        </w:rPr>
        <w:t>the</w:t>
      </w:r>
      <w:r>
        <w:rPr>
          <w:spacing w:val="-7"/>
          <w:w w:val="105"/>
        </w:rPr>
        <w:t xml:space="preserve"> </w:t>
      </w:r>
      <w:r>
        <w:rPr>
          <w:w w:val="105"/>
        </w:rPr>
        <w:t>need,</w:t>
      </w:r>
      <w:r>
        <w:rPr>
          <w:spacing w:val="-19"/>
          <w:w w:val="105"/>
        </w:rPr>
        <w:t xml:space="preserve"> </w:t>
      </w:r>
      <w:r>
        <w:rPr>
          <w:w w:val="105"/>
        </w:rPr>
        <w:t>architecture</w:t>
      </w:r>
      <w:r>
        <w:rPr>
          <w:spacing w:val="-12"/>
          <w:w w:val="105"/>
        </w:rPr>
        <w:t xml:space="preserve"> </w:t>
      </w:r>
      <w:r>
        <w:rPr>
          <w:w w:val="105"/>
        </w:rPr>
        <w:t>and</w:t>
      </w:r>
      <w:r>
        <w:rPr>
          <w:spacing w:val="-11"/>
          <w:w w:val="105"/>
        </w:rPr>
        <w:t xml:space="preserve"> </w:t>
      </w:r>
      <w:r>
        <w:rPr>
          <w:w w:val="105"/>
        </w:rPr>
        <w:t>applications</w:t>
      </w:r>
      <w:r>
        <w:rPr>
          <w:spacing w:val="-7"/>
          <w:w w:val="105"/>
        </w:rPr>
        <w:t xml:space="preserve"> </w:t>
      </w:r>
      <w:r>
        <w:rPr>
          <w:w w:val="105"/>
        </w:rPr>
        <w:t>of</w:t>
      </w:r>
      <w:r>
        <w:rPr>
          <w:spacing w:val="-10"/>
          <w:w w:val="105"/>
        </w:rPr>
        <w:t xml:space="preserve"> </w:t>
      </w:r>
      <w:r>
        <w:rPr>
          <w:w w:val="105"/>
        </w:rPr>
        <w:t>Virtual</w:t>
      </w:r>
      <w:r>
        <w:rPr>
          <w:spacing w:val="28"/>
          <w:w w:val="105"/>
        </w:rPr>
        <w:t xml:space="preserve"> </w:t>
      </w:r>
      <w:r>
        <w:rPr>
          <w:spacing w:val="-3"/>
          <w:w w:val="105"/>
        </w:rPr>
        <w:t>Instrumentations.</w:t>
      </w:r>
    </w:p>
    <w:p w:rsidR="00B141CF" w:rsidRDefault="009F45E6">
      <w:pPr>
        <w:pStyle w:val="ListParagraph"/>
        <w:numPr>
          <w:ilvl w:val="1"/>
          <w:numId w:val="105"/>
        </w:numPr>
        <w:tabs>
          <w:tab w:val="left" w:pos="2592"/>
          <w:tab w:val="left" w:pos="2593"/>
        </w:tabs>
        <w:spacing w:before="17"/>
        <w:rPr>
          <w:sz w:val="23"/>
        </w:rPr>
      </w:pPr>
      <w:r>
        <w:rPr>
          <w:w w:val="105"/>
          <w:sz w:val="23"/>
        </w:rPr>
        <w:t>Describe the need of Virtual</w:t>
      </w:r>
      <w:r>
        <w:rPr>
          <w:spacing w:val="-33"/>
          <w:w w:val="105"/>
          <w:sz w:val="23"/>
        </w:rPr>
        <w:t xml:space="preserve"> </w:t>
      </w:r>
      <w:r>
        <w:rPr>
          <w:spacing w:val="-3"/>
          <w:w w:val="105"/>
          <w:sz w:val="23"/>
        </w:rPr>
        <w:t>Instrumentation.</w:t>
      </w:r>
    </w:p>
    <w:p w:rsidR="00B141CF" w:rsidRDefault="009F45E6">
      <w:pPr>
        <w:pStyle w:val="ListParagraph"/>
        <w:numPr>
          <w:ilvl w:val="1"/>
          <w:numId w:val="105"/>
        </w:numPr>
        <w:tabs>
          <w:tab w:val="left" w:pos="2592"/>
          <w:tab w:val="left" w:pos="2593"/>
        </w:tabs>
        <w:spacing w:before="16"/>
        <w:rPr>
          <w:sz w:val="23"/>
        </w:rPr>
      </w:pPr>
      <w:r>
        <w:rPr>
          <w:w w:val="105"/>
          <w:sz w:val="23"/>
        </w:rPr>
        <w:t xml:space="preserve">Discuss </w:t>
      </w:r>
      <w:r>
        <w:rPr>
          <w:spacing w:val="-3"/>
          <w:w w:val="105"/>
          <w:sz w:val="23"/>
        </w:rPr>
        <w:t xml:space="preserve">architecture </w:t>
      </w:r>
      <w:r>
        <w:rPr>
          <w:w w:val="105"/>
          <w:sz w:val="23"/>
        </w:rPr>
        <w:t xml:space="preserve">of </w:t>
      </w:r>
      <w:r>
        <w:rPr>
          <w:spacing w:val="-3"/>
          <w:w w:val="105"/>
          <w:sz w:val="23"/>
        </w:rPr>
        <w:t>Virtual</w:t>
      </w:r>
      <w:r>
        <w:rPr>
          <w:spacing w:val="-23"/>
          <w:w w:val="105"/>
          <w:sz w:val="23"/>
        </w:rPr>
        <w:t xml:space="preserve"> </w:t>
      </w:r>
      <w:r>
        <w:rPr>
          <w:w w:val="105"/>
          <w:sz w:val="23"/>
        </w:rPr>
        <w:t>Instrument.</w:t>
      </w:r>
    </w:p>
    <w:p w:rsidR="00B141CF" w:rsidRDefault="009F45E6">
      <w:pPr>
        <w:pStyle w:val="ListParagraph"/>
        <w:numPr>
          <w:ilvl w:val="1"/>
          <w:numId w:val="105"/>
        </w:numPr>
        <w:tabs>
          <w:tab w:val="left" w:pos="2592"/>
          <w:tab w:val="left" w:pos="2593"/>
        </w:tabs>
        <w:rPr>
          <w:sz w:val="23"/>
        </w:rPr>
      </w:pPr>
      <w:r>
        <w:rPr>
          <w:w w:val="105"/>
          <w:sz w:val="23"/>
        </w:rPr>
        <w:t xml:space="preserve">Discuss sensor, </w:t>
      </w:r>
      <w:r>
        <w:rPr>
          <w:spacing w:val="-3"/>
          <w:w w:val="105"/>
          <w:sz w:val="23"/>
        </w:rPr>
        <w:t xml:space="preserve">computing </w:t>
      </w:r>
      <w:r>
        <w:rPr>
          <w:w w:val="105"/>
          <w:sz w:val="23"/>
        </w:rPr>
        <w:t xml:space="preserve">and </w:t>
      </w:r>
      <w:r>
        <w:rPr>
          <w:spacing w:val="-3"/>
          <w:w w:val="105"/>
          <w:sz w:val="23"/>
        </w:rPr>
        <w:t>processing</w:t>
      </w:r>
      <w:r>
        <w:rPr>
          <w:spacing w:val="-34"/>
          <w:w w:val="105"/>
          <w:sz w:val="23"/>
        </w:rPr>
        <w:t xml:space="preserve"> </w:t>
      </w:r>
      <w:r>
        <w:rPr>
          <w:w w:val="105"/>
          <w:sz w:val="23"/>
        </w:rPr>
        <w:t>modules.</w:t>
      </w:r>
    </w:p>
    <w:p w:rsidR="00B141CF" w:rsidRDefault="009F45E6">
      <w:pPr>
        <w:pStyle w:val="ListParagraph"/>
        <w:numPr>
          <w:ilvl w:val="1"/>
          <w:numId w:val="105"/>
        </w:numPr>
        <w:tabs>
          <w:tab w:val="left" w:pos="2592"/>
          <w:tab w:val="left" w:pos="2593"/>
        </w:tabs>
        <w:spacing w:before="10"/>
        <w:rPr>
          <w:sz w:val="23"/>
        </w:rPr>
      </w:pPr>
      <w:r>
        <w:rPr>
          <w:w w:val="105"/>
          <w:sz w:val="23"/>
        </w:rPr>
        <w:t xml:space="preserve">Describe </w:t>
      </w:r>
      <w:r>
        <w:rPr>
          <w:spacing w:val="-3"/>
          <w:w w:val="105"/>
          <w:sz w:val="23"/>
        </w:rPr>
        <w:t xml:space="preserve">applications </w:t>
      </w:r>
      <w:r>
        <w:rPr>
          <w:w w:val="105"/>
          <w:sz w:val="23"/>
        </w:rPr>
        <w:t>of Virtual</w:t>
      </w:r>
      <w:r>
        <w:rPr>
          <w:spacing w:val="-24"/>
          <w:w w:val="105"/>
          <w:sz w:val="23"/>
        </w:rPr>
        <w:t xml:space="preserve"> </w:t>
      </w:r>
      <w:r>
        <w:rPr>
          <w:spacing w:val="-3"/>
          <w:w w:val="105"/>
          <w:sz w:val="23"/>
        </w:rPr>
        <w:t>Instrumentations.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2592"/>
        </w:tabs>
        <w:spacing w:before="84"/>
        <w:ind w:left="488" w:firstLine="0"/>
      </w:pPr>
      <w:r>
        <w:rPr>
          <w:w w:val="105"/>
        </w:rPr>
        <w:lastRenderedPageBreak/>
        <w:t>El.TR.</w:t>
      </w:r>
      <w:r>
        <w:rPr>
          <w:spacing w:val="-9"/>
          <w:w w:val="105"/>
        </w:rPr>
        <w:t xml:space="preserve"> </w:t>
      </w:r>
      <w:r>
        <w:rPr>
          <w:w w:val="105"/>
        </w:rPr>
        <w:t>233</w:t>
      </w:r>
      <w:r>
        <w:rPr>
          <w:w w:val="105"/>
        </w:rPr>
        <w:tab/>
        <w:t>ELECTRICAL INSTRUMENTS &amp;</w:t>
      </w:r>
      <w:r>
        <w:rPr>
          <w:spacing w:val="-20"/>
          <w:w w:val="105"/>
        </w:rPr>
        <w:t xml:space="preserve"> </w:t>
      </w:r>
      <w:r>
        <w:rPr>
          <w:w w:val="105"/>
        </w:rPr>
        <w:t>MEASUREMENTS</w:t>
      </w:r>
    </w:p>
    <w:p w:rsidR="00B141CF" w:rsidRDefault="00B141CF">
      <w:pPr>
        <w:pStyle w:val="BodyText"/>
        <w:spacing w:before="11"/>
        <w:ind w:left="0" w:firstLine="0"/>
        <w:rPr>
          <w:b/>
        </w:rPr>
      </w:pPr>
    </w:p>
    <w:p w:rsidR="00B141CF" w:rsidRDefault="009F45E6">
      <w:pPr>
        <w:tabs>
          <w:tab w:val="left" w:pos="9242"/>
        </w:tabs>
        <w:ind w:left="431"/>
        <w:rPr>
          <w:b/>
          <w:sz w:val="23"/>
        </w:rPr>
      </w:pPr>
      <w:r>
        <w:rPr>
          <w:b/>
          <w:w w:val="105"/>
          <w:sz w:val="23"/>
        </w:rPr>
        <w:t>LIST</w:t>
      </w:r>
      <w:r>
        <w:rPr>
          <w:b/>
          <w:spacing w:val="-17"/>
          <w:w w:val="105"/>
          <w:sz w:val="23"/>
        </w:rPr>
        <w:t xml:space="preserve"> </w:t>
      </w:r>
      <w:r>
        <w:rPr>
          <w:b/>
          <w:w w:val="105"/>
          <w:sz w:val="23"/>
        </w:rPr>
        <w:t>OF</w:t>
      </w:r>
      <w:r>
        <w:rPr>
          <w:b/>
          <w:spacing w:val="-19"/>
          <w:w w:val="105"/>
          <w:sz w:val="23"/>
        </w:rPr>
        <w:t xml:space="preserve"> </w:t>
      </w:r>
      <w:r>
        <w:rPr>
          <w:b/>
          <w:w w:val="105"/>
          <w:sz w:val="23"/>
        </w:rPr>
        <w:t>PRACTICAL</w:t>
      </w:r>
      <w:r>
        <w:rPr>
          <w:w w:val="105"/>
          <w:sz w:val="23"/>
        </w:rPr>
        <w:t>:</w:t>
      </w:r>
      <w:r>
        <w:rPr>
          <w:w w:val="105"/>
          <w:sz w:val="23"/>
        </w:rPr>
        <w:tab/>
      </w:r>
      <w:r>
        <w:rPr>
          <w:b/>
          <w:w w:val="105"/>
          <w:sz w:val="23"/>
        </w:rPr>
        <w:t>96</w:t>
      </w:r>
      <w:r>
        <w:rPr>
          <w:b/>
          <w:spacing w:val="-5"/>
          <w:w w:val="105"/>
          <w:sz w:val="23"/>
        </w:rPr>
        <w:t xml:space="preserve"> </w:t>
      </w:r>
      <w:r>
        <w:rPr>
          <w:b/>
          <w:w w:val="105"/>
          <w:sz w:val="23"/>
        </w:rPr>
        <w:t>Hours.</w:t>
      </w:r>
    </w:p>
    <w:p w:rsidR="00B141CF" w:rsidRDefault="00B141CF">
      <w:pPr>
        <w:pStyle w:val="BodyText"/>
        <w:ind w:left="0" w:firstLine="0"/>
        <w:rPr>
          <w:b/>
          <w:sz w:val="37"/>
        </w:rPr>
      </w:pPr>
    </w:p>
    <w:p w:rsidR="00B141CF" w:rsidRDefault="009F45E6">
      <w:pPr>
        <w:pStyle w:val="ListParagraph"/>
        <w:numPr>
          <w:ilvl w:val="0"/>
          <w:numId w:val="133"/>
        </w:numPr>
        <w:tabs>
          <w:tab w:val="left" w:pos="1151"/>
          <w:tab w:val="left" w:pos="1152"/>
        </w:tabs>
        <w:spacing w:before="0"/>
        <w:rPr>
          <w:sz w:val="23"/>
        </w:rPr>
      </w:pPr>
      <w:r>
        <w:rPr>
          <w:w w:val="105"/>
          <w:sz w:val="23"/>
        </w:rPr>
        <w:t xml:space="preserve">Study the </w:t>
      </w:r>
      <w:r>
        <w:rPr>
          <w:spacing w:val="-3"/>
          <w:w w:val="105"/>
          <w:sz w:val="23"/>
        </w:rPr>
        <w:t xml:space="preserve">construction </w:t>
      </w:r>
      <w:r>
        <w:rPr>
          <w:w w:val="105"/>
          <w:sz w:val="23"/>
        </w:rPr>
        <w:t>of permanent magnet moving</w:t>
      </w:r>
      <w:r>
        <w:rPr>
          <w:spacing w:val="-26"/>
          <w:w w:val="105"/>
          <w:sz w:val="23"/>
        </w:rPr>
        <w:t xml:space="preserve"> </w:t>
      </w:r>
      <w:r>
        <w:rPr>
          <w:spacing w:val="2"/>
          <w:w w:val="105"/>
          <w:sz w:val="23"/>
        </w:rPr>
        <w:t>coil</w:t>
      </w:r>
      <w:r w:rsidR="00AE1CB0">
        <w:rPr>
          <w:spacing w:val="2"/>
          <w:w w:val="105"/>
          <w:sz w:val="23"/>
        </w:rPr>
        <w:t xml:space="preserve"> </w:t>
      </w:r>
      <w:r>
        <w:rPr>
          <w:spacing w:val="2"/>
          <w:w w:val="105"/>
          <w:sz w:val="23"/>
        </w:rPr>
        <w:t>meter.</w:t>
      </w:r>
    </w:p>
    <w:p w:rsidR="00B141CF" w:rsidRDefault="009F45E6">
      <w:pPr>
        <w:pStyle w:val="ListParagraph"/>
        <w:numPr>
          <w:ilvl w:val="0"/>
          <w:numId w:val="133"/>
        </w:numPr>
        <w:tabs>
          <w:tab w:val="left" w:pos="1151"/>
          <w:tab w:val="left" w:pos="1152"/>
        </w:tabs>
        <w:spacing w:before="146"/>
        <w:rPr>
          <w:sz w:val="23"/>
        </w:rPr>
      </w:pPr>
      <w:r>
        <w:rPr>
          <w:w w:val="105"/>
          <w:sz w:val="23"/>
        </w:rPr>
        <w:t>Conversion</w:t>
      </w:r>
      <w:r>
        <w:rPr>
          <w:spacing w:val="-7"/>
          <w:w w:val="105"/>
          <w:sz w:val="23"/>
        </w:rPr>
        <w:t xml:space="preserve"> </w:t>
      </w:r>
      <w:r>
        <w:rPr>
          <w:w w:val="105"/>
          <w:sz w:val="23"/>
        </w:rPr>
        <w:t>of</w:t>
      </w:r>
      <w:r>
        <w:rPr>
          <w:spacing w:val="-12"/>
          <w:w w:val="105"/>
          <w:sz w:val="23"/>
        </w:rPr>
        <w:t xml:space="preserve"> </w:t>
      </w:r>
      <w:r>
        <w:rPr>
          <w:w w:val="105"/>
          <w:sz w:val="23"/>
        </w:rPr>
        <w:t>micrometer</w:t>
      </w:r>
      <w:r>
        <w:rPr>
          <w:spacing w:val="-11"/>
          <w:w w:val="105"/>
          <w:sz w:val="23"/>
        </w:rPr>
        <w:t xml:space="preserve"> </w:t>
      </w:r>
      <w:r>
        <w:rPr>
          <w:w w:val="105"/>
          <w:sz w:val="23"/>
        </w:rPr>
        <w:t>to</w:t>
      </w:r>
      <w:r>
        <w:rPr>
          <w:spacing w:val="-9"/>
          <w:w w:val="105"/>
          <w:sz w:val="23"/>
        </w:rPr>
        <w:t xml:space="preserve"> </w:t>
      </w:r>
      <w:r>
        <w:rPr>
          <w:w w:val="105"/>
          <w:sz w:val="23"/>
        </w:rPr>
        <w:t>milli</w:t>
      </w:r>
      <w:r w:rsidR="00AE1CB0">
        <w:rPr>
          <w:w w:val="105"/>
          <w:sz w:val="23"/>
        </w:rPr>
        <w:t xml:space="preserve"> </w:t>
      </w:r>
      <w:r>
        <w:rPr>
          <w:w w:val="105"/>
          <w:sz w:val="23"/>
        </w:rPr>
        <w:t>ammeter</w:t>
      </w:r>
      <w:r>
        <w:rPr>
          <w:spacing w:val="-11"/>
          <w:w w:val="105"/>
          <w:sz w:val="23"/>
        </w:rPr>
        <w:t xml:space="preserve"> </w:t>
      </w:r>
      <w:r>
        <w:rPr>
          <w:w w:val="105"/>
          <w:sz w:val="23"/>
        </w:rPr>
        <w:t>and</w:t>
      </w:r>
      <w:r>
        <w:rPr>
          <w:spacing w:val="-7"/>
          <w:w w:val="105"/>
          <w:sz w:val="23"/>
        </w:rPr>
        <w:t xml:space="preserve"> </w:t>
      </w:r>
      <w:r>
        <w:rPr>
          <w:w w:val="105"/>
          <w:sz w:val="23"/>
        </w:rPr>
        <w:t>ammeter</w:t>
      </w:r>
      <w:r>
        <w:rPr>
          <w:spacing w:val="-11"/>
          <w:w w:val="105"/>
          <w:sz w:val="23"/>
        </w:rPr>
        <w:t xml:space="preserve"> </w:t>
      </w:r>
      <w:r>
        <w:rPr>
          <w:w w:val="105"/>
          <w:sz w:val="23"/>
        </w:rPr>
        <w:t>using</w:t>
      </w:r>
      <w:r>
        <w:rPr>
          <w:spacing w:val="-9"/>
          <w:w w:val="105"/>
          <w:sz w:val="23"/>
        </w:rPr>
        <w:t xml:space="preserve"> </w:t>
      </w:r>
      <w:r>
        <w:rPr>
          <w:w w:val="105"/>
          <w:sz w:val="23"/>
        </w:rPr>
        <w:t>shunts.</w:t>
      </w:r>
    </w:p>
    <w:p w:rsidR="00B141CF" w:rsidRDefault="009F45E6">
      <w:pPr>
        <w:pStyle w:val="ListParagraph"/>
        <w:numPr>
          <w:ilvl w:val="0"/>
          <w:numId w:val="133"/>
        </w:numPr>
        <w:tabs>
          <w:tab w:val="left" w:pos="1151"/>
          <w:tab w:val="left" w:pos="1152"/>
        </w:tabs>
        <w:spacing w:before="153"/>
        <w:rPr>
          <w:sz w:val="23"/>
        </w:rPr>
      </w:pPr>
      <w:r>
        <w:rPr>
          <w:w w:val="105"/>
          <w:sz w:val="23"/>
        </w:rPr>
        <w:t>Conversion of ammeter into voltmeter using</w:t>
      </w:r>
      <w:r>
        <w:rPr>
          <w:spacing w:val="-29"/>
          <w:w w:val="105"/>
          <w:sz w:val="23"/>
        </w:rPr>
        <w:t xml:space="preserve"> </w:t>
      </w:r>
      <w:r>
        <w:rPr>
          <w:w w:val="105"/>
          <w:sz w:val="23"/>
        </w:rPr>
        <w:t>multiplier</w:t>
      </w:r>
      <w:r w:rsidR="00AE1CB0">
        <w:rPr>
          <w:w w:val="105"/>
          <w:sz w:val="23"/>
        </w:rPr>
        <w:t xml:space="preserve"> </w:t>
      </w:r>
      <w:r>
        <w:rPr>
          <w:w w:val="105"/>
          <w:sz w:val="23"/>
        </w:rPr>
        <w:t>resistance.</w:t>
      </w:r>
    </w:p>
    <w:p w:rsidR="00B141CF" w:rsidRDefault="009F45E6">
      <w:pPr>
        <w:pStyle w:val="ListParagraph"/>
        <w:numPr>
          <w:ilvl w:val="0"/>
          <w:numId w:val="133"/>
        </w:numPr>
        <w:tabs>
          <w:tab w:val="left" w:pos="1151"/>
          <w:tab w:val="left" w:pos="1152"/>
        </w:tabs>
        <w:spacing w:before="146"/>
        <w:rPr>
          <w:sz w:val="23"/>
        </w:rPr>
      </w:pPr>
      <w:r>
        <w:rPr>
          <w:w w:val="105"/>
          <w:sz w:val="23"/>
        </w:rPr>
        <w:t>Conversion of ammeter into</w:t>
      </w:r>
      <w:r>
        <w:rPr>
          <w:spacing w:val="-33"/>
          <w:w w:val="105"/>
          <w:sz w:val="23"/>
        </w:rPr>
        <w:t xml:space="preserve"> </w:t>
      </w:r>
      <w:r>
        <w:rPr>
          <w:w w:val="105"/>
          <w:sz w:val="23"/>
        </w:rPr>
        <w:t>ohmmeter.</w:t>
      </w:r>
    </w:p>
    <w:p w:rsidR="00B141CF" w:rsidRDefault="009F45E6">
      <w:pPr>
        <w:pStyle w:val="ListParagraph"/>
        <w:numPr>
          <w:ilvl w:val="0"/>
          <w:numId w:val="133"/>
        </w:numPr>
        <w:tabs>
          <w:tab w:val="left" w:pos="1151"/>
          <w:tab w:val="left" w:pos="1152"/>
        </w:tabs>
        <w:spacing w:before="154"/>
        <w:rPr>
          <w:sz w:val="23"/>
        </w:rPr>
      </w:pPr>
      <w:r>
        <w:rPr>
          <w:w w:val="105"/>
          <w:sz w:val="23"/>
        </w:rPr>
        <w:t>Study and use of transistor</w:t>
      </w:r>
      <w:r>
        <w:rPr>
          <w:spacing w:val="-35"/>
          <w:w w:val="105"/>
          <w:sz w:val="23"/>
        </w:rPr>
        <w:t xml:space="preserve"> </w:t>
      </w:r>
      <w:r>
        <w:rPr>
          <w:w w:val="105"/>
          <w:sz w:val="23"/>
        </w:rPr>
        <w:t>voltmeter.</w:t>
      </w:r>
    </w:p>
    <w:p w:rsidR="00B141CF" w:rsidRDefault="009F45E6">
      <w:pPr>
        <w:pStyle w:val="ListParagraph"/>
        <w:numPr>
          <w:ilvl w:val="0"/>
          <w:numId w:val="133"/>
        </w:numPr>
        <w:tabs>
          <w:tab w:val="left" w:pos="1151"/>
          <w:tab w:val="left" w:pos="1152"/>
        </w:tabs>
        <w:spacing w:before="146"/>
        <w:rPr>
          <w:sz w:val="23"/>
        </w:rPr>
      </w:pPr>
      <w:r>
        <w:rPr>
          <w:w w:val="105"/>
          <w:sz w:val="23"/>
        </w:rPr>
        <w:t>Study</w:t>
      </w:r>
      <w:r>
        <w:rPr>
          <w:spacing w:val="-9"/>
          <w:w w:val="105"/>
          <w:sz w:val="23"/>
        </w:rPr>
        <w:t xml:space="preserve"> </w:t>
      </w:r>
      <w:r>
        <w:rPr>
          <w:w w:val="105"/>
          <w:sz w:val="23"/>
        </w:rPr>
        <w:t>and</w:t>
      </w:r>
      <w:r>
        <w:rPr>
          <w:spacing w:val="-10"/>
          <w:w w:val="105"/>
          <w:sz w:val="23"/>
        </w:rPr>
        <w:t xml:space="preserve"> </w:t>
      </w:r>
      <w:r>
        <w:rPr>
          <w:w w:val="105"/>
          <w:sz w:val="23"/>
        </w:rPr>
        <w:t>use</w:t>
      </w:r>
      <w:r>
        <w:rPr>
          <w:spacing w:val="-10"/>
          <w:w w:val="105"/>
          <w:sz w:val="23"/>
        </w:rPr>
        <w:t xml:space="preserve"> </w:t>
      </w:r>
      <w:r>
        <w:rPr>
          <w:w w:val="105"/>
          <w:sz w:val="23"/>
        </w:rPr>
        <w:t>of</w:t>
      </w:r>
      <w:r>
        <w:rPr>
          <w:spacing w:val="-13"/>
          <w:w w:val="105"/>
          <w:sz w:val="23"/>
        </w:rPr>
        <w:t xml:space="preserve"> </w:t>
      </w:r>
      <w:r>
        <w:rPr>
          <w:w w:val="105"/>
          <w:sz w:val="23"/>
        </w:rPr>
        <w:t>transistor</w:t>
      </w:r>
      <w:r>
        <w:rPr>
          <w:spacing w:val="-12"/>
          <w:w w:val="105"/>
          <w:sz w:val="23"/>
        </w:rPr>
        <w:t xml:space="preserve"> </w:t>
      </w:r>
      <w:r>
        <w:rPr>
          <w:w w:val="105"/>
          <w:sz w:val="23"/>
        </w:rPr>
        <w:t>tester</w:t>
      </w:r>
      <w:r>
        <w:rPr>
          <w:spacing w:val="-11"/>
          <w:w w:val="105"/>
          <w:sz w:val="23"/>
        </w:rPr>
        <w:t xml:space="preserve"> </w:t>
      </w:r>
      <w:r>
        <w:rPr>
          <w:w w:val="105"/>
          <w:sz w:val="23"/>
        </w:rPr>
        <w:t>for</w:t>
      </w:r>
      <w:r>
        <w:rPr>
          <w:spacing w:val="-13"/>
          <w:w w:val="105"/>
          <w:sz w:val="23"/>
        </w:rPr>
        <w:t xml:space="preserve"> </w:t>
      </w:r>
      <w:r>
        <w:rPr>
          <w:w w:val="105"/>
          <w:sz w:val="23"/>
        </w:rPr>
        <w:t>the</w:t>
      </w:r>
      <w:r>
        <w:rPr>
          <w:spacing w:val="-10"/>
          <w:w w:val="105"/>
          <w:sz w:val="23"/>
        </w:rPr>
        <w:t xml:space="preserve"> </w:t>
      </w:r>
      <w:r>
        <w:rPr>
          <w:w w:val="105"/>
          <w:sz w:val="23"/>
        </w:rPr>
        <w:t>testing</w:t>
      </w:r>
      <w:r>
        <w:rPr>
          <w:spacing w:val="-8"/>
          <w:w w:val="105"/>
          <w:sz w:val="23"/>
        </w:rPr>
        <w:t xml:space="preserve"> </w:t>
      </w:r>
      <w:r>
        <w:rPr>
          <w:w w:val="105"/>
          <w:sz w:val="23"/>
        </w:rPr>
        <w:t>for</w:t>
      </w:r>
      <w:r>
        <w:rPr>
          <w:spacing w:val="-13"/>
          <w:w w:val="105"/>
          <w:sz w:val="23"/>
        </w:rPr>
        <w:t xml:space="preserve"> </w:t>
      </w:r>
      <w:r>
        <w:rPr>
          <w:w w:val="105"/>
          <w:sz w:val="23"/>
        </w:rPr>
        <w:t>different</w:t>
      </w:r>
      <w:r>
        <w:rPr>
          <w:spacing w:val="-13"/>
          <w:w w:val="105"/>
          <w:sz w:val="23"/>
        </w:rPr>
        <w:t xml:space="preserve"> </w:t>
      </w:r>
      <w:r>
        <w:rPr>
          <w:spacing w:val="-3"/>
          <w:w w:val="105"/>
          <w:sz w:val="23"/>
        </w:rPr>
        <w:t>semiconductor</w:t>
      </w:r>
      <w:r>
        <w:rPr>
          <w:spacing w:val="-11"/>
          <w:w w:val="105"/>
          <w:sz w:val="23"/>
        </w:rPr>
        <w:t xml:space="preserve"> </w:t>
      </w:r>
      <w:r>
        <w:rPr>
          <w:spacing w:val="-3"/>
          <w:w w:val="105"/>
          <w:sz w:val="23"/>
        </w:rPr>
        <w:t>devices.</w:t>
      </w:r>
    </w:p>
    <w:p w:rsidR="00B141CF" w:rsidRDefault="009F45E6">
      <w:pPr>
        <w:pStyle w:val="ListParagraph"/>
        <w:numPr>
          <w:ilvl w:val="0"/>
          <w:numId w:val="133"/>
        </w:numPr>
        <w:tabs>
          <w:tab w:val="left" w:pos="1151"/>
          <w:tab w:val="left" w:pos="1152"/>
        </w:tabs>
        <w:spacing w:before="153"/>
        <w:rPr>
          <w:sz w:val="23"/>
        </w:rPr>
      </w:pPr>
      <w:r>
        <w:rPr>
          <w:w w:val="105"/>
          <w:sz w:val="23"/>
        </w:rPr>
        <w:t>Study</w:t>
      </w:r>
      <w:r>
        <w:rPr>
          <w:spacing w:val="-8"/>
          <w:w w:val="105"/>
          <w:sz w:val="23"/>
        </w:rPr>
        <w:t xml:space="preserve"> </w:t>
      </w:r>
      <w:r>
        <w:rPr>
          <w:w w:val="105"/>
          <w:sz w:val="23"/>
        </w:rPr>
        <w:t>of</w:t>
      </w:r>
      <w:r>
        <w:rPr>
          <w:spacing w:val="-12"/>
          <w:w w:val="105"/>
          <w:sz w:val="23"/>
        </w:rPr>
        <w:t xml:space="preserve"> </w:t>
      </w:r>
      <w:r w:rsidR="00AE1CB0">
        <w:rPr>
          <w:w w:val="105"/>
          <w:sz w:val="23"/>
        </w:rPr>
        <w:t>Whetstone Bridge</w:t>
      </w:r>
      <w:r>
        <w:rPr>
          <w:spacing w:val="-9"/>
          <w:w w:val="105"/>
          <w:sz w:val="23"/>
        </w:rPr>
        <w:t xml:space="preserve"> </w:t>
      </w:r>
      <w:r>
        <w:rPr>
          <w:w w:val="105"/>
          <w:sz w:val="23"/>
        </w:rPr>
        <w:t>and</w:t>
      </w:r>
      <w:r>
        <w:rPr>
          <w:spacing w:val="-7"/>
          <w:w w:val="105"/>
          <w:sz w:val="23"/>
        </w:rPr>
        <w:t xml:space="preserve"> </w:t>
      </w:r>
      <w:r>
        <w:rPr>
          <w:w w:val="105"/>
          <w:sz w:val="23"/>
        </w:rPr>
        <w:t>its</w:t>
      </w:r>
      <w:r>
        <w:rPr>
          <w:spacing w:val="-11"/>
          <w:w w:val="105"/>
          <w:sz w:val="23"/>
        </w:rPr>
        <w:t xml:space="preserve"> </w:t>
      </w:r>
      <w:r>
        <w:rPr>
          <w:w w:val="105"/>
          <w:sz w:val="23"/>
        </w:rPr>
        <w:t>use</w:t>
      </w:r>
      <w:r>
        <w:rPr>
          <w:spacing w:val="-9"/>
          <w:w w:val="105"/>
          <w:sz w:val="23"/>
        </w:rPr>
        <w:t xml:space="preserve"> </w:t>
      </w:r>
      <w:r>
        <w:rPr>
          <w:w w:val="105"/>
          <w:sz w:val="23"/>
        </w:rPr>
        <w:t>to</w:t>
      </w:r>
      <w:r>
        <w:rPr>
          <w:spacing w:val="-8"/>
          <w:w w:val="105"/>
          <w:sz w:val="23"/>
        </w:rPr>
        <w:t xml:space="preserve"> </w:t>
      </w:r>
      <w:r>
        <w:rPr>
          <w:w w:val="105"/>
          <w:sz w:val="23"/>
        </w:rPr>
        <w:t>measure</w:t>
      </w:r>
      <w:r>
        <w:rPr>
          <w:spacing w:val="-8"/>
          <w:w w:val="105"/>
          <w:sz w:val="23"/>
        </w:rPr>
        <w:t xml:space="preserve"> </w:t>
      </w:r>
      <w:r>
        <w:rPr>
          <w:w w:val="105"/>
          <w:sz w:val="23"/>
        </w:rPr>
        <w:t>unknown</w:t>
      </w:r>
      <w:r>
        <w:rPr>
          <w:spacing w:val="-7"/>
          <w:w w:val="105"/>
          <w:sz w:val="23"/>
        </w:rPr>
        <w:t xml:space="preserve"> </w:t>
      </w:r>
      <w:r>
        <w:rPr>
          <w:spacing w:val="-3"/>
          <w:w w:val="105"/>
          <w:sz w:val="23"/>
        </w:rPr>
        <w:t>resistor.</w:t>
      </w:r>
    </w:p>
    <w:p w:rsidR="00B141CF" w:rsidRDefault="009F45E6">
      <w:pPr>
        <w:pStyle w:val="ListParagraph"/>
        <w:numPr>
          <w:ilvl w:val="0"/>
          <w:numId w:val="133"/>
        </w:numPr>
        <w:tabs>
          <w:tab w:val="left" w:pos="1151"/>
          <w:tab w:val="left" w:pos="1152"/>
        </w:tabs>
        <w:spacing w:before="146"/>
        <w:rPr>
          <w:sz w:val="23"/>
        </w:rPr>
      </w:pPr>
      <w:r>
        <w:rPr>
          <w:w w:val="105"/>
          <w:sz w:val="23"/>
        </w:rPr>
        <w:t>Study</w:t>
      </w:r>
      <w:r>
        <w:rPr>
          <w:spacing w:val="-6"/>
          <w:w w:val="105"/>
          <w:sz w:val="23"/>
        </w:rPr>
        <w:t xml:space="preserve"> </w:t>
      </w:r>
      <w:r>
        <w:rPr>
          <w:w w:val="105"/>
          <w:sz w:val="23"/>
        </w:rPr>
        <w:t>of</w:t>
      </w:r>
      <w:r>
        <w:rPr>
          <w:spacing w:val="-7"/>
          <w:w w:val="105"/>
          <w:sz w:val="23"/>
        </w:rPr>
        <w:t xml:space="preserve"> </w:t>
      </w:r>
      <w:r>
        <w:rPr>
          <w:w w:val="105"/>
          <w:sz w:val="23"/>
        </w:rPr>
        <w:t>universal</w:t>
      </w:r>
      <w:r>
        <w:rPr>
          <w:spacing w:val="-15"/>
          <w:w w:val="105"/>
          <w:sz w:val="23"/>
        </w:rPr>
        <w:t xml:space="preserve"> </w:t>
      </w:r>
      <w:r>
        <w:rPr>
          <w:w w:val="105"/>
          <w:sz w:val="23"/>
        </w:rPr>
        <w:t>bridge</w:t>
      </w:r>
      <w:r>
        <w:rPr>
          <w:spacing w:val="-12"/>
          <w:w w:val="105"/>
          <w:sz w:val="23"/>
        </w:rPr>
        <w:t xml:space="preserve"> </w:t>
      </w:r>
      <w:r>
        <w:rPr>
          <w:w w:val="105"/>
          <w:sz w:val="23"/>
        </w:rPr>
        <w:t>and</w:t>
      </w:r>
      <w:r>
        <w:rPr>
          <w:spacing w:val="-5"/>
          <w:w w:val="105"/>
          <w:sz w:val="23"/>
        </w:rPr>
        <w:t xml:space="preserve"> </w:t>
      </w:r>
      <w:r>
        <w:rPr>
          <w:w w:val="105"/>
          <w:sz w:val="23"/>
        </w:rPr>
        <w:t>its</w:t>
      </w:r>
      <w:r>
        <w:rPr>
          <w:spacing w:val="-9"/>
          <w:w w:val="105"/>
          <w:sz w:val="23"/>
        </w:rPr>
        <w:t xml:space="preserve"> </w:t>
      </w:r>
      <w:r>
        <w:rPr>
          <w:w w:val="105"/>
          <w:sz w:val="23"/>
        </w:rPr>
        <w:t>use</w:t>
      </w:r>
      <w:r>
        <w:rPr>
          <w:spacing w:val="-6"/>
          <w:w w:val="105"/>
          <w:sz w:val="23"/>
        </w:rPr>
        <w:t xml:space="preserve"> </w:t>
      </w:r>
      <w:r>
        <w:rPr>
          <w:w w:val="105"/>
          <w:sz w:val="23"/>
        </w:rPr>
        <w:t>to</w:t>
      </w:r>
      <w:r>
        <w:rPr>
          <w:spacing w:val="-6"/>
          <w:w w:val="105"/>
          <w:sz w:val="23"/>
        </w:rPr>
        <w:t xml:space="preserve"> </w:t>
      </w:r>
      <w:r>
        <w:rPr>
          <w:w w:val="105"/>
          <w:sz w:val="23"/>
        </w:rPr>
        <w:t>measure</w:t>
      </w:r>
      <w:r>
        <w:rPr>
          <w:spacing w:val="-11"/>
          <w:w w:val="105"/>
          <w:sz w:val="23"/>
        </w:rPr>
        <w:t xml:space="preserve"> </w:t>
      </w:r>
      <w:r>
        <w:rPr>
          <w:w w:val="105"/>
          <w:sz w:val="23"/>
        </w:rPr>
        <w:t>unknown</w:t>
      </w:r>
      <w:r>
        <w:rPr>
          <w:spacing w:val="-5"/>
          <w:w w:val="105"/>
          <w:sz w:val="23"/>
        </w:rPr>
        <w:t xml:space="preserve"> </w:t>
      </w:r>
      <w:r>
        <w:rPr>
          <w:spacing w:val="-3"/>
          <w:w w:val="105"/>
          <w:sz w:val="23"/>
        </w:rPr>
        <w:t>inductances</w:t>
      </w:r>
      <w:r>
        <w:rPr>
          <w:spacing w:val="-15"/>
          <w:w w:val="105"/>
          <w:sz w:val="23"/>
        </w:rPr>
        <w:t xml:space="preserve"> </w:t>
      </w:r>
      <w:r>
        <w:rPr>
          <w:w w:val="105"/>
          <w:sz w:val="23"/>
        </w:rPr>
        <w:t>and</w:t>
      </w:r>
      <w:r>
        <w:rPr>
          <w:spacing w:val="4"/>
          <w:w w:val="105"/>
          <w:sz w:val="23"/>
        </w:rPr>
        <w:t xml:space="preserve"> </w:t>
      </w:r>
      <w:r>
        <w:rPr>
          <w:w w:val="105"/>
          <w:sz w:val="23"/>
        </w:rPr>
        <w:t>capacitances.</w:t>
      </w:r>
    </w:p>
    <w:p w:rsidR="00B141CF" w:rsidRDefault="009F45E6">
      <w:pPr>
        <w:pStyle w:val="ListParagraph"/>
        <w:numPr>
          <w:ilvl w:val="0"/>
          <w:numId w:val="133"/>
        </w:numPr>
        <w:tabs>
          <w:tab w:val="left" w:pos="1151"/>
          <w:tab w:val="left" w:pos="1152"/>
        </w:tabs>
        <w:spacing w:before="153"/>
        <w:rPr>
          <w:sz w:val="23"/>
        </w:rPr>
      </w:pPr>
      <w:r>
        <w:rPr>
          <w:w w:val="105"/>
          <w:sz w:val="23"/>
        </w:rPr>
        <w:t>Use digital LCR meter to measure the unknown values of L, C and</w:t>
      </w:r>
      <w:r>
        <w:rPr>
          <w:spacing w:val="-39"/>
          <w:w w:val="105"/>
          <w:sz w:val="23"/>
        </w:rPr>
        <w:t xml:space="preserve"> </w:t>
      </w:r>
      <w:r>
        <w:rPr>
          <w:w w:val="105"/>
          <w:sz w:val="23"/>
        </w:rPr>
        <w:t>R.</w:t>
      </w:r>
    </w:p>
    <w:p w:rsidR="00B141CF" w:rsidRDefault="009F45E6">
      <w:pPr>
        <w:pStyle w:val="ListParagraph"/>
        <w:numPr>
          <w:ilvl w:val="0"/>
          <w:numId w:val="133"/>
        </w:numPr>
        <w:tabs>
          <w:tab w:val="left" w:pos="1151"/>
          <w:tab w:val="left" w:pos="1152"/>
        </w:tabs>
        <w:spacing w:before="146"/>
        <w:rPr>
          <w:sz w:val="23"/>
        </w:rPr>
      </w:pPr>
      <w:r>
        <w:rPr>
          <w:w w:val="105"/>
          <w:sz w:val="23"/>
        </w:rPr>
        <w:t>Study of oscilloscope controls and</w:t>
      </w:r>
      <w:r>
        <w:rPr>
          <w:spacing w:val="-39"/>
          <w:w w:val="105"/>
          <w:sz w:val="23"/>
        </w:rPr>
        <w:t xml:space="preserve"> </w:t>
      </w:r>
      <w:r>
        <w:rPr>
          <w:w w:val="105"/>
          <w:sz w:val="23"/>
        </w:rPr>
        <w:t>connectors.</w:t>
      </w:r>
    </w:p>
    <w:p w:rsidR="00B141CF" w:rsidRDefault="009F45E6">
      <w:pPr>
        <w:pStyle w:val="ListParagraph"/>
        <w:numPr>
          <w:ilvl w:val="0"/>
          <w:numId w:val="133"/>
        </w:numPr>
        <w:tabs>
          <w:tab w:val="left" w:pos="1151"/>
          <w:tab w:val="left" w:pos="1152"/>
        </w:tabs>
        <w:spacing w:before="154"/>
        <w:rPr>
          <w:sz w:val="23"/>
        </w:rPr>
      </w:pPr>
      <w:r>
        <w:rPr>
          <w:w w:val="105"/>
          <w:sz w:val="23"/>
        </w:rPr>
        <w:t>Use</w:t>
      </w:r>
      <w:r>
        <w:rPr>
          <w:spacing w:val="-4"/>
          <w:w w:val="105"/>
          <w:sz w:val="23"/>
        </w:rPr>
        <w:t xml:space="preserve"> </w:t>
      </w:r>
      <w:r>
        <w:rPr>
          <w:w w:val="105"/>
          <w:sz w:val="23"/>
        </w:rPr>
        <w:t>of</w:t>
      </w:r>
      <w:r>
        <w:rPr>
          <w:spacing w:val="-4"/>
          <w:w w:val="105"/>
          <w:sz w:val="23"/>
        </w:rPr>
        <w:t xml:space="preserve"> </w:t>
      </w:r>
      <w:r>
        <w:rPr>
          <w:w w:val="105"/>
          <w:sz w:val="23"/>
        </w:rPr>
        <w:t>oscilloscope</w:t>
      </w:r>
      <w:r>
        <w:rPr>
          <w:spacing w:val="-2"/>
          <w:w w:val="105"/>
          <w:sz w:val="23"/>
        </w:rPr>
        <w:t xml:space="preserve"> </w:t>
      </w:r>
      <w:r>
        <w:rPr>
          <w:w w:val="105"/>
          <w:sz w:val="23"/>
        </w:rPr>
        <w:t>in</w:t>
      </w:r>
      <w:r>
        <w:rPr>
          <w:spacing w:val="-1"/>
          <w:w w:val="105"/>
          <w:sz w:val="23"/>
        </w:rPr>
        <w:t xml:space="preserve"> </w:t>
      </w:r>
      <w:r>
        <w:rPr>
          <w:spacing w:val="-3"/>
          <w:w w:val="105"/>
          <w:sz w:val="23"/>
        </w:rPr>
        <w:t>measuring</w:t>
      </w:r>
      <w:r>
        <w:rPr>
          <w:spacing w:val="-9"/>
          <w:w w:val="105"/>
          <w:sz w:val="23"/>
        </w:rPr>
        <w:t xml:space="preserve"> </w:t>
      </w:r>
      <w:r>
        <w:rPr>
          <w:w w:val="105"/>
          <w:sz w:val="23"/>
        </w:rPr>
        <w:t>voltage,</w:t>
      </w:r>
      <w:r>
        <w:rPr>
          <w:spacing w:val="-7"/>
          <w:w w:val="105"/>
          <w:sz w:val="23"/>
        </w:rPr>
        <w:t xml:space="preserve"> </w:t>
      </w:r>
      <w:r>
        <w:rPr>
          <w:w w:val="105"/>
          <w:sz w:val="23"/>
        </w:rPr>
        <w:t>frequency,</w:t>
      </w:r>
      <w:r>
        <w:rPr>
          <w:spacing w:val="-10"/>
          <w:w w:val="105"/>
          <w:sz w:val="23"/>
        </w:rPr>
        <w:t xml:space="preserve"> </w:t>
      </w:r>
      <w:r>
        <w:rPr>
          <w:w w:val="105"/>
          <w:sz w:val="23"/>
        </w:rPr>
        <w:t>phase</w:t>
      </w:r>
      <w:r>
        <w:rPr>
          <w:spacing w:val="-22"/>
          <w:w w:val="105"/>
          <w:sz w:val="23"/>
        </w:rPr>
        <w:t xml:space="preserve"> </w:t>
      </w:r>
      <w:r>
        <w:rPr>
          <w:w w:val="105"/>
          <w:sz w:val="23"/>
        </w:rPr>
        <w:t>shift</w:t>
      </w:r>
    </w:p>
    <w:p w:rsidR="00B141CF" w:rsidRDefault="009F45E6">
      <w:pPr>
        <w:pStyle w:val="ListParagraph"/>
        <w:numPr>
          <w:ilvl w:val="0"/>
          <w:numId w:val="133"/>
        </w:numPr>
        <w:tabs>
          <w:tab w:val="left" w:pos="1151"/>
          <w:tab w:val="left" w:pos="1152"/>
        </w:tabs>
        <w:spacing w:before="146" w:line="372" w:lineRule="auto"/>
        <w:ind w:right="1026"/>
        <w:rPr>
          <w:sz w:val="23"/>
        </w:rPr>
      </w:pPr>
      <w:r>
        <w:rPr>
          <w:w w:val="105"/>
          <w:sz w:val="23"/>
        </w:rPr>
        <w:t>Study</w:t>
      </w:r>
      <w:r>
        <w:rPr>
          <w:spacing w:val="-9"/>
          <w:w w:val="105"/>
          <w:sz w:val="23"/>
        </w:rPr>
        <w:t xml:space="preserve"> </w:t>
      </w:r>
      <w:r>
        <w:rPr>
          <w:w w:val="105"/>
          <w:sz w:val="23"/>
        </w:rPr>
        <w:t>of</w:t>
      </w:r>
      <w:r>
        <w:rPr>
          <w:spacing w:val="-9"/>
          <w:w w:val="105"/>
          <w:sz w:val="23"/>
        </w:rPr>
        <w:t xml:space="preserve"> </w:t>
      </w:r>
      <w:r>
        <w:rPr>
          <w:w w:val="105"/>
          <w:sz w:val="23"/>
        </w:rPr>
        <w:t>different</w:t>
      </w:r>
      <w:r>
        <w:rPr>
          <w:spacing w:val="-11"/>
          <w:w w:val="105"/>
          <w:sz w:val="23"/>
        </w:rPr>
        <w:t xml:space="preserve"> </w:t>
      </w:r>
      <w:r>
        <w:rPr>
          <w:w w:val="105"/>
          <w:sz w:val="23"/>
        </w:rPr>
        <w:t>stages</w:t>
      </w:r>
      <w:r>
        <w:rPr>
          <w:spacing w:val="-11"/>
          <w:w w:val="105"/>
          <w:sz w:val="23"/>
        </w:rPr>
        <w:t xml:space="preserve"> </w:t>
      </w:r>
      <w:r>
        <w:rPr>
          <w:w w:val="105"/>
          <w:sz w:val="23"/>
        </w:rPr>
        <w:t>of</w:t>
      </w:r>
      <w:r>
        <w:rPr>
          <w:spacing w:val="-11"/>
          <w:w w:val="105"/>
          <w:sz w:val="23"/>
        </w:rPr>
        <w:t xml:space="preserve"> </w:t>
      </w:r>
      <w:r>
        <w:rPr>
          <w:w w:val="105"/>
          <w:sz w:val="23"/>
        </w:rPr>
        <w:t>CRO</w:t>
      </w:r>
      <w:r>
        <w:rPr>
          <w:spacing w:val="-8"/>
          <w:w w:val="105"/>
          <w:sz w:val="23"/>
        </w:rPr>
        <w:t xml:space="preserve"> </w:t>
      </w:r>
      <w:r>
        <w:rPr>
          <w:w w:val="105"/>
          <w:sz w:val="23"/>
        </w:rPr>
        <w:t>and</w:t>
      </w:r>
      <w:r>
        <w:rPr>
          <w:spacing w:val="-15"/>
          <w:w w:val="105"/>
          <w:sz w:val="23"/>
        </w:rPr>
        <w:t xml:space="preserve"> </w:t>
      </w:r>
      <w:r>
        <w:rPr>
          <w:w w:val="105"/>
          <w:sz w:val="23"/>
        </w:rPr>
        <w:t>their</w:t>
      </w:r>
      <w:r>
        <w:rPr>
          <w:spacing w:val="-17"/>
          <w:w w:val="105"/>
          <w:sz w:val="23"/>
        </w:rPr>
        <w:t xml:space="preserve"> </w:t>
      </w:r>
      <w:r>
        <w:rPr>
          <w:spacing w:val="-3"/>
          <w:w w:val="105"/>
          <w:sz w:val="23"/>
        </w:rPr>
        <w:t>identification.</w:t>
      </w:r>
      <w:r>
        <w:rPr>
          <w:spacing w:val="-12"/>
          <w:w w:val="105"/>
          <w:sz w:val="23"/>
        </w:rPr>
        <w:t xml:space="preserve"> </w:t>
      </w:r>
      <w:r>
        <w:rPr>
          <w:w w:val="105"/>
          <w:sz w:val="23"/>
        </w:rPr>
        <w:t>Study</w:t>
      </w:r>
      <w:r>
        <w:rPr>
          <w:spacing w:val="-8"/>
          <w:w w:val="105"/>
          <w:sz w:val="23"/>
        </w:rPr>
        <w:t xml:space="preserve"> </w:t>
      </w:r>
      <w:r>
        <w:rPr>
          <w:spacing w:val="-3"/>
          <w:w w:val="105"/>
          <w:sz w:val="23"/>
        </w:rPr>
        <w:t>and</w:t>
      </w:r>
      <w:r>
        <w:rPr>
          <w:spacing w:val="-7"/>
          <w:w w:val="105"/>
          <w:sz w:val="23"/>
        </w:rPr>
        <w:t xml:space="preserve"> </w:t>
      </w:r>
      <w:r>
        <w:rPr>
          <w:w w:val="105"/>
          <w:sz w:val="23"/>
        </w:rPr>
        <w:t>use</w:t>
      </w:r>
      <w:r>
        <w:rPr>
          <w:spacing w:val="-9"/>
          <w:w w:val="105"/>
          <w:sz w:val="23"/>
        </w:rPr>
        <w:t xml:space="preserve"> </w:t>
      </w:r>
      <w:r>
        <w:rPr>
          <w:w w:val="105"/>
          <w:sz w:val="23"/>
        </w:rPr>
        <w:t>of</w:t>
      </w:r>
      <w:r>
        <w:rPr>
          <w:spacing w:val="-11"/>
          <w:w w:val="105"/>
          <w:sz w:val="23"/>
        </w:rPr>
        <w:t xml:space="preserve"> </w:t>
      </w:r>
      <w:r>
        <w:rPr>
          <w:w w:val="105"/>
          <w:sz w:val="23"/>
        </w:rPr>
        <w:t>storage</w:t>
      </w:r>
      <w:r>
        <w:rPr>
          <w:spacing w:val="-7"/>
          <w:w w:val="105"/>
          <w:sz w:val="23"/>
        </w:rPr>
        <w:t xml:space="preserve"> </w:t>
      </w:r>
      <w:r>
        <w:rPr>
          <w:w w:val="105"/>
          <w:sz w:val="23"/>
        </w:rPr>
        <w:t>and sampling</w:t>
      </w:r>
      <w:r>
        <w:rPr>
          <w:spacing w:val="52"/>
          <w:w w:val="105"/>
          <w:sz w:val="23"/>
        </w:rPr>
        <w:t xml:space="preserve"> </w:t>
      </w:r>
      <w:r>
        <w:rPr>
          <w:spacing w:val="-3"/>
          <w:w w:val="105"/>
          <w:sz w:val="23"/>
        </w:rPr>
        <w:t>oscilloscopes.</w:t>
      </w:r>
    </w:p>
    <w:p w:rsidR="00B141CF" w:rsidRDefault="009F45E6">
      <w:pPr>
        <w:pStyle w:val="ListParagraph"/>
        <w:numPr>
          <w:ilvl w:val="0"/>
          <w:numId w:val="133"/>
        </w:numPr>
        <w:tabs>
          <w:tab w:val="left" w:pos="1151"/>
          <w:tab w:val="left" w:pos="1152"/>
        </w:tabs>
        <w:rPr>
          <w:sz w:val="23"/>
        </w:rPr>
      </w:pPr>
      <w:r>
        <w:rPr>
          <w:w w:val="105"/>
          <w:sz w:val="23"/>
        </w:rPr>
        <w:t>Use</w:t>
      </w:r>
      <w:r>
        <w:rPr>
          <w:spacing w:val="-10"/>
          <w:w w:val="105"/>
          <w:sz w:val="23"/>
        </w:rPr>
        <w:t xml:space="preserve"> </w:t>
      </w:r>
      <w:r>
        <w:rPr>
          <w:w w:val="105"/>
          <w:sz w:val="23"/>
        </w:rPr>
        <w:t>of</w:t>
      </w:r>
      <w:r>
        <w:rPr>
          <w:spacing w:val="-13"/>
          <w:w w:val="105"/>
          <w:sz w:val="23"/>
        </w:rPr>
        <w:t xml:space="preserve"> </w:t>
      </w:r>
      <w:r>
        <w:rPr>
          <w:w w:val="105"/>
          <w:sz w:val="23"/>
        </w:rPr>
        <w:t>A.F.</w:t>
      </w:r>
      <w:r>
        <w:rPr>
          <w:spacing w:val="-6"/>
          <w:w w:val="105"/>
          <w:sz w:val="23"/>
        </w:rPr>
        <w:t xml:space="preserve"> </w:t>
      </w:r>
      <w:r>
        <w:rPr>
          <w:w w:val="105"/>
          <w:sz w:val="23"/>
        </w:rPr>
        <w:t>generator</w:t>
      </w:r>
      <w:r>
        <w:rPr>
          <w:spacing w:val="-10"/>
          <w:w w:val="105"/>
          <w:sz w:val="23"/>
        </w:rPr>
        <w:t xml:space="preserve"> </w:t>
      </w:r>
      <w:r>
        <w:rPr>
          <w:w w:val="105"/>
          <w:sz w:val="23"/>
        </w:rPr>
        <w:t>and</w:t>
      </w:r>
      <w:r>
        <w:rPr>
          <w:spacing w:val="-9"/>
          <w:w w:val="105"/>
          <w:sz w:val="23"/>
        </w:rPr>
        <w:t xml:space="preserve"> </w:t>
      </w:r>
      <w:r>
        <w:rPr>
          <w:w w:val="105"/>
          <w:sz w:val="23"/>
        </w:rPr>
        <w:t>measurement</w:t>
      </w:r>
      <w:r>
        <w:rPr>
          <w:spacing w:val="-11"/>
          <w:w w:val="105"/>
          <w:sz w:val="23"/>
        </w:rPr>
        <w:t xml:space="preserve"> </w:t>
      </w:r>
      <w:r>
        <w:rPr>
          <w:w w:val="105"/>
          <w:sz w:val="23"/>
        </w:rPr>
        <w:t>of</w:t>
      </w:r>
      <w:r>
        <w:rPr>
          <w:spacing w:val="-13"/>
          <w:w w:val="105"/>
          <w:sz w:val="23"/>
        </w:rPr>
        <w:t xml:space="preserve"> </w:t>
      </w:r>
      <w:r>
        <w:rPr>
          <w:w w:val="105"/>
          <w:sz w:val="23"/>
        </w:rPr>
        <w:t>its</w:t>
      </w:r>
      <w:r>
        <w:rPr>
          <w:spacing w:val="-11"/>
          <w:w w:val="105"/>
          <w:sz w:val="23"/>
        </w:rPr>
        <w:t xml:space="preserve"> </w:t>
      </w:r>
      <w:r>
        <w:rPr>
          <w:w w:val="105"/>
          <w:sz w:val="23"/>
        </w:rPr>
        <w:t>output</w:t>
      </w:r>
      <w:r>
        <w:rPr>
          <w:spacing w:val="-11"/>
          <w:w w:val="105"/>
          <w:sz w:val="23"/>
        </w:rPr>
        <w:t xml:space="preserve"> </w:t>
      </w:r>
      <w:r>
        <w:rPr>
          <w:w w:val="105"/>
          <w:sz w:val="23"/>
        </w:rPr>
        <w:t>wave</w:t>
      </w:r>
      <w:r>
        <w:rPr>
          <w:spacing w:val="-9"/>
          <w:w w:val="105"/>
          <w:sz w:val="23"/>
        </w:rPr>
        <w:t xml:space="preserve"> </w:t>
      </w:r>
      <w:r>
        <w:rPr>
          <w:w w:val="105"/>
          <w:sz w:val="23"/>
        </w:rPr>
        <w:t>with</w:t>
      </w:r>
      <w:r>
        <w:rPr>
          <w:spacing w:val="-2"/>
          <w:w w:val="105"/>
          <w:sz w:val="23"/>
        </w:rPr>
        <w:t xml:space="preserve"> </w:t>
      </w:r>
      <w:r>
        <w:rPr>
          <w:w w:val="105"/>
          <w:sz w:val="23"/>
        </w:rPr>
        <w:t>CRO.</w:t>
      </w:r>
    </w:p>
    <w:p w:rsidR="00B141CF" w:rsidRDefault="009F45E6">
      <w:pPr>
        <w:pStyle w:val="ListParagraph"/>
        <w:numPr>
          <w:ilvl w:val="0"/>
          <w:numId w:val="133"/>
        </w:numPr>
        <w:tabs>
          <w:tab w:val="left" w:pos="1151"/>
          <w:tab w:val="left" w:pos="1152"/>
        </w:tabs>
        <w:spacing w:before="153"/>
        <w:rPr>
          <w:sz w:val="23"/>
        </w:rPr>
      </w:pPr>
      <w:r>
        <w:rPr>
          <w:w w:val="105"/>
          <w:sz w:val="23"/>
        </w:rPr>
        <w:t xml:space="preserve">Use wattmeter to measure single phase </w:t>
      </w:r>
      <w:r>
        <w:rPr>
          <w:spacing w:val="3"/>
          <w:w w:val="105"/>
          <w:sz w:val="23"/>
        </w:rPr>
        <w:t xml:space="preserve">a-c </w:t>
      </w:r>
      <w:r>
        <w:rPr>
          <w:w w:val="105"/>
          <w:sz w:val="23"/>
        </w:rPr>
        <w:t>power.</w:t>
      </w:r>
    </w:p>
    <w:p w:rsidR="00B141CF" w:rsidRDefault="009F45E6">
      <w:pPr>
        <w:pStyle w:val="ListParagraph"/>
        <w:numPr>
          <w:ilvl w:val="0"/>
          <w:numId w:val="133"/>
        </w:numPr>
        <w:tabs>
          <w:tab w:val="left" w:pos="1151"/>
          <w:tab w:val="left" w:pos="1152"/>
        </w:tabs>
        <w:spacing w:before="146"/>
        <w:rPr>
          <w:sz w:val="23"/>
        </w:rPr>
      </w:pPr>
      <w:r>
        <w:rPr>
          <w:w w:val="105"/>
          <w:sz w:val="23"/>
        </w:rPr>
        <w:t>Use of frequency counter to measure</w:t>
      </w:r>
      <w:r>
        <w:rPr>
          <w:spacing w:val="-8"/>
          <w:w w:val="105"/>
          <w:sz w:val="23"/>
        </w:rPr>
        <w:t xml:space="preserve"> </w:t>
      </w:r>
      <w:r>
        <w:rPr>
          <w:w w:val="105"/>
          <w:sz w:val="23"/>
        </w:rPr>
        <w:t>unknown</w:t>
      </w:r>
      <w:r w:rsidR="00AE1CB0">
        <w:rPr>
          <w:w w:val="105"/>
          <w:sz w:val="23"/>
        </w:rPr>
        <w:t xml:space="preserve"> </w:t>
      </w:r>
      <w:r>
        <w:rPr>
          <w:w w:val="105"/>
          <w:sz w:val="23"/>
        </w:rPr>
        <w:t>frequency.</w:t>
      </w:r>
    </w:p>
    <w:p w:rsidR="00B141CF" w:rsidRDefault="009F45E6">
      <w:pPr>
        <w:pStyle w:val="ListParagraph"/>
        <w:numPr>
          <w:ilvl w:val="0"/>
          <w:numId w:val="133"/>
        </w:numPr>
        <w:tabs>
          <w:tab w:val="left" w:pos="1151"/>
          <w:tab w:val="left" w:pos="1152"/>
        </w:tabs>
        <w:spacing w:before="153"/>
        <w:rPr>
          <w:sz w:val="23"/>
        </w:rPr>
      </w:pPr>
      <w:r>
        <w:rPr>
          <w:w w:val="105"/>
          <w:sz w:val="23"/>
        </w:rPr>
        <w:t>Use of sound level</w:t>
      </w:r>
      <w:r>
        <w:rPr>
          <w:spacing w:val="-27"/>
          <w:w w:val="105"/>
          <w:sz w:val="23"/>
        </w:rPr>
        <w:t xml:space="preserve"> </w:t>
      </w:r>
      <w:r>
        <w:rPr>
          <w:w w:val="105"/>
          <w:sz w:val="23"/>
        </w:rPr>
        <w:t>meter.</w:t>
      </w:r>
    </w:p>
    <w:p w:rsidR="00B141CF" w:rsidRDefault="009F45E6">
      <w:pPr>
        <w:pStyle w:val="ListParagraph"/>
        <w:numPr>
          <w:ilvl w:val="0"/>
          <w:numId w:val="133"/>
        </w:numPr>
        <w:tabs>
          <w:tab w:val="left" w:pos="1151"/>
          <w:tab w:val="left" w:pos="1152"/>
        </w:tabs>
        <w:spacing w:before="147"/>
        <w:rPr>
          <w:sz w:val="23"/>
        </w:rPr>
      </w:pPr>
      <w:r>
        <w:rPr>
          <w:w w:val="105"/>
          <w:sz w:val="23"/>
        </w:rPr>
        <w:t>Use of Q meter to measure Q factor of a</w:t>
      </w:r>
      <w:r>
        <w:rPr>
          <w:spacing w:val="-13"/>
          <w:w w:val="105"/>
          <w:sz w:val="23"/>
        </w:rPr>
        <w:t xml:space="preserve"> </w:t>
      </w:r>
      <w:r>
        <w:rPr>
          <w:w w:val="105"/>
          <w:sz w:val="23"/>
        </w:rPr>
        <w:t>circuit</w:t>
      </w:r>
    </w:p>
    <w:p w:rsidR="00B141CF" w:rsidRDefault="009F45E6">
      <w:pPr>
        <w:pStyle w:val="ListParagraph"/>
        <w:numPr>
          <w:ilvl w:val="0"/>
          <w:numId w:val="133"/>
        </w:numPr>
        <w:tabs>
          <w:tab w:val="left" w:pos="1151"/>
          <w:tab w:val="left" w:pos="1152"/>
        </w:tabs>
        <w:spacing w:before="153"/>
        <w:rPr>
          <w:sz w:val="23"/>
        </w:rPr>
      </w:pPr>
      <w:r>
        <w:rPr>
          <w:w w:val="105"/>
          <w:sz w:val="23"/>
        </w:rPr>
        <w:t>Use of X-Y</w:t>
      </w:r>
      <w:r>
        <w:rPr>
          <w:spacing w:val="-22"/>
          <w:w w:val="105"/>
          <w:sz w:val="23"/>
        </w:rPr>
        <w:t xml:space="preserve"> </w:t>
      </w:r>
      <w:r>
        <w:rPr>
          <w:w w:val="105"/>
          <w:sz w:val="23"/>
        </w:rPr>
        <w:t>recorder.</w:t>
      </w:r>
    </w:p>
    <w:p w:rsidR="00B141CF" w:rsidRDefault="009F45E6">
      <w:pPr>
        <w:pStyle w:val="ListParagraph"/>
        <w:numPr>
          <w:ilvl w:val="0"/>
          <w:numId w:val="133"/>
        </w:numPr>
        <w:tabs>
          <w:tab w:val="left" w:pos="1151"/>
          <w:tab w:val="left" w:pos="1152"/>
        </w:tabs>
        <w:spacing w:before="146"/>
        <w:rPr>
          <w:sz w:val="23"/>
        </w:rPr>
      </w:pPr>
      <w:r>
        <w:rPr>
          <w:w w:val="105"/>
          <w:sz w:val="23"/>
        </w:rPr>
        <w:t>Use of clamp-on meter to measure AC</w:t>
      </w:r>
      <w:r>
        <w:rPr>
          <w:spacing w:val="-42"/>
          <w:w w:val="105"/>
          <w:sz w:val="23"/>
        </w:rPr>
        <w:t xml:space="preserve"> </w:t>
      </w:r>
      <w:r>
        <w:rPr>
          <w:w w:val="105"/>
          <w:sz w:val="23"/>
        </w:rPr>
        <w:t>current.</w:t>
      </w:r>
    </w:p>
    <w:p w:rsidR="00B141CF" w:rsidRDefault="009F45E6">
      <w:pPr>
        <w:pStyle w:val="ListParagraph"/>
        <w:numPr>
          <w:ilvl w:val="0"/>
          <w:numId w:val="133"/>
        </w:numPr>
        <w:tabs>
          <w:tab w:val="left" w:pos="1151"/>
          <w:tab w:val="left" w:pos="1152"/>
        </w:tabs>
        <w:spacing w:before="153"/>
        <w:rPr>
          <w:sz w:val="23"/>
        </w:rPr>
      </w:pPr>
      <w:r>
        <w:rPr>
          <w:w w:val="105"/>
          <w:sz w:val="23"/>
        </w:rPr>
        <w:t>Measure high tension voltage of a CRT using high voltage</w:t>
      </w:r>
      <w:r>
        <w:rPr>
          <w:spacing w:val="-27"/>
          <w:w w:val="105"/>
          <w:sz w:val="23"/>
        </w:rPr>
        <w:t xml:space="preserve"> </w:t>
      </w:r>
      <w:r>
        <w:rPr>
          <w:w w:val="105"/>
          <w:sz w:val="23"/>
        </w:rPr>
        <w:t>probe.</w:t>
      </w:r>
    </w:p>
    <w:p w:rsidR="00B141CF" w:rsidRDefault="009F45E6">
      <w:pPr>
        <w:pStyle w:val="ListParagraph"/>
        <w:numPr>
          <w:ilvl w:val="0"/>
          <w:numId w:val="133"/>
        </w:numPr>
        <w:tabs>
          <w:tab w:val="left" w:pos="1151"/>
          <w:tab w:val="left" w:pos="1152"/>
        </w:tabs>
        <w:spacing w:before="146"/>
        <w:rPr>
          <w:sz w:val="23"/>
        </w:rPr>
      </w:pPr>
      <w:r>
        <w:rPr>
          <w:w w:val="105"/>
          <w:sz w:val="23"/>
        </w:rPr>
        <w:t xml:space="preserve">Test logic signals using logic probe/logic clip </w:t>
      </w:r>
      <w:r>
        <w:rPr>
          <w:spacing w:val="-3"/>
          <w:w w:val="105"/>
          <w:sz w:val="23"/>
        </w:rPr>
        <w:t xml:space="preserve">and </w:t>
      </w:r>
      <w:r>
        <w:rPr>
          <w:w w:val="105"/>
          <w:sz w:val="23"/>
        </w:rPr>
        <w:t>logic</w:t>
      </w:r>
      <w:r>
        <w:rPr>
          <w:spacing w:val="-2"/>
          <w:w w:val="105"/>
          <w:sz w:val="23"/>
        </w:rPr>
        <w:t xml:space="preserve"> </w:t>
      </w:r>
      <w:r>
        <w:rPr>
          <w:w w:val="105"/>
          <w:sz w:val="23"/>
        </w:rPr>
        <w:t>pulser.</w:t>
      </w:r>
    </w:p>
    <w:p w:rsidR="00B141CF" w:rsidRDefault="009F45E6">
      <w:pPr>
        <w:pStyle w:val="ListParagraph"/>
        <w:numPr>
          <w:ilvl w:val="0"/>
          <w:numId w:val="133"/>
        </w:numPr>
        <w:tabs>
          <w:tab w:val="left" w:pos="1151"/>
          <w:tab w:val="left" w:pos="1152"/>
        </w:tabs>
        <w:spacing w:before="153"/>
        <w:rPr>
          <w:sz w:val="23"/>
        </w:rPr>
      </w:pPr>
      <w:r>
        <w:rPr>
          <w:w w:val="105"/>
          <w:sz w:val="23"/>
        </w:rPr>
        <w:t>Study the working of digital circuits using a logic</w:t>
      </w:r>
      <w:r>
        <w:rPr>
          <w:spacing w:val="-16"/>
          <w:w w:val="105"/>
          <w:sz w:val="23"/>
        </w:rPr>
        <w:t xml:space="preserve"> </w:t>
      </w:r>
      <w:r>
        <w:rPr>
          <w:w w:val="105"/>
          <w:sz w:val="23"/>
        </w:rPr>
        <w:t>analyzer.</w:t>
      </w:r>
    </w:p>
    <w:p w:rsidR="00B141CF" w:rsidRDefault="009F45E6">
      <w:pPr>
        <w:pStyle w:val="ListParagraph"/>
        <w:numPr>
          <w:ilvl w:val="0"/>
          <w:numId w:val="133"/>
        </w:numPr>
        <w:tabs>
          <w:tab w:val="left" w:pos="1151"/>
          <w:tab w:val="left" w:pos="1152"/>
        </w:tabs>
        <w:spacing w:before="147"/>
        <w:rPr>
          <w:sz w:val="23"/>
        </w:rPr>
      </w:pPr>
      <w:r>
        <w:rPr>
          <w:w w:val="105"/>
          <w:sz w:val="23"/>
        </w:rPr>
        <w:t>Demonstrate</w:t>
      </w:r>
      <w:r>
        <w:rPr>
          <w:spacing w:val="-27"/>
          <w:w w:val="105"/>
          <w:sz w:val="23"/>
        </w:rPr>
        <w:t xml:space="preserve"> </w:t>
      </w:r>
      <w:r>
        <w:rPr>
          <w:w w:val="105"/>
          <w:sz w:val="23"/>
        </w:rPr>
        <w:t>voltmeter</w:t>
      </w:r>
      <w:r>
        <w:rPr>
          <w:spacing w:val="-25"/>
          <w:w w:val="105"/>
          <w:sz w:val="23"/>
        </w:rPr>
        <w:t xml:space="preserve"> </w:t>
      </w:r>
      <w:r>
        <w:rPr>
          <w:w w:val="105"/>
          <w:sz w:val="23"/>
        </w:rPr>
        <w:t>test</w:t>
      </w:r>
      <w:r>
        <w:rPr>
          <w:spacing w:val="-24"/>
          <w:w w:val="105"/>
          <w:sz w:val="23"/>
        </w:rPr>
        <w:t xml:space="preserve"> </w:t>
      </w:r>
      <w:r>
        <w:rPr>
          <w:w w:val="105"/>
          <w:sz w:val="23"/>
        </w:rPr>
        <w:t>and calibration:</w:t>
      </w:r>
    </w:p>
    <w:p w:rsidR="00B141CF" w:rsidRDefault="009F45E6">
      <w:pPr>
        <w:pStyle w:val="ListParagraph"/>
        <w:numPr>
          <w:ilvl w:val="1"/>
          <w:numId w:val="133"/>
        </w:numPr>
        <w:tabs>
          <w:tab w:val="left" w:pos="1872"/>
          <w:tab w:val="left" w:pos="1873"/>
        </w:tabs>
        <w:spacing w:before="153"/>
        <w:ind w:hanging="722"/>
        <w:rPr>
          <w:sz w:val="23"/>
        </w:rPr>
      </w:pPr>
      <w:r>
        <w:rPr>
          <w:w w:val="105"/>
          <w:sz w:val="23"/>
        </w:rPr>
        <w:t>against</w:t>
      </w:r>
      <w:r>
        <w:rPr>
          <w:spacing w:val="-25"/>
          <w:w w:val="105"/>
          <w:sz w:val="23"/>
        </w:rPr>
        <w:t xml:space="preserve"> </w:t>
      </w:r>
      <w:r>
        <w:rPr>
          <w:w w:val="105"/>
          <w:sz w:val="23"/>
        </w:rPr>
        <w:t>a</w:t>
      </w:r>
      <w:r>
        <w:rPr>
          <w:spacing w:val="-22"/>
          <w:w w:val="105"/>
          <w:sz w:val="23"/>
        </w:rPr>
        <w:t xml:space="preserve"> </w:t>
      </w:r>
      <w:r>
        <w:rPr>
          <w:spacing w:val="-3"/>
          <w:w w:val="105"/>
          <w:sz w:val="23"/>
        </w:rPr>
        <w:t>standard</w:t>
      </w:r>
      <w:r>
        <w:rPr>
          <w:spacing w:val="-16"/>
          <w:w w:val="105"/>
          <w:sz w:val="23"/>
        </w:rPr>
        <w:t xml:space="preserve"> </w:t>
      </w:r>
      <w:r>
        <w:rPr>
          <w:w w:val="105"/>
          <w:sz w:val="23"/>
        </w:rPr>
        <w:t>voltmeter.</w:t>
      </w:r>
    </w:p>
    <w:p w:rsidR="00B141CF" w:rsidRDefault="009F45E6">
      <w:pPr>
        <w:pStyle w:val="ListParagraph"/>
        <w:numPr>
          <w:ilvl w:val="1"/>
          <w:numId w:val="133"/>
        </w:numPr>
        <w:tabs>
          <w:tab w:val="left" w:pos="1872"/>
          <w:tab w:val="left" w:pos="1873"/>
        </w:tabs>
        <w:spacing w:before="146"/>
        <w:ind w:hanging="722"/>
        <w:rPr>
          <w:sz w:val="23"/>
        </w:rPr>
      </w:pPr>
      <w:r>
        <w:rPr>
          <w:w w:val="105"/>
          <w:sz w:val="23"/>
        </w:rPr>
        <w:t>using the balance</w:t>
      </w:r>
      <w:r>
        <w:rPr>
          <w:spacing w:val="-21"/>
          <w:w w:val="105"/>
          <w:sz w:val="23"/>
        </w:rPr>
        <w:t xml:space="preserve"> </w:t>
      </w:r>
      <w:r>
        <w:rPr>
          <w:w w:val="105"/>
          <w:sz w:val="23"/>
        </w:rPr>
        <w:t>method.</w:t>
      </w:r>
    </w:p>
    <w:p w:rsidR="00B141CF" w:rsidRDefault="009F45E6">
      <w:pPr>
        <w:pStyle w:val="ListParagraph"/>
        <w:numPr>
          <w:ilvl w:val="0"/>
          <w:numId w:val="133"/>
        </w:numPr>
        <w:tabs>
          <w:tab w:val="left" w:pos="1151"/>
          <w:tab w:val="left" w:pos="1152"/>
        </w:tabs>
        <w:spacing w:before="153"/>
        <w:rPr>
          <w:sz w:val="23"/>
        </w:rPr>
      </w:pPr>
      <w:r>
        <w:rPr>
          <w:w w:val="105"/>
          <w:sz w:val="23"/>
        </w:rPr>
        <w:t xml:space="preserve">Demonstrate </w:t>
      </w:r>
      <w:r>
        <w:rPr>
          <w:spacing w:val="-2"/>
          <w:w w:val="105"/>
          <w:sz w:val="23"/>
        </w:rPr>
        <w:t xml:space="preserve">the </w:t>
      </w:r>
      <w:r>
        <w:rPr>
          <w:w w:val="105"/>
          <w:sz w:val="23"/>
        </w:rPr>
        <w:t xml:space="preserve">analog ammeter </w:t>
      </w:r>
      <w:r>
        <w:rPr>
          <w:spacing w:val="-3"/>
          <w:w w:val="105"/>
          <w:sz w:val="23"/>
        </w:rPr>
        <w:t>calibration</w:t>
      </w:r>
      <w:r>
        <w:rPr>
          <w:spacing w:val="-39"/>
          <w:w w:val="105"/>
          <w:sz w:val="23"/>
        </w:rPr>
        <w:t xml:space="preserve"> </w:t>
      </w:r>
      <w:r>
        <w:rPr>
          <w:spacing w:val="3"/>
          <w:w w:val="105"/>
          <w:sz w:val="23"/>
        </w:rPr>
        <w:t>by:</w:t>
      </w:r>
    </w:p>
    <w:p w:rsidR="00B141CF" w:rsidRDefault="009F45E6">
      <w:pPr>
        <w:pStyle w:val="ListParagraph"/>
        <w:numPr>
          <w:ilvl w:val="1"/>
          <w:numId w:val="133"/>
        </w:numPr>
        <w:tabs>
          <w:tab w:val="left" w:pos="1929"/>
          <w:tab w:val="left" w:pos="1930"/>
        </w:tabs>
        <w:spacing w:before="146"/>
        <w:ind w:left="1930" w:hanging="779"/>
        <w:rPr>
          <w:sz w:val="23"/>
        </w:rPr>
      </w:pPr>
      <w:r>
        <w:rPr>
          <w:w w:val="105"/>
          <w:sz w:val="23"/>
        </w:rPr>
        <w:t xml:space="preserve">using </w:t>
      </w:r>
      <w:r>
        <w:rPr>
          <w:spacing w:val="-3"/>
          <w:w w:val="105"/>
          <w:sz w:val="23"/>
        </w:rPr>
        <w:t xml:space="preserve">precision </w:t>
      </w:r>
      <w:r>
        <w:rPr>
          <w:w w:val="105"/>
          <w:sz w:val="23"/>
        </w:rPr>
        <w:t xml:space="preserve">resistance &amp; </w:t>
      </w:r>
      <w:r>
        <w:rPr>
          <w:spacing w:val="-3"/>
          <w:w w:val="105"/>
          <w:sz w:val="23"/>
        </w:rPr>
        <w:t>precision</w:t>
      </w:r>
      <w:r>
        <w:rPr>
          <w:spacing w:val="-26"/>
          <w:w w:val="105"/>
          <w:sz w:val="23"/>
        </w:rPr>
        <w:t xml:space="preserve"> </w:t>
      </w:r>
      <w:r>
        <w:rPr>
          <w:w w:val="105"/>
          <w:sz w:val="23"/>
        </w:rPr>
        <w:t>voltmeter.</w:t>
      </w:r>
    </w:p>
    <w:p w:rsidR="00B141CF" w:rsidRDefault="009F45E6">
      <w:pPr>
        <w:pStyle w:val="ListParagraph"/>
        <w:numPr>
          <w:ilvl w:val="0"/>
          <w:numId w:val="133"/>
        </w:numPr>
        <w:tabs>
          <w:tab w:val="left" w:pos="1151"/>
          <w:tab w:val="left" w:pos="1152"/>
        </w:tabs>
        <w:spacing w:before="154"/>
        <w:rPr>
          <w:sz w:val="23"/>
        </w:rPr>
      </w:pPr>
      <w:r>
        <w:rPr>
          <w:w w:val="105"/>
          <w:sz w:val="23"/>
        </w:rPr>
        <w:t xml:space="preserve">Check </w:t>
      </w:r>
      <w:r>
        <w:rPr>
          <w:spacing w:val="-3"/>
          <w:w w:val="105"/>
          <w:sz w:val="23"/>
        </w:rPr>
        <w:t xml:space="preserve">an </w:t>
      </w:r>
      <w:r>
        <w:rPr>
          <w:w w:val="105"/>
          <w:sz w:val="23"/>
        </w:rPr>
        <w:t>AF generator</w:t>
      </w:r>
      <w:r>
        <w:rPr>
          <w:spacing w:val="-19"/>
          <w:w w:val="105"/>
          <w:sz w:val="23"/>
        </w:rPr>
        <w:t xml:space="preserve"> </w:t>
      </w:r>
      <w:r>
        <w:rPr>
          <w:w w:val="105"/>
          <w:sz w:val="23"/>
        </w:rPr>
        <w:t>for:</w:t>
      </w:r>
    </w:p>
    <w:p w:rsidR="00B141CF" w:rsidRDefault="009F45E6">
      <w:pPr>
        <w:pStyle w:val="ListParagraph"/>
        <w:numPr>
          <w:ilvl w:val="1"/>
          <w:numId w:val="133"/>
        </w:numPr>
        <w:tabs>
          <w:tab w:val="left" w:pos="1872"/>
          <w:tab w:val="left" w:pos="1873"/>
        </w:tabs>
        <w:spacing w:before="146"/>
        <w:ind w:hanging="722"/>
        <w:rPr>
          <w:sz w:val="23"/>
        </w:rPr>
      </w:pPr>
      <w:r>
        <w:rPr>
          <w:w w:val="105"/>
          <w:sz w:val="23"/>
        </w:rPr>
        <w:t>frequency</w:t>
      </w:r>
      <w:r>
        <w:rPr>
          <w:spacing w:val="-5"/>
          <w:w w:val="105"/>
          <w:sz w:val="23"/>
        </w:rPr>
        <w:t xml:space="preserve"> </w:t>
      </w:r>
      <w:r>
        <w:rPr>
          <w:spacing w:val="-3"/>
          <w:w w:val="105"/>
          <w:sz w:val="23"/>
        </w:rPr>
        <w:t>stability.</w:t>
      </w:r>
    </w:p>
    <w:p w:rsidR="00B141CF" w:rsidRDefault="009F45E6">
      <w:pPr>
        <w:pStyle w:val="ListParagraph"/>
        <w:numPr>
          <w:ilvl w:val="1"/>
          <w:numId w:val="133"/>
        </w:numPr>
        <w:tabs>
          <w:tab w:val="left" w:pos="1872"/>
          <w:tab w:val="left" w:pos="1873"/>
        </w:tabs>
        <w:spacing w:before="153"/>
        <w:ind w:hanging="722"/>
        <w:rPr>
          <w:sz w:val="23"/>
        </w:rPr>
      </w:pPr>
      <w:r>
        <w:rPr>
          <w:w w:val="105"/>
          <w:sz w:val="23"/>
        </w:rPr>
        <w:t>output</w:t>
      </w:r>
      <w:r>
        <w:rPr>
          <w:spacing w:val="-12"/>
          <w:w w:val="105"/>
          <w:sz w:val="23"/>
        </w:rPr>
        <w:t xml:space="preserve"> </w:t>
      </w:r>
      <w:r>
        <w:rPr>
          <w:w w:val="105"/>
          <w:sz w:val="23"/>
        </w:rPr>
        <w:t>uniformity</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133"/>
        </w:numPr>
        <w:tabs>
          <w:tab w:val="left" w:pos="1872"/>
          <w:tab w:val="left" w:pos="1873"/>
        </w:tabs>
        <w:spacing w:before="77"/>
        <w:ind w:hanging="722"/>
        <w:rPr>
          <w:sz w:val="23"/>
        </w:rPr>
      </w:pPr>
      <w:r>
        <w:rPr>
          <w:w w:val="105"/>
          <w:sz w:val="23"/>
        </w:rPr>
        <w:lastRenderedPageBreak/>
        <w:t>attenuator</w:t>
      </w:r>
      <w:r>
        <w:rPr>
          <w:spacing w:val="-10"/>
          <w:w w:val="105"/>
          <w:sz w:val="23"/>
        </w:rPr>
        <w:t xml:space="preserve"> </w:t>
      </w:r>
      <w:r>
        <w:rPr>
          <w:w w:val="105"/>
          <w:sz w:val="23"/>
        </w:rPr>
        <w:t>action</w:t>
      </w:r>
    </w:p>
    <w:p w:rsidR="00B141CF" w:rsidRDefault="009F45E6">
      <w:pPr>
        <w:pStyle w:val="ListParagraph"/>
        <w:numPr>
          <w:ilvl w:val="1"/>
          <w:numId w:val="133"/>
        </w:numPr>
        <w:tabs>
          <w:tab w:val="left" w:pos="1872"/>
          <w:tab w:val="left" w:pos="1873"/>
        </w:tabs>
        <w:spacing w:before="145"/>
        <w:ind w:hanging="722"/>
        <w:rPr>
          <w:sz w:val="23"/>
        </w:rPr>
      </w:pPr>
      <w:r>
        <w:rPr>
          <w:w w:val="105"/>
          <w:sz w:val="23"/>
        </w:rPr>
        <w:t>output</w:t>
      </w:r>
      <w:r>
        <w:rPr>
          <w:spacing w:val="-12"/>
          <w:w w:val="105"/>
          <w:sz w:val="23"/>
        </w:rPr>
        <w:t xml:space="preserve"> </w:t>
      </w:r>
      <w:r>
        <w:rPr>
          <w:w w:val="105"/>
          <w:sz w:val="23"/>
        </w:rPr>
        <w:t>hum</w:t>
      </w:r>
    </w:p>
    <w:p w:rsidR="00B141CF" w:rsidRDefault="009F45E6">
      <w:pPr>
        <w:pStyle w:val="ListParagraph"/>
        <w:numPr>
          <w:ilvl w:val="1"/>
          <w:numId w:val="133"/>
        </w:numPr>
        <w:tabs>
          <w:tab w:val="left" w:pos="1872"/>
          <w:tab w:val="left" w:pos="1873"/>
        </w:tabs>
        <w:spacing w:before="154"/>
        <w:ind w:hanging="722"/>
        <w:rPr>
          <w:sz w:val="23"/>
        </w:rPr>
      </w:pPr>
      <w:r>
        <w:rPr>
          <w:w w:val="105"/>
          <w:sz w:val="23"/>
        </w:rPr>
        <w:t>output</w:t>
      </w:r>
      <w:r>
        <w:rPr>
          <w:spacing w:val="-12"/>
          <w:w w:val="105"/>
          <w:sz w:val="23"/>
        </w:rPr>
        <w:t xml:space="preserve"> </w:t>
      </w:r>
      <w:r>
        <w:rPr>
          <w:spacing w:val="-3"/>
          <w:w w:val="105"/>
          <w:sz w:val="23"/>
        </w:rPr>
        <w:t>distortion</w:t>
      </w:r>
    </w:p>
    <w:p w:rsidR="00B141CF" w:rsidRDefault="009F45E6">
      <w:pPr>
        <w:pStyle w:val="ListParagraph"/>
        <w:numPr>
          <w:ilvl w:val="1"/>
          <w:numId w:val="133"/>
        </w:numPr>
        <w:tabs>
          <w:tab w:val="left" w:pos="1872"/>
          <w:tab w:val="left" w:pos="1873"/>
        </w:tabs>
        <w:spacing w:before="153"/>
        <w:ind w:hanging="722"/>
        <w:rPr>
          <w:sz w:val="23"/>
        </w:rPr>
      </w:pPr>
      <w:r>
        <w:rPr>
          <w:w w:val="105"/>
          <w:sz w:val="23"/>
        </w:rPr>
        <w:t>load</w:t>
      </w:r>
      <w:r>
        <w:rPr>
          <w:spacing w:val="-8"/>
          <w:w w:val="105"/>
          <w:sz w:val="23"/>
        </w:rPr>
        <w:t xml:space="preserve"> </w:t>
      </w:r>
      <w:r>
        <w:rPr>
          <w:w w:val="105"/>
          <w:sz w:val="23"/>
        </w:rPr>
        <w:t>sensitivity</w:t>
      </w:r>
    </w:p>
    <w:p w:rsidR="00B141CF" w:rsidRDefault="009F45E6">
      <w:pPr>
        <w:pStyle w:val="ListParagraph"/>
        <w:numPr>
          <w:ilvl w:val="0"/>
          <w:numId w:val="133"/>
        </w:numPr>
        <w:tabs>
          <w:tab w:val="left" w:pos="1151"/>
          <w:tab w:val="left" w:pos="1152"/>
        </w:tabs>
        <w:spacing w:before="146"/>
        <w:rPr>
          <w:sz w:val="23"/>
        </w:rPr>
      </w:pPr>
      <w:r>
        <w:rPr>
          <w:w w:val="105"/>
          <w:sz w:val="23"/>
        </w:rPr>
        <w:t xml:space="preserve">Check oscilloscope for voltage </w:t>
      </w:r>
      <w:r>
        <w:rPr>
          <w:spacing w:val="-3"/>
          <w:w w:val="105"/>
          <w:sz w:val="23"/>
        </w:rPr>
        <w:t>calibration</w:t>
      </w:r>
      <w:r>
        <w:rPr>
          <w:spacing w:val="-33"/>
          <w:w w:val="105"/>
          <w:sz w:val="23"/>
        </w:rPr>
        <w:t xml:space="preserve"> </w:t>
      </w:r>
      <w:r>
        <w:rPr>
          <w:w w:val="105"/>
          <w:sz w:val="23"/>
        </w:rPr>
        <w:t>with:</w:t>
      </w:r>
    </w:p>
    <w:p w:rsidR="00B141CF" w:rsidRDefault="009F45E6">
      <w:pPr>
        <w:pStyle w:val="ListParagraph"/>
        <w:numPr>
          <w:ilvl w:val="1"/>
          <w:numId w:val="133"/>
        </w:numPr>
        <w:tabs>
          <w:tab w:val="left" w:pos="1872"/>
          <w:tab w:val="left" w:pos="1873"/>
        </w:tabs>
        <w:spacing w:before="154"/>
        <w:ind w:hanging="722"/>
        <w:rPr>
          <w:sz w:val="23"/>
        </w:rPr>
      </w:pPr>
      <w:r>
        <w:rPr>
          <w:w w:val="105"/>
          <w:sz w:val="23"/>
        </w:rPr>
        <w:t xml:space="preserve">external DC </w:t>
      </w:r>
      <w:r>
        <w:rPr>
          <w:spacing w:val="-3"/>
          <w:w w:val="105"/>
          <w:sz w:val="23"/>
        </w:rPr>
        <w:t>and</w:t>
      </w:r>
      <w:r>
        <w:rPr>
          <w:spacing w:val="-15"/>
          <w:w w:val="105"/>
          <w:sz w:val="23"/>
        </w:rPr>
        <w:t xml:space="preserve"> </w:t>
      </w:r>
      <w:r>
        <w:rPr>
          <w:w w:val="105"/>
          <w:sz w:val="23"/>
        </w:rPr>
        <w:t>AC</w:t>
      </w:r>
    </w:p>
    <w:p w:rsidR="00B141CF" w:rsidRDefault="009F45E6">
      <w:pPr>
        <w:pStyle w:val="ListParagraph"/>
        <w:numPr>
          <w:ilvl w:val="1"/>
          <w:numId w:val="133"/>
        </w:numPr>
        <w:tabs>
          <w:tab w:val="left" w:pos="1872"/>
          <w:tab w:val="left" w:pos="1873"/>
        </w:tabs>
        <w:spacing w:before="146"/>
        <w:ind w:hanging="722"/>
        <w:rPr>
          <w:sz w:val="23"/>
        </w:rPr>
      </w:pPr>
      <w:r>
        <w:rPr>
          <w:w w:val="105"/>
          <w:sz w:val="23"/>
        </w:rPr>
        <w:t>internal</w:t>
      </w:r>
      <w:r>
        <w:rPr>
          <w:spacing w:val="-12"/>
          <w:w w:val="105"/>
          <w:sz w:val="23"/>
        </w:rPr>
        <w:t xml:space="preserve"> </w:t>
      </w:r>
      <w:r>
        <w:rPr>
          <w:w w:val="105"/>
          <w:sz w:val="23"/>
        </w:rPr>
        <w:t>AC</w:t>
      </w:r>
    </w:p>
    <w:p w:rsidR="00B141CF" w:rsidRDefault="009F45E6">
      <w:pPr>
        <w:pStyle w:val="ListParagraph"/>
        <w:numPr>
          <w:ilvl w:val="1"/>
          <w:numId w:val="133"/>
        </w:numPr>
        <w:tabs>
          <w:tab w:val="left" w:pos="1872"/>
          <w:tab w:val="left" w:pos="1873"/>
        </w:tabs>
        <w:spacing w:before="153"/>
        <w:ind w:hanging="722"/>
        <w:rPr>
          <w:sz w:val="23"/>
        </w:rPr>
      </w:pPr>
      <w:r>
        <w:rPr>
          <w:w w:val="105"/>
          <w:sz w:val="23"/>
        </w:rPr>
        <w:t>internal square</w:t>
      </w:r>
      <w:r>
        <w:rPr>
          <w:spacing w:val="-11"/>
          <w:w w:val="105"/>
          <w:sz w:val="23"/>
        </w:rPr>
        <w:t xml:space="preserve"> </w:t>
      </w:r>
      <w:r>
        <w:rPr>
          <w:w w:val="105"/>
          <w:sz w:val="23"/>
        </w:rPr>
        <w:t>wave</w:t>
      </w:r>
    </w:p>
    <w:p w:rsidR="00B141CF" w:rsidRDefault="009F45E6">
      <w:pPr>
        <w:pStyle w:val="ListParagraph"/>
        <w:numPr>
          <w:ilvl w:val="0"/>
          <w:numId w:val="133"/>
        </w:numPr>
        <w:tabs>
          <w:tab w:val="left" w:pos="1014"/>
          <w:tab w:val="left" w:pos="1015"/>
        </w:tabs>
        <w:spacing w:before="146"/>
        <w:ind w:left="1015" w:hanging="584"/>
        <w:rPr>
          <w:sz w:val="23"/>
        </w:rPr>
      </w:pPr>
      <w:r>
        <w:rPr>
          <w:w w:val="105"/>
          <w:sz w:val="23"/>
        </w:rPr>
        <w:t>Locate</w:t>
      </w:r>
      <w:r>
        <w:rPr>
          <w:spacing w:val="-2"/>
          <w:w w:val="105"/>
          <w:sz w:val="23"/>
        </w:rPr>
        <w:t xml:space="preserve"> </w:t>
      </w:r>
      <w:r>
        <w:rPr>
          <w:w w:val="105"/>
          <w:sz w:val="23"/>
        </w:rPr>
        <w:t>&amp;</w:t>
      </w:r>
      <w:r>
        <w:rPr>
          <w:spacing w:val="-8"/>
          <w:w w:val="105"/>
          <w:sz w:val="23"/>
        </w:rPr>
        <w:t xml:space="preserve"> </w:t>
      </w:r>
      <w:r>
        <w:rPr>
          <w:w w:val="105"/>
          <w:sz w:val="23"/>
        </w:rPr>
        <w:t>rectify</w:t>
      </w:r>
      <w:r>
        <w:rPr>
          <w:spacing w:val="-7"/>
          <w:w w:val="105"/>
          <w:sz w:val="23"/>
        </w:rPr>
        <w:t xml:space="preserve"> </w:t>
      </w:r>
      <w:r>
        <w:rPr>
          <w:w w:val="105"/>
          <w:sz w:val="23"/>
        </w:rPr>
        <w:t>common</w:t>
      </w:r>
      <w:r>
        <w:rPr>
          <w:spacing w:val="-7"/>
          <w:w w:val="105"/>
          <w:sz w:val="23"/>
        </w:rPr>
        <w:t xml:space="preserve"> </w:t>
      </w:r>
      <w:r>
        <w:rPr>
          <w:w w:val="105"/>
          <w:sz w:val="23"/>
        </w:rPr>
        <w:t>faults</w:t>
      </w:r>
      <w:r>
        <w:rPr>
          <w:spacing w:val="-9"/>
          <w:w w:val="105"/>
          <w:sz w:val="23"/>
        </w:rPr>
        <w:t xml:space="preserve"> </w:t>
      </w:r>
      <w:r>
        <w:rPr>
          <w:w w:val="105"/>
          <w:sz w:val="23"/>
        </w:rPr>
        <w:t>in</w:t>
      </w:r>
      <w:r>
        <w:rPr>
          <w:spacing w:val="-8"/>
          <w:w w:val="105"/>
          <w:sz w:val="23"/>
        </w:rPr>
        <w:t xml:space="preserve"> </w:t>
      </w:r>
      <w:r>
        <w:rPr>
          <w:w w:val="105"/>
          <w:sz w:val="23"/>
        </w:rPr>
        <w:t>meters</w:t>
      </w:r>
      <w:r>
        <w:rPr>
          <w:spacing w:val="-9"/>
          <w:w w:val="105"/>
          <w:sz w:val="23"/>
        </w:rPr>
        <w:t xml:space="preserve"> </w:t>
      </w:r>
      <w:r>
        <w:rPr>
          <w:w w:val="105"/>
          <w:sz w:val="23"/>
        </w:rPr>
        <w:t>(available</w:t>
      </w:r>
      <w:r>
        <w:rPr>
          <w:spacing w:val="-7"/>
          <w:w w:val="105"/>
          <w:sz w:val="23"/>
        </w:rPr>
        <w:t xml:space="preserve"> </w:t>
      </w:r>
      <w:r>
        <w:rPr>
          <w:w w:val="105"/>
          <w:sz w:val="23"/>
        </w:rPr>
        <w:t>in</w:t>
      </w:r>
      <w:r>
        <w:rPr>
          <w:spacing w:val="-1"/>
          <w:w w:val="105"/>
          <w:sz w:val="23"/>
        </w:rPr>
        <w:t xml:space="preserve"> </w:t>
      </w:r>
      <w:r>
        <w:rPr>
          <w:w w:val="105"/>
          <w:sz w:val="23"/>
        </w:rPr>
        <w:t>Lab)</w:t>
      </w:r>
    </w:p>
    <w:p w:rsidR="00B141CF" w:rsidRDefault="009F45E6">
      <w:pPr>
        <w:pStyle w:val="ListParagraph"/>
        <w:numPr>
          <w:ilvl w:val="0"/>
          <w:numId w:val="133"/>
        </w:numPr>
        <w:tabs>
          <w:tab w:val="left" w:pos="1014"/>
          <w:tab w:val="left" w:pos="1015"/>
        </w:tabs>
        <w:spacing w:before="153"/>
        <w:ind w:left="1015" w:hanging="584"/>
        <w:rPr>
          <w:sz w:val="23"/>
        </w:rPr>
      </w:pPr>
      <w:r>
        <w:rPr>
          <w:w w:val="105"/>
          <w:sz w:val="23"/>
        </w:rPr>
        <w:t xml:space="preserve">Locate &amp; rectify common </w:t>
      </w:r>
      <w:r>
        <w:rPr>
          <w:spacing w:val="-3"/>
          <w:w w:val="105"/>
          <w:sz w:val="23"/>
        </w:rPr>
        <w:t xml:space="preserve">faults </w:t>
      </w:r>
      <w:r>
        <w:rPr>
          <w:w w:val="105"/>
          <w:sz w:val="23"/>
        </w:rPr>
        <w:t>in</w:t>
      </w:r>
      <w:r>
        <w:rPr>
          <w:spacing w:val="-30"/>
          <w:w w:val="105"/>
          <w:sz w:val="23"/>
        </w:rPr>
        <w:t xml:space="preserve"> </w:t>
      </w:r>
      <w:r>
        <w:rPr>
          <w:spacing w:val="-3"/>
          <w:w w:val="105"/>
          <w:sz w:val="23"/>
        </w:rPr>
        <w:t>Oscilloscope.</w:t>
      </w:r>
    </w:p>
    <w:p w:rsidR="00B141CF" w:rsidRDefault="009F45E6">
      <w:pPr>
        <w:pStyle w:val="ListParagraph"/>
        <w:numPr>
          <w:ilvl w:val="0"/>
          <w:numId w:val="133"/>
        </w:numPr>
        <w:tabs>
          <w:tab w:val="left" w:pos="1014"/>
          <w:tab w:val="left" w:pos="1015"/>
        </w:tabs>
        <w:spacing w:before="147"/>
        <w:ind w:left="1015" w:hanging="584"/>
        <w:rPr>
          <w:sz w:val="23"/>
        </w:rPr>
      </w:pPr>
      <w:r>
        <w:rPr>
          <w:w w:val="105"/>
          <w:sz w:val="23"/>
        </w:rPr>
        <w:t>Locate</w:t>
      </w:r>
      <w:r>
        <w:rPr>
          <w:spacing w:val="-3"/>
          <w:w w:val="105"/>
          <w:sz w:val="23"/>
        </w:rPr>
        <w:t xml:space="preserve"> </w:t>
      </w:r>
      <w:r>
        <w:rPr>
          <w:w w:val="105"/>
          <w:sz w:val="23"/>
        </w:rPr>
        <w:t>&amp;</w:t>
      </w:r>
      <w:r>
        <w:rPr>
          <w:spacing w:val="-3"/>
          <w:w w:val="105"/>
          <w:sz w:val="23"/>
        </w:rPr>
        <w:t xml:space="preserve"> </w:t>
      </w:r>
      <w:r>
        <w:rPr>
          <w:w w:val="105"/>
          <w:sz w:val="23"/>
        </w:rPr>
        <w:t>rectify</w:t>
      </w:r>
      <w:r>
        <w:rPr>
          <w:spacing w:val="-2"/>
          <w:w w:val="105"/>
          <w:sz w:val="23"/>
        </w:rPr>
        <w:t xml:space="preserve"> </w:t>
      </w:r>
      <w:r>
        <w:rPr>
          <w:w w:val="105"/>
          <w:sz w:val="23"/>
        </w:rPr>
        <w:t>common</w:t>
      </w:r>
      <w:r>
        <w:rPr>
          <w:spacing w:val="-9"/>
          <w:w w:val="105"/>
          <w:sz w:val="23"/>
        </w:rPr>
        <w:t xml:space="preserve"> </w:t>
      </w:r>
      <w:r>
        <w:rPr>
          <w:spacing w:val="-3"/>
          <w:w w:val="105"/>
          <w:sz w:val="23"/>
        </w:rPr>
        <w:t>faults</w:t>
      </w:r>
      <w:r>
        <w:rPr>
          <w:spacing w:val="-2"/>
          <w:w w:val="105"/>
          <w:sz w:val="23"/>
        </w:rPr>
        <w:t xml:space="preserve"> </w:t>
      </w:r>
      <w:r>
        <w:rPr>
          <w:w w:val="105"/>
          <w:sz w:val="23"/>
        </w:rPr>
        <w:t>in</w:t>
      </w:r>
      <w:r>
        <w:rPr>
          <w:spacing w:val="-3"/>
          <w:w w:val="105"/>
          <w:sz w:val="23"/>
        </w:rPr>
        <w:t xml:space="preserve"> </w:t>
      </w:r>
      <w:r>
        <w:rPr>
          <w:w w:val="105"/>
          <w:sz w:val="23"/>
        </w:rPr>
        <w:t>digital</w:t>
      </w:r>
      <w:r>
        <w:rPr>
          <w:spacing w:val="-5"/>
          <w:w w:val="105"/>
          <w:sz w:val="23"/>
        </w:rPr>
        <w:t xml:space="preserve"> </w:t>
      </w:r>
      <w:r>
        <w:rPr>
          <w:w w:val="105"/>
          <w:sz w:val="23"/>
        </w:rPr>
        <w:t>instruments</w:t>
      </w:r>
      <w:r>
        <w:rPr>
          <w:spacing w:val="-12"/>
          <w:w w:val="105"/>
          <w:sz w:val="23"/>
        </w:rPr>
        <w:t xml:space="preserve"> </w:t>
      </w:r>
      <w:r>
        <w:rPr>
          <w:spacing w:val="-3"/>
          <w:w w:val="105"/>
          <w:sz w:val="23"/>
        </w:rPr>
        <w:t>(available</w:t>
      </w:r>
      <w:r>
        <w:rPr>
          <w:w w:val="105"/>
          <w:sz w:val="23"/>
        </w:rPr>
        <w:t xml:space="preserve"> in</w:t>
      </w:r>
      <w:r>
        <w:rPr>
          <w:spacing w:val="-30"/>
          <w:w w:val="105"/>
          <w:sz w:val="23"/>
        </w:rPr>
        <w:t xml:space="preserve"> </w:t>
      </w:r>
      <w:r>
        <w:rPr>
          <w:spacing w:val="-3"/>
          <w:w w:val="105"/>
          <w:sz w:val="23"/>
        </w:rPr>
        <w:t>Lab)</w:t>
      </w:r>
    </w:p>
    <w:p w:rsidR="00B141CF" w:rsidRDefault="009F45E6">
      <w:pPr>
        <w:pStyle w:val="ListParagraph"/>
        <w:numPr>
          <w:ilvl w:val="0"/>
          <w:numId w:val="133"/>
        </w:numPr>
        <w:tabs>
          <w:tab w:val="left" w:pos="1014"/>
          <w:tab w:val="left" w:pos="1015"/>
        </w:tabs>
        <w:spacing w:before="153"/>
        <w:ind w:left="1015" w:hanging="584"/>
        <w:rPr>
          <w:sz w:val="23"/>
        </w:rPr>
      </w:pPr>
      <w:r>
        <w:rPr>
          <w:w w:val="105"/>
          <w:sz w:val="23"/>
        </w:rPr>
        <w:t xml:space="preserve">Locate &amp; </w:t>
      </w:r>
      <w:r>
        <w:rPr>
          <w:spacing w:val="-3"/>
          <w:w w:val="105"/>
          <w:sz w:val="23"/>
        </w:rPr>
        <w:t xml:space="preserve">troubleshoot </w:t>
      </w:r>
      <w:r>
        <w:rPr>
          <w:w w:val="105"/>
          <w:sz w:val="23"/>
        </w:rPr>
        <w:t xml:space="preserve">common </w:t>
      </w:r>
      <w:r>
        <w:rPr>
          <w:spacing w:val="-4"/>
          <w:w w:val="105"/>
          <w:sz w:val="23"/>
        </w:rPr>
        <w:t xml:space="preserve">faults </w:t>
      </w:r>
      <w:r>
        <w:rPr>
          <w:w w:val="105"/>
          <w:sz w:val="23"/>
        </w:rPr>
        <w:t>in bridges and</w:t>
      </w:r>
      <w:r>
        <w:rPr>
          <w:spacing w:val="-45"/>
          <w:w w:val="105"/>
          <w:sz w:val="23"/>
        </w:rPr>
        <w:t xml:space="preserve"> </w:t>
      </w:r>
      <w:r>
        <w:rPr>
          <w:w w:val="105"/>
          <w:sz w:val="23"/>
        </w:rPr>
        <w:t>analyzers.</w:t>
      </w:r>
    </w:p>
    <w:p w:rsidR="00B141CF" w:rsidRDefault="009F45E6">
      <w:pPr>
        <w:pStyle w:val="ListParagraph"/>
        <w:numPr>
          <w:ilvl w:val="0"/>
          <w:numId w:val="133"/>
        </w:numPr>
        <w:tabs>
          <w:tab w:val="left" w:pos="1014"/>
          <w:tab w:val="left" w:pos="1015"/>
        </w:tabs>
        <w:spacing w:before="146"/>
        <w:ind w:left="1015" w:hanging="584"/>
        <w:rPr>
          <w:sz w:val="23"/>
        </w:rPr>
      </w:pPr>
      <w:r>
        <w:rPr>
          <w:w w:val="105"/>
          <w:sz w:val="23"/>
        </w:rPr>
        <w:t>Use virtual instruments for the measurement of voltage</w:t>
      </w:r>
      <w:r>
        <w:rPr>
          <w:spacing w:val="-28"/>
          <w:w w:val="105"/>
          <w:sz w:val="23"/>
        </w:rPr>
        <w:t xml:space="preserve"> </w:t>
      </w:r>
      <w:r>
        <w:rPr>
          <w:w w:val="105"/>
          <w:sz w:val="23"/>
        </w:rPr>
        <w:t>and</w:t>
      </w:r>
      <w:r w:rsidR="00AE1CB0">
        <w:rPr>
          <w:w w:val="105"/>
          <w:sz w:val="23"/>
        </w:rPr>
        <w:t xml:space="preserve"> </w:t>
      </w:r>
      <w:r>
        <w:rPr>
          <w:w w:val="105"/>
          <w:sz w:val="23"/>
        </w:rPr>
        <w:t>current.</w:t>
      </w:r>
    </w:p>
    <w:p w:rsidR="00B141CF" w:rsidRDefault="009F45E6">
      <w:pPr>
        <w:pStyle w:val="ListParagraph"/>
        <w:numPr>
          <w:ilvl w:val="0"/>
          <w:numId w:val="133"/>
        </w:numPr>
        <w:tabs>
          <w:tab w:val="left" w:pos="1014"/>
          <w:tab w:val="left" w:pos="1015"/>
        </w:tabs>
        <w:spacing w:before="153"/>
        <w:ind w:left="1015" w:hanging="584"/>
        <w:rPr>
          <w:sz w:val="23"/>
        </w:rPr>
      </w:pPr>
      <w:r>
        <w:rPr>
          <w:w w:val="105"/>
          <w:sz w:val="23"/>
        </w:rPr>
        <w:t xml:space="preserve">Use virtual </w:t>
      </w:r>
      <w:r>
        <w:rPr>
          <w:spacing w:val="-3"/>
          <w:w w:val="105"/>
          <w:sz w:val="23"/>
        </w:rPr>
        <w:t xml:space="preserve">instruments </w:t>
      </w:r>
      <w:r>
        <w:rPr>
          <w:w w:val="105"/>
          <w:sz w:val="23"/>
        </w:rPr>
        <w:t xml:space="preserve">for the </w:t>
      </w:r>
      <w:r>
        <w:rPr>
          <w:spacing w:val="-3"/>
          <w:w w:val="105"/>
          <w:sz w:val="23"/>
        </w:rPr>
        <w:t xml:space="preserve">measurement </w:t>
      </w:r>
      <w:r>
        <w:rPr>
          <w:w w:val="105"/>
          <w:sz w:val="23"/>
        </w:rPr>
        <w:t>of frequency</w:t>
      </w:r>
      <w:r w:rsidR="00AE1CB0">
        <w:rPr>
          <w:w w:val="105"/>
          <w:sz w:val="23"/>
        </w:rPr>
        <w:t xml:space="preserve"> </w:t>
      </w:r>
      <w:r>
        <w:rPr>
          <w:w w:val="105"/>
          <w:sz w:val="23"/>
        </w:rPr>
        <w:t>and time</w:t>
      </w:r>
      <w:r>
        <w:rPr>
          <w:spacing w:val="-29"/>
          <w:w w:val="105"/>
          <w:sz w:val="23"/>
        </w:rPr>
        <w:t xml:space="preserve"> </w:t>
      </w:r>
      <w:r>
        <w:rPr>
          <w:w w:val="105"/>
          <w:sz w:val="23"/>
        </w:rPr>
        <w:t>period.</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1872"/>
        </w:tabs>
        <w:spacing w:before="85"/>
        <w:ind w:left="431" w:firstLine="0"/>
      </w:pPr>
      <w:r>
        <w:rPr>
          <w:w w:val="105"/>
        </w:rPr>
        <w:lastRenderedPageBreak/>
        <w:t>EL.TR.</w:t>
      </w:r>
      <w:r>
        <w:rPr>
          <w:spacing w:val="-2"/>
          <w:w w:val="105"/>
        </w:rPr>
        <w:t xml:space="preserve"> </w:t>
      </w:r>
      <w:r>
        <w:rPr>
          <w:w w:val="105"/>
        </w:rPr>
        <w:t>253</w:t>
      </w:r>
      <w:r>
        <w:rPr>
          <w:w w:val="105"/>
        </w:rPr>
        <w:tab/>
        <w:t>Communication</w:t>
      </w:r>
      <w:r>
        <w:rPr>
          <w:rFonts w:eastAsia="SimSun" w:hint="eastAsia"/>
          <w:w w:val="105"/>
          <w:lang w:eastAsia="zh-CN"/>
        </w:rPr>
        <w:t xml:space="preserve"> </w:t>
      </w:r>
      <w:r>
        <w:rPr>
          <w:w w:val="105"/>
        </w:rPr>
        <w:t>Systems</w:t>
      </w:r>
    </w:p>
    <w:p w:rsidR="00B141CF" w:rsidRDefault="00B141CF">
      <w:pPr>
        <w:pStyle w:val="BodyText"/>
        <w:spacing w:before="0"/>
        <w:ind w:left="0" w:firstLine="0"/>
        <w:rPr>
          <w:b/>
          <w:sz w:val="26"/>
        </w:rPr>
      </w:pPr>
    </w:p>
    <w:p w:rsidR="00B141CF" w:rsidRDefault="00B141CF">
      <w:pPr>
        <w:pStyle w:val="BodyText"/>
        <w:spacing w:before="4"/>
        <w:ind w:left="0" w:firstLine="0"/>
        <w:rPr>
          <w:b/>
          <w:sz w:val="22"/>
        </w:rPr>
      </w:pPr>
    </w:p>
    <w:p w:rsidR="00B141CF" w:rsidRDefault="009F45E6">
      <w:pPr>
        <w:spacing w:before="1"/>
        <w:ind w:left="431"/>
        <w:rPr>
          <w:b/>
          <w:sz w:val="23"/>
        </w:rPr>
      </w:pPr>
      <w:r>
        <w:rPr>
          <w:b/>
          <w:w w:val="105"/>
          <w:sz w:val="23"/>
        </w:rPr>
        <w:t>Total contact hours:</w:t>
      </w:r>
    </w:p>
    <w:p w:rsidR="00B141CF" w:rsidRDefault="009F45E6">
      <w:pPr>
        <w:pStyle w:val="BodyText"/>
        <w:tabs>
          <w:tab w:val="left" w:pos="2592"/>
        </w:tabs>
        <w:ind w:left="1151" w:firstLine="0"/>
      </w:pPr>
      <w:r>
        <w:rPr>
          <w:w w:val="105"/>
        </w:rPr>
        <w:t>Theory:</w:t>
      </w:r>
      <w:r>
        <w:rPr>
          <w:w w:val="105"/>
        </w:rPr>
        <w:tab/>
        <w:t>64</w:t>
      </w:r>
      <w:r>
        <w:rPr>
          <w:spacing w:val="-6"/>
          <w:w w:val="105"/>
        </w:rPr>
        <w:t xml:space="preserve"> </w:t>
      </w:r>
      <w:r>
        <w:rPr>
          <w:w w:val="105"/>
        </w:rPr>
        <w:t>Hours.</w:t>
      </w:r>
    </w:p>
    <w:p w:rsidR="00B141CF" w:rsidRDefault="009F45E6">
      <w:pPr>
        <w:pStyle w:val="BodyText"/>
        <w:tabs>
          <w:tab w:val="left" w:pos="2592"/>
        </w:tabs>
        <w:spacing w:before="16"/>
        <w:ind w:left="1151" w:firstLine="0"/>
      </w:pPr>
      <w:r>
        <w:rPr>
          <w:w w:val="105"/>
        </w:rPr>
        <w:t>Practical:</w:t>
      </w:r>
      <w:r>
        <w:rPr>
          <w:w w:val="105"/>
        </w:rPr>
        <w:tab/>
        <w:t>96</w:t>
      </w:r>
      <w:r>
        <w:rPr>
          <w:spacing w:val="-6"/>
          <w:w w:val="105"/>
        </w:rPr>
        <w:t xml:space="preserve"> </w:t>
      </w:r>
      <w:r>
        <w:rPr>
          <w:w w:val="105"/>
        </w:rPr>
        <w:t>Hours.</w:t>
      </w:r>
    </w:p>
    <w:p w:rsidR="00B141CF" w:rsidRDefault="00B141CF">
      <w:pPr>
        <w:pStyle w:val="BodyText"/>
        <w:spacing w:before="3"/>
        <w:ind w:left="0" w:firstLine="0"/>
        <w:rPr>
          <w:sz w:val="25"/>
        </w:rPr>
      </w:pPr>
    </w:p>
    <w:p w:rsidR="00B141CF" w:rsidRDefault="009F45E6">
      <w:pPr>
        <w:tabs>
          <w:tab w:val="left" w:pos="2592"/>
        </w:tabs>
        <w:ind w:left="431"/>
        <w:rPr>
          <w:sz w:val="23"/>
        </w:rPr>
      </w:pPr>
      <w:r>
        <w:rPr>
          <w:b/>
          <w:w w:val="105"/>
          <w:sz w:val="23"/>
        </w:rPr>
        <w:t>Pre-requisites:</w:t>
      </w:r>
      <w:r>
        <w:rPr>
          <w:b/>
          <w:w w:val="105"/>
          <w:sz w:val="23"/>
        </w:rPr>
        <w:tab/>
      </w:r>
      <w:r>
        <w:rPr>
          <w:w w:val="105"/>
          <w:sz w:val="23"/>
        </w:rPr>
        <w:t>Electrical</w:t>
      </w:r>
      <w:r>
        <w:rPr>
          <w:spacing w:val="-13"/>
          <w:w w:val="105"/>
          <w:sz w:val="23"/>
        </w:rPr>
        <w:t xml:space="preserve"> </w:t>
      </w:r>
      <w:r>
        <w:rPr>
          <w:w w:val="105"/>
          <w:sz w:val="23"/>
        </w:rPr>
        <w:t>Circuits</w:t>
      </w:r>
    </w:p>
    <w:p w:rsidR="00B141CF" w:rsidRDefault="009F45E6">
      <w:pPr>
        <w:pStyle w:val="BodyText"/>
        <w:spacing w:before="2"/>
        <w:ind w:left="0" w:firstLine="0"/>
        <w:rPr>
          <w:sz w:val="31"/>
        </w:rPr>
      </w:pPr>
      <w:r>
        <w:br w:type="column"/>
      </w:r>
    </w:p>
    <w:p w:rsidR="00B141CF" w:rsidRDefault="009F45E6">
      <w:pPr>
        <w:pStyle w:val="BodyText"/>
        <w:tabs>
          <w:tab w:val="left" w:pos="1151"/>
          <w:tab w:val="left" w:pos="1872"/>
        </w:tabs>
        <w:spacing w:before="0"/>
        <w:ind w:left="431" w:firstLine="0"/>
      </w:pPr>
      <w:r>
        <w:rPr>
          <w:w w:val="105"/>
        </w:rPr>
        <w:t>T</w:t>
      </w:r>
      <w:r>
        <w:rPr>
          <w:w w:val="105"/>
        </w:rPr>
        <w:tab/>
        <w:t>P</w:t>
      </w:r>
      <w:r>
        <w:rPr>
          <w:w w:val="105"/>
        </w:rPr>
        <w:tab/>
        <w:t>C</w:t>
      </w:r>
    </w:p>
    <w:p w:rsidR="00B141CF" w:rsidRDefault="009F45E6">
      <w:pPr>
        <w:pStyle w:val="BodyText"/>
        <w:tabs>
          <w:tab w:val="left" w:pos="1151"/>
          <w:tab w:val="left" w:pos="1872"/>
        </w:tabs>
        <w:ind w:left="431" w:firstLine="0"/>
      </w:pPr>
      <w:r>
        <w:rPr>
          <w:w w:val="105"/>
        </w:rPr>
        <w:t>2</w:t>
      </w:r>
      <w:r>
        <w:rPr>
          <w:w w:val="105"/>
        </w:rPr>
        <w:tab/>
        <w:t>3</w:t>
      </w:r>
      <w:r>
        <w:rPr>
          <w:w w:val="105"/>
        </w:rPr>
        <w:tab/>
        <w:t>3</w:t>
      </w:r>
    </w:p>
    <w:p w:rsidR="00B141CF" w:rsidRDefault="00B141CF">
      <w:pPr>
        <w:sectPr w:rsidR="00B141CF">
          <w:pgSz w:w="12240" w:h="16340"/>
          <w:pgMar w:top="1520" w:right="640" w:bottom="1480" w:left="1240" w:header="0" w:footer="1294" w:gutter="0"/>
          <w:cols w:num="2" w:space="720" w:equalWidth="0">
            <w:col w:w="4446" w:space="2038"/>
            <w:col w:w="3876"/>
          </w:cols>
        </w:sectPr>
      </w:pPr>
    </w:p>
    <w:p w:rsidR="00B141CF" w:rsidRDefault="00B141CF">
      <w:pPr>
        <w:pStyle w:val="BodyText"/>
        <w:ind w:left="0" w:firstLine="0"/>
        <w:rPr>
          <w:sz w:val="16"/>
        </w:rPr>
      </w:pPr>
    </w:p>
    <w:p w:rsidR="00B141CF" w:rsidRDefault="009F45E6">
      <w:pPr>
        <w:pStyle w:val="BodyText"/>
        <w:spacing w:before="97" w:line="247" w:lineRule="auto"/>
        <w:ind w:left="1151" w:right="459"/>
      </w:pPr>
      <w:r>
        <w:rPr>
          <w:b/>
          <w:w w:val="105"/>
        </w:rPr>
        <w:t xml:space="preserve">AIMS </w:t>
      </w:r>
      <w:r>
        <w:rPr>
          <w:w w:val="105"/>
        </w:rPr>
        <w:t>this subject has been designed so that the student will be able to understand the working of telephone and wireless communication.</w:t>
      </w:r>
    </w:p>
    <w:p w:rsidR="00B141CF" w:rsidRDefault="009F45E6">
      <w:pPr>
        <w:pStyle w:val="BodyText"/>
        <w:spacing w:before="3" w:line="254" w:lineRule="auto"/>
        <w:ind w:left="1511" w:right="4904" w:firstLine="0"/>
      </w:pPr>
      <w:r>
        <w:rPr>
          <w:w w:val="105"/>
        </w:rPr>
        <w:t>Describe Modulation and Demodulation Discuss Modulators and Demodulators.</w:t>
      </w:r>
    </w:p>
    <w:p w:rsidR="00B141CF" w:rsidRDefault="009F45E6">
      <w:pPr>
        <w:pStyle w:val="BodyText"/>
        <w:spacing w:before="0" w:line="247" w:lineRule="auto"/>
        <w:ind w:left="1511" w:right="2894" w:firstLine="0"/>
      </w:pPr>
      <w:r>
        <w:rPr>
          <w:w w:val="105"/>
        </w:rPr>
        <w:t>Describe the principle and working of standard telephone set. Explain Telephone exchanges.</w:t>
      </w:r>
    </w:p>
    <w:p w:rsidR="00B141CF" w:rsidRDefault="009F45E6">
      <w:pPr>
        <w:pStyle w:val="BodyText"/>
        <w:spacing w:before="3" w:line="249" w:lineRule="auto"/>
        <w:ind w:left="1511" w:right="1978" w:firstLine="0"/>
      </w:pPr>
      <w:r>
        <w:rPr>
          <w:w w:val="105"/>
        </w:rPr>
        <w:t>Describe the working of fiber optics and microwave communication. Describe satellite communication.</w:t>
      </w:r>
    </w:p>
    <w:p w:rsidR="00B141CF" w:rsidRDefault="00B141CF">
      <w:pPr>
        <w:pStyle w:val="BodyText"/>
        <w:spacing w:before="0"/>
        <w:ind w:left="0" w:firstLine="0"/>
        <w:rPr>
          <w:sz w:val="26"/>
        </w:rPr>
      </w:pPr>
    </w:p>
    <w:p w:rsidR="00B141CF" w:rsidRDefault="00B141CF">
      <w:pPr>
        <w:pStyle w:val="BodyText"/>
        <w:spacing w:before="8"/>
        <w:ind w:left="0" w:firstLine="0"/>
        <w:rPr>
          <w:sz w:val="22"/>
        </w:rPr>
      </w:pPr>
    </w:p>
    <w:p w:rsidR="00B141CF" w:rsidRDefault="009F45E6">
      <w:pPr>
        <w:pStyle w:val="Heading1"/>
        <w:ind w:left="431" w:firstLine="0"/>
      </w:pPr>
      <w:r>
        <w:rPr>
          <w:w w:val="105"/>
        </w:rPr>
        <w:t>SPECIFIC OBJECTIVES:</w:t>
      </w:r>
    </w:p>
    <w:p w:rsidR="00B141CF" w:rsidRDefault="00B141CF">
      <w:pPr>
        <w:pStyle w:val="BodyText"/>
        <w:spacing w:before="0"/>
        <w:ind w:left="0" w:firstLine="0"/>
        <w:rPr>
          <w:b/>
          <w:sz w:val="24"/>
        </w:rPr>
      </w:pPr>
    </w:p>
    <w:p w:rsidR="00B141CF" w:rsidRDefault="009F45E6">
      <w:pPr>
        <w:pStyle w:val="ListParagraph"/>
        <w:numPr>
          <w:ilvl w:val="0"/>
          <w:numId w:val="134"/>
        </w:numPr>
        <w:tabs>
          <w:tab w:val="left" w:pos="1151"/>
          <w:tab w:val="left" w:pos="1152"/>
          <w:tab w:val="left" w:pos="9040"/>
        </w:tabs>
        <w:spacing w:before="0"/>
        <w:rPr>
          <w:b/>
          <w:sz w:val="23"/>
        </w:rPr>
      </w:pPr>
      <w:r>
        <w:rPr>
          <w:b/>
          <w:w w:val="105"/>
          <w:sz w:val="23"/>
        </w:rPr>
        <w:t>Modulation</w:t>
      </w:r>
      <w:r>
        <w:rPr>
          <w:b/>
          <w:spacing w:val="-14"/>
          <w:w w:val="105"/>
          <w:sz w:val="23"/>
        </w:rPr>
        <w:t xml:space="preserve"> </w:t>
      </w:r>
      <w:r>
        <w:rPr>
          <w:b/>
          <w:w w:val="105"/>
          <w:sz w:val="23"/>
        </w:rPr>
        <w:t>and</w:t>
      </w:r>
      <w:r>
        <w:rPr>
          <w:b/>
          <w:spacing w:val="-8"/>
          <w:w w:val="105"/>
          <w:sz w:val="23"/>
        </w:rPr>
        <w:t xml:space="preserve"> </w:t>
      </w:r>
      <w:r>
        <w:rPr>
          <w:b/>
          <w:w w:val="105"/>
          <w:sz w:val="23"/>
        </w:rPr>
        <w:t>Demodulation</w:t>
      </w:r>
      <w:r>
        <w:rPr>
          <w:b/>
          <w:w w:val="105"/>
          <w:sz w:val="23"/>
        </w:rPr>
        <w:tab/>
        <w:t>(22</w:t>
      </w:r>
      <w:r>
        <w:rPr>
          <w:b/>
          <w:spacing w:val="59"/>
          <w:w w:val="105"/>
          <w:sz w:val="23"/>
        </w:rPr>
        <w:t xml:space="preserve"> </w:t>
      </w:r>
      <w:r>
        <w:rPr>
          <w:b/>
          <w:spacing w:val="2"/>
          <w:w w:val="105"/>
          <w:sz w:val="23"/>
        </w:rPr>
        <w:t>Hours)</w:t>
      </w:r>
    </w:p>
    <w:p w:rsidR="00B141CF" w:rsidRDefault="009F45E6">
      <w:pPr>
        <w:pStyle w:val="ListParagraph"/>
        <w:numPr>
          <w:ilvl w:val="1"/>
          <w:numId w:val="134"/>
        </w:numPr>
        <w:tabs>
          <w:tab w:val="left" w:pos="1872"/>
          <w:tab w:val="left" w:pos="1873"/>
        </w:tabs>
        <w:spacing w:before="16"/>
        <w:ind w:hanging="722"/>
        <w:rPr>
          <w:sz w:val="23"/>
        </w:rPr>
      </w:pPr>
      <w:r>
        <w:rPr>
          <w:w w:val="105"/>
          <w:sz w:val="23"/>
        </w:rPr>
        <w:t>Definition of Modulation and</w:t>
      </w:r>
      <w:r>
        <w:rPr>
          <w:spacing w:val="-1"/>
          <w:w w:val="105"/>
          <w:sz w:val="23"/>
        </w:rPr>
        <w:t xml:space="preserve"> </w:t>
      </w:r>
      <w:r>
        <w:rPr>
          <w:w w:val="105"/>
          <w:sz w:val="23"/>
        </w:rPr>
        <w:t>De-Modulation</w:t>
      </w:r>
    </w:p>
    <w:p w:rsidR="00B141CF" w:rsidRDefault="009F45E6">
      <w:pPr>
        <w:pStyle w:val="ListParagraph"/>
        <w:numPr>
          <w:ilvl w:val="1"/>
          <w:numId w:val="134"/>
        </w:numPr>
        <w:tabs>
          <w:tab w:val="left" w:pos="1872"/>
          <w:tab w:val="left" w:pos="1873"/>
        </w:tabs>
        <w:spacing w:before="17"/>
        <w:ind w:hanging="722"/>
        <w:rPr>
          <w:sz w:val="23"/>
        </w:rPr>
      </w:pPr>
      <w:r>
        <w:rPr>
          <w:w w:val="105"/>
          <w:sz w:val="23"/>
        </w:rPr>
        <w:t>Needs of Modulation and</w:t>
      </w:r>
      <w:r>
        <w:rPr>
          <w:spacing w:val="-7"/>
          <w:w w:val="105"/>
          <w:sz w:val="23"/>
        </w:rPr>
        <w:t xml:space="preserve"> </w:t>
      </w:r>
      <w:r>
        <w:rPr>
          <w:w w:val="105"/>
          <w:sz w:val="23"/>
        </w:rPr>
        <w:t>De-Modulation</w:t>
      </w:r>
    </w:p>
    <w:p w:rsidR="00B141CF" w:rsidRDefault="009F45E6">
      <w:pPr>
        <w:pStyle w:val="ListParagraph"/>
        <w:numPr>
          <w:ilvl w:val="1"/>
          <w:numId w:val="134"/>
        </w:numPr>
        <w:tabs>
          <w:tab w:val="left" w:pos="1872"/>
          <w:tab w:val="left" w:pos="1873"/>
        </w:tabs>
        <w:ind w:hanging="722"/>
        <w:rPr>
          <w:sz w:val="23"/>
        </w:rPr>
      </w:pPr>
      <w:r>
        <w:rPr>
          <w:w w:val="105"/>
          <w:sz w:val="23"/>
        </w:rPr>
        <w:t>Types of</w:t>
      </w:r>
      <w:r>
        <w:rPr>
          <w:spacing w:val="-6"/>
          <w:w w:val="105"/>
          <w:sz w:val="23"/>
        </w:rPr>
        <w:t xml:space="preserve"> </w:t>
      </w:r>
      <w:r>
        <w:rPr>
          <w:w w:val="105"/>
          <w:sz w:val="23"/>
        </w:rPr>
        <w:t>Modulation</w:t>
      </w:r>
    </w:p>
    <w:p w:rsidR="00B141CF" w:rsidRDefault="009F45E6">
      <w:pPr>
        <w:pStyle w:val="ListParagraph"/>
        <w:numPr>
          <w:ilvl w:val="1"/>
          <w:numId w:val="134"/>
        </w:numPr>
        <w:tabs>
          <w:tab w:val="left" w:pos="1872"/>
          <w:tab w:val="left" w:pos="1873"/>
        </w:tabs>
        <w:ind w:hanging="722"/>
        <w:rPr>
          <w:sz w:val="23"/>
        </w:rPr>
      </w:pPr>
      <w:r>
        <w:rPr>
          <w:w w:val="105"/>
          <w:sz w:val="23"/>
        </w:rPr>
        <w:t>AM</w:t>
      </w:r>
      <w:r>
        <w:rPr>
          <w:spacing w:val="-6"/>
          <w:w w:val="105"/>
          <w:sz w:val="23"/>
        </w:rPr>
        <w:t xml:space="preserve"> </w:t>
      </w:r>
      <w:r>
        <w:rPr>
          <w:w w:val="105"/>
          <w:sz w:val="23"/>
        </w:rPr>
        <w:t>Receiver</w:t>
      </w:r>
    </w:p>
    <w:p w:rsidR="00B141CF" w:rsidRDefault="009F45E6">
      <w:pPr>
        <w:pStyle w:val="ListParagraph"/>
        <w:numPr>
          <w:ilvl w:val="2"/>
          <w:numId w:val="134"/>
        </w:numPr>
        <w:tabs>
          <w:tab w:val="left" w:pos="2592"/>
          <w:tab w:val="left" w:pos="2593"/>
        </w:tabs>
        <w:spacing w:before="16"/>
        <w:rPr>
          <w:sz w:val="23"/>
        </w:rPr>
      </w:pPr>
      <w:r>
        <w:rPr>
          <w:w w:val="105"/>
          <w:sz w:val="23"/>
        </w:rPr>
        <w:t xml:space="preserve">Essential </w:t>
      </w:r>
      <w:r>
        <w:rPr>
          <w:spacing w:val="-3"/>
          <w:w w:val="105"/>
          <w:sz w:val="23"/>
        </w:rPr>
        <w:t xml:space="preserve">function </w:t>
      </w:r>
      <w:r>
        <w:rPr>
          <w:w w:val="105"/>
          <w:sz w:val="23"/>
        </w:rPr>
        <w:t xml:space="preserve">of a </w:t>
      </w:r>
      <w:r>
        <w:rPr>
          <w:spacing w:val="-3"/>
          <w:w w:val="105"/>
          <w:sz w:val="23"/>
        </w:rPr>
        <w:t>receiver.</w:t>
      </w:r>
      <w:r>
        <w:rPr>
          <w:spacing w:val="-30"/>
          <w:w w:val="105"/>
          <w:sz w:val="23"/>
        </w:rPr>
        <w:t xml:space="preserve"> </w:t>
      </w:r>
      <w:r>
        <w:rPr>
          <w:w w:val="105"/>
          <w:sz w:val="23"/>
        </w:rPr>
        <w:t>.</w:t>
      </w:r>
    </w:p>
    <w:p w:rsidR="00B141CF" w:rsidRDefault="009F45E6">
      <w:pPr>
        <w:pStyle w:val="ListParagraph"/>
        <w:numPr>
          <w:ilvl w:val="2"/>
          <w:numId w:val="134"/>
        </w:numPr>
        <w:tabs>
          <w:tab w:val="left" w:pos="2592"/>
          <w:tab w:val="left" w:pos="2593"/>
        </w:tabs>
        <w:spacing w:before="10"/>
        <w:rPr>
          <w:sz w:val="23"/>
        </w:rPr>
      </w:pPr>
      <w:r>
        <w:rPr>
          <w:w w:val="105"/>
          <w:sz w:val="23"/>
        </w:rPr>
        <w:t>Principle of A.M.</w:t>
      </w:r>
      <w:r>
        <w:rPr>
          <w:spacing w:val="-30"/>
          <w:w w:val="105"/>
          <w:sz w:val="23"/>
        </w:rPr>
        <w:t xml:space="preserve"> </w:t>
      </w:r>
      <w:r>
        <w:rPr>
          <w:w w:val="105"/>
          <w:sz w:val="23"/>
        </w:rPr>
        <w:t>reception.</w:t>
      </w:r>
    </w:p>
    <w:p w:rsidR="00B141CF" w:rsidRDefault="009F45E6">
      <w:pPr>
        <w:pStyle w:val="ListParagraph"/>
        <w:numPr>
          <w:ilvl w:val="2"/>
          <w:numId w:val="134"/>
        </w:numPr>
        <w:tabs>
          <w:tab w:val="left" w:pos="2592"/>
          <w:tab w:val="left" w:pos="2593"/>
        </w:tabs>
        <w:rPr>
          <w:sz w:val="23"/>
        </w:rPr>
      </w:pPr>
      <w:r>
        <w:rPr>
          <w:w w:val="105"/>
          <w:sz w:val="23"/>
        </w:rPr>
        <w:t xml:space="preserve">Block diagram of </w:t>
      </w:r>
      <w:r>
        <w:rPr>
          <w:spacing w:val="-3"/>
          <w:w w:val="105"/>
          <w:sz w:val="23"/>
        </w:rPr>
        <w:t>super-heterodyne</w:t>
      </w:r>
      <w:r>
        <w:rPr>
          <w:spacing w:val="-31"/>
          <w:w w:val="105"/>
          <w:sz w:val="23"/>
        </w:rPr>
        <w:t xml:space="preserve"> </w:t>
      </w:r>
      <w:r>
        <w:rPr>
          <w:spacing w:val="-3"/>
          <w:w w:val="105"/>
          <w:sz w:val="23"/>
        </w:rPr>
        <w:t>receiver.</w:t>
      </w:r>
    </w:p>
    <w:p w:rsidR="00B141CF" w:rsidRDefault="009F45E6">
      <w:pPr>
        <w:pStyle w:val="ListParagraph"/>
        <w:numPr>
          <w:ilvl w:val="2"/>
          <w:numId w:val="134"/>
        </w:numPr>
        <w:tabs>
          <w:tab w:val="left" w:pos="2592"/>
          <w:tab w:val="left" w:pos="2593"/>
        </w:tabs>
        <w:spacing w:before="16"/>
        <w:rPr>
          <w:sz w:val="23"/>
        </w:rPr>
      </w:pPr>
      <w:r>
        <w:rPr>
          <w:w w:val="105"/>
          <w:sz w:val="23"/>
        </w:rPr>
        <w:t>Principle of</w:t>
      </w:r>
      <w:r>
        <w:rPr>
          <w:spacing w:val="-19"/>
          <w:w w:val="105"/>
          <w:sz w:val="23"/>
        </w:rPr>
        <w:t xml:space="preserve"> </w:t>
      </w:r>
      <w:r>
        <w:rPr>
          <w:spacing w:val="-3"/>
          <w:w w:val="105"/>
          <w:sz w:val="23"/>
        </w:rPr>
        <w:t>super-heterodyning.</w:t>
      </w:r>
    </w:p>
    <w:p w:rsidR="00B141CF" w:rsidRDefault="009F45E6">
      <w:pPr>
        <w:pStyle w:val="ListParagraph"/>
        <w:numPr>
          <w:ilvl w:val="2"/>
          <w:numId w:val="134"/>
        </w:numPr>
        <w:tabs>
          <w:tab w:val="left" w:pos="2592"/>
          <w:tab w:val="left" w:pos="2593"/>
        </w:tabs>
        <w:spacing w:before="10"/>
        <w:rPr>
          <w:sz w:val="23"/>
        </w:rPr>
      </w:pPr>
      <w:r>
        <w:rPr>
          <w:w w:val="105"/>
          <w:sz w:val="23"/>
        </w:rPr>
        <w:t xml:space="preserve">Operation of each stage of </w:t>
      </w:r>
      <w:r>
        <w:rPr>
          <w:spacing w:val="-3"/>
          <w:w w:val="105"/>
          <w:sz w:val="23"/>
        </w:rPr>
        <w:t>super-heterodyne</w:t>
      </w:r>
      <w:r>
        <w:rPr>
          <w:spacing w:val="-40"/>
          <w:w w:val="105"/>
          <w:sz w:val="23"/>
        </w:rPr>
        <w:t xml:space="preserve"> </w:t>
      </w:r>
      <w:r>
        <w:rPr>
          <w:w w:val="105"/>
          <w:sz w:val="23"/>
        </w:rPr>
        <w:t>receiver</w:t>
      </w:r>
    </w:p>
    <w:p w:rsidR="00B141CF" w:rsidRDefault="009F45E6">
      <w:pPr>
        <w:pStyle w:val="ListParagraph"/>
        <w:numPr>
          <w:ilvl w:val="1"/>
          <w:numId w:val="134"/>
        </w:numPr>
        <w:tabs>
          <w:tab w:val="left" w:pos="1872"/>
          <w:tab w:val="left" w:pos="1873"/>
        </w:tabs>
        <w:ind w:hanging="722"/>
        <w:rPr>
          <w:sz w:val="23"/>
        </w:rPr>
      </w:pPr>
      <w:r>
        <w:rPr>
          <w:w w:val="105"/>
          <w:sz w:val="23"/>
        </w:rPr>
        <w:t>FM</w:t>
      </w:r>
      <w:r>
        <w:rPr>
          <w:spacing w:val="1"/>
          <w:w w:val="105"/>
          <w:sz w:val="23"/>
        </w:rPr>
        <w:t xml:space="preserve"> </w:t>
      </w:r>
      <w:r>
        <w:rPr>
          <w:w w:val="105"/>
          <w:sz w:val="23"/>
        </w:rPr>
        <w:t>Receiver</w:t>
      </w:r>
    </w:p>
    <w:p w:rsidR="00B141CF" w:rsidRDefault="009F45E6">
      <w:pPr>
        <w:pStyle w:val="ListParagraph"/>
        <w:numPr>
          <w:ilvl w:val="2"/>
          <w:numId w:val="134"/>
        </w:numPr>
        <w:tabs>
          <w:tab w:val="left" w:pos="2592"/>
          <w:tab w:val="left" w:pos="2593"/>
        </w:tabs>
        <w:spacing w:before="16"/>
        <w:rPr>
          <w:sz w:val="23"/>
        </w:rPr>
      </w:pPr>
      <w:r>
        <w:rPr>
          <w:w w:val="105"/>
          <w:sz w:val="23"/>
        </w:rPr>
        <w:t>Principle of F.M</w:t>
      </w:r>
      <w:r>
        <w:rPr>
          <w:spacing w:val="32"/>
          <w:w w:val="105"/>
          <w:sz w:val="23"/>
        </w:rPr>
        <w:t xml:space="preserve"> </w:t>
      </w:r>
      <w:r>
        <w:rPr>
          <w:w w:val="105"/>
          <w:sz w:val="23"/>
        </w:rPr>
        <w:t>Microphone.</w:t>
      </w:r>
    </w:p>
    <w:p w:rsidR="00B141CF" w:rsidRDefault="009F45E6">
      <w:pPr>
        <w:pStyle w:val="ListParagraph"/>
        <w:numPr>
          <w:ilvl w:val="2"/>
          <w:numId w:val="134"/>
        </w:numPr>
        <w:tabs>
          <w:tab w:val="left" w:pos="2592"/>
          <w:tab w:val="left" w:pos="2593"/>
        </w:tabs>
        <w:spacing w:before="10"/>
        <w:rPr>
          <w:sz w:val="23"/>
        </w:rPr>
      </w:pPr>
      <w:r>
        <w:rPr>
          <w:w w:val="105"/>
          <w:sz w:val="23"/>
        </w:rPr>
        <w:t>Principle of F.M</w:t>
      </w:r>
      <w:r>
        <w:rPr>
          <w:spacing w:val="26"/>
          <w:w w:val="105"/>
          <w:sz w:val="23"/>
        </w:rPr>
        <w:t xml:space="preserve"> </w:t>
      </w:r>
      <w:r>
        <w:rPr>
          <w:w w:val="105"/>
          <w:sz w:val="23"/>
        </w:rPr>
        <w:t>reception.</w:t>
      </w:r>
    </w:p>
    <w:p w:rsidR="00B141CF" w:rsidRDefault="009F45E6">
      <w:pPr>
        <w:pStyle w:val="ListParagraph"/>
        <w:numPr>
          <w:ilvl w:val="2"/>
          <w:numId w:val="134"/>
        </w:numPr>
        <w:tabs>
          <w:tab w:val="left" w:pos="2592"/>
          <w:tab w:val="left" w:pos="2593"/>
        </w:tabs>
        <w:rPr>
          <w:sz w:val="23"/>
        </w:rPr>
      </w:pPr>
      <w:r>
        <w:rPr>
          <w:w w:val="105"/>
          <w:sz w:val="23"/>
        </w:rPr>
        <w:t>Block diagram explanation of F.M</w:t>
      </w:r>
      <w:r>
        <w:rPr>
          <w:spacing w:val="19"/>
          <w:w w:val="105"/>
          <w:sz w:val="23"/>
        </w:rPr>
        <w:t xml:space="preserve"> </w:t>
      </w:r>
      <w:r>
        <w:rPr>
          <w:w w:val="105"/>
          <w:sz w:val="23"/>
        </w:rPr>
        <w:t>receiver.</w:t>
      </w:r>
    </w:p>
    <w:p w:rsidR="00B141CF" w:rsidRDefault="009F45E6">
      <w:pPr>
        <w:pStyle w:val="ListParagraph"/>
        <w:numPr>
          <w:ilvl w:val="2"/>
          <w:numId w:val="134"/>
        </w:numPr>
        <w:tabs>
          <w:tab w:val="left" w:pos="2592"/>
          <w:tab w:val="left" w:pos="2593"/>
        </w:tabs>
        <w:spacing w:before="16"/>
        <w:rPr>
          <w:sz w:val="23"/>
        </w:rPr>
      </w:pPr>
      <w:r>
        <w:rPr>
          <w:w w:val="105"/>
          <w:sz w:val="23"/>
        </w:rPr>
        <w:t xml:space="preserve">Circuit </w:t>
      </w:r>
      <w:r>
        <w:rPr>
          <w:spacing w:val="-3"/>
          <w:w w:val="105"/>
          <w:sz w:val="23"/>
        </w:rPr>
        <w:t xml:space="preserve">explanation </w:t>
      </w:r>
      <w:r>
        <w:rPr>
          <w:w w:val="105"/>
          <w:sz w:val="23"/>
        </w:rPr>
        <w:t>of amplitude</w:t>
      </w:r>
      <w:r>
        <w:rPr>
          <w:spacing w:val="31"/>
          <w:w w:val="105"/>
          <w:sz w:val="23"/>
        </w:rPr>
        <w:t xml:space="preserve"> </w:t>
      </w:r>
      <w:r>
        <w:rPr>
          <w:w w:val="105"/>
          <w:sz w:val="23"/>
        </w:rPr>
        <w:t>limiter.</w:t>
      </w:r>
    </w:p>
    <w:p w:rsidR="00B141CF" w:rsidRDefault="009F45E6">
      <w:pPr>
        <w:pStyle w:val="ListParagraph"/>
        <w:numPr>
          <w:ilvl w:val="2"/>
          <w:numId w:val="134"/>
        </w:numPr>
        <w:tabs>
          <w:tab w:val="left" w:pos="2592"/>
          <w:tab w:val="left" w:pos="2593"/>
        </w:tabs>
        <w:spacing w:before="10"/>
        <w:rPr>
          <w:sz w:val="23"/>
        </w:rPr>
      </w:pPr>
      <w:r>
        <w:rPr>
          <w:w w:val="105"/>
          <w:sz w:val="23"/>
        </w:rPr>
        <w:t xml:space="preserve">Circuit </w:t>
      </w:r>
      <w:r>
        <w:rPr>
          <w:spacing w:val="-3"/>
          <w:w w:val="105"/>
          <w:sz w:val="23"/>
        </w:rPr>
        <w:t xml:space="preserve">explanation </w:t>
      </w:r>
      <w:r>
        <w:rPr>
          <w:w w:val="105"/>
          <w:sz w:val="23"/>
        </w:rPr>
        <w:t>of phase</w:t>
      </w:r>
      <w:r>
        <w:rPr>
          <w:spacing w:val="-22"/>
          <w:w w:val="105"/>
          <w:sz w:val="23"/>
        </w:rPr>
        <w:t xml:space="preserve"> </w:t>
      </w:r>
      <w:r>
        <w:rPr>
          <w:w w:val="105"/>
          <w:sz w:val="23"/>
        </w:rPr>
        <w:t>discriminator.</w:t>
      </w:r>
    </w:p>
    <w:p w:rsidR="00B141CF" w:rsidRDefault="009F45E6">
      <w:pPr>
        <w:pStyle w:val="ListParagraph"/>
        <w:numPr>
          <w:ilvl w:val="2"/>
          <w:numId w:val="134"/>
        </w:numPr>
        <w:tabs>
          <w:tab w:val="left" w:pos="2592"/>
          <w:tab w:val="left" w:pos="2593"/>
        </w:tabs>
        <w:rPr>
          <w:sz w:val="23"/>
        </w:rPr>
      </w:pPr>
      <w:r>
        <w:rPr>
          <w:w w:val="105"/>
          <w:sz w:val="23"/>
        </w:rPr>
        <w:t xml:space="preserve">Circuit </w:t>
      </w:r>
      <w:r>
        <w:rPr>
          <w:spacing w:val="-3"/>
          <w:w w:val="105"/>
          <w:sz w:val="23"/>
        </w:rPr>
        <w:t xml:space="preserve">explanation </w:t>
      </w:r>
      <w:r>
        <w:rPr>
          <w:w w:val="105"/>
          <w:sz w:val="23"/>
        </w:rPr>
        <w:t>of ratio</w:t>
      </w:r>
      <w:r>
        <w:rPr>
          <w:spacing w:val="-19"/>
          <w:w w:val="105"/>
          <w:sz w:val="23"/>
        </w:rPr>
        <w:t xml:space="preserve"> </w:t>
      </w:r>
      <w:r>
        <w:rPr>
          <w:w w:val="105"/>
          <w:sz w:val="23"/>
        </w:rPr>
        <w:t>detector.</w:t>
      </w:r>
    </w:p>
    <w:p w:rsidR="00B141CF" w:rsidRDefault="009F45E6">
      <w:pPr>
        <w:pStyle w:val="ListParagraph"/>
        <w:numPr>
          <w:ilvl w:val="1"/>
          <w:numId w:val="134"/>
        </w:numPr>
        <w:tabs>
          <w:tab w:val="left" w:pos="1872"/>
          <w:tab w:val="left" w:pos="1873"/>
        </w:tabs>
        <w:spacing w:before="16"/>
        <w:ind w:hanging="722"/>
        <w:rPr>
          <w:sz w:val="23"/>
        </w:rPr>
      </w:pPr>
      <w:r>
        <w:rPr>
          <w:w w:val="105"/>
          <w:sz w:val="23"/>
        </w:rPr>
        <w:t>AM</w:t>
      </w:r>
      <w:r>
        <w:rPr>
          <w:spacing w:val="-7"/>
          <w:w w:val="105"/>
          <w:sz w:val="23"/>
        </w:rPr>
        <w:t xml:space="preserve"> </w:t>
      </w:r>
      <w:r>
        <w:rPr>
          <w:w w:val="105"/>
          <w:sz w:val="23"/>
        </w:rPr>
        <w:t>Transmitter</w:t>
      </w:r>
    </w:p>
    <w:p w:rsidR="00B141CF" w:rsidRDefault="009F45E6">
      <w:pPr>
        <w:pStyle w:val="ListParagraph"/>
        <w:numPr>
          <w:ilvl w:val="2"/>
          <w:numId w:val="134"/>
        </w:numPr>
        <w:tabs>
          <w:tab w:val="left" w:pos="2592"/>
          <w:tab w:val="left" w:pos="2593"/>
        </w:tabs>
        <w:spacing w:before="10"/>
        <w:rPr>
          <w:sz w:val="23"/>
        </w:rPr>
      </w:pPr>
      <w:r>
        <w:rPr>
          <w:w w:val="105"/>
          <w:sz w:val="23"/>
        </w:rPr>
        <w:t>AM Transmission system ( Block Diagram).</w:t>
      </w:r>
    </w:p>
    <w:p w:rsidR="00B141CF" w:rsidRDefault="009F45E6">
      <w:pPr>
        <w:pStyle w:val="ListParagraph"/>
        <w:numPr>
          <w:ilvl w:val="2"/>
          <w:numId w:val="134"/>
        </w:numPr>
        <w:tabs>
          <w:tab w:val="left" w:pos="2592"/>
          <w:tab w:val="left" w:pos="2593"/>
        </w:tabs>
        <w:rPr>
          <w:sz w:val="23"/>
        </w:rPr>
      </w:pPr>
      <w:r>
        <w:rPr>
          <w:w w:val="105"/>
          <w:sz w:val="23"/>
        </w:rPr>
        <w:t>Amplitude</w:t>
      </w:r>
      <w:r>
        <w:rPr>
          <w:spacing w:val="-2"/>
          <w:w w:val="105"/>
          <w:sz w:val="23"/>
        </w:rPr>
        <w:t xml:space="preserve"> </w:t>
      </w:r>
      <w:r>
        <w:rPr>
          <w:w w:val="105"/>
          <w:sz w:val="23"/>
        </w:rPr>
        <w:t>modulation.</w:t>
      </w:r>
    </w:p>
    <w:p w:rsidR="00B141CF" w:rsidRDefault="009F45E6">
      <w:pPr>
        <w:pStyle w:val="ListParagraph"/>
        <w:numPr>
          <w:ilvl w:val="2"/>
          <w:numId w:val="134"/>
        </w:numPr>
        <w:tabs>
          <w:tab w:val="left" w:pos="2592"/>
          <w:tab w:val="left" w:pos="2593"/>
        </w:tabs>
        <w:spacing w:before="16"/>
        <w:rPr>
          <w:sz w:val="23"/>
        </w:rPr>
      </w:pPr>
      <w:r>
        <w:rPr>
          <w:w w:val="105"/>
          <w:sz w:val="23"/>
        </w:rPr>
        <w:t>Analysis of AM modulated</w:t>
      </w:r>
      <w:r>
        <w:rPr>
          <w:spacing w:val="-13"/>
          <w:w w:val="105"/>
          <w:sz w:val="23"/>
        </w:rPr>
        <w:t xml:space="preserve"> </w:t>
      </w:r>
      <w:r>
        <w:rPr>
          <w:w w:val="105"/>
          <w:sz w:val="23"/>
        </w:rPr>
        <w:t>wave.</w:t>
      </w:r>
    </w:p>
    <w:p w:rsidR="00B141CF" w:rsidRDefault="009F45E6">
      <w:pPr>
        <w:pStyle w:val="ListParagraph"/>
        <w:numPr>
          <w:ilvl w:val="2"/>
          <w:numId w:val="134"/>
        </w:numPr>
        <w:tabs>
          <w:tab w:val="left" w:pos="2592"/>
          <w:tab w:val="left" w:pos="2593"/>
        </w:tabs>
        <w:rPr>
          <w:sz w:val="23"/>
        </w:rPr>
      </w:pPr>
      <w:r>
        <w:rPr>
          <w:w w:val="105"/>
          <w:sz w:val="23"/>
        </w:rPr>
        <w:t>Modulation Index and</w:t>
      </w:r>
      <w:r>
        <w:rPr>
          <w:spacing w:val="3"/>
          <w:w w:val="105"/>
          <w:sz w:val="23"/>
        </w:rPr>
        <w:t xml:space="preserve"> </w:t>
      </w:r>
      <w:r>
        <w:rPr>
          <w:w w:val="105"/>
          <w:sz w:val="23"/>
        </w:rPr>
        <w:t>Bandwidth.</w:t>
      </w:r>
    </w:p>
    <w:p w:rsidR="00B141CF" w:rsidRDefault="009F45E6">
      <w:pPr>
        <w:pStyle w:val="ListParagraph"/>
        <w:numPr>
          <w:ilvl w:val="2"/>
          <w:numId w:val="134"/>
        </w:numPr>
        <w:tabs>
          <w:tab w:val="left" w:pos="2592"/>
          <w:tab w:val="left" w:pos="2593"/>
        </w:tabs>
        <w:spacing w:before="10" w:line="254" w:lineRule="auto"/>
        <w:ind w:left="1872" w:right="1108" w:firstLine="0"/>
        <w:rPr>
          <w:sz w:val="23"/>
        </w:rPr>
      </w:pPr>
      <w:r>
        <w:rPr>
          <w:w w:val="105"/>
          <w:sz w:val="23"/>
        </w:rPr>
        <w:t>Transmission</w:t>
      </w:r>
      <w:r>
        <w:rPr>
          <w:spacing w:val="-6"/>
          <w:w w:val="105"/>
          <w:sz w:val="23"/>
        </w:rPr>
        <w:t xml:space="preserve"> </w:t>
      </w:r>
      <w:r>
        <w:rPr>
          <w:w w:val="105"/>
          <w:sz w:val="23"/>
        </w:rPr>
        <w:t>Techniques,</w:t>
      </w:r>
      <w:r>
        <w:rPr>
          <w:spacing w:val="-11"/>
          <w:w w:val="105"/>
          <w:sz w:val="23"/>
        </w:rPr>
        <w:t xml:space="preserve"> </w:t>
      </w:r>
      <w:r>
        <w:rPr>
          <w:w w:val="105"/>
          <w:sz w:val="23"/>
        </w:rPr>
        <w:t>SSB,</w:t>
      </w:r>
      <w:r>
        <w:rPr>
          <w:spacing w:val="-10"/>
          <w:w w:val="105"/>
          <w:sz w:val="23"/>
        </w:rPr>
        <w:t xml:space="preserve"> </w:t>
      </w:r>
      <w:r>
        <w:rPr>
          <w:w w:val="105"/>
          <w:sz w:val="23"/>
        </w:rPr>
        <w:t>DSB</w:t>
      </w:r>
      <w:r>
        <w:rPr>
          <w:spacing w:val="-9"/>
          <w:w w:val="105"/>
          <w:sz w:val="23"/>
        </w:rPr>
        <w:t xml:space="preserve"> </w:t>
      </w:r>
      <w:r>
        <w:rPr>
          <w:w w:val="105"/>
          <w:sz w:val="23"/>
        </w:rPr>
        <w:t>with</w:t>
      </w:r>
      <w:r>
        <w:rPr>
          <w:spacing w:val="-6"/>
          <w:w w:val="105"/>
          <w:sz w:val="23"/>
        </w:rPr>
        <w:t xml:space="preserve"> </w:t>
      </w:r>
      <w:r>
        <w:rPr>
          <w:w w:val="105"/>
          <w:sz w:val="23"/>
        </w:rPr>
        <w:t>the</w:t>
      </w:r>
      <w:r>
        <w:rPr>
          <w:spacing w:val="-7"/>
          <w:w w:val="105"/>
          <w:sz w:val="23"/>
        </w:rPr>
        <w:t xml:space="preserve"> </w:t>
      </w:r>
      <w:r>
        <w:rPr>
          <w:w w:val="105"/>
          <w:sz w:val="23"/>
        </w:rPr>
        <w:t>help</w:t>
      </w:r>
      <w:r>
        <w:rPr>
          <w:spacing w:val="-6"/>
          <w:w w:val="105"/>
          <w:sz w:val="23"/>
        </w:rPr>
        <w:t xml:space="preserve"> </w:t>
      </w:r>
      <w:r>
        <w:rPr>
          <w:w w:val="105"/>
          <w:sz w:val="23"/>
        </w:rPr>
        <w:t>of</w:t>
      </w:r>
      <w:r>
        <w:rPr>
          <w:spacing w:val="-9"/>
          <w:w w:val="105"/>
          <w:sz w:val="23"/>
        </w:rPr>
        <w:t xml:space="preserve"> </w:t>
      </w:r>
      <w:r>
        <w:rPr>
          <w:w w:val="105"/>
          <w:sz w:val="23"/>
        </w:rPr>
        <w:t>block</w:t>
      </w:r>
      <w:r>
        <w:rPr>
          <w:spacing w:val="-9"/>
          <w:w w:val="105"/>
          <w:sz w:val="23"/>
        </w:rPr>
        <w:t xml:space="preserve"> </w:t>
      </w:r>
      <w:r>
        <w:rPr>
          <w:w w:val="105"/>
          <w:sz w:val="23"/>
        </w:rPr>
        <w:t>diagram. Noise, Types of noise and its</w:t>
      </w:r>
      <w:r>
        <w:rPr>
          <w:spacing w:val="-18"/>
          <w:w w:val="105"/>
          <w:sz w:val="23"/>
        </w:rPr>
        <w:t xml:space="preserve"> </w:t>
      </w:r>
      <w:r>
        <w:rPr>
          <w:w w:val="105"/>
          <w:sz w:val="23"/>
        </w:rPr>
        <w:t>calculation.</w:t>
      </w:r>
    </w:p>
    <w:p w:rsidR="00B141CF" w:rsidRDefault="009F45E6">
      <w:pPr>
        <w:pStyle w:val="BodyText"/>
        <w:spacing w:before="0" w:line="247" w:lineRule="auto"/>
        <w:ind w:right="3811" w:firstLine="0"/>
      </w:pPr>
      <w:r>
        <w:rPr>
          <w:w w:val="105"/>
        </w:rPr>
        <w:t>AM modulators and types of AM modulators. Modulated Class-C power amplifier.</w:t>
      </w:r>
    </w:p>
    <w:p w:rsidR="00B141CF" w:rsidRDefault="00B141CF">
      <w:pPr>
        <w:spacing w:line="247" w:lineRule="auto"/>
        <w:sectPr w:rsidR="00B141CF">
          <w:type w:val="continuous"/>
          <w:pgSz w:w="12240" w:h="16340"/>
          <w:pgMar w:top="1140" w:right="640" w:bottom="280" w:left="1240" w:header="720" w:footer="720" w:gutter="0"/>
          <w:cols w:space="720"/>
        </w:sectPr>
      </w:pPr>
    </w:p>
    <w:p w:rsidR="00B141CF" w:rsidRDefault="009F45E6">
      <w:pPr>
        <w:pStyle w:val="BodyText"/>
        <w:spacing w:before="69"/>
        <w:ind w:left="1454" w:firstLine="0"/>
      </w:pPr>
      <w:r>
        <w:rPr>
          <w:w w:val="105"/>
        </w:rPr>
        <w:lastRenderedPageBreak/>
        <w:t>FM Transmitter</w:t>
      </w:r>
    </w:p>
    <w:p w:rsidR="00B141CF" w:rsidRDefault="009F45E6">
      <w:pPr>
        <w:pStyle w:val="ListParagraph"/>
        <w:numPr>
          <w:ilvl w:val="2"/>
          <w:numId w:val="135"/>
        </w:numPr>
        <w:tabs>
          <w:tab w:val="left" w:pos="2592"/>
          <w:tab w:val="left" w:pos="2593"/>
        </w:tabs>
        <w:rPr>
          <w:sz w:val="23"/>
        </w:rPr>
      </w:pPr>
      <w:r>
        <w:rPr>
          <w:w w:val="105"/>
          <w:sz w:val="23"/>
        </w:rPr>
        <w:t>Principles of frequency</w:t>
      </w:r>
      <w:r>
        <w:rPr>
          <w:spacing w:val="-10"/>
          <w:w w:val="105"/>
          <w:sz w:val="23"/>
        </w:rPr>
        <w:t xml:space="preserve"> </w:t>
      </w:r>
      <w:r>
        <w:rPr>
          <w:w w:val="105"/>
          <w:sz w:val="23"/>
        </w:rPr>
        <w:t>modulation.</w:t>
      </w:r>
    </w:p>
    <w:p w:rsidR="00B141CF" w:rsidRDefault="009F45E6">
      <w:pPr>
        <w:pStyle w:val="ListParagraph"/>
        <w:numPr>
          <w:ilvl w:val="2"/>
          <w:numId w:val="135"/>
        </w:numPr>
        <w:tabs>
          <w:tab w:val="left" w:pos="2592"/>
          <w:tab w:val="left" w:pos="2593"/>
        </w:tabs>
        <w:spacing w:before="17" w:line="254" w:lineRule="auto"/>
        <w:ind w:right="344"/>
        <w:rPr>
          <w:sz w:val="23"/>
        </w:rPr>
      </w:pPr>
      <w:r>
        <w:rPr>
          <w:w w:val="105"/>
          <w:sz w:val="23"/>
        </w:rPr>
        <w:t>Concept</w:t>
      </w:r>
      <w:r>
        <w:rPr>
          <w:spacing w:val="-11"/>
          <w:w w:val="105"/>
          <w:sz w:val="23"/>
        </w:rPr>
        <w:t xml:space="preserve"> </w:t>
      </w:r>
      <w:r>
        <w:rPr>
          <w:w w:val="105"/>
          <w:sz w:val="23"/>
        </w:rPr>
        <w:t>of</w:t>
      </w:r>
      <w:r>
        <w:rPr>
          <w:spacing w:val="-10"/>
          <w:w w:val="105"/>
          <w:sz w:val="23"/>
        </w:rPr>
        <w:t xml:space="preserve"> </w:t>
      </w:r>
      <w:r>
        <w:rPr>
          <w:w w:val="105"/>
          <w:sz w:val="23"/>
        </w:rPr>
        <w:t>Index</w:t>
      </w:r>
      <w:r>
        <w:rPr>
          <w:spacing w:val="-6"/>
          <w:w w:val="105"/>
          <w:sz w:val="23"/>
        </w:rPr>
        <w:t xml:space="preserve"> </w:t>
      </w:r>
      <w:r>
        <w:rPr>
          <w:w w:val="105"/>
          <w:sz w:val="23"/>
        </w:rPr>
        <w:t>of</w:t>
      </w:r>
      <w:r>
        <w:rPr>
          <w:spacing w:val="-9"/>
          <w:w w:val="105"/>
          <w:sz w:val="23"/>
        </w:rPr>
        <w:t xml:space="preserve"> </w:t>
      </w:r>
      <w:r>
        <w:rPr>
          <w:w w:val="105"/>
          <w:sz w:val="23"/>
        </w:rPr>
        <w:t>modulation,</w:t>
      </w:r>
      <w:r>
        <w:rPr>
          <w:spacing w:val="-11"/>
          <w:w w:val="105"/>
          <w:sz w:val="23"/>
        </w:rPr>
        <w:t xml:space="preserve"> </w:t>
      </w:r>
      <w:r>
        <w:rPr>
          <w:w w:val="105"/>
          <w:sz w:val="23"/>
        </w:rPr>
        <w:t>frequency</w:t>
      </w:r>
      <w:r>
        <w:rPr>
          <w:spacing w:val="-7"/>
          <w:w w:val="105"/>
          <w:sz w:val="23"/>
        </w:rPr>
        <w:t xml:space="preserve"> </w:t>
      </w:r>
      <w:r>
        <w:rPr>
          <w:w w:val="105"/>
          <w:sz w:val="23"/>
        </w:rPr>
        <w:t>deviation,</w:t>
      </w:r>
      <w:r>
        <w:rPr>
          <w:spacing w:val="-11"/>
          <w:w w:val="105"/>
          <w:sz w:val="23"/>
        </w:rPr>
        <w:t xml:space="preserve"> </w:t>
      </w:r>
      <w:r>
        <w:rPr>
          <w:w w:val="105"/>
          <w:sz w:val="23"/>
        </w:rPr>
        <w:t>frequency</w:t>
      </w:r>
      <w:r>
        <w:rPr>
          <w:spacing w:val="-6"/>
          <w:w w:val="105"/>
          <w:sz w:val="23"/>
        </w:rPr>
        <w:t xml:space="preserve"> </w:t>
      </w:r>
      <w:r>
        <w:rPr>
          <w:w w:val="105"/>
          <w:sz w:val="23"/>
        </w:rPr>
        <w:t>swing</w:t>
      </w:r>
      <w:r>
        <w:rPr>
          <w:spacing w:val="-7"/>
          <w:w w:val="105"/>
          <w:sz w:val="23"/>
        </w:rPr>
        <w:t xml:space="preserve"> </w:t>
      </w:r>
      <w:r>
        <w:rPr>
          <w:w w:val="105"/>
          <w:sz w:val="23"/>
        </w:rPr>
        <w:t>effect on side band and band width, bassel functions graph and</w:t>
      </w:r>
      <w:r>
        <w:rPr>
          <w:spacing w:val="-29"/>
          <w:w w:val="105"/>
          <w:sz w:val="23"/>
        </w:rPr>
        <w:t xml:space="preserve"> </w:t>
      </w:r>
      <w:r>
        <w:rPr>
          <w:w w:val="105"/>
          <w:sz w:val="23"/>
        </w:rPr>
        <w:t>application.</w:t>
      </w:r>
    </w:p>
    <w:p w:rsidR="00B141CF" w:rsidRDefault="009F45E6">
      <w:pPr>
        <w:pStyle w:val="ListParagraph"/>
        <w:numPr>
          <w:ilvl w:val="2"/>
          <w:numId w:val="135"/>
        </w:numPr>
        <w:tabs>
          <w:tab w:val="left" w:pos="2592"/>
          <w:tab w:val="left" w:pos="2593"/>
        </w:tabs>
        <w:spacing w:before="0" w:line="247" w:lineRule="auto"/>
        <w:ind w:left="2232" w:right="3751" w:hanging="360"/>
        <w:rPr>
          <w:sz w:val="23"/>
        </w:rPr>
      </w:pPr>
      <w:r>
        <w:rPr>
          <w:w w:val="105"/>
          <w:sz w:val="23"/>
        </w:rPr>
        <w:t>System</w:t>
      </w:r>
      <w:r>
        <w:rPr>
          <w:spacing w:val="-11"/>
          <w:w w:val="105"/>
          <w:sz w:val="23"/>
        </w:rPr>
        <w:t xml:space="preserve"> </w:t>
      </w:r>
      <w:r>
        <w:rPr>
          <w:w w:val="105"/>
          <w:sz w:val="23"/>
        </w:rPr>
        <w:t>of</w:t>
      </w:r>
      <w:r>
        <w:rPr>
          <w:spacing w:val="-11"/>
          <w:w w:val="105"/>
          <w:sz w:val="23"/>
        </w:rPr>
        <w:t xml:space="preserve"> </w:t>
      </w:r>
      <w:r>
        <w:rPr>
          <w:w w:val="105"/>
          <w:sz w:val="23"/>
        </w:rPr>
        <w:t>FM</w:t>
      </w:r>
      <w:r>
        <w:rPr>
          <w:spacing w:val="-15"/>
          <w:w w:val="105"/>
          <w:sz w:val="23"/>
        </w:rPr>
        <w:t xml:space="preserve"> </w:t>
      </w:r>
      <w:r>
        <w:rPr>
          <w:w w:val="105"/>
          <w:sz w:val="23"/>
        </w:rPr>
        <w:t>modulation</w:t>
      </w:r>
      <w:r>
        <w:rPr>
          <w:spacing w:val="-9"/>
          <w:w w:val="105"/>
          <w:sz w:val="23"/>
        </w:rPr>
        <w:t xml:space="preserve"> </w:t>
      </w:r>
      <w:r>
        <w:rPr>
          <w:w w:val="105"/>
          <w:sz w:val="23"/>
        </w:rPr>
        <w:t>block</w:t>
      </w:r>
      <w:r>
        <w:rPr>
          <w:spacing w:val="-4"/>
          <w:w w:val="105"/>
          <w:sz w:val="23"/>
        </w:rPr>
        <w:t xml:space="preserve"> </w:t>
      </w:r>
      <w:r>
        <w:rPr>
          <w:w w:val="105"/>
          <w:sz w:val="23"/>
        </w:rPr>
        <w:t>diagram. Reactance Modulator</w:t>
      </w:r>
    </w:p>
    <w:p w:rsidR="00B141CF" w:rsidRDefault="009F45E6">
      <w:pPr>
        <w:pStyle w:val="BodyText"/>
        <w:spacing w:before="4" w:line="249" w:lineRule="auto"/>
        <w:ind w:left="2232" w:right="6395" w:firstLine="0"/>
      </w:pPr>
      <w:r>
        <w:rPr>
          <w:w w:val="105"/>
        </w:rPr>
        <w:t>Phase Shift Phasitron</w:t>
      </w:r>
    </w:p>
    <w:p w:rsidR="00B141CF" w:rsidRDefault="009F45E6">
      <w:pPr>
        <w:pStyle w:val="ListParagraph"/>
        <w:numPr>
          <w:ilvl w:val="2"/>
          <w:numId w:val="135"/>
        </w:numPr>
        <w:tabs>
          <w:tab w:val="left" w:pos="2592"/>
          <w:tab w:val="left" w:pos="2593"/>
        </w:tabs>
        <w:spacing w:before="0" w:line="262" w:lineRule="exact"/>
        <w:rPr>
          <w:sz w:val="23"/>
        </w:rPr>
      </w:pPr>
      <w:r>
        <w:rPr>
          <w:w w:val="105"/>
          <w:sz w:val="23"/>
        </w:rPr>
        <w:t>Merits and demerits of</w:t>
      </w:r>
      <w:r>
        <w:rPr>
          <w:spacing w:val="-6"/>
          <w:w w:val="105"/>
          <w:sz w:val="23"/>
        </w:rPr>
        <w:t xml:space="preserve"> </w:t>
      </w:r>
      <w:r>
        <w:rPr>
          <w:w w:val="105"/>
          <w:sz w:val="23"/>
        </w:rPr>
        <w:t>FM.</w:t>
      </w:r>
    </w:p>
    <w:p w:rsidR="00B141CF" w:rsidRDefault="009F45E6">
      <w:pPr>
        <w:pStyle w:val="ListParagraph"/>
        <w:numPr>
          <w:ilvl w:val="2"/>
          <w:numId w:val="135"/>
        </w:numPr>
        <w:tabs>
          <w:tab w:val="left" w:pos="2592"/>
          <w:tab w:val="left" w:pos="2593"/>
        </w:tabs>
        <w:spacing w:before="16" w:line="247" w:lineRule="auto"/>
        <w:ind w:right="369"/>
        <w:rPr>
          <w:sz w:val="23"/>
        </w:rPr>
      </w:pPr>
      <w:r>
        <w:rPr>
          <w:w w:val="105"/>
          <w:sz w:val="23"/>
        </w:rPr>
        <w:t>Block</w:t>
      </w:r>
      <w:r>
        <w:rPr>
          <w:spacing w:val="-8"/>
          <w:w w:val="105"/>
          <w:sz w:val="23"/>
        </w:rPr>
        <w:t xml:space="preserve"> </w:t>
      </w:r>
      <w:r>
        <w:rPr>
          <w:w w:val="105"/>
          <w:sz w:val="23"/>
        </w:rPr>
        <w:t>diagram</w:t>
      </w:r>
      <w:r>
        <w:rPr>
          <w:spacing w:val="-7"/>
          <w:w w:val="105"/>
          <w:sz w:val="23"/>
        </w:rPr>
        <w:t xml:space="preserve"> </w:t>
      </w:r>
      <w:r>
        <w:rPr>
          <w:w w:val="105"/>
          <w:sz w:val="23"/>
        </w:rPr>
        <w:t>of</w:t>
      </w:r>
      <w:r>
        <w:rPr>
          <w:spacing w:val="-10"/>
          <w:w w:val="105"/>
          <w:sz w:val="23"/>
        </w:rPr>
        <w:t xml:space="preserve"> </w:t>
      </w:r>
      <w:r>
        <w:rPr>
          <w:w w:val="105"/>
          <w:sz w:val="23"/>
        </w:rPr>
        <w:t>FM</w:t>
      </w:r>
      <w:r>
        <w:rPr>
          <w:spacing w:val="-12"/>
          <w:w w:val="105"/>
          <w:sz w:val="23"/>
        </w:rPr>
        <w:t xml:space="preserve"> </w:t>
      </w:r>
      <w:r>
        <w:rPr>
          <w:w w:val="105"/>
          <w:sz w:val="23"/>
        </w:rPr>
        <w:t>transmission</w:t>
      </w:r>
      <w:r>
        <w:rPr>
          <w:spacing w:val="-7"/>
          <w:w w:val="105"/>
          <w:sz w:val="23"/>
        </w:rPr>
        <w:t xml:space="preserve"> </w:t>
      </w:r>
      <w:r>
        <w:rPr>
          <w:w w:val="105"/>
          <w:sz w:val="23"/>
        </w:rPr>
        <w:t>with</w:t>
      </w:r>
      <w:r>
        <w:rPr>
          <w:spacing w:val="-7"/>
          <w:w w:val="105"/>
          <w:sz w:val="23"/>
        </w:rPr>
        <w:t xml:space="preserve"> </w:t>
      </w:r>
      <w:r>
        <w:rPr>
          <w:w w:val="105"/>
          <w:sz w:val="23"/>
        </w:rPr>
        <w:t>automatic</w:t>
      </w:r>
      <w:r>
        <w:rPr>
          <w:spacing w:val="-8"/>
          <w:w w:val="105"/>
          <w:sz w:val="23"/>
        </w:rPr>
        <w:t xml:space="preserve"> </w:t>
      </w:r>
      <w:r>
        <w:rPr>
          <w:w w:val="105"/>
          <w:sz w:val="23"/>
        </w:rPr>
        <w:t>arrangement</w:t>
      </w:r>
      <w:r>
        <w:rPr>
          <w:spacing w:val="-12"/>
          <w:w w:val="105"/>
          <w:sz w:val="23"/>
        </w:rPr>
        <w:t xml:space="preserve"> </w:t>
      </w:r>
      <w:r>
        <w:rPr>
          <w:w w:val="105"/>
          <w:sz w:val="23"/>
        </w:rPr>
        <w:t>of</w:t>
      </w:r>
      <w:r>
        <w:rPr>
          <w:spacing w:val="-9"/>
          <w:w w:val="105"/>
          <w:sz w:val="23"/>
        </w:rPr>
        <w:t xml:space="preserve"> </w:t>
      </w:r>
      <w:r>
        <w:rPr>
          <w:w w:val="105"/>
          <w:sz w:val="23"/>
        </w:rPr>
        <w:t>controlled modulation.</w:t>
      </w:r>
    </w:p>
    <w:p w:rsidR="00B141CF" w:rsidRDefault="009F45E6">
      <w:pPr>
        <w:pStyle w:val="ListParagraph"/>
        <w:numPr>
          <w:ilvl w:val="2"/>
          <w:numId w:val="135"/>
        </w:numPr>
        <w:tabs>
          <w:tab w:val="left" w:pos="2592"/>
          <w:tab w:val="left" w:pos="2593"/>
        </w:tabs>
        <w:spacing w:before="3"/>
        <w:rPr>
          <w:sz w:val="23"/>
        </w:rPr>
      </w:pPr>
      <w:r>
        <w:rPr>
          <w:w w:val="105"/>
          <w:sz w:val="23"/>
        </w:rPr>
        <w:t>Stereo broadcasting</w:t>
      </w:r>
      <w:r>
        <w:rPr>
          <w:spacing w:val="-4"/>
          <w:w w:val="105"/>
          <w:sz w:val="23"/>
        </w:rPr>
        <w:t xml:space="preserve"> </w:t>
      </w:r>
      <w:r>
        <w:rPr>
          <w:w w:val="105"/>
          <w:sz w:val="23"/>
        </w:rPr>
        <w:t>transmission.</w:t>
      </w:r>
    </w:p>
    <w:p w:rsidR="00B141CF" w:rsidRDefault="009F45E6">
      <w:pPr>
        <w:pStyle w:val="ListParagraph"/>
        <w:numPr>
          <w:ilvl w:val="2"/>
          <w:numId w:val="135"/>
        </w:numPr>
        <w:tabs>
          <w:tab w:val="left" w:pos="2592"/>
          <w:tab w:val="left" w:pos="2593"/>
        </w:tabs>
        <w:spacing w:before="16"/>
        <w:rPr>
          <w:sz w:val="23"/>
        </w:rPr>
      </w:pPr>
      <w:r>
        <w:rPr>
          <w:w w:val="105"/>
          <w:sz w:val="23"/>
        </w:rPr>
        <w:t>Significance of Pre-emphasis and de-emphasis and their</w:t>
      </w:r>
      <w:r>
        <w:rPr>
          <w:spacing w:val="-24"/>
          <w:w w:val="105"/>
          <w:sz w:val="23"/>
        </w:rPr>
        <w:t xml:space="preserve"> </w:t>
      </w:r>
      <w:r>
        <w:rPr>
          <w:w w:val="105"/>
          <w:sz w:val="23"/>
        </w:rPr>
        <w:t>explanation.</w:t>
      </w:r>
    </w:p>
    <w:p w:rsidR="00B141CF" w:rsidRDefault="00B141CF">
      <w:pPr>
        <w:pStyle w:val="BodyText"/>
        <w:spacing w:before="7"/>
        <w:ind w:left="0" w:firstLine="0"/>
        <w:rPr>
          <w:sz w:val="24"/>
        </w:rPr>
      </w:pPr>
    </w:p>
    <w:p w:rsidR="00B141CF" w:rsidRDefault="009F45E6">
      <w:pPr>
        <w:pStyle w:val="Heading1"/>
        <w:numPr>
          <w:ilvl w:val="0"/>
          <w:numId w:val="136"/>
        </w:numPr>
        <w:tabs>
          <w:tab w:val="left" w:pos="1151"/>
          <w:tab w:val="left" w:pos="1152"/>
          <w:tab w:val="left" w:pos="9040"/>
        </w:tabs>
      </w:pPr>
      <w:r>
        <w:rPr>
          <w:w w:val="105"/>
        </w:rPr>
        <w:t>Telephony.</w:t>
      </w:r>
      <w:r>
        <w:rPr>
          <w:w w:val="105"/>
        </w:rPr>
        <w:tab/>
        <w:t>(10</w:t>
      </w:r>
      <w:r>
        <w:rPr>
          <w:spacing w:val="59"/>
          <w:w w:val="105"/>
        </w:rPr>
        <w:t xml:space="preserve"> </w:t>
      </w:r>
      <w:r>
        <w:rPr>
          <w:spacing w:val="2"/>
          <w:w w:val="105"/>
        </w:rPr>
        <w:t>Hours)</w:t>
      </w:r>
    </w:p>
    <w:p w:rsidR="00B141CF" w:rsidRDefault="009F45E6">
      <w:pPr>
        <w:pStyle w:val="ListParagraph"/>
        <w:numPr>
          <w:ilvl w:val="1"/>
          <w:numId w:val="136"/>
        </w:numPr>
        <w:tabs>
          <w:tab w:val="left" w:pos="1786"/>
        </w:tabs>
        <w:spacing w:before="10"/>
        <w:rPr>
          <w:sz w:val="23"/>
        </w:rPr>
      </w:pPr>
      <w:r>
        <w:rPr>
          <w:w w:val="105"/>
          <w:sz w:val="23"/>
        </w:rPr>
        <w:t>Introduction to</w:t>
      </w:r>
      <w:r>
        <w:rPr>
          <w:spacing w:val="2"/>
          <w:w w:val="105"/>
          <w:sz w:val="23"/>
        </w:rPr>
        <w:t xml:space="preserve"> </w:t>
      </w:r>
      <w:r>
        <w:rPr>
          <w:w w:val="105"/>
          <w:sz w:val="23"/>
        </w:rPr>
        <w:t>telephony.</w:t>
      </w:r>
    </w:p>
    <w:p w:rsidR="00B141CF" w:rsidRDefault="009F45E6">
      <w:pPr>
        <w:pStyle w:val="ListParagraph"/>
        <w:numPr>
          <w:ilvl w:val="1"/>
          <w:numId w:val="136"/>
        </w:numPr>
        <w:tabs>
          <w:tab w:val="left" w:pos="1786"/>
        </w:tabs>
        <w:spacing w:before="16"/>
        <w:rPr>
          <w:sz w:val="23"/>
        </w:rPr>
      </w:pPr>
      <w:r>
        <w:rPr>
          <w:w w:val="105"/>
          <w:sz w:val="23"/>
        </w:rPr>
        <w:t>Introduction to Automatic telephone</w:t>
      </w:r>
      <w:r>
        <w:rPr>
          <w:spacing w:val="2"/>
          <w:w w:val="105"/>
          <w:sz w:val="23"/>
        </w:rPr>
        <w:t xml:space="preserve"> </w:t>
      </w:r>
      <w:r>
        <w:rPr>
          <w:w w:val="105"/>
          <w:sz w:val="23"/>
        </w:rPr>
        <w:t>system.</w:t>
      </w:r>
    </w:p>
    <w:p w:rsidR="00B141CF" w:rsidRDefault="009F45E6">
      <w:pPr>
        <w:pStyle w:val="ListParagraph"/>
        <w:numPr>
          <w:ilvl w:val="1"/>
          <w:numId w:val="136"/>
        </w:numPr>
        <w:tabs>
          <w:tab w:val="left" w:pos="1786"/>
        </w:tabs>
        <w:spacing w:before="16"/>
        <w:rPr>
          <w:sz w:val="23"/>
        </w:rPr>
      </w:pPr>
      <w:r>
        <w:rPr>
          <w:w w:val="105"/>
          <w:sz w:val="23"/>
        </w:rPr>
        <w:t>Telephone Instruments, receiver, transmitter,</w:t>
      </w:r>
      <w:r>
        <w:rPr>
          <w:spacing w:val="-12"/>
          <w:w w:val="105"/>
          <w:sz w:val="23"/>
        </w:rPr>
        <w:t xml:space="preserve"> </w:t>
      </w:r>
      <w:r>
        <w:rPr>
          <w:w w:val="105"/>
          <w:sz w:val="23"/>
        </w:rPr>
        <w:t>bell.</w:t>
      </w:r>
    </w:p>
    <w:p w:rsidR="00B141CF" w:rsidRDefault="009F45E6">
      <w:pPr>
        <w:pStyle w:val="ListParagraph"/>
        <w:numPr>
          <w:ilvl w:val="1"/>
          <w:numId w:val="136"/>
        </w:numPr>
        <w:tabs>
          <w:tab w:val="left" w:pos="1786"/>
        </w:tabs>
        <w:rPr>
          <w:sz w:val="23"/>
        </w:rPr>
      </w:pPr>
      <w:r>
        <w:rPr>
          <w:w w:val="105"/>
          <w:sz w:val="23"/>
        </w:rPr>
        <w:t>Side tone and Anti side tone</w:t>
      </w:r>
      <w:r>
        <w:rPr>
          <w:spacing w:val="-6"/>
          <w:w w:val="105"/>
          <w:sz w:val="23"/>
        </w:rPr>
        <w:t xml:space="preserve"> </w:t>
      </w:r>
      <w:r>
        <w:rPr>
          <w:w w:val="105"/>
          <w:sz w:val="23"/>
        </w:rPr>
        <w:t>circuits.</w:t>
      </w:r>
    </w:p>
    <w:p w:rsidR="00B141CF" w:rsidRDefault="009F45E6">
      <w:pPr>
        <w:pStyle w:val="ListParagraph"/>
        <w:numPr>
          <w:ilvl w:val="1"/>
          <w:numId w:val="136"/>
        </w:numPr>
        <w:tabs>
          <w:tab w:val="left" w:pos="1786"/>
        </w:tabs>
        <w:spacing w:before="10"/>
        <w:rPr>
          <w:sz w:val="23"/>
        </w:rPr>
      </w:pPr>
      <w:r>
        <w:rPr>
          <w:w w:val="105"/>
          <w:sz w:val="23"/>
        </w:rPr>
        <w:t>Telephone dial and its</w:t>
      </w:r>
      <w:r>
        <w:rPr>
          <w:spacing w:val="-9"/>
          <w:w w:val="105"/>
          <w:sz w:val="23"/>
        </w:rPr>
        <w:t xml:space="preserve"> </w:t>
      </w:r>
      <w:r>
        <w:rPr>
          <w:w w:val="105"/>
          <w:sz w:val="23"/>
        </w:rPr>
        <w:t>type.</w:t>
      </w:r>
    </w:p>
    <w:p w:rsidR="00B141CF" w:rsidRDefault="009F45E6">
      <w:pPr>
        <w:pStyle w:val="ListParagraph"/>
        <w:numPr>
          <w:ilvl w:val="1"/>
          <w:numId w:val="136"/>
        </w:numPr>
        <w:tabs>
          <w:tab w:val="left" w:pos="1786"/>
        </w:tabs>
        <w:spacing w:before="16"/>
        <w:rPr>
          <w:sz w:val="23"/>
        </w:rPr>
      </w:pPr>
      <w:r>
        <w:rPr>
          <w:w w:val="105"/>
          <w:sz w:val="23"/>
        </w:rPr>
        <w:t>Tone dialing, TDMF (dual tone</w:t>
      </w:r>
      <w:r>
        <w:rPr>
          <w:spacing w:val="-21"/>
          <w:w w:val="105"/>
          <w:sz w:val="23"/>
        </w:rPr>
        <w:t xml:space="preserve"> </w:t>
      </w:r>
      <w:r>
        <w:rPr>
          <w:w w:val="105"/>
          <w:sz w:val="23"/>
        </w:rPr>
        <w:t>multi</w:t>
      </w:r>
      <w:r w:rsidR="00AE1CB0">
        <w:rPr>
          <w:w w:val="105"/>
          <w:sz w:val="23"/>
        </w:rPr>
        <w:t>-</w:t>
      </w:r>
      <w:r>
        <w:rPr>
          <w:w w:val="105"/>
          <w:sz w:val="23"/>
        </w:rPr>
        <w:t>frequency).</w:t>
      </w:r>
    </w:p>
    <w:p w:rsidR="00B141CF" w:rsidRDefault="009F45E6">
      <w:pPr>
        <w:pStyle w:val="ListParagraph"/>
        <w:numPr>
          <w:ilvl w:val="1"/>
          <w:numId w:val="136"/>
        </w:numPr>
        <w:tabs>
          <w:tab w:val="left" w:pos="1786"/>
        </w:tabs>
        <w:rPr>
          <w:sz w:val="23"/>
        </w:rPr>
      </w:pPr>
      <w:r>
        <w:rPr>
          <w:w w:val="105"/>
          <w:sz w:val="23"/>
        </w:rPr>
        <w:t>Standard telephone</w:t>
      </w:r>
      <w:r>
        <w:rPr>
          <w:spacing w:val="1"/>
          <w:w w:val="105"/>
          <w:sz w:val="23"/>
        </w:rPr>
        <w:t xml:space="preserve"> </w:t>
      </w:r>
      <w:r>
        <w:rPr>
          <w:w w:val="105"/>
          <w:sz w:val="23"/>
        </w:rPr>
        <w:t>set.</w:t>
      </w:r>
    </w:p>
    <w:p w:rsidR="00B141CF" w:rsidRDefault="009F45E6">
      <w:pPr>
        <w:pStyle w:val="ListParagraph"/>
        <w:numPr>
          <w:ilvl w:val="1"/>
          <w:numId w:val="136"/>
        </w:numPr>
        <w:tabs>
          <w:tab w:val="left" w:pos="1786"/>
        </w:tabs>
        <w:rPr>
          <w:sz w:val="23"/>
        </w:rPr>
      </w:pPr>
      <w:r>
        <w:rPr>
          <w:w w:val="105"/>
          <w:sz w:val="23"/>
        </w:rPr>
        <w:t>Automatic telephone</w:t>
      </w:r>
      <w:r>
        <w:rPr>
          <w:spacing w:val="1"/>
          <w:w w:val="105"/>
          <w:sz w:val="23"/>
        </w:rPr>
        <w:t xml:space="preserve"> </w:t>
      </w:r>
      <w:r>
        <w:rPr>
          <w:w w:val="105"/>
          <w:sz w:val="23"/>
        </w:rPr>
        <w:t>exchange.</w:t>
      </w:r>
    </w:p>
    <w:p w:rsidR="00B141CF" w:rsidRDefault="009F45E6">
      <w:pPr>
        <w:pStyle w:val="ListParagraph"/>
        <w:numPr>
          <w:ilvl w:val="1"/>
          <w:numId w:val="136"/>
        </w:numPr>
        <w:tabs>
          <w:tab w:val="left" w:pos="1786"/>
        </w:tabs>
        <w:spacing w:before="10"/>
        <w:rPr>
          <w:sz w:val="23"/>
        </w:rPr>
      </w:pPr>
      <w:r>
        <w:rPr>
          <w:w w:val="105"/>
          <w:sz w:val="23"/>
        </w:rPr>
        <w:t>Telephone traffic &amp; trunking</w:t>
      </w:r>
      <w:r>
        <w:rPr>
          <w:spacing w:val="-6"/>
          <w:w w:val="105"/>
          <w:sz w:val="23"/>
        </w:rPr>
        <w:t xml:space="preserve"> </w:t>
      </w:r>
      <w:r>
        <w:rPr>
          <w:w w:val="105"/>
          <w:sz w:val="23"/>
        </w:rPr>
        <w:t>principle.</w:t>
      </w:r>
    </w:p>
    <w:p w:rsidR="00B141CF" w:rsidRDefault="009F45E6">
      <w:pPr>
        <w:pStyle w:val="ListParagraph"/>
        <w:numPr>
          <w:ilvl w:val="1"/>
          <w:numId w:val="136"/>
        </w:numPr>
        <w:tabs>
          <w:tab w:val="left" w:pos="1909"/>
        </w:tabs>
        <w:spacing w:before="16"/>
        <w:ind w:left="1908" w:hanging="484"/>
        <w:rPr>
          <w:sz w:val="23"/>
        </w:rPr>
      </w:pPr>
      <w:r>
        <w:rPr>
          <w:w w:val="105"/>
          <w:sz w:val="23"/>
        </w:rPr>
        <w:t>NWD system block</w:t>
      </w:r>
      <w:r>
        <w:rPr>
          <w:spacing w:val="-1"/>
          <w:w w:val="105"/>
          <w:sz w:val="23"/>
        </w:rPr>
        <w:t xml:space="preserve"> </w:t>
      </w:r>
      <w:r>
        <w:rPr>
          <w:w w:val="105"/>
          <w:sz w:val="23"/>
        </w:rPr>
        <w:t>diagram.</w:t>
      </w:r>
    </w:p>
    <w:p w:rsidR="00B141CF" w:rsidRDefault="009F45E6">
      <w:pPr>
        <w:pStyle w:val="ListParagraph"/>
        <w:numPr>
          <w:ilvl w:val="1"/>
          <w:numId w:val="136"/>
        </w:numPr>
        <w:tabs>
          <w:tab w:val="left" w:pos="1909"/>
        </w:tabs>
        <w:spacing w:before="10"/>
        <w:ind w:left="1908" w:hanging="484"/>
        <w:rPr>
          <w:sz w:val="23"/>
        </w:rPr>
      </w:pPr>
      <w:r>
        <w:rPr>
          <w:w w:val="105"/>
          <w:sz w:val="23"/>
        </w:rPr>
        <w:t>Block diagram of NWD exchange and its</w:t>
      </w:r>
      <w:r>
        <w:rPr>
          <w:spacing w:val="-15"/>
          <w:w w:val="105"/>
          <w:sz w:val="23"/>
        </w:rPr>
        <w:t xml:space="preserve"> </w:t>
      </w:r>
      <w:r>
        <w:rPr>
          <w:w w:val="105"/>
          <w:sz w:val="23"/>
        </w:rPr>
        <w:t>function.</w:t>
      </w:r>
    </w:p>
    <w:p w:rsidR="00B141CF" w:rsidRDefault="009F45E6">
      <w:pPr>
        <w:pStyle w:val="ListParagraph"/>
        <w:numPr>
          <w:ilvl w:val="1"/>
          <w:numId w:val="136"/>
        </w:numPr>
        <w:tabs>
          <w:tab w:val="left" w:pos="1909"/>
        </w:tabs>
        <w:ind w:left="1908" w:hanging="484"/>
        <w:rPr>
          <w:sz w:val="23"/>
        </w:rPr>
      </w:pPr>
      <w:r>
        <w:rPr>
          <w:w w:val="105"/>
          <w:sz w:val="23"/>
        </w:rPr>
        <w:t>Introduction to gateway</w:t>
      </w:r>
      <w:r>
        <w:rPr>
          <w:spacing w:val="-3"/>
          <w:w w:val="105"/>
          <w:sz w:val="23"/>
        </w:rPr>
        <w:t xml:space="preserve"> </w:t>
      </w:r>
      <w:r>
        <w:rPr>
          <w:w w:val="105"/>
          <w:sz w:val="23"/>
        </w:rPr>
        <w:t>exchange.</w:t>
      </w:r>
    </w:p>
    <w:p w:rsidR="00B141CF" w:rsidRDefault="00B141CF">
      <w:pPr>
        <w:pStyle w:val="BodyText"/>
        <w:spacing w:before="10"/>
        <w:ind w:left="0" w:firstLine="0"/>
        <w:rPr>
          <w:sz w:val="25"/>
        </w:rPr>
      </w:pPr>
    </w:p>
    <w:p w:rsidR="00B141CF" w:rsidRDefault="009F45E6">
      <w:pPr>
        <w:pStyle w:val="Heading1"/>
        <w:numPr>
          <w:ilvl w:val="0"/>
          <w:numId w:val="137"/>
        </w:numPr>
        <w:tabs>
          <w:tab w:val="left" w:pos="1151"/>
          <w:tab w:val="left" w:pos="1152"/>
        </w:tabs>
      </w:pPr>
      <w:r>
        <w:rPr>
          <w:w w:val="105"/>
        </w:rPr>
        <w:t>INTRODUCTION TO DIGITAL TELEPHONE EXCHANGE. (16</w:t>
      </w:r>
      <w:r>
        <w:rPr>
          <w:spacing w:val="-10"/>
          <w:w w:val="105"/>
        </w:rPr>
        <w:t xml:space="preserve"> </w:t>
      </w:r>
      <w:r>
        <w:rPr>
          <w:w w:val="105"/>
        </w:rPr>
        <w:t>Hours)</w:t>
      </w:r>
    </w:p>
    <w:p w:rsidR="00B141CF" w:rsidRDefault="009F45E6">
      <w:pPr>
        <w:spacing w:before="2"/>
        <w:ind w:left="6194"/>
        <w:rPr>
          <w:b/>
          <w:sz w:val="23"/>
        </w:rPr>
      </w:pPr>
      <w:r>
        <w:rPr>
          <w:b/>
          <w:w w:val="105"/>
          <w:sz w:val="23"/>
        </w:rPr>
        <w:t>(03 Hours)</w:t>
      </w:r>
    </w:p>
    <w:p w:rsidR="00B141CF" w:rsidRDefault="009F45E6">
      <w:pPr>
        <w:pStyle w:val="ListParagraph"/>
        <w:numPr>
          <w:ilvl w:val="1"/>
          <w:numId w:val="137"/>
        </w:numPr>
        <w:tabs>
          <w:tab w:val="left" w:pos="1872"/>
          <w:tab w:val="left" w:pos="1873"/>
        </w:tabs>
        <w:ind w:hanging="722"/>
        <w:rPr>
          <w:sz w:val="23"/>
        </w:rPr>
      </w:pPr>
      <w:r>
        <w:rPr>
          <w:w w:val="105"/>
          <w:sz w:val="23"/>
        </w:rPr>
        <w:t>Block diagram of digital Telephone Exchange and explain each</w:t>
      </w:r>
      <w:r>
        <w:rPr>
          <w:spacing w:val="-14"/>
          <w:w w:val="105"/>
          <w:sz w:val="23"/>
        </w:rPr>
        <w:t xml:space="preserve"> </w:t>
      </w:r>
      <w:r>
        <w:rPr>
          <w:w w:val="105"/>
          <w:sz w:val="23"/>
        </w:rPr>
        <w:t>block.</w:t>
      </w:r>
    </w:p>
    <w:p w:rsidR="00B141CF" w:rsidRDefault="009F45E6">
      <w:pPr>
        <w:pStyle w:val="ListParagraph"/>
        <w:numPr>
          <w:ilvl w:val="1"/>
          <w:numId w:val="137"/>
        </w:numPr>
        <w:tabs>
          <w:tab w:val="left" w:pos="1872"/>
          <w:tab w:val="left" w:pos="1873"/>
        </w:tabs>
        <w:spacing w:before="17"/>
        <w:ind w:hanging="722"/>
        <w:rPr>
          <w:sz w:val="23"/>
        </w:rPr>
      </w:pPr>
      <w:r>
        <w:rPr>
          <w:w w:val="105"/>
          <w:sz w:val="23"/>
        </w:rPr>
        <w:t>Multiplexing and De multiplexing, ADC,</w:t>
      </w:r>
      <w:r>
        <w:rPr>
          <w:spacing w:val="-7"/>
          <w:w w:val="105"/>
          <w:sz w:val="23"/>
        </w:rPr>
        <w:t xml:space="preserve"> </w:t>
      </w:r>
      <w:r>
        <w:rPr>
          <w:w w:val="105"/>
          <w:sz w:val="23"/>
        </w:rPr>
        <w:t>DAC</w:t>
      </w:r>
    </w:p>
    <w:p w:rsidR="00B141CF" w:rsidRDefault="009F45E6">
      <w:pPr>
        <w:pStyle w:val="ListParagraph"/>
        <w:numPr>
          <w:ilvl w:val="1"/>
          <w:numId w:val="137"/>
        </w:numPr>
        <w:tabs>
          <w:tab w:val="left" w:pos="1872"/>
          <w:tab w:val="left" w:pos="1873"/>
        </w:tabs>
        <w:spacing w:before="16"/>
        <w:ind w:hanging="722"/>
        <w:rPr>
          <w:sz w:val="23"/>
        </w:rPr>
      </w:pPr>
      <w:r>
        <w:rPr>
          <w:w w:val="105"/>
          <w:sz w:val="23"/>
        </w:rPr>
        <w:t>Stored program control</w:t>
      </w:r>
      <w:r>
        <w:rPr>
          <w:spacing w:val="-2"/>
          <w:w w:val="105"/>
          <w:sz w:val="23"/>
        </w:rPr>
        <w:t xml:space="preserve"> </w:t>
      </w:r>
      <w:r>
        <w:rPr>
          <w:w w:val="105"/>
          <w:sz w:val="23"/>
        </w:rPr>
        <w:t>concept.</w:t>
      </w:r>
    </w:p>
    <w:p w:rsidR="00B141CF" w:rsidRDefault="009F45E6">
      <w:pPr>
        <w:pStyle w:val="ListParagraph"/>
        <w:numPr>
          <w:ilvl w:val="1"/>
          <w:numId w:val="137"/>
        </w:numPr>
        <w:tabs>
          <w:tab w:val="left" w:pos="1872"/>
          <w:tab w:val="left" w:pos="1873"/>
        </w:tabs>
        <w:ind w:hanging="722"/>
        <w:rPr>
          <w:sz w:val="23"/>
        </w:rPr>
      </w:pPr>
      <w:r>
        <w:rPr>
          <w:w w:val="105"/>
          <w:sz w:val="23"/>
        </w:rPr>
        <w:t>Advantages of computer application in</w:t>
      </w:r>
      <w:r>
        <w:rPr>
          <w:spacing w:val="-8"/>
          <w:w w:val="105"/>
          <w:sz w:val="23"/>
        </w:rPr>
        <w:t xml:space="preserve"> </w:t>
      </w:r>
      <w:r>
        <w:rPr>
          <w:w w:val="105"/>
          <w:sz w:val="23"/>
        </w:rPr>
        <w:t>telephony.</w:t>
      </w:r>
    </w:p>
    <w:p w:rsidR="00B141CF" w:rsidRDefault="009F45E6">
      <w:pPr>
        <w:pStyle w:val="ListParagraph"/>
        <w:numPr>
          <w:ilvl w:val="1"/>
          <w:numId w:val="137"/>
        </w:numPr>
        <w:tabs>
          <w:tab w:val="left" w:pos="1872"/>
          <w:tab w:val="left" w:pos="1873"/>
        </w:tabs>
        <w:spacing w:before="10"/>
        <w:ind w:hanging="722"/>
        <w:rPr>
          <w:sz w:val="23"/>
        </w:rPr>
      </w:pPr>
      <w:r>
        <w:rPr>
          <w:w w:val="105"/>
          <w:sz w:val="23"/>
        </w:rPr>
        <w:t>matrix switches,</w:t>
      </w:r>
      <w:r>
        <w:rPr>
          <w:spacing w:val="-6"/>
          <w:w w:val="105"/>
          <w:sz w:val="23"/>
        </w:rPr>
        <w:t xml:space="preserve"> </w:t>
      </w:r>
      <w:r>
        <w:rPr>
          <w:w w:val="105"/>
          <w:sz w:val="23"/>
        </w:rPr>
        <w:t>PABXs.</w:t>
      </w:r>
    </w:p>
    <w:p w:rsidR="00B141CF" w:rsidRDefault="009F45E6">
      <w:pPr>
        <w:pStyle w:val="ListParagraph"/>
        <w:numPr>
          <w:ilvl w:val="1"/>
          <w:numId w:val="137"/>
        </w:numPr>
        <w:tabs>
          <w:tab w:val="left" w:pos="1872"/>
          <w:tab w:val="left" w:pos="1873"/>
        </w:tabs>
        <w:spacing w:before="16"/>
        <w:ind w:hanging="722"/>
        <w:rPr>
          <w:sz w:val="23"/>
        </w:rPr>
      </w:pPr>
      <w:r>
        <w:rPr>
          <w:w w:val="105"/>
          <w:sz w:val="23"/>
        </w:rPr>
        <w:t>pulse code modulation</w:t>
      </w:r>
      <w:r>
        <w:rPr>
          <w:spacing w:val="2"/>
          <w:w w:val="105"/>
          <w:sz w:val="23"/>
        </w:rPr>
        <w:t xml:space="preserve"> </w:t>
      </w:r>
      <w:r>
        <w:rPr>
          <w:w w:val="105"/>
          <w:sz w:val="23"/>
        </w:rPr>
        <w:t>(PCM)</w:t>
      </w:r>
    </w:p>
    <w:p w:rsidR="00B141CF" w:rsidRDefault="009F45E6">
      <w:pPr>
        <w:pStyle w:val="ListParagraph"/>
        <w:numPr>
          <w:ilvl w:val="1"/>
          <w:numId w:val="137"/>
        </w:numPr>
        <w:tabs>
          <w:tab w:val="left" w:pos="1872"/>
          <w:tab w:val="left" w:pos="1873"/>
        </w:tabs>
        <w:ind w:hanging="722"/>
        <w:rPr>
          <w:sz w:val="23"/>
        </w:rPr>
      </w:pPr>
      <w:r>
        <w:rPr>
          <w:w w:val="105"/>
          <w:sz w:val="23"/>
        </w:rPr>
        <w:t>PCM transmission</w:t>
      </w:r>
      <w:r>
        <w:rPr>
          <w:spacing w:val="3"/>
          <w:w w:val="105"/>
          <w:sz w:val="23"/>
        </w:rPr>
        <w:t xml:space="preserve"> </w:t>
      </w:r>
      <w:r>
        <w:rPr>
          <w:w w:val="105"/>
          <w:sz w:val="23"/>
        </w:rPr>
        <w:t>system</w:t>
      </w:r>
    </w:p>
    <w:p w:rsidR="00B141CF" w:rsidRDefault="009F45E6">
      <w:pPr>
        <w:pStyle w:val="ListParagraph"/>
        <w:numPr>
          <w:ilvl w:val="1"/>
          <w:numId w:val="137"/>
        </w:numPr>
        <w:tabs>
          <w:tab w:val="left" w:pos="1872"/>
          <w:tab w:val="left" w:pos="1873"/>
        </w:tabs>
        <w:ind w:hanging="722"/>
        <w:rPr>
          <w:sz w:val="23"/>
        </w:rPr>
      </w:pPr>
      <w:r>
        <w:rPr>
          <w:w w:val="105"/>
          <w:sz w:val="23"/>
        </w:rPr>
        <w:t>Multiplexing, Time Division Multiplexing (</w:t>
      </w:r>
      <w:r>
        <w:rPr>
          <w:spacing w:val="-13"/>
          <w:w w:val="105"/>
          <w:sz w:val="23"/>
        </w:rPr>
        <w:t xml:space="preserve"> </w:t>
      </w:r>
      <w:r>
        <w:rPr>
          <w:w w:val="105"/>
          <w:sz w:val="23"/>
        </w:rPr>
        <w:t>TDM)</w:t>
      </w:r>
    </w:p>
    <w:p w:rsidR="00B141CF" w:rsidRDefault="009F45E6">
      <w:pPr>
        <w:pStyle w:val="ListParagraph"/>
        <w:numPr>
          <w:ilvl w:val="1"/>
          <w:numId w:val="137"/>
        </w:numPr>
        <w:tabs>
          <w:tab w:val="left" w:pos="1872"/>
          <w:tab w:val="left" w:pos="1873"/>
        </w:tabs>
        <w:spacing w:before="17"/>
        <w:ind w:hanging="722"/>
        <w:rPr>
          <w:sz w:val="23"/>
        </w:rPr>
      </w:pPr>
      <w:r>
        <w:rPr>
          <w:w w:val="105"/>
          <w:sz w:val="23"/>
        </w:rPr>
        <w:t>Space Division Multiplexing (SDM) or Pulse Duration Multiplexing</w:t>
      </w:r>
      <w:r>
        <w:rPr>
          <w:spacing w:val="-24"/>
          <w:w w:val="105"/>
          <w:sz w:val="23"/>
        </w:rPr>
        <w:t xml:space="preserve"> </w:t>
      </w:r>
      <w:r>
        <w:rPr>
          <w:w w:val="105"/>
          <w:sz w:val="23"/>
        </w:rPr>
        <w:t>(PDM)</w:t>
      </w:r>
    </w:p>
    <w:p w:rsidR="00B141CF" w:rsidRDefault="009F45E6">
      <w:pPr>
        <w:pStyle w:val="ListParagraph"/>
        <w:numPr>
          <w:ilvl w:val="1"/>
          <w:numId w:val="137"/>
        </w:numPr>
        <w:tabs>
          <w:tab w:val="left" w:pos="1872"/>
          <w:tab w:val="left" w:pos="1873"/>
        </w:tabs>
        <w:ind w:hanging="722"/>
        <w:rPr>
          <w:sz w:val="23"/>
        </w:rPr>
      </w:pPr>
      <w:r>
        <w:rPr>
          <w:w w:val="105"/>
          <w:sz w:val="23"/>
        </w:rPr>
        <w:t>Frequency Division Multiplexing and</w:t>
      </w:r>
      <w:r>
        <w:rPr>
          <w:spacing w:val="-4"/>
          <w:w w:val="105"/>
          <w:sz w:val="23"/>
        </w:rPr>
        <w:t xml:space="preserve"> </w:t>
      </w:r>
      <w:r>
        <w:rPr>
          <w:w w:val="105"/>
          <w:sz w:val="23"/>
        </w:rPr>
        <w:t>De</w:t>
      </w:r>
      <w:r w:rsidR="00AE1CB0">
        <w:rPr>
          <w:w w:val="105"/>
          <w:sz w:val="23"/>
        </w:rPr>
        <w:t>-</w:t>
      </w:r>
      <w:r>
        <w:rPr>
          <w:w w:val="105"/>
          <w:sz w:val="23"/>
        </w:rPr>
        <w:t>multiplexing</w:t>
      </w:r>
    </w:p>
    <w:p w:rsidR="00B141CF" w:rsidRDefault="009F45E6">
      <w:pPr>
        <w:pStyle w:val="ListParagraph"/>
        <w:numPr>
          <w:ilvl w:val="1"/>
          <w:numId w:val="137"/>
        </w:numPr>
        <w:tabs>
          <w:tab w:val="left" w:pos="1872"/>
          <w:tab w:val="left" w:pos="1873"/>
        </w:tabs>
        <w:ind w:hanging="722"/>
        <w:rPr>
          <w:sz w:val="23"/>
        </w:rPr>
      </w:pPr>
      <w:r>
        <w:rPr>
          <w:w w:val="105"/>
          <w:sz w:val="23"/>
        </w:rPr>
        <w:t>PCM based</w:t>
      </w:r>
      <w:r>
        <w:rPr>
          <w:spacing w:val="2"/>
          <w:w w:val="105"/>
          <w:sz w:val="23"/>
        </w:rPr>
        <w:t xml:space="preserve"> </w:t>
      </w:r>
      <w:r>
        <w:rPr>
          <w:w w:val="105"/>
          <w:sz w:val="23"/>
        </w:rPr>
        <w:t>PABXs</w:t>
      </w:r>
    </w:p>
    <w:p w:rsidR="00B141CF" w:rsidRDefault="009F45E6">
      <w:pPr>
        <w:pStyle w:val="ListParagraph"/>
        <w:numPr>
          <w:ilvl w:val="1"/>
          <w:numId w:val="137"/>
        </w:numPr>
        <w:tabs>
          <w:tab w:val="left" w:pos="1872"/>
          <w:tab w:val="left" w:pos="1873"/>
        </w:tabs>
        <w:spacing w:before="17"/>
        <w:ind w:hanging="722"/>
        <w:rPr>
          <w:sz w:val="23"/>
        </w:rPr>
      </w:pPr>
      <w:r>
        <w:rPr>
          <w:w w:val="105"/>
          <w:sz w:val="23"/>
        </w:rPr>
        <w:t>Digital Switching Time Switching and Space</w:t>
      </w:r>
      <w:r>
        <w:rPr>
          <w:spacing w:val="-6"/>
          <w:w w:val="105"/>
          <w:sz w:val="23"/>
        </w:rPr>
        <w:t xml:space="preserve"> </w:t>
      </w:r>
      <w:r>
        <w:rPr>
          <w:w w:val="105"/>
          <w:sz w:val="23"/>
        </w:rPr>
        <w:t>switching.</w:t>
      </w:r>
    </w:p>
    <w:p w:rsidR="00B141CF" w:rsidRDefault="009F45E6">
      <w:pPr>
        <w:pStyle w:val="ListParagraph"/>
        <w:numPr>
          <w:ilvl w:val="1"/>
          <w:numId w:val="137"/>
        </w:numPr>
        <w:tabs>
          <w:tab w:val="left" w:pos="1872"/>
          <w:tab w:val="left" w:pos="1873"/>
        </w:tabs>
        <w:ind w:hanging="722"/>
        <w:rPr>
          <w:sz w:val="23"/>
        </w:rPr>
      </w:pPr>
      <w:r>
        <w:rPr>
          <w:w w:val="105"/>
          <w:sz w:val="23"/>
        </w:rPr>
        <w:t>Data</w:t>
      </w:r>
      <w:r>
        <w:rPr>
          <w:spacing w:val="-25"/>
          <w:w w:val="105"/>
          <w:sz w:val="23"/>
        </w:rPr>
        <w:t xml:space="preserve"> </w:t>
      </w:r>
      <w:r>
        <w:rPr>
          <w:w w:val="105"/>
          <w:sz w:val="23"/>
        </w:rPr>
        <w:t>Communication.</w:t>
      </w:r>
    </w:p>
    <w:p w:rsidR="00B141CF" w:rsidRDefault="009F45E6">
      <w:pPr>
        <w:pStyle w:val="ListParagraph"/>
        <w:numPr>
          <w:ilvl w:val="1"/>
          <w:numId w:val="137"/>
        </w:numPr>
        <w:tabs>
          <w:tab w:val="left" w:pos="1872"/>
          <w:tab w:val="left" w:pos="1873"/>
        </w:tabs>
        <w:ind w:hanging="722"/>
        <w:rPr>
          <w:sz w:val="23"/>
        </w:rPr>
      </w:pPr>
      <w:r>
        <w:rPr>
          <w:w w:val="105"/>
          <w:sz w:val="23"/>
        </w:rPr>
        <w:t>Modem, Fax</w:t>
      </w:r>
      <w:r>
        <w:rPr>
          <w:spacing w:val="-25"/>
          <w:w w:val="105"/>
          <w:sz w:val="23"/>
        </w:rPr>
        <w:t xml:space="preserve"> </w:t>
      </w:r>
      <w:r>
        <w:rPr>
          <w:w w:val="105"/>
          <w:sz w:val="23"/>
        </w:rPr>
        <w:t>Machine</w:t>
      </w:r>
    </w:p>
    <w:p w:rsidR="00B141CF" w:rsidRDefault="009F45E6">
      <w:pPr>
        <w:pStyle w:val="ListParagraph"/>
        <w:numPr>
          <w:ilvl w:val="1"/>
          <w:numId w:val="137"/>
        </w:numPr>
        <w:tabs>
          <w:tab w:val="left" w:pos="1872"/>
          <w:tab w:val="left" w:pos="1873"/>
        </w:tabs>
        <w:spacing w:before="17"/>
        <w:ind w:hanging="722"/>
        <w:rPr>
          <w:sz w:val="23"/>
        </w:rPr>
      </w:pPr>
      <w:r>
        <w:rPr>
          <w:w w:val="105"/>
          <w:sz w:val="23"/>
        </w:rPr>
        <w:t>Internet</w:t>
      </w:r>
      <w:r>
        <w:rPr>
          <w:spacing w:val="-3"/>
          <w:w w:val="105"/>
          <w:sz w:val="23"/>
        </w:rPr>
        <w:t xml:space="preserve"> </w:t>
      </w:r>
      <w:r>
        <w:rPr>
          <w:w w:val="105"/>
          <w:sz w:val="23"/>
        </w:rPr>
        <w:t>Communication.</w:t>
      </w:r>
    </w:p>
    <w:p w:rsidR="00B141CF" w:rsidRDefault="009F45E6">
      <w:pPr>
        <w:pStyle w:val="ListParagraph"/>
        <w:numPr>
          <w:ilvl w:val="1"/>
          <w:numId w:val="137"/>
        </w:numPr>
        <w:tabs>
          <w:tab w:val="left" w:pos="1872"/>
          <w:tab w:val="left" w:pos="1873"/>
        </w:tabs>
        <w:ind w:hanging="722"/>
        <w:rPr>
          <w:sz w:val="23"/>
        </w:rPr>
      </w:pPr>
      <w:r>
        <w:rPr>
          <w:w w:val="105"/>
          <w:sz w:val="23"/>
        </w:rPr>
        <w:t>VoIP</w:t>
      </w:r>
    </w:p>
    <w:p w:rsidR="00B141CF" w:rsidRDefault="00B141CF">
      <w:pPr>
        <w:pStyle w:val="BodyText"/>
        <w:spacing w:before="7"/>
        <w:ind w:left="0" w:firstLine="0"/>
        <w:rPr>
          <w:sz w:val="24"/>
        </w:rPr>
      </w:pPr>
    </w:p>
    <w:p w:rsidR="00B141CF" w:rsidRDefault="009F45E6">
      <w:pPr>
        <w:pStyle w:val="Heading1"/>
        <w:numPr>
          <w:ilvl w:val="0"/>
          <w:numId w:val="137"/>
        </w:numPr>
        <w:tabs>
          <w:tab w:val="left" w:pos="1151"/>
          <w:tab w:val="left" w:pos="1152"/>
          <w:tab w:val="left" w:pos="9083"/>
        </w:tabs>
      </w:pPr>
      <w:r>
        <w:rPr>
          <w:w w:val="105"/>
        </w:rPr>
        <w:t>Fiber</w:t>
      </w:r>
      <w:r>
        <w:rPr>
          <w:spacing w:val="-6"/>
          <w:w w:val="105"/>
        </w:rPr>
        <w:t xml:space="preserve"> </w:t>
      </w:r>
      <w:r>
        <w:rPr>
          <w:w w:val="105"/>
        </w:rPr>
        <w:t>Optics.</w:t>
      </w:r>
      <w:r>
        <w:rPr>
          <w:w w:val="105"/>
        </w:rPr>
        <w:tab/>
        <w:t>(08</w:t>
      </w:r>
      <w:r>
        <w:rPr>
          <w:spacing w:val="39"/>
          <w:w w:val="105"/>
        </w:rPr>
        <w:t xml:space="preserve"> </w:t>
      </w:r>
      <w:r>
        <w:rPr>
          <w:w w:val="105"/>
        </w:rPr>
        <w:t>Hours)</w:t>
      </w:r>
    </w:p>
    <w:p w:rsidR="00B141CF" w:rsidRDefault="009F45E6">
      <w:pPr>
        <w:pStyle w:val="ListParagraph"/>
        <w:numPr>
          <w:ilvl w:val="1"/>
          <w:numId w:val="137"/>
        </w:numPr>
        <w:tabs>
          <w:tab w:val="left" w:pos="1872"/>
          <w:tab w:val="left" w:pos="1873"/>
        </w:tabs>
        <w:ind w:hanging="722"/>
        <w:rPr>
          <w:sz w:val="23"/>
        </w:rPr>
      </w:pPr>
      <w:r>
        <w:rPr>
          <w:w w:val="105"/>
          <w:sz w:val="23"/>
        </w:rPr>
        <w:t>Optical Fiber for light wave</w:t>
      </w:r>
      <w:r>
        <w:rPr>
          <w:spacing w:val="-15"/>
          <w:w w:val="105"/>
          <w:sz w:val="23"/>
        </w:rPr>
        <w:t xml:space="preserve"> </w:t>
      </w:r>
      <w:r>
        <w:rPr>
          <w:w w:val="105"/>
          <w:sz w:val="23"/>
        </w:rPr>
        <w:t>communication.</w:t>
      </w:r>
    </w:p>
    <w:p w:rsidR="00B141CF" w:rsidRDefault="009F45E6">
      <w:pPr>
        <w:pStyle w:val="ListParagraph"/>
        <w:numPr>
          <w:ilvl w:val="1"/>
          <w:numId w:val="137"/>
        </w:numPr>
        <w:tabs>
          <w:tab w:val="left" w:pos="1872"/>
          <w:tab w:val="left" w:pos="1873"/>
        </w:tabs>
        <w:spacing w:before="24"/>
        <w:ind w:hanging="722"/>
        <w:rPr>
          <w:sz w:val="23"/>
        </w:rPr>
      </w:pPr>
      <w:r>
        <w:rPr>
          <w:w w:val="105"/>
          <w:sz w:val="23"/>
        </w:rPr>
        <w:t>Propagation</w:t>
      </w:r>
      <w:r>
        <w:rPr>
          <w:spacing w:val="1"/>
          <w:w w:val="105"/>
          <w:sz w:val="23"/>
        </w:rPr>
        <w:t xml:space="preserve"> </w:t>
      </w:r>
      <w:r>
        <w:rPr>
          <w:w w:val="105"/>
          <w:sz w:val="23"/>
        </w:rPr>
        <w:t>Mode</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1"/>
          <w:numId w:val="137"/>
        </w:numPr>
        <w:tabs>
          <w:tab w:val="left" w:pos="1872"/>
          <w:tab w:val="left" w:pos="1873"/>
        </w:tabs>
        <w:spacing w:before="69"/>
        <w:ind w:hanging="722"/>
        <w:rPr>
          <w:sz w:val="23"/>
        </w:rPr>
      </w:pPr>
      <w:r>
        <w:rPr>
          <w:w w:val="105"/>
          <w:sz w:val="23"/>
        </w:rPr>
        <w:lastRenderedPageBreak/>
        <w:t>Fiber Optics transmission</w:t>
      </w:r>
      <w:r>
        <w:rPr>
          <w:spacing w:val="-2"/>
          <w:w w:val="105"/>
          <w:sz w:val="23"/>
        </w:rPr>
        <w:t xml:space="preserve"> </w:t>
      </w:r>
      <w:r>
        <w:rPr>
          <w:w w:val="105"/>
          <w:sz w:val="23"/>
        </w:rPr>
        <w:t>system.</w:t>
      </w:r>
    </w:p>
    <w:p w:rsidR="00B141CF" w:rsidRDefault="009F45E6">
      <w:pPr>
        <w:pStyle w:val="ListParagraph"/>
        <w:numPr>
          <w:ilvl w:val="1"/>
          <w:numId w:val="137"/>
        </w:numPr>
        <w:tabs>
          <w:tab w:val="left" w:pos="1872"/>
          <w:tab w:val="left" w:pos="1873"/>
        </w:tabs>
        <w:ind w:hanging="722"/>
        <w:rPr>
          <w:sz w:val="23"/>
        </w:rPr>
      </w:pPr>
      <w:r>
        <w:rPr>
          <w:w w:val="105"/>
          <w:sz w:val="23"/>
        </w:rPr>
        <w:t>Video Telephone &amp; Video</w:t>
      </w:r>
      <w:r>
        <w:rPr>
          <w:spacing w:val="1"/>
          <w:w w:val="105"/>
          <w:sz w:val="23"/>
        </w:rPr>
        <w:t xml:space="preserve"> </w:t>
      </w:r>
      <w:r>
        <w:rPr>
          <w:w w:val="105"/>
          <w:sz w:val="23"/>
        </w:rPr>
        <w:t>conferencing.</w:t>
      </w:r>
    </w:p>
    <w:p w:rsidR="00B141CF" w:rsidRDefault="009F45E6">
      <w:pPr>
        <w:pStyle w:val="ListParagraph"/>
        <w:numPr>
          <w:ilvl w:val="1"/>
          <w:numId w:val="137"/>
        </w:numPr>
        <w:tabs>
          <w:tab w:val="left" w:pos="1872"/>
          <w:tab w:val="left" w:pos="1873"/>
        </w:tabs>
        <w:spacing w:before="17"/>
        <w:ind w:hanging="722"/>
        <w:rPr>
          <w:sz w:val="23"/>
        </w:rPr>
      </w:pPr>
      <w:r>
        <w:rPr>
          <w:w w:val="105"/>
          <w:sz w:val="23"/>
        </w:rPr>
        <w:t>Merits and Demerits of Fiber Optic</w:t>
      </w:r>
      <w:r>
        <w:rPr>
          <w:spacing w:val="-5"/>
          <w:w w:val="105"/>
          <w:sz w:val="23"/>
        </w:rPr>
        <w:t xml:space="preserve"> </w:t>
      </w:r>
      <w:r>
        <w:rPr>
          <w:w w:val="105"/>
          <w:sz w:val="23"/>
        </w:rPr>
        <w:t>Communication.</w:t>
      </w:r>
    </w:p>
    <w:p w:rsidR="00B141CF" w:rsidRDefault="009F45E6">
      <w:pPr>
        <w:pStyle w:val="ListParagraph"/>
        <w:numPr>
          <w:ilvl w:val="1"/>
          <w:numId w:val="137"/>
        </w:numPr>
        <w:tabs>
          <w:tab w:val="left" w:pos="1872"/>
          <w:tab w:val="left" w:pos="1873"/>
        </w:tabs>
        <w:spacing w:before="17"/>
        <w:ind w:hanging="722"/>
        <w:rPr>
          <w:sz w:val="23"/>
        </w:rPr>
      </w:pPr>
      <w:r>
        <w:rPr>
          <w:w w:val="105"/>
          <w:sz w:val="23"/>
        </w:rPr>
        <w:t>Optical Transmitting and Receiving</w:t>
      </w:r>
      <w:r>
        <w:rPr>
          <w:spacing w:val="-1"/>
          <w:w w:val="105"/>
          <w:sz w:val="23"/>
        </w:rPr>
        <w:t xml:space="preserve"> </w:t>
      </w:r>
      <w:r>
        <w:rPr>
          <w:w w:val="105"/>
          <w:sz w:val="23"/>
        </w:rPr>
        <w:t>Devices</w:t>
      </w:r>
    </w:p>
    <w:p w:rsidR="00B141CF" w:rsidRDefault="009F45E6">
      <w:pPr>
        <w:pStyle w:val="ListParagraph"/>
        <w:numPr>
          <w:ilvl w:val="1"/>
          <w:numId w:val="137"/>
        </w:numPr>
        <w:tabs>
          <w:tab w:val="left" w:pos="1872"/>
          <w:tab w:val="left" w:pos="1873"/>
        </w:tabs>
        <w:ind w:hanging="722"/>
        <w:rPr>
          <w:sz w:val="23"/>
        </w:rPr>
      </w:pPr>
      <w:r>
        <w:rPr>
          <w:w w:val="105"/>
          <w:sz w:val="23"/>
        </w:rPr>
        <w:t>Wave Division</w:t>
      </w:r>
      <w:r>
        <w:rPr>
          <w:spacing w:val="1"/>
          <w:w w:val="105"/>
          <w:sz w:val="23"/>
        </w:rPr>
        <w:t xml:space="preserve"> </w:t>
      </w:r>
      <w:r>
        <w:rPr>
          <w:w w:val="105"/>
          <w:sz w:val="23"/>
        </w:rPr>
        <w:t>Multiplexing</w:t>
      </w:r>
    </w:p>
    <w:p w:rsidR="00B141CF" w:rsidRDefault="00B141CF">
      <w:pPr>
        <w:pStyle w:val="BodyText"/>
        <w:spacing w:before="6"/>
        <w:ind w:left="0" w:firstLine="0"/>
        <w:rPr>
          <w:sz w:val="24"/>
        </w:rPr>
      </w:pPr>
    </w:p>
    <w:p w:rsidR="00B141CF" w:rsidRDefault="009F45E6">
      <w:pPr>
        <w:pStyle w:val="Heading1"/>
        <w:numPr>
          <w:ilvl w:val="0"/>
          <w:numId w:val="137"/>
        </w:numPr>
        <w:tabs>
          <w:tab w:val="left" w:pos="1151"/>
          <w:tab w:val="left" w:pos="1152"/>
          <w:tab w:val="left" w:pos="9105"/>
        </w:tabs>
        <w:spacing w:before="1"/>
      </w:pPr>
      <w:r>
        <w:rPr>
          <w:w w:val="105"/>
        </w:rPr>
        <w:t>Satellites</w:t>
      </w:r>
      <w:r>
        <w:rPr>
          <w:spacing w:val="-11"/>
          <w:w w:val="105"/>
        </w:rPr>
        <w:t xml:space="preserve"> </w:t>
      </w:r>
      <w:r>
        <w:rPr>
          <w:w w:val="105"/>
        </w:rPr>
        <w:t>Communication.</w:t>
      </w:r>
      <w:r>
        <w:rPr>
          <w:w w:val="105"/>
        </w:rPr>
        <w:tab/>
        <w:t>(08</w:t>
      </w:r>
      <w:r>
        <w:rPr>
          <w:spacing w:val="10"/>
          <w:w w:val="105"/>
        </w:rPr>
        <w:t xml:space="preserve"> </w:t>
      </w:r>
      <w:r>
        <w:rPr>
          <w:w w:val="105"/>
        </w:rPr>
        <w:t>Hours)</w:t>
      </w:r>
    </w:p>
    <w:p w:rsidR="00B141CF" w:rsidRDefault="009F45E6">
      <w:pPr>
        <w:pStyle w:val="ListParagraph"/>
        <w:numPr>
          <w:ilvl w:val="1"/>
          <w:numId w:val="137"/>
        </w:numPr>
        <w:tabs>
          <w:tab w:val="left" w:pos="1872"/>
          <w:tab w:val="left" w:pos="1873"/>
        </w:tabs>
        <w:ind w:hanging="722"/>
        <w:rPr>
          <w:sz w:val="23"/>
        </w:rPr>
      </w:pPr>
      <w:r>
        <w:rPr>
          <w:w w:val="105"/>
          <w:sz w:val="23"/>
        </w:rPr>
        <w:t>Block diagram of satellite communication</w:t>
      </w:r>
      <w:r>
        <w:rPr>
          <w:spacing w:val="-1"/>
          <w:w w:val="105"/>
          <w:sz w:val="23"/>
        </w:rPr>
        <w:t xml:space="preserve"> </w:t>
      </w:r>
      <w:r>
        <w:rPr>
          <w:w w:val="105"/>
          <w:sz w:val="23"/>
        </w:rPr>
        <w:t>system.</w:t>
      </w:r>
    </w:p>
    <w:p w:rsidR="00B141CF" w:rsidRDefault="009F45E6">
      <w:pPr>
        <w:pStyle w:val="ListParagraph"/>
        <w:numPr>
          <w:ilvl w:val="1"/>
          <w:numId w:val="137"/>
        </w:numPr>
        <w:tabs>
          <w:tab w:val="left" w:pos="1872"/>
          <w:tab w:val="left" w:pos="1873"/>
        </w:tabs>
        <w:spacing w:before="16"/>
        <w:ind w:hanging="722"/>
        <w:rPr>
          <w:sz w:val="23"/>
        </w:rPr>
      </w:pPr>
      <w:r>
        <w:rPr>
          <w:w w:val="105"/>
          <w:sz w:val="23"/>
        </w:rPr>
        <w:t>Earth Station.</w:t>
      </w:r>
    </w:p>
    <w:p w:rsidR="00B141CF" w:rsidRDefault="009F45E6">
      <w:pPr>
        <w:pStyle w:val="ListParagraph"/>
        <w:numPr>
          <w:ilvl w:val="1"/>
          <w:numId w:val="137"/>
        </w:numPr>
        <w:tabs>
          <w:tab w:val="left" w:pos="1872"/>
          <w:tab w:val="left" w:pos="1873"/>
        </w:tabs>
        <w:spacing w:before="17"/>
        <w:ind w:hanging="722"/>
        <w:rPr>
          <w:sz w:val="23"/>
        </w:rPr>
      </w:pPr>
      <w:r>
        <w:rPr>
          <w:w w:val="105"/>
          <w:sz w:val="23"/>
        </w:rPr>
        <w:t>Geo stationary</w:t>
      </w:r>
      <w:r>
        <w:rPr>
          <w:spacing w:val="-5"/>
          <w:w w:val="105"/>
          <w:sz w:val="23"/>
        </w:rPr>
        <w:t xml:space="preserve"> </w:t>
      </w:r>
      <w:r>
        <w:rPr>
          <w:w w:val="105"/>
          <w:sz w:val="23"/>
        </w:rPr>
        <w:t>satellites.</w:t>
      </w:r>
    </w:p>
    <w:p w:rsidR="00B141CF" w:rsidRDefault="009F45E6">
      <w:pPr>
        <w:pStyle w:val="ListParagraph"/>
        <w:numPr>
          <w:ilvl w:val="1"/>
          <w:numId w:val="137"/>
        </w:numPr>
        <w:tabs>
          <w:tab w:val="left" w:pos="1872"/>
          <w:tab w:val="left" w:pos="1873"/>
        </w:tabs>
        <w:ind w:hanging="722"/>
        <w:rPr>
          <w:sz w:val="23"/>
        </w:rPr>
      </w:pPr>
      <w:r>
        <w:rPr>
          <w:w w:val="105"/>
          <w:sz w:val="23"/>
        </w:rPr>
        <w:t>Telephone link via satellite.</w:t>
      </w:r>
    </w:p>
    <w:p w:rsidR="00B141CF" w:rsidRDefault="009F45E6">
      <w:pPr>
        <w:pStyle w:val="ListParagraph"/>
        <w:numPr>
          <w:ilvl w:val="1"/>
          <w:numId w:val="137"/>
        </w:numPr>
        <w:tabs>
          <w:tab w:val="left" w:pos="1872"/>
          <w:tab w:val="left" w:pos="1873"/>
        </w:tabs>
        <w:spacing w:before="10"/>
        <w:ind w:hanging="722"/>
        <w:rPr>
          <w:sz w:val="23"/>
        </w:rPr>
      </w:pPr>
      <w:r>
        <w:rPr>
          <w:w w:val="105"/>
          <w:sz w:val="23"/>
        </w:rPr>
        <w:t>Television Link via</w:t>
      </w:r>
      <w:r>
        <w:rPr>
          <w:spacing w:val="-2"/>
          <w:w w:val="105"/>
          <w:sz w:val="23"/>
        </w:rPr>
        <w:t xml:space="preserve"> </w:t>
      </w:r>
      <w:r>
        <w:rPr>
          <w:w w:val="105"/>
          <w:sz w:val="23"/>
        </w:rPr>
        <w:t>satellite.</w:t>
      </w:r>
    </w:p>
    <w:p w:rsidR="00B141CF" w:rsidRDefault="009F45E6">
      <w:pPr>
        <w:pStyle w:val="ListParagraph"/>
        <w:numPr>
          <w:ilvl w:val="1"/>
          <w:numId w:val="137"/>
        </w:numPr>
        <w:tabs>
          <w:tab w:val="left" w:pos="1872"/>
          <w:tab w:val="left" w:pos="1873"/>
        </w:tabs>
        <w:spacing w:before="16"/>
        <w:ind w:hanging="722"/>
        <w:rPr>
          <w:sz w:val="23"/>
        </w:rPr>
      </w:pPr>
      <w:r>
        <w:rPr>
          <w:w w:val="105"/>
          <w:sz w:val="23"/>
        </w:rPr>
        <w:t>Merits and Demerits of satellite</w:t>
      </w:r>
      <w:r>
        <w:rPr>
          <w:spacing w:val="-8"/>
          <w:w w:val="105"/>
          <w:sz w:val="23"/>
        </w:rPr>
        <w:t xml:space="preserve"> </w:t>
      </w:r>
      <w:r>
        <w:rPr>
          <w:w w:val="105"/>
          <w:sz w:val="23"/>
        </w:rPr>
        <w:t>communication.</w:t>
      </w:r>
    </w:p>
    <w:p w:rsidR="00B141CF" w:rsidRDefault="00B141CF">
      <w:pPr>
        <w:pStyle w:val="BodyText"/>
        <w:spacing w:before="0"/>
        <w:ind w:left="0" w:firstLine="0"/>
        <w:rPr>
          <w:sz w:val="26"/>
        </w:rPr>
      </w:pPr>
    </w:p>
    <w:p w:rsidR="00B141CF" w:rsidRDefault="00B141CF">
      <w:pPr>
        <w:pStyle w:val="BodyText"/>
        <w:spacing w:before="0"/>
        <w:ind w:left="0" w:firstLine="0"/>
        <w:rPr>
          <w:sz w:val="26"/>
        </w:rPr>
      </w:pPr>
    </w:p>
    <w:p w:rsidR="00B141CF" w:rsidRDefault="00B141CF">
      <w:pPr>
        <w:pStyle w:val="BodyText"/>
        <w:ind w:left="0" w:firstLine="0"/>
        <w:rPr>
          <w:sz w:val="20"/>
        </w:rPr>
      </w:pPr>
    </w:p>
    <w:p w:rsidR="00B141CF" w:rsidRDefault="009F45E6">
      <w:pPr>
        <w:pStyle w:val="Heading1"/>
        <w:spacing w:before="1"/>
        <w:ind w:left="431" w:firstLine="0"/>
      </w:pPr>
      <w:r>
        <w:rPr>
          <w:w w:val="105"/>
        </w:rPr>
        <w:t>TEXT AND REFERENCE BOOKS:</w:t>
      </w:r>
    </w:p>
    <w:p w:rsidR="00B141CF" w:rsidRDefault="009F45E6">
      <w:pPr>
        <w:pStyle w:val="ListParagraph"/>
        <w:numPr>
          <w:ilvl w:val="0"/>
          <w:numId w:val="138"/>
        </w:numPr>
        <w:tabs>
          <w:tab w:val="left" w:pos="1151"/>
          <w:tab w:val="left" w:pos="1152"/>
        </w:tabs>
        <w:rPr>
          <w:sz w:val="23"/>
        </w:rPr>
      </w:pPr>
      <w:r>
        <w:rPr>
          <w:w w:val="105"/>
          <w:sz w:val="23"/>
        </w:rPr>
        <w:t>Telecommunication by Warren Hioki ( ISBN #</w:t>
      </w:r>
      <w:r>
        <w:rPr>
          <w:spacing w:val="-2"/>
          <w:w w:val="105"/>
          <w:sz w:val="23"/>
        </w:rPr>
        <w:t xml:space="preserve"> </w:t>
      </w:r>
      <w:r>
        <w:rPr>
          <w:w w:val="105"/>
          <w:sz w:val="23"/>
        </w:rPr>
        <w:t>0-13-632043-0)</w:t>
      </w:r>
    </w:p>
    <w:p w:rsidR="00B141CF" w:rsidRDefault="009F45E6">
      <w:pPr>
        <w:pStyle w:val="ListParagraph"/>
        <w:numPr>
          <w:ilvl w:val="0"/>
          <w:numId w:val="138"/>
        </w:numPr>
        <w:tabs>
          <w:tab w:val="left" w:pos="1151"/>
          <w:tab w:val="left" w:pos="1152"/>
        </w:tabs>
        <w:spacing w:before="16"/>
        <w:rPr>
          <w:sz w:val="23"/>
        </w:rPr>
      </w:pPr>
      <w:r>
        <w:rPr>
          <w:w w:val="105"/>
          <w:sz w:val="23"/>
        </w:rPr>
        <w:t>Advance Electronics Communication System by Wayne Tomasi (ISBN #</w:t>
      </w:r>
      <w:r>
        <w:rPr>
          <w:spacing w:val="-40"/>
          <w:w w:val="105"/>
          <w:sz w:val="23"/>
        </w:rPr>
        <w:t xml:space="preserve"> </w:t>
      </w:r>
      <w:r>
        <w:rPr>
          <w:w w:val="105"/>
          <w:sz w:val="23"/>
        </w:rPr>
        <w:t>81-297-0107-3)</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1872"/>
        </w:tabs>
        <w:spacing w:before="72" w:line="504" w:lineRule="auto"/>
        <w:ind w:left="431" w:right="5959" w:firstLine="0"/>
      </w:pPr>
      <w:r>
        <w:rPr>
          <w:w w:val="105"/>
        </w:rPr>
        <w:lastRenderedPageBreak/>
        <w:t>ELTR.</w:t>
      </w:r>
      <w:r>
        <w:rPr>
          <w:spacing w:val="-8"/>
          <w:w w:val="105"/>
        </w:rPr>
        <w:t xml:space="preserve"> </w:t>
      </w:r>
      <w:r>
        <w:rPr>
          <w:w w:val="105"/>
        </w:rPr>
        <w:t>253</w:t>
      </w:r>
      <w:r>
        <w:rPr>
          <w:w w:val="105"/>
        </w:rPr>
        <w:tab/>
        <w:t>Communication</w:t>
      </w:r>
      <w:r>
        <w:rPr>
          <w:spacing w:val="-32"/>
          <w:w w:val="105"/>
        </w:rPr>
        <w:t xml:space="preserve"> </w:t>
      </w:r>
      <w:r>
        <w:rPr>
          <w:w w:val="105"/>
        </w:rPr>
        <w:t>Systems INSTRUCTIONAL</w:t>
      </w:r>
      <w:r>
        <w:rPr>
          <w:spacing w:val="-16"/>
          <w:w w:val="105"/>
        </w:rPr>
        <w:t xml:space="preserve"> </w:t>
      </w:r>
      <w:r>
        <w:rPr>
          <w:w w:val="105"/>
        </w:rPr>
        <w:t>OBJECTIVES</w:t>
      </w:r>
    </w:p>
    <w:p w:rsidR="00B141CF" w:rsidRDefault="009F45E6">
      <w:pPr>
        <w:pStyle w:val="ListParagraph"/>
        <w:numPr>
          <w:ilvl w:val="0"/>
          <w:numId w:val="139"/>
        </w:numPr>
        <w:tabs>
          <w:tab w:val="left" w:pos="1151"/>
          <w:tab w:val="left" w:pos="1152"/>
        </w:tabs>
        <w:spacing w:before="0" w:line="241" w:lineRule="exact"/>
        <w:rPr>
          <w:b/>
          <w:sz w:val="23"/>
        </w:rPr>
      </w:pPr>
      <w:r>
        <w:rPr>
          <w:b/>
          <w:w w:val="105"/>
          <w:sz w:val="23"/>
        </w:rPr>
        <w:t xml:space="preserve">Understand Modulation </w:t>
      </w:r>
      <w:r>
        <w:rPr>
          <w:b/>
          <w:spacing w:val="2"/>
          <w:w w:val="105"/>
          <w:sz w:val="23"/>
        </w:rPr>
        <w:t>and</w:t>
      </w:r>
      <w:r>
        <w:rPr>
          <w:b/>
          <w:spacing w:val="-19"/>
          <w:w w:val="105"/>
          <w:sz w:val="23"/>
        </w:rPr>
        <w:t xml:space="preserve"> </w:t>
      </w:r>
      <w:r>
        <w:rPr>
          <w:b/>
          <w:w w:val="105"/>
          <w:sz w:val="23"/>
        </w:rPr>
        <w:t>Demodulation</w:t>
      </w:r>
    </w:p>
    <w:p w:rsidR="00B141CF" w:rsidRDefault="009F45E6">
      <w:pPr>
        <w:pStyle w:val="ListParagraph"/>
        <w:numPr>
          <w:ilvl w:val="1"/>
          <w:numId w:val="139"/>
        </w:numPr>
        <w:tabs>
          <w:tab w:val="left" w:pos="1872"/>
          <w:tab w:val="left" w:pos="1873"/>
        </w:tabs>
        <w:spacing w:before="17"/>
        <w:ind w:hanging="722"/>
        <w:rPr>
          <w:sz w:val="23"/>
        </w:rPr>
      </w:pPr>
      <w:r>
        <w:rPr>
          <w:w w:val="105"/>
          <w:sz w:val="23"/>
        </w:rPr>
        <w:t>Define of Modulation and</w:t>
      </w:r>
      <w:r>
        <w:rPr>
          <w:spacing w:val="-1"/>
          <w:w w:val="105"/>
          <w:sz w:val="23"/>
        </w:rPr>
        <w:t xml:space="preserve"> </w:t>
      </w:r>
      <w:r>
        <w:rPr>
          <w:w w:val="105"/>
          <w:sz w:val="23"/>
        </w:rPr>
        <w:t>De-Modulation</w:t>
      </w:r>
    </w:p>
    <w:p w:rsidR="00B141CF" w:rsidRDefault="009F45E6">
      <w:pPr>
        <w:pStyle w:val="ListParagraph"/>
        <w:numPr>
          <w:ilvl w:val="1"/>
          <w:numId w:val="139"/>
        </w:numPr>
        <w:tabs>
          <w:tab w:val="left" w:pos="1872"/>
          <w:tab w:val="left" w:pos="1873"/>
        </w:tabs>
        <w:spacing w:before="16"/>
        <w:ind w:hanging="722"/>
        <w:rPr>
          <w:sz w:val="23"/>
        </w:rPr>
      </w:pPr>
      <w:r>
        <w:rPr>
          <w:w w:val="105"/>
          <w:sz w:val="23"/>
        </w:rPr>
        <w:t>Discuss needs of Modulation and</w:t>
      </w:r>
      <w:r>
        <w:rPr>
          <w:spacing w:val="-6"/>
          <w:w w:val="105"/>
          <w:sz w:val="23"/>
        </w:rPr>
        <w:t xml:space="preserve"> </w:t>
      </w:r>
      <w:r>
        <w:rPr>
          <w:w w:val="105"/>
          <w:sz w:val="23"/>
        </w:rPr>
        <w:t>De-Modulation</w:t>
      </w:r>
    </w:p>
    <w:p w:rsidR="00B141CF" w:rsidRDefault="009F45E6">
      <w:pPr>
        <w:pStyle w:val="ListParagraph"/>
        <w:numPr>
          <w:ilvl w:val="1"/>
          <w:numId w:val="139"/>
        </w:numPr>
        <w:tabs>
          <w:tab w:val="left" w:pos="1872"/>
          <w:tab w:val="left" w:pos="1873"/>
        </w:tabs>
        <w:ind w:hanging="722"/>
        <w:rPr>
          <w:sz w:val="23"/>
        </w:rPr>
      </w:pPr>
      <w:r>
        <w:rPr>
          <w:w w:val="105"/>
          <w:sz w:val="23"/>
        </w:rPr>
        <w:t>Describe types of</w:t>
      </w:r>
      <w:r>
        <w:rPr>
          <w:spacing w:val="-5"/>
          <w:w w:val="105"/>
          <w:sz w:val="23"/>
        </w:rPr>
        <w:t xml:space="preserve"> </w:t>
      </w:r>
      <w:r>
        <w:rPr>
          <w:w w:val="105"/>
          <w:sz w:val="23"/>
        </w:rPr>
        <w:t>Modulation</w:t>
      </w:r>
    </w:p>
    <w:p w:rsidR="00B141CF" w:rsidRDefault="009F45E6">
      <w:pPr>
        <w:pStyle w:val="ListParagraph"/>
        <w:numPr>
          <w:ilvl w:val="1"/>
          <w:numId w:val="139"/>
        </w:numPr>
        <w:tabs>
          <w:tab w:val="left" w:pos="1872"/>
          <w:tab w:val="left" w:pos="1873"/>
        </w:tabs>
        <w:spacing w:before="10"/>
        <w:ind w:hanging="722"/>
        <w:rPr>
          <w:sz w:val="23"/>
        </w:rPr>
      </w:pPr>
      <w:r>
        <w:rPr>
          <w:spacing w:val="-3"/>
          <w:w w:val="105"/>
          <w:sz w:val="23"/>
        </w:rPr>
        <w:t xml:space="preserve">Understand </w:t>
      </w:r>
      <w:r>
        <w:rPr>
          <w:w w:val="105"/>
          <w:sz w:val="23"/>
        </w:rPr>
        <w:t xml:space="preserve">the construction and working of A.M. </w:t>
      </w:r>
      <w:r>
        <w:rPr>
          <w:spacing w:val="-4"/>
          <w:w w:val="105"/>
          <w:sz w:val="23"/>
        </w:rPr>
        <w:t>radio</w:t>
      </w:r>
      <w:r>
        <w:rPr>
          <w:spacing w:val="5"/>
          <w:w w:val="105"/>
          <w:sz w:val="23"/>
        </w:rPr>
        <w:t xml:space="preserve"> </w:t>
      </w:r>
      <w:r>
        <w:rPr>
          <w:w w:val="105"/>
          <w:sz w:val="23"/>
        </w:rPr>
        <w:t>receiver.</w:t>
      </w:r>
    </w:p>
    <w:p w:rsidR="00B141CF" w:rsidRDefault="009F45E6">
      <w:pPr>
        <w:pStyle w:val="ListParagraph"/>
        <w:numPr>
          <w:ilvl w:val="2"/>
          <w:numId w:val="139"/>
        </w:numPr>
        <w:tabs>
          <w:tab w:val="left" w:pos="2592"/>
          <w:tab w:val="left" w:pos="2593"/>
        </w:tabs>
        <w:spacing w:before="16"/>
        <w:rPr>
          <w:sz w:val="23"/>
        </w:rPr>
      </w:pPr>
      <w:r>
        <w:rPr>
          <w:w w:val="105"/>
          <w:sz w:val="23"/>
        </w:rPr>
        <w:t>Identify the essential function of a</w:t>
      </w:r>
      <w:r>
        <w:rPr>
          <w:spacing w:val="-12"/>
          <w:w w:val="105"/>
          <w:sz w:val="23"/>
        </w:rPr>
        <w:t xml:space="preserve"> </w:t>
      </w:r>
      <w:r>
        <w:rPr>
          <w:w w:val="105"/>
          <w:sz w:val="23"/>
        </w:rPr>
        <w:t>radio</w:t>
      </w:r>
      <w:r w:rsidR="00AE1CB0">
        <w:rPr>
          <w:w w:val="105"/>
          <w:sz w:val="23"/>
        </w:rPr>
        <w:t xml:space="preserve"> </w:t>
      </w:r>
      <w:r>
        <w:rPr>
          <w:w w:val="105"/>
          <w:sz w:val="23"/>
        </w:rPr>
        <w:t>receiver.</w:t>
      </w:r>
    </w:p>
    <w:p w:rsidR="00B141CF" w:rsidRDefault="009F45E6">
      <w:pPr>
        <w:pStyle w:val="ListParagraph"/>
        <w:numPr>
          <w:ilvl w:val="2"/>
          <w:numId w:val="139"/>
        </w:numPr>
        <w:tabs>
          <w:tab w:val="left" w:pos="2592"/>
          <w:tab w:val="left" w:pos="2593"/>
        </w:tabs>
        <w:rPr>
          <w:sz w:val="23"/>
        </w:rPr>
      </w:pPr>
      <w:r>
        <w:rPr>
          <w:w w:val="105"/>
          <w:sz w:val="23"/>
        </w:rPr>
        <w:t xml:space="preserve">Know </w:t>
      </w:r>
      <w:r>
        <w:rPr>
          <w:spacing w:val="-2"/>
          <w:w w:val="105"/>
          <w:sz w:val="23"/>
        </w:rPr>
        <w:t xml:space="preserve">the </w:t>
      </w:r>
      <w:r>
        <w:rPr>
          <w:w w:val="105"/>
          <w:sz w:val="23"/>
        </w:rPr>
        <w:t xml:space="preserve">basic concept of </w:t>
      </w:r>
      <w:r>
        <w:rPr>
          <w:spacing w:val="-3"/>
          <w:w w:val="105"/>
          <w:sz w:val="23"/>
        </w:rPr>
        <w:t>super</w:t>
      </w:r>
      <w:r w:rsidR="00AE1CB0">
        <w:rPr>
          <w:spacing w:val="-3"/>
          <w:w w:val="105"/>
          <w:sz w:val="23"/>
        </w:rPr>
        <w:t xml:space="preserve"> </w:t>
      </w:r>
      <w:r>
        <w:rPr>
          <w:spacing w:val="-3"/>
          <w:w w:val="105"/>
          <w:sz w:val="23"/>
        </w:rPr>
        <w:t>heterodyne</w:t>
      </w:r>
      <w:r>
        <w:rPr>
          <w:spacing w:val="-33"/>
          <w:w w:val="105"/>
          <w:sz w:val="23"/>
        </w:rPr>
        <w:t xml:space="preserve"> </w:t>
      </w:r>
      <w:r>
        <w:rPr>
          <w:spacing w:val="-3"/>
          <w:w w:val="105"/>
          <w:sz w:val="23"/>
        </w:rPr>
        <w:t>receiver.</w:t>
      </w:r>
    </w:p>
    <w:p w:rsidR="00B141CF" w:rsidRDefault="009F45E6">
      <w:pPr>
        <w:pStyle w:val="ListParagraph"/>
        <w:numPr>
          <w:ilvl w:val="2"/>
          <w:numId w:val="139"/>
        </w:numPr>
        <w:tabs>
          <w:tab w:val="left" w:pos="2592"/>
          <w:tab w:val="left" w:pos="2593"/>
        </w:tabs>
        <w:rPr>
          <w:sz w:val="23"/>
        </w:rPr>
      </w:pPr>
      <w:r>
        <w:rPr>
          <w:w w:val="105"/>
          <w:sz w:val="23"/>
        </w:rPr>
        <w:t>Draw the block diagram of super</w:t>
      </w:r>
      <w:r>
        <w:rPr>
          <w:spacing w:val="-13"/>
          <w:w w:val="105"/>
          <w:sz w:val="23"/>
        </w:rPr>
        <w:t xml:space="preserve"> </w:t>
      </w:r>
      <w:r>
        <w:rPr>
          <w:w w:val="105"/>
          <w:sz w:val="23"/>
        </w:rPr>
        <w:t>heterodyne</w:t>
      </w:r>
      <w:r w:rsidR="00AE1CB0">
        <w:rPr>
          <w:w w:val="105"/>
          <w:sz w:val="23"/>
        </w:rPr>
        <w:t xml:space="preserve"> </w:t>
      </w:r>
      <w:r>
        <w:rPr>
          <w:w w:val="105"/>
          <w:sz w:val="23"/>
        </w:rPr>
        <w:t>receiver.</w:t>
      </w:r>
    </w:p>
    <w:p w:rsidR="00B141CF" w:rsidRDefault="009F45E6">
      <w:pPr>
        <w:pStyle w:val="ListParagraph"/>
        <w:numPr>
          <w:ilvl w:val="2"/>
          <w:numId w:val="139"/>
        </w:numPr>
        <w:tabs>
          <w:tab w:val="left" w:pos="2592"/>
          <w:tab w:val="left" w:pos="2593"/>
        </w:tabs>
        <w:spacing w:before="17"/>
        <w:ind w:hanging="714"/>
        <w:rPr>
          <w:sz w:val="23"/>
        </w:rPr>
      </w:pPr>
      <w:r>
        <w:rPr>
          <w:w w:val="105"/>
          <w:sz w:val="23"/>
        </w:rPr>
        <w:t>Explain</w:t>
      </w:r>
      <w:r>
        <w:rPr>
          <w:spacing w:val="-10"/>
          <w:w w:val="105"/>
          <w:sz w:val="23"/>
        </w:rPr>
        <w:t xml:space="preserve"> </w:t>
      </w:r>
      <w:r>
        <w:rPr>
          <w:w w:val="105"/>
          <w:sz w:val="23"/>
        </w:rPr>
        <w:t>the</w:t>
      </w:r>
      <w:r>
        <w:rPr>
          <w:spacing w:val="-12"/>
          <w:w w:val="105"/>
          <w:sz w:val="23"/>
        </w:rPr>
        <w:t xml:space="preserve"> </w:t>
      </w:r>
      <w:r>
        <w:rPr>
          <w:w w:val="105"/>
          <w:sz w:val="23"/>
        </w:rPr>
        <w:t>function</w:t>
      </w:r>
      <w:r>
        <w:rPr>
          <w:spacing w:val="-10"/>
          <w:w w:val="105"/>
          <w:sz w:val="23"/>
        </w:rPr>
        <w:t xml:space="preserve"> </w:t>
      </w:r>
      <w:r>
        <w:rPr>
          <w:w w:val="105"/>
          <w:sz w:val="23"/>
        </w:rPr>
        <w:t>of</w:t>
      </w:r>
      <w:r>
        <w:rPr>
          <w:spacing w:val="-14"/>
          <w:w w:val="105"/>
          <w:sz w:val="23"/>
        </w:rPr>
        <w:t xml:space="preserve"> </w:t>
      </w:r>
      <w:r>
        <w:rPr>
          <w:w w:val="105"/>
          <w:sz w:val="23"/>
        </w:rPr>
        <w:t>each</w:t>
      </w:r>
      <w:r>
        <w:rPr>
          <w:spacing w:val="-11"/>
          <w:w w:val="105"/>
          <w:sz w:val="23"/>
        </w:rPr>
        <w:t xml:space="preserve"> </w:t>
      </w:r>
      <w:r>
        <w:rPr>
          <w:w w:val="105"/>
          <w:sz w:val="23"/>
        </w:rPr>
        <w:t>stage</w:t>
      </w:r>
      <w:r>
        <w:rPr>
          <w:spacing w:val="-11"/>
          <w:w w:val="105"/>
          <w:sz w:val="23"/>
        </w:rPr>
        <w:t xml:space="preserve"> </w:t>
      </w:r>
      <w:r>
        <w:rPr>
          <w:w w:val="105"/>
          <w:sz w:val="23"/>
        </w:rPr>
        <w:t>in</w:t>
      </w:r>
      <w:r>
        <w:rPr>
          <w:spacing w:val="-11"/>
          <w:w w:val="105"/>
          <w:sz w:val="23"/>
        </w:rPr>
        <w:t xml:space="preserve"> </w:t>
      </w:r>
      <w:r>
        <w:rPr>
          <w:w w:val="105"/>
          <w:sz w:val="23"/>
        </w:rPr>
        <w:t>a</w:t>
      </w:r>
      <w:r>
        <w:rPr>
          <w:spacing w:val="-12"/>
          <w:w w:val="105"/>
          <w:sz w:val="23"/>
        </w:rPr>
        <w:t xml:space="preserve"> </w:t>
      </w:r>
      <w:r>
        <w:rPr>
          <w:w w:val="105"/>
          <w:sz w:val="23"/>
        </w:rPr>
        <w:t>super</w:t>
      </w:r>
      <w:r w:rsidR="00AE1CB0">
        <w:rPr>
          <w:w w:val="105"/>
          <w:sz w:val="23"/>
        </w:rPr>
        <w:t xml:space="preserve"> </w:t>
      </w:r>
      <w:r>
        <w:rPr>
          <w:w w:val="105"/>
          <w:sz w:val="23"/>
        </w:rPr>
        <w:t>hetrodyne</w:t>
      </w:r>
      <w:r>
        <w:rPr>
          <w:spacing w:val="-10"/>
          <w:w w:val="105"/>
          <w:sz w:val="23"/>
        </w:rPr>
        <w:t xml:space="preserve"> </w:t>
      </w:r>
      <w:r>
        <w:rPr>
          <w:w w:val="105"/>
          <w:sz w:val="23"/>
        </w:rPr>
        <w:t>radio</w:t>
      </w:r>
      <w:r>
        <w:rPr>
          <w:spacing w:val="-10"/>
          <w:w w:val="105"/>
          <w:sz w:val="23"/>
        </w:rPr>
        <w:t xml:space="preserve"> </w:t>
      </w:r>
      <w:r>
        <w:rPr>
          <w:w w:val="105"/>
          <w:sz w:val="23"/>
        </w:rPr>
        <w:t>receiver.</w:t>
      </w:r>
    </w:p>
    <w:p w:rsidR="00B141CF" w:rsidRDefault="009F45E6">
      <w:pPr>
        <w:pStyle w:val="ListParagraph"/>
        <w:numPr>
          <w:ilvl w:val="1"/>
          <w:numId w:val="139"/>
        </w:numPr>
        <w:tabs>
          <w:tab w:val="left" w:pos="1872"/>
          <w:tab w:val="left" w:pos="1873"/>
        </w:tabs>
        <w:ind w:hanging="722"/>
        <w:rPr>
          <w:sz w:val="23"/>
        </w:rPr>
      </w:pPr>
      <w:r>
        <w:rPr>
          <w:spacing w:val="-3"/>
          <w:w w:val="105"/>
          <w:sz w:val="23"/>
        </w:rPr>
        <w:t xml:space="preserve">Understand </w:t>
      </w:r>
      <w:r>
        <w:rPr>
          <w:w w:val="105"/>
          <w:sz w:val="23"/>
        </w:rPr>
        <w:t>the construction and working of F.M. radio</w:t>
      </w:r>
      <w:r>
        <w:rPr>
          <w:spacing w:val="-48"/>
          <w:w w:val="105"/>
          <w:sz w:val="23"/>
        </w:rPr>
        <w:t xml:space="preserve"> </w:t>
      </w:r>
      <w:r>
        <w:rPr>
          <w:spacing w:val="-3"/>
          <w:w w:val="105"/>
          <w:sz w:val="23"/>
        </w:rPr>
        <w:t>receiver.</w:t>
      </w:r>
    </w:p>
    <w:p w:rsidR="00B141CF" w:rsidRDefault="009F45E6">
      <w:pPr>
        <w:pStyle w:val="ListParagraph"/>
        <w:numPr>
          <w:ilvl w:val="2"/>
          <w:numId w:val="139"/>
        </w:numPr>
        <w:tabs>
          <w:tab w:val="left" w:pos="2650"/>
          <w:tab w:val="left" w:pos="2651"/>
        </w:tabs>
        <w:ind w:left="2650" w:hanging="779"/>
        <w:rPr>
          <w:sz w:val="23"/>
        </w:rPr>
      </w:pPr>
      <w:r>
        <w:rPr>
          <w:w w:val="105"/>
          <w:sz w:val="23"/>
        </w:rPr>
        <w:t>Describe the principle of F.M.</w:t>
      </w:r>
      <w:r>
        <w:rPr>
          <w:spacing w:val="-42"/>
          <w:w w:val="105"/>
          <w:sz w:val="23"/>
        </w:rPr>
        <w:t xml:space="preserve"> </w:t>
      </w:r>
      <w:r>
        <w:rPr>
          <w:w w:val="105"/>
          <w:sz w:val="23"/>
        </w:rPr>
        <w:t>microphone.</w:t>
      </w:r>
    </w:p>
    <w:p w:rsidR="00B141CF" w:rsidRDefault="009F45E6">
      <w:pPr>
        <w:pStyle w:val="ListParagraph"/>
        <w:numPr>
          <w:ilvl w:val="2"/>
          <w:numId w:val="139"/>
        </w:numPr>
        <w:tabs>
          <w:tab w:val="left" w:pos="2592"/>
          <w:tab w:val="left" w:pos="2593"/>
        </w:tabs>
        <w:spacing w:before="17"/>
        <w:rPr>
          <w:sz w:val="23"/>
        </w:rPr>
      </w:pPr>
      <w:r>
        <w:rPr>
          <w:w w:val="105"/>
          <w:sz w:val="23"/>
        </w:rPr>
        <w:t>Describe principle of F.M.</w:t>
      </w:r>
      <w:r>
        <w:rPr>
          <w:spacing w:val="-32"/>
          <w:w w:val="105"/>
          <w:sz w:val="23"/>
        </w:rPr>
        <w:t xml:space="preserve"> </w:t>
      </w:r>
      <w:r>
        <w:rPr>
          <w:w w:val="105"/>
          <w:sz w:val="23"/>
        </w:rPr>
        <w:t>reception.</w:t>
      </w:r>
    </w:p>
    <w:p w:rsidR="00B141CF" w:rsidRDefault="009F45E6">
      <w:pPr>
        <w:pStyle w:val="ListParagraph"/>
        <w:numPr>
          <w:ilvl w:val="2"/>
          <w:numId w:val="139"/>
        </w:numPr>
        <w:tabs>
          <w:tab w:val="left" w:pos="2592"/>
          <w:tab w:val="left" w:pos="2593"/>
        </w:tabs>
        <w:rPr>
          <w:sz w:val="23"/>
        </w:rPr>
      </w:pPr>
      <w:r>
        <w:rPr>
          <w:w w:val="105"/>
          <w:sz w:val="23"/>
        </w:rPr>
        <w:t>Draw block diagram of F.M.</w:t>
      </w:r>
      <w:r>
        <w:rPr>
          <w:spacing w:val="-32"/>
          <w:w w:val="105"/>
          <w:sz w:val="23"/>
        </w:rPr>
        <w:t xml:space="preserve"> </w:t>
      </w:r>
      <w:r>
        <w:rPr>
          <w:w w:val="105"/>
          <w:sz w:val="23"/>
        </w:rPr>
        <w:t>receiver.</w:t>
      </w:r>
    </w:p>
    <w:p w:rsidR="00B141CF" w:rsidRDefault="009F45E6">
      <w:pPr>
        <w:pStyle w:val="ListParagraph"/>
        <w:numPr>
          <w:ilvl w:val="2"/>
          <w:numId w:val="139"/>
        </w:numPr>
        <w:tabs>
          <w:tab w:val="left" w:pos="2592"/>
          <w:tab w:val="left" w:pos="2593"/>
        </w:tabs>
        <w:rPr>
          <w:sz w:val="23"/>
        </w:rPr>
      </w:pPr>
      <w:r>
        <w:rPr>
          <w:w w:val="105"/>
          <w:sz w:val="23"/>
        </w:rPr>
        <w:t xml:space="preserve">Explain function of each </w:t>
      </w:r>
      <w:r>
        <w:rPr>
          <w:spacing w:val="-4"/>
          <w:w w:val="105"/>
          <w:sz w:val="23"/>
        </w:rPr>
        <w:t xml:space="preserve">stage </w:t>
      </w:r>
      <w:r>
        <w:rPr>
          <w:w w:val="105"/>
          <w:sz w:val="23"/>
        </w:rPr>
        <w:t>in F.M.</w:t>
      </w:r>
      <w:r>
        <w:rPr>
          <w:spacing w:val="-41"/>
          <w:w w:val="105"/>
          <w:sz w:val="23"/>
        </w:rPr>
        <w:t xml:space="preserve"> </w:t>
      </w:r>
      <w:r>
        <w:rPr>
          <w:w w:val="105"/>
          <w:sz w:val="23"/>
        </w:rPr>
        <w:t>receiver.</w:t>
      </w:r>
    </w:p>
    <w:p w:rsidR="00B141CF" w:rsidRDefault="009F45E6">
      <w:pPr>
        <w:pStyle w:val="ListParagraph"/>
        <w:numPr>
          <w:ilvl w:val="2"/>
          <w:numId w:val="139"/>
        </w:numPr>
        <w:tabs>
          <w:tab w:val="left" w:pos="2592"/>
          <w:tab w:val="left" w:pos="2593"/>
        </w:tabs>
        <w:spacing w:before="17"/>
        <w:rPr>
          <w:sz w:val="23"/>
        </w:rPr>
      </w:pPr>
      <w:r>
        <w:rPr>
          <w:w w:val="105"/>
          <w:sz w:val="23"/>
        </w:rPr>
        <w:t>Explain the working of amplitude</w:t>
      </w:r>
      <w:r>
        <w:rPr>
          <w:spacing w:val="-38"/>
          <w:w w:val="105"/>
          <w:sz w:val="23"/>
        </w:rPr>
        <w:t xml:space="preserve"> </w:t>
      </w:r>
      <w:r>
        <w:rPr>
          <w:w w:val="105"/>
          <w:sz w:val="23"/>
        </w:rPr>
        <w:t>limiter.</w:t>
      </w:r>
    </w:p>
    <w:p w:rsidR="00B141CF" w:rsidRDefault="009F45E6">
      <w:pPr>
        <w:pStyle w:val="ListParagraph"/>
        <w:numPr>
          <w:ilvl w:val="2"/>
          <w:numId w:val="139"/>
        </w:numPr>
        <w:tabs>
          <w:tab w:val="left" w:pos="2592"/>
          <w:tab w:val="left" w:pos="2593"/>
        </w:tabs>
        <w:rPr>
          <w:sz w:val="23"/>
        </w:rPr>
      </w:pPr>
      <w:r>
        <w:rPr>
          <w:w w:val="105"/>
          <w:sz w:val="23"/>
        </w:rPr>
        <w:t>Draw circuit diagram of phase</w:t>
      </w:r>
      <w:r>
        <w:rPr>
          <w:spacing w:val="-42"/>
          <w:w w:val="105"/>
          <w:sz w:val="23"/>
        </w:rPr>
        <w:t xml:space="preserve"> </w:t>
      </w:r>
      <w:r>
        <w:rPr>
          <w:w w:val="105"/>
          <w:sz w:val="23"/>
        </w:rPr>
        <w:t>discriminator.</w:t>
      </w:r>
    </w:p>
    <w:p w:rsidR="00B141CF" w:rsidRDefault="009F45E6">
      <w:pPr>
        <w:pStyle w:val="ListParagraph"/>
        <w:numPr>
          <w:ilvl w:val="2"/>
          <w:numId w:val="139"/>
        </w:numPr>
        <w:tabs>
          <w:tab w:val="left" w:pos="2592"/>
          <w:tab w:val="left" w:pos="2593"/>
        </w:tabs>
        <w:spacing w:before="10"/>
        <w:rPr>
          <w:sz w:val="23"/>
        </w:rPr>
      </w:pPr>
      <w:r>
        <w:rPr>
          <w:w w:val="105"/>
          <w:sz w:val="23"/>
        </w:rPr>
        <w:t>Explain the working of phase</w:t>
      </w:r>
      <w:r>
        <w:rPr>
          <w:spacing w:val="-33"/>
          <w:w w:val="105"/>
          <w:sz w:val="23"/>
        </w:rPr>
        <w:t xml:space="preserve"> </w:t>
      </w:r>
      <w:r>
        <w:rPr>
          <w:w w:val="105"/>
          <w:sz w:val="23"/>
        </w:rPr>
        <w:t>discriminator.</w:t>
      </w:r>
    </w:p>
    <w:p w:rsidR="00B141CF" w:rsidRDefault="009F45E6">
      <w:pPr>
        <w:pStyle w:val="ListParagraph"/>
        <w:numPr>
          <w:ilvl w:val="2"/>
          <w:numId w:val="139"/>
        </w:numPr>
        <w:tabs>
          <w:tab w:val="left" w:pos="2592"/>
          <w:tab w:val="left" w:pos="2593"/>
        </w:tabs>
        <w:spacing w:before="16"/>
        <w:rPr>
          <w:sz w:val="23"/>
        </w:rPr>
      </w:pPr>
      <w:r>
        <w:rPr>
          <w:w w:val="105"/>
          <w:sz w:val="23"/>
        </w:rPr>
        <w:t>Explain the working of ratio</w:t>
      </w:r>
      <w:r>
        <w:rPr>
          <w:spacing w:val="-31"/>
          <w:w w:val="105"/>
          <w:sz w:val="23"/>
        </w:rPr>
        <w:t xml:space="preserve"> </w:t>
      </w:r>
      <w:r>
        <w:rPr>
          <w:w w:val="105"/>
          <w:sz w:val="23"/>
        </w:rPr>
        <w:t>detector.</w:t>
      </w:r>
    </w:p>
    <w:p w:rsidR="00B141CF" w:rsidRDefault="009F45E6">
      <w:pPr>
        <w:pStyle w:val="ListParagraph"/>
        <w:numPr>
          <w:ilvl w:val="1"/>
          <w:numId w:val="139"/>
        </w:numPr>
        <w:tabs>
          <w:tab w:val="left" w:pos="720"/>
          <w:tab w:val="left" w:pos="721"/>
        </w:tabs>
        <w:ind w:left="1894" w:right="2709" w:hanging="1894"/>
        <w:jc w:val="right"/>
        <w:rPr>
          <w:sz w:val="23"/>
        </w:rPr>
      </w:pPr>
      <w:r>
        <w:rPr>
          <w:spacing w:val="-3"/>
          <w:w w:val="105"/>
          <w:sz w:val="23"/>
        </w:rPr>
        <w:t>Understand</w:t>
      </w:r>
      <w:r>
        <w:rPr>
          <w:spacing w:val="-14"/>
          <w:w w:val="105"/>
          <w:sz w:val="23"/>
        </w:rPr>
        <w:t xml:space="preserve"> </w:t>
      </w:r>
      <w:r>
        <w:rPr>
          <w:w w:val="105"/>
          <w:sz w:val="23"/>
        </w:rPr>
        <w:t>the</w:t>
      </w:r>
      <w:r>
        <w:rPr>
          <w:spacing w:val="-14"/>
          <w:w w:val="105"/>
          <w:sz w:val="23"/>
        </w:rPr>
        <w:t xml:space="preserve"> </w:t>
      </w:r>
      <w:r>
        <w:rPr>
          <w:w w:val="105"/>
          <w:sz w:val="23"/>
        </w:rPr>
        <w:t>construction</w:t>
      </w:r>
      <w:r>
        <w:rPr>
          <w:spacing w:val="-19"/>
          <w:w w:val="105"/>
          <w:sz w:val="23"/>
        </w:rPr>
        <w:t xml:space="preserve"> </w:t>
      </w:r>
      <w:r>
        <w:rPr>
          <w:w w:val="105"/>
          <w:sz w:val="23"/>
        </w:rPr>
        <w:t>and</w:t>
      </w:r>
      <w:r>
        <w:rPr>
          <w:spacing w:val="-14"/>
          <w:w w:val="105"/>
          <w:sz w:val="23"/>
        </w:rPr>
        <w:t xml:space="preserve"> </w:t>
      </w:r>
      <w:r>
        <w:rPr>
          <w:w w:val="105"/>
          <w:sz w:val="23"/>
        </w:rPr>
        <w:t>working</w:t>
      </w:r>
      <w:r>
        <w:rPr>
          <w:spacing w:val="-15"/>
          <w:w w:val="105"/>
          <w:sz w:val="23"/>
        </w:rPr>
        <w:t xml:space="preserve"> </w:t>
      </w:r>
      <w:r>
        <w:rPr>
          <w:w w:val="105"/>
          <w:sz w:val="23"/>
        </w:rPr>
        <w:t>of</w:t>
      </w:r>
      <w:r>
        <w:rPr>
          <w:spacing w:val="-17"/>
          <w:w w:val="105"/>
          <w:sz w:val="23"/>
        </w:rPr>
        <w:t xml:space="preserve"> </w:t>
      </w:r>
      <w:r>
        <w:rPr>
          <w:spacing w:val="2"/>
          <w:w w:val="105"/>
          <w:sz w:val="23"/>
        </w:rPr>
        <w:t>AM</w:t>
      </w:r>
      <w:r w:rsidR="00AE1CB0">
        <w:rPr>
          <w:spacing w:val="2"/>
          <w:w w:val="105"/>
          <w:sz w:val="23"/>
        </w:rPr>
        <w:t xml:space="preserve"> </w:t>
      </w:r>
      <w:r>
        <w:rPr>
          <w:spacing w:val="2"/>
          <w:w w:val="105"/>
          <w:sz w:val="23"/>
        </w:rPr>
        <w:t>Transmitter</w:t>
      </w:r>
    </w:p>
    <w:p w:rsidR="00B141CF" w:rsidRDefault="009F45E6">
      <w:pPr>
        <w:pStyle w:val="ListParagraph"/>
        <w:numPr>
          <w:ilvl w:val="2"/>
          <w:numId w:val="139"/>
        </w:numPr>
        <w:tabs>
          <w:tab w:val="left" w:pos="720"/>
          <w:tab w:val="left" w:pos="721"/>
        </w:tabs>
        <w:spacing w:before="10"/>
        <w:ind w:left="2607" w:right="2654" w:hanging="2608"/>
        <w:jc w:val="right"/>
        <w:rPr>
          <w:sz w:val="23"/>
        </w:rPr>
      </w:pPr>
      <w:r>
        <w:rPr>
          <w:w w:val="105"/>
          <w:sz w:val="23"/>
        </w:rPr>
        <w:t>Draw</w:t>
      </w:r>
      <w:r>
        <w:rPr>
          <w:spacing w:val="-10"/>
          <w:w w:val="105"/>
          <w:sz w:val="23"/>
        </w:rPr>
        <w:t xml:space="preserve"> </w:t>
      </w:r>
      <w:r>
        <w:rPr>
          <w:w w:val="105"/>
          <w:sz w:val="23"/>
        </w:rPr>
        <w:t>the</w:t>
      </w:r>
      <w:r>
        <w:rPr>
          <w:spacing w:val="-8"/>
          <w:w w:val="105"/>
          <w:sz w:val="23"/>
        </w:rPr>
        <w:t xml:space="preserve"> </w:t>
      </w:r>
      <w:r>
        <w:rPr>
          <w:w w:val="105"/>
          <w:sz w:val="23"/>
        </w:rPr>
        <w:t>block</w:t>
      </w:r>
      <w:r>
        <w:rPr>
          <w:spacing w:val="-7"/>
          <w:w w:val="105"/>
          <w:sz w:val="23"/>
        </w:rPr>
        <w:t xml:space="preserve"> </w:t>
      </w:r>
      <w:r>
        <w:rPr>
          <w:w w:val="105"/>
          <w:sz w:val="23"/>
        </w:rPr>
        <w:t>diagram</w:t>
      </w:r>
      <w:r>
        <w:rPr>
          <w:spacing w:val="-8"/>
          <w:w w:val="105"/>
          <w:sz w:val="23"/>
        </w:rPr>
        <w:t xml:space="preserve"> </w:t>
      </w:r>
      <w:r>
        <w:rPr>
          <w:w w:val="105"/>
          <w:sz w:val="23"/>
        </w:rPr>
        <w:t>of</w:t>
      </w:r>
      <w:r>
        <w:rPr>
          <w:spacing w:val="-9"/>
          <w:w w:val="105"/>
          <w:sz w:val="23"/>
        </w:rPr>
        <w:t xml:space="preserve"> </w:t>
      </w:r>
      <w:r>
        <w:rPr>
          <w:w w:val="105"/>
          <w:sz w:val="23"/>
        </w:rPr>
        <w:t>AM</w:t>
      </w:r>
      <w:r>
        <w:rPr>
          <w:spacing w:val="-12"/>
          <w:w w:val="105"/>
          <w:sz w:val="23"/>
        </w:rPr>
        <w:t xml:space="preserve"> </w:t>
      </w:r>
      <w:r>
        <w:rPr>
          <w:w w:val="105"/>
          <w:sz w:val="23"/>
        </w:rPr>
        <w:t>Transmission</w:t>
      </w:r>
      <w:r>
        <w:rPr>
          <w:spacing w:val="-13"/>
          <w:w w:val="105"/>
          <w:sz w:val="23"/>
        </w:rPr>
        <w:t xml:space="preserve"> </w:t>
      </w:r>
      <w:r>
        <w:rPr>
          <w:w w:val="105"/>
          <w:sz w:val="23"/>
        </w:rPr>
        <w:t>system</w:t>
      </w:r>
    </w:p>
    <w:p w:rsidR="00B141CF" w:rsidRDefault="009F45E6">
      <w:pPr>
        <w:pStyle w:val="ListParagraph"/>
        <w:numPr>
          <w:ilvl w:val="2"/>
          <w:numId w:val="139"/>
        </w:numPr>
        <w:tabs>
          <w:tab w:val="left" w:pos="2592"/>
          <w:tab w:val="left" w:pos="2593"/>
        </w:tabs>
        <w:spacing w:before="16"/>
        <w:rPr>
          <w:sz w:val="23"/>
        </w:rPr>
      </w:pPr>
      <w:r>
        <w:rPr>
          <w:w w:val="105"/>
          <w:sz w:val="23"/>
        </w:rPr>
        <w:t>Describe Amplitude</w:t>
      </w:r>
      <w:r>
        <w:rPr>
          <w:spacing w:val="1"/>
          <w:w w:val="105"/>
          <w:sz w:val="23"/>
        </w:rPr>
        <w:t xml:space="preserve"> </w:t>
      </w:r>
      <w:r>
        <w:rPr>
          <w:w w:val="105"/>
          <w:sz w:val="23"/>
        </w:rPr>
        <w:t>modulation.</w:t>
      </w:r>
    </w:p>
    <w:p w:rsidR="00B141CF" w:rsidRDefault="009F45E6">
      <w:pPr>
        <w:pStyle w:val="ListParagraph"/>
        <w:numPr>
          <w:ilvl w:val="2"/>
          <w:numId w:val="139"/>
        </w:numPr>
        <w:tabs>
          <w:tab w:val="left" w:pos="2592"/>
          <w:tab w:val="left" w:pos="2593"/>
        </w:tabs>
        <w:rPr>
          <w:sz w:val="23"/>
        </w:rPr>
      </w:pPr>
      <w:r>
        <w:rPr>
          <w:w w:val="105"/>
          <w:sz w:val="23"/>
        </w:rPr>
        <w:t>Analyze AM modulated</w:t>
      </w:r>
      <w:r>
        <w:rPr>
          <w:spacing w:val="-3"/>
          <w:w w:val="105"/>
          <w:sz w:val="23"/>
        </w:rPr>
        <w:t xml:space="preserve"> </w:t>
      </w:r>
      <w:r>
        <w:rPr>
          <w:w w:val="105"/>
          <w:sz w:val="23"/>
        </w:rPr>
        <w:t>wave.</w:t>
      </w:r>
    </w:p>
    <w:p w:rsidR="00B141CF" w:rsidRDefault="009F45E6">
      <w:pPr>
        <w:pStyle w:val="ListParagraph"/>
        <w:numPr>
          <w:ilvl w:val="2"/>
          <w:numId w:val="139"/>
        </w:numPr>
        <w:tabs>
          <w:tab w:val="left" w:pos="2592"/>
          <w:tab w:val="left" w:pos="2593"/>
        </w:tabs>
        <w:rPr>
          <w:sz w:val="23"/>
        </w:rPr>
      </w:pPr>
      <w:r>
        <w:rPr>
          <w:w w:val="105"/>
          <w:sz w:val="23"/>
        </w:rPr>
        <w:t>Express Modulation Index and</w:t>
      </w:r>
      <w:r>
        <w:rPr>
          <w:spacing w:val="1"/>
          <w:w w:val="105"/>
          <w:sz w:val="23"/>
        </w:rPr>
        <w:t xml:space="preserve"> </w:t>
      </w:r>
      <w:r>
        <w:rPr>
          <w:w w:val="105"/>
          <w:sz w:val="23"/>
        </w:rPr>
        <w:t>Bandwidth.</w:t>
      </w:r>
    </w:p>
    <w:p w:rsidR="00B141CF" w:rsidRDefault="009F45E6">
      <w:pPr>
        <w:pStyle w:val="ListParagraph"/>
        <w:numPr>
          <w:ilvl w:val="2"/>
          <w:numId w:val="139"/>
        </w:numPr>
        <w:tabs>
          <w:tab w:val="left" w:pos="2592"/>
          <w:tab w:val="left" w:pos="2593"/>
        </w:tabs>
        <w:spacing w:before="17" w:line="247" w:lineRule="auto"/>
        <w:ind w:right="1103"/>
        <w:rPr>
          <w:sz w:val="23"/>
        </w:rPr>
      </w:pPr>
      <w:r>
        <w:rPr>
          <w:w w:val="105"/>
          <w:sz w:val="23"/>
        </w:rPr>
        <w:t>Describe</w:t>
      </w:r>
      <w:r>
        <w:rPr>
          <w:spacing w:val="-8"/>
          <w:w w:val="105"/>
          <w:sz w:val="23"/>
        </w:rPr>
        <w:t xml:space="preserve"> </w:t>
      </w:r>
      <w:r>
        <w:rPr>
          <w:w w:val="105"/>
          <w:sz w:val="23"/>
        </w:rPr>
        <w:t>Transmission</w:t>
      </w:r>
      <w:r>
        <w:rPr>
          <w:spacing w:val="-7"/>
          <w:w w:val="105"/>
          <w:sz w:val="23"/>
        </w:rPr>
        <w:t xml:space="preserve"> </w:t>
      </w:r>
      <w:r>
        <w:rPr>
          <w:w w:val="105"/>
          <w:sz w:val="23"/>
        </w:rPr>
        <w:t>Techniques,</w:t>
      </w:r>
      <w:r>
        <w:rPr>
          <w:spacing w:val="-11"/>
          <w:w w:val="105"/>
          <w:sz w:val="23"/>
        </w:rPr>
        <w:t xml:space="preserve"> </w:t>
      </w:r>
      <w:r>
        <w:rPr>
          <w:w w:val="105"/>
          <w:sz w:val="23"/>
        </w:rPr>
        <w:t>SSB,</w:t>
      </w:r>
      <w:r>
        <w:rPr>
          <w:spacing w:val="-11"/>
          <w:w w:val="105"/>
          <w:sz w:val="23"/>
        </w:rPr>
        <w:t xml:space="preserve"> </w:t>
      </w:r>
      <w:r>
        <w:rPr>
          <w:w w:val="105"/>
          <w:sz w:val="23"/>
        </w:rPr>
        <w:t>DSB</w:t>
      </w:r>
      <w:r>
        <w:rPr>
          <w:spacing w:val="-10"/>
          <w:w w:val="105"/>
          <w:sz w:val="23"/>
        </w:rPr>
        <w:t xml:space="preserve"> </w:t>
      </w:r>
      <w:r>
        <w:rPr>
          <w:w w:val="105"/>
          <w:sz w:val="23"/>
        </w:rPr>
        <w:t>with</w:t>
      </w:r>
      <w:r>
        <w:rPr>
          <w:spacing w:val="-6"/>
          <w:w w:val="105"/>
          <w:sz w:val="23"/>
        </w:rPr>
        <w:t xml:space="preserve"> </w:t>
      </w:r>
      <w:r>
        <w:rPr>
          <w:w w:val="105"/>
          <w:sz w:val="23"/>
        </w:rPr>
        <w:t>the</w:t>
      </w:r>
      <w:r>
        <w:rPr>
          <w:spacing w:val="-8"/>
          <w:w w:val="105"/>
          <w:sz w:val="23"/>
        </w:rPr>
        <w:t xml:space="preserve"> </w:t>
      </w:r>
      <w:r>
        <w:rPr>
          <w:w w:val="105"/>
          <w:sz w:val="23"/>
        </w:rPr>
        <w:t>help</w:t>
      </w:r>
      <w:r>
        <w:rPr>
          <w:spacing w:val="-7"/>
          <w:w w:val="105"/>
          <w:sz w:val="23"/>
        </w:rPr>
        <w:t xml:space="preserve"> </w:t>
      </w:r>
      <w:r>
        <w:rPr>
          <w:w w:val="105"/>
          <w:sz w:val="23"/>
        </w:rPr>
        <w:t>of</w:t>
      </w:r>
      <w:r>
        <w:rPr>
          <w:spacing w:val="-9"/>
          <w:w w:val="105"/>
          <w:sz w:val="23"/>
        </w:rPr>
        <w:t xml:space="preserve"> </w:t>
      </w:r>
      <w:r>
        <w:rPr>
          <w:w w:val="105"/>
          <w:sz w:val="23"/>
        </w:rPr>
        <w:t>block diagram.</w:t>
      </w:r>
    </w:p>
    <w:p w:rsidR="00B141CF" w:rsidRDefault="009F45E6">
      <w:pPr>
        <w:pStyle w:val="ListParagraph"/>
        <w:numPr>
          <w:ilvl w:val="2"/>
          <w:numId w:val="139"/>
        </w:numPr>
        <w:tabs>
          <w:tab w:val="left" w:pos="2536"/>
        </w:tabs>
        <w:spacing w:before="2"/>
        <w:ind w:left="2535" w:hanging="664"/>
        <w:rPr>
          <w:sz w:val="23"/>
        </w:rPr>
      </w:pPr>
      <w:r>
        <w:rPr>
          <w:w w:val="105"/>
          <w:sz w:val="23"/>
        </w:rPr>
        <w:t>Discuss Noise, Types of noise and solve its</w:t>
      </w:r>
      <w:r>
        <w:rPr>
          <w:spacing w:val="-16"/>
          <w:w w:val="105"/>
          <w:sz w:val="23"/>
        </w:rPr>
        <w:t xml:space="preserve"> </w:t>
      </w:r>
      <w:r>
        <w:rPr>
          <w:w w:val="105"/>
          <w:sz w:val="23"/>
        </w:rPr>
        <w:t>calculation.</w:t>
      </w:r>
    </w:p>
    <w:p w:rsidR="00B141CF" w:rsidRDefault="009F45E6">
      <w:pPr>
        <w:pStyle w:val="ListParagraph"/>
        <w:numPr>
          <w:ilvl w:val="2"/>
          <w:numId w:val="139"/>
        </w:numPr>
        <w:tabs>
          <w:tab w:val="left" w:pos="2536"/>
        </w:tabs>
        <w:spacing w:before="17"/>
        <w:ind w:left="2535" w:hanging="664"/>
        <w:rPr>
          <w:sz w:val="23"/>
        </w:rPr>
      </w:pPr>
      <w:r>
        <w:rPr>
          <w:w w:val="105"/>
          <w:sz w:val="23"/>
        </w:rPr>
        <w:t>Discuss AM modulators and types of AM</w:t>
      </w:r>
      <w:r>
        <w:rPr>
          <w:spacing w:val="-22"/>
          <w:w w:val="105"/>
          <w:sz w:val="23"/>
        </w:rPr>
        <w:t xml:space="preserve"> </w:t>
      </w:r>
      <w:r>
        <w:rPr>
          <w:w w:val="105"/>
          <w:sz w:val="23"/>
        </w:rPr>
        <w:t>modulators.</w:t>
      </w:r>
    </w:p>
    <w:p w:rsidR="00B141CF" w:rsidRDefault="009F45E6">
      <w:pPr>
        <w:pStyle w:val="ListParagraph"/>
        <w:numPr>
          <w:ilvl w:val="2"/>
          <w:numId w:val="139"/>
        </w:numPr>
        <w:tabs>
          <w:tab w:val="left" w:pos="2478"/>
        </w:tabs>
        <w:spacing w:line="247" w:lineRule="auto"/>
        <w:ind w:left="1454" w:right="3199" w:firstLine="418"/>
        <w:rPr>
          <w:sz w:val="23"/>
        </w:rPr>
      </w:pPr>
      <w:r>
        <w:rPr>
          <w:w w:val="105"/>
          <w:sz w:val="23"/>
        </w:rPr>
        <w:t xml:space="preserve">Discuss Modulated Class-C power amplifier. </w:t>
      </w:r>
      <w:r>
        <w:rPr>
          <w:spacing w:val="-3"/>
          <w:w w:val="105"/>
          <w:sz w:val="23"/>
        </w:rPr>
        <w:t>Understand</w:t>
      </w:r>
      <w:r>
        <w:rPr>
          <w:spacing w:val="-10"/>
          <w:w w:val="105"/>
          <w:sz w:val="23"/>
        </w:rPr>
        <w:t xml:space="preserve"> </w:t>
      </w:r>
      <w:r>
        <w:rPr>
          <w:w w:val="105"/>
          <w:sz w:val="23"/>
        </w:rPr>
        <w:t>the</w:t>
      </w:r>
      <w:r>
        <w:rPr>
          <w:spacing w:val="-12"/>
          <w:w w:val="105"/>
          <w:sz w:val="23"/>
        </w:rPr>
        <w:t xml:space="preserve"> </w:t>
      </w:r>
      <w:r>
        <w:rPr>
          <w:spacing w:val="-3"/>
          <w:w w:val="105"/>
          <w:sz w:val="23"/>
        </w:rPr>
        <w:t>construction</w:t>
      </w:r>
      <w:r>
        <w:rPr>
          <w:spacing w:val="-17"/>
          <w:w w:val="105"/>
          <w:sz w:val="23"/>
        </w:rPr>
        <w:t xml:space="preserve"> </w:t>
      </w:r>
      <w:r>
        <w:rPr>
          <w:w w:val="105"/>
          <w:sz w:val="23"/>
        </w:rPr>
        <w:t>and</w:t>
      </w:r>
      <w:r>
        <w:rPr>
          <w:spacing w:val="-9"/>
          <w:w w:val="105"/>
          <w:sz w:val="23"/>
        </w:rPr>
        <w:t xml:space="preserve"> </w:t>
      </w:r>
      <w:r>
        <w:rPr>
          <w:w w:val="105"/>
          <w:sz w:val="23"/>
        </w:rPr>
        <w:t>working</w:t>
      </w:r>
      <w:r>
        <w:rPr>
          <w:spacing w:val="-11"/>
          <w:w w:val="105"/>
          <w:sz w:val="23"/>
        </w:rPr>
        <w:t xml:space="preserve"> </w:t>
      </w:r>
      <w:r>
        <w:rPr>
          <w:w w:val="105"/>
          <w:sz w:val="23"/>
        </w:rPr>
        <w:t>of</w:t>
      </w:r>
      <w:r>
        <w:rPr>
          <w:spacing w:val="-14"/>
          <w:w w:val="105"/>
          <w:sz w:val="23"/>
        </w:rPr>
        <w:t xml:space="preserve"> </w:t>
      </w:r>
      <w:r>
        <w:rPr>
          <w:w w:val="105"/>
          <w:sz w:val="23"/>
        </w:rPr>
        <w:t>FM</w:t>
      </w:r>
      <w:r>
        <w:rPr>
          <w:spacing w:val="-32"/>
          <w:w w:val="105"/>
          <w:sz w:val="23"/>
        </w:rPr>
        <w:t xml:space="preserve"> </w:t>
      </w:r>
      <w:r>
        <w:rPr>
          <w:w w:val="105"/>
          <w:sz w:val="23"/>
        </w:rPr>
        <w:t>Transmitter</w:t>
      </w:r>
    </w:p>
    <w:p w:rsidR="00B141CF" w:rsidRDefault="009F45E6">
      <w:pPr>
        <w:pStyle w:val="ListParagraph"/>
        <w:numPr>
          <w:ilvl w:val="2"/>
          <w:numId w:val="140"/>
        </w:numPr>
        <w:tabs>
          <w:tab w:val="left" w:pos="2592"/>
          <w:tab w:val="left" w:pos="2593"/>
        </w:tabs>
        <w:spacing w:before="10"/>
        <w:rPr>
          <w:sz w:val="23"/>
        </w:rPr>
      </w:pPr>
      <w:r>
        <w:rPr>
          <w:w w:val="105"/>
          <w:sz w:val="23"/>
        </w:rPr>
        <w:t>Discuss principles of frequency</w:t>
      </w:r>
      <w:r>
        <w:rPr>
          <w:spacing w:val="-12"/>
          <w:w w:val="105"/>
          <w:sz w:val="23"/>
        </w:rPr>
        <w:t xml:space="preserve"> </w:t>
      </w:r>
      <w:r>
        <w:rPr>
          <w:w w:val="105"/>
          <w:sz w:val="23"/>
        </w:rPr>
        <w:t>modulation.</w:t>
      </w:r>
    </w:p>
    <w:p w:rsidR="00B141CF" w:rsidRDefault="009F45E6">
      <w:pPr>
        <w:pStyle w:val="ListParagraph"/>
        <w:numPr>
          <w:ilvl w:val="2"/>
          <w:numId w:val="140"/>
        </w:numPr>
        <w:tabs>
          <w:tab w:val="left" w:pos="2593"/>
        </w:tabs>
        <w:spacing w:line="252" w:lineRule="auto"/>
        <w:ind w:right="265"/>
        <w:jc w:val="both"/>
        <w:rPr>
          <w:sz w:val="23"/>
        </w:rPr>
      </w:pPr>
      <w:r>
        <w:rPr>
          <w:w w:val="105"/>
          <w:sz w:val="23"/>
        </w:rPr>
        <w:t>Describe the concept of Index of modulation, frequency deviation, frequency swing effect on side band and band width, bassel functions graph and application.</w:t>
      </w:r>
    </w:p>
    <w:p w:rsidR="00B141CF" w:rsidRDefault="009F45E6">
      <w:pPr>
        <w:pStyle w:val="ListParagraph"/>
        <w:numPr>
          <w:ilvl w:val="2"/>
          <w:numId w:val="140"/>
        </w:numPr>
        <w:tabs>
          <w:tab w:val="left" w:pos="2593"/>
        </w:tabs>
        <w:spacing w:before="0" w:line="254" w:lineRule="auto"/>
        <w:ind w:left="2232" w:right="2630" w:hanging="360"/>
        <w:jc w:val="both"/>
        <w:rPr>
          <w:sz w:val="23"/>
        </w:rPr>
      </w:pPr>
      <w:r>
        <w:rPr>
          <w:w w:val="105"/>
          <w:sz w:val="23"/>
        </w:rPr>
        <w:t>Explain</w:t>
      </w:r>
      <w:r>
        <w:rPr>
          <w:spacing w:val="-7"/>
          <w:w w:val="105"/>
          <w:sz w:val="23"/>
        </w:rPr>
        <w:t xml:space="preserve"> </w:t>
      </w:r>
      <w:r>
        <w:rPr>
          <w:w w:val="105"/>
          <w:sz w:val="23"/>
        </w:rPr>
        <w:t>system</w:t>
      </w:r>
      <w:r>
        <w:rPr>
          <w:spacing w:val="-8"/>
          <w:w w:val="105"/>
          <w:sz w:val="23"/>
        </w:rPr>
        <w:t xml:space="preserve"> </w:t>
      </w:r>
      <w:r>
        <w:rPr>
          <w:w w:val="105"/>
          <w:sz w:val="23"/>
        </w:rPr>
        <w:t>of</w:t>
      </w:r>
      <w:r>
        <w:rPr>
          <w:spacing w:val="-10"/>
          <w:w w:val="105"/>
          <w:sz w:val="23"/>
        </w:rPr>
        <w:t xml:space="preserve"> </w:t>
      </w:r>
      <w:r>
        <w:rPr>
          <w:w w:val="105"/>
          <w:sz w:val="23"/>
        </w:rPr>
        <w:t>FM</w:t>
      </w:r>
      <w:r>
        <w:rPr>
          <w:spacing w:val="-6"/>
          <w:w w:val="105"/>
          <w:sz w:val="23"/>
        </w:rPr>
        <w:t xml:space="preserve"> </w:t>
      </w:r>
      <w:r>
        <w:rPr>
          <w:w w:val="105"/>
          <w:sz w:val="23"/>
        </w:rPr>
        <w:t>modulation</w:t>
      </w:r>
      <w:r>
        <w:rPr>
          <w:spacing w:val="-7"/>
          <w:w w:val="105"/>
          <w:sz w:val="23"/>
        </w:rPr>
        <w:t xml:space="preserve"> </w:t>
      </w:r>
      <w:r>
        <w:rPr>
          <w:w w:val="105"/>
          <w:sz w:val="23"/>
        </w:rPr>
        <w:t>block</w:t>
      </w:r>
      <w:r>
        <w:rPr>
          <w:spacing w:val="-7"/>
          <w:w w:val="105"/>
          <w:sz w:val="23"/>
        </w:rPr>
        <w:t xml:space="preserve"> </w:t>
      </w:r>
      <w:r>
        <w:rPr>
          <w:w w:val="105"/>
          <w:sz w:val="23"/>
        </w:rPr>
        <w:t>diagram</w:t>
      </w:r>
      <w:r>
        <w:rPr>
          <w:spacing w:val="-8"/>
          <w:w w:val="105"/>
          <w:sz w:val="23"/>
        </w:rPr>
        <w:t xml:space="preserve"> </w:t>
      </w:r>
      <w:r>
        <w:rPr>
          <w:w w:val="105"/>
          <w:sz w:val="23"/>
        </w:rPr>
        <w:t>for: Reactance Modulator</w:t>
      </w:r>
    </w:p>
    <w:p w:rsidR="00B141CF" w:rsidRDefault="009F45E6">
      <w:pPr>
        <w:pStyle w:val="BodyText"/>
        <w:spacing w:before="0" w:line="247" w:lineRule="auto"/>
        <w:ind w:left="2232" w:right="7045" w:firstLine="0"/>
        <w:jc w:val="both"/>
      </w:pPr>
      <w:r>
        <w:rPr>
          <w:w w:val="105"/>
        </w:rPr>
        <w:t xml:space="preserve">Phase </w:t>
      </w:r>
      <w:r>
        <w:rPr>
          <w:spacing w:val="-4"/>
          <w:w w:val="105"/>
        </w:rPr>
        <w:t xml:space="preserve">Shift </w:t>
      </w:r>
      <w:r>
        <w:rPr>
          <w:w w:val="105"/>
        </w:rPr>
        <w:t>Phasitron</w:t>
      </w:r>
    </w:p>
    <w:p w:rsidR="00B141CF" w:rsidRDefault="009F45E6">
      <w:pPr>
        <w:pStyle w:val="ListParagraph"/>
        <w:numPr>
          <w:ilvl w:val="2"/>
          <w:numId w:val="140"/>
        </w:numPr>
        <w:tabs>
          <w:tab w:val="left" w:pos="2592"/>
          <w:tab w:val="left" w:pos="2593"/>
        </w:tabs>
        <w:spacing w:before="0"/>
        <w:rPr>
          <w:sz w:val="23"/>
        </w:rPr>
      </w:pPr>
      <w:r>
        <w:rPr>
          <w:w w:val="105"/>
          <w:sz w:val="23"/>
        </w:rPr>
        <w:t>Discuss merits and demerits of</w:t>
      </w:r>
      <w:r>
        <w:rPr>
          <w:spacing w:val="-9"/>
          <w:w w:val="105"/>
          <w:sz w:val="23"/>
        </w:rPr>
        <w:t xml:space="preserve"> </w:t>
      </w:r>
      <w:r>
        <w:rPr>
          <w:w w:val="105"/>
          <w:sz w:val="23"/>
        </w:rPr>
        <w:t>FM.</w:t>
      </w:r>
    </w:p>
    <w:p w:rsidR="00B141CF" w:rsidRDefault="009F45E6">
      <w:pPr>
        <w:pStyle w:val="ListParagraph"/>
        <w:numPr>
          <w:ilvl w:val="2"/>
          <w:numId w:val="140"/>
        </w:numPr>
        <w:tabs>
          <w:tab w:val="left" w:pos="2592"/>
          <w:tab w:val="left" w:pos="2593"/>
        </w:tabs>
        <w:spacing w:before="8" w:line="249" w:lineRule="auto"/>
        <w:ind w:right="849"/>
        <w:rPr>
          <w:sz w:val="23"/>
        </w:rPr>
      </w:pPr>
      <w:r>
        <w:rPr>
          <w:w w:val="105"/>
          <w:sz w:val="23"/>
        </w:rPr>
        <w:t>Draw</w:t>
      </w:r>
      <w:r>
        <w:rPr>
          <w:spacing w:val="-10"/>
          <w:w w:val="105"/>
          <w:sz w:val="23"/>
        </w:rPr>
        <w:t xml:space="preserve"> </w:t>
      </w:r>
      <w:r>
        <w:rPr>
          <w:w w:val="105"/>
          <w:sz w:val="23"/>
        </w:rPr>
        <w:t>block</w:t>
      </w:r>
      <w:r>
        <w:rPr>
          <w:spacing w:val="-6"/>
          <w:w w:val="105"/>
          <w:sz w:val="23"/>
        </w:rPr>
        <w:t xml:space="preserve"> </w:t>
      </w:r>
      <w:r>
        <w:rPr>
          <w:w w:val="105"/>
          <w:sz w:val="23"/>
        </w:rPr>
        <w:t>diagram</w:t>
      </w:r>
      <w:r>
        <w:rPr>
          <w:spacing w:val="-7"/>
          <w:w w:val="105"/>
          <w:sz w:val="23"/>
        </w:rPr>
        <w:t xml:space="preserve"> </w:t>
      </w:r>
      <w:r>
        <w:rPr>
          <w:w w:val="105"/>
          <w:sz w:val="23"/>
        </w:rPr>
        <w:t>of</w:t>
      </w:r>
      <w:r>
        <w:rPr>
          <w:spacing w:val="-9"/>
          <w:w w:val="105"/>
          <w:sz w:val="23"/>
        </w:rPr>
        <w:t xml:space="preserve"> </w:t>
      </w:r>
      <w:r>
        <w:rPr>
          <w:w w:val="105"/>
          <w:sz w:val="23"/>
        </w:rPr>
        <w:t>FM</w:t>
      </w:r>
      <w:r>
        <w:rPr>
          <w:spacing w:val="-12"/>
          <w:w w:val="105"/>
          <w:sz w:val="23"/>
        </w:rPr>
        <w:t xml:space="preserve"> </w:t>
      </w:r>
      <w:r>
        <w:rPr>
          <w:w w:val="105"/>
          <w:sz w:val="23"/>
        </w:rPr>
        <w:t>transmission</w:t>
      </w:r>
      <w:r>
        <w:rPr>
          <w:spacing w:val="-7"/>
          <w:w w:val="105"/>
          <w:sz w:val="23"/>
        </w:rPr>
        <w:t xml:space="preserve"> </w:t>
      </w:r>
      <w:r>
        <w:rPr>
          <w:w w:val="105"/>
          <w:sz w:val="23"/>
        </w:rPr>
        <w:t>with</w:t>
      </w:r>
      <w:r>
        <w:rPr>
          <w:spacing w:val="-6"/>
          <w:w w:val="105"/>
          <w:sz w:val="23"/>
        </w:rPr>
        <w:t xml:space="preserve"> </w:t>
      </w:r>
      <w:r>
        <w:rPr>
          <w:w w:val="105"/>
          <w:sz w:val="23"/>
        </w:rPr>
        <w:t>automatic</w:t>
      </w:r>
      <w:r>
        <w:rPr>
          <w:spacing w:val="1"/>
          <w:w w:val="105"/>
          <w:sz w:val="23"/>
        </w:rPr>
        <w:t xml:space="preserve"> </w:t>
      </w:r>
      <w:r>
        <w:rPr>
          <w:w w:val="105"/>
          <w:sz w:val="23"/>
        </w:rPr>
        <w:t>arrangement</w:t>
      </w:r>
      <w:r>
        <w:rPr>
          <w:spacing w:val="-20"/>
          <w:w w:val="105"/>
          <w:sz w:val="23"/>
        </w:rPr>
        <w:t xml:space="preserve"> </w:t>
      </w:r>
      <w:r>
        <w:rPr>
          <w:w w:val="105"/>
          <w:sz w:val="23"/>
        </w:rPr>
        <w:t>of controlled</w:t>
      </w:r>
      <w:r>
        <w:rPr>
          <w:spacing w:val="1"/>
          <w:w w:val="105"/>
          <w:sz w:val="23"/>
        </w:rPr>
        <w:t xml:space="preserve"> </w:t>
      </w:r>
      <w:r>
        <w:rPr>
          <w:w w:val="105"/>
          <w:sz w:val="23"/>
        </w:rPr>
        <w:t>modulation.</w:t>
      </w:r>
    </w:p>
    <w:p w:rsidR="00B141CF" w:rsidRDefault="009F45E6">
      <w:pPr>
        <w:pStyle w:val="ListParagraph"/>
        <w:numPr>
          <w:ilvl w:val="2"/>
          <w:numId w:val="140"/>
        </w:numPr>
        <w:tabs>
          <w:tab w:val="left" w:pos="2592"/>
          <w:tab w:val="left" w:pos="2593"/>
        </w:tabs>
        <w:spacing w:before="5"/>
        <w:rPr>
          <w:sz w:val="23"/>
        </w:rPr>
      </w:pPr>
      <w:r>
        <w:rPr>
          <w:w w:val="105"/>
          <w:sz w:val="23"/>
        </w:rPr>
        <w:t>Discuss stereo broadcasting</w:t>
      </w:r>
      <w:r>
        <w:rPr>
          <w:spacing w:val="-7"/>
          <w:w w:val="105"/>
          <w:sz w:val="23"/>
        </w:rPr>
        <w:t xml:space="preserve"> </w:t>
      </w:r>
      <w:r>
        <w:rPr>
          <w:w w:val="105"/>
          <w:sz w:val="23"/>
        </w:rPr>
        <w:t>transmission.</w:t>
      </w:r>
    </w:p>
    <w:p w:rsidR="00B141CF" w:rsidRDefault="009F45E6">
      <w:pPr>
        <w:pStyle w:val="ListParagraph"/>
        <w:numPr>
          <w:ilvl w:val="2"/>
          <w:numId w:val="140"/>
        </w:numPr>
        <w:tabs>
          <w:tab w:val="left" w:pos="2592"/>
          <w:tab w:val="left" w:pos="2593"/>
        </w:tabs>
        <w:spacing w:line="247" w:lineRule="auto"/>
        <w:ind w:right="1148"/>
        <w:rPr>
          <w:sz w:val="23"/>
        </w:rPr>
      </w:pPr>
      <w:r>
        <w:rPr>
          <w:w w:val="105"/>
          <w:sz w:val="23"/>
        </w:rPr>
        <w:t>Describe</w:t>
      </w:r>
      <w:r>
        <w:rPr>
          <w:spacing w:val="-8"/>
          <w:w w:val="105"/>
          <w:sz w:val="23"/>
        </w:rPr>
        <w:t xml:space="preserve"> </w:t>
      </w:r>
      <w:r>
        <w:rPr>
          <w:w w:val="105"/>
          <w:sz w:val="23"/>
        </w:rPr>
        <w:t>the</w:t>
      </w:r>
      <w:r>
        <w:rPr>
          <w:spacing w:val="-7"/>
          <w:w w:val="105"/>
          <w:sz w:val="23"/>
        </w:rPr>
        <w:t xml:space="preserve"> </w:t>
      </w:r>
      <w:r>
        <w:rPr>
          <w:w w:val="105"/>
          <w:sz w:val="23"/>
        </w:rPr>
        <w:t>significance</w:t>
      </w:r>
      <w:r>
        <w:rPr>
          <w:spacing w:val="-7"/>
          <w:w w:val="105"/>
          <w:sz w:val="23"/>
        </w:rPr>
        <w:t xml:space="preserve"> </w:t>
      </w:r>
      <w:r>
        <w:rPr>
          <w:w w:val="105"/>
          <w:sz w:val="23"/>
        </w:rPr>
        <w:t>of</w:t>
      </w:r>
      <w:r>
        <w:rPr>
          <w:spacing w:val="-8"/>
          <w:w w:val="105"/>
          <w:sz w:val="23"/>
        </w:rPr>
        <w:t xml:space="preserve"> </w:t>
      </w:r>
      <w:r>
        <w:rPr>
          <w:w w:val="105"/>
          <w:sz w:val="23"/>
        </w:rPr>
        <w:t>Pre-emphasis</w:t>
      </w:r>
      <w:r>
        <w:rPr>
          <w:spacing w:val="-9"/>
          <w:w w:val="105"/>
          <w:sz w:val="23"/>
        </w:rPr>
        <w:t xml:space="preserve"> </w:t>
      </w:r>
      <w:r>
        <w:rPr>
          <w:w w:val="105"/>
          <w:sz w:val="23"/>
        </w:rPr>
        <w:t>and</w:t>
      </w:r>
      <w:r>
        <w:rPr>
          <w:spacing w:val="-6"/>
          <w:w w:val="105"/>
          <w:sz w:val="23"/>
        </w:rPr>
        <w:t xml:space="preserve"> </w:t>
      </w:r>
      <w:r>
        <w:rPr>
          <w:w w:val="105"/>
          <w:sz w:val="23"/>
        </w:rPr>
        <w:t>de-emphasis</w:t>
      </w:r>
      <w:r>
        <w:rPr>
          <w:spacing w:val="-9"/>
          <w:w w:val="105"/>
          <w:sz w:val="23"/>
        </w:rPr>
        <w:t xml:space="preserve"> </w:t>
      </w:r>
      <w:r>
        <w:rPr>
          <w:w w:val="105"/>
          <w:sz w:val="23"/>
        </w:rPr>
        <w:t>and</w:t>
      </w:r>
      <w:r>
        <w:rPr>
          <w:spacing w:val="-6"/>
          <w:w w:val="105"/>
          <w:sz w:val="23"/>
        </w:rPr>
        <w:t xml:space="preserve"> </w:t>
      </w:r>
      <w:r>
        <w:rPr>
          <w:w w:val="105"/>
          <w:sz w:val="23"/>
        </w:rPr>
        <w:t>their explanation.</w:t>
      </w:r>
    </w:p>
    <w:p w:rsidR="00B141CF" w:rsidRDefault="00B141CF">
      <w:pPr>
        <w:spacing w:line="247" w:lineRule="auto"/>
        <w:rPr>
          <w:sz w:val="23"/>
        </w:rPr>
        <w:sectPr w:rsidR="00B141CF">
          <w:pgSz w:w="12240" w:h="16340"/>
          <w:pgMar w:top="1540" w:right="640" w:bottom="1480" w:left="1240" w:header="0" w:footer="1294" w:gutter="0"/>
          <w:cols w:space="720"/>
        </w:sectPr>
      </w:pPr>
    </w:p>
    <w:p w:rsidR="00B141CF" w:rsidRDefault="009F45E6">
      <w:pPr>
        <w:pStyle w:val="Heading1"/>
        <w:numPr>
          <w:ilvl w:val="0"/>
          <w:numId w:val="141"/>
        </w:numPr>
        <w:tabs>
          <w:tab w:val="left" w:pos="1151"/>
          <w:tab w:val="left" w:pos="1152"/>
        </w:tabs>
        <w:spacing w:before="84"/>
      </w:pPr>
      <w:r>
        <w:rPr>
          <w:w w:val="105"/>
        </w:rPr>
        <w:lastRenderedPageBreak/>
        <w:t>Understand Telephony</w:t>
      </w:r>
      <w:r>
        <w:rPr>
          <w:spacing w:val="-3"/>
          <w:w w:val="105"/>
        </w:rPr>
        <w:t xml:space="preserve"> </w:t>
      </w:r>
      <w:r>
        <w:rPr>
          <w:w w:val="105"/>
        </w:rPr>
        <w:t>system.</w:t>
      </w:r>
    </w:p>
    <w:p w:rsidR="00B141CF" w:rsidRDefault="009F45E6">
      <w:pPr>
        <w:pStyle w:val="ListParagraph"/>
        <w:numPr>
          <w:ilvl w:val="1"/>
          <w:numId w:val="141"/>
        </w:numPr>
        <w:tabs>
          <w:tab w:val="left" w:pos="1512"/>
        </w:tabs>
        <w:ind w:hanging="361"/>
        <w:rPr>
          <w:sz w:val="23"/>
        </w:rPr>
      </w:pPr>
      <w:r>
        <w:rPr>
          <w:w w:val="105"/>
          <w:sz w:val="23"/>
        </w:rPr>
        <w:t>Define telephony.</w:t>
      </w:r>
    </w:p>
    <w:p w:rsidR="00B141CF" w:rsidRDefault="009F45E6">
      <w:pPr>
        <w:pStyle w:val="ListParagraph"/>
        <w:numPr>
          <w:ilvl w:val="1"/>
          <w:numId w:val="141"/>
        </w:numPr>
        <w:tabs>
          <w:tab w:val="left" w:pos="1512"/>
        </w:tabs>
        <w:spacing w:before="17"/>
        <w:ind w:hanging="361"/>
        <w:rPr>
          <w:sz w:val="23"/>
        </w:rPr>
      </w:pPr>
      <w:r>
        <w:rPr>
          <w:w w:val="105"/>
          <w:sz w:val="23"/>
        </w:rPr>
        <w:t>Understand Automatic telephone</w:t>
      </w:r>
      <w:r>
        <w:rPr>
          <w:spacing w:val="-4"/>
          <w:w w:val="105"/>
          <w:sz w:val="23"/>
        </w:rPr>
        <w:t xml:space="preserve"> </w:t>
      </w:r>
      <w:r>
        <w:rPr>
          <w:w w:val="105"/>
          <w:sz w:val="23"/>
        </w:rPr>
        <w:t>system.</w:t>
      </w:r>
    </w:p>
    <w:p w:rsidR="00B141CF" w:rsidRDefault="009F45E6">
      <w:pPr>
        <w:pStyle w:val="ListParagraph"/>
        <w:numPr>
          <w:ilvl w:val="1"/>
          <w:numId w:val="141"/>
        </w:numPr>
        <w:tabs>
          <w:tab w:val="left" w:pos="1512"/>
        </w:tabs>
        <w:ind w:hanging="361"/>
        <w:rPr>
          <w:sz w:val="23"/>
        </w:rPr>
      </w:pPr>
      <w:r>
        <w:rPr>
          <w:w w:val="105"/>
          <w:sz w:val="23"/>
        </w:rPr>
        <w:t>Discuss Telephone Instruments, receiver, transmitter, and</w:t>
      </w:r>
      <w:r>
        <w:rPr>
          <w:spacing w:val="-14"/>
          <w:w w:val="105"/>
          <w:sz w:val="23"/>
        </w:rPr>
        <w:t xml:space="preserve"> </w:t>
      </w:r>
      <w:r>
        <w:rPr>
          <w:w w:val="105"/>
          <w:sz w:val="23"/>
        </w:rPr>
        <w:t>bell.</w:t>
      </w:r>
    </w:p>
    <w:p w:rsidR="00B141CF" w:rsidRDefault="009F45E6">
      <w:pPr>
        <w:pStyle w:val="ListParagraph"/>
        <w:numPr>
          <w:ilvl w:val="1"/>
          <w:numId w:val="141"/>
        </w:numPr>
        <w:tabs>
          <w:tab w:val="left" w:pos="1512"/>
        </w:tabs>
        <w:spacing w:before="16"/>
        <w:ind w:hanging="361"/>
        <w:rPr>
          <w:sz w:val="23"/>
        </w:rPr>
      </w:pPr>
      <w:r>
        <w:rPr>
          <w:w w:val="105"/>
          <w:sz w:val="23"/>
        </w:rPr>
        <w:t>Describe Side tone and Anti side tone</w:t>
      </w:r>
      <w:r>
        <w:rPr>
          <w:spacing w:val="-6"/>
          <w:w w:val="105"/>
          <w:sz w:val="23"/>
        </w:rPr>
        <w:t xml:space="preserve"> </w:t>
      </w:r>
      <w:r>
        <w:rPr>
          <w:w w:val="105"/>
          <w:sz w:val="23"/>
        </w:rPr>
        <w:t>circuits.</w:t>
      </w:r>
    </w:p>
    <w:p w:rsidR="00B141CF" w:rsidRDefault="009F45E6">
      <w:pPr>
        <w:pStyle w:val="ListParagraph"/>
        <w:numPr>
          <w:ilvl w:val="1"/>
          <w:numId w:val="141"/>
        </w:numPr>
        <w:tabs>
          <w:tab w:val="left" w:pos="1512"/>
        </w:tabs>
        <w:spacing w:before="10"/>
        <w:ind w:hanging="361"/>
        <w:rPr>
          <w:sz w:val="23"/>
        </w:rPr>
      </w:pPr>
      <w:r>
        <w:rPr>
          <w:w w:val="105"/>
          <w:sz w:val="23"/>
        </w:rPr>
        <w:t>Describe the construction and function of Telephone dial and its</w:t>
      </w:r>
      <w:r>
        <w:rPr>
          <w:spacing w:val="-27"/>
          <w:w w:val="105"/>
          <w:sz w:val="23"/>
        </w:rPr>
        <w:t xml:space="preserve"> </w:t>
      </w:r>
      <w:r>
        <w:rPr>
          <w:w w:val="105"/>
          <w:sz w:val="23"/>
        </w:rPr>
        <w:t>type.</w:t>
      </w:r>
    </w:p>
    <w:p w:rsidR="00B141CF" w:rsidRDefault="009F45E6">
      <w:pPr>
        <w:pStyle w:val="ListParagraph"/>
        <w:numPr>
          <w:ilvl w:val="1"/>
          <w:numId w:val="141"/>
        </w:numPr>
        <w:tabs>
          <w:tab w:val="left" w:pos="1512"/>
        </w:tabs>
        <w:ind w:hanging="361"/>
        <w:rPr>
          <w:sz w:val="23"/>
        </w:rPr>
      </w:pPr>
      <w:r>
        <w:rPr>
          <w:w w:val="105"/>
          <w:sz w:val="23"/>
        </w:rPr>
        <w:t>Discuss the tone dialing, TDMF (dual tone</w:t>
      </w:r>
      <w:r>
        <w:rPr>
          <w:spacing w:val="-25"/>
          <w:w w:val="105"/>
          <w:sz w:val="23"/>
        </w:rPr>
        <w:t xml:space="preserve"> </w:t>
      </w:r>
      <w:r>
        <w:rPr>
          <w:w w:val="105"/>
          <w:sz w:val="23"/>
        </w:rPr>
        <w:t>multi</w:t>
      </w:r>
      <w:r w:rsidR="00AE1CB0">
        <w:rPr>
          <w:w w:val="105"/>
          <w:sz w:val="23"/>
        </w:rPr>
        <w:t>-</w:t>
      </w:r>
      <w:r>
        <w:rPr>
          <w:w w:val="105"/>
          <w:sz w:val="23"/>
        </w:rPr>
        <w:t>frequency).</w:t>
      </w:r>
    </w:p>
    <w:p w:rsidR="00B141CF" w:rsidRDefault="009F45E6">
      <w:pPr>
        <w:pStyle w:val="ListParagraph"/>
        <w:numPr>
          <w:ilvl w:val="1"/>
          <w:numId w:val="141"/>
        </w:numPr>
        <w:tabs>
          <w:tab w:val="left" w:pos="1512"/>
        </w:tabs>
        <w:spacing w:before="16"/>
        <w:ind w:hanging="361"/>
        <w:rPr>
          <w:sz w:val="23"/>
        </w:rPr>
      </w:pPr>
      <w:r>
        <w:rPr>
          <w:w w:val="105"/>
          <w:sz w:val="23"/>
        </w:rPr>
        <w:t>Discuss Standard telephone</w:t>
      </w:r>
      <w:r>
        <w:rPr>
          <w:spacing w:val="1"/>
          <w:w w:val="105"/>
          <w:sz w:val="23"/>
        </w:rPr>
        <w:t xml:space="preserve"> </w:t>
      </w:r>
      <w:r>
        <w:rPr>
          <w:w w:val="105"/>
          <w:sz w:val="23"/>
        </w:rPr>
        <w:t>set.</w:t>
      </w:r>
    </w:p>
    <w:p w:rsidR="00B141CF" w:rsidRDefault="009F45E6">
      <w:pPr>
        <w:pStyle w:val="ListParagraph"/>
        <w:numPr>
          <w:ilvl w:val="1"/>
          <w:numId w:val="141"/>
        </w:numPr>
        <w:tabs>
          <w:tab w:val="left" w:pos="1512"/>
        </w:tabs>
        <w:ind w:hanging="361"/>
        <w:rPr>
          <w:sz w:val="23"/>
        </w:rPr>
      </w:pPr>
      <w:r>
        <w:rPr>
          <w:w w:val="105"/>
          <w:sz w:val="23"/>
        </w:rPr>
        <w:t>Discuss Automatic telephone</w:t>
      </w:r>
      <w:r>
        <w:rPr>
          <w:spacing w:val="-7"/>
          <w:w w:val="105"/>
          <w:sz w:val="23"/>
        </w:rPr>
        <w:t xml:space="preserve"> </w:t>
      </w:r>
      <w:r>
        <w:rPr>
          <w:w w:val="105"/>
          <w:sz w:val="23"/>
        </w:rPr>
        <w:t>exchange.</w:t>
      </w:r>
    </w:p>
    <w:p w:rsidR="00B141CF" w:rsidRDefault="009F45E6">
      <w:pPr>
        <w:pStyle w:val="ListParagraph"/>
        <w:numPr>
          <w:ilvl w:val="1"/>
          <w:numId w:val="141"/>
        </w:numPr>
        <w:tabs>
          <w:tab w:val="left" w:pos="1512"/>
        </w:tabs>
        <w:spacing w:before="10"/>
        <w:ind w:hanging="361"/>
        <w:rPr>
          <w:sz w:val="23"/>
        </w:rPr>
      </w:pPr>
      <w:r>
        <w:rPr>
          <w:w w:val="105"/>
          <w:sz w:val="23"/>
        </w:rPr>
        <w:t>Describe Telephone traffic &amp; trunking</w:t>
      </w:r>
      <w:r>
        <w:rPr>
          <w:spacing w:val="-7"/>
          <w:w w:val="105"/>
          <w:sz w:val="23"/>
        </w:rPr>
        <w:t xml:space="preserve"> </w:t>
      </w:r>
      <w:r>
        <w:rPr>
          <w:w w:val="105"/>
          <w:sz w:val="23"/>
        </w:rPr>
        <w:t>principle.</w:t>
      </w:r>
    </w:p>
    <w:p w:rsidR="00B141CF" w:rsidRDefault="009F45E6">
      <w:pPr>
        <w:pStyle w:val="ListParagraph"/>
        <w:numPr>
          <w:ilvl w:val="1"/>
          <w:numId w:val="141"/>
        </w:numPr>
        <w:tabs>
          <w:tab w:val="left" w:pos="1635"/>
        </w:tabs>
        <w:spacing w:before="16"/>
        <w:ind w:left="1634" w:hanging="484"/>
        <w:rPr>
          <w:sz w:val="23"/>
        </w:rPr>
      </w:pPr>
      <w:r>
        <w:rPr>
          <w:w w:val="105"/>
          <w:sz w:val="23"/>
        </w:rPr>
        <w:t>Draw NWD system block</w:t>
      </w:r>
      <w:r>
        <w:rPr>
          <w:spacing w:val="-3"/>
          <w:w w:val="105"/>
          <w:sz w:val="23"/>
        </w:rPr>
        <w:t xml:space="preserve"> </w:t>
      </w:r>
      <w:r>
        <w:rPr>
          <w:w w:val="105"/>
          <w:sz w:val="23"/>
        </w:rPr>
        <w:t>diagram.</w:t>
      </w:r>
    </w:p>
    <w:p w:rsidR="00B141CF" w:rsidRDefault="009F45E6">
      <w:pPr>
        <w:pStyle w:val="ListParagraph"/>
        <w:numPr>
          <w:ilvl w:val="1"/>
          <w:numId w:val="141"/>
        </w:numPr>
        <w:tabs>
          <w:tab w:val="left" w:pos="1635"/>
        </w:tabs>
        <w:spacing w:before="10"/>
        <w:ind w:left="1634" w:hanging="484"/>
        <w:rPr>
          <w:sz w:val="23"/>
        </w:rPr>
      </w:pPr>
      <w:r>
        <w:rPr>
          <w:w w:val="105"/>
          <w:sz w:val="23"/>
        </w:rPr>
        <w:t xml:space="preserve">Draw Block diagram of NWD </w:t>
      </w:r>
      <w:r>
        <w:rPr>
          <w:spacing w:val="2"/>
          <w:w w:val="105"/>
          <w:sz w:val="23"/>
        </w:rPr>
        <w:t xml:space="preserve">exchange </w:t>
      </w:r>
      <w:r>
        <w:rPr>
          <w:w w:val="105"/>
          <w:sz w:val="23"/>
        </w:rPr>
        <w:t>and discuss its</w:t>
      </w:r>
      <w:r>
        <w:rPr>
          <w:spacing w:val="-30"/>
          <w:w w:val="105"/>
          <w:sz w:val="23"/>
        </w:rPr>
        <w:t xml:space="preserve"> </w:t>
      </w:r>
      <w:r>
        <w:rPr>
          <w:w w:val="105"/>
          <w:sz w:val="23"/>
        </w:rPr>
        <w:t>function.</w:t>
      </w:r>
    </w:p>
    <w:p w:rsidR="00B141CF" w:rsidRDefault="009F45E6">
      <w:pPr>
        <w:pStyle w:val="ListParagraph"/>
        <w:numPr>
          <w:ilvl w:val="1"/>
          <w:numId w:val="141"/>
        </w:numPr>
        <w:tabs>
          <w:tab w:val="left" w:pos="1635"/>
        </w:tabs>
        <w:ind w:left="1634" w:hanging="484"/>
        <w:rPr>
          <w:sz w:val="23"/>
        </w:rPr>
      </w:pPr>
      <w:r>
        <w:rPr>
          <w:w w:val="105"/>
          <w:sz w:val="23"/>
        </w:rPr>
        <w:t>Discuss the function of gateway</w:t>
      </w:r>
      <w:r>
        <w:rPr>
          <w:spacing w:val="-10"/>
          <w:w w:val="105"/>
          <w:sz w:val="23"/>
        </w:rPr>
        <w:t xml:space="preserve"> </w:t>
      </w:r>
      <w:r>
        <w:rPr>
          <w:w w:val="105"/>
          <w:sz w:val="23"/>
        </w:rPr>
        <w:t>exchange.</w:t>
      </w:r>
    </w:p>
    <w:p w:rsidR="00B141CF" w:rsidRDefault="00B141CF">
      <w:pPr>
        <w:pStyle w:val="BodyText"/>
        <w:ind w:left="0" w:firstLine="0"/>
        <w:rPr>
          <w:sz w:val="25"/>
        </w:rPr>
      </w:pPr>
    </w:p>
    <w:p w:rsidR="00B141CF" w:rsidRDefault="009F45E6">
      <w:pPr>
        <w:pStyle w:val="Heading1"/>
        <w:numPr>
          <w:ilvl w:val="0"/>
          <w:numId w:val="142"/>
        </w:numPr>
        <w:tabs>
          <w:tab w:val="left" w:pos="1151"/>
          <w:tab w:val="left" w:pos="1152"/>
        </w:tabs>
        <w:spacing w:before="1"/>
      </w:pPr>
      <w:r>
        <w:rPr>
          <w:w w:val="105"/>
        </w:rPr>
        <w:t>Understand the function of Digital Telephone</w:t>
      </w:r>
      <w:r>
        <w:rPr>
          <w:spacing w:val="-4"/>
          <w:w w:val="105"/>
        </w:rPr>
        <w:t xml:space="preserve"> </w:t>
      </w:r>
      <w:r>
        <w:rPr>
          <w:w w:val="105"/>
        </w:rPr>
        <w:t>Exchange.</w:t>
      </w:r>
    </w:p>
    <w:p w:rsidR="00B141CF" w:rsidRDefault="009F45E6">
      <w:pPr>
        <w:spacing w:before="2"/>
        <w:ind w:left="6194"/>
        <w:rPr>
          <w:b/>
          <w:sz w:val="23"/>
        </w:rPr>
      </w:pPr>
      <w:r>
        <w:rPr>
          <w:b/>
          <w:w w:val="105"/>
          <w:sz w:val="23"/>
        </w:rPr>
        <w:t>(03 Hours)</w:t>
      </w:r>
    </w:p>
    <w:p w:rsidR="00B141CF" w:rsidRDefault="009F45E6">
      <w:pPr>
        <w:pStyle w:val="ListParagraph"/>
        <w:numPr>
          <w:ilvl w:val="1"/>
          <w:numId w:val="142"/>
        </w:numPr>
        <w:tabs>
          <w:tab w:val="left" w:pos="1872"/>
          <w:tab w:val="left" w:pos="1873"/>
        </w:tabs>
        <w:ind w:hanging="722"/>
        <w:rPr>
          <w:sz w:val="23"/>
        </w:rPr>
      </w:pPr>
      <w:r>
        <w:rPr>
          <w:w w:val="105"/>
          <w:sz w:val="23"/>
        </w:rPr>
        <w:t>Draw the block diagram of digital Telephone Exchange and explain each</w:t>
      </w:r>
      <w:r>
        <w:rPr>
          <w:spacing w:val="-37"/>
          <w:w w:val="105"/>
          <w:sz w:val="23"/>
        </w:rPr>
        <w:t xml:space="preserve"> </w:t>
      </w:r>
      <w:r>
        <w:rPr>
          <w:w w:val="105"/>
          <w:sz w:val="23"/>
        </w:rPr>
        <w:t>block.</w:t>
      </w:r>
    </w:p>
    <w:p w:rsidR="00B141CF" w:rsidRDefault="009F45E6">
      <w:pPr>
        <w:pStyle w:val="ListParagraph"/>
        <w:numPr>
          <w:ilvl w:val="1"/>
          <w:numId w:val="142"/>
        </w:numPr>
        <w:tabs>
          <w:tab w:val="left" w:pos="1872"/>
          <w:tab w:val="left" w:pos="1873"/>
        </w:tabs>
        <w:spacing w:before="16"/>
        <w:ind w:hanging="722"/>
        <w:rPr>
          <w:sz w:val="23"/>
        </w:rPr>
      </w:pPr>
      <w:r>
        <w:rPr>
          <w:w w:val="105"/>
          <w:sz w:val="23"/>
        </w:rPr>
        <w:t>Discuss Multiplexing and De multiplexing, ADC,</w:t>
      </w:r>
      <w:r>
        <w:rPr>
          <w:spacing w:val="-18"/>
          <w:w w:val="105"/>
          <w:sz w:val="23"/>
        </w:rPr>
        <w:t xml:space="preserve"> </w:t>
      </w:r>
      <w:r>
        <w:rPr>
          <w:spacing w:val="2"/>
          <w:w w:val="105"/>
          <w:sz w:val="23"/>
        </w:rPr>
        <w:t>DAC</w:t>
      </w:r>
    </w:p>
    <w:p w:rsidR="00B141CF" w:rsidRDefault="009F45E6">
      <w:pPr>
        <w:pStyle w:val="ListParagraph"/>
        <w:numPr>
          <w:ilvl w:val="1"/>
          <w:numId w:val="142"/>
        </w:numPr>
        <w:tabs>
          <w:tab w:val="left" w:pos="1872"/>
          <w:tab w:val="left" w:pos="1873"/>
        </w:tabs>
        <w:spacing w:before="17"/>
        <w:ind w:hanging="722"/>
        <w:rPr>
          <w:sz w:val="23"/>
        </w:rPr>
      </w:pPr>
      <w:r>
        <w:rPr>
          <w:w w:val="105"/>
          <w:sz w:val="23"/>
        </w:rPr>
        <w:t>Describe stored program control</w:t>
      </w:r>
      <w:r>
        <w:rPr>
          <w:spacing w:val="-9"/>
          <w:w w:val="105"/>
          <w:sz w:val="23"/>
        </w:rPr>
        <w:t xml:space="preserve"> </w:t>
      </w:r>
      <w:r>
        <w:rPr>
          <w:w w:val="105"/>
          <w:sz w:val="23"/>
        </w:rPr>
        <w:t>concept.</w:t>
      </w:r>
    </w:p>
    <w:p w:rsidR="00B141CF" w:rsidRDefault="009F45E6">
      <w:pPr>
        <w:pStyle w:val="ListParagraph"/>
        <w:numPr>
          <w:ilvl w:val="1"/>
          <w:numId w:val="142"/>
        </w:numPr>
        <w:tabs>
          <w:tab w:val="left" w:pos="1872"/>
          <w:tab w:val="left" w:pos="1873"/>
        </w:tabs>
        <w:ind w:hanging="722"/>
        <w:rPr>
          <w:sz w:val="23"/>
        </w:rPr>
      </w:pPr>
      <w:r>
        <w:rPr>
          <w:w w:val="105"/>
          <w:sz w:val="23"/>
        </w:rPr>
        <w:t>Discuss advantages of computer application in</w:t>
      </w:r>
      <w:r>
        <w:rPr>
          <w:spacing w:val="-9"/>
          <w:w w:val="105"/>
          <w:sz w:val="23"/>
        </w:rPr>
        <w:t xml:space="preserve"> </w:t>
      </w:r>
      <w:r>
        <w:rPr>
          <w:w w:val="105"/>
          <w:sz w:val="23"/>
        </w:rPr>
        <w:t>telephony.</w:t>
      </w:r>
    </w:p>
    <w:p w:rsidR="00B141CF" w:rsidRDefault="009F45E6">
      <w:pPr>
        <w:pStyle w:val="ListParagraph"/>
        <w:numPr>
          <w:ilvl w:val="1"/>
          <w:numId w:val="142"/>
        </w:numPr>
        <w:tabs>
          <w:tab w:val="left" w:pos="1872"/>
          <w:tab w:val="left" w:pos="1873"/>
        </w:tabs>
        <w:ind w:hanging="722"/>
        <w:rPr>
          <w:sz w:val="23"/>
        </w:rPr>
      </w:pPr>
      <w:r>
        <w:rPr>
          <w:w w:val="105"/>
          <w:sz w:val="23"/>
        </w:rPr>
        <w:t>Describe matrix switches and</w:t>
      </w:r>
      <w:r>
        <w:rPr>
          <w:spacing w:val="5"/>
          <w:w w:val="105"/>
          <w:sz w:val="23"/>
        </w:rPr>
        <w:t xml:space="preserve"> </w:t>
      </w:r>
      <w:r>
        <w:rPr>
          <w:w w:val="105"/>
          <w:sz w:val="23"/>
        </w:rPr>
        <w:t>PABXs.</w:t>
      </w:r>
    </w:p>
    <w:p w:rsidR="00B141CF" w:rsidRDefault="009F45E6">
      <w:pPr>
        <w:pStyle w:val="ListParagraph"/>
        <w:numPr>
          <w:ilvl w:val="1"/>
          <w:numId w:val="142"/>
        </w:numPr>
        <w:tabs>
          <w:tab w:val="left" w:pos="1872"/>
          <w:tab w:val="left" w:pos="1873"/>
        </w:tabs>
        <w:spacing w:before="10"/>
        <w:ind w:hanging="722"/>
        <w:rPr>
          <w:sz w:val="23"/>
        </w:rPr>
      </w:pPr>
      <w:r>
        <w:rPr>
          <w:w w:val="105"/>
          <w:sz w:val="23"/>
        </w:rPr>
        <w:t>Explain pulse code modulation</w:t>
      </w:r>
      <w:r>
        <w:rPr>
          <w:spacing w:val="-41"/>
          <w:w w:val="105"/>
          <w:sz w:val="23"/>
        </w:rPr>
        <w:t xml:space="preserve"> </w:t>
      </w:r>
      <w:r>
        <w:rPr>
          <w:w w:val="105"/>
          <w:sz w:val="23"/>
        </w:rPr>
        <w:t>(PCM)</w:t>
      </w:r>
    </w:p>
    <w:p w:rsidR="00B141CF" w:rsidRDefault="009F45E6">
      <w:pPr>
        <w:pStyle w:val="ListParagraph"/>
        <w:numPr>
          <w:ilvl w:val="1"/>
          <w:numId w:val="142"/>
        </w:numPr>
        <w:tabs>
          <w:tab w:val="left" w:pos="1872"/>
          <w:tab w:val="left" w:pos="1873"/>
        </w:tabs>
        <w:spacing w:before="16"/>
        <w:ind w:hanging="722"/>
        <w:rPr>
          <w:sz w:val="23"/>
        </w:rPr>
      </w:pPr>
      <w:r>
        <w:rPr>
          <w:w w:val="105"/>
          <w:sz w:val="23"/>
        </w:rPr>
        <w:t>Explain PCM transmission</w:t>
      </w:r>
      <w:r>
        <w:rPr>
          <w:spacing w:val="4"/>
          <w:w w:val="105"/>
          <w:sz w:val="23"/>
        </w:rPr>
        <w:t xml:space="preserve"> </w:t>
      </w:r>
      <w:r>
        <w:rPr>
          <w:w w:val="105"/>
          <w:sz w:val="23"/>
        </w:rPr>
        <w:t>system</w:t>
      </w:r>
    </w:p>
    <w:p w:rsidR="00B141CF" w:rsidRDefault="009F45E6">
      <w:pPr>
        <w:pStyle w:val="ListParagraph"/>
        <w:numPr>
          <w:ilvl w:val="1"/>
          <w:numId w:val="142"/>
        </w:numPr>
        <w:tabs>
          <w:tab w:val="left" w:pos="1872"/>
          <w:tab w:val="left" w:pos="1873"/>
        </w:tabs>
        <w:ind w:hanging="722"/>
        <w:rPr>
          <w:sz w:val="23"/>
        </w:rPr>
      </w:pPr>
      <w:r>
        <w:rPr>
          <w:w w:val="105"/>
          <w:sz w:val="23"/>
        </w:rPr>
        <w:t>Describe Multiplexing and Time Division Multiplexing (</w:t>
      </w:r>
      <w:r>
        <w:rPr>
          <w:spacing w:val="-15"/>
          <w:w w:val="105"/>
          <w:sz w:val="23"/>
        </w:rPr>
        <w:t xml:space="preserve"> </w:t>
      </w:r>
      <w:r>
        <w:rPr>
          <w:w w:val="105"/>
          <w:sz w:val="23"/>
        </w:rPr>
        <w:t>TDM)</w:t>
      </w:r>
    </w:p>
    <w:p w:rsidR="00B141CF" w:rsidRDefault="009F45E6">
      <w:pPr>
        <w:pStyle w:val="ListParagraph"/>
        <w:numPr>
          <w:ilvl w:val="1"/>
          <w:numId w:val="142"/>
        </w:numPr>
        <w:tabs>
          <w:tab w:val="left" w:pos="1872"/>
          <w:tab w:val="left" w:pos="1873"/>
        </w:tabs>
        <w:spacing w:before="10"/>
        <w:ind w:hanging="722"/>
        <w:rPr>
          <w:sz w:val="23"/>
        </w:rPr>
      </w:pPr>
      <w:r>
        <w:rPr>
          <w:w w:val="105"/>
          <w:sz w:val="23"/>
        </w:rPr>
        <w:t>Describe Space Division Multiplexing (SDM) or Pulse Duration Multiplexing</w:t>
      </w:r>
      <w:r>
        <w:rPr>
          <w:spacing w:val="4"/>
          <w:w w:val="105"/>
          <w:sz w:val="23"/>
        </w:rPr>
        <w:t xml:space="preserve"> </w:t>
      </w:r>
      <w:r>
        <w:rPr>
          <w:w w:val="105"/>
          <w:sz w:val="23"/>
        </w:rPr>
        <w:t>(PDM)</w:t>
      </w:r>
    </w:p>
    <w:p w:rsidR="00B141CF" w:rsidRDefault="009F45E6">
      <w:pPr>
        <w:pStyle w:val="ListParagraph"/>
        <w:numPr>
          <w:ilvl w:val="1"/>
          <w:numId w:val="142"/>
        </w:numPr>
        <w:tabs>
          <w:tab w:val="left" w:pos="1872"/>
          <w:tab w:val="left" w:pos="1873"/>
        </w:tabs>
        <w:spacing w:before="16"/>
        <w:ind w:hanging="722"/>
        <w:rPr>
          <w:sz w:val="23"/>
        </w:rPr>
      </w:pPr>
      <w:r>
        <w:rPr>
          <w:w w:val="105"/>
          <w:sz w:val="23"/>
        </w:rPr>
        <w:t>Describe Frequency Division Multiplexing and</w:t>
      </w:r>
      <w:r>
        <w:rPr>
          <w:spacing w:val="-7"/>
          <w:w w:val="105"/>
          <w:sz w:val="23"/>
        </w:rPr>
        <w:t xml:space="preserve"> </w:t>
      </w:r>
      <w:r w:rsidR="00857E8D">
        <w:rPr>
          <w:w w:val="105"/>
          <w:sz w:val="23"/>
        </w:rPr>
        <w:t>DE multiplexing</w:t>
      </w:r>
    </w:p>
    <w:p w:rsidR="00B141CF" w:rsidRDefault="009F45E6">
      <w:pPr>
        <w:pStyle w:val="ListParagraph"/>
        <w:numPr>
          <w:ilvl w:val="1"/>
          <w:numId w:val="142"/>
        </w:numPr>
        <w:tabs>
          <w:tab w:val="left" w:pos="1872"/>
          <w:tab w:val="left" w:pos="1873"/>
        </w:tabs>
        <w:ind w:hanging="722"/>
        <w:rPr>
          <w:sz w:val="23"/>
        </w:rPr>
      </w:pPr>
      <w:r>
        <w:rPr>
          <w:w w:val="105"/>
          <w:sz w:val="23"/>
        </w:rPr>
        <w:t>Discuss PCM based</w:t>
      </w:r>
      <w:r>
        <w:rPr>
          <w:spacing w:val="1"/>
          <w:w w:val="105"/>
          <w:sz w:val="23"/>
        </w:rPr>
        <w:t xml:space="preserve"> </w:t>
      </w:r>
      <w:r>
        <w:rPr>
          <w:w w:val="105"/>
          <w:sz w:val="23"/>
        </w:rPr>
        <w:t>PABXs</w:t>
      </w:r>
    </w:p>
    <w:p w:rsidR="00B141CF" w:rsidRDefault="009F45E6">
      <w:pPr>
        <w:pStyle w:val="ListParagraph"/>
        <w:numPr>
          <w:ilvl w:val="1"/>
          <w:numId w:val="142"/>
        </w:numPr>
        <w:tabs>
          <w:tab w:val="left" w:pos="1872"/>
          <w:tab w:val="left" w:pos="1873"/>
        </w:tabs>
        <w:ind w:hanging="722"/>
        <w:rPr>
          <w:sz w:val="23"/>
        </w:rPr>
      </w:pPr>
      <w:r>
        <w:rPr>
          <w:w w:val="105"/>
          <w:sz w:val="23"/>
        </w:rPr>
        <w:t>Describe Digital Switching Time Switching and Space</w:t>
      </w:r>
      <w:r>
        <w:rPr>
          <w:spacing w:val="-16"/>
          <w:w w:val="105"/>
          <w:sz w:val="23"/>
        </w:rPr>
        <w:t xml:space="preserve"> </w:t>
      </w:r>
      <w:r>
        <w:rPr>
          <w:w w:val="105"/>
          <w:sz w:val="23"/>
        </w:rPr>
        <w:t>switching.</w:t>
      </w:r>
    </w:p>
    <w:p w:rsidR="00B141CF" w:rsidRDefault="009F45E6">
      <w:pPr>
        <w:pStyle w:val="ListParagraph"/>
        <w:numPr>
          <w:ilvl w:val="1"/>
          <w:numId w:val="142"/>
        </w:numPr>
        <w:tabs>
          <w:tab w:val="left" w:pos="1872"/>
          <w:tab w:val="left" w:pos="1873"/>
        </w:tabs>
        <w:spacing w:before="17"/>
        <w:ind w:hanging="722"/>
        <w:rPr>
          <w:sz w:val="23"/>
        </w:rPr>
      </w:pPr>
      <w:r>
        <w:rPr>
          <w:w w:val="105"/>
          <w:sz w:val="23"/>
        </w:rPr>
        <w:t>Discuss Data</w:t>
      </w:r>
      <w:r>
        <w:rPr>
          <w:spacing w:val="-3"/>
          <w:w w:val="105"/>
          <w:sz w:val="23"/>
        </w:rPr>
        <w:t xml:space="preserve"> </w:t>
      </w:r>
      <w:r>
        <w:rPr>
          <w:w w:val="105"/>
          <w:sz w:val="23"/>
        </w:rPr>
        <w:t>Communication.</w:t>
      </w:r>
    </w:p>
    <w:p w:rsidR="00B141CF" w:rsidRDefault="009F45E6">
      <w:pPr>
        <w:pStyle w:val="ListParagraph"/>
        <w:numPr>
          <w:ilvl w:val="1"/>
          <w:numId w:val="142"/>
        </w:numPr>
        <w:tabs>
          <w:tab w:val="left" w:pos="1872"/>
          <w:tab w:val="left" w:pos="1873"/>
        </w:tabs>
        <w:ind w:hanging="722"/>
        <w:rPr>
          <w:sz w:val="23"/>
        </w:rPr>
      </w:pPr>
      <w:r>
        <w:rPr>
          <w:w w:val="105"/>
          <w:sz w:val="23"/>
        </w:rPr>
        <w:t>Discuss construction and working of Modem and Fax</w:t>
      </w:r>
      <w:r>
        <w:rPr>
          <w:spacing w:val="-7"/>
          <w:w w:val="105"/>
          <w:sz w:val="23"/>
        </w:rPr>
        <w:t xml:space="preserve"> </w:t>
      </w:r>
      <w:r>
        <w:rPr>
          <w:w w:val="105"/>
          <w:sz w:val="23"/>
        </w:rPr>
        <w:t>Machine</w:t>
      </w:r>
    </w:p>
    <w:p w:rsidR="00B141CF" w:rsidRDefault="009F45E6">
      <w:pPr>
        <w:pStyle w:val="ListParagraph"/>
        <w:numPr>
          <w:ilvl w:val="1"/>
          <w:numId w:val="142"/>
        </w:numPr>
        <w:tabs>
          <w:tab w:val="left" w:pos="1872"/>
          <w:tab w:val="left" w:pos="1873"/>
        </w:tabs>
        <w:ind w:hanging="722"/>
        <w:rPr>
          <w:sz w:val="23"/>
        </w:rPr>
      </w:pPr>
      <w:r>
        <w:rPr>
          <w:w w:val="105"/>
          <w:sz w:val="23"/>
        </w:rPr>
        <w:t>Discuss Internet</w:t>
      </w:r>
      <w:r>
        <w:rPr>
          <w:spacing w:val="-5"/>
          <w:w w:val="105"/>
          <w:sz w:val="23"/>
        </w:rPr>
        <w:t xml:space="preserve"> </w:t>
      </w:r>
      <w:r>
        <w:rPr>
          <w:w w:val="105"/>
          <w:sz w:val="23"/>
        </w:rPr>
        <w:t>Communication.</w:t>
      </w:r>
    </w:p>
    <w:p w:rsidR="00B141CF" w:rsidRDefault="00B141CF">
      <w:pPr>
        <w:pStyle w:val="BodyText"/>
        <w:spacing w:before="3"/>
        <w:ind w:left="0" w:firstLine="0"/>
        <w:rPr>
          <w:sz w:val="25"/>
        </w:rPr>
      </w:pPr>
    </w:p>
    <w:p w:rsidR="00B141CF" w:rsidRDefault="009F45E6">
      <w:pPr>
        <w:pStyle w:val="Heading1"/>
        <w:numPr>
          <w:ilvl w:val="0"/>
          <w:numId w:val="142"/>
        </w:numPr>
        <w:tabs>
          <w:tab w:val="left" w:pos="1151"/>
          <w:tab w:val="left" w:pos="1152"/>
        </w:tabs>
      </w:pPr>
      <w:r>
        <w:rPr>
          <w:w w:val="105"/>
        </w:rPr>
        <w:t>Understand the role of Fiber Optics in communication</w:t>
      </w:r>
      <w:r>
        <w:rPr>
          <w:spacing w:val="-5"/>
          <w:w w:val="105"/>
        </w:rPr>
        <w:t xml:space="preserve"> </w:t>
      </w:r>
      <w:r>
        <w:rPr>
          <w:w w:val="105"/>
        </w:rPr>
        <w:t>system.</w:t>
      </w:r>
    </w:p>
    <w:p w:rsidR="00B141CF" w:rsidRDefault="009F45E6">
      <w:pPr>
        <w:pStyle w:val="ListParagraph"/>
        <w:numPr>
          <w:ilvl w:val="1"/>
          <w:numId w:val="142"/>
        </w:numPr>
        <w:tabs>
          <w:tab w:val="left" w:pos="1872"/>
          <w:tab w:val="left" w:pos="1873"/>
        </w:tabs>
        <w:ind w:hanging="722"/>
        <w:rPr>
          <w:sz w:val="23"/>
        </w:rPr>
      </w:pPr>
      <w:r>
        <w:rPr>
          <w:w w:val="105"/>
          <w:sz w:val="23"/>
        </w:rPr>
        <w:t>Discuss the role of Optical Fiber for light wave</w:t>
      </w:r>
      <w:r>
        <w:rPr>
          <w:spacing w:val="-31"/>
          <w:w w:val="105"/>
          <w:sz w:val="23"/>
        </w:rPr>
        <w:t xml:space="preserve"> </w:t>
      </w:r>
      <w:r>
        <w:rPr>
          <w:w w:val="105"/>
          <w:sz w:val="23"/>
        </w:rPr>
        <w:t>communication.</w:t>
      </w:r>
    </w:p>
    <w:p w:rsidR="00B141CF" w:rsidRDefault="009F45E6">
      <w:pPr>
        <w:pStyle w:val="ListParagraph"/>
        <w:numPr>
          <w:ilvl w:val="1"/>
          <w:numId w:val="142"/>
        </w:numPr>
        <w:tabs>
          <w:tab w:val="left" w:pos="1872"/>
          <w:tab w:val="left" w:pos="1873"/>
        </w:tabs>
        <w:spacing w:before="17"/>
        <w:ind w:hanging="722"/>
        <w:rPr>
          <w:sz w:val="23"/>
        </w:rPr>
      </w:pPr>
      <w:r>
        <w:rPr>
          <w:w w:val="105"/>
          <w:sz w:val="23"/>
        </w:rPr>
        <w:t>Describe the Fiber Optics transmission</w:t>
      </w:r>
      <w:r>
        <w:rPr>
          <w:spacing w:val="-11"/>
          <w:w w:val="105"/>
          <w:sz w:val="23"/>
        </w:rPr>
        <w:t xml:space="preserve"> </w:t>
      </w:r>
      <w:r>
        <w:rPr>
          <w:w w:val="105"/>
          <w:sz w:val="23"/>
        </w:rPr>
        <w:t>system.</w:t>
      </w:r>
    </w:p>
    <w:p w:rsidR="00B141CF" w:rsidRDefault="009F45E6">
      <w:pPr>
        <w:pStyle w:val="ListParagraph"/>
        <w:numPr>
          <w:ilvl w:val="1"/>
          <w:numId w:val="142"/>
        </w:numPr>
        <w:tabs>
          <w:tab w:val="left" w:pos="1872"/>
          <w:tab w:val="left" w:pos="1873"/>
        </w:tabs>
        <w:ind w:hanging="722"/>
        <w:rPr>
          <w:sz w:val="23"/>
        </w:rPr>
      </w:pPr>
      <w:r>
        <w:rPr>
          <w:w w:val="105"/>
          <w:sz w:val="23"/>
        </w:rPr>
        <w:t>Express Video Telephone &amp; Video</w:t>
      </w:r>
      <w:r>
        <w:rPr>
          <w:spacing w:val="-12"/>
          <w:w w:val="105"/>
          <w:sz w:val="23"/>
        </w:rPr>
        <w:t xml:space="preserve"> </w:t>
      </w:r>
      <w:r>
        <w:rPr>
          <w:w w:val="105"/>
          <w:sz w:val="23"/>
        </w:rPr>
        <w:t>conferencing.</w:t>
      </w:r>
    </w:p>
    <w:p w:rsidR="00B141CF" w:rsidRDefault="009F45E6">
      <w:pPr>
        <w:pStyle w:val="ListParagraph"/>
        <w:numPr>
          <w:ilvl w:val="1"/>
          <w:numId w:val="142"/>
        </w:numPr>
        <w:tabs>
          <w:tab w:val="left" w:pos="1872"/>
          <w:tab w:val="left" w:pos="1873"/>
        </w:tabs>
        <w:spacing w:before="17"/>
        <w:ind w:hanging="722"/>
        <w:rPr>
          <w:sz w:val="23"/>
        </w:rPr>
      </w:pPr>
      <w:r>
        <w:rPr>
          <w:w w:val="105"/>
          <w:sz w:val="23"/>
        </w:rPr>
        <w:t>Discuss merits and Demerits of Fiber Optic</w:t>
      </w:r>
      <w:r>
        <w:rPr>
          <w:spacing w:val="-15"/>
          <w:w w:val="105"/>
          <w:sz w:val="23"/>
        </w:rPr>
        <w:t xml:space="preserve"> </w:t>
      </w:r>
      <w:r>
        <w:rPr>
          <w:w w:val="105"/>
          <w:sz w:val="23"/>
        </w:rPr>
        <w:t>Communication.</w:t>
      </w:r>
    </w:p>
    <w:p w:rsidR="00B141CF" w:rsidRDefault="009F45E6">
      <w:pPr>
        <w:pStyle w:val="ListParagraph"/>
        <w:numPr>
          <w:ilvl w:val="1"/>
          <w:numId w:val="142"/>
        </w:numPr>
        <w:tabs>
          <w:tab w:val="left" w:pos="1872"/>
          <w:tab w:val="left" w:pos="1873"/>
        </w:tabs>
        <w:ind w:hanging="722"/>
        <w:rPr>
          <w:sz w:val="23"/>
        </w:rPr>
      </w:pPr>
      <w:r>
        <w:rPr>
          <w:w w:val="105"/>
          <w:sz w:val="23"/>
        </w:rPr>
        <w:t>Discuss Optical Transmitting and Receiving</w:t>
      </w:r>
      <w:r>
        <w:rPr>
          <w:spacing w:val="-11"/>
          <w:w w:val="105"/>
          <w:sz w:val="23"/>
        </w:rPr>
        <w:t xml:space="preserve"> </w:t>
      </w:r>
      <w:r>
        <w:rPr>
          <w:w w:val="105"/>
          <w:sz w:val="23"/>
        </w:rPr>
        <w:t>Devices</w:t>
      </w:r>
    </w:p>
    <w:p w:rsidR="00B141CF" w:rsidRDefault="009F45E6">
      <w:pPr>
        <w:pStyle w:val="ListParagraph"/>
        <w:numPr>
          <w:ilvl w:val="1"/>
          <w:numId w:val="142"/>
        </w:numPr>
        <w:tabs>
          <w:tab w:val="left" w:pos="1872"/>
          <w:tab w:val="left" w:pos="1873"/>
        </w:tabs>
        <w:ind w:hanging="722"/>
        <w:rPr>
          <w:sz w:val="23"/>
        </w:rPr>
      </w:pPr>
      <w:r>
        <w:rPr>
          <w:w w:val="105"/>
          <w:sz w:val="23"/>
        </w:rPr>
        <w:t>Describe Propagation</w:t>
      </w:r>
      <w:r>
        <w:rPr>
          <w:spacing w:val="2"/>
          <w:w w:val="105"/>
          <w:sz w:val="23"/>
        </w:rPr>
        <w:t xml:space="preserve"> </w:t>
      </w:r>
      <w:r>
        <w:rPr>
          <w:w w:val="105"/>
          <w:sz w:val="23"/>
        </w:rPr>
        <w:t>Mode</w:t>
      </w:r>
    </w:p>
    <w:p w:rsidR="00B141CF" w:rsidRDefault="00B141CF">
      <w:pPr>
        <w:pStyle w:val="BodyText"/>
        <w:spacing w:before="3"/>
        <w:ind w:left="0" w:firstLine="0"/>
        <w:rPr>
          <w:sz w:val="25"/>
        </w:rPr>
      </w:pPr>
    </w:p>
    <w:p w:rsidR="00B141CF" w:rsidRDefault="009F45E6">
      <w:pPr>
        <w:pStyle w:val="Heading1"/>
        <w:numPr>
          <w:ilvl w:val="0"/>
          <w:numId w:val="142"/>
        </w:numPr>
        <w:tabs>
          <w:tab w:val="left" w:pos="1151"/>
          <w:tab w:val="left" w:pos="1152"/>
        </w:tabs>
      </w:pPr>
      <w:r>
        <w:rPr>
          <w:w w:val="105"/>
        </w:rPr>
        <w:t>Understand Satellites</w:t>
      </w:r>
      <w:r>
        <w:rPr>
          <w:spacing w:val="-10"/>
          <w:w w:val="105"/>
        </w:rPr>
        <w:t xml:space="preserve"> </w:t>
      </w:r>
      <w:r>
        <w:rPr>
          <w:w w:val="105"/>
        </w:rPr>
        <w:t>Communication.</w:t>
      </w:r>
    </w:p>
    <w:p w:rsidR="00B141CF" w:rsidRDefault="009F45E6">
      <w:pPr>
        <w:pStyle w:val="ListParagraph"/>
        <w:numPr>
          <w:ilvl w:val="1"/>
          <w:numId w:val="142"/>
        </w:numPr>
        <w:tabs>
          <w:tab w:val="left" w:pos="1872"/>
          <w:tab w:val="left" w:pos="1873"/>
        </w:tabs>
        <w:ind w:hanging="722"/>
        <w:rPr>
          <w:sz w:val="23"/>
        </w:rPr>
      </w:pPr>
      <w:r>
        <w:rPr>
          <w:w w:val="105"/>
          <w:sz w:val="23"/>
        </w:rPr>
        <w:t>Draw the block diagram of satellite communication</w:t>
      </w:r>
      <w:r>
        <w:rPr>
          <w:spacing w:val="-7"/>
          <w:w w:val="105"/>
          <w:sz w:val="23"/>
        </w:rPr>
        <w:t xml:space="preserve"> </w:t>
      </w:r>
      <w:r>
        <w:rPr>
          <w:w w:val="105"/>
          <w:sz w:val="23"/>
        </w:rPr>
        <w:t>system.</w:t>
      </w:r>
    </w:p>
    <w:p w:rsidR="00B141CF" w:rsidRDefault="009F45E6">
      <w:pPr>
        <w:pStyle w:val="ListParagraph"/>
        <w:numPr>
          <w:ilvl w:val="1"/>
          <w:numId w:val="142"/>
        </w:numPr>
        <w:tabs>
          <w:tab w:val="left" w:pos="1872"/>
          <w:tab w:val="left" w:pos="1873"/>
        </w:tabs>
        <w:spacing w:before="16"/>
        <w:ind w:hanging="722"/>
        <w:rPr>
          <w:sz w:val="23"/>
        </w:rPr>
      </w:pPr>
      <w:r>
        <w:rPr>
          <w:w w:val="105"/>
          <w:sz w:val="23"/>
        </w:rPr>
        <w:t>Discuss Earth</w:t>
      </w:r>
      <w:r>
        <w:rPr>
          <w:spacing w:val="-1"/>
          <w:w w:val="105"/>
          <w:sz w:val="23"/>
        </w:rPr>
        <w:t xml:space="preserve"> </w:t>
      </w:r>
      <w:r>
        <w:rPr>
          <w:w w:val="105"/>
          <w:sz w:val="23"/>
        </w:rPr>
        <w:t>Station.</w:t>
      </w:r>
    </w:p>
    <w:p w:rsidR="00B141CF" w:rsidRDefault="009F45E6">
      <w:pPr>
        <w:pStyle w:val="ListParagraph"/>
        <w:numPr>
          <w:ilvl w:val="1"/>
          <w:numId w:val="142"/>
        </w:numPr>
        <w:tabs>
          <w:tab w:val="left" w:pos="1872"/>
          <w:tab w:val="left" w:pos="1873"/>
        </w:tabs>
        <w:ind w:hanging="722"/>
        <w:rPr>
          <w:sz w:val="23"/>
        </w:rPr>
      </w:pPr>
      <w:r>
        <w:rPr>
          <w:w w:val="105"/>
          <w:sz w:val="23"/>
        </w:rPr>
        <w:t>Discuss Geo stationary</w:t>
      </w:r>
      <w:r>
        <w:rPr>
          <w:spacing w:val="-7"/>
          <w:w w:val="105"/>
          <w:sz w:val="23"/>
        </w:rPr>
        <w:t xml:space="preserve"> </w:t>
      </w:r>
      <w:r>
        <w:rPr>
          <w:w w:val="105"/>
          <w:sz w:val="23"/>
        </w:rPr>
        <w:t>satellites.</w:t>
      </w:r>
    </w:p>
    <w:p w:rsidR="00B141CF" w:rsidRDefault="009F45E6">
      <w:pPr>
        <w:pStyle w:val="ListParagraph"/>
        <w:numPr>
          <w:ilvl w:val="1"/>
          <w:numId w:val="142"/>
        </w:numPr>
        <w:tabs>
          <w:tab w:val="left" w:pos="1872"/>
          <w:tab w:val="left" w:pos="1873"/>
        </w:tabs>
        <w:spacing w:before="17"/>
        <w:ind w:hanging="722"/>
        <w:rPr>
          <w:sz w:val="23"/>
        </w:rPr>
      </w:pPr>
      <w:r>
        <w:rPr>
          <w:w w:val="105"/>
          <w:sz w:val="23"/>
        </w:rPr>
        <w:t>Discuss Telephone link via</w:t>
      </w:r>
      <w:r>
        <w:rPr>
          <w:spacing w:val="-2"/>
          <w:w w:val="105"/>
          <w:sz w:val="23"/>
        </w:rPr>
        <w:t xml:space="preserve"> </w:t>
      </w:r>
      <w:r>
        <w:rPr>
          <w:w w:val="105"/>
          <w:sz w:val="23"/>
        </w:rPr>
        <w:t>satellite.</w:t>
      </w:r>
    </w:p>
    <w:p w:rsidR="00B141CF" w:rsidRDefault="009F45E6">
      <w:pPr>
        <w:pStyle w:val="ListParagraph"/>
        <w:numPr>
          <w:ilvl w:val="1"/>
          <w:numId w:val="142"/>
        </w:numPr>
        <w:tabs>
          <w:tab w:val="left" w:pos="1872"/>
          <w:tab w:val="left" w:pos="1873"/>
        </w:tabs>
        <w:ind w:hanging="722"/>
        <w:rPr>
          <w:sz w:val="23"/>
        </w:rPr>
      </w:pPr>
      <w:r>
        <w:rPr>
          <w:w w:val="105"/>
          <w:sz w:val="23"/>
        </w:rPr>
        <w:t>Describe Television Link via satellite.</w:t>
      </w:r>
    </w:p>
    <w:p w:rsidR="00B141CF" w:rsidRDefault="009F45E6">
      <w:pPr>
        <w:pStyle w:val="ListParagraph"/>
        <w:numPr>
          <w:ilvl w:val="1"/>
          <w:numId w:val="142"/>
        </w:numPr>
        <w:tabs>
          <w:tab w:val="left" w:pos="1872"/>
          <w:tab w:val="left" w:pos="1873"/>
        </w:tabs>
        <w:ind w:hanging="722"/>
        <w:rPr>
          <w:sz w:val="23"/>
        </w:rPr>
      </w:pPr>
      <w:r>
        <w:rPr>
          <w:w w:val="105"/>
          <w:sz w:val="23"/>
        </w:rPr>
        <w:t>Discuss merits and demerits of satellite</w:t>
      </w:r>
      <w:r>
        <w:rPr>
          <w:spacing w:val="-11"/>
          <w:w w:val="105"/>
          <w:sz w:val="23"/>
        </w:rPr>
        <w:t xml:space="preserve"> </w:t>
      </w:r>
      <w:r>
        <w:rPr>
          <w:w w:val="105"/>
          <w:sz w:val="23"/>
        </w:rPr>
        <w:t>communication.</w:t>
      </w:r>
    </w:p>
    <w:p w:rsidR="00B141CF" w:rsidRDefault="00B141CF">
      <w:pPr>
        <w:rPr>
          <w:sz w:val="23"/>
        </w:rPr>
        <w:sectPr w:rsidR="00B141CF">
          <w:pgSz w:w="12240" w:h="16340"/>
          <w:pgMar w:top="1240" w:right="640" w:bottom="1480" w:left="1240" w:header="0" w:footer="1294" w:gutter="0"/>
          <w:cols w:space="720"/>
        </w:sectPr>
      </w:pPr>
    </w:p>
    <w:p w:rsidR="00B141CF" w:rsidRDefault="009F45E6">
      <w:pPr>
        <w:pStyle w:val="Heading1"/>
        <w:tabs>
          <w:tab w:val="left" w:pos="1872"/>
        </w:tabs>
        <w:spacing w:before="78" w:line="496" w:lineRule="auto"/>
        <w:ind w:left="431" w:right="5959" w:firstLine="0"/>
      </w:pPr>
      <w:r>
        <w:rPr>
          <w:w w:val="105"/>
        </w:rPr>
        <w:lastRenderedPageBreak/>
        <w:t>ELTR.</w:t>
      </w:r>
      <w:r>
        <w:rPr>
          <w:spacing w:val="-8"/>
          <w:w w:val="105"/>
        </w:rPr>
        <w:t xml:space="preserve"> </w:t>
      </w:r>
      <w:r>
        <w:rPr>
          <w:w w:val="105"/>
        </w:rPr>
        <w:t>253</w:t>
      </w:r>
      <w:r>
        <w:rPr>
          <w:w w:val="105"/>
        </w:rPr>
        <w:tab/>
        <w:t>Communication</w:t>
      </w:r>
      <w:r>
        <w:rPr>
          <w:spacing w:val="-32"/>
          <w:w w:val="105"/>
        </w:rPr>
        <w:t xml:space="preserve"> </w:t>
      </w:r>
      <w:r>
        <w:rPr>
          <w:w w:val="105"/>
        </w:rPr>
        <w:t xml:space="preserve">Systems LIST </w:t>
      </w:r>
      <w:r>
        <w:rPr>
          <w:spacing w:val="4"/>
          <w:w w:val="105"/>
        </w:rPr>
        <w:t>OF</w:t>
      </w:r>
      <w:r>
        <w:rPr>
          <w:spacing w:val="-10"/>
          <w:w w:val="105"/>
        </w:rPr>
        <w:t xml:space="preserve"> </w:t>
      </w:r>
      <w:r>
        <w:rPr>
          <w:w w:val="105"/>
        </w:rPr>
        <w:t>PRACTICALS</w:t>
      </w:r>
    </w:p>
    <w:p w:rsidR="00B141CF" w:rsidRDefault="009F45E6">
      <w:pPr>
        <w:pStyle w:val="ListParagraph"/>
        <w:numPr>
          <w:ilvl w:val="2"/>
          <w:numId w:val="142"/>
        </w:numPr>
        <w:tabs>
          <w:tab w:val="left" w:pos="2233"/>
        </w:tabs>
        <w:spacing w:before="0" w:line="257" w:lineRule="exact"/>
        <w:ind w:hanging="361"/>
        <w:rPr>
          <w:sz w:val="23"/>
        </w:rPr>
      </w:pPr>
      <w:r>
        <w:rPr>
          <w:w w:val="105"/>
          <w:sz w:val="23"/>
        </w:rPr>
        <w:t>Assembly a simple A.M. radio</w:t>
      </w:r>
      <w:r>
        <w:rPr>
          <w:spacing w:val="23"/>
          <w:w w:val="105"/>
          <w:sz w:val="23"/>
        </w:rPr>
        <w:t xml:space="preserve"> </w:t>
      </w:r>
      <w:r>
        <w:rPr>
          <w:spacing w:val="-3"/>
          <w:w w:val="105"/>
          <w:sz w:val="23"/>
        </w:rPr>
        <w:t>receiver.</w:t>
      </w:r>
    </w:p>
    <w:p w:rsidR="00B141CF" w:rsidRDefault="009F45E6">
      <w:pPr>
        <w:pStyle w:val="ListParagraph"/>
        <w:numPr>
          <w:ilvl w:val="2"/>
          <w:numId w:val="142"/>
        </w:numPr>
        <w:tabs>
          <w:tab w:val="left" w:pos="2233"/>
        </w:tabs>
        <w:spacing w:before="17"/>
        <w:ind w:hanging="361"/>
        <w:rPr>
          <w:sz w:val="23"/>
        </w:rPr>
      </w:pPr>
      <w:r>
        <w:rPr>
          <w:w w:val="105"/>
          <w:sz w:val="23"/>
        </w:rPr>
        <w:t>Align the assembled A.M radio</w:t>
      </w:r>
      <w:r>
        <w:rPr>
          <w:spacing w:val="17"/>
          <w:w w:val="105"/>
          <w:sz w:val="23"/>
        </w:rPr>
        <w:t xml:space="preserve"> </w:t>
      </w:r>
      <w:r>
        <w:rPr>
          <w:w w:val="105"/>
          <w:sz w:val="23"/>
        </w:rPr>
        <w:t>receiver.</w:t>
      </w:r>
    </w:p>
    <w:p w:rsidR="00B141CF" w:rsidRDefault="009F45E6">
      <w:pPr>
        <w:pStyle w:val="ListParagraph"/>
        <w:numPr>
          <w:ilvl w:val="2"/>
          <w:numId w:val="142"/>
        </w:numPr>
        <w:tabs>
          <w:tab w:val="left" w:pos="2233"/>
        </w:tabs>
        <w:ind w:hanging="361"/>
        <w:rPr>
          <w:sz w:val="23"/>
        </w:rPr>
      </w:pPr>
      <w:r>
        <w:rPr>
          <w:w w:val="105"/>
          <w:sz w:val="23"/>
        </w:rPr>
        <w:t>Assemble a F.M radio</w:t>
      </w:r>
      <w:r>
        <w:rPr>
          <w:spacing w:val="35"/>
          <w:w w:val="105"/>
          <w:sz w:val="23"/>
        </w:rPr>
        <w:t xml:space="preserve"> </w:t>
      </w:r>
      <w:r>
        <w:rPr>
          <w:w w:val="105"/>
          <w:sz w:val="23"/>
        </w:rPr>
        <w:t>receiver.</w:t>
      </w:r>
    </w:p>
    <w:p w:rsidR="00B141CF" w:rsidRDefault="009F45E6">
      <w:pPr>
        <w:pStyle w:val="ListParagraph"/>
        <w:numPr>
          <w:ilvl w:val="2"/>
          <w:numId w:val="142"/>
        </w:numPr>
        <w:tabs>
          <w:tab w:val="left" w:pos="2233"/>
        </w:tabs>
        <w:spacing w:before="16"/>
        <w:ind w:hanging="361"/>
        <w:rPr>
          <w:sz w:val="23"/>
        </w:rPr>
      </w:pPr>
      <w:r>
        <w:rPr>
          <w:w w:val="105"/>
          <w:sz w:val="23"/>
        </w:rPr>
        <w:t>Align the assembled F.M radio</w:t>
      </w:r>
      <w:r>
        <w:rPr>
          <w:spacing w:val="29"/>
          <w:w w:val="105"/>
          <w:sz w:val="23"/>
        </w:rPr>
        <w:t xml:space="preserve"> </w:t>
      </w:r>
      <w:r>
        <w:rPr>
          <w:w w:val="105"/>
          <w:sz w:val="23"/>
        </w:rPr>
        <w:t>receiver.</w:t>
      </w:r>
    </w:p>
    <w:p w:rsidR="00B141CF" w:rsidRDefault="009F45E6">
      <w:pPr>
        <w:pStyle w:val="ListParagraph"/>
        <w:numPr>
          <w:ilvl w:val="2"/>
          <w:numId w:val="142"/>
        </w:numPr>
        <w:tabs>
          <w:tab w:val="left" w:pos="2233"/>
        </w:tabs>
        <w:ind w:hanging="361"/>
        <w:rPr>
          <w:sz w:val="23"/>
        </w:rPr>
      </w:pPr>
      <w:r>
        <w:rPr>
          <w:w w:val="105"/>
          <w:sz w:val="23"/>
        </w:rPr>
        <w:t>Generation of AM double side band</w:t>
      </w:r>
      <w:r>
        <w:rPr>
          <w:spacing w:val="-8"/>
          <w:w w:val="105"/>
          <w:sz w:val="23"/>
        </w:rPr>
        <w:t xml:space="preserve"> </w:t>
      </w:r>
      <w:r>
        <w:rPr>
          <w:w w:val="105"/>
          <w:sz w:val="23"/>
        </w:rPr>
        <w:t>waveforms</w:t>
      </w:r>
    </w:p>
    <w:p w:rsidR="00B141CF" w:rsidRDefault="009F45E6">
      <w:pPr>
        <w:pStyle w:val="ListParagraph"/>
        <w:numPr>
          <w:ilvl w:val="2"/>
          <w:numId w:val="142"/>
        </w:numPr>
        <w:tabs>
          <w:tab w:val="left" w:pos="2233"/>
        </w:tabs>
        <w:spacing w:before="10"/>
        <w:ind w:hanging="361"/>
        <w:rPr>
          <w:sz w:val="23"/>
        </w:rPr>
      </w:pPr>
      <w:r>
        <w:rPr>
          <w:w w:val="105"/>
          <w:sz w:val="23"/>
        </w:rPr>
        <w:t>Calculate the bandwidth and modulation index of the A.M.</w:t>
      </w:r>
      <w:r>
        <w:rPr>
          <w:spacing w:val="-15"/>
          <w:w w:val="105"/>
          <w:sz w:val="23"/>
        </w:rPr>
        <w:t xml:space="preserve"> </w:t>
      </w:r>
      <w:r>
        <w:rPr>
          <w:w w:val="105"/>
          <w:sz w:val="23"/>
        </w:rPr>
        <w:t>wave</w:t>
      </w:r>
    </w:p>
    <w:p w:rsidR="00B141CF" w:rsidRDefault="009F45E6">
      <w:pPr>
        <w:pStyle w:val="ListParagraph"/>
        <w:numPr>
          <w:ilvl w:val="2"/>
          <w:numId w:val="142"/>
        </w:numPr>
        <w:tabs>
          <w:tab w:val="left" w:pos="2233"/>
        </w:tabs>
        <w:spacing w:before="17"/>
        <w:ind w:hanging="361"/>
        <w:rPr>
          <w:sz w:val="23"/>
        </w:rPr>
      </w:pPr>
      <w:r>
        <w:rPr>
          <w:w w:val="105"/>
          <w:sz w:val="23"/>
        </w:rPr>
        <w:t>Construct a transistorized class c amplitude</w:t>
      </w:r>
      <w:r>
        <w:rPr>
          <w:spacing w:val="-8"/>
          <w:w w:val="105"/>
          <w:sz w:val="23"/>
        </w:rPr>
        <w:t xml:space="preserve"> </w:t>
      </w:r>
      <w:r>
        <w:rPr>
          <w:w w:val="105"/>
          <w:sz w:val="23"/>
        </w:rPr>
        <w:t>modulator</w:t>
      </w:r>
    </w:p>
    <w:p w:rsidR="00B141CF" w:rsidRDefault="009F45E6">
      <w:pPr>
        <w:pStyle w:val="ListParagraph"/>
        <w:numPr>
          <w:ilvl w:val="2"/>
          <w:numId w:val="142"/>
        </w:numPr>
        <w:tabs>
          <w:tab w:val="left" w:pos="2233"/>
        </w:tabs>
        <w:ind w:hanging="361"/>
        <w:rPr>
          <w:sz w:val="23"/>
        </w:rPr>
      </w:pPr>
      <w:r>
        <w:rPr>
          <w:w w:val="105"/>
          <w:sz w:val="23"/>
        </w:rPr>
        <w:t>Measure signal to noise ratio in A.M.</w:t>
      </w:r>
      <w:r>
        <w:rPr>
          <w:spacing w:val="-9"/>
          <w:w w:val="105"/>
          <w:sz w:val="23"/>
        </w:rPr>
        <w:t xml:space="preserve"> </w:t>
      </w:r>
      <w:r>
        <w:rPr>
          <w:w w:val="105"/>
          <w:sz w:val="23"/>
        </w:rPr>
        <w:t>signal.</w:t>
      </w:r>
    </w:p>
    <w:p w:rsidR="00B141CF" w:rsidRDefault="009F45E6">
      <w:pPr>
        <w:pStyle w:val="ListParagraph"/>
        <w:numPr>
          <w:ilvl w:val="2"/>
          <w:numId w:val="142"/>
        </w:numPr>
        <w:tabs>
          <w:tab w:val="left" w:pos="2233"/>
        </w:tabs>
        <w:ind w:hanging="361"/>
        <w:rPr>
          <w:sz w:val="23"/>
        </w:rPr>
      </w:pPr>
      <w:r>
        <w:rPr>
          <w:w w:val="105"/>
          <w:sz w:val="23"/>
        </w:rPr>
        <w:t>Generation of single sideband A.M.</w:t>
      </w:r>
      <w:r>
        <w:rPr>
          <w:spacing w:val="-5"/>
          <w:w w:val="105"/>
          <w:sz w:val="23"/>
        </w:rPr>
        <w:t xml:space="preserve"> </w:t>
      </w:r>
      <w:r>
        <w:rPr>
          <w:w w:val="105"/>
          <w:sz w:val="23"/>
        </w:rPr>
        <w:t>signal.</w:t>
      </w:r>
    </w:p>
    <w:p w:rsidR="00B141CF" w:rsidRDefault="009F45E6">
      <w:pPr>
        <w:pStyle w:val="ListParagraph"/>
        <w:numPr>
          <w:ilvl w:val="2"/>
          <w:numId w:val="142"/>
        </w:numPr>
        <w:tabs>
          <w:tab w:val="left" w:pos="2233"/>
        </w:tabs>
        <w:spacing w:before="16"/>
        <w:ind w:hanging="361"/>
        <w:rPr>
          <w:sz w:val="23"/>
        </w:rPr>
      </w:pPr>
      <w:r>
        <w:rPr>
          <w:w w:val="105"/>
          <w:sz w:val="23"/>
        </w:rPr>
        <w:t>Assemble a simple A.M. transmitter and observe on C.R.O.</w:t>
      </w:r>
    </w:p>
    <w:p w:rsidR="00B141CF" w:rsidRDefault="009F45E6">
      <w:pPr>
        <w:pStyle w:val="ListParagraph"/>
        <w:numPr>
          <w:ilvl w:val="2"/>
          <w:numId w:val="142"/>
        </w:numPr>
        <w:tabs>
          <w:tab w:val="left" w:pos="2233"/>
        </w:tabs>
        <w:spacing w:before="10"/>
        <w:ind w:hanging="361"/>
        <w:rPr>
          <w:sz w:val="23"/>
        </w:rPr>
      </w:pPr>
      <w:r>
        <w:rPr>
          <w:w w:val="105"/>
          <w:sz w:val="23"/>
        </w:rPr>
        <w:t>Construct a reactance modulator using</w:t>
      </w:r>
      <w:r>
        <w:rPr>
          <w:spacing w:val="-13"/>
          <w:w w:val="105"/>
          <w:sz w:val="23"/>
        </w:rPr>
        <w:t xml:space="preserve"> </w:t>
      </w:r>
      <w:r>
        <w:rPr>
          <w:w w:val="105"/>
          <w:sz w:val="23"/>
        </w:rPr>
        <w:t>transistor.</w:t>
      </w:r>
    </w:p>
    <w:p w:rsidR="00B141CF" w:rsidRDefault="009F45E6">
      <w:pPr>
        <w:pStyle w:val="ListParagraph"/>
        <w:numPr>
          <w:ilvl w:val="2"/>
          <w:numId w:val="142"/>
        </w:numPr>
        <w:tabs>
          <w:tab w:val="left" w:pos="2233"/>
        </w:tabs>
        <w:ind w:hanging="361"/>
        <w:rPr>
          <w:sz w:val="23"/>
        </w:rPr>
      </w:pPr>
      <w:r>
        <w:rPr>
          <w:w w:val="105"/>
          <w:sz w:val="23"/>
        </w:rPr>
        <w:t>Construct FM Modulator using varactor</w:t>
      </w:r>
      <w:r>
        <w:rPr>
          <w:spacing w:val="51"/>
          <w:w w:val="105"/>
          <w:sz w:val="23"/>
        </w:rPr>
        <w:t xml:space="preserve"> </w:t>
      </w:r>
      <w:r>
        <w:rPr>
          <w:w w:val="105"/>
          <w:sz w:val="23"/>
        </w:rPr>
        <w:t>diode</w:t>
      </w:r>
    </w:p>
    <w:p w:rsidR="00B141CF" w:rsidRDefault="009F45E6">
      <w:pPr>
        <w:pStyle w:val="ListParagraph"/>
        <w:numPr>
          <w:ilvl w:val="2"/>
          <w:numId w:val="142"/>
        </w:numPr>
        <w:tabs>
          <w:tab w:val="left" w:pos="2233"/>
        </w:tabs>
        <w:spacing w:before="16"/>
        <w:ind w:hanging="361"/>
        <w:rPr>
          <w:sz w:val="23"/>
        </w:rPr>
      </w:pPr>
      <w:r>
        <w:rPr>
          <w:w w:val="105"/>
          <w:sz w:val="23"/>
        </w:rPr>
        <w:t>Measure the frequency swing and deviation of a FM</w:t>
      </w:r>
      <w:r>
        <w:rPr>
          <w:spacing w:val="-19"/>
          <w:w w:val="105"/>
          <w:sz w:val="23"/>
        </w:rPr>
        <w:t xml:space="preserve"> </w:t>
      </w:r>
      <w:r>
        <w:rPr>
          <w:w w:val="105"/>
          <w:sz w:val="23"/>
        </w:rPr>
        <w:t>signal</w:t>
      </w:r>
    </w:p>
    <w:p w:rsidR="00B141CF" w:rsidRDefault="009F45E6">
      <w:pPr>
        <w:pStyle w:val="ListParagraph"/>
        <w:numPr>
          <w:ilvl w:val="2"/>
          <w:numId w:val="142"/>
        </w:numPr>
        <w:tabs>
          <w:tab w:val="left" w:pos="2233"/>
        </w:tabs>
        <w:spacing w:before="10"/>
        <w:ind w:hanging="361"/>
        <w:rPr>
          <w:sz w:val="23"/>
        </w:rPr>
      </w:pPr>
      <w:r>
        <w:rPr>
          <w:w w:val="105"/>
          <w:sz w:val="23"/>
        </w:rPr>
        <w:t>Demonstrate a frequency modulated wave on</w:t>
      </w:r>
      <w:r>
        <w:rPr>
          <w:spacing w:val="-7"/>
          <w:w w:val="105"/>
          <w:sz w:val="23"/>
        </w:rPr>
        <w:t xml:space="preserve"> </w:t>
      </w:r>
      <w:r>
        <w:rPr>
          <w:w w:val="105"/>
          <w:sz w:val="23"/>
        </w:rPr>
        <w:t>C.R.O.</w:t>
      </w:r>
    </w:p>
    <w:p w:rsidR="00B141CF" w:rsidRDefault="009F45E6">
      <w:pPr>
        <w:pStyle w:val="ListParagraph"/>
        <w:numPr>
          <w:ilvl w:val="2"/>
          <w:numId w:val="142"/>
        </w:numPr>
        <w:tabs>
          <w:tab w:val="left" w:pos="2233"/>
        </w:tabs>
        <w:ind w:hanging="361"/>
        <w:rPr>
          <w:sz w:val="23"/>
        </w:rPr>
      </w:pPr>
      <w:r>
        <w:rPr>
          <w:w w:val="105"/>
          <w:sz w:val="23"/>
        </w:rPr>
        <w:t>Demonstrate the performance of FM Transmitter using</w:t>
      </w:r>
      <w:r>
        <w:rPr>
          <w:spacing w:val="-21"/>
          <w:w w:val="105"/>
          <w:sz w:val="23"/>
        </w:rPr>
        <w:t xml:space="preserve"> </w:t>
      </w:r>
      <w:r>
        <w:rPr>
          <w:w w:val="105"/>
          <w:sz w:val="23"/>
        </w:rPr>
        <w:t>C.R.O.</w:t>
      </w:r>
    </w:p>
    <w:p w:rsidR="00B141CF" w:rsidRDefault="009F45E6">
      <w:pPr>
        <w:pStyle w:val="ListParagraph"/>
        <w:numPr>
          <w:ilvl w:val="2"/>
          <w:numId w:val="142"/>
        </w:numPr>
        <w:tabs>
          <w:tab w:val="left" w:pos="2233"/>
        </w:tabs>
        <w:spacing w:before="16"/>
        <w:ind w:hanging="361"/>
        <w:rPr>
          <w:sz w:val="23"/>
        </w:rPr>
      </w:pPr>
      <w:r>
        <w:rPr>
          <w:w w:val="105"/>
          <w:sz w:val="23"/>
        </w:rPr>
        <w:t>Study the automatic frequency control</w:t>
      </w:r>
      <w:r>
        <w:rPr>
          <w:spacing w:val="-16"/>
          <w:w w:val="105"/>
          <w:sz w:val="23"/>
        </w:rPr>
        <w:t xml:space="preserve"> </w:t>
      </w:r>
      <w:r>
        <w:rPr>
          <w:w w:val="105"/>
          <w:sz w:val="23"/>
        </w:rPr>
        <w:t>circuit.</w:t>
      </w:r>
    </w:p>
    <w:p w:rsidR="00B141CF" w:rsidRDefault="009F45E6">
      <w:pPr>
        <w:pStyle w:val="ListParagraph"/>
        <w:numPr>
          <w:ilvl w:val="2"/>
          <w:numId w:val="142"/>
        </w:numPr>
        <w:tabs>
          <w:tab w:val="left" w:pos="2233"/>
        </w:tabs>
        <w:ind w:hanging="361"/>
        <w:rPr>
          <w:sz w:val="23"/>
        </w:rPr>
      </w:pPr>
      <w:r>
        <w:rPr>
          <w:w w:val="105"/>
          <w:sz w:val="23"/>
        </w:rPr>
        <w:t>Study the function of pre-emphasis and</w:t>
      </w:r>
      <w:r>
        <w:rPr>
          <w:spacing w:val="-23"/>
          <w:w w:val="105"/>
          <w:sz w:val="23"/>
        </w:rPr>
        <w:t xml:space="preserve"> </w:t>
      </w:r>
      <w:r>
        <w:rPr>
          <w:w w:val="105"/>
          <w:sz w:val="23"/>
        </w:rPr>
        <w:t>de-emphasis</w:t>
      </w:r>
    </w:p>
    <w:p w:rsidR="00B141CF" w:rsidRDefault="009F45E6">
      <w:pPr>
        <w:pStyle w:val="ListParagraph"/>
        <w:numPr>
          <w:ilvl w:val="2"/>
          <w:numId w:val="142"/>
        </w:numPr>
        <w:tabs>
          <w:tab w:val="left" w:pos="2233"/>
        </w:tabs>
        <w:spacing w:before="10"/>
        <w:ind w:hanging="361"/>
        <w:rPr>
          <w:sz w:val="23"/>
        </w:rPr>
      </w:pPr>
      <w:r>
        <w:rPr>
          <w:w w:val="105"/>
          <w:sz w:val="23"/>
        </w:rPr>
        <w:t>Study the working of phase shift</w:t>
      </w:r>
      <w:r>
        <w:rPr>
          <w:spacing w:val="-19"/>
          <w:w w:val="105"/>
          <w:sz w:val="23"/>
        </w:rPr>
        <w:t xml:space="preserve"> </w:t>
      </w:r>
      <w:r>
        <w:rPr>
          <w:w w:val="105"/>
          <w:sz w:val="23"/>
        </w:rPr>
        <w:t>modulator</w:t>
      </w:r>
    </w:p>
    <w:p w:rsidR="00B141CF" w:rsidRDefault="009F45E6">
      <w:pPr>
        <w:pStyle w:val="ListParagraph"/>
        <w:numPr>
          <w:ilvl w:val="2"/>
          <w:numId w:val="142"/>
        </w:numPr>
        <w:tabs>
          <w:tab w:val="left" w:pos="2233"/>
        </w:tabs>
        <w:spacing w:before="16"/>
        <w:ind w:hanging="361"/>
        <w:rPr>
          <w:sz w:val="23"/>
        </w:rPr>
      </w:pPr>
      <w:r>
        <w:rPr>
          <w:w w:val="105"/>
          <w:sz w:val="23"/>
        </w:rPr>
        <w:t>Assemble a simple FM</w:t>
      </w:r>
      <w:r>
        <w:rPr>
          <w:spacing w:val="1"/>
          <w:w w:val="105"/>
          <w:sz w:val="23"/>
        </w:rPr>
        <w:t xml:space="preserve"> </w:t>
      </w:r>
      <w:r>
        <w:rPr>
          <w:w w:val="105"/>
          <w:sz w:val="23"/>
        </w:rPr>
        <w:t>Transmitter</w:t>
      </w:r>
    </w:p>
    <w:p w:rsidR="00B141CF" w:rsidRDefault="009F45E6">
      <w:pPr>
        <w:pStyle w:val="ListParagraph"/>
        <w:numPr>
          <w:ilvl w:val="2"/>
          <w:numId w:val="142"/>
        </w:numPr>
        <w:tabs>
          <w:tab w:val="left" w:pos="2233"/>
        </w:tabs>
        <w:ind w:hanging="361"/>
        <w:rPr>
          <w:sz w:val="23"/>
        </w:rPr>
      </w:pPr>
      <w:r>
        <w:rPr>
          <w:w w:val="105"/>
          <w:sz w:val="23"/>
        </w:rPr>
        <w:t>Demonstrate the parts of automatic telephone</w:t>
      </w:r>
      <w:r>
        <w:rPr>
          <w:spacing w:val="-6"/>
          <w:w w:val="105"/>
          <w:sz w:val="23"/>
        </w:rPr>
        <w:t xml:space="preserve"> </w:t>
      </w:r>
      <w:r>
        <w:rPr>
          <w:w w:val="105"/>
          <w:sz w:val="23"/>
        </w:rPr>
        <w:t>set.</w:t>
      </w:r>
    </w:p>
    <w:p w:rsidR="00B141CF" w:rsidRDefault="009F45E6">
      <w:pPr>
        <w:pStyle w:val="ListParagraph"/>
        <w:numPr>
          <w:ilvl w:val="2"/>
          <w:numId w:val="142"/>
        </w:numPr>
        <w:tabs>
          <w:tab w:val="left" w:pos="2233"/>
        </w:tabs>
        <w:spacing w:before="10"/>
        <w:ind w:hanging="361"/>
        <w:rPr>
          <w:sz w:val="23"/>
        </w:rPr>
      </w:pPr>
      <w:r>
        <w:rPr>
          <w:w w:val="105"/>
          <w:sz w:val="23"/>
        </w:rPr>
        <w:t>Familiarize with the operation of Telephone Transmitter and</w:t>
      </w:r>
      <w:r>
        <w:rPr>
          <w:spacing w:val="-20"/>
          <w:w w:val="105"/>
          <w:sz w:val="23"/>
        </w:rPr>
        <w:t xml:space="preserve"> </w:t>
      </w:r>
      <w:r>
        <w:rPr>
          <w:w w:val="105"/>
          <w:sz w:val="23"/>
        </w:rPr>
        <w:t>Receiver</w:t>
      </w:r>
    </w:p>
    <w:p w:rsidR="00B141CF" w:rsidRDefault="009F45E6">
      <w:pPr>
        <w:pStyle w:val="ListParagraph"/>
        <w:numPr>
          <w:ilvl w:val="2"/>
          <w:numId w:val="142"/>
        </w:numPr>
        <w:tabs>
          <w:tab w:val="left" w:pos="2233"/>
        </w:tabs>
        <w:spacing w:before="16"/>
        <w:ind w:hanging="361"/>
        <w:rPr>
          <w:sz w:val="23"/>
        </w:rPr>
      </w:pPr>
      <w:r>
        <w:rPr>
          <w:w w:val="105"/>
          <w:sz w:val="23"/>
        </w:rPr>
        <w:t>Demonstrate the parts of Digital Telephone</w:t>
      </w:r>
      <w:r>
        <w:rPr>
          <w:spacing w:val="-10"/>
          <w:w w:val="105"/>
          <w:sz w:val="23"/>
        </w:rPr>
        <w:t xml:space="preserve"> </w:t>
      </w:r>
      <w:r>
        <w:rPr>
          <w:w w:val="105"/>
          <w:sz w:val="23"/>
        </w:rPr>
        <w:t>Set.</w:t>
      </w:r>
    </w:p>
    <w:p w:rsidR="00B141CF" w:rsidRDefault="009F45E6">
      <w:pPr>
        <w:pStyle w:val="ListParagraph"/>
        <w:numPr>
          <w:ilvl w:val="2"/>
          <w:numId w:val="142"/>
        </w:numPr>
        <w:tabs>
          <w:tab w:val="left" w:pos="2233"/>
        </w:tabs>
        <w:ind w:hanging="361"/>
        <w:rPr>
          <w:sz w:val="23"/>
        </w:rPr>
      </w:pPr>
      <w:r>
        <w:rPr>
          <w:w w:val="105"/>
          <w:sz w:val="23"/>
        </w:rPr>
        <w:t>Study the function of rotary and digital</w:t>
      </w:r>
      <w:r>
        <w:rPr>
          <w:spacing w:val="-19"/>
          <w:w w:val="105"/>
          <w:sz w:val="23"/>
        </w:rPr>
        <w:t xml:space="preserve"> </w:t>
      </w:r>
      <w:r>
        <w:rPr>
          <w:w w:val="105"/>
          <w:sz w:val="23"/>
        </w:rPr>
        <w:t>dials.</w:t>
      </w:r>
    </w:p>
    <w:p w:rsidR="00B141CF" w:rsidRDefault="009F45E6">
      <w:pPr>
        <w:pStyle w:val="ListParagraph"/>
        <w:numPr>
          <w:ilvl w:val="2"/>
          <w:numId w:val="142"/>
        </w:numPr>
        <w:tabs>
          <w:tab w:val="left" w:pos="2233"/>
        </w:tabs>
        <w:ind w:hanging="361"/>
        <w:rPr>
          <w:sz w:val="23"/>
        </w:rPr>
      </w:pPr>
      <w:r>
        <w:rPr>
          <w:w w:val="105"/>
          <w:sz w:val="23"/>
        </w:rPr>
        <w:t>Demonstrate the operation of Telephone</w:t>
      </w:r>
      <w:r>
        <w:rPr>
          <w:spacing w:val="-1"/>
          <w:w w:val="105"/>
          <w:sz w:val="23"/>
        </w:rPr>
        <w:t xml:space="preserve"> </w:t>
      </w:r>
      <w:r>
        <w:rPr>
          <w:w w:val="105"/>
          <w:sz w:val="23"/>
        </w:rPr>
        <w:t>Buzzer.</w:t>
      </w:r>
    </w:p>
    <w:p w:rsidR="00B141CF" w:rsidRDefault="009F45E6">
      <w:pPr>
        <w:pStyle w:val="ListParagraph"/>
        <w:numPr>
          <w:ilvl w:val="2"/>
          <w:numId w:val="142"/>
        </w:numPr>
        <w:tabs>
          <w:tab w:val="left" w:pos="2233"/>
        </w:tabs>
        <w:spacing w:before="17"/>
        <w:ind w:hanging="361"/>
        <w:rPr>
          <w:sz w:val="23"/>
        </w:rPr>
      </w:pPr>
      <w:r>
        <w:rPr>
          <w:w w:val="105"/>
          <w:sz w:val="23"/>
        </w:rPr>
        <w:t>Visit of a digital telephone exchange and write a</w:t>
      </w:r>
      <w:r>
        <w:rPr>
          <w:spacing w:val="-23"/>
          <w:w w:val="105"/>
          <w:sz w:val="23"/>
        </w:rPr>
        <w:t xml:space="preserve"> </w:t>
      </w:r>
      <w:r>
        <w:rPr>
          <w:w w:val="105"/>
          <w:sz w:val="23"/>
        </w:rPr>
        <w:t>report.</w:t>
      </w:r>
    </w:p>
    <w:p w:rsidR="00B141CF" w:rsidRDefault="009F45E6">
      <w:pPr>
        <w:pStyle w:val="ListParagraph"/>
        <w:numPr>
          <w:ilvl w:val="2"/>
          <w:numId w:val="142"/>
        </w:numPr>
        <w:tabs>
          <w:tab w:val="left" w:pos="2233"/>
        </w:tabs>
        <w:ind w:hanging="361"/>
        <w:rPr>
          <w:sz w:val="23"/>
        </w:rPr>
      </w:pPr>
      <w:r>
        <w:rPr>
          <w:w w:val="105"/>
          <w:sz w:val="23"/>
        </w:rPr>
        <w:t>Study the operation of the PCM</w:t>
      </w:r>
      <w:r>
        <w:rPr>
          <w:spacing w:val="-16"/>
          <w:w w:val="105"/>
          <w:sz w:val="23"/>
        </w:rPr>
        <w:t xml:space="preserve"> </w:t>
      </w:r>
      <w:r>
        <w:rPr>
          <w:w w:val="105"/>
          <w:sz w:val="23"/>
        </w:rPr>
        <w:t>Transmitter.</w:t>
      </w:r>
    </w:p>
    <w:p w:rsidR="00B141CF" w:rsidRDefault="009F45E6">
      <w:pPr>
        <w:pStyle w:val="ListParagraph"/>
        <w:numPr>
          <w:ilvl w:val="2"/>
          <w:numId w:val="142"/>
        </w:numPr>
        <w:tabs>
          <w:tab w:val="left" w:pos="2233"/>
        </w:tabs>
        <w:spacing w:before="10"/>
        <w:ind w:hanging="361"/>
        <w:rPr>
          <w:sz w:val="23"/>
        </w:rPr>
      </w:pPr>
      <w:r>
        <w:rPr>
          <w:w w:val="105"/>
          <w:sz w:val="23"/>
        </w:rPr>
        <w:t>Study the construction of the optical fiber</w:t>
      </w:r>
      <w:r>
        <w:rPr>
          <w:spacing w:val="-17"/>
          <w:w w:val="105"/>
          <w:sz w:val="23"/>
        </w:rPr>
        <w:t xml:space="preserve"> </w:t>
      </w:r>
      <w:r>
        <w:rPr>
          <w:w w:val="105"/>
          <w:sz w:val="23"/>
        </w:rPr>
        <w:t>cable.</w:t>
      </w:r>
    </w:p>
    <w:p w:rsidR="00B141CF" w:rsidRDefault="009F45E6">
      <w:pPr>
        <w:pStyle w:val="ListParagraph"/>
        <w:numPr>
          <w:ilvl w:val="2"/>
          <w:numId w:val="142"/>
        </w:numPr>
        <w:tabs>
          <w:tab w:val="left" w:pos="2233"/>
        </w:tabs>
        <w:spacing w:before="16"/>
        <w:ind w:hanging="361"/>
        <w:rPr>
          <w:sz w:val="23"/>
        </w:rPr>
      </w:pPr>
      <w:r>
        <w:rPr>
          <w:w w:val="105"/>
          <w:sz w:val="23"/>
        </w:rPr>
        <w:t>Study the transmission &amp; Reception with optical</w:t>
      </w:r>
      <w:r>
        <w:rPr>
          <w:spacing w:val="-11"/>
          <w:w w:val="105"/>
          <w:sz w:val="23"/>
        </w:rPr>
        <w:t xml:space="preserve"> </w:t>
      </w:r>
      <w:r>
        <w:rPr>
          <w:w w:val="105"/>
          <w:sz w:val="23"/>
        </w:rPr>
        <w:t>fiber.</w:t>
      </w:r>
    </w:p>
    <w:p w:rsidR="00B141CF" w:rsidRDefault="009F45E6">
      <w:pPr>
        <w:pStyle w:val="ListParagraph"/>
        <w:numPr>
          <w:ilvl w:val="2"/>
          <w:numId w:val="142"/>
        </w:numPr>
        <w:tabs>
          <w:tab w:val="left" w:pos="2233"/>
        </w:tabs>
        <w:ind w:hanging="361"/>
        <w:rPr>
          <w:sz w:val="23"/>
        </w:rPr>
      </w:pPr>
      <w:r>
        <w:rPr>
          <w:w w:val="105"/>
          <w:sz w:val="23"/>
        </w:rPr>
        <w:t>Study digital signal transmission with optical</w:t>
      </w:r>
      <w:r>
        <w:rPr>
          <w:spacing w:val="-18"/>
          <w:w w:val="105"/>
          <w:sz w:val="23"/>
        </w:rPr>
        <w:t xml:space="preserve"> </w:t>
      </w:r>
      <w:r>
        <w:rPr>
          <w:w w:val="105"/>
          <w:sz w:val="23"/>
        </w:rPr>
        <w:t>fiber.</w:t>
      </w:r>
    </w:p>
    <w:p w:rsidR="00B141CF" w:rsidRDefault="009F45E6">
      <w:pPr>
        <w:pStyle w:val="ListParagraph"/>
        <w:numPr>
          <w:ilvl w:val="2"/>
          <w:numId w:val="142"/>
        </w:numPr>
        <w:tabs>
          <w:tab w:val="left" w:pos="2233"/>
        </w:tabs>
        <w:spacing w:before="10"/>
        <w:ind w:hanging="361"/>
        <w:rPr>
          <w:sz w:val="23"/>
        </w:rPr>
      </w:pPr>
      <w:r>
        <w:rPr>
          <w:w w:val="105"/>
          <w:sz w:val="23"/>
        </w:rPr>
        <w:t>Study the different parts of a FAX machine and observe their</w:t>
      </w:r>
      <w:r>
        <w:rPr>
          <w:spacing w:val="-37"/>
          <w:w w:val="105"/>
          <w:sz w:val="23"/>
        </w:rPr>
        <w:t xml:space="preserve"> </w:t>
      </w:r>
      <w:r>
        <w:rPr>
          <w:w w:val="105"/>
          <w:sz w:val="23"/>
        </w:rPr>
        <w:t>operations</w:t>
      </w:r>
    </w:p>
    <w:p w:rsidR="00B141CF" w:rsidRDefault="009F45E6">
      <w:pPr>
        <w:pStyle w:val="ListParagraph"/>
        <w:numPr>
          <w:ilvl w:val="2"/>
          <w:numId w:val="142"/>
        </w:numPr>
        <w:tabs>
          <w:tab w:val="left" w:pos="2233"/>
        </w:tabs>
        <w:spacing w:before="16"/>
        <w:ind w:hanging="361"/>
        <w:rPr>
          <w:sz w:val="23"/>
        </w:rPr>
      </w:pPr>
      <w:r>
        <w:rPr>
          <w:w w:val="105"/>
          <w:sz w:val="23"/>
        </w:rPr>
        <w:t xml:space="preserve">Visit a internet service </w:t>
      </w:r>
      <w:r>
        <w:rPr>
          <w:spacing w:val="2"/>
          <w:w w:val="105"/>
          <w:sz w:val="23"/>
        </w:rPr>
        <w:t xml:space="preserve">provider </w:t>
      </w:r>
      <w:r>
        <w:rPr>
          <w:w w:val="105"/>
          <w:sz w:val="23"/>
        </w:rPr>
        <w:t>station and write</w:t>
      </w:r>
      <w:r>
        <w:rPr>
          <w:spacing w:val="-23"/>
          <w:w w:val="105"/>
          <w:sz w:val="23"/>
        </w:rPr>
        <w:t xml:space="preserve"> </w:t>
      </w:r>
      <w:r>
        <w:rPr>
          <w:w w:val="105"/>
          <w:sz w:val="23"/>
        </w:rPr>
        <w:t>report.</w:t>
      </w:r>
    </w:p>
    <w:p w:rsidR="00B141CF" w:rsidRDefault="009F45E6">
      <w:pPr>
        <w:pStyle w:val="ListParagraph"/>
        <w:numPr>
          <w:ilvl w:val="2"/>
          <w:numId w:val="142"/>
        </w:numPr>
        <w:tabs>
          <w:tab w:val="left" w:pos="2233"/>
        </w:tabs>
        <w:ind w:hanging="361"/>
        <w:rPr>
          <w:sz w:val="23"/>
        </w:rPr>
      </w:pPr>
      <w:r>
        <w:rPr>
          <w:w w:val="105"/>
          <w:sz w:val="23"/>
        </w:rPr>
        <w:t>Study the cordless Telephone</w:t>
      </w:r>
      <w:r>
        <w:rPr>
          <w:spacing w:val="-8"/>
          <w:w w:val="105"/>
          <w:sz w:val="23"/>
        </w:rPr>
        <w:t xml:space="preserve"> </w:t>
      </w:r>
      <w:r>
        <w:rPr>
          <w:w w:val="105"/>
          <w:sz w:val="23"/>
        </w:rPr>
        <w:t>system.</w:t>
      </w:r>
    </w:p>
    <w:p w:rsidR="00B141CF" w:rsidRDefault="00B141CF">
      <w:pPr>
        <w:rPr>
          <w:sz w:val="23"/>
        </w:rPr>
        <w:sectPr w:rsidR="00B141CF">
          <w:pgSz w:w="12240" w:h="16340"/>
          <w:pgMar w:top="1260" w:right="640" w:bottom="1480" w:left="1240" w:header="0" w:footer="1294" w:gutter="0"/>
          <w:cols w:space="720"/>
        </w:sectPr>
      </w:pPr>
    </w:p>
    <w:p w:rsidR="00B141CF" w:rsidRDefault="009F45E6">
      <w:pPr>
        <w:pStyle w:val="Heading1"/>
        <w:tabs>
          <w:tab w:val="left" w:pos="1872"/>
        </w:tabs>
        <w:spacing w:before="77"/>
        <w:ind w:left="431" w:firstLine="0"/>
      </w:pPr>
      <w:r>
        <w:rPr>
          <w:w w:val="105"/>
        </w:rPr>
        <w:lastRenderedPageBreak/>
        <w:t>El.TR</w:t>
      </w:r>
      <w:r>
        <w:rPr>
          <w:spacing w:val="-13"/>
          <w:w w:val="105"/>
        </w:rPr>
        <w:t xml:space="preserve"> </w:t>
      </w:r>
      <w:r>
        <w:rPr>
          <w:w w:val="105"/>
        </w:rPr>
        <w:t>264</w:t>
      </w:r>
      <w:r>
        <w:rPr>
          <w:w w:val="105"/>
        </w:rPr>
        <w:tab/>
        <w:t>DIGITAL</w:t>
      </w:r>
      <w:r>
        <w:rPr>
          <w:spacing w:val="-11"/>
          <w:w w:val="105"/>
        </w:rPr>
        <w:t xml:space="preserve"> </w:t>
      </w:r>
      <w:r>
        <w:rPr>
          <w:w w:val="105"/>
        </w:rPr>
        <w:t>ELECTRONICS</w:t>
      </w:r>
    </w:p>
    <w:p w:rsidR="00B141CF" w:rsidRDefault="00B141CF">
      <w:pPr>
        <w:pStyle w:val="BodyText"/>
        <w:spacing w:before="0"/>
        <w:ind w:left="0" w:firstLine="0"/>
        <w:rPr>
          <w:b/>
          <w:sz w:val="26"/>
        </w:rPr>
      </w:pPr>
    </w:p>
    <w:p w:rsidR="00B141CF" w:rsidRDefault="00B141CF">
      <w:pPr>
        <w:pStyle w:val="BodyText"/>
        <w:ind w:left="0" w:firstLine="0"/>
        <w:rPr>
          <w:b/>
          <w:sz w:val="21"/>
        </w:rPr>
      </w:pPr>
    </w:p>
    <w:p w:rsidR="00B141CF" w:rsidRDefault="009F45E6">
      <w:pPr>
        <w:spacing w:before="1"/>
        <w:ind w:left="431"/>
        <w:rPr>
          <w:b/>
          <w:sz w:val="23"/>
        </w:rPr>
      </w:pPr>
      <w:r>
        <w:rPr>
          <w:b/>
          <w:w w:val="105"/>
          <w:sz w:val="23"/>
        </w:rPr>
        <w:t>Total contact hours:</w:t>
      </w:r>
    </w:p>
    <w:p w:rsidR="00B141CF" w:rsidRDefault="009F45E6">
      <w:pPr>
        <w:pStyle w:val="BodyText"/>
        <w:tabs>
          <w:tab w:val="left" w:pos="2592"/>
        </w:tabs>
        <w:spacing w:before="16"/>
        <w:ind w:left="1151" w:firstLine="0"/>
      </w:pPr>
      <w:r>
        <w:rPr>
          <w:w w:val="105"/>
        </w:rPr>
        <w:t>Theory:</w:t>
      </w:r>
      <w:r>
        <w:rPr>
          <w:w w:val="105"/>
        </w:rPr>
        <w:tab/>
        <w:t>96</w:t>
      </w:r>
      <w:r>
        <w:rPr>
          <w:spacing w:val="-26"/>
          <w:w w:val="105"/>
        </w:rPr>
        <w:t xml:space="preserve"> </w:t>
      </w:r>
      <w:r>
        <w:rPr>
          <w:w w:val="105"/>
        </w:rPr>
        <w:t>Hours</w:t>
      </w:r>
    </w:p>
    <w:p w:rsidR="00B141CF" w:rsidRDefault="009F45E6">
      <w:pPr>
        <w:pStyle w:val="BodyText"/>
        <w:tabs>
          <w:tab w:val="left" w:pos="2592"/>
        </w:tabs>
        <w:spacing w:before="16"/>
        <w:ind w:left="1151" w:firstLine="0"/>
      </w:pPr>
      <w:r>
        <w:rPr>
          <w:w w:val="105"/>
        </w:rPr>
        <w:t>Practical:</w:t>
      </w:r>
      <w:r>
        <w:rPr>
          <w:w w:val="105"/>
        </w:rPr>
        <w:tab/>
        <w:t>96</w:t>
      </w:r>
      <w:r>
        <w:rPr>
          <w:spacing w:val="-26"/>
          <w:w w:val="105"/>
        </w:rPr>
        <w:t xml:space="preserve"> </w:t>
      </w:r>
      <w:r>
        <w:rPr>
          <w:w w:val="105"/>
        </w:rPr>
        <w:t>Hours</w:t>
      </w:r>
    </w:p>
    <w:p w:rsidR="00B141CF" w:rsidRDefault="00B141CF">
      <w:pPr>
        <w:pStyle w:val="BodyText"/>
        <w:spacing w:before="7"/>
        <w:ind w:left="0" w:firstLine="0"/>
        <w:rPr>
          <w:sz w:val="24"/>
        </w:rPr>
      </w:pPr>
    </w:p>
    <w:p w:rsidR="00B141CF" w:rsidRDefault="009F45E6">
      <w:pPr>
        <w:ind w:left="431"/>
        <w:rPr>
          <w:sz w:val="23"/>
        </w:rPr>
      </w:pPr>
      <w:r>
        <w:rPr>
          <w:b/>
          <w:spacing w:val="-3"/>
          <w:w w:val="105"/>
          <w:sz w:val="23"/>
        </w:rPr>
        <w:t xml:space="preserve">Pre-requisite: </w:t>
      </w:r>
      <w:r>
        <w:rPr>
          <w:spacing w:val="-3"/>
          <w:w w:val="105"/>
          <w:sz w:val="23"/>
        </w:rPr>
        <w:t xml:space="preserve">Electrical </w:t>
      </w:r>
      <w:r>
        <w:rPr>
          <w:w w:val="105"/>
          <w:sz w:val="23"/>
        </w:rPr>
        <w:t xml:space="preserve">Circuits &amp; </w:t>
      </w:r>
      <w:r>
        <w:rPr>
          <w:spacing w:val="-3"/>
          <w:w w:val="105"/>
          <w:sz w:val="23"/>
        </w:rPr>
        <w:t xml:space="preserve">Electronics </w:t>
      </w:r>
      <w:r>
        <w:rPr>
          <w:w w:val="105"/>
          <w:sz w:val="23"/>
        </w:rPr>
        <w:t>Devices</w:t>
      </w:r>
    </w:p>
    <w:p w:rsidR="00B141CF" w:rsidRDefault="009F45E6">
      <w:pPr>
        <w:pStyle w:val="BodyText"/>
        <w:spacing w:before="10"/>
        <w:ind w:left="0" w:firstLine="0"/>
        <w:rPr>
          <w:sz w:val="29"/>
        </w:rPr>
      </w:pPr>
      <w:r>
        <w:br w:type="column"/>
      </w:r>
    </w:p>
    <w:p w:rsidR="00B141CF" w:rsidRDefault="009F45E6">
      <w:pPr>
        <w:pStyle w:val="BodyText"/>
        <w:tabs>
          <w:tab w:val="left" w:pos="1151"/>
          <w:tab w:val="left" w:pos="1872"/>
        </w:tabs>
        <w:spacing w:before="0"/>
        <w:ind w:left="431" w:firstLine="0"/>
      </w:pPr>
      <w:r>
        <w:rPr>
          <w:w w:val="105"/>
        </w:rPr>
        <w:t>T</w:t>
      </w:r>
      <w:r>
        <w:rPr>
          <w:w w:val="105"/>
        </w:rPr>
        <w:tab/>
        <w:t>P</w:t>
      </w:r>
      <w:r>
        <w:rPr>
          <w:w w:val="105"/>
        </w:rPr>
        <w:tab/>
        <w:t>C</w:t>
      </w:r>
    </w:p>
    <w:p w:rsidR="00B141CF" w:rsidRDefault="009F45E6">
      <w:pPr>
        <w:pStyle w:val="BodyText"/>
        <w:tabs>
          <w:tab w:val="left" w:pos="1151"/>
          <w:tab w:val="left" w:pos="1872"/>
        </w:tabs>
        <w:spacing w:before="17"/>
        <w:ind w:left="431" w:firstLine="0"/>
      </w:pPr>
      <w:r>
        <w:rPr>
          <w:w w:val="105"/>
        </w:rPr>
        <w:t>3</w:t>
      </w:r>
      <w:r>
        <w:rPr>
          <w:w w:val="105"/>
        </w:rPr>
        <w:tab/>
        <w:t>3</w:t>
      </w:r>
      <w:r>
        <w:rPr>
          <w:w w:val="105"/>
        </w:rPr>
        <w:tab/>
        <w:t>4</w:t>
      </w:r>
    </w:p>
    <w:p w:rsidR="00B141CF" w:rsidRDefault="00B141CF">
      <w:pPr>
        <w:sectPr w:rsidR="00B141CF">
          <w:pgSz w:w="12240" w:h="16340"/>
          <w:pgMar w:top="980" w:right="640" w:bottom="1480" w:left="1240" w:header="0" w:footer="1294" w:gutter="0"/>
          <w:cols w:num="2" w:space="720" w:equalWidth="0">
            <w:col w:w="5793" w:space="690"/>
            <w:col w:w="3877"/>
          </w:cols>
        </w:sectPr>
      </w:pPr>
    </w:p>
    <w:p w:rsidR="00B141CF" w:rsidRDefault="00B141CF">
      <w:pPr>
        <w:pStyle w:val="BodyText"/>
        <w:ind w:left="0" w:firstLine="0"/>
        <w:rPr>
          <w:sz w:val="16"/>
        </w:rPr>
      </w:pPr>
    </w:p>
    <w:p w:rsidR="00B141CF" w:rsidRDefault="009F45E6">
      <w:pPr>
        <w:pStyle w:val="BodyText"/>
        <w:spacing w:before="97" w:line="249" w:lineRule="auto"/>
        <w:ind w:left="1151" w:right="487"/>
      </w:pPr>
      <w:r>
        <w:rPr>
          <w:b/>
          <w:w w:val="105"/>
        </w:rPr>
        <w:t xml:space="preserve">AIM. </w:t>
      </w:r>
      <w:r>
        <w:rPr>
          <w:w w:val="105"/>
        </w:rPr>
        <w:t xml:space="preserve">Apply the </w:t>
      </w:r>
      <w:r>
        <w:rPr>
          <w:spacing w:val="-3"/>
          <w:w w:val="105"/>
        </w:rPr>
        <w:t xml:space="preserve">principles </w:t>
      </w:r>
      <w:r>
        <w:rPr>
          <w:w w:val="105"/>
        </w:rPr>
        <w:t xml:space="preserve">of </w:t>
      </w:r>
      <w:r>
        <w:rPr>
          <w:spacing w:val="-3"/>
          <w:w w:val="105"/>
        </w:rPr>
        <w:t xml:space="preserve">operation </w:t>
      </w:r>
      <w:r>
        <w:rPr>
          <w:w w:val="105"/>
        </w:rPr>
        <w:t xml:space="preserve">and function of various </w:t>
      </w:r>
      <w:r>
        <w:rPr>
          <w:spacing w:val="-3"/>
          <w:w w:val="105"/>
        </w:rPr>
        <w:t xml:space="preserve">electronic components and </w:t>
      </w:r>
      <w:r>
        <w:rPr>
          <w:w w:val="105"/>
        </w:rPr>
        <w:t xml:space="preserve">devices to practical </w:t>
      </w:r>
      <w:r>
        <w:rPr>
          <w:spacing w:val="-3"/>
          <w:w w:val="105"/>
        </w:rPr>
        <w:t>circuits.</w:t>
      </w:r>
    </w:p>
    <w:p w:rsidR="00B141CF" w:rsidRDefault="00B141CF">
      <w:pPr>
        <w:pStyle w:val="BodyText"/>
        <w:spacing w:before="3"/>
        <w:ind w:left="0" w:firstLine="0"/>
        <w:rPr>
          <w:sz w:val="24"/>
        </w:rPr>
      </w:pPr>
    </w:p>
    <w:p w:rsidR="00B141CF" w:rsidRDefault="009F45E6">
      <w:pPr>
        <w:pStyle w:val="Heading1"/>
        <w:ind w:left="431" w:firstLine="0"/>
      </w:pPr>
      <w:r>
        <w:rPr>
          <w:w w:val="105"/>
        </w:rPr>
        <w:t>SPECIFIC:</w:t>
      </w:r>
    </w:p>
    <w:p w:rsidR="00B141CF" w:rsidRDefault="009F45E6">
      <w:pPr>
        <w:pStyle w:val="ListParagraph"/>
        <w:numPr>
          <w:ilvl w:val="0"/>
          <w:numId w:val="143"/>
        </w:numPr>
        <w:tabs>
          <w:tab w:val="left" w:pos="1872"/>
          <w:tab w:val="left" w:pos="1873"/>
        </w:tabs>
        <w:ind w:hanging="722"/>
        <w:rPr>
          <w:sz w:val="23"/>
        </w:rPr>
      </w:pPr>
      <w:r>
        <w:rPr>
          <w:w w:val="105"/>
          <w:sz w:val="23"/>
        </w:rPr>
        <w:t xml:space="preserve">Identify various logic gates with their </w:t>
      </w:r>
      <w:r>
        <w:rPr>
          <w:spacing w:val="-3"/>
          <w:w w:val="105"/>
          <w:sz w:val="23"/>
        </w:rPr>
        <w:t>operation</w:t>
      </w:r>
      <w:r>
        <w:rPr>
          <w:spacing w:val="-27"/>
          <w:w w:val="105"/>
          <w:sz w:val="23"/>
        </w:rPr>
        <w:t xml:space="preserve"> </w:t>
      </w:r>
      <w:r>
        <w:rPr>
          <w:w w:val="105"/>
          <w:sz w:val="23"/>
        </w:rPr>
        <w:t>and</w:t>
      </w:r>
      <w:r w:rsidR="004878F6">
        <w:rPr>
          <w:w w:val="105"/>
          <w:sz w:val="23"/>
        </w:rPr>
        <w:t xml:space="preserve"> </w:t>
      </w:r>
      <w:r>
        <w:rPr>
          <w:w w:val="105"/>
          <w:sz w:val="23"/>
        </w:rPr>
        <w:t>applications.</w:t>
      </w:r>
    </w:p>
    <w:p w:rsidR="00B141CF" w:rsidRDefault="009F45E6">
      <w:pPr>
        <w:pStyle w:val="ListParagraph"/>
        <w:numPr>
          <w:ilvl w:val="0"/>
          <w:numId w:val="143"/>
        </w:numPr>
        <w:tabs>
          <w:tab w:val="left" w:pos="1872"/>
          <w:tab w:val="left" w:pos="1873"/>
        </w:tabs>
        <w:spacing w:before="17"/>
        <w:ind w:hanging="722"/>
        <w:rPr>
          <w:sz w:val="23"/>
        </w:rPr>
      </w:pPr>
      <w:r>
        <w:rPr>
          <w:w w:val="105"/>
          <w:sz w:val="23"/>
        </w:rPr>
        <w:t xml:space="preserve">Apply </w:t>
      </w:r>
      <w:r>
        <w:rPr>
          <w:spacing w:val="-3"/>
          <w:w w:val="105"/>
          <w:sz w:val="23"/>
        </w:rPr>
        <w:t xml:space="preserve">principles </w:t>
      </w:r>
      <w:r>
        <w:rPr>
          <w:w w:val="105"/>
          <w:sz w:val="23"/>
        </w:rPr>
        <w:t>of Boolean</w:t>
      </w:r>
      <w:r>
        <w:rPr>
          <w:spacing w:val="-30"/>
          <w:w w:val="105"/>
          <w:sz w:val="23"/>
        </w:rPr>
        <w:t xml:space="preserve"> </w:t>
      </w:r>
      <w:r>
        <w:rPr>
          <w:w w:val="105"/>
          <w:sz w:val="23"/>
        </w:rPr>
        <w:t>Algebra.</w:t>
      </w:r>
    </w:p>
    <w:p w:rsidR="00B141CF" w:rsidRDefault="009F45E6">
      <w:pPr>
        <w:pStyle w:val="ListParagraph"/>
        <w:numPr>
          <w:ilvl w:val="0"/>
          <w:numId w:val="143"/>
        </w:numPr>
        <w:tabs>
          <w:tab w:val="left" w:pos="1872"/>
          <w:tab w:val="left" w:pos="1873"/>
        </w:tabs>
        <w:ind w:hanging="722"/>
        <w:rPr>
          <w:sz w:val="23"/>
        </w:rPr>
      </w:pPr>
      <w:r>
        <w:rPr>
          <w:w w:val="105"/>
          <w:sz w:val="23"/>
        </w:rPr>
        <w:t>Explain</w:t>
      </w:r>
      <w:r>
        <w:rPr>
          <w:spacing w:val="-10"/>
          <w:w w:val="105"/>
          <w:sz w:val="23"/>
        </w:rPr>
        <w:t xml:space="preserve"> </w:t>
      </w:r>
      <w:r>
        <w:rPr>
          <w:w w:val="105"/>
          <w:sz w:val="23"/>
        </w:rPr>
        <w:t>the</w:t>
      </w:r>
      <w:r>
        <w:rPr>
          <w:spacing w:val="-12"/>
          <w:w w:val="105"/>
          <w:sz w:val="23"/>
        </w:rPr>
        <w:t xml:space="preserve"> </w:t>
      </w:r>
      <w:r>
        <w:rPr>
          <w:w w:val="105"/>
          <w:sz w:val="23"/>
        </w:rPr>
        <w:t>principle</w:t>
      </w:r>
      <w:r>
        <w:rPr>
          <w:spacing w:val="-11"/>
          <w:w w:val="105"/>
          <w:sz w:val="23"/>
        </w:rPr>
        <w:t xml:space="preserve"> </w:t>
      </w:r>
      <w:r>
        <w:rPr>
          <w:w w:val="105"/>
          <w:sz w:val="23"/>
        </w:rPr>
        <w:t>of</w:t>
      </w:r>
      <w:r>
        <w:rPr>
          <w:spacing w:val="-14"/>
          <w:w w:val="105"/>
          <w:sz w:val="23"/>
        </w:rPr>
        <w:t xml:space="preserve"> </w:t>
      </w:r>
      <w:r>
        <w:rPr>
          <w:spacing w:val="-3"/>
          <w:w w:val="105"/>
          <w:sz w:val="23"/>
        </w:rPr>
        <w:t>operation</w:t>
      </w:r>
      <w:r>
        <w:rPr>
          <w:spacing w:val="-16"/>
          <w:w w:val="105"/>
          <w:sz w:val="23"/>
        </w:rPr>
        <w:t xml:space="preserve"> </w:t>
      </w:r>
      <w:r>
        <w:rPr>
          <w:w w:val="105"/>
          <w:sz w:val="23"/>
        </w:rPr>
        <w:t>of</w:t>
      </w:r>
      <w:r>
        <w:rPr>
          <w:spacing w:val="-15"/>
          <w:w w:val="105"/>
          <w:sz w:val="23"/>
        </w:rPr>
        <w:t xml:space="preserve"> </w:t>
      </w:r>
      <w:r>
        <w:rPr>
          <w:w w:val="105"/>
          <w:sz w:val="23"/>
        </w:rPr>
        <w:t>Combinational</w:t>
      </w:r>
      <w:r>
        <w:rPr>
          <w:spacing w:val="-19"/>
          <w:w w:val="105"/>
          <w:sz w:val="23"/>
        </w:rPr>
        <w:t xml:space="preserve"> </w:t>
      </w:r>
      <w:r>
        <w:rPr>
          <w:w w:val="105"/>
          <w:sz w:val="23"/>
        </w:rPr>
        <w:t>and</w:t>
      </w:r>
      <w:r>
        <w:rPr>
          <w:spacing w:val="-11"/>
          <w:w w:val="105"/>
          <w:sz w:val="23"/>
        </w:rPr>
        <w:t xml:space="preserve"> </w:t>
      </w:r>
      <w:r>
        <w:rPr>
          <w:w w:val="105"/>
          <w:sz w:val="23"/>
        </w:rPr>
        <w:t>Sequential</w:t>
      </w:r>
      <w:r>
        <w:rPr>
          <w:spacing w:val="-14"/>
          <w:w w:val="105"/>
          <w:sz w:val="23"/>
        </w:rPr>
        <w:t xml:space="preserve"> </w:t>
      </w:r>
      <w:r>
        <w:rPr>
          <w:w w:val="105"/>
          <w:sz w:val="23"/>
        </w:rPr>
        <w:t>logic</w:t>
      </w:r>
      <w:r>
        <w:rPr>
          <w:spacing w:val="-12"/>
          <w:w w:val="105"/>
          <w:sz w:val="23"/>
        </w:rPr>
        <w:t xml:space="preserve"> </w:t>
      </w:r>
      <w:r>
        <w:rPr>
          <w:w w:val="105"/>
          <w:sz w:val="23"/>
        </w:rPr>
        <w:t>circuits</w:t>
      </w:r>
    </w:p>
    <w:p w:rsidR="00B141CF" w:rsidRDefault="009F45E6">
      <w:pPr>
        <w:pStyle w:val="ListParagraph"/>
        <w:numPr>
          <w:ilvl w:val="0"/>
          <w:numId w:val="143"/>
        </w:numPr>
        <w:tabs>
          <w:tab w:val="left" w:pos="1872"/>
          <w:tab w:val="left" w:pos="1873"/>
        </w:tabs>
        <w:ind w:hanging="722"/>
        <w:rPr>
          <w:sz w:val="23"/>
        </w:rPr>
      </w:pPr>
      <w:r>
        <w:rPr>
          <w:w w:val="105"/>
          <w:sz w:val="23"/>
        </w:rPr>
        <w:t>Identify the function of digital registers</w:t>
      </w:r>
      <w:r>
        <w:rPr>
          <w:spacing w:val="-19"/>
          <w:w w:val="105"/>
          <w:sz w:val="23"/>
        </w:rPr>
        <w:t xml:space="preserve"> </w:t>
      </w:r>
      <w:r>
        <w:rPr>
          <w:w w:val="105"/>
          <w:sz w:val="23"/>
        </w:rPr>
        <w:t>and</w:t>
      </w:r>
      <w:r w:rsidR="004878F6">
        <w:rPr>
          <w:w w:val="105"/>
          <w:sz w:val="23"/>
        </w:rPr>
        <w:t xml:space="preserve"> </w:t>
      </w:r>
      <w:r>
        <w:rPr>
          <w:w w:val="105"/>
          <w:sz w:val="23"/>
        </w:rPr>
        <w:t>counters.</w:t>
      </w:r>
    </w:p>
    <w:p w:rsidR="00B141CF" w:rsidRDefault="009F45E6">
      <w:pPr>
        <w:pStyle w:val="ListParagraph"/>
        <w:numPr>
          <w:ilvl w:val="0"/>
          <w:numId w:val="143"/>
        </w:numPr>
        <w:tabs>
          <w:tab w:val="left" w:pos="1872"/>
          <w:tab w:val="left" w:pos="1873"/>
        </w:tabs>
        <w:spacing w:before="16"/>
        <w:ind w:hanging="722"/>
        <w:rPr>
          <w:sz w:val="23"/>
        </w:rPr>
      </w:pPr>
      <w:r>
        <w:rPr>
          <w:w w:val="105"/>
          <w:sz w:val="23"/>
        </w:rPr>
        <w:t>Identify different logic</w:t>
      </w:r>
      <w:r>
        <w:rPr>
          <w:spacing w:val="-27"/>
          <w:w w:val="105"/>
          <w:sz w:val="23"/>
        </w:rPr>
        <w:t xml:space="preserve"> </w:t>
      </w:r>
      <w:r>
        <w:rPr>
          <w:w w:val="105"/>
          <w:sz w:val="23"/>
        </w:rPr>
        <w:t>families.</w:t>
      </w:r>
    </w:p>
    <w:p w:rsidR="00B141CF" w:rsidRDefault="009F45E6">
      <w:pPr>
        <w:pStyle w:val="ListParagraph"/>
        <w:numPr>
          <w:ilvl w:val="0"/>
          <w:numId w:val="143"/>
        </w:numPr>
        <w:tabs>
          <w:tab w:val="left" w:pos="1872"/>
          <w:tab w:val="left" w:pos="1873"/>
        </w:tabs>
        <w:spacing w:before="10"/>
        <w:ind w:hanging="722"/>
        <w:rPr>
          <w:sz w:val="23"/>
        </w:rPr>
      </w:pPr>
      <w:r>
        <w:rPr>
          <w:w w:val="105"/>
          <w:sz w:val="23"/>
        </w:rPr>
        <w:t>Identify different</w:t>
      </w:r>
      <w:r>
        <w:rPr>
          <w:spacing w:val="-18"/>
          <w:w w:val="105"/>
          <w:sz w:val="23"/>
        </w:rPr>
        <w:t xml:space="preserve"> </w:t>
      </w:r>
      <w:r>
        <w:rPr>
          <w:w w:val="105"/>
          <w:sz w:val="23"/>
        </w:rPr>
        <w:t>memories.</w:t>
      </w:r>
    </w:p>
    <w:p w:rsidR="00B141CF" w:rsidRDefault="009F45E6">
      <w:pPr>
        <w:pStyle w:val="ListParagraph"/>
        <w:numPr>
          <w:ilvl w:val="0"/>
          <w:numId w:val="143"/>
        </w:numPr>
        <w:tabs>
          <w:tab w:val="left" w:pos="1872"/>
          <w:tab w:val="left" w:pos="1873"/>
        </w:tabs>
        <w:ind w:hanging="722"/>
        <w:rPr>
          <w:sz w:val="23"/>
        </w:rPr>
      </w:pPr>
      <w:r>
        <w:rPr>
          <w:spacing w:val="-3"/>
          <w:w w:val="105"/>
          <w:sz w:val="23"/>
        </w:rPr>
        <w:t xml:space="preserve">Understand </w:t>
      </w:r>
      <w:r>
        <w:rPr>
          <w:w w:val="105"/>
          <w:sz w:val="23"/>
        </w:rPr>
        <w:t xml:space="preserve">the </w:t>
      </w:r>
      <w:r>
        <w:rPr>
          <w:spacing w:val="-3"/>
          <w:w w:val="105"/>
          <w:sz w:val="23"/>
        </w:rPr>
        <w:t xml:space="preserve">interfacing </w:t>
      </w:r>
      <w:r>
        <w:rPr>
          <w:w w:val="105"/>
          <w:sz w:val="23"/>
        </w:rPr>
        <w:t xml:space="preserve">of </w:t>
      </w:r>
      <w:r>
        <w:rPr>
          <w:spacing w:val="-3"/>
          <w:w w:val="105"/>
          <w:sz w:val="23"/>
        </w:rPr>
        <w:t xml:space="preserve">Digital world </w:t>
      </w:r>
      <w:r>
        <w:rPr>
          <w:w w:val="105"/>
          <w:sz w:val="23"/>
        </w:rPr>
        <w:t>with Analog</w:t>
      </w:r>
      <w:r>
        <w:rPr>
          <w:spacing w:val="-28"/>
          <w:w w:val="105"/>
          <w:sz w:val="23"/>
        </w:rPr>
        <w:t xml:space="preserve"> </w:t>
      </w:r>
      <w:r>
        <w:rPr>
          <w:w w:val="105"/>
          <w:sz w:val="23"/>
        </w:rPr>
        <w:t>world.</w:t>
      </w:r>
    </w:p>
    <w:p w:rsidR="00B141CF" w:rsidRDefault="009F45E6">
      <w:pPr>
        <w:pStyle w:val="ListParagraph"/>
        <w:numPr>
          <w:ilvl w:val="0"/>
          <w:numId w:val="143"/>
        </w:numPr>
        <w:tabs>
          <w:tab w:val="left" w:pos="1872"/>
          <w:tab w:val="left" w:pos="1873"/>
        </w:tabs>
        <w:spacing w:before="16"/>
        <w:ind w:hanging="722"/>
        <w:rPr>
          <w:sz w:val="23"/>
        </w:rPr>
      </w:pPr>
      <w:r>
        <w:rPr>
          <w:spacing w:val="-3"/>
          <w:w w:val="105"/>
          <w:sz w:val="23"/>
        </w:rPr>
        <w:t xml:space="preserve">Understand </w:t>
      </w:r>
      <w:r>
        <w:rPr>
          <w:w w:val="105"/>
          <w:sz w:val="23"/>
        </w:rPr>
        <w:t>Digital</w:t>
      </w:r>
      <w:r>
        <w:rPr>
          <w:spacing w:val="-8"/>
          <w:w w:val="105"/>
          <w:sz w:val="23"/>
        </w:rPr>
        <w:t xml:space="preserve"> </w:t>
      </w:r>
      <w:r>
        <w:rPr>
          <w:w w:val="105"/>
          <w:sz w:val="23"/>
        </w:rPr>
        <w:t>Troubleshooting.</w:t>
      </w:r>
    </w:p>
    <w:p w:rsidR="00B141CF" w:rsidRDefault="00B141CF">
      <w:pPr>
        <w:pStyle w:val="BodyText"/>
        <w:spacing w:before="3"/>
        <w:ind w:left="0" w:firstLine="0"/>
        <w:rPr>
          <w:sz w:val="25"/>
        </w:rPr>
      </w:pPr>
    </w:p>
    <w:p w:rsidR="00B141CF" w:rsidRDefault="009F45E6">
      <w:pPr>
        <w:pStyle w:val="Heading1"/>
        <w:ind w:left="431" w:firstLine="0"/>
      </w:pPr>
      <w:r>
        <w:rPr>
          <w:w w:val="105"/>
        </w:rPr>
        <w:t>COURSE CONTENTS.</w:t>
      </w:r>
    </w:p>
    <w:p w:rsidR="00B141CF" w:rsidRDefault="00B141CF">
      <w:pPr>
        <w:pStyle w:val="BodyText"/>
        <w:spacing w:before="7"/>
        <w:ind w:left="0" w:firstLine="0"/>
        <w:rPr>
          <w:b/>
          <w:sz w:val="24"/>
        </w:rPr>
      </w:pPr>
    </w:p>
    <w:p w:rsidR="00B141CF" w:rsidRDefault="009F45E6">
      <w:pPr>
        <w:pStyle w:val="ListParagraph"/>
        <w:numPr>
          <w:ilvl w:val="0"/>
          <w:numId w:val="144"/>
        </w:numPr>
        <w:tabs>
          <w:tab w:val="left" w:pos="1151"/>
          <w:tab w:val="left" w:pos="1152"/>
          <w:tab w:val="left" w:pos="3529"/>
          <w:tab w:val="left" w:pos="9119"/>
        </w:tabs>
        <w:spacing w:before="0"/>
        <w:rPr>
          <w:b/>
          <w:sz w:val="23"/>
        </w:rPr>
      </w:pPr>
      <w:r>
        <w:rPr>
          <w:b/>
          <w:w w:val="105"/>
          <w:sz w:val="23"/>
        </w:rPr>
        <w:t>NUMBER</w:t>
      </w:r>
      <w:r>
        <w:rPr>
          <w:b/>
          <w:spacing w:val="-11"/>
          <w:w w:val="105"/>
          <w:sz w:val="23"/>
        </w:rPr>
        <w:t xml:space="preserve"> </w:t>
      </w:r>
      <w:r>
        <w:rPr>
          <w:b/>
          <w:spacing w:val="-3"/>
          <w:w w:val="105"/>
          <w:sz w:val="23"/>
        </w:rPr>
        <w:t>SYSTEM.</w:t>
      </w:r>
      <w:r>
        <w:rPr>
          <w:b/>
          <w:spacing w:val="-3"/>
          <w:w w:val="105"/>
          <w:sz w:val="23"/>
        </w:rPr>
        <w:tab/>
      </w:r>
      <w:r>
        <w:rPr>
          <w:b/>
          <w:w w:val="105"/>
          <w:sz w:val="23"/>
        </w:rPr>
        <w:t>(Review)</w:t>
      </w:r>
      <w:r>
        <w:rPr>
          <w:b/>
          <w:w w:val="105"/>
          <w:sz w:val="23"/>
        </w:rPr>
        <w:tab/>
        <w:t>(03</w:t>
      </w:r>
      <w:r>
        <w:rPr>
          <w:b/>
          <w:spacing w:val="11"/>
          <w:w w:val="105"/>
          <w:sz w:val="23"/>
        </w:rPr>
        <w:t xml:space="preserve"> </w:t>
      </w:r>
      <w:r>
        <w:rPr>
          <w:b/>
          <w:w w:val="105"/>
          <w:sz w:val="23"/>
        </w:rPr>
        <w:t>Hours)</w:t>
      </w:r>
    </w:p>
    <w:p w:rsidR="00B141CF" w:rsidRDefault="009F45E6">
      <w:pPr>
        <w:pStyle w:val="ListParagraph"/>
        <w:numPr>
          <w:ilvl w:val="1"/>
          <w:numId w:val="144"/>
        </w:numPr>
        <w:tabs>
          <w:tab w:val="left" w:pos="1872"/>
          <w:tab w:val="left" w:pos="1873"/>
        </w:tabs>
        <w:spacing w:before="10"/>
        <w:ind w:hanging="722"/>
        <w:rPr>
          <w:sz w:val="23"/>
        </w:rPr>
      </w:pPr>
      <w:r>
        <w:rPr>
          <w:w w:val="105"/>
          <w:sz w:val="23"/>
        </w:rPr>
        <w:t>Conversion</w:t>
      </w:r>
    </w:p>
    <w:p w:rsidR="00B141CF" w:rsidRDefault="009F45E6">
      <w:pPr>
        <w:pStyle w:val="ListParagraph"/>
        <w:numPr>
          <w:ilvl w:val="2"/>
          <w:numId w:val="144"/>
        </w:numPr>
        <w:tabs>
          <w:tab w:val="left" w:pos="2592"/>
          <w:tab w:val="left" w:pos="2593"/>
        </w:tabs>
        <w:spacing w:before="16"/>
        <w:rPr>
          <w:sz w:val="23"/>
        </w:rPr>
      </w:pPr>
      <w:r>
        <w:rPr>
          <w:w w:val="105"/>
          <w:sz w:val="23"/>
        </w:rPr>
        <w:t>Binary</w:t>
      </w:r>
      <w:r>
        <w:rPr>
          <w:spacing w:val="-24"/>
          <w:w w:val="105"/>
          <w:sz w:val="23"/>
        </w:rPr>
        <w:t xml:space="preserve"> </w:t>
      </w:r>
      <w:r>
        <w:rPr>
          <w:spacing w:val="2"/>
          <w:w w:val="105"/>
          <w:sz w:val="23"/>
        </w:rPr>
        <w:t>to</w:t>
      </w:r>
      <w:r w:rsidR="004878F6">
        <w:rPr>
          <w:spacing w:val="2"/>
          <w:w w:val="105"/>
          <w:sz w:val="23"/>
        </w:rPr>
        <w:t xml:space="preserve"> </w:t>
      </w:r>
      <w:r>
        <w:rPr>
          <w:spacing w:val="2"/>
          <w:w w:val="105"/>
          <w:sz w:val="23"/>
        </w:rPr>
        <w:t>Decimal.</w:t>
      </w:r>
    </w:p>
    <w:p w:rsidR="00B141CF" w:rsidRDefault="009F45E6">
      <w:pPr>
        <w:pStyle w:val="ListParagraph"/>
        <w:numPr>
          <w:ilvl w:val="2"/>
          <w:numId w:val="144"/>
        </w:numPr>
        <w:tabs>
          <w:tab w:val="left" w:pos="2592"/>
          <w:tab w:val="left" w:pos="2593"/>
        </w:tabs>
        <w:rPr>
          <w:sz w:val="23"/>
        </w:rPr>
      </w:pPr>
      <w:r>
        <w:rPr>
          <w:w w:val="105"/>
          <w:sz w:val="23"/>
        </w:rPr>
        <w:t>Decimal</w:t>
      </w:r>
      <w:r>
        <w:rPr>
          <w:spacing w:val="-50"/>
          <w:w w:val="105"/>
          <w:sz w:val="23"/>
        </w:rPr>
        <w:t xml:space="preserve"> </w:t>
      </w:r>
      <w:r>
        <w:rPr>
          <w:w w:val="105"/>
          <w:sz w:val="23"/>
        </w:rPr>
        <w:t>to Binary.</w:t>
      </w:r>
    </w:p>
    <w:p w:rsidR="00B141CF" w:rsidRDefault="009F45E6">
      <w:pPr>
        <w:pStyle w:val="ListParagraph"/>
        <w:numPr>
          <w:ilvl w:val="2"/>
          <w:numId w:val="144"/>
        </w:numPr>
        <w:tabs>
          <w:tab w:val="left" w:pos="2592"/>
          <w:tab w:val="left" w:pos="2593"/>
        </w:tabs>
        <w:spacing w:before="16"/>
        <w:rPr>
          <w:sz w:val="23"/>
        </w:rPr>
      </w:pPr>
      <w:r>
        <w:rPr>
          <w:w w:val="105"/>
          <w:sz w:val="23"/>
        </w:rPr>
        <w:t>Hexadecimal to</w:t>
      </w:r>
      <w:r>
        <w:rPr>
          <w:spacing w:val="-46"/>
          <w:w w:val="105"/>
          <w:sz w:val="23"/>
        </w:rPr>
        <w:t xml:space="preserve"> </w:t>
      </w:r>
      <w:r>
        <w:rPr>
          <w:spacing w:val="-3"/>
          <w:w w:val="105"/>
          <w:sz w:val="23"/>
        </w:rPr>
        <w:t>Binary.</w:t>
      </w:r>
    </w:p>
    <w:p w:rsidR="00B141CF" w:rsidRDefault="009F45E6">
      <w:pPr>
        <w:pStyle w:val="ListParagraph"/>
        <w:numPr>
          <w:ilvl w:val="2"/>
          <w:numId w:val="144"/>
        </w:numPr>
        <w:tabs>
          <w:tab w:val="left" w:pos="2592"/>
          <w:tab w:val="left" w:pos="2593"/>
        </w:tabs>
        <w:spacing w:before="10"/>
        <w:rPr>
          <w:sz w:val="23"/>
        </w:rPr>
      </w:pPr>
      <w:r>
        <w:rPr>
          <w:w w:val="105"/>
          <w:sz w:val="23"/>
        </w:rPr>
        <w:t>Binary</w:t>
      </w:r>
      <w:r>
        <w:rPr>
          <w:spacing w:val="-31"/>
          <w:w w:val="105"/>
          <w:sz w:val="23"/>
        </w:rPr>
        <w:t xml:space="preserve"> </w:t>
      </w:r>
      <w:r>
        <w:rPr>
          <w:w w:val="105"/>
          <w:sz w:val="23"/>
        </w:rPr>
        <w:t>to</w:t>
      </w:r>
      <w:r>
        <w:rPr>
          <w:spacing w:val="-37"/>
          <w:w w:val="105"/>
          <w:sz w:val="23"/>
        </w:rPr>
        <w:t xml:space="preserve"> </w:t>
      </w:r>
      <w:r>
        <w:rPr>
          <w:w w:val="105"/>
          <w:sz w:val="23"/>
        </w:rPr>
        <w:t>Hexadecimal.</w:t>
      </w:r>
    </w:p>
    <w:p w:rsidR="00B141CF" w:rsidRDefault="009F45E6">
      <w:pPr>
        <w:pStyle w:val="ListParagraph"/>
        <w:numPr>
          <w:ilvl w:val="2"/>
          <w:numId w:val="144"/>
        </w:numPr>
        <w:tabs>
          <w:tab w:val="left" w:pos="2592"/>
          <w:tab w:val="left" w:pos="2593"/>
        </w:tabs>
        <w:rPr>
          <w:sz w:val="23"/>
        </w:rPr>
      </w:pPr>
      <w:r>
        <w:rPr>
          <w:w w:val="105"/>
          <w:sz w:val="23"/>
        </w:rPr>
        <w:t>Hexadecimal</w:t>
      </w:r>
      <w:r>
        <w:rPr>
          <w:spacing w:val="-34"/>
          <w:w w:val="105"/>
          <w:sz w:val="23"/>
        </w:rPr>
        <w:t xml:space="preserve"> </w:t>
      </w:r>
      <w:r>
        <w:rPr>
          <w:w w:val="105"/>
          <w:sz w:val="23"/>
        </w:rPr>
        <w:t>to</w:t>
      </w:r>
      <w:r>
        <w:rPr>
          <w:spacing w:val="-38"/>
          <w:w w:val="105"/>
          <w:sz w:val="23"/>
        </w:rPr>
        <w:t xml:space="preserve"> </w:t>
      </w:r>
      <w:r>
        <w:rPr>
          <w:w w:val="105"/>
          <w:sz w:val="23"/>
        </w:rPr>
        <w:t>Decimal.</w:t>
      </w:r>
    </w:p>
    <w:p w:rsidR="00B141CF" w:rsidRDefault="009F45E6">
      <w:pPr>
        <w:pStyle w:val="ListParagraph"/>
        <w:numPr>
          <w:ilvl w:val="2"/>
          <w:numId w:val="144"/>
        </w:numPr>
        <w:tabs>
          <w:tab w:val="left" w:pos="2592"/>
          <w:tab w:val="left" w:pos="2593"/>
        </w:tabs>
        <w:spacing w:before="17"/>
        <w:rPr>
          <w:sz w:val="23"/>
        </w:rPr>
      </w:pPr>
      <w:r>
        <w:rPr>
          <w:w w:val="105"/>
          <w:sz w:val="23"/>
        </w:rPr>
        <w:t>Decimal to</w:t>
      </w:r>
      <w:r>
        <w:rPr>
          <w:spacing w:val="-36"/>
          <w:w w:val="105"/>
          <w:sz w:val="23"/>
        </w:rPr>
        <w:t xml:space="preserve"> </w:t>
      </w:r>
      <w:r>
        <w:rPr>
          <w:spacing w:val="-3"/>
          <w:w w:val="105"/>
          <w:sz w:val="23"/>
        </w:rPr>
        <w:t>Hexadecimal.</w:t>
      </w:r>
    </w:p>
    <w:p w:rsidR="00B141CF" w:rsidRDefault="00B141CF">
      <w:pPr>
        <w:pStyle w:val="BodyText"/>
        <w:spacing w:before="6"/>
        <w:ind w:left="0" w:firstLine="0"/>
        <w:rPr>
          <w:sz w:val="24"/>
        </w:rPr>
      </w:pPr>
    </w:p>
    <w:p w:rsidR="00B141CF" w:rsidRDefault="009F45E6">
      <w:pPr>
        <w:pStyle w:val="Heading1"/>
        <w:numPr>
          <w:ilvl w:val="0"/>
          <w:numId w:val="144"/>
        </w:numPr>
        <w:tabs>
          <w:tab w:val="left" w:pos="1151"/>
          <w:tab w:val="left" w:pos="1152"/>
          <w:tab w:val="left" w:pos="9119"/>
        </w:tabs>
        <w:spacing w:before="1"/>
      </w:pPr>
      <w:r>
        <w:rPr>
          <w:w w:val="105"/>
        </w:rPr>
        <w:t>LOGIC</w:t>
      </w:r>
      <w:r>
        <w:rPr>
          <w:spacing w:val="-17"/>
          <w:w w:val="105"/>
        </w:rPr>
        <w:t xml:space="preserve"> </w:t>
      </w:r>
      <w:r>
        <w:rPr>
          <w:w w:val="105"/>
        </w:rPr>
        <w:t>GATES.</w:t>
      </w:r>
      <w:r>
        <w:rPr>
          <w:w w:val="105"/>
        </w:rPr>
        <w:tab/>
        <w:t>(10</w:t>
      </w:r>
      <w:r>
        <w:rPr>
          <w:spacing w:val="11"/>
          <w:w w:val="105"/>
        </w:rPr>
        <w:t xml:space="preserve"> </w:t>
      </w:r>
      <w:r>
        <w:rPr>
          <w:w w:val="105"/>
        </w:rPr>
        <w:t>Hours)</w:t>
      </w:r>
    </w:p>
    <w:p w:rsidR="00B141CF" w:rsidRDefault="009F45E6">
      <w:pPr>
        <w:pStyle w:val="ListParagraph"/>
        <w:numPr>
          <w:ilvl w:val="1"/>
          <w:numId w:val="144"/>
        </w:numPr>
        <w:tabs>
          <w:tab w:val="left" w:pos="1872"/>
          <w:tab w:val="left" w:pos="1873"/>
        </w:tabs>
        <w:ind w:hanging="722"/>
        <w:rPr>
          <w:sz w:val="23"/>
        </w:rPr>
      </w:pPr>
      <w:r>
        <w:rPr>
          <w:w w:val="105"/>
          <w:sz w:val="23"/>
        </w:rPr>
        <w:t>Logic</w:t>
      </w:r>
      <w:r>
        <w:rPr>
          <w:spacing w:val="-8"/>
          <w:w w:val="105"/>
          <w:sz w:val="23"/>
        </w:rPr>
        <w:t xml:space="preserve"> </w:t>
      </w:r>
      <w:r>
        <w:rPr>
          <w:w w:val="105"/>
          <w:sz w:val="23"/>
        </w:rPr>
        <w:t>Gates.</w:t>
      </w:r>
    </w:p>
    <w:p w:rsidR="00B141CF" w:rsidRDefault="009F45E6">
      <w:pPr>
        <w:pStyle w:val="ListParagraph"/>
        <w:numPr>
          <w:ilvl w:val="2"/>
          <w:numId w:val="144"/>
        </w:numPr>
        <w:tabs>
          <w:tab w:val="left" w:pos="2592"/>
          <w:tab w:val="left" w:pos="2593"/>
        </w:tabs>
        <w:spacing w:before="16"/>
        <w:ind w:hanging="771"/>
        <w:rPr>
          <w:sz w:val="23"/>
        </w:rPr>
      </w:pPr>
      <w:r>
        <w:rPr>
          <w:w w:val="105"/>
          <w:sz w:val="23"/>
        </w:rPr>
        <w:t>Symbols,</w:t>
      </w:r>
      <w:r>
        <w:rPr>
          <w:spacing w:val="-15"/>
          <w:w w:val="105"/>
          <w:sz w:val="23"/>
        </w:rPr>
        <w:t xml:space="preserve"> </w:t>
      </w:r>
      <w:r>
        <w:rPr>
          <w:w w:val="105"/>
          <w:sz w:val="23"/>
        </w:rPr>
        <w:t>Circuits</w:t>
      </w:r>
      <w:r>
        <w:rPr>
          <w:spacing w:val="-12"/>
          <w:w w:val="105"/>
          <w:sz w:val="23"/>
        </w:rPr>
        <w:t xml:space="preserve"> </w:t>
      </w:r>
      <w:r>
        <w:rPr>
          <w:w w:val="105"/>
          <w:sz w:val="23"/>
        </w:rPr>
        <w:t>and</w:t>
      </w:r>
      <w:r>
        <w:rPr>
          <w:spacing w:val="-11"/>
          <w:w w:val="105"/>
          <w:sz w:val="23"/>
        </w:rPr>
        <w:t xml:space="preserve"> </w:t>
      </w:r>
      <w:r>
        <w:rPr>
          <w:w w:val="105"/>
          <w:sz w:val="23"/>
        </w:rPr>
        <w:t>functions</w:t>
      </w:r>
      <w:r>
        <w:rPr>
          <w:spacing w:val="-12"/>
          <w:w w:val="105"/>
          <w:sz w:val="23"/>
        </w:rPr>
        <w:t xml:space="preserve"> </w:t>
      </w:r>
      <w:r>
        <w:rPr>
          <w:w w:val="105"/>
          <w:sz w:val="23"/>
        </w:rPr>
        <w:t>of</w:t>
      </w:r>
      <w:r>
        <w:rPr>
          <w:spacing w:val="-15"/>
          <w:w w:val="105"/>
          <w:sz w:val="23"/>
        </w:rPr>
        <w:t xml:space="preserve"> </w:t>
      </w:r>
      <w:r>
        <w:rPr>
          <w:w w:val="105"/>
          <w:sz w:val="23"/>
        </w:rPr>
        <w:t>OR,</w:t>
      </w:r>
      <w:r>
        <w:rPr>
          <w:spacing w:val="-16"/>
          <w:w w:val="105"/>
          <w:sz w:val="23"/>
        </w:rPr>
        <w:t xml:space="preserve"> </w:t>
      </w:r>
      <w:r>
        <w:rPr>
          <w:w w:val="105"/>
          <w:sz w:val="23"/>
        </w:rPr>
        <w:t>AND,</w:t>
      </w:r>
      <w:r>
        <w:rPr>
          <w:spacing w:val="-9"/>
          <w:w w:val="105"/>
          <w:sz w:val="23"/>
        </w:rPr>
        <w:t xml:space="preserve"> </w:t>
      </w:r>
      <w:r>
        <w:rPr>
          <w:w w:val="105"/>
          <w:sz w:val="23"/>
        </w:rPr>
        <w:t>NOT,</w:t>
      </w:r>
      <w:r>
        <w:rPr>
          <w:spacing w:val="-15"/>
          <w:w w:val="105"/>
          <w:sz w:val="23"/>
        </w:rPr>
        <w:t xml:space="preserve"> </w:t>
      </w:r>
      <w:r>
        <w:rPr>
          <w:w w:val="105"/>
          <w:sz w:val="23"/>
        </w:rPr>
        <w:t>NAND,</w:t>
      </w:r>
      <w:r>
        <w:rPr>
          <w:spacing w:val="-15"/>
          <w:w w:val="105"/>
          <w:sz w:val="23"/>
        </w:rPr>
        <w:t xml:space="preserve"> </w:t>
      </w:r>
      <w:r>
        <w:rPr>
          <w:spacing w:val="2"/>
          <w:w w:val="105"/>
          <w:sz w:val="23"/>
        </w:rPr>
        <w:t>NOR</w:t>
      </w:r>
      <w:r>
        <w:rPr>
          <w:spacing w:val="-14"/>
          <w:w w:val="105"/>
          <w:sz w:val="23"/>
        </w:rPr>
        <w:t xml:space="preserve"> </w:t>
      </w:r>
      <w:r>
        <w:rPr>
          <w:w w:val="105"/>
          <w:sz w:val="23"/>
        </w:rPr>
        <w:t>Gates.</w:t>
      </w:r>
    </w:p>
    <w:p w:rsidR="00B141CF" w:rsidRDefault="009F45E6">
      <w:pPr>
        <w:pStyle w:val="ListParagraph"/>
        <w:numPr>
          <w:ilvl w:val="2"/>
          <w:numId w:val="144"/>
        </w:numPr>
        <w:tabs>
          <w:tab w:val="left" w:pos="2592"/>
          <w:tab w:val="left" w:pos="2593"/>
        </w:tabs>
        <w:ind w:hanging="771"/>
        <w:rPr>
          <w:sz w:val="23"/>
        </w:rPr>
      </w:pPr>
      <w:r>
        <w:rPr>
          <w:w w:val="105"/>
          <w:sz w:val="23"/>
        </w:rPr>
        <w:t>Truth</w:t>
      </w:r>
      <w:r>
        <w:rPr>
          <w:spacing w:val="-3"/>
          <w:w w:val="105"/>
          <w:sz w:val="23"/>
        </w:rPr>
        <w:t xml:space="preserve"> </w:t>
      </w:r>
      <w:r>
        <w:rPr>
          <w:w w:val="105"/>
          <w:sz w:val="23"/>
        </w:rPr>
        <w:t>Table</w:t>
      </w:r>
      <w:r>
        <w:rPr>
          <w:spacing w:val="-5"/>
          <w:w w:val="105"/>
          <w:sz w:val="23"/>
        </w:rPr>
        <w:t xml:space="preserve"> </w:t>
      </w:r>
      <w:r>
        <w:rPr>
          <w:w w:val="105"/>
          <w:sz w:val="23"/>
        </w:rPr>
        <w:t>and</w:t>
      </w:r>
      <w:r>
        <w:rPr>
          <w:spacing w:val="-1"/>
          <w:w w:val="105"/>
          <w:sz w:val="23"/>
        </w:rPr>
        <w:t xml:space="preserve"> </w:t>
      </w:r>
      <w:r>
        <w:rPr>
          <w:w w:val="105"/>
          <w:sz w:val="23"/>
        </w:rPr>
        <w:t>Boolean</w:t>
      </w:r>
      <w:r>
        <w:rPr>
          <w:spacing w:val="-10"/>
          <w:w w:val="105"/>
          <w:sz w:val="23"/>
        </w:rPr>
        <w:t xml:space="preserve"> </w:t>
      </w:r>
      <w:r>
        <w:rPr>
          <w:spacing w:val="-3"/>
          <w:w w:val="105"/>
          <w:sz w:val="23"/>
        </w:rPr>
        <w:t>expression</w:t>
      </w:r>
      <w:r>
        <w:rPr>
          <w:spacing w:val="-2"/>
          <w:w w:val="105"/>
          <w:sz w:val="23"/>
        </w:rPr>
        <w:t xml:space="preserve"> </w:t>
      </w:r>
      <w:r>
        <w:rPr>
          <w:w w:val="105"/>
          <w:sz w:val="23"/>
        </w:rPr>
        <w:t>of</w:t>
      </w:r>
      <w:r>
        <w:rPr>
          <w:spacing w:val="-13"/>
          <w:w w:val="105"/>
          <w:sz w:val="23"/>
        </w:rPr>
        <w:t xml:space="preserve"> </w:t>
      </w:r>
      <w:r>
        <w:rPr>
          <w:w w:val="105"/>
          <w:sz w:val="23"/>
        </w:rPr>
        <w:t>each</w:t>
      </w:r>
      <w:r>
        <w:rPr>
          <w:spacing w:val="-3"/>
          <w:w w:val="105"/>
          <w:sz w:val="23"/>
        </w:rPr>
        <w:t xml:space="preserve"> </w:t>
      </w:r>
      <w:r>
        <w:rPr>
          <w:w w:val="105"/>
          <w:sz w:val="23"/>
        </w:rPr>
        <w:t>above</w:t>
      </w:r>
      <w:r>
        <w:rPr>
          <w:spacing w:val="-3"/>
          <w:w w:val="105"/>
          <w:sz w:val="23"/>
        </w:rPr>
        <w:t xml:space="preserve"> mentioned</w:t>
      </w:r>
      <w:r>
        <w:rPr>
          <w:spacing w:val="-29"/>
          <w:w w:val="105"/>
          <w:sz w:val="23"/>
        </w:rPr>
        <w:t xml:space="preserve"> </w:t>
      </w:r>
      <w:r>
        <w:rPr>
          <w:w w:val="105"/>
          <w:sz w:val="23"/>
        </w:rPr>
        <w:t>Gates.</w:t>
      </w:r>
    </w:p>
    <w:p w:rsidR="00B141CF" w:rsidRDefault="009F45E6">
      <w:pPr>
        <w:pStyle w:val="ListParagraph"/>
        <w:numPr>
          <w:ilvl w:val="2"/>
          <w:numId w:val="144"/>
        </w:numPr>
        <w:tabs>
          <w:tab w:val="left" w:pos="2592"/>
          <w:tab w:val="left" w:pos="2593"/>
        </w:tabs>
        <w:spacing w:before="17"/>
        <w:rPr>
          <w:sz w:val="23"/>
        </w:rPr>
      </w:pPr>
      <w:r>
        <w:rPr>
          <w:w w:val="105"/>
          <w:sz w:val="23"/>
        </w:rPr>
        <w:t>Creating Multiple Input</w:t>
      </w:r>
      <w:r>
        <w:rPr>
          <w:spacing w:val="-19"/>
          <w:w w:val="105"/>
          <w:sz w:val="23"/>
        </w:rPr>
        <w:t xml:space="preserve"> </w:t>
      </w:r>
      <w:r>
        <w:rPr>
          <w:w w:val="105"/>
          <w:sz w:val="23"/>
        </w:rPr>
        <w:t>Gates.</w:t>
      </w:r>
    </w:p>
    <w:p w:rsidR="00B141CF" w:rsidRDefault="009F45E6">
      <w:pPr>
        <w:pStyle w:val="ListParagraph"/>
        <w:numPr>
          <w:ilvl w:val="1"/>
          <w:numId w:val="144"/>
        </w:numPr>
        <w:tabs>
          <w:tab w:val="left" w:pos="1872"/>
          <w:tab w:val="left" w:pos="1873"/>
        </w:tabs>
        <w:ind w:hanging="722"/>
        <w:rPr>
          <w:sz w:val="23"/>
        </w:rPr>
      </w:pPr>
      <w:r>
        <w:rPr>
          <w:w w:val="105"/>
          <w:sz w:val="23"/>
        </w:rPr>
        <w:t>Duality of Logic</w:t>
      </w:r>
      <w:r>
        <w:rPr>
          <w:spacing w:val="-24"/>
          <w:w w:val="105"/>
          <w:sz w:val="23"/>
        </w:rPr>
        <w:t xml:space="preserve"> </w:t>
      </w:r>
      <w:r>
        <w:rPr>
          <w:w w:val="105"/>
          <w:sz w:val="23"/>
        </w:rPr>
        <w:t>Functions.</w:t>
      </w:r>
    </w:p>
    <w:p w:rsidR="00B141CF" w:rsidRDefault="009F45E6">
      <w:pPr>
        <w:pStyle w:val="ListParagraph"/>
        <w:numPr>
          <w:ilvl w:val="2"/>
          <w:numId w:val="144"/>
        </w:numPr>
        <w:tabs>
          <w:tab w:val="left" w:pos="2592"/>
          <w:tab w:val="left" w:pos="2593"/>
        </w:tabs>
        <w:rPr>
          <w:sz w:val="23"/>
        </w:rPr>
      </w:pPr>
      <w:r>
        <w:rPr>
          <w:w w:val="105"/>
          <w:sz w:val="23"/>
        </w:rPr>
        <w:t>Using NOR Gates to emulate all Logic</w:t>
      </w:r>
      <w:r>
        <w:rPr>
          <w:spacing w:val="-51"/>
          <w:w w:val="105"/>
          <w:sz w:val="23"/>
        </w:rPr>
        <w:t xml:space="preserve"> </w:t>
      </w:r>
      <w:r>
        <w:rPr>
          <w:w w:val="105"/>
          <w:sz w:val="23"/>
        </w:rPr>
        <w:t>Functions.</w:t>
      </w:r>
    </w:p>
    <w:p w:rsidR="00B141CF" w:rsidRDefault="009F45E6">
      <w:pPr>
        <w:pStyle w:val="ListParagraph"/>
        <w:numPr>
          <w:ilvl w:val="2"/>
          <w:numId w:val="144"/>
        </w:numPr>
        <w:tabs>
          <w:tab w:val="left" w:pos="2592"/>
          <w:tab w:val="left" w:pos="2593"/>
        </w:tabs>
        <w:spacing w:before="17"/>
        <w:rPr>
          <w:sz w:val="23"/>
        </w:rPr>
      </w:pPr>
      <w:r>
        <w:rPr>
          <w:w w:val="105"/>
          <w:sz w:val="23"/>
        </w:rPr>
        <w:t>Using NAND Gates to Emulate all Logic</w:t>
      </w:r>
      <w:r>
        <w:rPr>
          <w:spacing w:val="-43"/>
          <w:w w:val="105"/>
          <w:sz w:val="23"/>
        </w:rPr>
        <w:t xml:space="preserve"> </w:t>
      </w:r>
      <w:r>
        <w:rPr>
          <w:spacing w:val="-3"/>
          <w:w w:val="105"/>
          <w:sz w:val="23"/>
        </w:rPr>
        <w:t>Functions.</w:t>
      </w:r>
    </w:p>
    <w:p w:rsidR="00B141CF" w:rsidRDefault="009F45E6">
      <w:pPr>
        <w:pStyle w:val="ListParagraph"/>
        <w:numPr>
          <w:ilvl w:val="1"/>
          <w:numId w:val="144"/>
        </w:numPr>
        <w:tabs>
          <w:tab w:val="left" w:pos="1872"/>
          <w:tab w:val="left" w:pos="1873"/>
        </w:tabs>
        <w:ind w:hanging="722"/>
        <w:rPr>
          <w:sz w:val="23"/>
        </w:rPr>
      </w:pPr>
      <w:r>
        <w:rPr>
          <w:w w:val="105"/>
          <w:sz w:val="23"/>
        </w:rPr>
        <w:t>The Exclusive OR and Exclusive NOR</w:t>
      </w:r>
      <w:r>
        <w:rPr>
          <w:spacing w:val="-35"/>
          <w:w w:val="105"/>
          <w:sz w:val="23"/>
        </w:rPr>
        <w:t xml:space="preserve"> </w:t>
      </w:r>
      <w:r>
        <w:rPr>
          <w:spacing w:val="-3"/>
          <w:w w:val="105"/>
          <w:sz w:val="23"/>
        </w:rPr>
        <w:t>Functions.</w:t>
      </w:r>
    </w:p>
    <w:p w:rsidR="00B141CF" w:rsidRDefault="009F45E6">
      <w:pPr>
        <w:pStyle w:val="ListParagraph"/>
        <w:numPr>
          <w:ilvl w:val="2"/>
          <w:numId w:val="144"/>
        </w:numPr>
        <w:tabs>
          <w:tab w:val="left" w:pos="2592"/>
          <w:tab w:val="left" w:pos="2593"/>
        </w:tabs>
        <w:rPr>
          <w:sz w:val="23"/>
        </w:rPr>
      </w:pPr>
      <w:r>
        <w:rPr>
          <w:w w:val="105"/>
          <w:sz w:val="23"/>
        </w:rPr>
        <w:t xml:space="preserve">Symbols, Circuits and </w:t>
      </w:r>
      <w:r>
        <w:rPr>
          <w:spacing w:val="-3"/>
          <w:w w:val="105"/>
          <w:sz w:val="23"/>
        </w:rPr>
        <w:t xml:space="preserve">functions </w:t>
      </w:r>
      <w:r>
        <w:rPr>
          <w:w w:val="105"/>
          <w:sz w:val="23"/>
        </w:rPr>
        <w:t>of XOR, XNOR</w:t>
      </w:r>
      <w:r>
        <w:rPr>
          <w:spacing w:val="-51"/>
          <w:w w:val="105"/>
          <w:sz w:val="23"/>
        </w:rPr>
        <w:t xml:space="preserve"> </w:t>
      </w:r>
      <w:r>
        <w:rPr>
          <w:w w:val="105"/>
          <w:sz w:val="23"/>
        </w:rPr>
        <w:t>Gates.</w:t>
      </w:r>
    </w:p>
    <w:p w:rsidR="00B141CF" w:rsidRDefault="009F45E6">
      <w:pPr>
        <w:pStyle w:val="ListParagraph"/>
        <w:numPr>
          <w:ilvl w:val="2"/>
          <w:numId w:val="144"/>
        </w:numPr>
        <w:tabs>
          <w:tab w:val="left" w:pos="2592"/>
          <w:tab w:val="left" w:pos="2593"/>
        </w:tabs>
        <w:spacing w:before="17"/>
        <w:ind w:hanging="771"/>
        <w:rPr>
          <w:sz w:val="23"/>
        </w:rPr>
      </w:pPr>
      <w:r>
        <w:rPr>
          <w:w w:val="105"/>
          <w:sz w:val="23"/>
        </w:rPr>
        <w:t>Truth</w:t>
      </w:r>
      <w:r>
        <w:rPr>
          <w:spacing w:val="-3"/>
          <w:w w:val="105"/>
          <w:sz w:val="23"/>
        </w:rPr>
        <w:t xml:space="preserve"> </w:t>
      </w:r>
      <w:r>
        <w:rPr>
          <w:w w:val="105"/>
          <w:sz w:val="23"/>
        </w:rPr>
        <w:t>Table</w:t>
      </w:r>
      <w:r>
        <w:rPr>
          <w:spacing w:val="-4"/>
          <w:w w:val="105"/>
          <w:sz w:val="23"/>
        </w:rPr>
        <w:t xml:space="preserve"> </w:t>
      </w:r>
      <w:r>
        <w:rPr>
          <w:w w:val="105"/>
          <w:sz w:val="23"/>
        </w:rPr>
        <w:t>and</w:t>
      </w:r>
      <w:r>
        <w:rPr>
          <w:spacing w:val="-2"/>
          <w:w w:val="105"/>
          <w:sz w:val="23"/>
        </w:rPr>
        <w:t xml:space="preserve"> </w:t>
      </w:r>
      <w:r>
        <w:rPr>
          <w:w w:val="105"/>
          <w:sz w:val="23"/>
        </w:rPr>
        <w:t>Boolean</w:t>
      </w:r>
      <w:r>
        <w:rPr>
          <w:spacing w:val="-10"/>
          <w:w w:val="105"/>
          <w:sz w:val="23"/>
        </w:rPr>
        <w:t xml:space="preserve"> </w:t>
      </w:r>
      <w:r>
        <w:rPr>
          <w:spacing w:val="-3"/>
          <w:w w:val="105"/>
          <w:sz w:val="23"/>
        </w:rPr>
        <w:t>expression</w:t>
      </w:r>
      <w:r>
        <w:rPr>
          <w:spacing w:val="-1"/>
          <w:w w:val="105"/>
          <w:sz w:val="23"/>
        </w:rPr>
        <w:t xml:space="preserve"> </w:t>
      </w:r>
      <w:r>
        <w:rPr>
          <w:w w:val="105"/>
          <w:sz w:val="23"/>
        </w:rPr>
        <w:t>of</w:t>
      </w:r>
      <w:r>
        <w:rPr>
          <w:spacing w:val="-6"/>
          <w:w w:val="105"/>
          <w:sz w:val="23"/>
        </w:rPr>
        <w:t xml:space="preserve"> </w:t>
      </w:r>
      <w:r>
        <w:rPr>
          <w:w w:val="105"/>
          <w:sz w:val="23"/>
        </w:rPr>
        <w:t>both</w:t>
      </w:r>
      <w:r>
        <w:rPr>
          <w:spacing w:val="-4"/>
          <w:w w:val="105"/>
          <w:sz w:val="23"/>
        </w:rPr>
        <w:t xml:space="preserve"> </w:t>
      </w:r>
      <w:r>
        <w:rPr>
          <w:w w:val="105"/>
          <w:sz w:val="23"/>
        </w:rPr>
        <w:t>above</w:t>
      </w:r>
      <w:r>
        <w:rPr>
          <w:spacing w:val="-2"/>
          <w:w w:val="105"/>
          <w:sz w:val="23"/>
        </w:rPr>
        <w:t xml:space="preserve"> </w:t>
      </w:r>
      <w:r>
        <w:rPr>
          <w:spacing w:val="-3"/>
          <w:w w:val="105"/>
          <w:sz w:val="23"/>
        </w:rPr>
        <w:t>mentioned</w:t>
      </w:r>
      <w:r>
        <w:rPr>
          <w:spacing w:val="-30"/>
          <w:w w:val="105"/>
          <w:sz w:val="23"/>
        </w:rPr>
        <w:t xml:space="preserve"> </w:t>
      </w:r>
      <w:r>
        <w:rPr>
          <w:w w:val="105"/>
          <w:sz w:val="23"/>
        </w:rPr>
        <w:t>Gates.</w:t>
      </w:r>
    </w:p>
    <w:p w:rsidR="00B141CF" w:rsidRDefault="00B141CF">
      <w:pPr>
        <w:pStyle w:val="BodyText"/>
        <w:spacing w:before="7"/>
        <w:ind w:left="0" w:firstLine="0"/>
        <w:rPr>
          <w:sz w:val="24"/>
        </w:rPr>
      </w:pPr>
    </w:p>
    <w:p w:rsidR="00B141CF" w:rsidRDefault="009F45E6">
      <w:pPr>
        <w:pStyle w:val="Heading1"/>
        <w:numPr>
          <w:ilvl w:val="0"/>
          <w:numId w:val="144"/>
        </w:numPr>
        <w:tabs>
          <w:tab w:val="left" w:pos="1151"/>
          <w:tab w:val="left" w:pos="1152"/>
          <w:tab w:val="left" w:pos="9119"/>
        </w:tabs>
      </w:pPr>
      <w:r>
        <w:rPr>
          <w:w w:val="105"/>
        </w:rPr>
        <w:t>BOOLEAN</w:t>
      </w:r>
      <w:r>
        <w:rPr>
          <w:spacing w:val="-22"/>
          <w:w w:val="105"/>
        </w:rPr>
        <w:t xml:space="preserve"> </w:t>
      </w:r>
      <w:r>
        <w:rPr>
          <w:w w:val="105"/>
        </w:rPr>
        <w:t>ALGEBRA.</w:t>
      </w:r>
      <w:r>
        <w:rPr>
          <w:w w:val="105"/>
        </w:rPr>
        <w:tab/>
        <w:t>(08</w:t>
      </w:r>
      <w:r>
        <w:rPr>
          <w:spacing w:val="11"/>
          <w:w w:val="105"/>
        </w:rPr>
        <w:t xml:space="preserve"> </w:t>
      </w:r>
      <w:r>
        <w:rPr>
          <w:w w:val="105"/>
        </w:rPr>
        <w:t>Hours)</w:t>
      </w:r>
    </w:p>
    <w:p w:rsidR="00B141CF" w:rsidRDefault="009F45E6">
      <w:pPr>
        <w:pStyle w:val="ListParagraph"/>
        <w:numPr>
          <w:ilvl w:val="1"/>
          <w:numId w:val="144"/>
        </w:numPr>
        <w:tabs>
          <w:tab w:val="left" w:pos="1872"/>
          <w:tab w:val="left" w:pos="1873"/>
        </w:tabs>
        <w:ind w:hanging="722"/>
        <w:rPr>
          <w:sz w:val="23"/>
        </w:rPr>
      </w:pPr>
      <w:r>
        <w:rPr>
          <w:w w:val="105"/>
          <w:sz w:val="23"/>
        </w:rPr>
        <w:t>Boolean</w:t>
      </w:r>
      <w:r>
        <w:rPr>
          <w:spacing w:val="-1"/>
          <w:w w:val="105"/>
          <w:sz w:val="23"/>
        </w:rPr>
        <w:t xml:space="preserve"> </w:t>
      </w:r>
      <w:r>
        <w:rPr>
          <w:spacing w:val="-3"/>
          <w:w w:val="105"/>
          <w:sz w:val="23"/>
        </w:rPr>
        <w:t>Expressions.</w:t>
      </w:r>
    </w:p>
    <w:p w:rsidR="00B141CF" w:rsidRDefault="009F45E6">
      <w:pPr>
        <w:pStyle w:val="ListParagraph"/>
        <w:numPr>
          <w:ilvl w:val="2"/>
          <w:numId w:val="144"/>
        </w:numPr>
        <w:tabs>
          <w:tab w:val="left" w:pos="2592"/>
          <w:tab w:val="left" w:pos="2593"/>
        </w:tabs>
        <w:spacing w:before="16"/>
        <w:rPr>
          <w:sz w:val="23"/>
        </w:rPr>
      </w:pPr>
      <w:r>
        <w:rPr>
          <w:w w:val="105"/>
          <w:sz w:val="23"/>
        </w:rPr>
        <w:t>Boolean</w:t>
      </w:r>
      <w:r>
        <w:rPr>
          <w:spacing w:val="-14"/>
          <w:w w:val="105"/>
          <w:sz w:val="23"/>
        </w:rPr>
        <w:t xml:space="preserve"> </w:t>
      </w:r>
      <w:r>
        <w:rPr>
          <w:spacing w:val="-3"/>
          <w:w w:val="105"/>
          <w:sz w:val="23"/>
        </w:rPr>
        <w:t>Expressions</w:t>
      </w:r>
      <w:r>
        <w:rPr>
          <w:spacing w:val="-19"/>
          <w:w w:val="105"/>
          <w:sz w:val="23"/>
        </w:rPr>
        <w:t xml:space="preserve"> </w:t>
      </w:r>
      <w:r>
        <w:rPr>
          <w:w w:val="105"/>
          <w:sz w:val="23"/>
        </w:rPr>
        <w:t>and</w:t>
      </w:r>
      <w:r>
        <w:rPr>
          <w:spacing w:val="-13"/>
          <w:w w:val="105"/>
          <w:sz w:val="23"/>
        </w:rPr>
        <w:t xml:space="preserve"> </w:t>
      </w:r>
      <w:r>
        <w:rPr>
          <w:spacing w:val="-4"/>
          <w:w w:val="105"/>
          <w:sz w:val="23"/>
        </w:rPr>
        <w:t>Truth</w:t>
      </w:r>
      <w:r>
        <w:rPr>
          <w:spacing w:val="-25"/>
          <w:w w:val="105"/>
          <w:sz w:val="23"/>
        </w:rPr>
        <w:t xml:space="preserve"> </w:t>
      </w:r>
      <w:r>
        <w:rPr>
          <w:w w:val="105"/>
          <w:sz w:val="23"/>
        </w:rPr>
        <w:t>Tables.</w:t>
      </w:r>
    </w:p>
    <w:p w:rsidR="00B141CF" w:rsidRDefault="009F45E6">
      <w:pPr>
        <w:pStyle w:val="ListParagraph"/>
        <w:numPr>
          <w:ilvl w:val="2"/>
          <w:numId w:val="144"/>
        </w:numPr>
        <w:tabs>
          <w:tab w:val="left" w:pos="2592"/>
          <w:tab w:val="left" w:pos="2593"/>
        </w:tabs>
        <w:spacing w:before="17"/>
        <w:rPr>
          <w:sz w:val="23"/>
        </w:rPr>
      </w:pPr>
      <w:r>
        <w:rPr>
          <w:w w:val="105"/>
          <w:sz w:val="23"/>
        </w:rPr>
        <w:t>Min</w:t>
      </w:r>
      <w:r w:rsidR="004878F6">
        <w:rPr>
          <w:w w:val="105"/>
          <w:sz w:val="23"/>
        </w:rPr>
        <w:t>-</w:t>
      </w:r>
      <w:r>
        <w:rPr>
          <w:w w:val="105"/>
          <w:sz w:val="23"/>
        </w:rPr>
        <w:t>term</w:t>
      </w:r>
      <w:r>
        <w:rPr>
          <w:spacing w:val="-20"/>
          <w:w w:val="105"/>
          <w:sz w:val="23"/>
        </w:rPr>
        <w:t xml:space="preserve"> </w:t>
      </w:r>
      <w:r>
        <w:rPr>
          <w:spacing w:val="-3"/>
          <w:w w:val="105"/>
          <w:sz w:val="23"/>
        </w:rPr>
        <w:t>Expressions,</w:t>
      </w:r>
      <w:r>
        <w:rPr>
          <w:spacing w:val="-21"/>
          <w:w w:val="105"/>
          <w:sz w:val="23"/>
        </w:rPr>
        <w:t xml:space="preserve"> </w:t>
      </w:r>
      <w:r>
        <w:rPr>
          <w:w w:val="105"/>
          <w:sz w:val="23"/>
        </w:rPr>
        <w:t>Sum</w:t>
      </w:r>
      <w:r>
        <w:rPr>
          <w:spacing w:val="-19"/>
          <w:w w:val="105"/>
          <w:sz w:val="23"/>
        </w:rPr>
        <w:t xml:space="preserve"> </w:t>
      </w:r>
      <w:r>
        <w:rPr>
          <w:w w:val="105"/>
          <w:sz w:val="23"/>
        </w:rPr>
        <w:t>of</w:t>
      </w:r>
      <w:r>
        <w:rPr>
          <w:spacing w:val="-21"/>
          <w:w w:val="105"/>
          <w:sz w:val="23"/>
        </w:rPr>
        <w:t xml:space="preserve"> </w:t>
      </w:r>
      <w:r>
        <w:rPr>
          <w:w w:val="105"/>
          <w:sz w:val="23"/>
        </w:rPr>
        <w:t>Products</w:t>
      </w:r>
    </w:p>
    <w:p w:rsidR="00B141CF" w:rsidRDefault="00B141CF">
      <w:pPr>
        <w:rPr>
          <w:sz w:val="23"/>
        </w:rPr>
        <w:sectPr w:rsidR="00B141CF">
          <w:type w:val="continuous"/>
          <w:pgSz w:w="12240" w:h="16340"/>
          <w:pgMar w:top="1140" w:right="640" w:bottom="280" w:left="1240" w:header="720" w:footer="720" w:gutter="0"/>
          <w:cols w:space="720"/>
        </w:sectPr>
      </w:pPr>
    </w:p>
    <w:p w:rsidR="00B141CF" w:rsidRDefault="009F45E6">
      <w:pPr>
        <w:pStyle w:val="ListParagraph"/>
        <w:numPr>
          <w:ilvl w:val="2"/>
          <w:numId w:val="144"/>
        </w:numPr>
        <w:tabs>
          <w:tab w:val="left" w:pos="2592"/>
          <w:tab w:val="left" w:pos="2593"/>
        </w:tabs>
        <w:spacing w:before="69"/>
        <w:rPr>
          <w:sz w:val="23"/>
        </w:rPr>
      </w:pPr>
      <w:r>
        <w:rPr>
          <w:w w:val="105"/>
          <w:sz w:val="23"/>
        </w:rPr>
        <w:lastRenderedPageBreak/>
        <w:t xml:space="preserve">Maxterm </w:t>
      </w:r>
      <w:r>
        <w:rPr>
          <w:spacing w:val="-3"/>
          <w:w w:val="105"/>
          <w:sz w:val="23"/>
        </w:rPr>
        <w:t xml:space="preserve">Expressions, </w:t>
      </w:r>
      <w:r>
        <w:rPr>
          <w:w w:val="105"/>
          <w:sz w:val="23"/>
        </w:rPr>
        <w:t>Product of</w:t>
      </w:r>
      <w:r>
        <w:rPr>
          <w:spacing w:val="-29"/>
          <w:w w:val="105"/>
          <w:sz w:val="23"/>
        </w:rPr>
        <w:t xml:space="preserve"> </w:t>
      </w:r>
      <w:r>
        <w:rPr>
          <w:w w:val="105"/>
          <w:sz w:val="23"/>
        </w:rPr>
        <w:t>Sums.</w:t>
      </w:r>
    </w:p>
    <w:p w:rsidR="00B141CF" w:rsidRDefault="009F45E6">
      <w:pPr>
        <w:pStyle w:val="ListParagraph"/>
        <w:numPr>
          <w:ilvl w:val="2"/>
          <w:numId w:val="144"/>
        </w:numPr>
        <w:tabs>
          <w:tab w:val="left" w:pos="2592"/>
          <w:tab w:val="left" w:pos="2593"/>
        </w:tabs>
        <w:rPr>
          <w:sz w:val="23"/>
        </w:rPr>
      </w:pPr>
      <w:r>
        <w:rPr>
          <w:w w:val="105"/>
          <w:sz w:val="23"/>
        </w:rPr>
        <w:t xml:space="preserve">Un-simplified Boolean </w:t>
      </w:r>
      <w:r>
        <w:rPr>
          <w:spacing w:val="-3"/>
          <w:w w:val="105"/>
          <w:sz w:val="23"/>
        </w:rPr>
        <w:t xml:space="preserve">Expression and </w:t>
      </w:r>
      <w:r>
        <w:rPr>
          <w:w w:val="105"/>
          <w:sz w:val="23"/>
        </w:rPr>
        <w:t>Schematic</w:t>
      </w:r>
      <w:r>
        <w:rPr>
          <w:spacing w:val="-24"/>
          <w:w w:val="105"/>
          <w:sz w:val="23"/>
        </w:rPr>
        <w:t xml:space="preserve"> </w:t>
      </w:r>
      <w:r>
        <w:rPr>
          <w:w w:val="105"/>
          <w:sz w:val="23"/>
        </w:rPr>
        <w:t>Circuits</w:t>
      </w:r>
    </w:p>
    <w:p w:rsidR="00B141CF" w:rsidRDefault="009F45E6">
      <w:pPr>
        <w:pStyle w:val="ListParagraph"/>
        <w:numPr>
          <w:ilvl w:val="1"/>
          <w:numId w:val="144"/>
        </w:numPr>
        <w:tabs>
          <w:tab w:val="left" w:pos="1872"/>
          <w:tab w:val="left" w:pos="1873"/>
        </w:tabs>
        <w:spacing w:before="17"/>
        <w:ind w:hanging="722"/>
        <w:rPr>
          <w:sz w:val="23"/>
        </w:rPr>
      </w:pPr>
      <w:r>
        <w:rPr>
          <w:w w:val="105"/>
          <w:sz w:val="23"/>
        </w:rPr>
        <w:t>Logic</w:t>
      </w:r>
      <w:r>
        <w:rPr>
          <w:spacing w:val="-8"/>
          <w:w w:val="105"/>
          <w:sz w:val="23"/>
        </w:rPr>
        <w:t xml:space="preserve"> </w:t>
      </w:r>
      <w:r>
        <w:rPr>
          <w:spacing w:val="-3"/>
          <w:w w:val="105"/>
          <w:sz w:val="23"/>
        </w:rPr>
        <w:t>Simplifications.</w:t>
      </w:r>
    </w:p>
    <w:p w:rsidR="00B141CF" w:rsidRDefault="009F45E6">
      <w:pPr>
        <w:pStyle w:val="ListParagraph"/>
        <w:numPr>
          <w:ilvl w:val="2"/>
          <w:numId w:val="144"/>
        </w:numPr>
        <w:tabs>
          <w:tab w:val="left" w:pos="2592"/>
          <w:tab w:val="left" w:pos="2593"/>
        </w:tabs>
        <w:spacing w:before="17"/>
        <w:rPr>
          <w:sz w:val="23"/>
        </w:rPr>
      </w:pPr>
      <w:r>
        <w:rPr>
          <w:w w:val="105"/>
          <w:sz w:val="23"/>
        </w:rPr>
        <w:t>Boolean</w:t>
      </w:r>
      <w:r>
        <w:rPr>
          <w:spacing w:val="-25"/>
          <w:w w:val="105"/>
          <w:sz w:val="23"/>
        </w:rPr>
        <w:t xml:space="preserve"> </w:t>
      </w:r>
      <w:r>
        <w:rPr>
          <w:spacing w:val="-3"/>
          <w:w w:val="105"/>
          <w:sz w:val="23"/>
        </w:rPr>
        <w:t>Simplification.</w:t>
      </w:r>
    </w:p>
    <w:p w:rsidR="00B141CF" w:rsidRDefault="009F45E6">
      <w:pPr>
        <w:pStyle w:val="ListParagraph"/>
        <w:numPr>
          <w:ilvl w:val="2"/>
          <w:numId w:val="144"/>
        </w:numPr>
        <w:tabs>
          <w:tab w:val="left" w:pos="2592"/>
          <w:tab w:val="left" w:pos="2593"/>
        </w:tabs>
        <w:rPr>
          <w:sz w:val="23"/>
        </w:rPr>
      </w:pPr>
      <w:r>
        <w:rPr>
          <w:sz w:val="23"/>
        </w:rPr>
        <w:t>DeMorgan’s</w:t>
      </w:r>
      <w:r>
        <w:rPr>
          <w:spacing w:val="49"/>
          <w:sz w:val="23"/>
        </w:rPr>
        <w:t xml:space="preserve"> </w:t>
      </w:r>
      <w:r>
        <w:rPr>
          <w:sz w:val="23"/>
        </w:rPr>
        <w:t>Theorems.</w:t>
      </w:r>
    </w:p>
    <w:p w:rsidR="00B141CF" w:rsidRDefault="009F45E6">
      <w:pPr>
        <w:pStyle w:val="ListParagraph"/>
        <w:numPr>
          <w:ilvl w:val="2"/>
          <w:numId w:val="144"/>
        </w:numPr>
        <w:tabs>
          <w:tab w:val="left" w:pos="2592"/>
          <w:tab w:val="left" w:pos="2593"/>
        </w:tabs>
        <w:rPr>
          <w:sz w:val="23"/>
        </w:rPr>
      </w:pPr>
      <w:r>
        <w:rPr>
          <w:w w:val="105"/>
          <w:sz w:val="23"/>
        </w:rPr>
        <w:t>Karnaugh</w:t>
      </w:r>
      <w:r>
        <w:rPr>
          <w:spacing w:val="-7"/>
          <w:w w:val="105"/>
          <w:sz w:val="23"/>
        </w:rPr>
        <w:t xml:space="preserve"> </w:t>
      </w:r>
      <w:r>
        <w:rPr>
          <w:w w:val="105"/>
          <w:sz w:val="23"/>
        </w:rPr>
        <w:t>Mapping</w:t>
      </w:r>
    </w:p>
    <w:p w:rsidR="00B141CF" w:rsidRDefault="00B141CF">
      <w:pPr>
        <w:pStyle w:val="BodyText"/>
        <w:spacing w:before="3"/>
        <w:ind w:left="0" w:firstLine="0"/>
        <w:rPr>
          <w:sz w:val="25"/>
        </w:rPr>
      </w:pPr>
    </w:p>
    <w:p w:rsidR="00B141CF" w:rsidRDefault="009F45E6">
      <w:pPr>
        <w:pStyle w:val="Heading1"/>
        <w:numPr>
          <w:ilvl w:val="0"/>
          <w:numId w:val="144"/>
        </w:numPr>
        <w:tabs>
          <w:tab w:val="left" w:pos="1151"/>
          <w:tab w:val="left" w:pos="1152"/>
          <w:tab w:val="left" w:pos="9105"/>
        </w:tabs>
      </w:pPr>
      <w:r>
        <w:rPr>
          <w:w w:val="105"/>
        </w:rPr>
        <w:t>BINARY</w:t>
      </w:r>
      <w:r>
        <w:rPr>
          <w:spacing w:val="-27"/>
          <w:w w:val="105"/>
        </w:rPr>
        <w:t xml:space="preserve"> </w:t>
      </w:r>
      <w:r>
        <w:rPr>
          <w:w w:val="105"/>
        </w:rPr>
        <w:t>ARITHMATIC</w:t>
      </w:r>
      <w:r>
        <w:rPr>
          <w:spacing w:val="-20"/>
          <w:w w:val="105"/>
        </w:rPr>
        <w:t xml:space="preserve"> </w:t>
      </w:r>
      <w:r>
        <w:rPr>
          <w:w w:val="105"/>
        </w:rPr>
        <w:t>CIRCIUTS.</w:t>
      </w:r>
      <w:r>
        <w:rPr>
          <w:w w:val="105"/>
        </w:rPr>
        <w:tab/>
        <w:t>(08</w:t>
      </w:r>
      <w:r>
        <w:rPr>
          <w:spacing w:val="29"/>
          <w:w w:val="105"/>
        </w:rPr>
        <w:t xml:space="preserve"> </w:t>
      </w:r>
      <w:r>
        <w:rPr>
          <w:w w:val="105"/>
        </w:rPr>
        <w:t>Hours)</w:t>
      </w:r>
    </w:p>
    <w:p w:rsidR="00B141CF" w:rsidRDefault="009F45E6">
      <w:pPr>
        <w:pStyle w:val="ListParagraph"/>
        <w:numPr>
          <w:ilvl w:val="1"/>
          <w:numId w:val="144"/>
        </w:numPr>
        <w:tabs>
          <w:tab w:val="left" w:pos="1872"/>
          <w:tab w:val="left" w:pos="1873"/>
        </w:tabs>
        <w:ind w:hanging="722"/>
        <w:rPr>
          <w:sz w:val="23"/>
        </w:rPr>
      </w:pPr>
      <w:r>
        <w:rPr>
          <w:w w:val="105"/>
          <w:sz w:val="23"/>
        </w:rPr>
        <w:t>Binary</w:t>
      </w:r>
      <w:r>
        <w:rPr>
          <w:spacing w:val="-6"/>
          <w:w w:val="105"/>
          <w:sz w:val="23"/>
        </w:rPr>
        <w:t xml:space="preserve"> </w:t>
      </w:r>
      <w:r>
        <w:rPr>
          <w:spacing w:val="-3"/>
          <w:w w:val="105"/>
          <w:sz w:val="23"/>
        </w:rPr>
        <w:t>Addition</w:t>
      </w:r>
    </w:p>
    <w:p w:rsidR="00B141CF" w:rsidRDefault="009F45E6">
      <w:pPr>
        <w:pStyle w:val="ListParagraph"/>
        <w:numPr>
          <w:ilvl w:val="2"/>
          <w:numId w:val="144"/>
        </w:numPr>
        <w:tabs>
          <w:tab w:val="left" w:pos="2592"/>
          <w:tab w:val="left" w:pos="2593"/>
        </w:tabs>
        <w:spacing w:before="16"/>
        <w:rPr>
          <w:sz w:val="23"/>
        </w:rPr>
      </w:pPr>
      <w:r>
        <w:rPr>
          <w:w w:val="105"/>
          <w:sz w:val="23"/>
        </w:rPr>
        <w:t>Half</w:t>
      </w:r>
      <w:r>
        <w:rPr>
          <w:spacing w:val="-24"/>
          <w:w w:val="105"/>
          <w:sz w:val="23"/>
        </w:rPr>
        <w:t xml:space="preserve"> </w:t>
      </w:r>
      <w:r>
        <w:rPr>
          <w:w w:val="105"/>
          <w:sz w:val="23"/>
        </w:rPr>
        <w:t>Adder</w:t>
      </w:r>
      <w:r>
        <w:rPr>
          <w:spacing w:val="-34"/>
          <w:w w:val="105"/>
          <w:sz w:val="23"/>
        </w:rPr>
        <w:t xml:space="preserve"> </w:t>
      </w:r>
      <w:r>
        <w:rPr>
          <w:w w:val="105"/>
          <w:sz w:val="23"/>
        </w:rPr>
        <w:t>Design</w:t>
      </w:r>
    </w:p>
    <w:p w:rsidR="00B141CF" w:rsidRDefault="009F45E6">
      <w:pPr>
        <w:pStyle w:val="ListParagraph"/>
        <w:numPr>
          <w:ilvl w:val="2"/>
          <w:numId w:val="144"/>
        </w:numPr>
        <w:tabs>
          <w:tab w:val="left" w:pos="2592"/>
          <w:tab w:val="left" w:pos="2593"/>
        </w:tabs>
        <w:rPr>
          <w:sz w:val="23"/>
        </w:rPr>
      </w:pPr>
      <w:r>
        <w:rPr>
          <w:w w:val="105"/>
          <w:sz w:val="23"/>
        </w:rPr>
        <w:t>Full</w:t>
      </w:r>
      <w:r>
        <w:rPr>
          <w:spacing w:val="-20"/>
          <w:w w:val="105"/>
          <w:sz w:val="23"/>
        </w:rPr>
        <w:t xml:space="preserve"> </w:t>
      </w:r>
      <w:r>
        <w:rPr>
          <w:w w:val="105"/>
          <w:sz w:val="23"/>
        </w:rPr>
        <w:t>Adder</w:t>
      </w:r>
      <w:r>
        <w:rPr>
          <w:spacing w:val="-33"/>
          <w:w w:val="105"/>
          <w:sz w:val="23"/>
        </w:rPr>
        <w:t xml:space="preserve"> </w:t>
      </w:r>
      <w:r>
        <w:rPr>
          <w:w w:val="105"/>
          <w:sz w:val="23"/>
        </w:rPr>
        <w:t>Design</w:t>
      </w:r>
    </w:p>
    <w:p w:rsidR="00B141CF" w:rsidRDefault="009F45E6">
      <w:pPr>
        <w:pStyle w:val="ListParagraph"/>
        <w:numPr>
          <w:ilvl w:val="2"/>
          <w:numId w:val="144"/>
        </w:numPr>
        <w:tabs>
          <w:tab w:val="left" w:pos="2592"/>
          <w:tab w:val="left" w:pos="2593"/>
        </w:tabs>
        <w:spacing w:before="10"/>
        <w:rPr>
          <w:sz w:val="23"/>
        </w:rPr>
      </w:pPr>
      <w:r>
        <w:rPr>
          <w:w w:val="105"/>
          <w:sz w:val="23"/>
        </w:rPr>
        <w:t>N bit Binary Adder</w:t>
      </w:r>
      <w:r>
        <w:rPr>
          <w:spacing w:val="-30"/>
          <w:w w:val="105"/>
          <w:sz w:val="23"/>
        </w:rPr>
        <w:t xml:space="preserve"> </w:t>
      </w:r>
      <w:r>
        <w:rPr>
          <w:w w:val="105"/>
          <w:sz w:val="23"/>
        </w:rPr>
        <w:t>Circuit</w:t>
      </w:r>
    </w:p>
    <w:p w:rsidR="00B141CF" w:rsidRDefault="009F45E6">
      <w:pPr>
        <w:pStyle w:val="ListParagraph"/>
        <w:numPr>
          <w:ilvl w:val="1"/>
          <w:numId w:val="144"/>
        </w:numPr>
        <w:tabs>
          <w:tab w:val="left" w:pos="1872"/>
          <w:tab w:val="left" w:pos="1873"/>
        </w:tabs>
        <w:spacing w:before="16"/>
        <w:ind w:hanging="722"/>
        <w:rPr>
          <w:sz w:val="23"/>
        </w:rPr>
      </w:pPr>
      <w:r>
        <w:rPr>
          <w:w w:val="105"/>
          <w:sz w:val="23"/>
        </w:rPr>
        <w:t xml:space="preserve">Binary </w:t>
      </w:r>
      <w:r>
        <w:rPr>
          <w:spacing w:val="-3"/>
          <w:w w:val="105"/>
          <w:sz w:val="23"/>
        </w:rPr>
        <w:t xml:space="preserve">Arithmetic </w:t>
      </w:r>
      <w:r>
        <w:rPr>
          <w:w w:val="105"/>
          <w:sz w:val="23"/>
        </w:rPr>
        <w:t>functions with</w:t>
      </w:r>
      <w:r>
        <w:rPr>
          <w:spacing w:val="-22"/>
          <w:w w:val="105"/>
          <w:sz w:val="23"/>
        </w:rPr>
        <w:t xml:space="preserve"> </w:t>
      </w:r>
      <w:r>
        <w:rPr>
          <w:w w:val="105"/>
          <w:sz w:val="23"/>
        </w:rPr>
        <w:t>complements</w:t>
      </w:r>
    </w:p>
    <w:p w:rsidR="00B141CF" w:rsidRDefault="009F45E6">
      <w:pPr>
        <w:pStyle w:val="ListParagraph"/>
        <w:numPr>
          <w:ilvl w:val="2"/>
          <w:numId w:val="144"/>
        </w:numPr>
        <w:tabs>
          <w:tab w:val="left" w:pos="2592"/>
          <w:tab w:val="left" w:pos="2593"/>
        </w:tabs>
        <w:spacing w:before="10"/>
        <w:rPr>
          <w:sz w:val="23"/>
        </w:rPr>
      </w:pPr>
      <w:r>
        <w:rPr>
          <w:w w:val="105"/>
          <w:sz w:val="23"/>
        </w:rPr>
        <w:t xml:space="preserve">2’s and 1’s </w:t>
      </w:r>
      <w:r>
        <w:rPr>
          <w:spacing w:val="-3"/>
          <w:w w:val="105"/>
          <w:sz w:val="23"/>
        </w:rPr>
        <w:t xml:space="preserve">Complement </w:t>
      </w:r>
      <w:r>
        <w:rPr>
          <w:w w:val="105"/>
          <w:sz w:val="23"/>
        </w:rPr>
        <w:t>Notation, Addition and</w:t>
      </w:r>
      <w:r>
        <w:rPr>
          <w:spacing w:val="-46"/>
          <w:w w:val="105"/>
          <w:sz w:val="23"/>
        </w:rPr>
        <w:t xml:space="preserve"> </w:t>
      </w:r>
      <w:r>
        <w:rPr>
          <w:spacing w:val="-3"/>
          <w:w w:val="105"/>
          <w:sz w:val="23"/>
        </w:rPr>
        <w:t>Subtraction.</w:t>
      </w:r>
    </w:p>
    <w:p w:rsidR="00B141CF" w:rsidRDefault="009F45E6">
      <w:pPr>
        <w:pStyle w:val="ListParagraph"/>
        <w:numPr>
          <w:ilvl w:val="2"/>
          <w:numId w:val="144"/>
        </w:numPr>
        <w:tabs>
          <w:tab w:val="left" w:pos="2592"/>
          <w:tab w:val="left" w:pos="2593"/>
        </w:tabs>
        <w:rPr>
          <w:sz w:val="23"/>
        </w:rPr>
      </w:pPr>
      <w:r>
        <w:rPr>
          <w:w w:val="105"/>
          <w:sz w:val="23"/>
        </w:rPr>
        <w:t>Binary Subtractor</w:t>
      </w:r>
      <w:r>
        <w:rPr>
          <w:spacing w:val="-15"/>
          <w:w w:val="105"/>
          <w:sz w:val="23"/>
        </w:rPr>
        <w:t xml:space="preserve"> </w:t>
      </w:r>
      <w:r>
        <w:rPr>
          <w:w w:val="105"/>
          <w:sz w:val="23"/>
        </w:rPr>
        <w:t>Circuit</w:t>
      </w:r>
    </w:p>
    <w:p w:rsidR="00B141CF" w:rsidRDefault="009F45E6">
      <w:pPr>
        <w:pStyle w:val="ListParagraph"/>
        <w:numPr>
          <w:ilvl w:val="2"/>
          <w:numId w:val="144"/>
        </w:numPr>
        <w:tabs>
          <w:tab w:val="left" w:pos="2592"/>
          <w:tab w:val="left" w:pos="2593"/>
        </w:tabs>
        <w:spacing w:before="16"/>
        <w:rPr>
          <w:sz w:val="23"/>
        </w:rPr>
      </w:pPr>
      <w:r>
        <w:rPr>
          <w:w w:val="105"/>
          <w:sz w:val="23"/>
        </w:rPr>
        <w:t xml:space="preserve">Binary Adder/ </w:t>
      </w:r>
      <w:r>
        <w:rPr>
          <w:spacing w:val="-3"/>
          <w:w w:val="105"/>
          <w:sz w:val="23"/>
        </w:rPr>
        <w:t>Subtractor</w:t>
      </w:r>
      <w:r>
        <w:rPr>
          <w:spacing w:val="-21"/>
          <w:w w:val="105"/>
          <w:sz w:val="23"/>
        </w:rPr>
        <w:t xml:space="preserve"> </w:t>
      </w:r>
      <w:r>
        <w:rPr>
          <w:w w:val="105"/>
          <w:sz w:val="23"/>
        </w:rPr>
        <w:t>Circuit.</w:t>
      </w:r>
    </w:p>
    <w:p w:rsidR="00B141CF" w:rsidRDefault="00B141CF">
      <w:pPr>
        <w:pStyle w:val="BodyText"/>
        <w:spacing w:before="3"/>
        <w:ind w:left="0" w:firstLine="0"/>
        <w:rPr>
          <w:sz w:val="25"/>
        </w:rPr>
      </w:pPr>
    </w:p>
    <w:p w:rsidR="00B141CF" w:rsidRDefault="009F45E6">
      <w:pPr>
        <w:pStyle w:val="Heading1"/>
        <w:numPr>
          <w:ilvl w:val="0"/>
          <w:numId w:val="144"/>
        </w:numPr>
        <w:tabs>
          <w:tab w:val="left" w:pos="1151"/>
          <w:tab w:val="left" w:pos="1152"/>
          <w:tab w:val="left" w:pos="9062"/>
        </w:tabs>
      </w:pPr>
      <w:r>
        <w:rPr>
          <w:w w:val="105"/>
        </w:rPr>
        <w:t>COMBINATIONAL</w:t>
      </w:r>
      <w:r>
        <w:rPr>
          <w:spacing w:val="-32"/>
          <w:w w:val="105"/>
        </w:rPr>
        <w:t xml:space="preserve"> </w:t>
      </w:r>
      <w:r>
        <w:rPr>
          <w:w w:val="105"/>
        </w:rPr>
        <w:t>CIRCUIT</w:t>
      </w:r>
      <w:r>
        <w:rPr>
          <w:spacing w:val="-24"/>
          <w:w w:val="105"/>
        </w:rPr>
        <w:t xml:space="preserve"> </w:t>
      </w:r>
      <w:r>
        <w:rPr>
          <w:w w:val="105"/>
        </w:rPr>
        <w:t>DESIGN.</w:t>
      </w:r>
      <w:r>
        <w:rPr>
          <w:w w:val="105"/>
        </w:rPr>
        <w:tab/>
        <w:t>(10</w:t>
      </w:r>
      <w:r>
        <w:rPr>
          <w:spacing w:val="4"/>
          <w:w w:val="105"/>
        </w:rPr>
        <w:t xml:space="preserve"> </w:t>
      </w:r>
      <w:r>
        <w:rPr>
          <w:w w:val="105"/>
        </w:rPr>
        <w:t>Hours)</w:t>
      </w:r>
    </w:p>
    <w:p w:rsidR="00B141CF" w:rsidRDefault="009F45E6">
      <w:pPr>
        <w:spacing w:before="9"/>
        <w:ind w:left="4753"/>
        <w:rPr>
          <w:b/>
          <w:sz w:val="23"/>
        </w:rPr>
      </w:pPr>
      <w:r>
        <w:rPr>
          <w:b/>
          <w:w w:val="105"/>
          <w:sz w:val="23"/>
        </w:rPr>
        <w:t>(12</w:t>
      </w:r>
      <w:r>
        <w:rPr>
          <w:b/>
          <w:spacing w:val="51"/>
          <w:w w:val="105"/>
          <w:sz w:val="23"/>
        </w:rPr>
        <w:t xml:space="preserve"> </w:t>
      </w:r>
      <w:r>
        <w:rPr>
          <w:b/>
          <w:w w:val="105"/>
          <w:sz w:val="23"/>
        </w:rPr>
        <w:t>Hours)</w:t>
      </w:r>
    </w:p>
    <w:p w:rsidR="00B141CF" w:rsidRDefault="009F45E6">
      <w:pPr>
        <w:pStyle w:val="ListParagraph"/>
        <w:numPr>
          <w:ilvl w:val="1"/>
          <w:numId w:val="144"/>
        </w:numPr>
        <w:tabs>
          <w:tab w:val="left" w:pos="1872"/>
          <w:tab w:val="left" w:pos="1873"/>
        </w:tabs>
        <w:spacing w:before="10"/>
        <w:ind w:hanging="722"/>
        <w:rPr>
          <w:sz w:val="23"/>
        </w:rPr>
      </w:pPr>
      <w:r>
        <w:rPr>
          <w:w w:val="105"/>
          <w:sz w:val="23"/>
        </w:rPr>
        <w:t xml:space="preserve">Paradigm for </w:t>
      </w:r>
      <w:r>
        <w:rPr>
          <w:spacing w:val="-3"/>
          <w:w w:val="105"/>
          <w:sz w:val="23"/>
        </w:rPr>
        <w:t>Combinational Logic</w:t>
      </w:r>
      <w:r>
        <w:rPr>
          <w:spacing w:val="-22"/>
          <w:w w:val="105"/>
          <w:sz w:val="23"/>
        </w:rPr>
        <w:t xml:space="preserve"> </w:t>
      </w:r>
      <w:r>
        <w:rPr>
          <w:w w:val="105"/>
          <w:sz w:val="23"/>
        </w:rPr>
        <w:t>Problems.</w:t>
      </w:r>
    </w:p>
    <w:p w:rsidR="00B141CF" w:rsidRDefault="009F45E6">
      <w:pPr>
        <w:pStyle w:val="ListParagraph"/>
        <w:numPr>
          <w:ilvl w:val="2"/>
          <w:numId w:val="144"/>
        </w:numPr>
        <w:tabs>
          <w:tab w:val="left" w:pos="2592"/>
          <w:tab w:val="left" w:pos="2593"/>
        </w:tabs>
        <w:spacing w:before="16"/>
        <w:rPr>
          <w:sz w:val="23"/>
        </w:rPr>
      </w:pPr>
      <w:r>
        <w:rPr>
          <w:w w:val="105"/>
          <w:sz w:val="23"/>
        </w:rPr>
        <w:t>Word</w:t>
      </w:r>
      <w:r>
        <w:rPr>
          <w:spacing w:val="-8"/>
          <w:w w:val="105"/>
          <w:sz w:val="23"/>
        </w:rPr>
        <w:t xml:space="preserve"> </w:t>
      </w:r>
      <w:r>
        <w:rPr>
          <w:w w:val="105"/>
          <w:sz w:val="23"/>
        </w:rPr>
        <w:t>Problem.</w:t>
      </w:r>
    </w:p>
    <w:p w:rsidR="00B141CF" w:rsidRDefault="009F45E6">
      <w:pPr>
        <w:pStyle w:val="ListParagraph"/>
        <w:numPr>
          <w:ilvl w:val="2"/>
          <w:numId w:val="144"/>
        </w:numPr>
        <w:tabs>
          <w:tab w:val="left" w:pos="2592"/>
          <w:tab w:val="left" w:pos="2593"/>
        </w:tabs>
        <w:rPr>
          <w:sz w:val="23"/>
        </w:rPr>
      </w:pPr>
      <w:r>
        <w:rPr>
          <w:w w:val="105"/>
          <w:sz w:val="23"/>
        </w:rPr>
        <w:t>Construct Truth</w:t>
      </w:r>
      <w:r>
        <w:rPr>
          <w:spacing w:val="-11"/>
          <w:w w:val="105"/>
          <w:sz w:val="23"/>
        </w:rPr>
        <w:t xml:space="preserve"> </w:t>
      </w:r>
      <w:r>
        <w:rPr>
          <w:w w:val="105"/>
          <w:sz w:val="23"/>
        </w:rPr>
        <w:t>Table</w:t>
      </w:r>
    </w:p>
    <w:p w:rsidR="00B141CF" w:rsidRDefault="009F45E6">
      <w:pPr>
        <w:pStyle w:val="ListParagraph"/>
        <w:numPr>
          <w:ilvl w:val="2"/>
          <w:numId w:val="144"/>
        </w:numPr>
        <w:tabs>
          <w:tab w:val="left" w:pos="2592"/>
          <w:tab w:val="left" w:pos="2593"/>
        </w:tabs>
        <w:rPr>
          <w:sz w:val="23"/>
        </w:rPr>
      </w:pPr>
      <w:r>
        <w:rPr>
          <w:w w:val="105"/>
          <w:sz w:val="23"/>
        </w:rPr>
        <w:t xml:space="preserve">Create a </w:t>
      </w:r>
      <w:r>
        <w:rPr>
          <w:spacing w:val="-3"/>
          <w:w w:val="105"/>
          <w:sz w:val="23"/>
        </w:rPr>
        <w:t xml:space="preserve">Logic Equation </w:t>
      </w:r>
      <w:r>
        <w:rPr>
          <w:w w:val="105"/>
          <w:sz w:val="23"/>
        </w:rPr>
        <w:t xml:space="preserve">from a </w:t>
      </w:r>
      <w:r>
        <w:rPr>
          <w:spacing w:val="-4"/>
          <w:w w:val="105"/>
          <w:sz w:val="23"/>
        </w:rPr>
        <w:t>Truth</w:t>
      </w:r>
      <w:r>
        <w:rPr>
          <w:spacing w:val="-21"/>
          <w:w w:val="105"/>
          <w:sz w:val="23"/>
        </w:rPr>
        <w:t xml:space="preserve"> </w:t>
      </w:r>
      <w:r>
        <w:rPr>
          <w:w w:val="105"/>
          <w:sz w:val="23"/>
        </w:rPr>
        <w:t>Table</w:t>
      </w:r>
    </w:p>
    <w:p w:rsidR="00B141CF" w:rsidRDefault="009F45E6">
      <w:pPr>
        <w:pStyle w:val="ListParagraph"/>
        <w:numPr>
          <w:ilvl w:val="2"/>
          <w:numId w:val="144"/>
        </w:numPr>
        <w:tabs>
          <w:tab w:val="left" w:pos="2592"/>
          <w:tab w:val="left" w:pos="2593"/>
        </w:tabs>
        <w:spacing w:before="17"/>
        <w:rPr>
          <w:sz w:val="23"/>
        </w:rPr>
      </w:pPr>
      <w:r>
        <w:rPr>
          <w:w w:val="105"/>
          <w:sz w:val="23"/>
        </w:rPr>
        <w:t>Simplify the logic</w:t>
      </w:r>
      <w:r>
        <w:rPr>
          <w:spacing w:val="-23"/>
          <w:w w:val="105"/>
          <w:sz w:val="23"/>
        </w:rPr>
        <w:t xml:space="preserve"> </w:t>
      </w:r>
      <w:r>
        <w:rPr>
          <w:w w:val="105"/>
          <w:sz w:val="23"/>
        </w:rPr>
        <w:t>Equation</w:t>
      </w:r>
    </w:p>
    <w:p w:rsidR="00B141CF" w:rsidRDefault="009F45E6">
      <w:pPr>
        <w:pStyle w:val="ListParagraph"/>
        <w:numPr>
          <w:ilvl w:val="2"/>
          <w:numId w:val="144"/>
        </w:numPr>
        <w:tabs>
          <w:tab w:val="left" w:pos="2592"/>
          <w:tab w:val="left" w:pos="2593"/>
        </w:tabs>
        <w:rPr>
          <w:sz w:val="23"/>
        </w:rPr>
      </w:pPr>
      <w:r>
        <w:rPr>
          <w:w w:val="105"/>
          <w:sz w:val="23"/>
        </w:rPr>
        <w:t xml:space="preserve">Development of </w:t>
      </w:r>
      <w:r>
        <w:rPr>
          <w:spacing w:val="-3"/>
          <w:w w:val="105"/>
          <w:sz w:val="23"/>
        </w:rPr>
        <w:t xml:space="preserve">Combinational </w:t>
      </w:r>
      <w:r>
        <w:rPr>
          <w:spacing w:val="-4"/>
          <w:w w:val="105"/>
          <w:sz w:val="23"/>
        </w:rPr>
        <w:t>Logic</w:t>
      </w:r>
      <w:r>
        <w:rPr>
          <w:spacing w:val="-24"/>
          <w:w w:val="105"/>
          <w:sz w:val="23"/>
        </w:rPr>
        <w:t xml:space="preserve"> </w:t>
      </w:r>
      <w:r>
        <w:rPr>
          <w:w w:val="105"/>
          <w:sz w:val="23"/>
        </w:rPr>
        <w:t>Circuit</w:t>
      </w:r>
    </w:p>
    <w:p w:rsidR="00B141CF" w:rsidRDefault="009F45E6">
      <w:pPr>
        <w:pStyle w:val="ListParagraph"/>
        <w:numPr>
          <w:ilvl w:val="1"/>
          <w:numId w:val="144"/>
        </w:numPr>
        <w:tabs>
          <w:tab w:val="left" w:pos="1872"/>
          <w:tab w:val="left" w:pos="1873"/>
        </w:tabs>
        <w:ind w:hanging="722"/>
        <w:rPr>
          <w:sz w:val="23"/>
        </w:rPr>
      </w:pPr>
      <w:r>
        <w:rPr>
          <w:w w:val="105"/>
          <w:sz w:val="23"/>
        </w:rPr>
        <w:t xml:space="preserve">Specific </w:t>
      </w:r>
      <w:r>
        <w:rPr>
          <w:spacing w:val="-3"/>
          <w:w w:val="105"/>
          <w:sz w:val="23"/>
        </w:rPr>
        <w:t xml:space="preserve">Application </w:t>
      </w:r>
      <w:r>
        <w:rPr>
          <w:w w:val="105"/>
          <w:sz w:val="23"/>
        </w:rPr>
        <w:t>MSI</w:t>
      </w:r>
      <w:r>
        <w:rPr>
          <w:spacing w:val="-21"/>
          <w:w w:val="105"/>
          <w:sz w:val="23"/>
        </w:rPr>
        <w:t xml:space="preserve"> </w:t>
      </w:r>
      <w:r>
        <w:rPr>
          <w:w w:val="105"/>
          <w:sz w:val="23"/>
        </w:rPr>
        <w:t>Gates</w:t>
      </w:r>
    </w:p>
    <w:p w:rsidR="00B141CF" w:rsidRDefault="009F45E6">
      <w:pPr>
        <w:pStyle w:val="ListParagraph"/>
        <w:numPr>
          <w:ilvl w:val="2"/>
          <w:numId w:val="144"/>
        </w:numPr>
        <w:tabs>
          <w:tab w:val="left" w:pos="2592"/>
          <w:tab w:val="left" w:pos="2593"/>
        </w:tabs>
        <w:spacing w:before="17"/>
        <w:rPr>
          <w:sz w:val="23"/>
        </w:rPr>
      </w:pPr>
      <w:r>
        <w:rPr>
          <w:w w:val="105"/>
          <w:sz w:val="23"/>
        </w:rPr>
        <w:t xml:space="preserve">Level of </w:t>
      </w:r>
      <w:r>
        <w:rPr>
          <w:spacing w:val="-3"/>
          <w:w w:val="105"/>
          <w:sz w:val="23"/>
        </w:rPr>
        <w:t xml:space="preserve">Integration </w:t>
      </w:r>
      <w:r>
        <w:rPr>
          <w:w w:val="105"/>
          <w:sz w:val="23"/>
        </w:rPr>
        <w:t>(SSI, MSI,</w:t>
      </w:r>
      <w:r>
        <w:rPr>
          <w:spacing w:val="-31"/>
          <w:w w:val="105"/>
          <w:sz w:val="23"/>
        </w:rPr>
        <w:t xml:space="preserve"> </w:t>
      </w:r>
      <w:r>
        <w:rPr>
          <w:w w:val="105"/>
          <w:sz w:val="23"/>
        </w:rPr>
        <w:t>LSI)</w:t>
      </w:r>
    </w:p>
    <w:p w:rsidR="00B141CF" w:rsidRDefault="009F45E6">
      <w:pPr>
        <w:pStyle w:val="ListParagraph"/>
        <w:numPr>
          <w:ilvl w:val="2"/>
          <w:numId w:val="144"/>
        </w:numPr>
        <w:tabs>
          <w:tab w:val="left" w:pos="2592"/>
          <w:tab w:val="left" w:pos="2593"/>
        </w:tabs>
        <w:rPr>
          <w:sz w:val="23"/>
        </w:rPr>
      </w:pPr>
      <w:r>
        <w:rPr>
          <w:w w:val="105"/>
          <w:sz w:val="23"/>
        </w:rPr>
        <w:t>Display</w:t>
      </w:r>
      <w:r>
        <w:rPr>
          <w:spacing w:val="-7"/>
          <w:w w:val="105"/>
          <w:sz w:val="23"/>
        </w:rPr>
        <w:t xml:space="preserve"> </w:t>
      </w:r>
      <w:r>
        <w:rPr>
          <w:w w:val="105"/>
          <w:sz w:val="23"/>
        </w:rPr>
        <w:t>Drivers</w:t>
      </w:r>
    </w:p>
    <w:p w:rsidR="00B141CF" w:rsidRDefault="009F45E6">
      <w:pPr>
        <w:pStyle w:val="ListParagraph"/>
        <w:numPr>
          <w:ilvl w:val="2"/>
          <w:numId w:val="144"/>
        </w:numPr>
        <w:tabs>
          <w:tab w:val="left" w:pos="2592"/>
          <w:tab w:val="left" w:pos="2593"/>
        </w:tabs>
        <w:rPr>
          <w:sz w:val="23"/>
        </w:rPr>
      </w:pPr>
      <w:r>
        <w:rPr>
          <w:w w:val="105"/>
          <w:sz w:val="23"/>
        </w:rPr>
        <w:t>Code</w:t>
      </w:r>
      <w:r>
        <w:rPr>
          <w:spacing w:val="-9"/>
          <w:w w:val="105"/>
          <w:sz w:val="23"/>
        </w:rPr>
        <w:t xml:space="preserve"> </w:t>
      </w:r>
      <w:r>
        <w:rPr>
          <w:w w:val="105"/>
          <w:sz w:val="23"/>
        </w:rPr>
        <w:t>Converters</w:t>
      </w:r>
    </w:p>
    <w:p w:rsidR="00B141CF" w:rsidRDefault="009F45E6">
      <w:pPr>
        <w:pStyle w:val="ListParagraph"/>
        <w:numPr>
          <w:ilvl w:val="3"/>
          <w:numId w:val="144"/>
        </w:numPr>
        <w:tabs>
          <w:tab w:val="left" w:pos="3314"/>
        </w:tabs>
        <w:spacing w:before="17"/>
        <w:ind w:hanging="722"/>
        <w:rPr>
          <w:sz w:val="23"/>
        </w:rPr>
      </w:pPr>
      <w:r>
        <w:rPr>
          <w:w w:val="105"/>
          <w:sz w:val="23"/>
        </w:rPr>
        <w:t>BCD to</w:t>
      </w:r>
      <w:r>
        <w:rPr>
          <w:spacing w:val="-44"/>
          <w:w w:val="105"/>
          <w:sz w:val="23"/>
        </w:rPr>
        <w:t xml:space="preserve"> </w:t>
      </w:r>
      <w:r>
        <w:rPr>
          <w:w w:val="105"/>
          <w:sz w:val="23"/>
        </w:rPr>
        <w:t>Decimal</w:t>
      </w:r>
    </w:p>
    <w:p w:rsidR="00B141CF" w:rsidRDefault="009F45E6">
      <w:pPr>
        <w:pStyle w:val="ListParagraph"/>
        <w:numPr>
          <w:ilvl w:val="3"/>
          <w:numId w:val="144"/>
        </w:numPr>
        <w:tabs>
          <w:tab w:val="left" w:pos="3314"/>
        </w:tabs>
        <w:ind w:hanging="722"/>
        <w:rPr>
          <w:sz w:val="23"/>
        </w:rPr>
      </w:pPr>
      <w:r>
        <w:rPr>
          <w:w w:val="105"/>
          <w:sz w:val="23"/>
        </w:rPr>
        <w:t>Decimal to</w:t>
      </w:r>
      <w:r>
        <w:rPr>
          <w:spacing w:val="-37"/>
          <w:w w:val="105"/>
          <w:sz w:val="23"/>
        </w:rPr>
        <w:t xml:space="preserve"> </w:t>
      </w:r>
      <w:r>
        <w:rPr>
          <w:spacing w:val="-3"/>
          <w:w w:val="105"/>
          <w:sz w:val="23"/>
        </w:rPr>
        <w:t>BCD</w:t>
      </w:r>
    </w:p>
    <w:p w:rsidR="00B141CF" w:rsidRDefault="009F45E6">
      <w:pPr>
        <w:pStyle w:val="ListParagraph"/>
        <w:numPr>
          <w:ilvl w:val="3"/>
          <w:numId w:val="144"/>
        </w:numPr>
        <w:tabs>
          <w:tab w:val="left" w:pos="3314"/>
        </w:tabs>
        <w:ind w:hanging="722"/>
        <w:rPr>
          <w:sz w:val="23"/>
        </w:rPr>
      </w:pPr>
      <w:r>
        <w:rPr>
          <w:w w:val="105"/>
          <w:sz w:val="23"/>
        </w:rPr>
        <w:t>Binary to</w:t>
      </w:r>
      <w:r>
        <w:rPr>
          <w:spacing w:val="-14"/>
          <w:w w:val="105"/>
          <w:sz w:val="23"/>
        </w:rPr>
        <w:t xml:space="preserve"> </w:t>
      </w:r>
      <w:r>
        <w:rPr>
          <w:w w:val="105"/>
          <w:sz w:val="23"/>
        </w:rPr>
        <w:t>Hexadecimal</w:t>
      </w:r>
    </w:p>
    <w:p w:rsidR="00B141CF" w:rsidRDefault="009F45E6">
      <w:pPr>
        <w:pStyle w:val="ListParagraph"/>
        <w:numPr>
          <w:ilvl w:val="3"/>
          <w:numId w:val="144"/>
        </w:numPr>
        <w:tabs>
          <w:tab w:val="left" w:pos="3314"/>
        </w:tabs>
        <w:spacing w:before="17"/>
        <w:ind w:hanging="722"/>
        <w:rPr>
          <w:sz w:val="23"/>
        </w:rPr>
      </w:pPr>
      <w:r>
        <w:rPr>
          <w:w w:val="105"/>
          <w:sz w:val="23"/>
        </w:rPr>
        <w:t xml:space="preserve">BCD to </w:t>
      </w:r>
      <w:r>
        <w:rPr>
          <w:spacing w:val="-3"/>
          <w:w w:val="105"/>
          <w:sz w:val="23"/>
        </w:rPr>
        <w:t xml:space="preserve">seven </w:t>
      </w:r>
      <w:r>
        <w:rPr>
          <w:w w:val="105"/>
          <w:sz w:val="23"/>
        </w:rPr>
        <w:t>segment</w:t>
      </w:r>
      <w:r>
        <w:rPr>
          <w:spacing w:val="-18"/>
          <w:w w:val="105"/>
          <w:sz w:val="23"/>
        </w:rPr>
        <w:t xml:space="preserve"> </w:t>
      </w:r>
      <w:r>
        <w:rPr>
          <w:w w:val="105"/>
          <w:sz w:val="23"/>
        </w:rPr>
        <w:t>decoder.</w:t>
      </w:r>
    </w:p>
    <w:p w:rsidR="00B141CF" w:rsidRDefault="009F45E6">
      <w:pPr>
        <w:pStyle w:val="ListParagraph"/>
        <w:numPr>
          <w:ilvl w:val="3"/>
          <w:numId w:val="144"/>
        </w:numPr>
        <w:tabs>
          <w:tab w:val="left" w:pos="3299"/>
        </w:tabs>
        <w:ind w:left="3298" w:hanging="707"/>
        <w:rPr>
          <w:sz w:val="23"/>
        </w:rPr>
      </w:pPr>
      <w:r>
        <w:rPr>
          <w:w w:val="105"/>
          <w:sz w:val="23"/>
        </w:rPr>
        <w:t>Decoding</w:t>
      </w:r>
      <w:r>
        <w:rPr>
          <w:spacing w:val="-6"/>
          <w:w w:val="105"/>
          <w:sz w:val="23"/>
        </w:rPr>
        <w:t xml:space="preserve"> </w:t>
      </w:r>
      <w:r>
        <w:rPr>
          <w:w w:val="105"/>
          <w:sz w:val="23"/>
        </w:rPr>
        <w:t>Circuits</w:t>
      </w:r>
    </w:p>
    <w:p w:rsidR="00B141CF" w:rsidRDefault="009F45E6">
      <w:pPr>
        <w:pStyle w:val="ListParagraph"/>
        <w:numPr>
          <w:ilvl w:val="3"/>
          <w:numId w:val="144"/>
        </w:numPr>
        <w:tabs>
          <w:tab w:val="left" w:pos="3314"/>
        </w:tabs>
        <w:ind w:hanging="722"/>
        <w:rPr>
          <w:sz w:val="23"/>
        </w:rPr>
      </w:pPr>
      <w:r>
        <w:rPr>
          <w:spacing w:val="-3"/>
          <w:w w:val="105"/>
          <w:sz w:val="23"/>
        </w:rPr>
        <w:t>Multiplexing</w:t>
      </w:r>
      <w:r>
        <w:rPr>
          <w:spacing w:val="-6"/>
          <w:w w:val="105"/>
          <w:sz w:val="23"/>
        </w:rPr>
        <w:t xml:space="preserve"> </w:t>
      </w:r>
      <w:r>
        <w:rPr>
          <w:w w:val="105"/>
          <w:sz w:val="23"/>
        </w:rPr>
        <w:t>Circuits</w:t>
      </w:r>
    </w:p>
    <w:p w:rsidR="00B141CF" w:rsidRDefault="009F45E6">
      <w:pPr>
        <w:pStyle w:val="ListParagraph"/>
        <w:numPr>
          <w:ilvl w:val="3"/>
          <w:numId w:val="144"/>
        </w:numPr>
        <w:tabs>
          <w:tab w:val="left" w:pos="3299"/>
        </w:tabs>
        <w:spacing w:before="17"/>
        <w:ind w:left="3298" w:hanging="707"/>
        <w:rPr>
          <w:sz w:val="23"/>
        </w:rPr>
      </w:pPr>
      <w:r>
        <w:rPr>
          <w:spacing w:val="-3"/>
          <w:w w:val="105"/>
          <w:sz w:val="23"/>
        </w:rPr>
        <w:t>Demultiplexing</w:t>
      </w:r>
      <w:r>
        <w:rPr>
          <w:spacing w:val="-6"/>
          <w:w w:val="105"/>
          <w:sz w:val="23"/>
        </w:rPr>
        <w:t xml:space="preserve"> </w:t>
      </w:r>
      <w:r>
        <w:rPr>
          <w:w w:val="105"/>
          <w:sz w:val="23"/>
        </w:rPr>
        <w:t>Circuits</w:t>
      </w:r>
    </w:p>
    <w:p w:rsidR="00B141CF" w:rsidRDefault="00B141CF">
      <w:pPr>
        <w:pStyle w:val="BodyText"/>
        <w:spacing w:before="0"/>
        <w:ind w:left="0" w:firstLine="0"/>
        <w:rPr>
          <w:sz w:val="26"/>
        </w:rPr>
      </w:pPr>
    </w:p>
    <w:p w:rsidR="00B141CF" w:rsidRDefault="00B141CF">
      <w:pPr>
        <w:pStyle w:val="BodyText"/>
        <w:spacing w:before="4"/>
        <w:ind w:left="0" w:firstLine="0"/>
        <w:rPr>
          <w:sz w:val="22"/>
        </w:rPr>
      </w:pPr>
    </w:p>
    <w:p w:rsidR="00B141CF" w:rsidRDefault="009F45E6">
      <w:pPr>
        <w:pStyle w:val="Heading1"/>
        <w:numPr>
          <w:ilvl w:val="0"/>
          <w:numId w:val="144"/>
        </w:numPr>
        <w:tabs>
          <w:tab w:val="left" w:pos="1151"/>
          <w:tab w:val="left" w:pos="1152"/>
          <w:tab w:val="left" w:pos="9119"/>
        </w:tabs>
      </w:pPr>
      <w:r>
        <w:rPr>
          <w:w w:val="105"/>
        </w:rPr>
        <w:t>SEQUENTIAL</w:t>
      </w:r>
      <w:r>
        <w:rPr>
          <w:spacing w:val="-27"/>
          <w:w w:val="105"/>
        </w:rPr>
        <w:t xml:space="preserve"> </w:t>
      </w:r>
      <w:r>
        <w:rPr>
          <w:w w:val="105"/>
        </w:rPr>
        <w:t>CIRCUITS.</w:t>
      </w:r>
      <w:r>
        <w:rPr>
          <w:w w:val="105"/>
        </w:rPr>
        <w:tab/>
        <w:t>(15</w:t>
      </w:r>
      <w:r>
        <w:rPr>
          <w:spacing w:val="12"/>
          <w:w w:val="105"/>
        </w:rPr>
        <w:t xml:space="preserve"> </w:t>
      </w:r>
      <w:r>
        <w:rPr>
          <w:w w:val="105"/>
        </w:rPr>
        <w:t>Hours)</w:t>
      </w:r>
    </w:p>
    <w:p w:rsidR="00B141CF" w:rsidRDefault="009F45E6">
      <w:pPr>
        <w:pStyle w:val="ListParagraph"/>
        <w:numPr>
          <w:ilvl w:val="1"/>
          <w:numId w:val="144"/>
        </w:numPr>
        <w:tabs>
          <w:tab w:val="left" w:pos="1872"/>
          <w:tab w:val="left" w:pos="1873"/>
        </w:tabs>
        <w:spacing w:before="10"/>
        <w:ind w:hanging="722"/>
        <w:rPr>
          <w:sz w:val="23"/>
        </w:rPr>
      </w:pPr>
      <w:r>
        <w:rPr>
          <w:w w:val="105"/>
          <w:sz w:val="23"/>
        </w:rPr>
        <w:t xml:space="preserve">Introduction to </w:t>
      </w:r>
      <w:r>
        <w:rPr>
          <w:spacing w:val="-3"/>
          <w:w w:val="105"/>
          <w:sz w:val="23"/>
        </w:rPr>
        <w:t>Sequential</w:t>
      </w:r>
      <w:r>
        <w:rPr>
          <w:spacing w:val="-11"/>
          <w:w w:val="105"/>
          <w:sz w:val="23"/>
        </w:rPr>
        <w:t xml:space="preserve"> </w:t>
      </w:r>
      <w:r>
        <w:rPr>
          <w:w w:val="105"/>
          <w:sz w:val="23"/>
        </w:rPr>
        <w:t>Logic.</w:t>
      </w:r>
    </w:p>
    <w:p w:rsidR="00B141CF" w:rsidRDefault="009F45E6">
      <w:pPr>
        <w:pStyle w:val="ListParagraph"/>
        <w:numPr>
          <w:ilvl w:val="2"/>
          <w:numId w:val="144"/>
        </w:numPr>
        <w:tabs>
          <w:tab w:val="left" w:pos="2592"/>
          <w:tab w:val="left" w:pos="2593"/>
        </w:tabs>
        <w:spacing w:before="23"/>
        <w:rPr>
          <w:sz w:val="23"/>
        </w:rPr>
      </w:pPr>
      <w:r>
        <w:rPr>
          <w:w w:val="105"/>
          <w:sz w:val="23"/>
        </w:rPr>
        <w:t>Latches</w:t>
      </w:r>
    </w:p>
    <w:p w:rsidR="00B141CF" w:rsidRDefault="009F45E6">
      <w:pPr>
        <w:pStyle w:val="ListParagraph"/>
        <w:numPr>
          <w:ilvl w:val="2"/>
          <w:numId w:val="144"/>
        </w:numPr>
        <w:tabs>
          <w:tab w:val="left" w:pos="2592"/>
          <w:tab w:val="left" w:pos="2593"/>
        </w:tabs>
        <w:rPr>
          <w:sz w:val="23"/>
        </w:rPr>
      </w:pPr>
      <w:r>
        <w:rPr>
          <w:w w:val="105"/>
          <w:sz w:val="23"/>
        </w:rPr>
        <w:t>RS Flip</w:t>
      </w:r>
      <w:r>
        <w:rPr>
          <w:spacing w:val="-6"/>
          <w:w w:val="105"/>
          <w:sz w:val="23"/>
        </w:rPr>
        <w:t xml:space="preserve"> </w:t>
      </w:r>
      <w:r>
        <w:rPr>
          <w:w w:val="105"/>
          <w:sz w:val="23"/>
        </w:rPr>
        <w:t>Flop</w:t>
      </w:r>
    </w:p>
    <w:p w:rsidR="00B141CF" w:rsidRDefault="009F45E6">
      <w:pPr>
        <w:pStyle w:val="ListParagraph"/>
        <w:numPr>
          <w:ilvl w:val="2"/>
          <w:numId w:val="144"/>
        </w:numPr>
        <w:tabs>
          <w:tab w:val="left" w:pos="2592"/>
          <w:tab w:val="left" w:pos="2593"/>
        </w:tabs>
        <w:spacing w:before="10"/>
        <w:rPr>
          <w:sz w:val="23"/>
        </w:rPr>
      </w:pPr>
      <w:r>
        <w:rPr>
          <w:w w:val="105"/>
          <w:sz w:val="23"/>
        </w:rPr>
        <w:t>Clocked RS Flip</w:t>
      </w:r>
      <w:r>
        <w:rPr>
          <w:spacing w:val="-6"/>
          <w:w w:val="105"/>
          <w:sz w:val="23"/>
        </w:rPr>
        <w:t xml:space="preserve"> </w:t>
      </w:r>
      <w:r>
        <w:rPr>
          <w:w w:val="105"/>
          <w:sz w:val="23"/>
        </w:rPr>
        <w:t>Flop</w:t>
      </w:r>
    </w:p>
    <w:p w:rsidR="00B141CF" w:rsidRDefault="009F45E6">
      <w:pPr>
        <w:pStyle w:val="ListParagraph"/>
        <w:numPr>
          <w:ilvl w:val="1"/>
          <w:numId w:val="144"/>
        </w:numPr>
        <w:tabs>
          <w:tab w:val="left" w:pos="1872"/>
          <w:tab w:val="left" w:pos="1873"/>
        </w:tabs>
        <w:spacing w:before="16"/>
        <w:ind w:hanging="722"/>
        <w:rPr>
          <w:sz w:val="23"/>
        </w:rPr>
      </w:pPr>
      <w:r>
        <w:rPr>
          <w:w w:val="105"/>
          <w:sz w:val="23"/>
        </w:rPr>
        <w:t>JK Flip</w:t>
      </w:r>
      <w:r>
        <w:rPr>
          <w:spacing w:val="-10"/>
          <w:w w:val="105"/>
          <w:sz w:val="23"/>
        </w:rPr>
        <w:t xml:space="preserve"> </w:t>
      </w:r>
      <w:r>
        <w:rPr>
          <w:w w:val="105"/>
          <w:sz w:val="23"/>
        </w:rPr>
        <w:t>Flop</w:t>
      </w:r>
    </w:p>
    <w:p w:rsidR="00B141CF" w:rsidRDefault="009F45E6">
      <w:pPr>
        <w:pStyle w:val="ListParagraph"/>
        <w:numPr>
          <w:ilvl w:val="2"/>
          <w:numId w:val="144"/>
        </w:numPr>
        <w:tabs>
          <w:tab w:val="left" w:pos="2592"/>
          <w:tab w:val="left" w:pos="2593"/>
        </w:tabs>
        <w:rPr>
          <w:sz w:val="23"/>
        </w:rPr>
      </w:pPr>
      <w:r>
        <w:rPr>
          <w:w w:val="105"/>
          <w:sz w:val="23"/>
        </w:rPr>
        <w:t>Operation of JK Flip</w:t>
      </w:r>
      <w:r>
        <w:rPr>
          <w:spacing w:val="-27"/>
          <w:w w:val="105"/>
          <w:sz w:val="23"/>
        </w:rPr>
        <w:t xml:space="preserve"> </w:t>
      </w:r>
      <w:r>
        <w:rPr>
          <w:w w:val="105"/>
          <w:sz w:val="23"/>
        </w:rPr>
        <w:t>Flop</w:t>
      </w:r>
    </w:p>
    <w:p w:rsidR="00B141CF" w:rsidRDefault="009F45E6">
      <w:pPr>
        <w:pStyle w:val="ListParagraph"/>
        <w:numPr>
          <w:ilvl w:val="2"/>
          <w:numId w:val="144"/>
        </w:numPr>
        <w:tabs>
          <w:tab w:val="left" w:pos="2592"/>
          <w:tab w:val="left" w:pos="2593"/>
        </w:tabs>
        <w:rPr>
          <w:sz w:val="23"/>
        </w:rPr>
      </w:pPr>
      <w:r>
        <w:rPr>
          <w:w w:val="105"/>
          <w:sz w:val="23"/>
        </w:rPr>
        <w:t>Asynchronous</w:t>
      </w:r>
      <w:r>
        <w:rPr>
          <w:spacing w:val="-10"/>
          <w:w w:val="105"/>
          <w:sz w:val="23"/>
        </w:rPr>
        <w:t xml:space="preserve"> </w:t>
      </w:r>
      <w:r>
        <w:rPr>
          <w:spacing w:val="-3"/>
          <w:w w:val="105"/>
          <w:sz w:val="23"/>
        </w:rPr>
        <w:t>Inputs</w:t>
      </w:r>
    </w:p>
    <w:p w:rsidR="00B141CF" w:rsidRDefault="009F45E6">
      <w:pPr>
        <w:pStyle w:val="ListParagraph"/>
        <w:numPr>
          <w:ilvl w:val="2"/>
          <w:numId w:val="144"/>
        </w:numPr>
        <w:tabs>
          <w:tab w:val="left" w:pos="2592"/>
          <w:tab w:val="left" w:pos="2593"/>
        </w:tabs>
        <w:spacing w:before="17"/>
        <w:rPr>
          <w:sz w:val="23"/>
        </w:rPr>
      </w:pPr>
      <w:r>
        <w:rPr>
          <w:spacing w:val="-3"/>
          <w:w w:val="105"/>
          <w:sz w:val="23"/>
        </w:rPr>
        <w:t>Synchronous</w:t>
      </w:r>
      <w:r>
        <w:rPr>
          <w:spacing w:val="-2"/>
          <w:w w:val="105"/>
          <w:sz w:val="23"/>
        </w:rPr>
        <w:t xml:space="preserve"> </w:t>
      </w:r>
      <w:r>
        <w:rPr>
          <w:w w:val="105"/>
          <w:sz w:val="23"/>
        </w:rPr>
        <w:t>Inputs</w:t>
      </w:r>
    </w:p>
    <w:p w:rsidR="00B141CF" w:rsidRDefault="009F45E6">
      <w:pPr>
        <w:pStyle w:val="ListParagraph"/>
        <w:numPr>
          <w:ilvl w:val="1"/>
          <w:numId w:val="144"/>
        </w:numPr>
        <w:tabs>
          <w:tab w:val="left" w:pos="1872"/>
          <w:tab w:val="left" w:pos="1873"/>
        </w:tabs>
        <w:ind w:hanging="722"/>
        <w:rPr>
          <w:sz w:val="23"/>
        </w:rPr>
      </w:pPr>
      <w:r>
        <w:rPr>
          <w:w w:val="105"/>
          <w:sz w:val="23"/>
        </w:rPr>
        <w:t>Triggers</w:t>
      </w:r>
    </w:p>
    <w:p w:rsidR="00B141CF" w:rsidRDefault="009F45E6">
      <w:pPr>
        <w:pStyle w:val="ListParagraph"/>
        <w:numPr>
          <w:ilvl w:val="2"/>
          <w:numId w:val="144"/>
        </w:numPr>
        <w:tabs>
          <w:tab w:val="left" w:pos="2592"/>
          <w:tab w:val="left" w:pos="2593"/>
        </w:tabs>
        <w:rPr>
          <w:sz w:val="23"/>
        </w:rPr>
      </w:pPr>
      <w:r>
        <w:rPr>
          <w:w w:val="105"/>
          <w:sz w:val="23"/>
        </w:rPr>
        <w:t>Positive-Edge</w:t>
      </w:r>
      <w:r>
        <w:rPr>
          <w:spacing w:val="-9"/>
          <w:w w:val="105"/>
          <w:sz w:val="23"/>
        </w:rPr>
        <w:t xml:space="preserve"> </w:t>
      </w:r>
      <w:r>
        <w:rPr>
          <w:spacing w:val="-3"/>
          <w:w w:val="105"/>
          <w:sz w:val="23"/>
        </w:rPr>
        <w:t>Trigger</w:t>
      </w:r>
    </w:p>
    <w:p w:rsidR="00B141CF" w:rsidRDefault="009F45E6">
      <w:pPr>
        <w:pStyle w:val="ListParagraph"/>
        <w:numPr>
          <w:ilvl w:val="2"/>
          <w:numId w:val="144"/>
        </w:numPr>
        <w:tabs>
          <w:tab w:val="left" w:pos="2592"/>
          <w:tab w:val="left" w:pos="2593"/>
        </w:tabs>
        <w:spacing w:before="17"/>
        <w:rPr>
          <w:sz w:val="23"/>
        </w:rPr>
      </w:pPr>
      <w:r>
        <w:rPr>
          <w:spacing w:val="-3"/>
          <w:w w:val="105"/>
          <w:sz w:val="23"/>
        </w:rPr>
        <w:t>Negative-Edge</w:t>
      </w:r>
      <w:r>
        <w:rPr>
          <w:spacing w:val="-9"/>
          <w:w w:val="105"/>
          <w:sz w:val="23"/>
        </w:rPr>
        <w:t xml:space="preserve"> </w:t>
      </w:r>
      <w:r>
        <w:rPr>
          <w:w w:val="105"/>
          <w:sz w:val="23"/>
        </w:rPr>
        <w:t>Trigger</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2"/>
          <w:numId w:val="144"/>
        </w:numPr>
        <w:tabs>
          <w:tab w:val="left" w:pos="2592"/>
          <w:tab w:val="left" w:pos="2593"/>
        </w:tabs>
        <w:spacing w:before="69"/>
        <w:rPr>
          <w:sz w:val="23"/>
        </w:rPr>
      </w:pPr>
      <w:r>
        <w:rPr>
          <w:w w:val="105"/>
          <w:sz w:val="23"/>
        </w:rPr>
        <w:lastRenderedPageBreak/>
        <w:t>Positive-Level Trigger</w:t>
      </w:r>
      <w:r>
        <w:rPr>
          <w:spacing w:val="-21"/>
          <w:w w:val="105"/>
          <w:sz w:val="23"/>
        </w:rPr>
        <w:t xml:space="preserve"> </w:t>
      </w:r>
      <w:r>
        <w:rPr>
          <w:w w:val="105"/>
          <w:sz w:val="23"/>
        </w:rPr>
        <w:t>(Latch)</w:t>
      </w:r>
    </w:p>
    <w:p w:rsidR="00B141CF" w:rsidRDefault="009F45E6">
      <w:pPr>
        <w:pStyle w:val="ListParagraph"/>
        <w:numPr>
          <w:ilvl w:val="2"/>
          <w:numId w:val="144"/>
        </w:numPr>
        <w:tabs>
          <w:tab w:val="left" w:pos="2592"/>
          <w:tab w:val="left" w:pos="2593"/>
        </w:tabs>
        <w:rPr>
          <w:sz w:val="23"/>
        </w:rPr>
      </w:pPr>
      <w:r>
        <w:rPr>
          <w:w w:val="105"/>
          <w:sz w:val="23"/>
        </w:rPr>
        <w:t xml:space="preserve">Negative-Level </w:t>
      </w:r>
      <w:r>
        <w:rPr>
          <w:spacing w:val="-3"/>
          <w:w w:val="105"/>
          <w:sz w:val="23"/>
        </w:rPr>
        <w:t>Trigger</w:t>
      </w:r>
      <w:r>
        <w:rPr>
          <w:spacing w:val="-9"/>
          <w:w w:val="105"/>
          <w:sz w:val="23"/>
        </w:rPr>
        <w:t xml:space="preserve"> </w:t>
      </w:r>
      <w:r>
        <w:rPr>
          <w:w w:val="105"/>
          <w:sz w:val="23"/>
        </w:rPr>
        <w:t>(Latch)</w:t>
      </w:r>
    </w:p>
    <w:p w:rsidR="00B141CF" w:rsidRDefault="009F45E6">
      <w:pPr>
        <w:pStyle w:val="ListParagraph"/>
        <w:numPr>
          <w:ilvl w:val="1"/>
          <w:numId w:val="144"/>
        </w:numPr>
        <w:tabs>
          <w:tab w:val="left" w:pos="1872"/>
          <w:tab w:val="left" w:pos="1873"/>
        </w:tabs>
        <w:spacing w:before="17"/>
        <w:ind w:hanging="722"/>
        <w:rPr>
          <w:sz w:val="23"/>
        </w:rPr>
      </w:pPr>
      <w:r>
        <w:rPr>
          <w:w w:val="105"/>
          <w:sz w:val="23"/>
        </w:rPr>
        <w:t>Other Flip</w:t>
      </w:r>
      <w:r>
        <w:rPr>
          <w:spacing w:val="-10"/>
          <w:w w:val="105"/>
          <w:sz w:val="23"/>
        </w:rPr>
        <w:t xml:space="preserve"> </w:t>
      </w:r>
      <w:r>
        <w:rPr>
          <w:w w:val="105"/>
          <w:sz w:val="23"/>
        </w:rPr>
        <w:t>Flops</w:t>
      </w:r>
    </w:p>
    <w:p w:rsidR="00B141CF" w:rsidRDefault="009F45E6">
      <w:pPr>
        <w:pStyle w:val="ListParagraph"/>
        <w:numPr>
          <w:ilvl w:val="2"/>
          <w:numId w:val="144"/>
        </w:numPr>
        <w:tabs>
          <w:tab w:val="left" w:pos="2592"/>
          <w:tab w:val="left" w:pos="2593"/>
        </w:tabs>
        <w:spacing w:before="17"/>
        <w:rPr>
          <w:sz w:val="23"/>
        </w:rPr>
      </w:pPr>
      <w:r>
        <w:rPr>
          <w:w w:val="105"/>
          <w:sz w:val="23"/>
        </w:rPr>
        <w:t>Master Slave Flip</w:t>
      </w:r>
      <w:r>
        <w:rPr>
          <w:spacing w:val="-18"/>
          <w:w w:val="105"/>
          <w:sz w:val="23"/>
        </w:rPr>
        <w:t xml:space="preserve"> </w:t>
      </w:r>
      <w:r>
        <w:rPr>
          <w:w w:val="105"/>
          <w:sz w:val="23"/>
        </w:rPr>
        <w:t>Flop</w:t>
      </w:r>
    </w:p>
    <w:p w:rsidR="00B141CF" w:rsidRDefault="009F45E6">
      <w:pPr>
        <w:pStyle w:val="ListParagraph"/>
        <w:numPr>
          <w:ilvl w:val="2"/>
          <w:numId w:val="144"/>
        </w:numPr>
        <w:tabs>
          <w:tab w:val="left" w:pos="2592"/>
          <w:tab w:val="left" w:pos="2593"/>
        </w:tabs>
        <w:rPr>
          <w:sz w:val="23"/>
        </w:rPr>
      </w:pPr>
      <w:r>
        <w:rPr>
          <w:w w:val="105"/>
          <w:sz w:val="23"/>
        </w:rPr>
        <w:t>D</w:t>
      </w:r>
      <w:r>
        <w:rPr>
          <w:spacing w:val="-15"/>
          <w:w w:val="105"/>
          <w:sz w:val="23"/>
        </w:rPr>
        <w:t xml:space="preserve"> </w:t>
      </w:r>
      <w:r>
        <w:rPr>
          <w:w w:val="105"/>
          <w:sz w:val="23"/>
        </w:rPr>
        <w:t>type</w:t>
      </w:r>
      <w:r>
        <w:rPr>
          <w:spacing w:val="-14"/>
          <w:w w:val="105"/>
          <w:sz w:val="23"/>
        </w:rPr>
        <w:t xml:space="preserve"> </w:t>
      </w:r>
      <w:r>
        <w:rPr>
          <w:w w:val="105"/>
          <w:sz w:val="23"/>
        </w:rPr>
        <w:t>Flip</w:t>
      </w:r>
      <w:r>
        <w:rPr>
          <w:spacing w:val="-29"/>
          <w:w w:val="105"/>
          <w:sz w:val="23"/>
        </w:rPr>
        <w:t xml:space="preserve"> </w:t>
      </w:r>
      <w:r>
        <w:rPr>
          <w:w w:val="105"/>
          <w:sz w:val="23"/>
        </w:rPr>
        <w:t>Flop</w:t>
      </w:r>
    </w:p>
    <w:p w:rsidR="00B141CF" w:rsidRDefault="009F45E6">
      <w:pPr>
        <w:pStyle w:val="ListParagraph"/>
        <w:numPr>
          <w:ilvl w:val="2"/>
          <w:numId w:val="144"/>
        </w:numPr>
        <w:tabs>
          <w:tab w:val="left" w:pos="2592"/>
          <w:tab w:val="left" w:pos="2593"/>
        </w:tabs>
        <w:rPr>
          <w:sz w:val="23"/>
        </w:rPr>
      </w:pPr>
      <w:r>
        <w:rPr>
          <w:w w:val="105"/>
          <w:sz w:val="23"/>
        </w:rPr>
        <w:t>T</w:t>
      </w:r>
      <w:r>
        <w:rPr>
          <w:spacing w:val="-18"/>
          <w:w w:val="105"/>
          <w:sz w:val="23"/>
        </w:rPr>
        <w:t xml:space="preserve"> </w:t>
      </w:r>
      <w:r>
        <w:rPr>
          <w:w w:val="105"/>
          <w:sz w:val="23"/>
        </w:rPr>
        <w:t>type</w:t>
      </w:r>
      <w:r>
        <w:rPr>
          <w:spacing w:val="-13"/>
          <w:w w:val="105"/>
          <w:sz w:val="23"/>
        </w:rPr>
        <w:t xml:space="preserve"> </w:t>
      </w:r>
      <w:r>
        <w:rPr>
          <w:w w:val="105"/>
          <w:sz w:val="23"/>
        </w:rPr>
        <w:t>Flip</w:t>
      </w:r>
      <w:r>
        <w:rPr>
          <w:spacing w:val="-30"/>
          <w:w w:val="105"/>
          <w:sz w:val="23"/>
        </w:rPr>
        <w:t xml:space="preserve"> </w:t>
      </w:r>
      <w:r>
        <w:rPr>
          <w:w w:val="105"/>
          <w:sz w:val="23"/>
        </w:rPr>
        <w:t>Flop</w:t>
      </w:r>
    </w:p>
    <w:p w:rsidR="00B141CF" w:rsidRDefault="009F45E6">
      <w:pPr>
        <w:pStyle w:val="ListParagraph"/>
        <w:numPr>
          <w:ilvl w:val="1"/>
          <w:numId w:val="144"/>
        </w:numPr>
        <w:tabs>
          <w:tab w:val="left" w:pos="1872"/>
          <w:tab w:val="left" w:pos="1873"/>
        </w:tabs>
        <w:spacing w:before="16"/>
        <w:ind w:hanging="722"/>
        <w:rPr>
          <w:sz w:val="23"/>
        </w:rPr>
      </w:pPr>
      <w:r>
        <w:rPr>
          <w:w w:val="105"/>
          <w:sz w:val="23"/>
        </w:rPr>
        <w:t>Flip Flop timing</w:t>
      </w:r>
      <w:r>
        <w:rPr>
          <w:spacing w:val="-15"/>
          <w:w w:val="105"/>
          <w:sz w:val="23"/>
        </w:rPr>
        <w:t xml:space="preserve"> </w:t>
      </w:r>
      <w:r>
        <w:rPr>
          <w:w w:val="105"/>
          <w:sz w:val="23"/>
        </w:rPr>
        <w:t>considerations.</w:t>
      </w:r>
    </w:p>
    <w:p w:rsidR="00B141CF" w:rsidRDefault="009F45E6">
      <w:pPr>
        <w:pStyle w:val="ListParagraph"/>
        <w:numPr>
          <w:ilvl w:val="2"/>
          <w:numId w:val="144"/>
        </w:numPr>
        <w:tabs>
          <w:tab w:val="left" w:pos="2592"/>
          <w:tab w:val="left" w:pos="2593"/>
        </w:tabs>
        <w:spacing w:before="10"/>
        <w:rPr>
          <w:sz w:val="23"/>
        </w:rPr>
      </w:pPr>
      <w:r>
        <w:rPr>
          <w:w w:val="105"/>
          <w:sz w:val="23"/>
        </w:rPr>
        <w:t>Setup and Hold</w:t>
      </w:r>
      <w:r>
        <w:rPr>
          <w:spacing w:val="-13"/>
          <w:w w:val="105"/>
          <w:sz w:val="23"/>
        </w:rPr>
        <w:t xml:space="preserve"> </w:t>
      </w:r>
      <w:r>
        <w:rPr>
          <w:w w:val="105"/>
          <w:sz w:val="23"/>
        </w:rPr>
        <w:t>Times</w:t>
      </w:r>
    </w:p>
    <w:p w:rsidR="00B141CF" w:rsidRDefault="009F45E6">
      <w:pPr>
        <w:pStyle w:val="ListParagraph"/>
        <w:numPr>
          <w:ilvl w:val="2"/>
          <w:numId w:val="144"/>
        </w:numPr>
        <w:tabs>
          <w:tab w:val="left" w:pos="2592"/>
          <w:tab w:val="left" w:pos="2593"/>
        </w:tabs>
        <w:rPr>
          <w:sz w:val="23"/>
        </w:rPr>
      </w:pPr>
      <w:r>
        <w:rPr>
          <w:spacing w:val="-3"/>
          <w:w w:val="105"/>
          <w:sz w:val="23"/>
        </w:rPr>
        <w:t>Propagation</w:t>
      </w:r>
      <w:r>
        <w:rPr>
          <w:spacing w:val="-1"/>
          <w:w w:val="105"/>
          <w:sz w:val="23"/>
        </w:rPr>
        <w:t xml:space="preserve"> </w:t>
      </w:r>
      <w:r>
        <w:rPr>
          <w:spacing w:val="-3"/>
          <w:w w:val="105"/>
          <w:sz w:val="23"/>
        </w:rPr>
        <w:t>Delays</w:t>
      </w:r>
    </w:p>
    <w:p w:rsidR="00B141CF" w:rsidRDefault="009F45E6">
      <w:pPr>
        <w:pStyle w:val="ListParagraph"/>
        <w:numPr>
          <w:ilvl w:val="2"/>
          <w:numId w:val="144"/>
        </w:numPr>
        <w:tabs>
          <w:tab w:val="left" w:pos="2592"/>
          <w:tab w:val="left" w:pos="2593"/>
        </w:tabs>
        <w:spacing w:before="16"/>
        <w:rPr>
          <w:sz w:val="23"/>
        </w:rPr>
      </w:pPr>
      <w:r>
        <w:rPr>
          <w:w w:val="105"/>
          <w:sz w:val="23"/>
        </w:rPr>
        <w:t>Timing Limitations (Minimum Pulse</w:t>
      </w:r>
      <w:r>
        <w:rPr>
          <w:spacing w:val="-34"/>
          <w:w w:val="105"/>
          <w:sz w:val="23"/>
        </w:rPr>
        <w:t xml:space="preserve"> </w:t>
      </w:r>
      <w:r>
        <w:rPr>
          <w:w w:val="105"/>
          <w:sz w:val="23"/>
        </w:rPr>
        <w:t>Width)</w:t>
      </w:r>
    </w:p>
    <w:p w:rsidR="00B141CF" w:rsidRDefault="009F45E6">
      <w:pPr>
        <w:pStyle w:val="ListParagraph"/>
        <w:numPr>
          <w:ilvl w:val="1"/>
          <w:numId w:val="144"/>
        </w:numPr>
        <w:tabs>
          <w:tab w:val="left" w:pos="1872"/>
          <w:tab w:val="left" w:pos="1873"/>
        </w:tabs>
        <w:ind w:hanging="722"/>
        <w:rPr>
          <w:sz w:val="23"/>
        </w:rPr>
      </w:pPr>
      <w:r>
        <w:rPr>
          <w:w w:val="105"/>
          <w:sz w:val="23"/>
        </w:rPr>
        <w:t xml:space="preserve">Elementary </w:t>
      </w:r>
      <w:r>
        <w:rPr>
          <w:spacing w:val="-3"/>
          <w:w w:val="105"/>
          <w:sz w:val="23"/>
        </w:rPr>
        <w:t xml:space="preserve">applications </w:t>
      </w:r>
      <w:r>
        <w:rPr>
          <w:w w:val="105"/>
          <w:sz w:val="23"/>
        </w:rPr>
        <w:t>of Flip</w:t>
      </w:r>
      <w:r>
        <w:rPr>
          <w:spacing w:val="-21"/>
          <w:w w:val="105"/>
          <w:sz w:val="23"/>
        </w:rPr>
        <w:t xml:space="preserve"> </w:t>
      </w:r>
      <w:r>
        <w:rPr>
          <w:w w:val="105"/>
          <w:sz w:val="23"/>
        </w:rPr>
        <w:t>Flops</w:t>
      </w:r>
    </w:p>
    <w:p w:rsidR="00B141CF" w:rsidRDefault="009F45E6">
      <w:pPr>
        <w:pStyle w:val="ListParagraph"/>
        <w:numPr>
          <w:ilvl w:val="2"/>
          <w:numId w:val="144"/>
        </w:numPr>
        <w:tabs>
          <w:tab w:val="left" w:pos="2592"/>
          <w:tab w:val="left" w:pos="2593"/>
        </w:tabs>
        <w:spacing w:before="10"/>
        <w:rPr>
          <w:sz w:val="23"/>
        </w:rPr>
      </w:pPr>
      <w:r>
        <w:rPr>
          <w:w w:val="105"/>
          <w:sz w:val="23"/>
        </w:rPr>
        <w:t>Data</w:t>
      </w:r>
      <w:r>
        <w:rPr>
          <w:spacing w:val="-8"/>
          <w:w w:val="105"/>
          <w:sz w:val="23"/>
        </w:rPr>
        <w:t xml:space="preserve"> </w:t>
      </w:r>
      <w:r>
        <w:rPr>
          <w:w w:val="105"/>
          <w:sz w:val="23"/>
        </w:rPr>
        <w:t>Storage</w:t>
      </w:r>
    </w:p>
    <w:p w:rsidR="00B141CF" w:rsidRDefault="009F45E6">
      <w:pPr>
        <w:pStyle w:val="ListParagraph"/>
        <w:numPr>
          <w:ilvl w:val="2"/>
          <w:numId w:val="144"/>
        </w:numPr>
        <w:tabs>
          <w:tab w:val="left" w:pos="2592"/>
          <w:tab w:val="left" w:pos="2593"/>
        </w:tabs>
        <w:spacing w:before="16"/>
        <w:rPr>
          <w:sz w:val="23"/>
        </w:rPr>
      </w:pPr>
      <w:r>
        <w:rPr>
          <w:w w:val="105"/>
          <w:sz w:val="23"/>
        </w:rPr>
        <w:t>Logic</w:t>
      </w:r>
      <w:r>
        <w:rPr>
          <w:spacing w:val="-9"/>
          <w:w w:val="105"/>
          <w:sz w:val="23"/>
        </w:rPr>
        <w:t xml:space="preserve"> </w:t>
      </w:r>
      <w:r>
        <w:rPr>
          <w:w w:val="105"/>
          <w:sz w:val="23"/>
        </w:rPr>
        <w:t>Synchronizing</w:t>
      </w:r>
    </w:p>
    <w:p w:rsidR="00B141CF" w:rsidRDefault="009F45E6">
      <w:pPr>
        <w:pStyle w:val="ListParagraph"/>
        <w:numPr>
          <w:ilvl w:val="2"/>
          <w:numId w:val="144"/>
        </w:numPr>
        <w:tabs>
          <w:tab w:val="left" w:pos="2592"/>
          <w:tab w:val="left" w:pos="2593"/>
        </w:tabs>
        <w:spacing w:before="10"/>
        <w:rPr>
          <w:sz w:val="23"/>
        </w:rPr>
      </w:pPr>
      <w:r>
        <w:rPr>
          <w:w w:val="105"/>
          <w:sz w:val="23"/>
        </w:rPr>
        <w:t>Frequency</w:t>
      </w:r>
      <w:r w:rsidR="004878F6">
        <w:rPr>
          <w:w w:val="105"/>
          <w:sz w:val="23"/>
        </w:rPr>
        <w:t xml:space="preserve"> </w:t>
      </w:r>
      <w:r>
        <w:rPr>
          <w:w w:val="105"/>
          <w:sz w:val="23"/>
        </w:rPr>
        <w:t>Division</w:t>
      </w:r>
    </w:p>
    <w:p w:rsidR="00B141CF" w:rsidRDefault="009F45E6">
      <w:pPr>
        <w:pStyle w:val="ListParagraph"/>
        <w:numPr>
          <w:ilvl w:val="2"/>
          <w:numId w:val="144"/>
        </w:numPr>
        <w:tabs>
          <w:tab w:val="left" w:pos="2592"/>
          <w:tab w:val="left" w:pos="2593"/>
        </w:tabs>
        <w:rPr>
          <w:sz w:val="23"/>
        </w:rPr>
      </w:pPr>
      <w:r>
        <w:rPr>
          <w:sz w:val="23"/>
        </w:rPr>
        <w:t>Switch</w:t>
      </w:r>
      <w:r>
        <w:rPr>
          <w:spacing w:val="38"/>
          <w:sz w:val="23"/>
        </w:rPr>
        <w:t xml:space="preserve"> </w:t>
      </w:r>
      <w:r>
        <w:rPr>
          <w:sz w:val="23"/>
        </w:rPr>
        <w:t>Debouncing</w:t>
      </w:r>
    </w:p>
    <w:p w:rsidR="00B141CF" w:rsidRDefault="009F45E6">
      <w:pPr>
        <w:pStyle w:val="ListParagraph"/>
        <w:numPr>
          <w:ilvl w:val="1"/>
          <w:numId w:val="144"/>
        </w:numPr>
        <w:tabs>
          <w:tab w:val="left" w:pos="1872"/>
          <w:tab w:val="left" w:pos="1873"/>
        </w:tabs>
        <w:spacing w:before="16"/>
        <w:ind w:hanging="722"/>
        <w:rPr>
          <w:sz w:val="23"/>
        </w:rPr>
      </w:pPr>
      <w:r>
        <w:rPr>
          <w:w w:val="105"/>
          <w:sz w:val="23"/>
        </w:rPr>
        <w:t>Multivibrators.</w:t>
      </w:r>
    </w:p>
    <w:p w:rsidR="00B141CF" w:rsidRDefault="009F45E6">
      <w:pPr>
        <w:pStyle w:val="ListParagraph"/>
        <w:numPr>
          <w:ilvl w:val="2"/>
          <w:numId w:val="144"/>
        </w:numPr>
        <w:tabs>
          <w:tab w:val="left" w:pos="2592"/>
          <w:tab w:val="left" w:pos="2593"/>
        </w:tabs>
        <w:spacing w:before="10"/>
        <w:rPr>
          <w:sz w:val="23"/>
        </w:rPr>
      </w:pPr>
      <w:r>
        <w:rPr>
          <w:w w:val="105"/>
          <w:sz w:val="23"/>
        </w:rPr>
        <w:t>555</w:t>
      </w:r>
      <w:r>
        <w:rPr>
          <w:spacing w:val="-7"/>
          <w:w w:val="105"/>
          <w:sz w:val="23"/>
        </w:rPr>
        <w:t xml:space="preserve"> </w:t>
      </w:r>
      <w:r>
        <w:rPr>
          <w:w w:val="105"/>
          <w:sz w:val="23"/>
        </w:rPr>
        <w:t>Timer</w:t>
      </w:r>
    </w:p>
    <w:p w:rsidR="00B141CF" w:rsidRDefault="009F45E6">
      <w:pPr>
        <w:pStyle w:val="ListParagraph"/>
        <w:numPr>
          <w:ilvl w:val="2"/>
          <w:numId w:val="144"/>
        </w:numPr>
        <w:tabs>
          <w:tab w:val="left" w:pos="2592"/>
          <w:tab w:val="left" w:pos="2593"/>
        </w:tabs>
        <w:rPr>
          <w:sz w:val="23"/>
        </w:rPr>
      </w:pPr>
      <w:r>
        <w:rPr>
          <w:w w:val="105"/>
          <w:sz w:val="23"/>
        </w:rPr>
        <w:t>555</w:t>
      </w:r>
      <w:r>
        <w:rPr>
          <w:spacing w:val="-9"/>
          <w:w w:val="105"/>
          <w:sz w:val="23"/>
        </w:rPr>
        <w:t xml:space="preserve"> </w:t>
      </w:r>
      <w:r>
        <w:rPr>
          <w:w w:val="105"/>
          <w:sz w:val="23"/>
        </w:rPr>
        <w:t>Timer</w:t>
      </w:r>
      <w:r>
        <w:rPr>
          <w:spacing w:val="-12"/>
          <w:w w:val="105"/>
          <w:sz w:val="23"/>
        </w:rPr>
        <w:t xml:space="preserve"> </w:t>
      </w:r>
      <w:r>
        <w:rPr>
          <w:w w:val="105"/>
          <w:sz w:val="23"/>
        </w:rPr>
        <w:t>as</w:t>
      </w:r>
      <w:r>
        <w:rPr>
          <w:spacing w:val="-8"/>
          <w:w w:val="105"/>
          <w:sz w:val="23"/>
        </w:rPr>
        <w:t xml:space="preserve"> </w:t>
      </w:r>
      <w:r>
        <w:rPr>
          <w:spacing w:val="-3"/>
          <w:w w:val="105"/>
          <w:sz w:val="23"/>
        </w:rPr>
        <w:t>Monostable</w:t>
      </w:r>
      <w:r>
        <w:rPr>
          <w:spacing w:val="-10"/>
          <w:w w:val="105"/>
          <w:sz w:val="23"/>
        </w:rPr>
        <w:t xml:space="preserve"> </w:t>
      </w:r>
      <w:r>
        <w:rPr>
          <w:spacing w:val="-3"/>
          <w:w w:val="105"/>
          <w:sz w:val="23"/>
        </w:rPr>
        <w:t>Multivibrator</w:t>
      </w:r>
      <w:r>
        <w:rPr>
          <w:spacing w:val="-9"/>
          <w:w w:val="105"/>
          <w:sz w:val="23"/>
        </w:rPr>
        <w:t xml:space="preserve"> </w:t>
      </w:r>
      <w:r>
        <w:rPr>
          <w:w w:val="105"/>
          <w:sz w:val="23"/>
        </w:rPr>
        <w:t>(One</w:t>
      </w:r>
      <w:r>
        <w:rPr>
          <w:spacing w:val="-39"/>
          <w:w w:val="105"/>
          <w:sz w:val="23"/>
        </w:rPr>
        <w:t xml:space="preserve"> </w:t>
      </w:r>
      <w:r>
        <w:rPr>
          <w:w w:val="105"/>
          <w:sz w:val="23"/>
        </w:rPr>
        <w:t>Shot)</w:t>
      </w:r>
    </w:p>
    <w:p w:rsidR="00B141CF" w:rsidRDefault="009F45E6">
      <w:pPr>
        <w:pStyle w:val="ListParagraph"/>
        <w:numPr>
          <w:ilvl w:val="2"/>
          <w:numId w:val="144"/>
        </w:numPr>
        <w:tabs>
          <w:tab w:val="left" w:pos="2592"/>
          <w:tab w:val="left" w:pos="2593"/>
        </w:tabs>
        <w:spacing w:before="16"/>
        <w:rPr>
          <w:sz w:val="23"/>
        </w:rPr>
      </w:pPr>
      <w:r>
        <w:rPr>
          <w:w w:val="105"/>
          <w:sz w:val="23"/>
        </w:rPr>
        <w:t>555</w:t>
      </w:r>
      <w:r>
        <w:rPr>
          <w:spacing w:val="-27"/>
          <w:w w:val="105"/>
          <w:sz w:val="23"/>
        </w:rPr>
        <w:t xml:space="preserve"> </w:t>
      </w:r>
      <w:r>
        <w:rPr>
          <w:w w:val="105"/>
          <w:sz w:val="23"/>
        </w:rPr>
        <w:t>Timer</w:t>
      </w:r>
      <w:r>
        <w:rPr>
          <w:spacing w:val="-28"/>
          <w:w w:val="105"/>
          <w:sz w:val="23"/>
        </w:rPr>
        <w:t xml:space="preserve"> </w:t>
      </w:r>
      <w:r>
        <w:rPr>
          <w:w w:val="105"/>
          <w:sz w:val="23"/>
        </w:rPr>
        <w:t>as</w:t>
      </w:r>
      <w:r>
        <w:rPr>
          <w:spacing w:val="-29"/>
          <w:w w:val="105"/>
          <w:sz w:val="23"/>
        </w:rPr>
        <w:t xml:space="preserve"> </w:t>
      </w:r>
      <w:r>
        <w:rPr>
          <w:w w:val="105"/>
          <w:sz w:val="23"/>
        </w:rPr>
        <w:t>Astable</w:t>
      </w:r>
      <w:r>
        <w:rPr>
          <w:spacing w:val="-21"/>
          <w:w w:val="105"/>
          <w:sz w:val="23"/>
        </w:rPr>
        <w:t xml:space="preserve"> </w:t>
      </w:r>
      <w:r>
        <w:rPr>
          <w:w w:val="105"/>
          <w:sz w:val="23"/>
        </w:rPr>
        <w:t>Multivibrator</w:t>
      </w:r>
      <w:r>
        <w:rPr>
          <w:spacing w:val="-27"/>
          <w:w w:val="105"/>
          <w:sz w:val="23"/>
        </w:rPr>
        <w:t xml:space="preserve"> </w:t>
      </w:r>
      <w:r>
        <w:rPr>
          <w:w w:val="105"/>
          <w:sz w:val="23"/>
        </w:rPr>
        <w:t>(Free</w:t>
      </w:r>
      <w:r>
        <w:rPr>
          <w:spacing w:val="-27"/>
          <w:w w:val="105"/>
          <w:sz w:val="23"/>
        </w:rPr>
        <w:t xml:space="preserve"> </w:t>
      </w:r>
      <w:r>
        <w:rPr>
          <w:w w:val="105"/>
          <w:sz w:val="23"/>
        </w:rPr>
        <w:t>Running)</w:t>
      </w:r>
    </w:p>
    <w:p w:rsidR="00B141CF" w:rsidRDefault="009F45E6">
      <w:pPr>
        <w:pStyle w:val="ListParagraph"/>
        <w:numPr>
          <w:ilvl w:val="2"/>
          <w:numId w:val="144"/>
        </w:numPr>
        <w:tabs>
          <w:tab w:val="left" w:pos="2592"/>
          <w:tab w:val="left" w:pos="2593"/>
        </w:tabs>
        <w:spacing w:before="10"/>
        <w:rPr>
          <w:sz w:val="23"/>
        </w:rPr>
      </w:pPr>
      <w:r>
        <w:rPr>
          <w:w w:val="105"/>
          <w:sz w:val="23"/>
        </w:rPr>
        <w:t>Produce</w:t>
      </w:r>
      <w:r>
        <w:rPr>
          <w:spacing w:val="-10"/>
          <w:w w:val="105"/>
          <w:sz w:val="23"/>
        </w:rPr>
        <w:t xml:space="preserve"> </w:t>
      </w:r>
      <w:r>
        <w:rPr>
          <w:w w:val="105"/>
          <w:sz w:val="23"/>
        </w:rPr>
        <w:t>Square</w:t>
      </w:r>
      <w:r>
        <w:rPr>
          <w:spacing w:val="-9"/>
          <w:w w:val="105"/>
          <w:sz w:val="23"/>
        </w:rPr>
        <w:t xml:space="preserve"> </w:t>
      </w:r>
      <w:r>
        <w:rPr>
          <w:w w:val="105"/>
          <w:sz w:val="23"/>
        </w:rPr>
        <w:t>waves</w:t>
      </w:r>
      <w:r>
        <w:rPr>
          <w:spacing w:val="-12"/>
          <w:w w:val="105"/>
          <w:sz w:val="23"/>
        </w:rPr>
        <w:t xml:space="preserve"> </w:t>
      </w:r>
      <w:r>
        <w:rPr>
          <w:w w:val="105"/>
          <w:sz w:val="23"/>
        </w:rPr>
        <w:t>with</w:t>
      </w:r>
      <w:r>
        <w:rPr>
          <w:spacing w:val="-8"/>
          <w:w w:val="105"/>
          <w:sz w:val="23"/>
        </w:rPr>
        <w:t xml:space="preserve"> </w:t>
      </w:r>
      <w:r>
        <w:rPr>
          <w:w w:val="105"/>
          <w:sz w:val="23"/>
        </w:rPr>
        <w:t>different</w:t>
      </w:r>
      <w:r>
        <w:rPr>
          <w:spacing w:val="-12"/>
          <w:w w:val="105"/>
          <w:sz w:val="23"/>
        </w:rPr>
        <w:t xml:space="preserve"> </w:t>
      </w:r>
      <w:r>
        <w:rPr>
          <w:w w:val="105"/>
          <w:sz w:val="23"/>
        </w:rPr>
        <w:t>duty</w:t>
      </w:r>
      <w:r>
        <w:rPr>
          <w:spacing w:val="-9"/>
          <w:w w:val="105"/>
          <w:sz w:val="23"/>
        </w:rPr>
        <w:t xml:space="preserve"> </w:t>
      </w:r>
      <w:r>
        <w:rPr>
          <w:w w:val="105"/>
          <w:sz w:val="23"/>
        </w:rPr>
        <w:t>cycles</w:t>
      </w:r>
      <w:r>
        <w:rPr>
          <w:spacing w:val="-11"/>
          <w:w w:val="105"/>
          <w:sz w:val="23"/>
        </w:rPr>
        <w:t xml:space="preserve"> </w:t>
      </w:r>
      <w:r>
        <w:rPr>
          <w:w w:val="105"/>
          <w:sz w:val="23"/>
        </w:rPr>
        <w:t>with</w:t>
      </w:r>
      <w:r>
        <w:rPr>
          <w:spacing w:val="-8"/>
          <w:w w:val="105"/>
          <w:sz w:val="23"/>
        </w:rPr>
        <w:t xml:space="preserve"> </w:t>
      </w:r>
      <w:r>
        <w:rPr>
          <w:w w:val="105"/>
          <w:sz w:val="23"/>
        </w:rPr>
        <w:t>a</w:t>
      </w:r>
      <w:r>
        <w:rPr>
          <w:spacing w:val="-11"/>
          <w:w w:val="105"/>
          <w:sz w:val="23"/>
        </w:rPr>
        <w:t xml:space="preserve"> </w:t>
      </w:r>
      <w:r>
        <w:rPr>
          <w:w w:val="105"/>
          <w:sz w:val="23"/>
        </w:rPr>
        <w:t>Timer.</w:t>
      </w:r>
    </w:p>
    <w:p w:rsidR="00B141CF" w:rsidRDefault="00B141CF">
      <w:pPr>
        <w:pStyle w:val="BodyText"/>
        <w:spacing w:before="6"/>
        <w:ind w:left="0" w:firstLine="0"/>
        <w:rPr>
          <w:sz w:val="24"/>
        </w:rPr>
      </w:pPr>
    </w:p>
    <w:p w:rsidR="00B141CF" w:rsidRDefault="009F45E6">
      <w:pPr>
        <w:pStyle w:val="Heading1"/>
        <w:numPr>
          <w:ilvl w:val="0"/>
          <w:numId w:val="144"/>
        </w:numPr>
        <w:tabs>
          <w:tab w:val="left" w:pos="1151"/>
          <w:tab w:val="left" w:pos="1152"/>
          <w:tab w:val="left" w:pos="9054"/>
        </w:tabs>
      </w:pPr>
      <w:r>
        <w:rPr>
          <w:w w:val="105"/>
        </w:rPr>
        <w:t>SHIFT REGISTERS</w:t>
      </w:r>
      <w:r>
        <w:rPr>
          <w:spacing w:val="-44"/>
          <w:w w:val="105"/>
        </w:rPr>
        <w:t xml:space="preserve"> </w:t>
      </w:r>
      <w:r>
        <w:rPr>
          <w:w w:val="105"/>
        </w:rPr>
        <w:t>AND</w:t>
      </w:r>
      <w:r>
        <w:rPr>
          <w:spacing w:val="-24"/>
          <w:w w:val="105"/>
        </w:rPr>
        <w:t xml:space="preserve"> </w:t>
      </w:r>
      <w:r>
        <w:rPr>
          <w:w w:val="105"/>
        </w:rPr>
        <w:t>COUNTERS.</w:t>
      </w:r>
      <w:r>
        <w:rPr>
          <w:w w:val="105"/>
        </w:rPr>
        <w:tab/>
        <w:t>(12</w:t>
      </w:r>
      <w:r>
        <w:rPr>
          <w:spacing w:val="8"/>
          <w:w w:val="105"/>
        </w:rPr>
        <w:t xml:space="preserve"> </w:t>
      </w:r>
      <w:r>
        <w:rPr>
          <w:w w:val="105"/>
        </w:rPr>
        <w:t>Hours)</w:t>
      </w:r>
    </w:p>
    <w:p w:rsidR="00B141CF" w:rsidRDefault="009F45E6">
      <w:pPr>
        <w:pStyle w:val="ListParagraph"/>
        <w:numPr>
          <w:ilvl w:val="1"/>
          <w:numId w:val="144"/>
        </w:numPr>
        <w:tabs>
          <w:tab w:val="left" w:pos="1872"/>
          <w:tab w:val="left" w:pos="1873"/>
        </w:tabs>
        <w:ind w:hanging="722"/>
        <w:rPr>
          <w:sz w:val="23"/>
        </w:rPr>
      </w:pPr>
      <w:r>
        <w:rPr>
          <w:w w:val="105"/>
          <w:sz w:val="23"/>
        </w:rPr>
        <w:t>Shift</w:t>
      </w:r>
      <w:r>
        <w:rPr>
          <w:spacing w:val="-11"/>
          <w:w w:val="105"/>
          <w:sz w:val="23"/>
        </w:rPr>
        <w:t xml:space="preserve"> </w:t>
      </w:r>
      <w:r>
        <w:rPr>
          <w:w w:val="105"/>
          <w:sz w:val="23"/>
        </w:rPr>
        <w:t>Register</w:t>
      </w:r>
    </w:p>
    <w:p w:rsidR="00B141CF" w:rsidRDefault="009F45E6">
      <w:pPr>
        <w:pStyle w:val="ListParagraph"/>
        <w:numPr>
          <w:ilvl w:val="2"/>
          <w:numId w:val="144"/>
        </w:numPr>
        <w:tabs>
          <w:tab w:val="left" w:pos="2592"/>
          <w:tab w:val="left" w:pos="2593"/>
        </w:tabs>
        <w:spacing w:before="17"/>
        <w:rPr>
          <w:sz w:val="23"/>
        </w:rPr>
      </w:pPr>
      <w:r>
        <w:rPr>
          <w:spacing w:val="-3"/>
          <w:w w:val="105"/>
          <w:sz w:val="23"/>
        </w:rPr>
        <w:t xml:space="preserve">Function </w:t>
      </w:r>
      <w:r>
        <w:rPr>
          <w:w w:val="105"/>
          <w:sz w:val="23"/>
        </w:rPr>
        <w:t>of Shift</w:t>
      </w:r>
      <w:r>
        <w:rPr>
          <w:spacing w:val="-18"/>
          <w:w w:val="105"/>
          <w:sz w:val="23"/>
        </w:rPr>
        <w:t xml:space="preserve"> </w:t>
      </w:r>
      <w:r>
        <w:rPr>
          <w:w w:val="105"/>
          <w:sz w:val="23"/>
        </w:rPr>
        <w:t>register</w:t>
      </w:r>
    </w:p>
    <w:p w:rsidR="00B141CF" w:rsidRDefault="009F45E6">
      <w:pPr>
        <w:pStyle w:val="ListParagraph"/>
        <w:numPr>
          <w:ilvl w:val="2"/>
          <w:numId w:val="144"/>
        </w:numPr>
        <w:tabs>
          <w:tab w:val="left" w:pos="2592"/>
          <w:tab w:val="left" w:pos="2593"/>
        </w:tabs>
        <w:spacing w:before="17"/>
        <w:rPr>
          <w:sz w:val="23"/>
        </w:rPr>
      </w:pPr>
      <w:r>
        <w:rPr>
          <w:w w:val="105"/>
          <w:sz w:val="23"/>
        </w:rPr>
        <w:t>Types</w:t>
      </w:r>
      <w:r>
        <w:rPr>
          <w:spacing w:val="-21"/>
          <w:w w:val="105"/>
          <w:sz w:val="23"/>
        </w:rPr>
        <w:t xml:space="preserve"> </w:t>
      </w:r>
      <w:r>
        <w:rPr>
          <w:w w:val="105"/>
          <w:sz w:val="23"/>
        </w:rPr>
        <w:t>of</w:t>
      </w:r>
      <w:r>
        <w:rPr>
          <w:spacing w:val="-22"/>
          <w:w w:val="105"/>
          <w:sz w:val="23"/>
        </w:rPr>
        <w:t xml:space="preserve"> </w:t>
      </w:r>
      <w:r>
        <w:rPr>
          <w:w w:val="105"/>
          <w:sz w:val="23"/>
        </w:rPr>
        <w:t>Shift</w:t>
      </w:r>
      <w:r>
        <w:rPr>
          <w:spacing w:val="-32"/>
          <w:w w:val="105"/>
          <w:sz w:val="23"/>
        </w:rPr>
        <w:t xml:space="preserve"> </w:t>
      </w:r>
      <w:r>
        <w:rPr>
          <w:w w:val="105"/>
          <w:sz w:val="23"/>
        </w:rPr>
        <w:t>registers</w:t>
      </w:r>
    </w:p>
    <w:p w:rsidR="00B141CF" w:rsidRDefault="009F45E6">
      <w:pPr>
        <w:pStyle w:val="ListParagraph"/>
        <w:numPr>
          <w:ilvl w:val="2"/>
          <w:numId w:val="144"/>
        </w:numPr>
        <w:tabs>
          <w:tab w:val="left" w:pos="2592"/>
          <w:tab w:val="left" w:pos="2593"/>
        </w:tabs>
        <w:rPr>
          <w:sz w:val="23"/>
        </w:rPr>
      </w:pPr>
      <w:r>
        <w:rPr>
          <w:spacing w:val="-3"/>
          <w:w w:val="105"/>
          <w:sz w:val="23"/>
        </w:rPr>
        <w:t xml:space="preserve">Integrated </w:t>
      </w:r>
      <w:r>
        <w:rPr>
          <w:w w:val="105"/>
          <w:sz w:val="23"/>
        </w:rPr>
        <w:t>Shift</w:t>
      </w:r>
      <w:r>
        <w:rPr>
          <w:spacing w:val="-45"/>
          <w:w w:val="105"/>
          <w:sz w:val="23"/>
        </w:rPr>
        <w:t xml:space="preserve"> </w:t>
      </w:r>
      <w:r>
        <w:rPr>
          <w:w w:val="105"/>
          <w:sz w:val="23"/>
        </w:rPr>
        <w:t>register</w:t>
      </w:r>
    </w:p>
    <w:p w:rsidR="00B141CF" w:rsidRDefault="009F45E6">
      <w:pPr>
        <w:pStyle w:val="ListParagraph"/>
        <w:numPr>
          <w:ilvl w:val="1"/>
          <w:numId w:val="144"/>
        </w:numPr>
        <w:tabs>
          <w:tab w:val="left" w:pos="1872"/>
          <w:tab w:val="left" w:pos="1873"/>
        </w:tabs>
        <w:ind w:hanging="722"/>
        <w:rPr>
          <w:sz w:val="23"/>
        </w:rPr>
      </w:pPr>
      <w:r>
        <w:rPr>
          <w:w w:val="105"/>
          <w:sz w:val="23"/>
        </w:rPr>
        <w:t>Asynchronous</w:t>
      </w:r>
      <w:r>
        <w:rPr>
          <w:spacing w:val="-8"/>
          <w:w w:val="105"/>
          <w:sz w:val="23"/>
        </w:rPr>
        <w:t xml:space="preserve"> </w:t>
      </w:r>
      <w:r>
        <w:rPr>
          <w:w w:val="105"/>
          <w:sz w:val="23"/>
        </w:rPr>
        <w:t>Counters.</w:t>
      </w:r>
    </w:p>
    <w:p w:rsidR="00B141CF" w:rsidRDefault="009F45E6">
      <w:pPr>
        <w:pStyle w:val="ListParagraph"/>
        <w:numPr>
          <w:ilvl w:val="2"/>
          <w:numId w:val="144"/>
        </w:numPr>
        <w:tabs>
          <w:tab w:val="left" w:pos="2592"/>
          <w:tab w:val="left" w:pos="2593"/>
        </w:tabs>
        <w:spacing w:before="17"/>
        <w:rPr>
          <w:sz w:val="23"/>
        </w:rPr>
      </w:pPr>
      <w:r>
        <w:rPr>
          <w:w w:val="105"/>
          <w:sz w:val="23"/>
        </w:rPr>
        <w:t>Discrete Ripple</w:t>
      </w:r>
      <w:r>
        <w:rPr>
          <w:spacing w:val="-8"/>
          <w:w w:val="105"/>
          <w:sz w:val="23"/>
        </w:rPr>
        <w:t xml:space="preserve"> </w:t>
      </w:r>
      <w:r>
        <w:rPr>
          <w:w w:val="105"/>
          <w:sz w:val="23"/>
        </w:rPr>
        <w:t>Counter</w:t>
      </w:r>
    </w:p>
    <w:p w:rsidR="00B141CF" w:rsidRDefault="009F45E6">
      <w:pPr>
        <w:pStyle w:val="ListParagraph"/>
        <w:numPr>
          <w:ilvl w:val="2"/>
          <w:numId w:val="144"/>
        </w:numPr>
        <w:tabs>
          <w:tab w:val="left" w:pos="2592"/>
          <w:tab w:val="left" w:pos="2593"/>
        </w:tabs>
        <w:rPr>
          <w:sz w:val="23"/>
        </w:rPr>
      </w:pPr>
      <w:r>
        <w:rPr>
          <w:w w:val="105"/>
          <w:sz w:val="23"/>
        </w:rPr>
        <w:t xml:space="preserve">Discrete </w:t>
      </w:r>
      <w:r>
        <w:rPr>
          <w:spacing w:val="-3"/>
          <w:w w:val="105"/>
          <w:sz w:val="23"/>
        </w:rPr>
        <w:t xml:space="preserve">Modulus- </w:t>
      </w:r>
      <w:r>
        <w:rPr>
          <w:w w:val="105"/>
          <w:sz w:val="23"/>
        </w:rPr>
        <w:t>N Ripple</w:t>
      </w:r>
      <w:r>
        <w:rPr>
          <w:spacing w:val="-21"/>
          <w:w w:val="105"/>
          <w:sz w:val="23"/>
        </w:rPr>
        <w:t xml:space="preserve"> </w:t>
      </w:r>
      <w:r>
        <w:rPr>
          <w:w w:val="105"/>
          <w:sz w:val="23"/>
        </w:rPr>
        <w:t>Counter</w:t>
      </w:r>
    </w:p>
    <w:p w:rsidR="00B141CF" w:rsidRDefault="009F45E6">
      <w:pPr>
        <w:pStyle w:val="ListParagraph"/>
        <w:numPr>
          <w:ilvl w:val="2"/>
          <w:numId w:val="144"/>
        </w:numPr>
        <w:tabs>
          <w:tab w:val="left" w:pos="2592"/>
          <w:tab w:val="left" w:pos="2593"/>
        </w:tabs>
        <w:rPr>
          <w:sz w:val="23"/>
        </w:rPr>
      </w:pPr>
      <w:r>
        <w:rPr>
          <w:spacing w:val="-3"/>
          <w:w w:val="105"/>
          <w:sz w:val="23"/>
        </w:rPr>
        <w:t xml:space="preserve">Integrated </w:t>
      </w:r>
      <w:r>
        <w:rPr>
          <w:w w:val="105"/>
          <w:sz w:val="23"/>
        </w:rPr>
        <w:t>Ripple Counter</w:t>
      </w:r>
      <w:r>
        <w:rPr>
          <w:spacing w:val="-13"/>
          <w:w w:val="105"/>
          <w:sz w:val="23"/>
        </w:rPr>
        <w:t xml:space="preserve"> </w:t>
      </w:r>
      <w:r>
        <w:rPr>
          <w:w w:val="105"/>
          <w:sz w:val="23"/>
        </w:rPr>
        <w:t>(7493)</w:t>
      </w:r>
    </w:p>
    <w:p w:rsidR="00B141CF" w:rsidRDefault="009F45E6">
      <w:pPr>
        <w:pStyle w:val="ListParagraph"/>
        <w:numPr>
          <w:ilvl w:val="1"/>
          <w:numId w:val="144"/>
        </w:numPr>
        <w:tabs>
          <w:tab w:val="left" w:pos="1872"/>
          <w:tab w:val="left" w:pos="1873"/>
        </w:tabs>
        <w:spacing w:before="17"/>
        <w:ind w:hanging="722"/>
        <w:rPr>
          <w:sz w:val="23"/>
        </w:rPr>
      </w:pPr>
      <w:r>
        <w:rPr>
          <w:spacing w:val="-3"/>
          <w:w w:val="105"/>
          <w:sz w:val="23"/>
        </w:rPr>
        <w:t>Synchronous</w:t>
      </w:r>
      <w:r>
        <w:rPr>
          <w:spacing w:val="-8"/>
          <w:w w:val="105"/>
          <w:sz w:val="23"/>
        </w:rPr>
        <w:t xml:space="preserve"> </w:t>
      </w:r>
      <w:r>
        <w:rPr>
          <w:w w:val="105"/>
          <w:sz w:val="23"/>
        </w:rPr>
        <w:t>Counter.</w:t>
      </w:r>
    </w:p>
    <w:p w:rsidR="00B141CF" w:rsidRDefault="009F45E6">
      <w:pPr>
        <w:pStyle w:val="ListParagraph"/>
        <w:numPr>
          <w:ilvl w:val="2"/>
          <w:numId w:val="144"/>
        </w:numPr>
        <w:tabs>
          <w:tab w:val="left" w:pos="2592"/>
          <w:tab w:val="left" w:pos="2593"/>
        </w:tabs>
        <w:rPr>
          <w:sz w:val="23"/>
        </w:rPr>
      </w:pPr>
      <w:r>
        <w:rPr>
          <w:w w:val="105"/>
          <w:sz w:val="23"/>
        </w:rPr>
        <w:t xml:space="preserve">Discrete </w:t>
      </w:r>
      <w:r>
        <w:rPr>
          <w:spacing w:val="-3"/>
          <w:w w:val="105"/>
          <w:sz w:val="23"/>
        </w:rPr>
        <w:t>Up</w:t>
      </w:r>
      <w:r>
        <w:rPr>
          <w:spacing w:val="-8"/>
          <w:w w:val="105"/>
          <w:sz w:val="23"/>
        </w:rPr>
        <w:t xml:space="preserve"> </w:t>
      </w:r>
      <w:r>
        <w:rPr>
          <w:w w:val="105"/>
          <w:sz w:val="23"/>
        </w:rPr>
        <w:t>Counter.</w:t>
      </w:r>
    </w:p>
    <w:p w:rsidR="00B141CF" w:rsidRDefault="009F45E6">
      <w:pPr>
        <w:pStyle w:val="ListParagraph"/>
        <w:numPr>
          <w:ilvl w:val="2"/>
          <w:numId w:val="144"/>
        </w:numPr>
        <w:tabs>
          <w:tab w:val="left" w:pos="2592"/>
          <w:tab w:val="left" w:pos="2593"/>
        </w:tabs>
        <w:spacing w:before="16"/>
        <w:rPr>
          <w:sz w:val="23"/>
        </w:rPr>
      </w:pPr>
      <w:r>
        <w:rPr>
          <w:w w:val="105"/>
          <w:sz w:val="23"/>
        </w:rPr>
        <w:t>Discrete Down</w:t>
      </w:r>
      <w:r>
        <w:rPr>
          <w:spacing w:val="-8"/>
          <w:w w:val="105"/>
          <w:sz w:val="23"/>
        </w:rPr>
        <w:t xml:space="preserve"> </w:t>
      </w:r>
      <w:r>
        <w:rPr>
          <w:w w:val="105"/>
          <w:sz w:val="23"/>
        </w:rPr>
        <w:t>Counter.</w:t>
      </w:r>
    </w:p>
    <w:p w:rsidR="00B141CF" w:rsidRDefault="009F45E6">
      <w:pPr>
        <w:pStyle w:val="ListParagraph"/>
        <w:numPr>
          <w:ilvl w:val="2"/>
          <w:numId w:val="144"/>
        </w:numPr>
        <w:tabs>
          <w:tab w:val="left" w:pos="2592"/>
          <w:tab w:val="left" w:pos="2593"/>
        </w:tabs>
        <w:rPr>
          <w:sz w:val="23"/>
        </w:rPr>
      </w:pPr>
      <w:r>
        <w:rPr>
          <w:w w:val="105"/>
          <w:sz w:val="23"/>
        </w:rPr>
        <w:t xml:space="preserve">Discrete </w:t>
      </w:r>
      <w:r>
        <w:rPr>
          <w:spacing w:val="-3"/>
          <w:w w:val="105"/>
          <w:sz w:val="23"/>
        </w:rPr>
        <w:t>Modulus-Synchronous</w:t>
      </w:r>
      <w:r>
        <w:rPr>
          <w:spacing w:val="-11"/>
          <w:w w:val="105"/>
          <w:sz w:val="23"/>
        </w:rPr>
        <w:t xml:space="preserve"> </w:t>
      </w:r>
      <w:r>
        <w:rPr>
          <w:w w:val="105"/>
          <w:sz w:val="23"/>
        </w:rPr>
        <w:t>Counter.</w:t>
      </w:r>
    </w:p>
    <w:p w:rsidR="00B141CF" w:rsidRDefault="009F45E6">
      <w:pPr>
        <w:pStyle w:val="ListParagraph"/>
        <w:numPr>
          <w:ilvl w:val="2"/>
          <w:numId w:val="144"/>
        </w:numPr>
        <w:tabs>
          <w:tab w:val="left" w:pos="2592"/>
          <w:tab w:val="left" w:pos="2593"/>
        </w:tabs>
        <w:spacing w:before="10"/>
        <w:rPr>
          <w:sz w:val="23"/>
        </w:rPr>
      </w:pPr>
      <w:r>
        <w:rPr>
          <w:spacing w:val="-3"/>
          <w:w w:val="105"/>
          <w:sz w:val="23"/>
        </w:rPr>
        <w:t xml:space="preserve">Integrated </w:t>
      </w:r>
      <w:r>
        <w:rPr>
          <w:w w:val="105"/>
          <w:sz w:val="23"/>
        </w:rPr>
        <w:t>4-bit Binary Counter</w:t>
      </w:r>
      <w:r>
        <w:rPr>
          <w:spacing w:val="-26"/>
          <w:w w:val="105"/>
          <w:sz w:val="23"/>
        </w:rPr>
        <w:t xml:space="preserve"> </w:t>
      </w:r>
      <w:r>
        <w:rPr>
          <w:w w:val="105"/>
          <w:sz w:val="23"/>
        </w:rPr>
        <w:t>(74163)</w:t>
      </w:r>
    </w:p>
    <w:p w:rsidR="00B141CF" w:rsidRDefault="009F45E6">
      <w:pPr>
        <w:pStyle w:val="ListParagraph"/>
        <w:numPr>
          <w:ilvl w:val="2"/>
          <w:numId w:val="144"/>
        </w:numPr>
        <w:tabs>
          <w:tab w:val="left" w:pos="2592"/>
          <w:tab w:val="left" w:pos="2593"/>
        </w:tabs>
        <w:spacing w:before="16"/>
        <w:rPr>
          <w:sz w:val="23"/>
        </w:rPr>
      </w:pPr>
      <w:r>
        <w:rPr>
          <w:spacing w:val="-3"/>
          <w:w w:val="105"/>
          <w:sz w:val="23"/>
        </w:rPr>
        <w:t xml:space="preserve">Integrated </w:t>
      </w:r>
      <w:r>
        <w:rPr>
          <w:w w:val="105"/>
          <w:sz w:val="23"/>
        </w:rPr>
        <w:t>4-bit Up/ Down Counter</w:t>
      </w:r>
      <w:r>
        <w:rPr>
          <w:spacing w:val="-36"/>
          <w:w w:val="105"/>
          <w:sz w:val="23"/>
        </w:rPr>
        <w:t xml:space="preserve"> </w:t>
      </w:r>
      <w:r>
        <w:rPr>
          <w:spacing w:val="2"/>
          <w:w w:val="105"/>
          <w:sz w:val="23"/>
        </w:rPr>
        <w:t>(74193)</w:t>
      </w:r>
    </w:p>
    <w:p w:rsidR="00B141CF" w:rsidRDefault="00B141CF">
      <w:pPr>
        <w:pStyle w:val="BodyText"/>
        <w:spacing w:before="2"/>
        <w:ind w:left="0" w:firstLine="0"/>
        <w:rPr>
          <w:sz w:val="25"/>
        </w:rPr>
      </w:pPr>
    </w:p>
    <w:p w:rsidR="00B141CF" w:rsidRDefault="009F45E6">
      <w:pPr>
        <w:pStyle w:val="Heading1"/>
        <w:numPr>
          <w:ilvl w:val="0"/>
          <w:numId w:val="144"/>
        </w:numPr>
        <w:tabs>
          <w:tab w:val="left" w:pos="1151"/>
          <w:tab w:val="left" w:pos="1152"/>
          <w:tab w:val="left" w:pos="9112"/>
        </w:tabs>
        <w:spacing w:before="1"/>
      </w:pPr>
      <w:r>
        <w:rPr>
          <w:w w:val="105"/>
        </w:rPr>
        <w:t>FAMILIES</w:t>
      </w:r>
      <w:r>
        <w:rPr>
          <w:spacing w:val="-26"/>
          <w:w w:val="105"/>
        </w:rPr>
        <w:t xml:space="preserve"> </w:t>
      </w:r>
      <w:r>
        <w:rPr>
          <w:w w:val="105"/>
        </w:rPr>
        <w:t>AND</w:t>
      </w:r>
      <w:r>
        <w:rPr>
          <w:spacing w:val="-28"/>
          <w:w w:val="105"/>
        </w:rPr>
        <w:t xml:space="preserve"> </w:t>
      </w:r>
      <w:r>
        <w:rPr>
          <w:w w:val="105"/>
        </w:rPr>
        <w:t>SPECIFICATIONS</w:t>
      </w:r>
      <w:r>
        <w:rPr>
          <w:w w:val="105"/>
        </w:rPr>
        <w:tab/>
      </w:r>
      <w:r>
        <w:rPr>
          <w:spacing w:val="-4"/>
          <w:w w:val="105"/>
        </w:rPr>
        <w:t>(08</w:t>
      </w:r>
      <w:r>
        <w:rPr>
          <w:spacing w:val="24"/>
          <w:w w:val="105"/>
        </w:rPr>
        <w:t xml:space="preserve"> </w:t>
      </w:r>
      <w:r>
        <w:rPr>
          <w:w w:val="105"/>
        </w:rPr>
        <w:t>Hours)</w:t>
      </w:r>
    </w:p>
    <w:p w:rsidR="00B141CF" w:rsidRDefault="00B141CF">
      <w:pPr>
        <w:pStyle w:val="BodyText"/>
        <w:spacing w:before="7"/>
        <w:ind w:left="0" w:firstLine="0"/>
        <w:rPr>
          <w:b/>
          <w:sz w:val="24"/>
        </w:rPr>
      </w:pPr>
    </w:p>
    <w:p w:rsidR="00B141CF" w:rsidRDefault="009F45E6">
      <w:pPr>
        <w:pStyle w:val="ListParagraph"/>
        <w:numPr>
          <w:ilvl w:val="1"/>
          <w:numId w:val="144"/>
        </w:numPr>
        <w:tabs>
          <w:tab w:val="left" w:pos="1872"/>
          <w:tab w:val="left" w:pos="1873"/>
        </w:tabs>
        <w:spacing w:before="0"/>
        <w:ind w:hanging="722"/>
        <w:rPr>
          <w:sz w:val="23"/>
        </w:rPr>
      </w:pPr>
      <w:r>
        <w:rPr>
          <w:w w:val="105"/>
          <w:sz w:val="23"/>
        </w:rPr>
        <w:t xml:space="preserve">Introduction of different </w:t>
      </w:r>
      <w:r>
        <w:rPr>
          <w:spacing w:val="-4"/>
          <w:w w:val="105"/>
          <w:sz w:val="23"/>
        </w:rPr>
        <w:t>Logic</w:t>
      </w:r>
      <w:r>
        <w:rPr>
          <w:spacing w:val="-25"/>
          <w:w w:val="105"/>
          <w:sz w:val="23"/>
        </w:rPr>
        <w:t xml:space="preserve"> </w:t>
      </w:r>
      <w:r>
        <w:rPr>
          <w:spacing w:val="-3"/>
          <w:w w:val="105"/>
          <w:sz w:val="23"/>
        </w:rPr>
        <w:t>Families</w:t>
      </w:r>
    </w:p>
    <w:p w:rsidR="00B141CF" w:rsidRDefault="009F45E6">
      <w:pPr>
        <w:pStyle w:val="ListParagraph"/>
        <w:numPr>
          <w:ilvl w:val="2"/>
          <w:numId w:val="144"/>
        </w:numPr>
        <w:tabs>
          <w:tab w:val="left" w:pos="2592"/>
          <w:tab w:val="left" w:pos="2593"/>
        </w:tabs>
        <w:rPr>
          <w:sz w:val="23"/>
        </w:rPr>
      </w:pPr>
      <w:r>
        <w:rPr>
          <w:w w:val="105"/>
          <w:sz w:val="23"/>
        </w:rPr>
        <w:t>RTL</w:t>
      </w:r>
    </w:p>
    <w:p w:rsidR="00B141CF" w:rsidRDefault="009F45E6">
      <w:pPr>
        <w:pStyle w:val="ListParagraph"/>
        <w:numPr>
          <w:ilvl w:val="2"/>
          <w:numId w:val="144"/>
        </w:numPr>
        <w:tabs>
          <w:tab w:val="left" w:pos="2592"/>
          <w:tab w:val="left" w:pos="2593"/>
        </w:tabs>
        <w:spacing w:before="16"/>
        <w:rPr>
          <w:sz w:val="23"/>
        </w:rPr>
      </w:pPr>
      <w:r>
        <w:rPr>
          <w:w w:val="105"/>
          <w:sz w:val="23"/>
        </w:rPr>
        <w:t>DTL</w:t>
      </w:r>
    </w:p>
    <w:p w:rsidR="00B141CF" w:rsidRDefault="009F45E6">
      <w:pPr>
        <w:pStyle w:val="ListParagraph"/>
        <w:numPr>
          <w:ilvl w:val="2"/>
          <w:numId w:val="144"/>
        </w:numPr>
        <w:tabs>
          <w:tab w:val="left" w:pos="2592"/>
          <w:tab w:val="left" w:pos="2593"/>
        </w:tabs>
        <w:spacing w:before="10"/>
        <w:rPr>
          <w:sz w:val="23"/>
        </w:rPr>
      </w:pPr>
      <w:r>
        <w:rPr>
          <w:w w:val="105"/>
          <w:sz w:val="23"/>
        </w:rPr>
        <w:t>ECL</w:t>
      </w:r>
    </w:p>
    <w:p w:rsidR="00B141CF" w:rsidRDefault="009F45E6">
      <w:pPr>
        <w:pStyle w:val="ListParagraph"/>
        <w:numPr>
          <w:ilvl w:val="2"/>
          <w:numId w:val="144"/>
        </w:numPr>
        <w:tabs>
          <w:tab w:val="left" w:pos="2592"/>
          <w:tab w:val="left" w:pos="2593"/>
        </w:tabs>
        <w:rPr>
          <w:sz w:val="23"/>
        </w:rPr>
      </w:pPr>
      <w:r>
        <w:rPr>
          <w:spacing w:val="-2"/>
          <w:w w:val="105"/>
          <w:sz w:val="23"/>
        </w:rPr>
        <w:t>TTL</w:t>
      </w:r>
    </w:p>
    <w:p w:rsidR="00B141CF" w:rsidRDefault="009F45E6">
      <w:pPr>
        <w:pStyle w:val="ListParagraph"/>
        <w:numPr>
          <w:ilvl w:val="2"/>
          <w:numId w:val="144"/>
        </w:numPr>
        <w:tabs>
          <w:tab w:val="left" w:pos="2592"/>
          <w:tab w:val="left" w:pos="2593"/>
        </w:tabs>
        <w:spacing w:before="16"/>
        <w:rPr>
          <w:sz w:val="23"/>
        </w:rPr>
      </w:pPr>
      <w:r>
        <w:rPr>
          <w:spacing w:val="-3"/>
          <w:w w:val="105"/>
          <w:sz w:val="23"/>
        </w:rPr>
        <w:t>IIL</w:t>
      </w:r>
    </w:p>
    <w:p w:rsidR="00B141CF" w:rsidRDefault="009F45E6">
      <w:pPr>
        <w:pStyle w:val="ListParagraph"/>
        <w:numPr>
          <w:ilvl w:val="2"/>
          <w:numId w:val="144"/>
        </w:numPr>
        <w:tabs>
          <w:tab w:val="left" w:pos="2592"/>
          <w:tab w:val="left" w:pos="2593"/>
        </w:tabs>
        <w:rPr>
          <w:sz w:val="23"/>
        </w:rPr>
      </w:pPr>
      <w:r>
        <w:rPr>
          <w:w w:val="105"/>
          <w:sz w:val="23"/>
        </w:rPr>
        <w:t>MOS</w:t>
      </w:r>
    </w:p>
    <w:p w:rsidR="00B141CF" w:rsidRDefault="009F45E6">
      <w:pPr>
        <w:pStyle w:val="ListParagraph"/>
        <w:numPr>
          <w:ilvl w:val="2"/>
          <w:numId w:val="144"/>
        </w:numPr>
        <w:tabs>
          <w:tab w:val="left" w:pos="2592"/>
          <w:tab w:val="left" w:pos="2593"/>
        </w:tabs>
        <w:spacing w:before="10"/>
        <w:rPr>
          <w:sz w:val="23"/>
        </w:rPr>
      </w:pPr>
      <w:r>
        <w:rPr>
          <w:w w:val="105"/>
          <w:sz w:val="23"/>
        </w:rPr>
        <w:t>CMOS</w:t>
      </w:r>
    </w:p>
    <w:p w:rsidR="00B141CF" w:rsidRDefault="009F45E6">
      <w:pPr>
        <w:pStyle w:val="ListParagraph"/>
        <w:numPr>
          <w:ilvl w:val="2"/>
          <w:numId w:val="144"/>
        </w:numPr>
        <w:tabs>
          <w:tab w:val="left" w:pos="2592"/>
          <w:tab w:val="left" w:pos="2593"/>
        </w:tabs>
        <w:spacing w:before="16"/>
        <w:rPr>
          <w:sz w:val="23"/>
        </w:rPr>
      </w:pPr>
      <w:r>
        <w:rPr>
          <w:w w:val="105"/>
          <w:sz w:val="23"/>
        </w:rPr>
        <w:t>Interfacing Different Logic</w:t>
      </w:r>
      <w:r>
        <w:rPr>
          <w:spacing w:val="-11"/>
          <w:w w:val="105"/>
          <w:sz w:val="23"/>
        </w:rPr>
        <w:t xml:space="preserve"> </w:t>
      </w:r>
      <w:r>
        <w:rPr>
          <w:spacing w:val="-3"/>
          <w:w w:val="105"/>
          <w:sz w:val="23"/>
        </w:rPr>
        <w:t>Families.</w:t>
      </w:r>
    </w:p>
    <w:p w:rsidR="00B141CF" w:rsidRDefault="009F45E6">
      <w:pPr>
        <w:pStyle w:val="ListParagraph"/>
        <w:numPr>
          <w:ilvl w:val="1"/>
          <w:numId w:val="144"/>
        </w:numPr>
        <w:tabs>
          <w:tab w:val="left" w:pos="1872"/>
          <w:tab w:val="left" w:pos="1873"/>
        </w:tabs>
        <w:ind w:hanging="722"/>
        <w:rPr>
          <w:sz w:val="23"/>
        </w:rPr>
      </w:pPr>
      <w:r>
        <w:rPr>
          <w:spacing w:val="-3"/>
          <w:w w:val="105"/>
          <w:sz w:val="23"/>
        </w:rPr>
        <w:t>Specification</w:t>
      </w:r>
      <w:r>
        <w:rPr>
          <w:spacing w:val="-7"/>
          <w:w w:val="105"/>
          <w:sz w:val="23"/>
        </w:rPr>
        <w:t xml:space="preserve"> </w:t>
      </w:r>
      <w:r>
        <w:rPr>
          <w:w w:val="105"/>
          <w:sz w:val="23"/>
        </w:rPr>
        <w:t>Sheets</w:t>
      </w:r>
    </w:p>
    <w:p w:rsidR="00B141CF" w:rsidRDefault="009F45E6">
      <w:pPr>
        <w:pStyle w:val="ListParagraph"/>
        <w:numPr>
          <w:ilvl w:val="2"/>
          <w:numId w:val="144"/>
        </w:numPr>
        <w:tabs>
          <w:tab w:val="left" w:pos="2592"/>
          <w:tab w:val="left" w:pos="2593"/>
        </w:tabs>
        <w:spacing w:before="10"/>
        <w:rPr>
          <w:sz w:val="23"/>
        </w:rPr>
      </w:pPr>
      <w:r>
        <w:rPr>
          <w:w w:val="105"/>
          <w:sz w:val="23"/>
        </w:rPr>
        <w:t>Electronic</w:t>
      </w:r>
      <w:r>
        <w:rPr>
          <w:spacing w:val="-8"/>
          <w:w w:val="105"/>
          <w:sz w:val="23"/>
        </w:rPr>
        <w:t xml:space="preserve"> </w:t>
      </w:r>
      <w:r>
        <w:rPr>
          <w:w w:val="105"/>
          <w:sz w:val="23"/>
        </w:rPr>
        <w:t>Sites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2"/>
          <w:numId w:val="144"/>
        </w:numPr>
        <w:tabs>
          <w:tab w:val="left" w:pos="2592"/>
          <w:tab w:val="left" w:pos="2593"/>
        </w:tabs>
        <w:spacing w:before="69"/>
        <w:rPr>
          <w:sz w:val="23"/>
        </w:rPr>
      </w:pPr>
      <w:r>
        <w:rPr>
          <w:w w:val="105"/>
          <w:sz w:val="23"/>
        </w:rPr>
        <w:lastRenderedPageBreak/>
        <w:t>Voltage</w:t>
      </w:r>
      <w:r>
        <w:rPr>
          <w:spacing w:val="-44"/>
          <w:w w:val="105"/>
          <w:sz w:val="23"/>
        </w:rPr>
        <w:t xml:space="preserve"> </w:t>
      </w:r>
      <w:r>
        <w:rPr>
          <w:w w:val="105"/>
          <w:sz w:val="23"/>
        </w:rPr>
        <w:t>Levels</w:t>
      </w:r>
    </w:p>
    <w:p w:rsidR="00B141CF" w:rsidRDefault="009F45E6">
      <w:pPr>
        <w:pStyle w:val="ListParagraph"/>
        <w:numPr>
          <w:ilvl w:val="2"/>
          <w:numId w:val="144"/>
        </w:numPr>
        <w:tabs>
          <w:tab w:val="left" w:pos="2592"/>
          <w:tab w:val="left" w:pos="2593"/>
        </w:tabs>
        <w:rPr>
          <w:sz w:val="23"/>
        </w:rPr>
      </w:pPr>
      <w:r>
        <w:rPr>
          <w:w w:val="105"/>
          <w:sz w:val="23"/>
        </w:rPr>
        <w:t>Current</w:t>
      </w:r>
      <w:r>
        <w:rPr>
          <w:spacing w:val="-27"/>
          <w:w w:val="105"/>
          <w:sz w:val="23"/>
        </w:rPr>
        <w:t xml:space="preserve"> </w:t>
      </w:r>
      <w:r>
        <w:rPr>
          <w:spacing w:val="-3"/>
          <w:w w:val="105"/>
          <w:sz w:val="23"/>
        </w:rPr>
        <w:t>Levels</w:t>
      </w:r>
    </w:p>
    <w:p w:rsidR="00B141CF" w:rsidRDefault="009F45E6">
      <w:pPr>
        <w:pStyle w:val="ListParagraph"/>
        <w:numPr>
          <w:ilvl w:val="2"/>
          <w:numId w:val="144"/>
        </w:numPr>
        <w:tabs>
          <w:tab w:val="left" w:pos="2592"/>
          <w:tab w:val="left" w:pos="2593"/>
        </w:tabs>
        <w:spacing w:before="17"/>
        <w:rPr>
          <w:sz w:val="23"/>
        </w:rPr>
      </w:pPr>
      <w:r>
        <w:rPr>
          <w:w w:val="105"/>
          <w:sz w:val="23"/>
        </w:rPr>
        <w:t>Fan-out,</w:t>
      </w:r>
      <w:r>
        <w:rPr>
          <w:spacing w:val="-36"/>
          <w:w w:val="105"/>
          <w:sz w:val="23"/>
        </w:rPr>
        <w:t xml:space="preserve"> </w:t>
      </w:r>
      <w:r>
        <w:rPr>
          <w:spacing w:val="-5"/>
          <w:w w:val="105"/>
          <w:sz w:val="23"/>
        </w:rPr>
        <w:t>Fan-in</w:t>
      </w:r>
    </w:p>
    <w:p w:rsidR="00B141CF" w:rsidRDefault="009F45E6">
      <w:pPr>
        <w:pStyle w:val="ListParagraph"/>
        <w:numPr>
          <w:ilvl w:val="2"/>
          <w:numId w:val="144"/>
        </w:numPr>
        <w:tabs>
          <w:tab w:val="left" w:pos="2592"/>
          <w:tab w:val="left" w:pos="2593"/>
          <w:tab w:val="left" w:pos="3781"/>
          <w:tab w:val="left" w:pos="5495"/>
          <w:tab w:val="left" w:pos="6871"/>
          <w:tab w:val="left" w:pos="7721"/>
          <w:tab w:val="left" w:pos="8514"/>
          <w:tab w:val="left" w:pos="9494"/>
        </w:tabs>
        <w:spacing w:before="17" w:line="247" w:lineRule="auto"/>
        <w:ind w:right="280" w:hanging="771"/>
        <w:rPr>
          <w:sz w:val="23"/>
        </w:rPr>
      </w:pPr>
      <w:r>
        <w:rPr>
          <w:w w:val="105"/>
          <w:sz w:val="23"/>
        </w:rPr>
        <w:t>Switching</w:t>
      </w:r>
      <w:r>
        <w:rPr>
          <w:w w:val="105"/>
          <w:sz w:val="23"/>
        </w:rPr>
        <w:tab/>
      </w:r>
      <w:r>
        <w:rPr>
          <w:spacing w:val="-3"/>
          <w:w w:val="105"/>
          <w:sz w:val="23"/>
        </w:rPr>
        <w:t>Characteristics-</w:t>
      </w:r>
      <w:r>
        <w:rPr>
          <w:spacing w:val="-3"/>
          <w:w w:val="105"/>
          <w:sz w:val="23"/>
        </w:rPr>
        <w:tab/>
        <w:t>Propagation</w:t>
      </w:r>
      <w:r>
        <w:rPr>
          <w:spacing w:val="-3"/>
          <w:w w:val="105"/>
          <w:sz w:val="23"/>
        </w:rPr>
        <w:tab/>
      </w:r>
      <w:r>
        <w:rPr>
          <w:w w:val="105"/>
          <w:sz w:val="23"/>
        </w:rPr>
        <w:t>Delay,</w:t>
      </w:r>
      <w:r>
        <w:rPr>
          <w:w w:val="105"/>
          <w:sz w:val="23"/>
        </w:rPr>
        <w:tab/>
        <w:t>Noise</w:t>
      </w:r>
      <w:r>
        <w:rPr>
          <w:w w:val="105"/>
          <w:sz w:val="23"/>
        </w:rPr>
        <w:tab/>
        <w:t>Margin,</w:t>
      </w:r>
      <w:r>
        <w:rPr>
          <w:w w:val="105"/>
          <w:sz w:val="23"/>
        </w:rPr>
        <w:tab/>
      </w:r>
      <w:r>
        <w:rPr>
          <w:spacing w:val="-9"/>
          <w:w w:val="105"/>
          <w:sz w:val="23"/>
        </w:rPr>
        <w:t xml:space="preserve">Power </w:t>
      </w:r>
      <w:r>
        <w:rPr>
          <w:w w:val="105"/>
          <w:sz w:val="23"/>
        </w:rPr>
        <w:t>dissipation.</w:t>
      </w:r>
    </w:p>
    <w:p w:rsidR="00B141CF" w:rsidRDefault="00B141CF">
      <w:pPr>
        <w:pStyle w:val="BodyText"/>
        <w:spacing w:before="0"/>
        <w:ind w:left="0" w:firstLine="0"/>
        <w:rPr>
          <w:sz w:val="24"/>
        </w:rPr>
      </w:pPr>
    </w:p>
    <w:p w:rsidR="00B141CF" w:rsidRDefault="009F45E6">
      <w:pPr>
        <w:pStyle w:val="Heading1"/>
        <w:numPr>
          <w:ilvl w:val="0"/>
          <w:numId w:val="144"/>
        </w:numPr>
        <w:tabs>
          <w:tab w:val="left" w:pos="1151"/>
          <w:tab w:val="left" w:pos="1152"/>
          <w:tab w:val="left" w:pos="9112"/>
        </w:tabs>
      </w:pPr>
      <w:r>
        <w:rPr>
          <w:w w:val="105"/>
        </w:rPr>
        <w:t>Interfacing with</w:t>
      </w:r>
      <w:r>
        <w:rPr>
          <w:spacing w:val="-38"/>
          <w:w w:val="105"/>
        </w:rPr>
        <w:t xml:space="preserve"> </w:t>
      </w:r>
      <w:r>
        <w:rPr>
          <w:w w:val="105"/>
        </w:rPr>
        <w:t>Analog</w:t>
      </w:r>
      <w:r>
        <w:rPr>
          <w:spacing w:val="-14"/>
          <w:w w:val="105"/>
        </w:rPr>
        <w:t xml:space="preserve"> </w:t>
      </w:r>
      <w:r>
        <w:rPr>
          <w:spacing w:val="-3"/>
          <w:w w:val="105"/>
        </w:rPr>
        <w:t>World</w:t>
      </w:r>
      <w:r>
        <w:rPr>
          <w:spacing w:val="-3"/>
          <w:w w:val="105"/>
        </w:rPr>
        <w:tab/>
      </w:r>
      <w:r>
        <w:rPr>
          <w:w w:val="105"/>
        </w:rPr>
        <w:t>(08</w:t>
      </w:r>
      <w:r>
        <w:rPr>
          <w:spacing w:val="19"/>
          <w:w w:val="105"/>
        </w:rPr>
        <w:t xml:space="preserve"> </w:t>
      </w:r>
      <w:r>
        <w:rPr>
          <w:w w:val="105"/>
        </w:rPr>
        <w:t>Hours)</w:t>
      </w:r>
    </w:p>
    <w:p w:rsidR="00B141CF" w:rsidRDefault="009F45E6">
      <w:pPr>
        <w:pStyle w:val="ListParagraph"/>
        <w:numPr>
          <w:ilvl w:val="1"/>
          <w:numId w:val="144"/>
        </w:numPr>
        <w:tabs>
          <w:tab w:val="left" w:pos="720"/>
          <w:tab w:val="left" w:pos="721"/>
        </w:tabs>
        <w:ind w:right="5639" w:hanging="1873"/>
        <w:jc w:val="right"/>
        <w:rPr>
          <w:sz w:val="23"/>
        </w:rPr>
      </w:pPr>
      <w:r>
        <w:rPr>
          <w:w w:val="105"/>
          <w:sz w:val="23"/>
        </w:rPr>
        <w:t>Digital</w:t>
      </w:r>
      <w:r>
        <w:rPr>
          <w:spacing w:val="-26"/>
          <w:w w:val="105"/>
          <w:sz w:val="23"/>
        </w:rPr>
        <w:t xml:space="preserve"> </w:t>
      </w:r>
      <w:r>
        <w:rPr>
          <w:spacing w:val="-5"/>
          <w:w w:val="105"/>
          <w:sz w:val="23"/>
        </w:rPr>
        <w:t>to</w:t>
      </w:r>
      <w:r>
        <w:rPr>
          <w:spacing w:val="-24"/>
          <w:w w:val="105"/>
          <w:sz w:val="23"/>
        </w:rPr>
        <w:t xml:space="preserve"> </w:t>
      </w:r>
      <w:r>
        <w:rPr>
          <w:w w:val="105"/>
          <w:sz w:val="23"/>
        </w:rPr>
        <w:t>Analog</w:t>
      </w:r>
      <w:r>
        <w:rPr>
          <w:spacing w:val="-31"/>
          <w:w w:val="105"/>
          <w:sz w:val="23"/>
        </w:rPr>
        <w:t xml:space="preserve"> </w:t>
      </w:r>
      <w:r>
        <w:rPr>
          <w:w w:val="105"/>
          <w:sz w:val="23"/>
        </w:rPr>
        <w:t>Conversion.</w:t>
      </w:r>
    </w:p>
    <w:p w:rsidR="00B141CF" w:rsidRDefault="009F45E6">
      <w:pPr>
        <w:pStyle w:val="ListParagraph"/>
        <w:numPr>
          <w:ilvl w:val="2"/>
          <w:numId w:val="144"/>
        </w:numPr>
        <w:tabs>
          <w:tab w:val="left" w:pos="720"/>
          <w:tab w:val="left" w:pos="721"/>
        </w:tabs>
        <w:spacing w:before="17"/>
        <w:ind w:right="5612" w:hanging="2593"/>
        <w:jc w:val="right"/>
        <w:rPr>
          <w:sz w:val="23"/>
        </w:rPr>
      </w:pPr>
      <w:r>
        <w:rPr>
          <w:w w:val="105"/>
          <w:sz w:val="23"/>
        </w:rPr>
        <w:t>Introduction</w:t>
      </w:r>
      <w:r>
        <w:rPr>
          <w:spacing w:val="-31"/>
          <w:w w:val="105"/>
          <w:sz w:val="23"/>
        </w:rPr>
        <w:t xml:space="preserve"> </w:t>
      </w:r>
      <w:r>
        <w:rPr>
          <w:w w:val="105"/>
          <w:sz w:val="23"/>
        </w:rPr>
        <w:t>and</w:t>
      </w:r>
      <w:r>
        <w:rPr>
          <w:spacing w:val="-22"/>
          <w:w w:val="105"/>
          <w:sz w:val="23"/>
        </w:rPr>
        <w:t xml:space="preserve"> </w:t>
      </w:r>
      <w:r>
        <w:rPr>
          <w:spacing w:val="-3"/>
          <w:w w:val="105"/>
          <w:sz w:val="23"/>
        </w:rPr>
        <w:t>needs</w:t>
      </w:r>
    </w:p>
    <w:p w:rsidR="00B141CF" w:rsidRDefault="009F45E6">
      <w:pPr>
        <w:pStyle w:val="ListParagraph"/>
        <w:numPr>
          <w:ilvl w:val="2"/>
          <w:numId w:val="144"/>
        </w:numPr>
        <w:tabs>
          <w:tab w:val="left" w:pos="720"/>
          <w:tab w:val="left" w:pos="721"/>
        </w:tabs>
        <w:spacing w:before="16"/>
        <w:ind w:right="5646" w:hanging="2593"/>
        <w:jc w:val="right"/>
        <w:rPr>
          <w:sz w:val="23"/>
        </w:rPr>
      </w:pPr>
      <w:r>
        <w:rPr>
          <w:w w:val="105"/>
          <w:sz w:val="23"/>
        </w:rPr>
        <w:t>Binary</w:t>
      </w:r>
      <w:r>
        <w:rPr>
          <w:spacing w:val="-25"/>
          <w:w w:val="105"/>
          <w:sz w:val="23"/>
        </w:rPr>
        <w:t xml:space="preserve"> </w:t>
      </w:r>
      <w:r>
        <w:rPr>
          <w:w w:val="105"/>
          <w:sz w:val="23"/>
        </w:rPr>
        <w:t>weighted</w:t>
      </w:r>
      <w:r>
        <w:rPr>
          <w:spacing w:val="-37"/>
          <w:w w:val="105"/>
          <w:sz w:val="23"/>
        </w:rPr>
        <w:t xml:space="preserve"> </w:t>
      </w:r>
      <w:r>
        <w:rPr>
          <w:w w:val="105"/>
          <w:sz w:val="23"/>
        </w:rPr>
        <w:t>DAC</w:t>
      </w:r>
    </w:p>
    <w:p w:rsidR="00B141CF" w:rsidRDefault="009F45E6">
      <w:pPr>
        <w:pStyle w:val="ListParagraph"/>
        <w:numPr>
          <w:ilvl w:val="2"/>
          <w:numId w:val="144"/>
        </w:numPr>
        <w:tabs>
          <w:tab w:val="left" w:pos="2592"/>
          <w:tab w:val="left" w:pos="2593"/>
        </w:tabs>
        <w:rPr>
          <w:sz w:val="23"/>
        </w:rPr>
      </w:pPr>
      <w:r>
        <w:rPr>
          <w:w w:val="105"/>
          <w:sz w:val="23"/>
        </w:rPr>
        <w:t>Ladder type</w:t>
      </w:r>
      <w:r>
        <w:rPr>
          <w:spacing w:val="-12"/>
          <w:w w:val="105"/>
          <w:sz w:val="23"/>
        </w:rPr>
        <w:t xml:space="preserve"> </w:t>
      </w:r>
      <w:r>
        <w:rPr>
          <w:w w:val="105"/>
          <w:sz w:val="23"/>
        </w:rPr>
        <w:t>DAC</w:t>
      </w:r>
    </w:p>
    <w:p w:rsidR="00B141CF" w:rsidRDefault="009F45E6">
      <w:pPr>
        <w:pStyle w:val="ListParagraph"/>
        <w:numPr>
          <w:ilvl w:val="1"/>
          <w:numId w:val="144"/>
        </w:numPr>
        <w:tabs>
          <w:tab w:val="left" w:pos="1872"/>
          <w:tab w:val="left" w:pos="1873"/>
        </w:tabs>
        <w:spacing w:before="10"/>
        <w:ind w:hanging="722"/>
        <w:rPr>
          <w:sz w:val="23"/>
        </w:rPr>
      </w:pPr>
      <w:r>
        <w:rPr>
          <w:w w:val="105"/>
          <w:sz w:val="23"/>
        </w:rPr>
        <w:t>Analog to Digital</w:t>
      </w:r>
      <w:r>
        <w:rPr>
          <w:spacing w:val="-18"/>
          <w:w w:val="105"/>
          <w:sz w:val="23"/>
        </w:rPr>
        <w:t xml:space="preserve"> </w:t>
      </w:r>
      <w:r>
        <w:rPr>
          <w:w w:val="105"/>
          <w:sz w:val="23"/>
        </w:rPr>
        <w:t>Conversion.</w:t>
      </w:r>
    </w:p>
    <w:p w:rsidR="00B141CF" w:rsidRDefault="009F45E6">
      <w:pPr>
        <w:pStyle w:val="ListParagraph"/>
        <w:numPr>
          <w:ilvl w:val="2"/>
          <w:numId w:val="144"/>
        </w:numPr>
        <w:tabs>
          <w:tab w:val="left" w:pos="2592"/>
          <w:tab w:val="left" w:pos="2593"/>
        </w:tabs>
        <w:spacing w:before="16"/>
        <w:rPr>
          <w:sz w:val="23"/>
        </w:rPr>
      </w:pPr>
      <w:r>
        <w:rPr>
          <w:w w:val="105"/>
          <w:sz w:val="23"/>
        </w:rPr>
        <w:t xml:space="preserve">Introduction and </w:t>
      </w:r>
      <w:r>
        <w:rPr>
          <w:spacing w:val="-3"/>
          <w:w w:val="105"/>
          <w:sz w:val="23"/>
        </w:rPr>
        <w:t>needs</w:t>
      </w:r>
      <w:r>
        <w:rPr>
          <w:spacing w:val="-16"/>
          <w:w w:val="105"/>
          <w:sz w:val="23"/>
        </w:rPr>
        <w:t xml:space="preserve"> </w:t>
      </w:r>
      <w:r>
        <w:rPr>
          <w:w w:val="105"/>
          <w:sz w:val="23"/>
        </w:rPr>
        <w:t>ADC</w:t>
      </w:r>
    </w:p>
    <w:p w:rsidR="00B141CF" w:rsidRDefault="009F45E6">
      <w:pPr>
        <w:pStyle w:val="ListParagraph"/>
        <w:numPr>
          <w:ilvl w:val="2"/>
          <w:numId w:val="144"/>
        </w:numPr>
        <w:tabs>
          <w:tab w:val="left" w:pos="2592"/>
          <w:tab w:val="left" w:pos="2593"/>
        </w:tabs>
        <w:rPr>
          <w:sz w:val="23"/>
        </w:rPr>
      </w:pPr>
      <w:r>
        <w:rPr>
          <w:spacing w:val="-3"/>
          <w:w w:val="105"/>
          <w:sz w:val="23"/>
        </w:rPr>
        <w:t>Simultaneous</w:t>
      </w:r>
      <w:r>
        <w:rPr>
          <w:spacing w:val="-18"/>
          <w:w w:val="105"/>
          <w:sz w:val="23"/>
        </w:rPr>
        <w:t xml:space="preserve"> </w:t>
      </w:r>
      <w:r>
        <w:rPr>
          <w:w w:val="105"/>
          <w:sz w:val="23"/>
        </w:rPr>
        <w:t>ADC</w:t>
      </w:r>
    </w:p>
    <w:p w:rsidR="00B141CF" w:rsidRDefault="009F45E6">
      <w:pPr>
        <w:pStyle w:val="ListParagraph"/>
        <w:numPr>
          <w:ilvl w:val="2"/>
          <w:numId w:val="144"/>
        </w:numPr>
        <w:tabs>
          <w:tab w:val="left" w:pos="2592"/>
          <w:tab w:val="left" w:pos="2593"/>
        </w:tabs>
        <w:rPr>
          <w:sz w:val="23"/>
        </w:rPr>
      </w:pPr>
      <w:r>
        <w:rPr>
          <w:w w:val="105"/>
          <w:sz w:val="23"/>
        </w:rPr>
        <w:t>Counter</w:t>
      </w:r>
      <w:r>
        <w:rPr>
          <w:spacing w:val="-22"/>
          <w:w w:val="105"/>
          <w:sz w:val="23"/>
        </w:rPr>
        <w:t xml:space="preserve"> </w:t>
      </w:r>
      <w:r>
        <w:rPr>
          <w:w w:val="105"/>
          <w:sz w:val="23"/>
        </w:rPr>
        <w:t>Type</w:t>
      </w:r>
      <w:r>
        <w:rPr>
          <w:spacing w:val="-30"/>
          <w:w w:val="105"/>
          <w:sz w:val="23"/>
        </w:rPr>
        <w:t xml:space="preserve"> </w:t>
      </w:r>
      <w:r>
        <w:rPr>
          <w:w w:val="105"/>
          <w:sz w:val="23"/>
        </w:rPr>
        <w:t>ADC</w:t>
      </w:r>
    </w:p>
    <w:p w:rsidR="00B141CF" w:rsidRDefault="009F45E6">
      <w:pPr>
        <w:pStyle w:val="ListParagraph"/>
        <w:numPr>
          <w:ilvl w:val="2"/>
          <w:numId w:val="144"/>
        </w:numPr>
        <w:tabs>
          <w:tab w:val="left" w:pos="2592"/>
          <w:tab w:val="left" w:pos="2593"/>
        </w:tabs>
        <w:spacing w:before="17"/>
        <w:rPr>
          <w:sz w:val="23"/>
        </w:rPr>
      </w:pPr>
      <w:r>
        <w:rPr>
          <w:w w:val="105"/>
          <w:sz w:val="23"/>
        </w:rPr>
        <w:t>Dual Slope</w:t>
      </w:r>
      <w:r>
        <w:rPr>
          <w:spacing w:val="-12"/>
          <w:w w:val="105"/>
          <w:sz w:val="23"/>
        </w:rPr>
        <w:t xml:space="preserve"> </w:t>
      </w:r>
      <w:r>
        <w:rPr>
          <w:w w:val="105"/>
          <w:sz w:val="23"/>
        </w:rPr>
        <w:t>ADC</w:t>
      </w:r>
    </w:p>
    <w:p w:rsidR="00B141CF" w:rsidRDefault="009F45E6">
      <w:pPr>
        <w:pStyle w:val="ListParagraph"/>
        <w:numPr>
          <w:ilvl w:val="2"/>
          <w:numId w:val="144"/>
        </w:numPr>
        <w:tabs>
          <w:tab w:val="left" w:pos="2592"/>
          <w:tab w:val="left" w:pos="2593"/>
        </w:tabs>
        <w:rPr>
          <w:sz w:val="23"/>
        </w:rPr>
      </w:pPr>
      <w:r>
        <w:rPr>
          <w:w w:val="105"/>
          <w:sz w:val="23"/>
        </w:rPr>
        <w:t>Successive Approximation</w:t>
      </w:r>
      <w:r>
        <w:rPr>
          <w:spacing w:val="-6"/>
          <w:w w:val="105"/>
          <w:sz w:val="23"/>
        </w:rPr>
        <w:t xml:space="preserve"> </w:t>
      </w:r>
      <w:r>
        <w:rPr>
          <w:w w:val="105"/>
          <w:sz w:val="23"/>
        </w:rPr>
        <w:t>ADC</w:t>
      </w:r>
    </w:p>
    <w:p w:rsidR="00B141CF" w:rsidRDefault="00B141CF">
      <w:pPr>
        <w:pStyle w:val="BodyText"/>
        <w:spacing w:before="7"/>
        <w:ind w:left="0" w:firstLine="0"/>
        <w:rPr>
          <w:sz w:val="24"/>
        </w:rPr>
      </w:pPr>
    </w:p>
    <w:p w:rsidR="00B141CF" w:rsidRDefault="009F45E6">
      <w:pPr>
        <w:pStyle w:val="Heading1"/>
        <w:numPr>
          <w:ilvl w:val="0"/>
          <w:numId w:val="144"/>
        </w:numPr>
        <w:tabs>
          <w:tab w:val="left" w:pos="1151"/>
          <w:tab w:val="left" w:pos="1152"/>
          <w:tab w:val="left" w:pos="9105"/>
        </w:tabs>
      </w:pPr>
      <w:r>
        <w:rPr>
          <w:w w:val="105"/>
        </w:rPr>
        <w:t>Memory</w:t>
      </w:r>
      <w:r>
        <w:rPr>
          <w:w w:val="105"/>
        </w:rPr>
        <w:tab/>
        <w:t>(08</w:t>
      </w:r>
      <w:r>
        <w:rPr>
          <w:spacing w:val="29"/>
          <w:w w:val="105"/>
        </w:rPr>
        <w:t xml:space="preserve"> </w:t>
      </w:r>
      <w:r>
        <w:rPr>
          <w:w w:val="105"/>
        </w:rPr>
        <w:t>Hours)</w:t>
      </w:r>
    </w:p>
    <w:p w:rsidR="00B141CF" w:rsidRDefault="009F45E6">
      <w:pPr>
        <w:pStyle w:val="ListParagraph"/>
        <w:numPr>
          <w:ilvl w:val="1"/>
          <w:numId w:val="144"/>
        </w:numPr>
        <w:tabs>
          <w:tab w:val="left" w:pos="1872"/>
          <w:tab w:val="left" w:pos="1873"/>
        </w:tabs>
        <w:spacing w:before="17"/>
        <w:ind w:hanging="722"/>
        <w:rPr>
          <w:sz w:val="23"/>
        </w:rPr>
      </w:pPr>
      <w:r>
        <w:rPr>
          <w:w w:val="105"/>
          <w:sz w:val="23"/>
        </w:rPr>
        <w:t>Memory</w:t>
      </w:r>
      <w:r>
        <w:rPr>
          <w:spacing w:val="-7"/>
          <w:w w:val="105"/>
          <w:sz w:val="23"/>
        </w:rPr>
        <w:t xml:space="preserve"> </w:t>
      </w:r>
      <w:r>
        <w:rPr>
          <w:w w:val="105"/>
          <w:sz w:val="23"/>
        </w:rPr>
        <w:t>Technology</w:t>
      </w:r>
    </w:p>
    <w:p w:rsidR="00B141CF" w:rsidRDefault="009F45E6">
      <w:pPr>
        <w:pStyle w:val="ListParagraph"/>
        <w:numPr>
          <w:ilvl w:val="1"/>
          <w:numId w:val="144"/>
        </w:numPr>
        <w:tabs>
          <w:tab w:val="left" w:pos="1872"/>
          <w:tab w:val="left" w:pos="1873"/>
        </w:tabs>
        <w:spacing w:before="16"/>
        <w:ind w:hanging="722"/>
        <w:rPr>
          <w:sz w:val="23"/>
        </w:rPr>
      </w:pPr>
      <w:r>
        <w:rPr>
          <w:w w:val="105"/>
          <w:sz w:val="23"/>
        </w:rPr>
        <w:t>General Memory</w:t>
      </w:r>
      <w:r>
        <w:rPr>
          <w:spacing w:val="-17"/>
          <w:w w:val="105"/>
          <w:sz w:val="23"/>
        </w:rPr>
        <w:t xml:space="preserve"> </w:t>
      </w:r>
      <w:r>
        <w:rPr>
          <w:w w:val="105"/>
          <w:sz w:val="23"/>
        </w:rPr>
        <w:t>Operation.</w:t>
      </w:r>
    </w:p>
    <w:p w:rsidR="00B141CF" w:rsidRDefault="009F45E6">
      <w:pPr>
        <w:pStyle w:val="ListParagraph"/>
        <w:numPr>
          <w:ilvl w:val="1"/>
          <w:numId w:val="144"/>
        </w:numPr>
        <w:tabs>
          <w:tab w:val="left" w:pos="1872"/>
          <w:tab w:val="left" w:pos="1873"/>
        </w:tabs>
        <w:ind w:hanging="722"/>
        <w:rPr>
          <w:sz w:val="23"/>
        </w:rPr>
      </w:pPr>
      <w:r>
        <w:rPr>
          <w:w w:val="105"/>
          <w:sz w:val="23"/>
        </w:rPr>
        <w:t>Memory</w:t>
      </w:r>
      <w:r>
        <w:rPr>
          <w:spacing w:val="-7"/>
          <w:w w:val="105"/>
          <w:sz w:val="23"/>
        </w:rPr>
        <w:t xml:space="preserve"> </w:t>
      </w:r>
      <w:r>
        <w:rPr>
          <w:spacing w:val="-3"/>
          <w:w w:val="105"/>
          <w:sz w:val="23"/>
        </w:rPr>
        <w:t>Considerations</w:t>
      </w:r>
    </w:p>
    <w:p w:rsidR="00B141CF" w:rsidRDefault="009F45E6">
      <w:pPr>
        <w:pStyle w:val="ListParagraph"/>
        <w:numPr>
          <w:ilvl w:val="1"/>
          <w:numId w:val="144"/>
        </w:numPr>
        <w:tabs>
          <w:tab w:val="left" w:pos="1872"/>
          <w:tab w:val="left" w:pos="1873"/>
        </w:tabs>
        <w:ind w:hanging="722"/>
        <w:rPr>
          <w:sz w:val="23"/>
        </w:rPr>
      </w:pPr>
      <w:r>
        <w:rPr>
          <w:w w:val="105"/>
          <w:sz w:val="23"/>
        </w:rPr>
        <w:t>Types of</w:t>
      </w:r>
      <w:r>
        <w:rPr>
          <w:spacing w:val="-13"/>
          <w:w w:val="105"/>
          <w:sz w:val="23"/>
        </w:rPr>
        <w:t xml:space="preserve"> </w:t>
      </w:r>
      <w:r>
        <w:rPr>
          <w:w w:val="105"/>
          <w:sz w:val="23"/>
        </w:rPr>
        <w:t>Memories</w:t>
      </w:r>
    </w:p>
    <w:p w:rsidR="00B141CF" w:rsidRDefault="009F45E6">
      <w:pPr>
        <w:pStyle w:val="ListParagraph"/>
        <w:numPr>
          <w:ilvl w:val="2"/>
          <w:numId w:val="144"/>
        </w:numPr>
        <w:tabs>
          <w:tab w:val="left" w:pos="2593"/>
        </w:tabs>
        <w:spacing w:before="17"/>
        <w:rPr>
          <w:sz w:val="23"/>
        </w:rPr>
      </w:pPr>
      <w:r>
        <w:rPr>
          <w:w w:val="105"/>
          <w:sz w:val="23"/>
        </w:rPr>
        <w:t>ROM</w:t>
      </w:r>
    </w:p>
    <w:p w:rsidR="00B141CF" w:rsidRDefault="009F45E6">
      <w:pPr>
        <w:pStyle w:val="ListParagraph"/>
        <w:numPr>
          <w:ilvl w:val="2"/>
          <w:numId w:val="144"/>
        </w:numPr>
        <w:tabs>
          <w:tab w:val="left" w:pos="2593"/>
        </w:tabs>
        <w:rPr>
          <w:sz w:val="23"/>
        </w:rPr>
      </w:pPr>
      <w:r>
        <w:rPr>
          <w:w w:val="105"/>
          <w:sz w:val="23"/>
        </w:rPr>
        <w:t>RAM</w:t>
      </w:r>
    </w:p>
    <w:p w:rsidR="00B141CF" w:rsidRDefault="009F45E6">
      <w:pPr>
        <w:pStyle w:val="ListParagraph"/>
        <w:numPr>
          <w:ilvl w:val="2"/>
          <w:numId w:val="144"/>
        </w:numPr>
        <w:tabs>
          <w:tab w:val="left" w:pos="2593"/>
        </w:tabs>
        <w:rPr>
          <w:sz w:val="23"/>
        </w:rPr>
      </w:pPr>
      <w:r>
        <w:rPr>
          <w:w w:val="105"/>
          <w:sz w:val="23"/>
        </w:rPr>
        <w:t>SRAM</w:t>
      </w:r>
    </w:p>
    <w:p w:rsidR="00B141CF" w:rsidRDefault="009F45E6">
      <w:pPr>
        <w:pStyle w:val="ListParagraph"/>
        <w:numPr>
          <w:ilvl w:val="2"/>
          <w:numId w:val="144"/>
        </w:numPr>
        <w:tabs>
          <w:tab w:val="left" w:pos="2593"/>
        </w:tabs>
        <w:spacing w:before="17"/>
        <w:rPr>
          <w:sz w:val="23"/>
        </w:rPr>
      </w:pPr>
      <w:r>
        <w:rPr>
          <w:w w:val="105"/>
          <w:sz w:val="23"/>
        </w:rPr>
        <w:t>DRAM</w:t>
      </w:r>
    </w:p>
    <w:p w:rsidR="00B141CF" w:rsidRDefault="009F45E6">
      <w:pPr>
        <w:pStyle w:val="ListParagraph"/>
        <w:numPr>
          <w:ilvl w:val="2"/>
          <w:numId w:val="144"/>
        </w:numPr>
        <w:tabs>
          <w:tab w:val="left" w:pos="2593"/>
        </w:tabs>
        <w:rPr>
          <w:sz w:val="23"/>
        </w:rPr>
      </w:pPr>
      <w:r>
        <w:rPr>
          <w:w w:val="105"/>
          <w:sz w:val="23"/>
        </w:rPr>
        <w:t>PLDs.</w:t>
      </w:r>
    </w:p>
    <w:p w:rsidR="00B141CF" w:rsidRDefault="009F45E6">
      <w:pPr>
        <w:pStyle w:val="ListParagraph"/>
        <w:numPr>
          <w:ilvl w:val="2"/>
          <w:numId w:val="144"/>
        </w:numPr>
        <w:tabs>
          <w:tab w:val="left" w:pos="2593"/>
        </w:tabs>
        <w:rPr>
          <w:sz w:val="23"/>
        </w:rPr>
      </w:pPr>
      <w:r>
        <w:rPr>
          <w:w w:val="105"/>
          <w:sz w:val="23"/>
        </w:rPr>
        <w:t xml:space="preserve">Magnetic </w:t>
      </w:r>
      <w:r>
        <w:rPr>
          <w:spacing w:val="-3"/>
          <w:w w:val="105"/>
          <w:sz w:val="23"/>
        </w:rPr>
        <w:t>and Optical</w:t>
      </w:r>
      <w:r>
        <w:rPr>
          <w:spacing w:val="-17"/>
          <w:w w:val="105"/>
          <w:sz w:val="23"/>
        </w:rPr>
        <w:t xml:space="preserve"> </w:t>
      </w:r>
      <w:r>
        <w:rPr>
          <w:w w:val="105"/>
          <w:sz w:val="23"/>
        </w:rPr>
        <w:t>Memories</w:t>
      </w:r>
    </w:p>
    <w:p w:rsidR="00B141CF" w:rsidRDefault="009F45E6">
      <w:pPr>
        <w:pStyle w:val="ListParagraph"/>
        <w:numPr>
          <w:ilvl w:val="1"/>
          <w:numId w:val="144"/>
        </w:numPr>
        <w:tabs>
          <w:tab w:val="left" w:pos="1872"/>
          <w:tab w:val="left" w:pos="1873"/>
        </w:tabs>
        <w:spacing w:before="17"/>
        <w:ind w:hanging="722"/>
        <w:rPr>
          <w:sz w:val="23"/>
        </w:rPr>
      </w:pPr>
      <w:r>
        <w:rPr>
          <w:spacing w:val="-3"/>
          <w:w w:val="105"/>
          <w:sz w:val="23"/>
        </w:rPr>
        <w:t xml:space="preserve">Applications </w:t>
      </w:r>
      <w:r>
        <w:rPr>
          <w:w w:val="105"/>
          <w:sz w:val="23"/>
        </w:rPr>
        <w:t xml:space="preserve">in </w:t>
      </w:r>
      <w:r>
        <w:rPr>
          <w:spacing w:val="-3"/>
          <w:w w:val="105"/>
          <w:sz w:val="23"/>
        </w:rPr>
        <w:t>Digital</w:t>
      </w:r>
      <w:r>
        <w:rPr>
          <w:spacing w:val="-9"/>
          <w:w w:val="105"/>
          <w:sz w:val="23"/>
        </w:rPr>
        <w:t xml:space="preserve"> </w:t>
      </w:r>
      <w:r>
        <w:rPr>
          <w:w w:val="105"/>
          <w:sz w:val="23"/>
        </w:rPr>
        <w:t>systems.</w:t>
      </w:r>
    </w:p>
    <w:p w:rsidR="00B141CF" w:rsidRDefault="00B141CF">
      <w:pPr>
        <w:pStyle w:val="BodyText"/>
        <w:spacing w:before="7"/>
        <w:ind w:left="0" w:firstLine="0"/>
        <w:rPr>
          <w:sz w:val="24"/>
        </w:rPr>
      </w:pPr>
    </w:p>
    <w:p w:rsidR="00B141CF" w:rsidRDefault="009F45E6">
      <w:pPr>
        <w:pStyle w:val="Heading1"/>
        <w:numPr>
          <w:ilvl w:val="0"/>
          <w:numId w:val="144"/>
        </w:numPr>
        <w:tabs>
          <w:tab w:val="left" w:pos="1151"/>
          <w:tab w:val="left" w:pos="1152"/>
          <w:tab w:val="left" w:pos="9112"/>
        </w:tabs>
      </w:pPr>
      <w:r>
        <w:rPr>
          <w:w w:val="105"/>
        </w:rPr>
        <w:t>Introduction to</w:t>
      </w:r>
      <w:r>
        <w:rPr>
          <w:spacing w:val="-17"/>
          <w:w w:val="105"/>
        </w:rPr>
        <w:t xml:space="preserve"> </w:t>
      </w:r>
      <w:r>
        <w:rPr>
          <w:w w:val="105"/>
        </w:rPr>
        <w:t>Digital</w:t>
      </w:r>
      <w:r>
        <w:rPr>
          <w:spacing w:val="-13"/>
          <w:w w:val="105"/>
        </w:rPr>
        <w:t xml:space="preserve"> </w:t>
      </w:r>
      <w:r>
        <w:rPr>
          <w:w w:val="105"/>
        </w:rPr>
        <w:t>Troubleshooting</w:t>
      </w:r>
      <w:r>
        <w:rPr>
          <w:w w:val="105"/>
        </w:rPr>
        <w:tab/>
        <w:t>(06</w:t>
      </w:r>
      <w:r>
        <w:rPr>
          <w:spacing w:val="4"/>
          <w:w w:val="105"/>
        </w:rPr>
        <w:t xml:space="preserve"> </w:t>
      </w:r>
      <w:r>
        <w:rPr>
          <w:w w:val="105"/>
        </w:rPr>
        <w:t>Hours)</w:t>
      </w:r>
    </w:p>
    <w:p w:rsidR="00B141CF" w:rsidRDefault="009F45E6">
      <w:pPr>
        <w:pStyle w:val="ListParagraph"/>
        <w:numPr>
          <w:ilvl w:val="1"/>
          <w:numId w:val="144"/>
        </w:numPr>
        <w:tabs>
          <w:tab w:val="left" w:pos="1872"/>
          <w:tab w:val="left" w:pos="1873"/>
        </w:tabs>
        <w:ind w:hanging="722"/>
        <w:rPr>
          <w:sz w:val="23"/>
        </w:rPr>
      </w:pPr>
      <w:r>
        <w:rPr>
          <w:w w:val="105"/>
          <w:sz w:val="23"/>
        </w:rPr>
        <w:t>Classification of</w:t>
      </w:r>
      <w:r>
        <w:rPr>
          <w:spacing w:val="-2"/>
          <w:w w:val="105"/>
          <w:sz w:val="23"/>
        </w:rPr>
        <w:t xml:space="preserve"> </w:t>
      </w:r>
      <w:r>
        <w:rPr>
          <w:w w:val="105"/>
          <w:sz w:val="23"/>
        </w:rPr>
        <w:t>Faults</w:t>
      </w:r>
    </w:p>
    <w:p w:rsidR="00B141CF" w:rsidRDefault="009F45E6">
      <w:pPr>
        <w:pStyle w:val="ListParagraph"/>
        <w:numPr>
          <w:ilvl w:val="2"/>
          <w:numId w:val="144"/>
        </w:numPr>
        <w:tabs>
          <w:tab w:val="left" w:pos="2593"/>
        </w:tabs>
        <w:spacing w:before="16"/>
        <w:rPr>
          <w:sz w:val="23"/>
        </w:rPr>
      </w:pPr>
      <w:r>
        <w:rPr>
          <w:w w:val="105"/>
          <w:sz w:val="23"/>
        </w:rPr>
        <w:t>Intermittent versus</w:t>
      </w:r>
      <w:r>
        <w:rPr>
          <w:spacing w:val="-5"/>
          <w:w w:val="105"/>
          <w:sz w:val="23"/>
        </w:rPr>
        <w:t xml:space="preserve"> </w:t>
      </w:r>
      <w:r>
        <w:rPr>
          <w:w w:val="105"/>
          <w:sz w:val="23"/>
        </w:rPr>
        <w:t>Permanent</w:t>
      </w:r>
    </w:p>
    <w:p w:rsidR="00B141CF" w:rsidRDefault="009F45E6">
      <w:pPr>
        <w:pStyle w:val="ListParagraph"/>
        <w:numPr>
          <w:ilvl w:val="2"/>
          <w:numId w:val="144"/>
        </w:numPr>
        <w:tabs>
          <w:tab w:val="left" w:pos="2593"/>
        </w:tabs>
        <w:spacing w:before="10"/>
        <w:rPr>
          <w:sz w:val="23"/>
        </w:rPr>
      </w:pPr>
      <w:r>
        <w:rPr>
          <w:w w:val="105"/>
          <w:sz w:val="23"/>
        </w:rPr>
        <w:t>External versus</w:t>
      </w:r>
      <w:r>
        <w:rPr>
          <w:spacing w:val="-18"/>
          <w:w w:val="105"/>
          <w:sz w:val="23"/>
        </w:rPr>
        <w:t xml:space="preserve"> </w:t>
      </w:r>
      <w:r>
        <w:rPr>
          <w:w w:val="105"/>
          <w:sz w:val="23"/>
        </w:rPr>
        <w:t>Internal</w:t>
      </w:r>
    </w:p>
    <w:p w:rsidR="00B141CF" w:rsidRDefault="009F45E6">
      <w:pPr>
        <w:pStyle w:val="ListParagraph"/>
        <w:numPr>
          <w:ilvl w:val="2"/>
          <w:numId w:val="144"/>
        </w:numPr>
        <w:tabs>
          <w:tab w:val="left" w:pos="2593"/>
        </w:tabs>
        <w:spacing w:before="16"/>
        <w:rPr>
          <w:sz w:val="23"/>
        </w:rPr>
      </w:pPr>
      <w:r>
        <w:rPr>
          <w:w w:val="105"/>
          <w:sz w:val="23"/>
        </w:rPr>
        <w:t>Parametric versus</w:t>
      </w:r>
      <w:r>
        <w:rPr>
          <w:spacing w:val="-25"/>
          <w:w w:val="105"/>
          <w:sz w:val="23"/>
        </w:rPr>
        <w:t xml:space="preserve"> </w:t>
      </w:r>
      <w:r>
        <w:rPr>
          <w:w w:val="105"/>
          <w:sz w:val="23"/>
        </w:rPr>
        <w:t>Logic</w:t>
      </w:r>
    </w:p>
    <w:p w:rsidR="00B141CF" w:rsidRDefault="009F45E6">
      <w:pPr>
        <w:pStyle w:val="ListParagraph"/>
        <w:numPr>
          <w:ilvl w:val="2"/>
          <w:numId w:val="144"/>
        </w:numPr>
        <w:tabs>
          <w:tab w:val="left" w:pos="2593"/>
        </w:tabs>
        <w:rPr>
          <w:sz w:val="23"/>
        </w:rPr>
      </w:pPr>
      <w:r>
        <w:rPr>
          <w:w w:val="105"/>
          <w:sz w:val="23"/>
        </w:rPr>
        <w:t>Static versus</w:t>
      </w:r>
      <w:r>
        <w:rPr>
          <w:spacing w:val="-2"/>
          <w:w w:val="105"/>
          <w:sz w:val="23"/>
        </w:rPr>
        <w:t xml:space="preserve"> </w:t>
      </w:r>
      <w:r>
        <w:rPr>
          <w:w w:val="105"/>
          <w:sz w:val="23"/>
        </w:rPr>
        <w:t>Dynamic</w:t>
      </w:r>
    </w:p>
    <w:p w:rsidR="00B141CF" w:rsidRDefault="009F45E6">
      <w:pPr>
        <w:pStyle w:val="ListParagraph"/>
        <w:numPr>
          <w:ilvl w:val="1"/>
          <w:numId w:val="144"/>
        </w:numPr>
        <w:tabs>
          <w:tab w:val="left" w:pos="1872"/>
          <w:tab w:val="left" w:pos="1873"/>
        </w:tabs>
        <w:spacing w:before="10"/>
        <w:ind w:hanging="722"/>
        <w:rPr>
          <w:sz w:val="23"/>
        </w:rPr>
      </w:pPr>
      <w:r>
        <w:rPr>
          <w:w w:val="105"/>
          <w:sz w:val="23"/>
        </w:rPr>
        <w:t>Test</w:t>
      </w:r>
      <w:r>
        <w:rPr>
          <w:spacing w:val="-4"/>
          <w:w w:val="105"/>
          <w:sz w:val="23"/>
        </w:rPr>
        <w:t xml:space="preserve"> </w:t>
      </w:r>
      <w:r>
        <w:rPr>
          <w:w w:val="105"/>
          <w:sz w:val="23"/>
        </w:rPr>
        <w:t>Equipment</w:t>
      </w:r>
    </w:p>
    <w:p w:rsidR="00B141CF" w:rsidRDefault="009F45E6">
      <w:pPr>
        <w:pStyle w:val="ListParagraph"/>
        <w:numPr>
          <w:ilvl w:val="1"/>
          <w:numId w:val="144"/>
        </w:numPr>
        <w:tabs>
          <w:tab w:val="left" w:pos="1872"/>
          <w:tab w:val="left" w:pos="1873"/>
        </w:tabs>
        <w:spacing w:before="16"/>
        <w:ind w:hanging="722"/>
        <w:rPr>
          <w:sz w:val="23"/>
        </w:rPr>
      </w:pPr>
      <w:r>
        <w:rPr>
          <w:w w:val="105"/>
          <w:sz w:val="23"/>
        </w:rPr>
        <w:t>Static and Dynamic Measurements</w:t>
      </w:r>
    </w:p>
    <w:p w:rsidR="00B141CF" w:rsidRDefault="009F45E6">
      <w:pPr>
        <w:pStyle w:val="ListParagraph"/>
        <w:numPr>
          <w:ilvl w:val="1"/>
          <w:numId w:val="144"/>
        </w:numPr>
        <w:tabs>
          <w:tab w:val="left" w:pos="1872"/>
          <w:tab w:val="left" w:pos="1873"/>
        </w:tabs>
        <w:ind w:hanging="722"/>
        <w:rPr>
          <w:sz w:val="23"/>
        </w:rPr>
      </w:pPr>
      <w:r>
        <w:rPr>
          <w:w w:val="105"/>
          <w:sz w:val="23"/>
        </w:rPr>
        <w:t>Fault Localization, Fault</w:t>
      </w:r>
      <w:r>
        <w:rPr>
          <w:spacing w:val="-5"/>
          <w:w w:val="105"/>
          <w:sz w:val="23"/>
        </w:rPr>
        <w:t xml:space="preserve"> </w:t>
      </w:r>
      <w:r>
        <w:rPr>
          <w:w w:val="105"/>
          <w:sz w:val="23"/>
        </w:rPr>
        <w:t>Isolation</w:t>
      </w:r>
    </w:p>
    <w:p w:rsidR="00B141CF" w:rsidRDefault="009F45E6">
      <w:pPr>
        <w:pStyle w:val="ListParagraph"/>
        <w:numPr>
          <w:ilvl w:val="1"/>
          <w:numId w:val="144"/>
        </w:numPr>
        <w:tabs>
          <w:tab w:val="left" w:pos="1872"/>
          <w:tab w:val="left" w:pos="1873"/>
        </w:tabs>
        <w:spacing w:before="17"/>
        <w:ind w:hanging="722"/>
        <w:rPr>
          <w:sz w:val="23"/>
        </w:rPr>
      </w:pPr>
      <w:r>
        <w:rPr>
          <w:w w:val="105"/>
          <w:sz w:val="23"/>
        </w:rPr>
        <w:t>Testing for Dynamic</w:t>
      </w:r>
      <w:r>
        <w:rPr>
          <w:spacing w:val="-2"/>
          <w:w w:val="105"/>
          <w:sz w:val="23"/>
        </w:rPr>
        <w:t xml:space="preserve"> </w:t>
      </w:r>
      <w:r>
        <w:rPr>
          <w:w w:val="105"/>
          <w:sz w:val="23"/>
        </w:rPr>
        <w:t>Faults</w:t>
      </w:r>
    </w:p>
    <w:p w:rsidR="00B141CF" w:rsidRDefault="00B141CF">
      <w:pPr>
        <w:pStyle w:val="BodyText"/>
        <w:spacing w:before="7"/>
        <w:ind w:left="0" w:firstLine="0"/>
        <w:rPr>
          <w:sz w:val="24"/>
        </w:rPr>
      </w:pPr>
    </w:p>
    <w:p w:rsidR="00B141CF" w:rsidRDefault="009F45E6">
      <w:pPr>
        <w:pStyle w:val="Heading1"/>
        <w:ind w:left="431" w:firstLine="0"/>
      </w:pPr>
      <w:r>
        <w:rPr>
          <w:w w:val="105"/>
        </w:rPr>
        <w:t>TEXT /REFERENCE BOOKS:</w:t>
      </w:r>
    </w:p>
    <w:p w:rsidR="00B141CF" w:rsidRDefault="009F45E6">
      <w:pPr>
        <w:pStyle w:val="ListParagraph"/>
        <w:numPr>
          <w:ilvl w:val="0"/>
          <w:numId w:val="145"/>
        </w:numPr>
        <w:tabs>
          <w:tab w:val="left" w:pos="669"/>
        </w:tabs>
        <w:rPr>
          <w:sz w:val="23"/>
        </w:rPr>
      </w:pPr>
      <w:r>
        <w:rPr>
          <w:w w:val="105"/>
          <w:sz w:val="23"/>
        </w:rPr>
        <w:t xml:space="preserve">Floyd </w:t>
      </w:r>
      <w:r>
        <w:rPr>
          <w:spacing w:val="-3"/>
          <w:w w:val="105"/>
          <w:sz w:val="23"/>
        </w:rPr>
        <w:t>"Electronic</w:t>
      </w:r>
      <w:r>
        <w:rPr>
          <w:spacing w:val="1"/>
          <w:w w:val="105"/>
          <w:sz w:val="23"/>
        </w:rPr>
        <w:t xml:space="preserve"> </w:t>
      </w:r>
      <w:r>
        <w:rPr>
          <w:w w:val="105"/>
          <w:sz w:val="23"/>
        </w:rPr>
        <w:t>Fundamentals"</w:t>
      </w:r>
    </w:p>
    <w:p w:rsidR="00B141CF" w:rsidRDefault="009F45E6">
      <w:pPr>
        <w:pStyle w:val="ListParagraph"/>
        <w:numPr>
          <w:ilvl w:val="0"/>
          <w:numId w:val="145"/>
        </w:numPr>
        <w:tabs>
          <w:tab w:val="left" w:pos="669"/>
        </w:tabs>
        <w:spacing w:before="16"/>
        <w:rPr>
          <w:sz w:val="23"/>
        </w:rPr>
      </w:pPr>
      <w:r>
        <w:rPr>
          <w:w w:val="105"/>
          <w:sz w:val="23"/>
        </w:rPr>
        <w:t xml:space="preserve">Floyd </w:t>
      </w:r>
      <w:r>
        <w:rPr>
          <w:spacing w:val="-4"/>
          <w:w w:val="105"/>
          <w:sz w:val="23"/>
        </w:rPr>
        <w:t xml:space="preserve">"Digital </w:t>
      </w:r>
      <w:r>
        <w:rPr>
          <w:w w:val="105"/>
          <w:sz w:val="23"/>
        </w:rPr>
        <w:t>Fundamentals"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1872"/>
        </w:tabs>
        <w:spacing w:before="77" w:line="504" w:lineRule="auto"/>
        <w:ind w:left="431" w:right="5704" w:firstLine="0"/>
      </w:pPr>
      <w:r>
        <w:rPr>
          <w:w w:val="105"/>
        </w:rPr>
        <w:lastRenderedPageBreak/>
        <w:t>El.TR.</w:t>
      </w:r>
      <w:r>
        <w:rPr>
          <w:spacing w:val="-15"/>
          <w:w w:val="105"/>
        </w:rPr>
        <w:t xml:space="preserve"> </w:t>
      </w:r>
      <w:r>
        <w:rPr>
          <w:w w:val="105"/>
        </w:rPr>
        <w:t>264</w:t>
      </w:r>
      <w:r>
        <w:rPr>
          <w:w w:val="105"/>
        </w:rPr>
        <w:tab/>
        <w:t>DIGITAL</w:t>
      </w:r>
      <w:r>
        <w:rPr>
          <w:spacing w:val="-42"/>
          <w:w w:val="105"/>
        </w:rPr>
        <w:t xml:space="preserve"> </w:t>
      </w:r>
      <w:r>
        <w:rPr>
          <w:spacing w:val="-4"/>
          <w:w w:val="105"/>
        </w:rPr>
        <w:t xml:space="preserve">ELECTRONICS </w:t>
      </w:r>
      <w:r>
        <w:rPr>
          <w:w w:val="105"/>
        </w:rPr>
        <w:t>INSTRUCTIONAL</w:t>
      </w:r>
      <w:r>
        <w:rPr>
          <w:spacing w:val="-14"/>
          <w:w w:val="105"/>
        </w:rPr>
        <w:t xml:space="preserve"> </w:t>
      </w:r>
      <w:r>
        <w:rPr>
          <w:w w:val="105"/>
        </w:rPr>
        <w:t>OBJECTIVES.</w:t>
      </w:r>
    </w:p>
    <w:p w:rsidR="00B141CF" w:rsidRDefault="009F45E6">
      <w:pPr>
        <w:pStyle w:val="ListParagraph"/>
        <w:numPr>
          <w:ilvl w:val="0"/>
          <w:numId w:val="146"/>
        </w:numPr>
        <w:tabs>
          <w:tab w:val="left" w:pos="1151"/>
          <w:tab w:val="left" w:pos="1152"/>
        </w:tabs>
        <w:spacing w:before="0" w:line="249" w:lineRule="exact"/>
        <w:rPr>
          <w:b/>
          <w:sz w:val="23"/>
        </w:rPr>
      </w:pPr>
      <w:r>
        <w:rPr>
          <w:b/>
          <w:w w:val="105"/>
          <w:sz w:val="23"/>
        </w:rPr>
        <w:t>NUMBER</w:t>
      </w:r>
      <w:r>
        <w:rPr>
          <w:b/>
          <w:spacing w:val="-4"/>
          <w:w w:val="105"/>
          <w:sz w:val="23"/>
        </w:rPr>
        <w:t xml:space="preserve"> </w:t>
      </w:r>
      <w:r>
        <w:rPr>
          <w:b/>
          <w:spacing w:val="-3"/>
          <w:w w:val="105"/>
          <w:sz w:val="23"/>
        </w:rPr>
        <w:t>SYSTEM.</w:t>
      </w:r>
    </w:p>
    <w:p w:rsidR="00B141CF" w:rsidRDefault="009F45E6">
      <w:pPr>
        <w:pStyle w:val="ListParagraph"/>
        <w:numPr>
          <w:ilvl w:val="1"/>
          <w:numId w:val="146"/>
        </w:numPr>
        <w:tabs>
          <w:tab w:val="left" w:pos="1872"/>
          <w:tab w:val="left" w:pos="1873"/>
        </w:tabs>
        <w:ind w:hanging="722"/>
        <w:rPr>
          <w:sz w:val="23"/>
        </w:rPr>
      </w:pPr>
      <w:r>
        <w:rPr>
          <w:w w:val="105"/>
          <w:sz w:val="23"/>
        </w:rPr>
        <w:t xml:space="preserve">Convert one number system to </w:t>
      </w:r>
      <w:r>
        <w:rPr>
          <w:spacing w:val="-3"/>
          <w:w w:val="105"/>
          <w:sz w:val="23"/>
        </w:rPr>
        <w:t>another</w:t>
      </w:r>
      <w:r>
        <w:rPr>
          <w:spacing w:val="-36"/>
          <w:w w:val="105"/>
          <w:sz w:val="23"/>
        </w:rPr>
        <w:t xml:space="preserve"> </w:t>
      </w:r>
      <w:r>
        <w:rPr>
          <w:w w:val="105"/>
          <w:sz w:val="23"/>
        </w:rPr>
        <w:t>system</w:t>
      </w:r>
    </w:p>
    <w:p w:rsidR="00B141CF" w:rsidRDefault="009F45E6">
      <w:pPr>
        <w:pStyle w:val="ListParagraph"/>
        <w:numPr>
          <w:ilvl w:val="2"/>
          <w:numId w:val="146"/>
        </w:numPr>
        <w:tabs>
          <w:tab w:val="left" w:pos="2592"/>
          <w:tab w:val="left" w:pos="2593"/>
        </w:tabs>
        <w:spacing w:before="17"/>
        <w:rPr>
          <w:sz w:val="23"/>
        </w:rPr>
      </w:pPr>
      <w:r>
        <w:rPr>
          <w:w w:val="105"/>
          <w:sz w:val="23"/>
        </w:rPr>
        <w:t>Convert</w:t>
      </w:r>
      <w:r>
        <w:rPr>
          <w:spacing w:val="-25"/>
          <w:w w:val="105"/>
          <w:sz w:val="23"/>
        </w:rPr>
        <w:t xml:space="preserve"> </w:t>
      </w:r>
      <w:r>
        <w:rPr>
          <w:w w:val="105"/>
          <w:sz w:val="23"/>
        </w:rPr>
        <w:t>Binary</w:t>
      </w:r>
      <w:r>
        <w:rPr>
          <w:spacing w:val="-21"/>
          <w:w w:val="105"/>
          <w:sz w:val="23"/>
        </w:rPr>
        <w:t xml:space="preserve"> </w:t>
      </w:r>
      <w:r>
        <w:rPr>
          <w:spacing w:val="-3"/>
          <w:w w:val="105"/>
          <w:sz w:val="23"/>
        </w:rPr>
        <w:t>numbers</w:t>
      </w:r>
      <w:r>
        <w:rPr>
          <w:spacing w:val="-23"/>
          <w:w w:val="105"/>
          <w:sz w:val="23"/>
        </w:rPr>
        <w:t xml:space="preserve"> </w:t>
      </w:r>
      <w:r>
        <w:rPr>
          <w:w w:val="105"/>
          <w:sz w:val="23"/>
        </w:rPr>
        <w:t>into</w:t>
      </w:r>
      <w:r>
        <w:rPr>
          <w:spacing w:val="-22"/>
          <w:w w:val="105"/>
          <w:sz w:val="23"/>
        </w:rPr>
        <w:t xml:space="preserve"> </w:t>
      </w:r>
      <w:r>
        <w:rPr>
          <w:w w:val="105"/>
          <w:sz w:val="23"/>
        </w:rPr>
        <w:t>Decimal</w:t>
      </w:r>
      <w:r>
        <w:rPr>
          <w:spacing w:val="-28"/>
          <w:w w:val="105"/>
          <w:sz w:val="23"/>
        </w:rPr>
        <w:t xml:space="preserve"> </w:t>
      </w:r>
      <w:r>
        <w:rPr>
          <w:w w:val="105"/>
          <w:sz w:val="23"/>
        </w:rPr>
        <w:t>numbers.</w:t>
      </w:r>
    </w:p>
    <w:p w:rsidR="00B141CF" w:rsidRDefault="009F45E6">
      <w:pPr>
        <w:pStyle w:val="ListParagraph"/>
        <w:numPr>
          <w:ilvl w:val="2"/>
          <w:numId w:val="146"/>
        </w:numPr>
        <w:tabs>
          <w:tab w:val="left" w:pos="2592"/>
          <w:tab w:val="left" w:pos="2593"/>
        </w:tabs>
        <w:rPr>
          <w:sz w:val="23"/>
        </w:rPr>
      </w:pPr>
      <w:r>
        <w:rPr>
          <w:w w:val="105"/>
          <w:sz w:val="23"/>
        </w:rPr>
        <w:t>Convert</w:t>
      </w:r>
      <w:r>
        <w:rPr>
          <w:spacing w:val="-27"/>
          <w:w w:val="105"/>
          <w:sz w:val="23"/>
        </w:rPr>
        <w:t xml:space="preserve"> </w:t>
      </w:r>
      <w:r>
        <w:rPr>
          <w:w w:val="105"/>
          <w:sz w:val="23"/>
        </w:rPr>
        <w:t>Decimal</w:t>
      </w:r>
      <w:r>
        <w:rPr>
          <w:spacing w:val="-25"/>
          <w:w w:val="105"/>
          <w:sz w:val="23"/>
        </w:rPr>
        <w:t xml:space="preserve"> </w:t>
      </w:r>
      <w:r>
        <w:rPr>
          <w:w w:val="105"/>
          <w:sz w:val="23"/>
        </w:rPr>
        <w:t>numbers</w:t>
      </w:r>
      <w:r>
        <w:rPr>
          <w:spacing w:val="-29"/>
          <w:w w:val="105"/>
          <w:sz w:val="23"/>
        </w:rPr>
        <w:t xml:space="preserve"> </w:t>
      </w:r>
      <w:r>
        <w:rPr>
          <w:w w:val="105"/>
          <w:sz w:val="23"/>
        </w:rPr>
        <w:t>into</w:t>
      </w:r>
      <w:r>
        <w:rPr>
          <w:spacing w:val="-29"/>
          <w:w w:val="105"/>
          <w:sz w:val="23"/>
        </w:rPr>
        <w:t xml:space="preserve"> </w:t>
      </w:r>
      <w:r>
        <w:rPr>
          <w:w w:val="105"/>
          <w:sz w:val="23"/>
        </w:rPr>
        <w:t>Binary</w:t>
      </w:r>
      <w:r>
        <w:rPr>
          <w:spacing w:val="-27"/>
          <w:w w:val="105"/>
          <w:sz w:val="23"/>
        </w:rPr>
        <w:t xml:space="preserve"> </w:t>
      </w:r>
      <w:r>
        <w:rPr>
          <w:w w:val="105"/>
          <w:sz w:val="23"/>
        </w:rPr>
        <w:t>numbers.</w:t>
      </w:r>
    </w:p>
    <w:p w:rsidR="00B141CF" w:rsidRDefault="009F45E6">
      <w:pPr>
        <w:pStyle w:val="ListParagraph"/>
        <w:numPr>
          <w:ilvl w:val="2"/>
          <w:numId w:val="146"/>
        </w:numPr>
        <w:tabs>
          <w:tab w:val="left" w:pos="2592"/>
          <w:tab w:val="left" w:pos="2593"/>
        </w:tabs>
        <w:spacing w:before="17"/>
        <w:rPr>
          <w:sz w:val="23"/>
        </w:rPr>
      </w:pPr>
      <w:r>
        <w:rPr>
          <w:w w:val="105"/>
          <w:sz w:val="23"/>
        </w:rPr>
        <w:t>Convert</w:t>
      </w:r>
      <w:r>
        <w:rPr>
          <w:spacing w:val="-25"/>
          <w:w w:val="105"/>
          <w:sz w:val="23"/>
        </w:rPr>
        <w:t xml:space="preserve"> </w:t>
      </w:r>
      <w:r>
        <w:rPr>
          <w:w w:val="105"/>
          <w:sz w:val="23"/>
        </w:rPr>
        <w:t>Hexadecimal</w:t>
      </w:r>
      <w:r>
        <w:rPr>
          <w:spacing w:val="-30"/>
          <w:w w:val="105"/>
          <w:sz w:val="23"/>
        </w:rPr>
        <w:t xml:space="preserve"> </w:t>
      </w:r>
      <w:r>
        <w:rPr>
          <w:spacing w:val="-3"/>
          <w:w w:val="105"/>
          <w:sz w:val="23"/>
        </w:rPr>
        <w:t>numbers</w:t>
      </w:r>
      <w:r>
        <w:rPr>
          <w:spacing w:val="-21"/>
          <w:w w:val="105"/>
          <w:sz w:val="23"/>
        </w:rPr>
        <w:t xml:space="preserve"> </w:t>
      </w:r>
      <w:r>
        <w:rPr>
          <w:w w:val="105"/>
          <w:sz w:val="23"/>
        </w:rPr>
        <w:t>into</w:t>
      </w:r>
      <w:r>
        <w:rPr>
          <w:spacing w:val="-21"/>
          <w:w w:val="105"/>
          <w:sz w:val="23"/>
        </w:rPr>
        <w:t xml:space="preserve"> </w:t>
      </w:r>
      <w:r>
        <w:rPr>
          <w:w w:val="105"/>
          <w:sz w:val="23"/>
        </w:rPr>
        <w:t>Binary</w:t>
      </w:r>
      <w:r>
        <w:rPr>
          <w:spacing w:val="-39"/>
          <w:w w:val="105"/>
          <w:sz w:val="23"/>
        </w:rPr>
        <w:t xml:space="preserve"> </w:t>
      </w:r>
      <w:r>
        <w:rPr>
          <w:w w:val="105"/>
          <w:sz w:val="23"/>
        </w:rPr>
        <w:t>numbers.</w:t>
      </w:r>
    </w:p>
    <w:p w:rsidR="00B141CF" w:rsidRDefault="009F45E6">
      <w:pPr>
        <w:pStyle w:val="ListParagraph"/>
        <w:numPr>
          <w:ilvl w:val="2"/>
          <w:numId w:val="146"/>
        </w:numPr>
        <w:tabs>
          <w:tab w:val="left" w:pos="2592"/>
          <w:tab w:val="left" w:pos="2593"/>
        </w:tabs>
        <w:rPr>
          <w:sz w:val="23"/>
        </w:rPr>
      </w:pPr>
      <w:r>
        <w:rPr>
          <w:w w:val="105"/>
          <w:sz w:val="23"/>
        </w:rPr>
        <w:t>Convert</w:t>
      </w:r>
      <w:r>
        <w:rPr>
          <w:spacing w:val="-24"/>
          <w:w w:val="105"/>
          <w:sz w:val="23"/>
        </w:rPr>
        <w:t xml:space="preserve"> </w:t>
      </w:r>
      <w:r>
        <w:rPr>
          <w:w w:val="105"/>
          <w:sz w:val="23"/>
        </w:rPr>
        <w:t>Binary</w:t>
      </w:r>
      <w:r>
        <w:rPr>
          <w:spacing w:val="-21"/>
          <w:w w:val="105"/>
          <w:sz w:val="23"/>
        </w:rPr>
        <w:t xml:space="preserve"> </w:t>
      </w:r>
      <w:r>
        <w:rPr>
          <w:spacing w:val="-3"/>
          <w:w w:val="105"/>
          <w:sz w:val="23"/>
        </w:rPr>
        <w:t>numbers</w:t>
      </w:r>
      <w:r>
        <w:rPr>
          <w:spacing w:val="-22"/>
          <w:w w:val="105"/>
          <w:sz w:val="23"/>
        </w:rPr>
        <w:t xml:space="preserve"> </w:t>
      </w:r>
      <w:r>
        <w:rPr>
          <w:w w:val="105"/>
          <w:sz w:val="23"/>
        </w:rPr>
        <w:t>into</w:t>
      </w:r>
      <w:r>
        <w:rPr>
          <w:spacing w:val="-21"/>
          <w:w w:val="105"/>
          <w:sz w:val="23"/>
        </w:rPr>
        <w:t xml:space="preserve"> </w:t>
      </w:r>
      <w:r>
        <w:rPr>
          <w:w w:val="105"/>
          <w:sz w:val="23"/>
        </w:rPr>
        <w:t>Hexadecimal</w:t>
      </w:r>
      <w:r>
        <w:rPr>
          <w:spacing w:val="-42"/>
          <w:w w:val="105"/>
          <w:sz w:val="23"/>
        </w:rPr>
        <w:t xml:space="preserve"> </w:t>
      </w:r>
      <w:r>
        <w:rPr>
          <w:w w:val="105"/>
          <w:sz w:val="23"/>
        </w:rPr>
        <w:t>numbers.</w:t>
      </w:r>
    </w:p>
    <w:p w:rsidR="00B141CF" w:rsidRDefault="009F45E6">
      <w:pPr>
        <w:pStyle w:val="ListParagraph"/>
        <w:numPr>
          <w:ilvl w:val="2"/>
          <w:numId w:val="146"/>
        </w:numPr>
        <w:tabs>
          <w:tab w:val="left" w:pos="2592"/>
          <w:tab w:val="left" w:pos="2593"/>
        </w:tabs>
        <w:spacing w:before="10"/>
        <w:rPr>
          <w:sz w:val="23"/>
        </w:rPr>
      </w:pPr>
      <w:r>
        <w:rPr>
          <w:w w:val="105"/>
          <w:sz w:val="23"/>
        </w:rPr>
        <w:t>Convert</w:t>
      </w:r>
      <w:r>
        <w:rPr>
          <w:spacing w:val="-28"/>
          <w:w w:val="105"/>
          <w:sz w:val="23"/>
        </w:rPr>
        <w:t xml:space="preserve"> </w:t>
      </w:r>
      <w:r>
        <w:rPr>
          <w:w w:val="105"/>
          <w:sz w:val="23"/>
        </w:rPr>
        <w:t>Hexadecimal</w:t>
      </w:r>
      <w:r>
        <w:rPr>
          <w:spacing w:val="-32"/>
          <w:w w:val="105"/>
          <w:sz w:val="23"/>
        </w:rPr>
        <w:t xml:space="preserve"> </w:t>
      </w:r>
      <w:r>
        <w:rPr>
          <w:spacing w:val="-3"/>
          <w:w w:val="105"/>
          <w:sz w:val="23"/>
        </w:rPr>
        <w:t>numbers</w:t>
      </w:r>
      <w:r>
        <w:rPr>
          <w:spacing w:val="-25"/>
          <w:w w:val="105"/>
          <w:sz w:val="23"/>
        </w:rPr>
        <w:t xml:space="preserve"> </w:t>
      </w:r>
      <w:r>
        <w:rPr>
          <w:w w:val="105"/>
          <w:sz w:val="23"/>
        </w:rPr>
        <w:t>into</w:t>
      </w:r>
      <w:r>
        <w:rPr>
          <w:spacing w:val="-25"/>
          <w:w w:val="105"/>
          <w:sz w:val="23"/>
        </w:rPr>
        <w:t xml:space="preserve"> </w:t>
      </w:r>
      <w:r>
        <w:rPr>
          <w:w w:val="105"/>
          <w:sz w:val="23"/>
        </w:rPr>
        <w:t>Decimal</w:t>
      </w:r>
      <w:r>
        <w:rPr>
          <w:spacing w:val="-30"/>
          <w:w w:val="105"/>
          <w:sz w:val="23"/>
        </w:rPr>
        <w:t xml:space="preserve"> </w:t>
      </w:r>
      <w:r>
        <w:rPr>
          <w:w w:val="105"/>
          <w:sz w:val="23"/>
        </w:rPr>
        <w:t>numbers.</w:t>
      </w:r>
    </w:p>
    <w:p w:rsidR="00B141CF" w:rsidRDefault="009F45E6">
      <w:pPr>
        <w:pStyle w:val="ListParagraph"/>
        <w:numPr>
          <w:ilvl w:val="2"/>
          <w:numId w:val="146"/>
        </w:numPr>
        <w:tabs>
          <w:tab w:val="left" w:pos="2592"/>
          <w:tab w:val="left" w:pos="2593"/>
        </w:tabs>
        <w:spacing w:before="16"/>
        <w:rPr>
          <w:sz w:val="23"/>
        </w:rPr>
      </w:pPr>
      <w:r>
        <w:rPr>
          <w:w w:val="105"/>
          <w:sz w:val="23"/>
        </w:rPr>
        <w:t>Convert</w:t>
      </w:r>
      <w:r>
        <w:rPr>
          <w:spacing w:val="-27"/>
          <w:w w:val="105"/>
          <w:sz w:val="23"/>
        </w:rPr>
        <w:t xml:space="preserve"> </w:t>
      </w:r>
      <w:r>
        <w:rPr>
          <w:w w:val="105"/>
          <w:sz w:val="23"/>
        </w:rPr>
        <w:t>Decimal</w:t>
      </w:r>
      <w:r>
        <w:rPr>
          <w:spacing w:val="-26"/>
          <w:w w:val="105"/>
          <w:sz w:val="23"/>
        </w:rPr>
        <w:t xml:space="preserve"> </w:t>
      </w:r>
      <w:r>
        <w:rPr>
          <w:w w:val="105"/>
          <w:sz w:val="23"/>
        </w:rPr>
        <w:t>numbers</w:t>
      </w:r>
      <w:r>
        <w:rPr>
          <w:spacing w:val="-25"/>
          <w:w w:val="105"/>
          <w:sz w:val="23"/>
        </w:rPr>
        <w:t xml:space="preserve"> </w:t>
      </w:r>
      <w:r>
        <w:rPr>
          <w:w w:val="105"/>
          <w:sz w:val="23"/>
        </w:rPr>
        <w:t>into</w:t>
      </w:r>
      <w:r>
        <w:rPr>
          <w:spacing w:val="-22"/>
          <w:w w:val="105"/>
          <w:sz w:val="23"/>
        </w:rPr>
        <w:t xml:space="preserve"> </w:t>
      </w:r>
      <w:r>
        <w:rPr>
          <w:w w:val="105"/>
          <w:sz w:val="23"/>
        </w:rPr>
        <w:t>Hexa</w:t>
      </w:r>
      <w:r w:rsidR="004878F6">
        <w:rPr>
          <w:w w:val="105"/>
          <w:sz w:val="23"/>
        </w:rPr>
        <w:t>-</w:t>
      </w:r>
      <w:r>
        <w:rPr>
          <w:w w:val="105"/>
          <w:sz w:val="23"/>
        </w:rPr>
        <w:t>decimal</w:t>
      </w:r>
      <w:r w:rsidR="004878F6">
        <w:rPr>
          <w:w w:val="105"/>
          <w:sz w:val="23"/>
        </w:rPr>
        <w:t xml:space="preserve"> </w:t>
      </w:r>
      <w:r>
        <w:rPr>
          <w:w w:val="105"/>
          <w:sz w:val="23"/>
        </w:rPr>
        <w:t>numbers.</w:t>
      </w:r>
    </w:p>
    <w:p w:rsidR="00B141CF" w:rsidRDefault="00B141CF">
      <w:pPr>
        <w:pStyle w:val="BodyText"/>
        <w:spacing w:before="6"/>
        <w:ind w:left="0" w:firstLine="0"/>
        <w:rPr>
          <w:sz w:val="24"/>
        </w:rPr>
      </w:pPr>
    </w:p>
    <w:p w:rsidR="00B141CF" w:rsidRDefault="009F45E6">
      <w:pPr>
        <w:pStyle w:val="Heading1"/>
        <w:numPr>
          <w:ilvl w:val="0"/>
          <w:numId w:val="146"/>
        </w:numPr>
        <w:tabs>
          <w:tab w:val="left" w:pos="1151"/>
          <w:tab w:val="left" w:pos="1152"/>
        </w:tabs>
        <w:spacing w:before="1"/>
      </w:pPr>
      <w:r>
        <w:rPr>
          <w:w w:val="105"/>
        </w:rPr>
        <w:t>LOGIC</w:t>
      </w:r>
      <w:r>
        <w:rPr>
          <w:spacing w:val="-9"/>
          <w:w w:val="105"/>
        </w:rPr>
        <w:t xml:space="preserve"> </w:t>
      </w:r>
      <w:r>
        <w:rPr>
          <w:w w:val="105"/>
        </w:rPr>
        <w:t>GATES.</w:t>
      </w:r>
    </w:p>
    <w:p w:rsidR="00B141CF" w:rsidRDefault="009F45E6">
      <w:pPr>
        <w:pStyle w:val="ListParagraph"/>
        <w:numPr>
          <w:ilvl w:val="1"/>
          <w:numId w:val="146"/>
        </w:numPr>
        <w:tabs>
          <w:tab w:val="left" w:pos="1872"/>
          <w:tab w:val="left" w:pos="1873"/>
        </w:tabs>
        <w:ind w:hanging="722"/>
        <w:rPr>
          <w:sz w:val="23"/>
        </w:rPr>
      </w:pPr>
      <w:r>
        <w:rPr>
          <w:w w:val="105"/>
          <w:sz w:val="23"/>
        </w:rPr>
        <w:t>Explain Logic</w:t>
      </w:r>
      <w:r>
        <w:rPr>
          <w:spacing w:val="-7"/>
          <w:w w:val="105"/>
          <w:sz w:val="23"/>
        </w:rPr>
        <w:t xml:space="preserve"> </w:t>
      </w:r>
      <w:r>
        <w:rPr>
          <w:w w:val="105"/>
          <w:sz w:val="23"/>
        </w:rPr>
        <w:t>Gates.</w:t>
      </w:r>
    </w:p>
    <w:p w:rsidR="00B141CF" w:rsidRDefault="009F45E6">
      <w:pPr>
        <w:pStyle w:val="ListParagraph"/>
        <w:numPr>
          <w:ilvl w:val="2"/>
          <w:numId w:val="146"/>
        </w:numPr>
        <w:tabs>
          <w:tab w:val="left" w:pos="2592"/>
          <w:tab w:val="left" w:pos="2593"/>
        </w:tabs>
        <w:spacing w:before="16"/>
        <w:rPr>
          <w:sz w:val="23"/>
        </w:rPr>
      </w:pPr>
      <w:r>
        <w:rPr>
          <w:w w:val="105"/>
          <w:sz w:val="23"/>
        </w:rPr>
        <w:t>Draw Symbols of OR</w:t>
      </w:r>
      <w:r>
        <w:rPr>
          <w:spacing w:val="-24"/>
          <w:w w:val="105"/>
          <w:sz w:val="23"/>
        </w:rPr>
        <w:t xml:space="preserve"> </w:t>
      </w:r>
      <w:r>
        <w:rPr>
          <w:w w:val="105"/>
          <w:sz w:val="23"/>
        </w:rPr>
        <w:t>gate.</w:t>
      </w:r>
    </w:p>
    <w:p w:rsidR="00B141CF" w:rsidRDefault="009F45E6">
      <w:pPr>
        <w:pStyle w:val="ListParagraph"/>
        <w:numPr>
          <w:ilvl w:val="2"/>
          <w:numId w:val="146"/>
        </w:numPr>
        <w:tabs>
          <w:tab w:val="left" w:pos="2592"/>
          <w:tab w:val="left" w:pos="2593"/>
        </w:tabs>
        <w:spacing w:before="17"/>
        <w:rPr>
          <w:sz w:val="23"/>
        </w:rPr>
      </w:pPr>
      <w:r>
        <w:rPr>
          <w:w w:val="105"/>
          <w:sz w:val="23"/>
        </w:rPr>
        <w:t>Draw Circuit of two input OR</w:t>
      </w:r>
      <w:r>
        <w:rPr>
          <w:spacing w:val="-33"/>
          <w:w w:val="105"/>
          <w:sz w:val="23"/>
        </w:rPr>
        <w:t xml:space="preserve"> </w:t>
      </w:r>
      <w:r>
        <w:rPr>
          <w:w w:val="105"/>
          <w:sz w:val="23"/>
        </w:rPr>
        <w:t>gate.</w:t>
      </w:r>
    </w:p>
    <w:p w:rsidR="00B141CF" w:rsidRDefault="009F45E6">
      <w:pPr>
        <w:pStyle w:val="ListParagraph"/>
        <w:numPr>
          <w:ilvl w:val="2"/>
          <w:numId w:val="146"/>
        </w:numPr>
        <w:tabs>
          <w:tab w:val="left" w:pos="2592"/>
          <w:tab w:val="left" w:pos="2593"/>
        </w:tabs>
        <w:rPr>
          <w:sz w:val="23"/>
        </w:rPr>
      </w:pPr>
      <w:r>
        <w:rPr>
          <w:w w:val="105"/>
          <w:sz w:val="23"/>
        </w:rPr>
        <w:t xml:space="preserve">Discuss </w:t>
      </w:r>
      <w:r>
        <w:rPr>
          <w:spacing w:val="-3"/>
          <w:w w:val="105"/>
          <w:sz w:val="23"/>
        </w:rPr>
        <w:t xml:space="preserve">function </w:t>
      </w:r>
      <w:r>
        <w:rPr>
          <w:w w:val="105"/>
          <w:sz w:val="23"/>
        </w:rPr>
        <w:t>of OR</w:t>
      </w:r>
      <w:r>
        <w:rPr>
          <w:spacing w:val="-27"/>
          <w:w w:val="105"/>
          <w:sz w:val="23"/>
        </w:rPr>
        <w:t xml:space="preserve"> </w:t>
      </w:r>
      <w:r>
        <w:rPr>
          <w:w w:val="105"/>
          <w:sz w:val="23"/>
        </w:rPr>
        <w:t>gate.</w:t>
      </w:r>
    </w:p>
    <w:p w:rsidR="00B141CF" w:rsidRDefault="009F45E6">
      <w:pPr>
        <w:pStyle w:val="ListParagraph"/>
        <w:numPr>
          <w:ilvl w:val="2"/>
          <w:numId w:val="146"/>
        </w:numPr>
        <w:tabs>
          <w:tab w:val="left" w:pos="2592"/>
          <w:tab w:val="left" w:pos="2593"/>
        </w:tabs>
        <w:rPr>
          <w:sz w:val="23"/>
        </w:rPr>
      </w:pPr>
      <w:r>
        <w:rPr>
          <w:w w:val="105"/>
          <w:sz w:val="23"/>
        </w:rPr>
        <w:t>Describe Truth Table of OR</w:t>
      </w:r>
      <w:r>
        <w:rPr>
          <w:spacing w:val="-23"/>
          <w:w w:val="105"/>
          <w:sz w:val="23"/>
        </w:rPr>
        <w:t xml:space="preserve"> </w:t>
      </w:r>
      <w:r>
        <w:rPr>
          <w:w w:val="105"/>
          <w:sz w:val="23"/>
        </w:rPr>
        <w:t>gate.</w:t>
      </w:r>
    </w:p>
    <w:p w:rsidR="00B141CF" w:rsidRDefault="009F45E6">
      <w:pPr>
        <w:pStyle w:val="ListParagraph"/>
        <w:numPr>
          <w:ilvl w:val="2"/>
          <w:numId w:val="146"/>
        </w:numPr>
        <w:tabs>
          <w:tab w:val="left" w:pos="2592"/>
          <w:tab w:val="left" w:pos="2593"/>
        </w:tabs>
        <w:spacing w:before="17"/>
        <w:rPr>
          <w:sz w:val="23"/>
        </w:rPr>
      </w:pPr>
      <w:r>
        <w:rPr>
          <w:w w:val="105"/>
          <w:sz w:val="23"/>
        </w:rPr>
        <w:t xml:space="preserve">Describe </w:t>
      </w:r>
      <w:r>
        <w:rPr>
          <w:spacing w:val="-3"/>
          <w:w w:val="105"/>
          <w:sz w:val="23"/>
        </w:rPr>
        <w:t xml:space="preserve">Boolean </w:t>
      </w:r>
      <w:r>
        <w:rPr>
          <w:w w:val="105"/>
          <w:sz w:val="23"/>
        </w:rPr>
        <w:t>expression for OR</w:t>
      </w:r>
      <w:r>
        <w:rPr>
          <w:spacing w:val="-18"/>
          <w:w w:val="105"/>
          <w:sz w:val="23"/>
        </w:rPr>
        <w:t xml:space="preserve"> </w:t>
      </w:r>
      <w:r>
        <w:rPr>
          <w:w w:val="105"/>
          <w:sz w:val="23"/>
        </w:rPr>
        <w:t>gate.</w:t>
      </w:r>
    </w:p>
    <w:p w:rsidR="00B141CF" w:rsidRDefault="009F45E6">
      <w:pPr>
        <w:pStyle w:val="ListParagraph"/>
        <w:numPr>
          <w:ilvl w:val="2"/>
          <w:numId w:val="146"/>
        </w:numPr>
        <w:tabs>
          <w:tab w:val="left" w:pos="2592"/>
          <w:tab w:val="left" w:pos="2593"/>
        </w:tabs>
        <w:rPr>
          <w:sz w:val="23"/>
        </w:rPr>
      </w:pPr>
      <w:r>
        <w:rPr>
          <w:w w:val="105"/>
          <w:sz w:val="23"/>
        </w:rPr>
        <w:t>Repeat</w:t>
      </w:r>
      <w:r>
        <w:rPr>
          <w:spacing w:val="-8"/>
          <w:w w:val="105"/>
          <w:sz w:val="23"/>
        </w:rPr>
        <w:t xml:space="preserve"> </w:t>
      </w:r>
      <w:r>
        <w:rPr>
          <w:spacing w:val="-3"/>
          <w:w w:val="105"/>
          <w:sz w:val="23"/>
        </w:rPr>
        <w:t>instructional</w:t>
      </w:r>
      <w:r>
        <w:rPr>
          <w:spacing w:val="-14"/>
          <w:w w:val="105"/>
          <w:sz w:val="23"/>
        </w:rPr>
        <w:t xml:space="preserve"> </w:t>
      </w:r>
      <w:r>
        <w:rPr>
          <w:w w:val="105"/>
          <w:sz w:val="23"/>
        </w:rPr>
        <w:t>objectives</w:t>
      </w:r>
      <w:r>
        <w:rPr>
          <w:spacing w:val="-2"/>
          <w:w w:val="105"/>
          <w:sz w:val="23"/>
        </w:rPr>
        <w:t xml:space="preserve"> </w:t>
      </w:r>
      <w:r>
        <w:rPr>
          <w:w w:val="105"/>
          <w:sz w:val="23"/>
        </w:rPr>
        <w:t>no.</w:t>
      </w:r>
      <w:r>
        <w:rPr>
          <w:spacing w:val="-6"/>
          <w:w w:val="105"/>
          <w:sz w:val="23"/>
        </w:rPr>
        <w:t xml:space="preserve"> </w:t>
      </w:r>
      <w:r>
        <w:rPr>
          <w:spacing w:val="-3"/>
          <w:w w:val="105"/>
          <w:sz w:val="23"/>
        </w:rPr>
        <w:t>2.1.1</w:t>
      </w:r>
      <w:r>
        <w:rPr>
          <w:spacing w:val="-2"/>
          <w:w w:val="105"/>
          <w:sz w:val="23"/>
        </w:rPr>
        <w:t xml:space="preserve"> </w:t>
      </w:r>
      <w:r>
        <w:rPr>
          <w:w w:val="105"/>
          <w:sz w:val="23"/>
        </w:rPr>
        <w:t>to</w:t>
      </w:r>
      <w:r>
        <w:rPr>
          <w:spacing w:val="-3"/>
          <w:w w:val="105"/>
          <w:sz w:val="23"/>
        </w:rPr>
        <w:t xml:space="preserve"> </w:t>
      </w:r>
      <w:r>
        <w:rPr>
          <w:w w:val="105"/>
          <w:sz w:val="23"/>
        </w:rPr>
        <w:t>2.1.5</w:t>
      </w:r>
      <w:r>
        <w:rPr>
          <w:spacing w:val="-2"/>
          <w:w w:val="105"/>
          <w:sz w:val="23"/>
        </w:rPr>
        <w:t xml:space="preserve"> </w:t>
      </w:r>
      <w:r>
        <w:rPr>
          <w:w w:val="105"/>
          <w:sz w:val="23"/>
        </w:rPr>
        <w:t>for</w:t>
      </w:r>
      <w:r>
        <w:rPr>
          <w:spacing w:val="-6"/>
          <w:w w:val="105"/>
          <w:sz w:val="23"/>
        </w:rPr>
        <w:t xml:space="preserve"> </w:t>
      </w:r>
      <w:r>
        <w:rPr>
          <w:w w:val="105"/>
          <w:sz w:val="23"/>
        </w:rPr>
        <w:t>AND</w:t>
      </w:r>
      <w:r>
        <w:rPr>
          <w:spacing w:val="-22"/>
          <w:w w:val="105"/>
          <w:sz w:val="23"/>
        </w:rPr>
        <w:t xml:space="preserve"> </w:t>
      </w:r>
      <w:r>
        <w:rPr>
          <w:w w:val="105"/>
          <w:sz w:val="23"/>
        </w:rPr>
        <w:t>gate.</w:t>
      </w:r>
    </w:p>
    <w:p w:rsidR="00B141CF" w:rsidRDefault="009F45E6">
      <w:pPr>
        <w:pStyle w:val="ListParagraph"/>
        <w:numPr>
          <w:ilvl w:val="2"/>
          <w:numId w:val="146"/>
        </w:numPr>
        <w:tabs>
          <w:tab w:val="left" w:pos="2592"/>
          <w:tab w:val="left" w:pos="2593"/>
        </w:tabs>
        <w:rPr>
          <w:sz w:val="23"/>
        </w:rPr>
      </w:pPr>
      <w:r>
        <w:rPr>
          <w:w w:val="105"/>
          <w:sz w:val="23"/>
        </w:rPr>
        <w:t>Repeat</w:t>
      </w:r>
      <w:r>
        <w:rPr>
          <w:spacing w:val="-8"/>
          <w:w w:val="105"/>
          <w:sz w:val="23"/>
        </w:rPr>
        <w:t xml:space="preserve"> </w:t>
      </w:r>
      <w:r>
        <w:rPr>
          <w:spacing w:val="-3"/>
          <w:w w:val="105"/>
          <w:sz w:val="23"/>
        </w:rPr>
        <w:t>instructional</w:t>
      </w:r>
      <w:r>
        <w:rPr>
          <w:spacing w:val="-15"/>
          <w:w w:val="105"/>
          <w:sz w:val="23"/>
        </w:rPr>
        <w:t xml:space="preserve"> </w:t>
      </w:r>
      <w:r>
        <w:rPr>
          <w:w w:val="105"/>
          <w:sz w:val="23"/>
        </w:rPr>
        <w:t>objectives</w:t>
      </w:r>
      <w:r>
        <w:rPr>
          <w:spacing w:val="-2"/>
          <w:w w:val="105"/>
          <w:sz w:val="23"/>
        </w:rPr>
        <w:t xml:space="preserve"> </w:t>
      </w:r>
      <w:r>
        <w:rPr>
          <w:w w:val="105"/>
          <w:sz w:val="23"/>
        </w:rPr>
        <w:t>no.</w:t>
      </w:r>
      <w:r>
        <w:rPr>
          <w:spacing w:val="-7"/>
          <w:w w:val="105"/>
          <w:sz w:val="23"/>
        </w:rPr>
        <w:t xml:space="preserve"> </w:t>
      </w:r>
      <w:r>
        <w:rPr>
          <w:spacing w:val="-3"/>
          <w:w w:val="105"/>
          <w:sz w:val="23"/>
        </w:rPr>
        <w:t xml:space="preserve">2.1.1 </w:t>
      </w:r>
      <w:r>
        <w:rPr>
          <w:w w:val="105"/>
          <w:sz w:val="23"/>
        </w:rPr>
        <w:t>to</w:t>
      </w:r>
      <w:r>
        <w:rPr>
          <w:spacing w:val="-3"/>
          <w:w w:val="105"/>
          <w:sz w:val="23"/>
        </w:rPr>
        <w:t xml:space="preserve"> </w:t>
      </w:r>
      <w:r>
        <w:rPr>
          <w:w w:val="105"/>
          <w:sz w:val="23"/>
        </w:rPr>
        <w:t>2.1.5</w:t>
      </w:r>
      <w:r>
        <w:rPr>
          <w:spacing w:val="-3"/>
          <w:w w:val="105"/>
          <w:sz w:val="23"/>
        </w:rPr>
        <w:t xml:space="preserve"> </w:t>
      </w:r>
      <w:r>
        <w:rPr>
          <w:w w:val="105"/>
          <w:sz w:val="23"/>
        </w:rPr>
        <w:t>for</w:t>
      </w:r>
      <w:r>
        <w:rPr>
          <w:spacing w:val="-6"/>
          <w:w w:val="105"/>
          <w:sz w:val="23"/>
        </w:rPr>
        <w:t xml:space="preserve"> </w:t>
      </w:r>
      <w:r>
        <w:rPr>
          <w:w w:val="105"/>
          <w:sz w:val="23"/>
        </w:rPr>
        <w:t>NOT</w:t>
      </w:r>
      <w:r>
        <w:rPr>
          <w:spacing w:val="-25"/>
          <w:w w:val="105"/>
          <w:sz w:val="23"/>
        </w:rPr>
        <w:t xml:space="preserve"> </w:t>
      </w:r>
      <w:r>
        <w:rPr>
          <w:w w:val="105"/>
          <w:sz w:val="23"/>
        </w:rPr>
        <w:t>circuit.</w:t>
      </w:r>
    </w:p>
    <w:p w:rsidR="00B141CF" w:rsidRDefault="009F45E6">
      <w:pPr>
        <w:pStyle w:val="ListParagraph"/>
        <w:numPr>
          <w:ilvl w:val="2"/>
          <w:numId w:val="146"/>
        </w:numPr>
        <w:tabs>
          <w:tab w:val="left" w:pos="2592"/>
          <w:tab w:val="left" w:pos="2593"/>
        </w:tabs>
        <w:spacing w:before="10"/>
        <w:rPr>
          <w:sz w:val="23"/>
        </w:rPr>
      </w:pPr>
      <w:r>
        <w:rPr>
          <w:w w:val="105"/>
          <w:sz w:val="23"/>
        </w:rPr>
        <w:t>Repeat</w:t>
      </w:r>
      <w:r>
        <w:rPr>
          <w:spacing w:val="-8"/>
          <w:w w:val="105"/>
          <w:sz w:val="23"/>
        </w:rPr>
        <w:t xml:space="preserve"> </w:t>
      </w:r>
      <w:r>
        <w:rPr>
          <w:spacing w:val="-3"/>
          <w:w w:val="105"/>
          <w:sz w:val="23"/>
        </w:rPr>
        <w:t>instructional</w:t>
      </w:r>
      <w:r>
        <w:rPr>
          <w:spacing w:val="-14"/>
          <w:w w:val="105"/>
          <w:sz w:val="23"/>
        </w:rPr>
        <w:t xml:space="preserve"> </w:t>
      </w:r>
      <w:r>
        <w:rPr>
          <w:w w:val="105"/>
          <w:sz w:val="23"/>
        </w:rPr>
        <w:t>objectives</w:t>
      </w:r>
      <w:r>
        <w:rPr>
          <w:spacing w:val="-2"/>
          <w:w w:val="105"/>
          <w:sz w:val="23"/>
        </w:rPr>
        <w:t xml:space="preserve"> </w:t>
      </w:r>
      <w:r>
        <w:rPr>
          <w:w w:val="105"/>
          <w:sz w:val="23"/>
        </w:rPr>
        <w:t>no.</w:t>
      </w:r>
      <w:r>
        <w:rPr>
          <w:spacing w:val="-6"/>
          <w:w w:val="105"/>
          <w:sz w:val="23"/>
        </w:rPr>
        <w:t xml:space="preserve"> </w:t>
      </w:r>
      <w:r>
        <w:rPr>
          <w:spacing w:val="-3"/>
          <w:w w:val="105"/>
          <w:sz w:val="23"/>
        </w:rPr>
        <w:t>2.1.1</w:t>
      </w:r>
      <w:r>
        <w:rPr>
          <w:spacing w:val="-2"/>
          <w:w w:val="105"/>
          <w:sz w:val="23"/>
        </w:rPr>
        <w:t xml:space="preserve"> </w:t>
      </w:r>
      <w:r>
        <w:rPr>
          <w:w w:val="105"/>
          <w:sz w:val="23"/>
        </w:rPr>
        <w:t>to</w:t>
      </w:r>
      <w:r>
        <w:rPr>
          <w:spacing w:val="-2"/>
          <w:w w:val="105"/>
          <w:sz w:val="23"/>
        </w:rPr>
        <w:t xml:space="preserve"> </w:t>
      </w:r>
      <w:r>
        <w:rPr>
          <w:w w:val="105"/>
          <w:sz w:val="23"/>
        </w:rPr>
        <w:t>2.1.5</w:t>
      </w:r>
      <w:r>
        <w:rPr>
          <w:spacing w:val="-3"/>
          <w:w w:val="105"/>
          <w:sz w:val="23"/>
        </w:rPr>
        <w:t xml:space="preserve"> </w:t>
      </w:r>
      <w:r>
        <w:rPr>
          <w:w w:val="105"/>
          <w:sz w:val="23"/>
        </w:rPr>
        <w:t>for</w:t>
      </w:r>
      <w:r>
        <w:rPr>
          <w:spacing w:val="-6"/>
          <w:w w:val="105"/>
          <w:sz w:val="23"/>
        </w:rPr>
        <w:t xml:space="preserve"> </w:t>
      </w:r>
      <w:r>
        <w:rPr>
          <w:w w:val="105"/>
          <w:sz w:val="23"/>
        </w:rPr>
        <w:t>NOR</w:t>
      </w:r>
      <w:r>
        <w:rPr>
          <w:spacing w:val="-23"/>
          <w:w w:val="105"/>
          <w:sz w:val="23"/>
        </w:rPr>
        <w:t xml:space="preserve"> </w:t>
      </w:r>
      <w:r>
        <w:rPr>
          <w:w w:val="105"/>
          <w:sz w:val="23"/>
        </w:rPr>
        <w:t>gate.</w:t>
      </w:r>
    </w:p>
    <w:p w:rsidR="00B141CF" w:rsidRDefault="009F45E6">
      <w:pPr>
        <w:pStyle w:val="ListParagraph"/>
        <w:numPr>
          <w:ilvl w:val="2"/>
          <w:numId w:val="146"/>
        </w:numPr>
        <w:tabs>
          <w:tab w:val="left" w:pos="2592"/>
          <w:tab w:val="left" w:pos="2593"/>
        </w:tabs>
        <w:spacing w:before="16"/>
        <w:rPr>
          <w:sz w:val="23"/>
        </w:rPr>
      </w:pPr>
      <w:r>
        <w:rPr>
          <w:w w:val="105"/>
          <w:sz w:val="23"/>
        </w:rPr>
        <w:t>Repeat</w:t>
      </w:r>
      <w:r>
        <w:rPr>
          <w:spacing w:val="-8"/>
          <w:w w:val="105"/>
          <w:sz w:val="23"/>
        </w:rPr>
        <w:t xml:space="preserve"> </w:t>
      </w:r>
      <w:r>
        <w:rPr>
          <w:spacing w:val="-3"/>
          <w:w w:val="105"/>
          <w:sz w:val="23"/>
        </w:rPr>
        <w:t>instructional</w:t>
      </w:r>
      <w:r>
        <w:rPr>
          <w:spacing w:val="-15"/>
          <w:w w:val="105"/>
          <w:sz w:val="23"/>
        </w:rPr>
        <w:t xml:space="preserve"> </w:t>
      </w:r>
      <w:r>
        <w:rPr>
          <w:w w:val="105"/>
          <w:sz w:val="23"/>
        </w:rPr>
        <w:t>objectives</w:t>
      </w:r>
      <w:r>
        <w:rPr>
          <w:spacing w:val="-2"/>
          <w:w w:val="105"/>
          <w:sz w:val="23"/>
        </w:rPr>
        <w:t xml:space="preserve"> </w:t>
      </w:r>
      <w:r>
        <w:rPr>
          <w:w w:val="105"/>
          <w:sz w:val="23"/>
        </w:rPr>
        <w:t>no.</w:t>
      </w:r>
      <w:r>
        <w:rPr>
          <w:spacing w:val="-6"/>
          <w:w w:val="105"/>
          <w:sz w:val="23"/>
        </w:rPr>
        <w:t xml:space="preserve"> </w:t>
      </w:r>
      <w:r>
        <w:rPr>
          <w:spacing w:val="-3"/>
          <w:w w:val="105"/>
          <w:sz w:val="23"/>
        </w:rPr>
        <w:t>2.1.1</w:t>
      </w:r>
      <w:r>
        <w:rPr>
          <w:spacing w:val="-2"/>
          <w:w w:val="105"/>
          <w:sz w:val="23"/>
        </w:rPr>
        <w:t xml:space="preserve"> </w:t>
      </w:r>
      <w:r>
        <w:rPr>
          <w:w w:val="105"/>
          <w:sz w:val="23"/>
        </w:rPr>
        <w:t>to</w:t>
      </w:r>
      <w:r>
        <w:rPr>
          <w:spacing w:val="-3"/>
          <w:w w:val="105"/>
          <w:sz w:val="23"/>
        </w:rPr>
        <w:t xml:space="preserve"> </w:t>
      </w:r>
      <w:r>
        <w:rPr>
          <w:w w:val="105"/>
          <w:sz w:val="23"/>
        </w:rPr>
        <w:t>2.1.5</w:t>
      </w:r>
      <w:r>
        <w:rPr>
          <w:spacing w:val="-3"/>
          <w:w w:val="105"/>
          <w:sz w:val="23"/>
        </w:rPr>
        <w:t xml:space="preserve"> </w:t>
      </w:r>
      <w:r>
        <w:rPr>
          <w:w w:val="105"/>
          <w:sz w:val="23"/>
        </w:rPr>
        <w:t>for</w:t>
      </w:r>
      <w:r>
        <w:rPr>
          <w:spacing w:val="-6"/>
          <w:w w:val="105"/>
          <w:sz w:val="23"/>
        </w:rPr>
        <w:t xml:space="preserve"> </w:t>
      </w:r>
      <w:r>
        <w:rPr>
          <w:w w:val="105"/>
          <w:sz w:val="23"/>
        </w:rPr>
        <w:t>NAND</w:t>
      </w:r>
      <w:r>
        <w:rPr>
          <w:spacing w:val="-29"/>
          <w:w w:val="105"/>
          <w:sz w:val="23"/>
        </w:rPr>
        <w:t xml:space="preserve"> </w:t>
      </w:r>
      <w:r>
        <w:rPr>
          <w:w w:val="105"/>
          <w:sz w:val="23"/>
        </w:rPr>
        <w:t>gate.</w:t>
      </w:r>
    </w:p>
    <w:p w:rsidR="00B141CF" w:rsidRDefault="009F45E6">
      <w:pPr>
        <w:pStyle w:val="ListParagraph"/>
        <w:numPr>
          <w:ilvl w:val="2"/>
          <w:numId w:val="146"/>
        </w:numPr>
        <w:tabs>
          <w:tab w:val="left" w:pos="2593"/>
        </w:tabs>
        <w:rPr>
          <w:sz w:val="23"/>
        </w:rPr>
      </w:pPr>
      <w:r>
        <w:rPr>
          <w:w w:val="105"/>
          <w:sz w:val="23"/>
        </w:rPr>
        <w:t>Create Multiple Input</w:t>
      </w:r>
      <w:r>
        <w:rPr>
          <w:spacing w:val="-13"/>
          <w:w w:val="105"/>
          <w:sz w:val="23"/>
        </w:rPr>
        <w:t xml:space="preserve"> </w:t>
      </w:r>
      <w:r>
        <w:rPr>
          <w:w w:val="105"/>
          <w:sz w:val="23"/>
        </w:rPr>
        <w:t>Gates.</w:t>
      </w:r>
    </w:p>
    <w:p w:rsidR="00B141CF" w:rsidRDefault="009F45E6">
      <w:pPr>
        <w:pStyle w:val="ListParagraph"/>
        <w:numPr>
          <w:ilvl w:val="1"/>
          <w:numId w:val="146"/>
        </w:numPr>
        <w:tabs>
          <w:tab w:val="left" w:pos="1872"/>
          <w:tab w:val="left" w:pos="1873"/>
        </w:tabs>
        <w:spacing w:before="10"/>
        <w:ind w:hanging="722"/>
        <w:rPr>
          <w:sz w:val="23"/>
        </w:rPr>
      </w:pPr>
      <w:r>
        <w:rPr>
          <w:w w:val="105"/>
          <w:sz w:val="23"/>
        </w:rPr>
        <w:t>Describe duality of Logic</w:t>
      </w:r>
      <w:r>
        <w:rPr>
          <w:spacing w:val="-27"/>
          <w:w w:val="105"/>
          <w:sz w:val="23"/>
        </w:rPr>
        <w:t xml:space="preserve"> </w:t>
      </w:r>
      <w:r>
        <w:rPr>
          <w:spacing w:val="-3"/>
          <w:w w:val="105"/>
          <w:sz w:val="23"/>
        </w:rPr>
        <w:t>Functions.</w:t>
      </w:r>
    </w:p>
    <w:p w:rsidR="00B141CF" w:rsidRDefault="009F45E6">
      <w:pPr>
        <w:pStyle w:val="ListParagraph"/>
        <w:numPr>
          <w:ilvl w:val="2"/>
          <w:numId w:val="146"/>
        </w:numPr>
        <w:tabs>
          <w:tab w:val="left" w:pos="2592"/>
          <w:tab w:val="left" w:pos="2593"/>
        </w:tabs>
        <w:spacing w:before="16"/>
        <w:rPr>
          <w:sz w:val="23"/>
        </w:rPr>
      </w:pPr>
      <w:r>
        <w:rPr>
          <w:w w:val="105"/>
          <w:sz w:val="23"/>
        </w:rPr>
        <w:t>Use NOR Gates to emulate all Logic</w:t>
      </w:r>
      <w:r>
        <w:rPr>
          <w:spacing w:val="-45"/>
          <w:w w:val="105"/>
          <w:sz w:val="23"/>
        </w:rPr>
        <w:t xml:space="preserve"> </w:t>
      </w:r>
      <w:r>
        <w:rPr>
          <w:w w:val="105"/>
          <w:sz w:val="23"/>
        </w:rPr>
        <w:t>Functions.</w:t>
      </w:r>
    </w:p>
    <w:p w:rsidR="00B141CF" w:rsidRDefault="009F45E6">
      <w:pPr>
        <w:pStyle w:val="ListParagraph"/>
        <w:numPr>
          <w:ilvl w:val="2"/>
          <w:numId w:val="146"/>
        </w:numPr>
        <w:tabs>
          <w:tab w:val="left" w:pos="2592"/>
          <w:tab w:val="left" w:pos="2593"/>
        </w:tabs>
        <w:rPr>
          <w:sz w:val="23"/>
        </w:rPr>
      </w:pPr>
      <w:r>
        <w:rPr>
          <w:w w:val="105"/>
          <w:sz w:val="23"/>
        </w:rPr>
        <w:t>Use NAND Gates to emulate all Logic</w:t>
      </w:r>
      <w:r>
        <w:rPr>
          <w:spacing w:val="-42"/>
          <w:w w:val="105"/>
          <w:sz w:val="23"/>
        </w:rPr>
        <w:t xml:space="preserve"> </w:t>
      </w:r>
      <w:r>
        <w:rPr>
          <w:spacing w:val="-3"/>
          <w:w w:val="105"/>
          <w:sz w:val="23"/>
        </w:rPr>
        <w:t>Functions.</w:t>
      </w:r>
    </w:p>
    <w:p w:rsidR="00B141CF" w:rsidRDefault="009F45E6">
      <w:pPr>
        <w:pStyle w:val="ListParagraph"/>
        <w:numPr>
          <w:ilvl w:val="1"/>
          <w:numId w:val="146"/>
        </w:numPr>
        <w:tabs>
          <w:tab w:val="left" w:pos="1872"/>
          <w:tab w:val="left" w:pos="1873"/>
        </w:tabs>
        <w:spacing w:before="16"/>
        <w:ind w:hanging="722"/>
        <w:rPr>
          <w:sz w:val="23"/>
        </w:rPr>
      </w:pPr>
      <w:r>
        <w:rPr>
          <w:spacing w:val="-3"/>
          <w:w w:val="105"/>
          <w:sz w:val="23"/>
        </w:rPr>
        <w:t xml:space="preserve">Understand </w:t>
      </w:r>
      <w:r>
        <w:rPr>
          <w:w w:val="105"/>
          <w:sz w:val="23"/>
        </w:rPr>
        <w:t>Exclusive OR and Exclusive NOR</w:t>
      </w:r>
      <w:r>
        <w:rPr>
          <w:spacing w:val="-26"/>
          <w:w w:val="105"/>
          <w:sz w:val="23"/>
        </w:rPr>
        <w:t xml:space="preserve"> </w:t>
      </w:r>
      <w:r>
        <w:rPr>
          <w:spacing w:val="-3"/>
          <w:w w:val="105"/>
          <w:sz w:val="23"/>
        </w:rPr>
        <w:t>Functions.</w:t>
      </w:r>
    </w:p>
    <w:p w:rsidR="00B141CF" w:rsidRDefault="009F45E6">
      <w:pPr>
        <w:pStyle w:val="ListParagraph"/>
        <w:numPr>
          <w:ilvl w:val="2"/>
          <w:numId w:val="146"/>
        </w:numPr>
        <w:tabs>
          <w:tab w:val="left" w:pos="2592"/>
          <w:tab w:val="left" w:pos="2593"/>
        </w:tabs>
        <w:spacing w:before="10"/>
        <w:rPr>
          <w:sz w:val="23"/>
        </w:rPr>
      </w:pPr>
      <w:r>
        <w:rPr>
          <w:w w:val="105"/>
          <w:sz w:val="23"/>
        </w:rPr>
        <w:t>Draw Symbols of XOR</w:t>
      </w:r>
      <w:r>
        <w:rPr>
          <w:spacing w:val="-24"/>
          <w:w w:val="105"/>
          <w:sz w:val="23"/>
        </w:rPr>
        <w:t xml:space="preserve"> </w:t>
      </w:r>
      <w:r>
        <w:rPr>
          <w:w w:val="105"/>
          <w:sz w:val="23"/>
        </w:rPr>
        <w:t>gate.</w:t>
      </w:r>
    </w:p>
    <w:p w:rsidR="00B141CF" w:rsidRDefault="009F45E6">
      <w:pPr>
        <w:pStyle w:val="ListParagraph"/>
        <w:numPr>
          <w:ilvl w:val="2"/>
          <w:numId w:val="146"/>
        </w:numPr>
        <w:tabs>
          <w:tab w:val="left" w:pos="2592"/>
          <w:tab w:val="left" w:pos="2593"/>
        </w:tabs>
        <w:rPr>
          <w:sz w:val="23"/>
        </w:rPr>
      </w:pPr>
      <w:r>
        <w:rPr>
          <w:w w:val="105"/>
          <w:sz w:val="23"/>
        </w:rPr>
        <w:t>Draw Circuit of two input XOR</w:t>
      </w:r>
      <w:r>
        <w:rPr>
          <w:spacing w:val="-32"/>
          <w:w w:val="105"/>
          <w:sz w:val="23"/>
        </w:rPr>
        <w:t xml:space="preserve"> </w:t>
      </w:r>
      <w:r>
        <w:rPr>
          <w:w w:val="105"/>
          <w:sz w:val="23"/>
        </w:rPr>
        <w:t>gate.</w:t>
      </w:r>
    </w:p>
    <w:p w:rsidR="00B141CF" w:rsidRDefault="009F45E6">
      <w:pPr>
        <w:pStyle w:val="ListParagraph"/>
        <w:numPr>
          <w:ilvl w:val="2"/>
          <w:numId w:val="146"/>
        </w:numPr>
        <w:tabs>
          <w:tab w:val="left" w:pos="2592"/>
          <w:tab w:val="left" w:pos="2593"/>
        </w:tabs>
        <w:spacing w:before="17"/>
        <w:rPr>
          <w:sz w:val="23"/>
        </w:rPr>
      </w:pPr>
      <w:r>
        <w:rPr>
          <w:w w:val="105"/>
          <w:sz w:val="23"/>
        </w:rPr>
        <w:t xml:space="preserve">Discuss </w:t>
      </w:r>
      <w:r>
        <w:rPr>
          <w:spacing w:val="-3"/>
          <w:w w:val="105"/>
          <w:sz w:val="23"/>
        </w:rPr>
        <w:t xml:space="preserve">function </w:t>
      </w:r>
      <w:r>
        <w:rPr>
          <w:w w:val="105"/>
          <w:sz w:val="23"/>
        </w:rPr>
        <w:t>of XOR</w:t>
      </w:r>
      <w:r>
        <w:rPr>
          <w:spacing w:val="-19"/>
          <w:w w:val="105"/>
          <w:sz w:val="23"/>
        </w:rPr>
        <w:t xml:space="preserve"> </w:t>
      </w:r>
      <w:r>
        <w:rPr>
          <w:w w:val="105"/>
          <w:sz w:val="23"/>
        </w:rPr>
        <w:t>gate.</w:t>
      </w:r>
    </w:p>
    <w:p w:rsidR="00B141CF" w:rsidRDefault="009F45E6">
      <w:pPr>
        <w:pStyle w:val="ListParagraph"/>
        <w:numPr>
          <w:ilvl w:val="2"/>
          <w:numId w:val="146"/>
        </w:numPr>
        <w:tabs>
          <w:tab w:val="left" w:pos="2592"/>
          <w:tab w:val="left" w:pos="2593"/>
        </w:tabs>
        <w:rPr>
          <w:sz w:val="23"/>
        </w:rPr>
      </w:pPr>
      <w:r>
        <w:rPr>
          <w:w w:val="105"/>
          <w:sz w:val="23"/>
        </w:rPr>
        <w:t>Describe Truth Table of XOR</w:t>
      </w:r>
      <w:r>
        <w:rPr>
          <w:spacing w:val="-31"/>
          <w:w w:val="105"/>
          <w:sz w:val="23"/>
        </w:rPr>
        <w:t xml:space="preserve"> </w:t>
      </w:r>
      <w:r>
        <w:rPr>
          <w:w w:val="105"/>
          <w:sz w:val="23"/>
        </w:rPr>
        <w:t>gate.</w:t>
      </w:r>
    </w:p>
    <w:p w:rsidR="00B141CF" w:rsidRDefault="009F45E6">
      <w:pPr>
        <w:pStyle w:val="ListParagraph"/>
        <w:numPr>
          <w:ilvl w:val="2"/>
          <w:numId w:val="146"/>
        </w:numPr>
        <w:tabs>
          <w:tab w:val="left" w:pos="2592"/>
          <w:tab w:val="left" w:pos="2593"/>
        </w:tabs>
        <w:rPr>
          <w:sz w:val="23"/>
        </w:rPr>
      </w:pPr>
      <w:r>
        <w:rPr>
          <w:w w:val="105"/>
          <w:sz w:val="23"/>
        </w:rPr>
        <w:t xml:space="preserve">Describe </w:t>
      </w:r>
      <w:r>
        <w:rPr>
          <w:spacing w:val="-3"/>
          <w:w w:val="105"/>
          <w:sz w:val="23"/>
        </w:rPr>
        <w:t xml:space="preserve">Boolean </w:t>
      </w:r>
      <w:r>
        <w:rPr>
          <w:w w:val="105"/>
          <w:sz w:val="23"/>
        </w:rPr>
        <w:t>expression for XOR</w:t>
      </w:r>
      <w:r>
        <w:rPr>
          <w:spacing w:val="-19"/>
          <w:w w:val="105"/>
          <w:sz w:val="23"/>
        </w:rPr>
        <w:t xml:space="preserve"> </w:t>
      </w:r>
      <w:r>
        <w:rPr>
          <w:w w:val="105"/>
          <w:sz w:val="23"/>
        </w:rPr>
        <w:t>gate.</w:t>
      </w:r>
    </w:p>
    <w:p w:rsidR="00B141CF" w:rsidRDefault="009F45E6">
      <w:pPr>
        <w:pStyle w:val="ListParagraph"/>
        <w:numPr>
          <w:ilvl w:val="2"/>
          <w:numId w:val="146"/>
        </w:numPr>
        <w:tabs>
          <w:tab w:val="left" w:pos="2592"/>
          <w:tab w:val="left" w:pos="2593"/>
        </w:tabs>
        <w:spacing w:before="17"/>
        <w:rPr>
          <w:sz w:val="23"/>
        </w:rPr>
      </w:pPr>
      <w:r>
        <w:rPr>
          <w:w w:val="105"/>
          <w:sz w:val="23"/>
        </w:rPr>
        <w:t xml:space="preserve">Repeat </w:t>
      </w:r>
      <w:r>
        <w:rPr>
          <w:spacing w:val="-3"/>
          <w:w w:val="105"/>
          <w:sz w:val="23"/>
        </w:rPr>
        <w:t xml:space="preserve">instructional </w:t>
      </w:r>
      <w:r>
        <w:rPr>
          <w:w w:val="105"/>
          <w:sz w:val="23"/>
        </w:rPr>
        <w:t xml:space="preserve">objectives no. </w:t>
      </w:r>
      <w:r>
        <w:rPr>
          <w:spacing w:val="-3"/>
          <w:w w:val="105"/>
          <w:sz w:val="23"/>
        </w:rPr>
        <w:t xml:space="preserve">2.3.1 </w:t>
      </w:r>
      <w:r>
        <w:rPr>
          <w:w w:val="105"/>
          <w:sz w:val="23"/>
        </w:rPr>
        <w:t>to 2.3.5 for</w:t>
      </w:r>
      <w:r>
        <w:rPr>
          <w:spacing w:val="-37"/>
          <w:w w:val="105"/>
          <w:sz w:val="23"/>
        </w:rPr>
        <w:t xml:space="preserve"> </w:t>
      </w:r>
      <w:r>
        <w:rPr>
          <w:spacing w:val="4"/>
          <w:w w:val="105"/>
          <w:sz w:val="23"/>
        </w:rPr>
        <w:t>XNOR</w:t>
      </w:r>
      <w:r w:rsidR="004878F6">
        <w:rPr>
          <w:spacing w:val="4"/>
          <w:w w:val="105"/>
          <w:sz w:val="23"/>
        </w:rPr>
        <w:t xml:space="preserve"> </w:t>
      </w:r>
      <w:r>
        <w:rPr>
          <w:spacing w:val="4"/>
          <w:w w:val="105"/>
          <w:sz w:val="23"/>
        </w:rPr>
        <w:t>gate.</w:t>
      </w:r>
    </w:p>
    <w:p w:rsidR="00B141CF" w:rsidRDefault="00B141CF">
      <w:pPr>
        <w:pStyle w:val="BodyText"/>
        <w:spacing w:before="6"/>
        <w:ind w:left="0" w:firstLine="0"/>
        <w:rPr>
          <w:sz w:val="24"/>
        </w:rPr>
      </w:pPr>
    </w:p>
    <w:p w:rsidR="00B141CF" w:rsidRDefault="009F45E6">
      <w:pPr>
        <w:pStyle w:val="Heading1"/>
        <w:numPr>
          <w:ilvl w:val="0"/>
          <w:numId w:val="146"/>
        </w:numPr>
        <w:tabs>
          <w:tab w:val="left" w:pos="1151"/>
          <w:tab w:val="left" w:pos="1152"/>
        </w:tabs>
      </w:pPr>
      <w:r>
        <w:rPr>
          <w:w w:val="105"/>
        </w:rPr>
        <w:t>BOOLEAN</w:t>
      </w:r>
      <w:r>
        <w:rPr>
          <w:spacing w:val="-9"/>
          <w:w w:val="105"/>
        </w:rPr>
        <w:t xml:space="preserve"> </w:t>
      </w:r>
      <w:r>
        <w:rPr>
          <w:w w:val="105"/>
        </w:rPr>
        <w:t>ALGEBRA.</w:t>
      </w:r>
    </w:p>
    <w:p w:rsidR="00B141CF" w:rsidRDefault="009F45E6">
      <w:pPr>
        <w:pStyle w:val="ListParagraph"/>
        <w:numPr>
          <w:ilvl w:val="1"/>
          <w:numId w:val="146"/>
        </w:numPr>
        <w:tabs>
          <w:tab w:val="left" w:pos="1872"/>
          <w:tab w:val="left" w:pos="1873"/>
        </w:tabs>
        <w:spacing w:before="10"/>
        <w:ind w:hanging="722"/>
        <w:rPr>
          <w:sz w:val="23"/>
        </w:rPr>
      </w:pPr>
      <w:r>
        <w:rPr>
          <w:w w:val="105"/>
          <w:sz w:val="23"/>
        </w:rPr>
        <w:t>Use Boolean</w:t>
      </w:r>
      <w:r>
        <w:rPr>
          <w:spacing w:val="-7"/>
          <w:w w:val="105"/>
          <w:sz w:val="23"/>
        </w:rPr>
        <w:t xml:space="preserve"> </w:t>
      </w:r>
      <w:r>
        <w:rPr>
          <w:spacing w:val="-3"/>
          <w:w w:val="105"/>
          <w:sz w:val="23"/>
        </w:rPr>
        <w:t>Expressions.</w:t>
      </w:r>
    </w:p>
    <w:p w:rsidR="00B141CF" w:rsidRDefault="009F45E6">
      <w:pPr>
        <w:pStyle w:val="ListParagraph"/>
        <w:numPr>
          <w:ilvl w:val="2"/>
          <w:numId w:val="146"/>
        </w:numPr>
        <w:tabs>
          <w:tab w:val="left" w:pos="2592"/>
          <w:tab w:val="left" w:pos="2593"/>
        </w:tabs>
        <w:spacing w:before="16"/>
        <w:rPr>
          <w:sz w:val="23"/>
        </w:rPr>
      </w:pPr>
      <w:r>
        <w:rPr>
          <w:w w:val="105"/>
          <w:sz w:val="23"/>
        </w:rPr>
        <w:t>Use</w:t>
      </w:r>
      <w:r>
        <w:rPr>
          <w:spacing w:val="-17"/>
          <w:w w:val="105"/>
          <w:sz w:val="23"/>
        </w:rPr>
        <w:t xml:space="preserve"> </w:t>
      </w:r>
      <w:r>
        <w:rPr>
          <w:w w:val="105"/>
          <w:sz w:val="23"/>
        </w:rPr>
        <w:t>Boolean</w:t>
      </w:r>
      <w:r>
        <w:rPr>
          <w:spacing w:val="-16"/>
          <w:w w:val="105"/>
          <w:sz w:val="23"/>
        </w:rPr>
        <w:t xml:space="preserve"> </w:t>
      </w:r>
      <w:r>
        <w:rPr>
          <w:spacing w:val="-3"/>
          <w:w w:val="105"/>
          <w:sz w:val="23"/>
        </w:rPr>
        <w:t>Expressions</w:t>
      </w:r>
      <w:r>
        <w:rPr>
          <w:spacing w:val="-23"/>
          <w:w w:val="105"/>
          <w:sz w:val="23"/>
        </w:rPr>
        <w:t xml:space="preserve"> </w:t>
      </w:r>
      <w:r>
        <w:rPr>
          <w:w w:val="105"/>
          <w:sz w:val="23"/>
        </w:rPr>
        <w:t>and</w:t>
      </w:r>
      <w:r>
        <w:rPr>
          <w:spacing w:val="-18"/>
          <w:w w:val="105"/>
          <w:sz w:val="23"/>
        </w:rPr>
        <w:t xml:space="preserve"> </w:t>
      </w:r>
      <w:r>
        <w:rPr>
          <w:w w:val="105"/>
          <w:sz w:val="23"/>
        </w:rPr>
        <w:t>Truth</w:t>
      </w:r>
      <w:r>
        <w:rPr>
          <w:spacing w:val="-21"/>
          <w:w w:val="105"/>
          <w:sz w:val="23"/>
        </w:rPr>
        <w:t xml:space="preserve"> </w:t>
      </w:r>
      <w:r>
        <w:rPr>
          <w:w w:val="105"/>
          <w:sz w:val="23"/>
        </w:rPr>
        <w:t>Tables.</w:t>
      </w:r>
    </w:p>
    <w:p w:rsidR="00B141CF" w:rsidRDefault="009F45E6">
      <w:pPr>
        <w:pStyle w:val="ListParagraph"/>
        <w:numPr>
          <w:ilvl w:val="2"/>
          <w:numId w:val="146"/>
        </w:numPr>
        <w:tabs>
          <w:tab w:val="left" w:pos="2592"/>
          <w:tab w:val="left" w:pos="2593"/>
        </w:tabs>
        <w:rPr>
          <w:sz w:val="23"/>
        </w:rPr>
      </w:pPr>
      <w:r>
        <w:rPr>
          <w:w w:val="105"/>
          <w:sz w:val="23"/>
        </w:rPr>
        <w:t>Use</w:t>
      </w:r>
      <w:r>
        <w:rPr>
          <w:spacing w:val="-14"/>
          <w:w w:val="105"/>
          <w:sz w:val="23"/>
        </w:rPr>
        <w:t xml:space="preserve"> </w:t>
      </w:r>
      <w:r>
        <w:rPr>
          <w:w w:val="105"/>
          <w:sz w:val="23"/>
        </w:rPr>
        <w:t>Minterm</w:t>
      </w:r>
      <w:r>
        <w:rPr>
          <w:spacing w:val="-13"/>
          <w:w w:val="105"/>
          <w:sz w:val="23"/>
        </w:rPr>
        <w:t xml:space="preserve"> </w:t>
      </w:r>
      <w:r>
        <w:rPr>
          <w:spacing w:val="-3"/>
          <w:w w:val="105"/>
          <w:sz w:val="23"/>
        </w:rPr>
        <w:t>Expressions,</w:t>
      </w:r>
      <w:r>
        <w:rPr>
          <w:spacing w:val="-16"/>
          <w:w w:val="105"/>
          <w:sz w:val="23"/>
        </w:rPr>
        <w:t xml:space="preserve"> </w:t>
      </w:r>
      <w:r>
        <w:rPr>
          <w:w w:val="105"/>
          <w:sz w:val="23"/>
        </w:rPr>
        <w:t>Sum</w:t>
      </w:r>
      <w:r>
        <w:rPr>
          <w:spacing w:val="-14"/>
          <w:w w:val="105"/>
          <w:sz w:val="23"/>
        </w:rPr>
        <w:t xml:space="preserve"> </w:t>
      </w:r>
      <w:r>
        <w:rPr>
          <w:w w:val="105"/>
          <w:sz w:val="23"/>
        </w:rPr>
        <w:t>of</w:t>
      </w:r>
      <w:r>
        <w:rPr>
          <w:spacing w:val="-38"/>
          <w:w w:val="105"/>
          <w:sz w:val="23"/>
        </w:rPr>
        <w:t xml:space="preserve"> </w:t>
      </w:r>
      <w:r>
        <w:rPr>
          <w:w w:val="105"/>
          <w:sz w:val="23"/>
        </w:rPr>
        <w:t>Products</w:t>
      </w:r>
    </w:p>
    <w:p w:rsidR="00B141CF" w:rsidRDefault="009F45E6">
      <w:pPr>
        <w:pStyle w:val="ListParagraph"/>
        <w:numPr>
          <w:ilvl w:val="2"/>
          <w:numId w:val="146"/>
        </w:numPr>
        <w:tabs>
          <w:tab w:val="left" w:pos="2592"/>
          <w:tab w:val="left" w:pos="2593"/>
        </w:tabs>
        <w:spacing w:before="17"/>
        <w:rPr>
          <w:sz w:val="23"/>
        </w:rPr>
      </w:pPr>
      <w:r>
        <w:rPr>
          <w:w w:val="105"/>
          <w:sz w:val="23"/>
        </w:rPr>
        <w:t>Use Maxterm Expressions, Product of</w:t>
      </w:r>
      <w:r>
        <w:rPr>
          <w:spacing w:val="-44"/>
          <w:w w:val="105"/>
          <w:sz w:val="23"/>
        </w:rPr>
        <w:t xml:space="preserve"> </w:t>
      </w:r>
      <w:r>
        <w:rPr>
          <w:w w:val="105"/>
          <w:sz w:val="23"/>
        </w:rPr>
        <w:t>Sums.</w:t>
      </w:r>
    </w:p>
    <w:p w:rsidR="00B141CF" w:rsidRDefault="009F45E6">
      <w:pPr>
        <w:pStyle w:val="ListParagraph"/>
        <w:numPr>
          <w:ilvl w:val="2"/>
          <w:numId w:val="146"/>
        </w:numPr>
        <w:tabs>
          <w:tab w:val="left" w:pos="2592"/>
          <w:tab w:val="left" w:pos="2593"/>
        </w:tabs>
        <w:ind w:hanging="714"/>
        <w:rPr>
          <w:sz w:val="23"/>
        </w:rPr>
      </w:pPr>
      <w:r>
        <w:rPr>
          <w:w w:val="105"/>
          <w:sz w:val="23"/>
        </w:rPr>
        <w:t>Describe</w:t>
      </w:r>
      <w:r>
        <w:rPr>
          <w:spacing w:val="-8"/>
          <w:w w:val="105"/>
          <w:sz w:val="23"/>
        </w:rPr>
        <w:t xml:space="preserve"> </w:t>
      </w:r>
      <w:r>
        <w:rPr>
          <w:spacing w:val="-3"/>
          <w:w w:val="105"/>
          <w:sz w:val="23"/>
        </w:rPr>
        <w:t>Un-simplified</w:t>
      </w:r>
      <w:r>
        <w:rPr>
          <w:spacing w:val="-12"/>
          <w:w w:val="105"/>
          <w:sz w:val="23"/>
        </w:rPr>
        <w:t xml:space="preserve"> </w:t>
      </w:r>
      <w:r>
        <w:rPr>
          <w:w w:val="105"/>
          <w:sz w:val="23"/>
        </w:rPr>
        <w:t>Boolean</w:t>
      </w:r>
      <w:r>
        <w:rPr>
          <w:spacing w:val="-7"/>
          <w:w w:val="105"/>
          <w:sz w:val="23"/>
        </w:rPr>
        <w:t xml:space="preserve"> </w:t>
      </w:r>
      <w:r>
        <w:rPr>
          <w:spacing w:val="-3"/>
          <w:w w:val="105"/>
          <w:sz w:val="23"/>
        </w:rPr>
        <w:t>Expression</w:t>
      </w:r>
      <w:r>
        <w:rPr>
          <w:spacing w:val="-8"/>
          <w:w w:val="105"/>
          <w:sz w:val="23"/>
        </w:rPr>
        <w:t xml:space="preserve"> </w:t>
      </w:r>
      <w:r>
        <w:rPr>
          <w:w w:val="105"/>
          <w:sz w:val="23"/>
        </w:rPr>
        <w:t>&amp;</w:t>
      </w:r>
      <w:r>
        <w:rPr>
          <w:spacing w:val="-7"/>
          <w:w w:val="105"/>
          <w:sz w:val="23"/>
        </w:rPr>
        <w:t xml:space="preserve"> </w:t>
      </w:r>
      <w:r>
        <w:rPr>
          <w:w w:val="105"/>
          <w:sz w:val="23"/>
        </w:rPr>
        <w:t>develop</w:t>
      </w:r>
      <w:r>
        <w:rPr>
          <w:spacing w:val="-7"/>
          <w:w w:val="105"/>
          <w:sz w:val="23"/>
        </w:rPr>
        <w:t xml:space="preserve"> </w:t>
      </w:r>
      <w:r>
        <w:rPr>
          <w:w w:val="105"/>
          <w:sz w:val="23"/>
        </w:rPr>
        <w:t>Schematic</w:t>
      </w:r>
      <w:r>
        <w:rPr>
          <w:spacing w:val="-29"/>
          <w:w w:val="105"/>
          <w:sz w:val="23"/>
        </w:rPr>
        <w:t xml:space="preserve"> </w:t>
      </w:r>
      <w:r>
        <w:rPr>
          <w:w w:val="105"/>
          <w:sz w:val="23"/>
        </w:rPr>
        <w:t>Circuits</w:t>
      </w:r>
    </w:p>
    <w:p w:rsidR="00B141CF" w:rsidRDefault="009F45E6">
      <w:pPr>
        <w:pStyle w:val="ListParagraph"/>
        <w:numPr>
          <w:ilvl w:val="1"/>
          <w:numId w:val="146"/>
        </w:numPr>
        <w:tabs>
          <w:tab w:val="left" w:pos="1872"/>
          <w:tab w:val="left" w:pos="1873"/>
        </w:tabs>
        <w:ind w:hanging="722"/>
        <w:rPr>
          <w:sz w:val="23"/>
        </w:rPr>
      </w:pPr>
      <w:r>
        <w:rPr>
          <w:w w:val="105"/>
          <w:sz w:val="23"/>
        </w:rPr>
        <w:t xml:space="preserve">Apply </w:t>
      </w:r>
      <w:r>
        <w:rPr>
          <w:spacing w:val="-3"/>
          <w:w w:val="105"/>
          <w:sz w:val="23"/>
        </w:rPr>
        <w:t>Logic</w:t>
      </w:r>
      <w:r>
        <w:rPr>
          <w:spacing w:val="-15"/>
          <w:w w:val="105"/>
          <w:sz w:val="23"/>
        </w:rPr>
        <w:t xml:space="preserve"> </w:t>
      </w:r>
      <w:r>
        <w:rPr>
          <w:spacing w:val="-3"/>
          <w:w w:val="105"/>
          <w:sz w:val="23"/>
        </w:rPr>
        <w:t>Simplifications.</w:t>
      </w:r>
    </w:p>
    <w:p w:rsidR="00B141CF" w:rsidRDefault="009F45E6">
      <w:pPr>
        <w:pStyle w:val="ListParagraph"/>
        <w:numPr>
          <w:ilvl w:val="2"/>
          <w:numId w:val="146"/>
        </w:numPr>
        <w:tabs>
          <w:tab w:val="left" w:pos="2592"/>
          <w:tab w:val="left" w:pos="2593"/>
        </w:tabs>
        <w:spacing w:before="17"/>
        <w:rPr>
          <w:sz w:val="23"/>
        </w:rPr>
      </w:pPr>
      <w:r>
        <w:rPr>
          <w:w w:val="105"/>
          <w:sz w:val="23"/>
        </w:rPr>
        <w:t>Use</w:t>
      </w:r>
      <w:r>
        <w:rPr>
          <w:spacing w:val="-41"/>
          <w:w w:val="105"/>
          <w:sz w:val="23"/>
        </w:rPr>
        <w:t xml:space="preserve"> </w:t>
      </w:r>
      <w:r>
        <w:rPr>
          <w:w w:val="105"/>
          <w:sz w:val="23"/>
        </w:rPr>
        <w:t>Boolean</w:t>
      </w:r>
      <w:r>
        <w:rPr>
          <w:spacing w:val="-42"/>
          <w:w w:val="105"/>
          <w:sz w:val="23"/>
        </w:rPr>
        <w:t xml:space="preserve"> </w:t>
      </w:r>
      <w:r>
        <w:rPr>
          <w:w w:val="105"/>
          <w:sz w:val="23"/>
        </w:rPr>
        <w:t>Simplification.</w:t>
      </w:r>
    </w:p>
    <w:p w:rsidR="00B141CF" w:rsidRDefault="009F45E6">
      <w:pPr>
        <w:pStyle w:val="ListParagraph"/>
        <w:numPr>
          <w:ilvl w:val="2"/>
          <w:numId w:val="146"/>
        </w:numPr>
        <w:tabs>
          <w:tab w:val="left" w:pos="2592"/>
          <w:tab w:val="left" w:pos="2593"/>
        </w:tabs>
        <w:rPr>
          <w:sz w:val="23"/>
        </w:rPr>
      </w:pPr>
      <w:r>
        <w:rPr>
          <w:w w:val="105"/>
          <w:sz w:val="23"/>
        </w:rPr>
        <w:t>Use</w:t>
      </w:r>
      <w:r>
        <w:rPr>
          <w:spacing w:val="-32"/>
          <w:w w:val="105"/>
          <w:sz w:val="23"/>
        </w:rPr>
        <w:t xml:space="preserve"> </w:t>
      </w:r>
      <w:r>
        <w:rPr>
          <w:w w:val="105"/>
          <w:sz w:val="23"/>
        </w:rPr>
        <w:t>DeMorgan’s</w:t>
      </w:r>
      <w:r>
        <w:rPr>
          <w:spacing w:val="-42"/>
          <w:w w:val="105"/>
          <w:sz w:val="23"/>
        </w:rPr>
        <w:t xml:space="preserve"> </w:t>
      </w:r>
      <w:r>
        <w:rPr>
          <w:w w:val="105"/>
          <w:sz w:val="23"/>
        </w:rPr>
        <w:t>Theorems.</w:t>
      </w:r>
    </w:p>
    <w:p w:rsidR="00B141CF" w:rsidRDefault="009F45E6">
      <w:pPr>
        <w:pStyle w:val="ListParagraph"/>
        <w:numPr>
          <w:ilvl w:val="2"/>
          <w:numId w:val="146"/>
        </w:numPr>
        <w:tabs>
          <w:tab w:val="left" w:pos="2592"/>
          <w:tab w:val="left" w:pos="2593"/>
        </w:tabs>
        <w:rPr>
          <w:sz w:val="23"/>
        </w:rPr>
      </w:pPr>
      <w:r>
        <w:rPr>
          <w:w w:val="105"/>
          <w:sz w:val="23"/>
        </w:rPr>
        <w:t>Use Karnaugh</w:t>
      </w:r>
      <w:r>
        <w:rPr>
          <w:spacing w:val="-7"/>
          <w:w w:val="105"/>
          <w:sz w:val="23"/>
        </w:rPr>
        <w:t xml:space="preserve"> </w:t>
      </w:r>
      <w:r>
        <w:rPr>
          <w:w w:val="105"/>
          <w:sz w:val="23"/>
        </w:rPr>
        <w:t>Mapping</w:t>
      </w:r>
    </w:p>
    <w:p w:rsidR="00B141CF" w:rsidRDefault="00B141CF">
      <w:pPr>
        <w:pStyle w:val="BodyText"/>
        <w:spacing w:before="3"/>
        <w:ind w:left="0" w:firstLine="0"/>
        <w:rPr>
          <w:sz w:val="25"/>
        </w:rPr>
      </w:pPr>
    </w:p>
    <w:p w:rsidR="00B141CF" w:rsidRDefault="009F45E6">
      <w:pPr>
        <w:pStyle w:val="Heading1"/>
        <w:numPr>
          <w:ilvl w:val="0"/>
          <w:numId w:val="146"/>
        </w:numPr>
        <w:tabs>
          <w:tab w:val="left" w:pos="1151"/>
          <w:tab w:val="left" w:pos="1152"/>
        </w:tabs>
      </w:pPr>
      <w:r>
        <w:rPr>
          <w:w w:val="105"/>
        </w:rPr>
        <w:t>BINARY ARITHMATIC</w:t>
      </w:r>
      <w:r>
        <w:rPr>
          <w:spacing w:val="-16"/>
          <w:w w:val="105"/>
        </w:rPr>
        <w:t xml:space="preserve"> </w:t>
      </w:r>
      <w:r>
        <w:rPr>
          <w:w w:val="105"/>
        </w:rPr>
        <w:t>CIRCIUTS.</w:t>
      </w:r>
    </w:p>
    <w:p w:rsidR="00B141CF" w:rsidRDefault="009F45E6">
      <w:pPr>
        <w:pStyle w:val="ListParagraph"/>
        <w:numPr>
          <w:ilvl w:val="1"/>
          <w:numId w:val="146"/>
        </w:numPr>
        <w:tabs>
          <w:tab w:val="left" w:pos="1872"/>
          <w:tab w:val="left" w:pos="1873"/>
        </w:tabs>
        <w:ind w:hanging="722"/>
        <w:rPr>
          <w:sz w:val="23"/>
        </w:rPr>
      </w:pPr>
      <w:r>
        <w:rPr>
          <w:w w:val="105"/>
          <w:sz w:val="23"/>
        </w:rPr>
        <w:t xml:space="preserve">Apply Binary </w:t>
      </w:r>
      <w:r>
        <w:rPr>
          <w:spacing w:val="-3"/>
          <w:w w:val="105"/>
          <w:sz w:val="23"/>
        </w:rPr>
        <w:t>Addition</w:t>
      </w:r>
      <w:r>
        <w:rPr>
          <w:spacing w:val="-19"/>
          <w:w w:val="105"/>
          <w:sz w:val="23"/>
        </w:rPr>
        <w:t xml:space="preserve"> </w:t>
      </w:r>
      <w:r>
        <w:rPr>
          <w:w w:val="105"/>
          <w:sz w:val="23"/>
        </w:rPr>
        <w:t>Concepts.</w:t>
      </w:r>
    </w:p>
    <w:p w:rsidR="00B141CF" w:rsidRDefault="00B141CF">
      <w:pPr>
        <w:rPr>
          <w:sz w:val="23"/>
        </w:rPr>
        <w:sectPr w:rsidR="00B141CF">
          <w:pgSz w:w="12240" w:h="16340"/>
          <w:pgMar w:top="980" w:right="640" w:bottom="1480" w:left="1240" w:header="0" w:footer="1294" w:gutter="0"/>
          <w:cols w:space="720"/>
        </w:sectPr>
      </w:pPr>
    </w:p>
    <w:p w:rsidR="00B141CF" w:rsidRDefault="009F45E6">
      <w:pPr>
        <w:pStyle w:val="ListParagraph"/>
        <w:numPr>
          <w:ilvl w:val="2"/>
          <w:numId w:val="146"/>
        </w:numPr>
        <w:tabs>
          <w:tab w:val="left" w:pos="2592"/>
          <w:tab w:val="left" w:pos="2593"/>
        </w:tabs>
        <w:spacing w:before="69"/>
        <w:rPr>
          <w:sz w:val="23"/>
        </w:rPr>
      </w:pPr>
      <w:r>
        <w:rPr>
          <w:w w:val="105"/>
          <w:sz w:val="23"/>
        </w:rPr>
        <w:lastRenderedPageBreak/>
        <w:t>Discuss Half Adder</w:t>
      </w:r>
      <w:r>
        <w:rPr>
          <w:spacing w:val="-22"/>
          <w:w w:val="105"/>
          <w:sz w:val="23"/>
        </w:rPr>
        <w:t xml:space="preserve"> </w:t>
      </w:r>
      <w:r>
        <w:rPr>
          <w:w w:val="105"/>
          <w:sz w:val="23"/>
        </w:rPr>
        <w:t>Circuit.</w:t>
      </w:r>
    </w:p>
    <w:p w:rsidR="00B141CF" w:rsidRDefault="009F45E6">
      <w:pPr>
        <w:pStyle w:val="ListParagraph"/>
        <w:numPr>
          <w:ilvl w:val="2"/>
          <w:numId w:val="146"/>
        </w:numPr>
        <w:tabs>
          <w:tab w:val="left" w:pos="2592"/>
          <w:tab w:val="left" w:pos="2593"/>
        </w:tabs>
        <w:rPr>
          <w:sz w:val="23"/>
        </w:rPr>
      </w:pPr>
      <w:r>
        <w:rPr>
          <w:w w:val="105"/>
          <w:sz w:val="23"/>
        </w:rPr>
        <w:t xml:space="preserve">Discuss </w:t>
      </w:r>
      <w:r>
        <w:rPr>
          <w:spacing w:val="-3"/>
          <w:w w:val="105"/>
          <w:sz w:val="23"/>
        </w:rPr>
        <w:t xml:space="preserve">Full </w:t>
      </w:r>
      <w:r>
        <w:rPr>
          <w:w w:val="105"/>
          <w:sz w:val="23"/>
        </w:rPr>
        <w:t>Adder</w:t>
      </w:r>
      <w:r>
        <w:rPr>
          <w:spacing w:val="-14"/>
          <w:w w:val="105"/>
          <w:sz w:val="23"/>
        </w:rPr>
        <w:t xml:space="preserve"> </w:t>
      </w:r>
      <w:r>
        <w:rPr>
          <w:w w:val="105"/>
          <w:sz w:val="23"/>
        </w:rPr>
        <w:t>Circuit.</w:t>
      </w:r>
    </w:p>
    <w:p w:rsidR="00B141CF" w:rsidRDefault="009F45E6">
      <w:pPr>
        <w:pStyle w:val="ListParagraph"/>
        <w:numPr>
          <w:ilvl w:val="2"/>
          <w:numId w:val="146"/>
        </w:numPr>
        <w:tabs>
          <w:tab w:val="left" w:pos="2592"/>
          <w:tab w:val="left" w:pos="2593"/>
        </w:tabs>
        <w:spacing w:before="17"/>
        <w:rPr>
          <w:sz w:val="23"/>
        </w:rPr>
      </w:pPr>
      <w:r>
        <w:rPr>
          <w:w w:val="105"/>
          <w:sz w:val="23"/>
        </w:rPr>
        <w:t>Discuss N bit Binary Adder</w:t>
      </w:r>
      <w:r>
        <w:rPr>
          <w:spacing w:val="-33"/>
          <w:w w:val="105"/>
          <w:sz w:val="23"/>
        </w:rPr>
        <w:t xml:space="preserve"> </w:t>
      </w:r>
      <w:r>
        <w:rPr>
          <w:w w:val="105"/>
          <w:sz w:val="23"/>
        </w:rPr>
        <w:t>Circuit</w:t>
      </w:r>
    </w:p>
    <w:p w:rsidR="00B141CF" w:rsidRDefault="009F45E6">
      <w:pPr>
        <w:pStyle w:val="ListParagraph"/>
        <w:numPr>
          <w:ilvl w:val="1"/>
          <w:numId w:val="146"/>
        </w:numPr>
        <w:tabs>
          <w:tab w:val="left" w:pos="1872"/>
          <w:tab w:val="left" w:pos="1873"/>
        </w:tabs>
        <w:spacing w:before="17"/>
        <w:ind w:hanging="722"/>
        <w:rPr>
          <w:sz w:val="23"/>
        </w:rPr>
      </w:pPr>
      <w:r>
        <w:rPr>
          <w:spacing w:val="-3"/>
          <w:w w:val="105"/>
          <w:sz w:val="23"/>
        </w:rPr>
        <w:t xml:space="preserve">Understand </w:t>
      </w:r>
      <w:r>
        <w:rPr>
          <w:w w:val="105"/>
          <w:sz w:val="23"/>
        </w:rPr>
        <w:t xml:space="preserve">Binary </w:t>
      </w:r>
      <w:r>
        <w:rPr>
          <w:spacing w:val="-3"/>
          <w:w w:val="105"/>
          <w:sz w:val="23"/>
        </w:rPr>
        <w:t xml:space="preserve">Arithmetic functions </w:t>
      </w:r>
      <w:r>
        <w:rPr>
          <w:w w:val="105"/>
          <w:sz w:val="23"/>
        </w:rPr>
        <w:t>with</w:t>
      </w:r>
      <w:r>
        <w:rPr>
          <w:spacing w:val="-17"/>
          <w:w w:val="105"/>
          <w:sz w:val="23"/>
        </w:rPr>
        <w:t xml:space="preserve"> </w:t>
      </w:r>
      <w:r>
        <w:rPr>
          <w:w w:val="105"/>
          <w:sz w:val="23"/>
        </w:rPr>
        <w:t>complements</w:t>
      </w:r>
    </w:p>
    <w:p w:rsidR="00B141CF" w:rsidRDefault="009F45E6">
      <w:pPr>
        <w:pStyle w:val="ListParagraph"/>
        <w:numPr>
          <w:ilvl w:val="2"/>
          <w:numId w:val="146"/>
        </w:numPr>
        <w:tabs>
          <w:tab w:val="left" w:pos="2592"/>
          <w:tab w:val="left" w:pos="2593"/>
        </w:tabs>
        <w:ind w:hanging="714"/>
        <w:rPr>
          <w:sz w:val="23"/>
        </w:rPr>
      </w:pPr>
      <w:r>
        <w:rPr>
          <w:w w:val="105"/>
          <w:sz w:val="23"/>
        </w:rPr>
        <w:t>Apply</w:t>
      </w:r>
      <w:r>
        <w:rPr>
          <w:spacing w:val="-17"/>
          <w:w w:val="105"/>
          <w:sz w:val="23"/>
        </w:rPr>
        <w:t xml:space="preserve"> </w:t>
      </w:r>
      <w:r>
        <w:rPr>
          <w:w w:val="105"/>
          <w:sz w:val="23"/>
        </w:rPr>
        <w:t>2’s</w:t>
      </w:r>
      <w:r>
        <w:rPr>
          <w:spacing w:val="-12"/>
          <w:w w:val="105"/>
          <w:sz w:val="23"/>
        </w:rPr>
        <w:t xml:space="preserve"> </w:t>
      </w:r>
      <w:r>
        <w:rPr>
          <w:w w:val="105"/>
          <w:sz w:val="23"/>
        </w:rPr>
        <w:t>and</w:t>
      </w:r>
      <w:r>
        <w:rPr>
          <w:spacing w:val="-11"/>
          <w:w w:val="105"/>
          <w:sz w:val="23"/>
        </w:rPr>
        <w:t xml:space="preserve"> </w:t>
      </w:r>
      <w:r>
        <w:rPr>
          <w:w w:val="105"/>
          <w:sz w:val="23"/>
        </w:rPr>
        <w:t>1’s</w:t>
      </w:r>
      <w:r>
        <w:rPr>
          <w:spacing w:val="-12"/>
          <w:w w:val="105"/>
          <w:sz w:val="23"/>
        </w:rPr>
        <w:t xml:space="preserve"> </w:t>
      </w:r>
      <w:r>
        <w:rPr>
          <w:w w:val="105"/>
          <w:sz w:val="23"/>
        </w:rPr>
        <w:t>Complement</w:t>
      </w:r>
      <w:r>
        <w:rPr>
          <w:spacing w:val="-7"/>
          <w:w w:val="105"/>
          <w:sz w:val="23"/>
        </w:rPr>
        <w:t xml:space="preserve"> </w:t>
      </w:r>
      <w:r>
        <w:rPr>
          <w:w w:val="105"/>
          <w:sz w:val="23"/>
        </w:rPr>
        <w:t>Notation</w:t>
      </w:r>
      <w:r>
        <w:rPr>
          <w:spacing w:val="-9"/>
          <w:w w:val="105"/>
          <w:sz w:val="23"/>
        </w:rPr>
        <w:t xml:space="preserve"> </w:t>
      </w:r>
      <w:r>
        <w:rPr>
          <w:w w:val="105"/>
          <w:sz w:val="23"/>
        </w:rPr>
        <w:t>in</w:t>
      </w:r>
      <w:r>
        <w:rPr>
          <w:spacing w:val="-11"/>
          <w:w w:val="105"/>
          <w:sz w:val="23"/>
        </w:rPr>
        <w:t xml:space="preserve"> </w:t>
      </w:r>
      <w:r>
        <w:rPr>
          <w:w w:val="105"/>
          <w:sz w:val="23"/>
        </w:rPr>
        <w:t>Addition</w:t>
      </w:r>
      <w:r>
        <w:rPr>
          <w:spacing w:val="-10"/>
          <w:w w:val="105"/>
          <w:sz w:val="23"/>
        </w:rPr>
        <w:t xml:space="preserve"> </w:t>
      </w:r>
      <w:r>
        <w:rPr>
          <w:w w:val="105"/>
          <w:sz w:val="23"/>
        </w:rPr>
        <w:t>and</w:t>
      </w:r>
      <w:r>
        <w:rPr>
          <w:spacing w:val="-10"/>
          <w:w w:val="105"/>
          <w:sz w:val="23"/>
        </w:rPr>
        <w:t xml:space="preserve"> </w:t>
      </w:r>
      <w:r>
        <w:rPr>
          <w:w w:val="105"/>
          <w:sz w:val="23"/>
        </w:rPr>
        <w:t>Subtraction.</w:t>
      </w:r>
    </w:p>
    <w:p w:rsidR="00B141CF" w:rsidRDefault="009F45E6">
      <w:pPr>
        <w:pStyle w:val="ListParagraph"/>
        <w:numPr>
          <w:ilvl w:val="2"/>
          <w:numId w:val="146"/>
        </w:numPr>
        <w:tabs>
          <w:tab w:val="left" w:pos="2592"/>
          <w:tab w:val="left" w:pos="2593"/>
        </w:tabs>
        <w:rPr>
          <w:sz w:val="23"/>
        </w:rPr>
      </w:pPr>
      <w:r>
        <w:rPr>
          <w:w w:val="105"/>
          <w:sz w:val="23"/>
        </w:rPr>
        <w:t>Discuss Binary Subtractor</w:t>
      </w:r>
      <w:r>
        <w:rPr>
          <w:spacing w:val="-18"/>
          <w:w w:val="105"/>
          <w:sz w:val="23"/>
        </w:rPr>
        <w:t xml:space="preserve"> </w:t>
      </w:r>
      <w:r>
        <w:rPr>
          <w:w w:val="105"/>
          <w:sz w:val="23"/>
        </w:rPr>
        <w:t>Circuit</w:t>
      </w:r>
    </w:p>
    <w:p w:rsidR="00B141CF" w:rsidRDefault="009F45E6">
      <w:pPr>
        <w:pStyle w:val="ListParagraph"/>
        <w:numPr>
          <w:ilvl w:val="2"/>
          <w:numId w:val="146"/>
        </w:numPr>
        <w:tabs>
          <w:tab w:val="left" w:pos="2592"/>
          <w:tab w:val="left" w:pos="2593"/>
        </w:tabs>
        <w:spacing w:before="16"/>
        <w:rPr>
          <w:sz w:val="23"/>
        </w:rPr>
      </w:pPr>
      <w:r>
        <w:rPr>
          <w:w w:val="105"/>
          <w:sz w:val="23"/>
        </w:rPr>
        <w:t xml:space="preserve">Discuss Binary Adder/ </w:t>
      </w:r>
      <w:r>
        <w:rPr>
          <w:spacing w:val="-3"/>
          <w:w w:val="105"/>
          <w:sz w:val="23"/>
        </w:rPr>
        <w:t>Subtractor</w:t>
      </w:r>
      <w:r>
        <w:rPr>
          <w:spacing w:val="-29"/>
          <w:w w:val="105"/>
          <w:sz w:val="23"/>
        </w:rPr>
        <w:t xml:space="preserve"> </w:t>
      </w:r>
      <w:r>
        <w:rPr>
          <w:w w:val="105"/>
          <w:sz w:val="23"/>
        </w:rPr>
        <w:t>Circuit.</w:t>
      </w:r>
    </w:p>
    <w:p w:rsidR="00B141CF" w:rsidRDefault="00B141CF">
      <w:pPr>
        <w:pStyle w:val="BodyText"/>
        <w:spacing w:before="3"/>
        <w:ind w:left="0" w:firstLine="0"/>
        <w:rPr>
          <w:sz w:val="25"/>
        </w:rPr>
      </w:pPr>
    </w:p>
    <w:p w:rsidR="00B141CF" w:rsidRDefault="009F45E6">
      <w:pPr>
        <w:pStyle w:val="Heading1"/>
        <w:numPr>
          <w:ilvl w:val="0"/>
          <w:numId w:val="146"/>
        </w:numPr>
        <w:tabs>
          <w:tab w:val="left" w:pos="1151"/>
          <w:tab w:val="left" w:pos="1152"/>
        </w:tabs>
      </w:pPr>
      <w:r>
        <w:rPr>
          <w:w w:val="105"/>
        </w:rPr>
        <w:t>COMBINATIONAL CIRCUIT</w:t>
      </w:r>
      <w:r>
        <w:rPr>
          <w:spacing w:val="-11"/>
          <w:w w:val="105"/>
        </w:rPr>
        <w:t xml:space="preserve"> </w:t>
      </w:r>
      <w:r>
        <w:rPr>
          <w:w w:val="105"/>
        </w:rPr>
        <w:t>DESIGN.</w:t>
      </w:r>
    </w:p>
    <w:p w:rsidR="00B141CF" w:rsidRDefault="00B141CF">
      <w:pPr>
        <w:pStyle w:val="BodyText"/>
        <w:spacing w:before="7"/>
        <w:ind w:left="0" w:firstLine="0"/>
        <w:rPr>
          <w:b/>
          <w:sz w:val="24"/>
        </w:rPr>
      </w:pPr>
    </w:p>
    <w:p w:rsidR="00B141CF" w:rsidRDefault="009F45E6">
      <w:pPr>
        <w:pStyle w:val="ListParagraph"/>
        <w:numPr>
          <w:ilvl w:val="1"/>
          <w:numId w:val="146"/>
        </w:numPr>
        <w:tabs>
          <w:tab w:val="left" w:pos="1872"/>
          <w:tab w:val="left" w:pos="1873"/>
        </w:tabs>
        <w:spacing w:before="0"/>
        <w:ind w:hanging="722"/>
        <w:rPr>
          <w:sz w:val="23"/>
        </w:rPr>
      </w:pPr>
      <w:r>
        <w:rPr>
          <w:w w:val="105"/>
          <w:sz w:val="23"/>
        </w:rPr>
        <w:t xml:space="preserve">Discuss </w:t>
      </w:r>
      <w:r>
        <w:rPr>
          <w:spacing w:val="-3"/>
          <w:w w:val="105"/>
          <w:sz w:val="23"/>
        </w:rPr>
        <w:t xml:space="preserve">Paradigm </w:t>
      </w:r>
      <w:r>
        <w:rPr>
          <w:w w:val="105"/>
          <w:sz w:val="23"/>
        </w:rPr>
        <w:t xml:space="preserve">for </w:t>
      </w:r>
      <w:r>
        <w:rPr>
          <w:spacing w:val="-3"/>
          <w:w w:val="105"/>
          <w:sz w:val="23"/>
        </w:rPr>
        <w:t>Combinational Logic</w:t>
      </w:r>
      <w:r>
        <w:rPr>
          <w:spacing w:val="-23"/>
          <w:w w:val="105"/>
          <w:sz w:val="23"/>
        </w:rPr>
        <w:t xml:space="preserve"> </w:t>
      </w:r>
      <w:r>
        <w:rPr>
          <w:w w:val="105"/>
          <w:sz w:val="23"/>
        </w:rPr>
        <w:t>Problems.</w:t>
      </w:r>
    </w:p>
    <w:p w:rsidR="00B141CF" w:rsidRDefault="009F45E6">
      <w:pPr>
        <w:pStyle w:val="ListParagraph"/>
        <w:numPr>
          <w:ilvl w:val="2"/>
          <w:numId w:val="146"/>
        </w:numPr>
        <w:tabs>
          <w:tab w:val="left" w:pos="2592"/>
          <w:tab w:val="left" w:pos="2593"/>
        </w:tabs>
        <w:spacing w:before="10"/>
        <w:rPr>
          <w:sz w:val="23"/>
        </w:rPr>
      </w:pPr>
      <w:r>
        <w:rPr>
          <w:w w:val="105"/>
          <w:sz w:val="23"/>
        </w:rPr>
        <w:t>Describe Word</w:t>
      </w:r>
      <w:r>
        <w:rPr>
          <w:spacing w:val="-7"/>
          <w:w w:val="105"/>
          <w:sz w:val="23"/>
        </w:rPr>
        <w:t xml:space="preserve"> </w:t>
      </w:r>
      <w:r>
        <w:rPr>
          <w:w w:val="105"/>
          <w:sz w:val="23"/>
        </w:rPr>
        <w:t>Problem.</w:t>
      </w:r>
    </w:p>
    <w:p w:rsidR="00B141CF" w:rsidRDefault="009F45E6">
      <w:pPr>
        <w:pStyle w:val="ListParagraph"/>
        <w:numPr>
          <w:ilvl w:val="2"/>
          <w:numId w:val="146"/>
        </w:numPr>
        <w:tabs>
          <w:tab w:val="left" w:pos="2592"/>
          <w:tab w:val="left" w:pos="2593"/>
        </w:tabs>
        <w:spacing w:before="16"/>
        <w:rPr>
          <w:sz w:val="23"/>
        </w:rPr>
      </w:pPr>
      <w:r>
        <w:rPr>
          <w:w w:val="105"/>
          <w:sz w:val="23"/>
        </w:rPr>
        <w:t>Construct Truth</w:t>
      </w:r>
      <w:r>
        <w:rPr>
          <w:spacing w:val="-11"/>
          <w:w w:val="105"/>
          <w:sz w:val="23"/>
        </w:rPr>
        <w:t xml:space="preserve"> </w:t>
      </w:r>
      <w:r>
        <w:rPr>
          <w:w w:val="105"/>
          <w:sz w:val="23"/>
        </w:rPr>
        <w:t>Table</w:t>
      </w:r>
    </w:p>
    <w:p w:rsidR="00B141CF" w:rsidRDefault="009F45E6">
      <w:pPr>
        <w:pStyle w:val="ListParagraph"/>
        <w:numPr>
          <w:ilvl w:val="2"/>
          <w:numId w:val="146"/>
        </w:numPr>
        <w:tabs>
          <w:tab w:val="left" w:pos="2592"/>
          <w:tab w:val="left" w:pos="2593"/>
        </w:tabs>
        <w:rPr>
          <w:sz w:val="23"/>
        </w:rPr>
      </w:pPr>
      <w:r>
        <w:rPr>
          <w:spacing w:val="-3"/>
          <w:w w:val="105"/>
          <w:sz w:val="23"/>
        </w:rPr>
        <w:t xml:space="preserve">Create </w:t>
      </w:r>
      <w:r>
        <w:rPr>
          <w:w w:val="105"/>
          <w:sz w:val="23"/>
        </w:rPr>
        <w:t xml:space="preserve">a </w:t>
      </w:r>
      <w:r>
        <w:rPr>
          <w:spacing w:val="-3"/>
          <w:w w:val="105"/>
          <w:sz w:val="23"/>
        </w:rPr>
        <w:t xml:space="preserve">Logic Equation </w:t>
      </w:r>
      <w:r>
        <w:rPr>
          <w:w w:val="105"/>
          <w:sz w:val="23"/>
        </w:rPr>
        <w:t xml:space="preserve">from a </w:t>
      </w:r>
      <w:r>
        <w:rPr>
          <w:spacing w:val="-4"/>
          <w:w w:val="105"/>
          <w:sz w:val="23"/>
        </w:rPr>
        <w:t>Truth</w:t>
      </w:r>
      <w:r>
        <w:rPr>
          <w:spacing w:val="-16"/>
          <w:w w:val="105"/>
          <w:sz w:val="23"/>
        </w:rPr>
        <w:t xml:space="preserve"> </w:t>
      </w:r>
      <w:r>
        <w:rPr>
          <w:w w:val="105"/>
          <w:sz w:val="23"/>
        </w:rPr>
        <w:t>Table</w:t>
      </w:r>
    </w:p>
    <w:p w:rsidR="00B141CF" w:rsidRDefault="009F45E6">
      <w:pPr>
        <w:pStyle w:val="ListParagraph"/>
        <w:numPr>
          <w:ilvl w:val="2"/>
          <w:numId w:val="146"/>
        </w:numPr>
        <w:tabs>
          <w:tab w:val="left" w:pos="2592"/>
          <w:tab w:val="left" w:pos="2593"/>
        </w:tabs>
        <w:rPr>
          <w:sz w:val="23"/>
        </w:rPr>
      </w:pPr>
      <w:r>
        <w:rPr>
          <w:w w:val="105"/>
          <w:sz w:val="23"/>
        </w:rPr>
        <w:t>Simplify the logic</w:t>
      </w:r>
      <w:r>
        <w:rPr>
          <w:spacing w:val="-23"/>
          <w:w w:val="105"/>
          <w:sz w:val="23"/>
        </w:rPr>
        <w:t xml:space="preserve"> </w:t>
      </w:r>
      <w:r>
        <w:rPr>
          <w:w w:val="105"/>
          <w:sz w:val="23"/>
        </w:rPr>
        <w:t>Equation</w:t>
      </w:r>
    </w:p>
    <w:p w:rsidR="00B141CF" w:rsidRDefault="009F45E6">
      <w:pPr>
        <w:pStyle w:val="ListParagraph"/>
        <w:numPr>
          <w:ilvl w:val="2"/>
          <w:numId w:val="146"/>
        </w:numPr>
        <w:tabs>
          <w:tab w:val="left" w:pos="2592"/>
          <w:tab w:val="left" w:pos="2593"/>
        </w:tabs>
        <w:spacing w:before="17"/>
        <w:rPr>
          <w:sz w:val="23"/>
        </w:rPr>
      </w:pPr>
      <w:r>
        <w:rPr>
          <w:w w:val="105"/>
          <w:sz w:val="23"/>
        </w:rPr>
        <w:t xml:space="preserve">Develop </w:t>
      </w:r>
      <w:r>
        <w:rPr>
          <w:spacing w:val="-3"/>
          <w:w w:val="105"/>
          <w:sz w:val="23"/>
        </w:rPr>
        <w:t>Combinational Logic</w:t>
      </w:r>
      <w:r>
        <w:rPr>
          <w:spacing w:val="-15"/>
          <w:w w:val="105"/>
          <w:sz w:val="23"/>
        </w:rPr>
        <w:t xml:space="preserve"> </w:t>
      </w:r>
      <w:r>
        <w:rPr>
          <w:w w:val="105"/>
          <w:sz w:val="23"/>
        </w:rPr>
        <w:t>Circuits</w:t>
      </w:r>
    </w:p>
    <w:p w:rsidR="00B141CF" w:rsidRDefault="009F45E6">
      <w:pPr>
        <w:pStyle w:val="ListParagraph"/>
        <w:numPr>
          <w:ilvl w:val="1"/>
          <w:numId w:val="146"/>
        </w:numPr>
        <w:tabs>
          <w:tab w:val="left" w:pos="1872"/>
          <w:tab w:val="left" w:pos="1873"/>
        </w:tabs>
        <w:ind w:hanging="722"/>
        <w:rPr>
          <w:sz w:val="23"/>
        </w:rPr>
      </w:pPr>
      <w:r>
        <w:rPr>
          <w:spacing w:val="-3"/>
          <w:w w:val="105"/>
          <w:sz w:val="23"/>
        </w:rPr>
        <w:t xml:space="preserve">Understand </w:t>
      </w:r>
      <w:r>
        <w:rPr>
          <w:w w:val="105"/>
          <w:sz w:val="23"/>
        </w:rPr>
        <w:t xml:space="preserve">specific </w:t>
      </w:r>
      <w:r>
        <w:rPr>
          <w:spacing w:val="-3"/>
          <w:w w:val="105"/>
          <w:sz w:val="23"/>
        </w:rPr>
        <w:t xml:space="preserve">Application </w:t>
      </w:r>
      <w:r>
        <w:rPr>
          <w:w w:val="105"/>
          <w:sz w:val="23"/>
        </w:rPr>
        <w:t>MSI</w:t>
      </w:r>
      <w:r>
        <w:rPr>
          <w:spacing w:val="-11"/>
          <w:w w:val="105"/>
          <w:sz w:val="23"/>
        </w:rPr>
        <w:t xml:space="preserve"> </w:t>
      </w:r>
      <w:r>
        <w:rPr>
          <w:w w:val="105"/>
          <w:sz w:val="23"/>
        </w:rPr>
        <w:t>Gates</w:t>
      </w:r>
    </w:p>
    <w:p w:rsidR="00B141CF" w:rsidRDefault="009F45E6">
      <w:pPr>
        <w:pStyle w:val="ListParagraph"/>
        <w:numPr>
          <w:ilvl w:val="2"/>
          <w:numId w:val="146"/>
        </w:numPr>
        <w:tabs>
          <w:tab w:val="left" w:pos="2592"/>
          <w:tab w:val="left" w:pos="2593"/>
        </w:tabs>
        <w:rPr>
          <w:sz w:val="23"/>
        </w:rPr>
      </w:pPr>
      <w:r>
        <w:rPr>
          <w:spacing w:val="-3"/>
          <w:w w:val="105"/>
          <w:sz w:val="23"/>
        </w:rPr>
        <w:t xml:space="preserve">Differentiate </w:t>
      </w:r>
      <w:r>
        <w:rPr>
          <w:w w:val="105"/>
          <w:sz w:val="23"/>
        </w:rPr>
        <w:t xml:space="preserve">Level of </w:t>
      </w:r>
      <w:r>
        <w:rPr>
          <w:spacing w:val="-3"/>
          <w:w w:val="105"/>
          <w:sz w:val="23"/>
        </w:rPr>
        <w:t xml:space="preserve">Integration </w:t>
      </w:r>
      <w:r>
        <w:rPr>
          <w:w w:val="105"/>
          <w:sz w:val="23"/>
        </w:rPr>
        <w:t xml:space="preserve">(SSI, </w:t>
      </w:r>
      <w:r>
        <w:rPr>
          <w:spacing w:val="-4"/>
          <w:w w:val="105"/>
          <w:sz w:val="23"/>
        </w:rPr>
        <w:t>MSI,</w:t>
      </w:r>
      <w:r>
        <w:rPr>
          <w:spacing w:val="-22"/>
          <w:w w:val="105"/>
          <w:sz w:val="23"/>
        </w:rPr>
        <w:t xml:space="preserve"> </w:t>
      </w:r>
      <w:r>
        <w:rPr>
          <w:w w:val="105"/>
          <w:sz w:val="23"/>
        </w:rPr>
        <w:t>LSI)</w:t>
      </w:r>
    </w:p>
    <w:p w:rsidR="00B141CF" w:rsidRDefault="009F45E6">
      <w:pPr>
        <w:pStyle w:val="ListParagraph"/>
        <w:numPr>
          <w:ilvl w:val="2"/>
          <w:numId w:val="146"/>
        </w:numPr>
        <w:tabs>
          <w:tab w:val="left" w:pos="2592"/>
          <w:tab w:val="left" w:pos="2593"/>
        </w:tabs>
        <w:spacing w:before="16"/>
        <w:rPr>
          <w:sz w:val="23"/>
        </w:rPr>
      </w:pPr>
      <w:r>
        <w:rPr>
          <w:w w:val="105"/>
          <w:sz w:val="23"/>
        </w:rPr>
        <w:t>Discuss Display</w:t>
      </w:r>
      <w:r>
        <w:rPr>
          <w:spacing w:val="-15"/>
          <w:w w:val="105"/>
          <w:sz w:val="23"/>
        </w:rPr>
        <w:t xml:space="preserve"> </w:t>
      </w:r>
      <w:r>
        <w:rPr>
          <w:w w:val="105"/>
          <w:sz w:val="23"/>
        </w:rPr>
        <w:t>Drivers</w:t>
      </w:r>
    </w:p>
    <w:p w:rsidR="00B141CF" w:rsidRDefault="009F45E6">
      <w:pPr>
        <w:pStyle w:val="ListParagraph"/>
        <w:numPr>
          <w:ilvl w:val="2"/>
          <w:numId w:val="146"/>
        </w:numPr>
        <w:tabs>
          <w:tab w:val="left" w:pos="2592"/>
          <w:tab w:val="left" w:pos="2593"/>
        </w:tabs>
        <w:spacing w:before="10"/>
        <w:rPr>
          <w:sz w:val="23"/>
        </w:rPr>
      </w:pPr>
      <w:r>
        <w:rPr>
          <w:w w:val="105"/>
          <w:sz w:val="23"/>
        </w:rPr>
        <w:t>Discuss Code</w:t>
      </w:r>
      <w:r>
        <w:rPr>
          <w:spacing w:val="-10"/>
          <w:w w:val="105"/>
          <w:sz w:val="23"/>
        </w:rPr>
        <w:t xml:space="preserve"> </w:t>
      </w:r>
      <w:r>
        <w:rPr>
          <w:w w:val="105"/>
          <w:sz w:val="23"/>
        </w:rPr>
        <w:t>Converters</w:t>
      </w:r>
    </w:p>
    <w:p w:rsidR="00B141CF" w:rsidRDefault="009F45E6">
      <w:pPr>
        <w:pStyle w:val="ListParagraph"/>
        <w:numPr>
          <w:ilvl w:val="3"/>
          <w:numId w:val="146"/>
        </w:numPr>
        <w:tabs>
          <w:tab w:val="left" w:pos="3314"/>
        </w:tabs>
        <w:ind w:hanging="722"/>
        <w:rPr>
          <w:sz w:val="23"/>
        </w:rPr>
      </w:pPr>
      <w:r>
        <w:rPr>
          <w:w w:val="105"/>
          <w:sz w:val="23"/>
        </w:rPr>
        <w:t>Describe</w:t>
      </w:r>
      <w:r>
        <w:rPr>
          <w:spacing w:val="-23"/>
          <w:w w:val="105"/>
          <w:sz w:val="23"/>
        </w:rPr>
        <w:t xml:space="preserve"> </w:t>
      </w:r>
      <w:r>
        <w:rPr>
          <w:spacing w:val="-3"/>
          <w:w w:val="105"/>
          <w:sz w:val="23"/>
        </w:rPr>
        <w:t>BCD</w:t>
      </w:r>
      <w:r>
        <w:rPr>
          <w:spacing w:val="-23"/>
          <w:w w:val="105"/>
          <w:sz w:val="23"/>
        </w:rPr>
        <w:t xml:space="preserve"> </w:t>
      </w:r>
      <w:r>
        <w:rPr>
          <w:w w:val="105"/>
          <w:sz w:val="23"/>
        </w:rPr>
        <w:t>to</w:t>
      </w:r>
      <w:r>
        <w:rPr>
          <w:spacing w:val="-22"/>
          <w:w w:val="105"/>
          <w:sz w:val="23"/>
        </w:rPr>
        <w:t xml:space="preserve"> </w:t>
      </w:r>
      <w:r>
        <w:rPr>
          <w:w w:val="105"/>
          <w:sz w:val="23"/>
        </w:rPr>
        <w:t>Decimal</w:t>
      </w:r>
      <w:r>
        <w:rPr>
          <w:spacing w:val="-28"/>
          <w:w w:val="105"/>
          <w:sz w:val="23"/>
        </w:rPr>
        <w:t xml:space="preserve"> </w:t>
      </w:r>
      <w:r>
        <w:rPr>
          <w:w w:val="105"/>
          <w:sz w:val="23"/>
        </w:rPr>
        <w:t>Converter.</w:t>
      </w:r>
    </w:p>
    <w:p w:rsidR="00B141CF" w:rsidRDefault="009F45E6">
      <w:pPr>
        <w:pStyle w:val="ListParagraph"/>
        <w:numPr>
          <w:ilvl w:val="3"/>
          <w:numId w:val="146"/>
        </w:numPr>
        <w:tabs>
          <w:tab w:val="left" w:pos="3314"/>
        </w:tabs>
        <w:spacing w:before="16"/>
        <w:ind w:hanging="722"/>
        <w:rPr>
          <w:sz w:val="23"/>
        </w:rPr>
      </w:pPr>
      <w:r>
        <w:rPr>
          <w:w w:val="105"/>
          <w:sz w:val="23"/>
        </w:rPr>
        <w:t>Describe</w:t>
      </w:r>
      <w:r>
        <w:rPr>
          <w:spacing w:val="-22"/>
          <w:w w:val="105"/>
          <w:sz w:val="23"/>
        </w:rPr>
        <w:t xml:space="preserve"> </w:t>
      </w:r>
      <w:r>
        <w:rPr>
          <w:w w:val="105"/>
          <w:sz w:val="23"/>
        </w:rPr>
        <w:t>Decimal</w:t>
      </w:r>
      <w:r>
        <w:rPr>
          <w:spacing w:val="-25"/>
          <w:w w:val="105"/>
          <w:sz w:val="23"/>
        </w:rPr>
        <w:t xml:space="preserve"> </w:t>
      </w:r>
      <w:r>
        <w:rPr>
          <w:w w:val="105"/>
          <w:sz w:val="23"/>
        </w:rPr>
        <w:t>to</w:t>
      </w:r>
      <w:r>
        <w:rPr>
          <w:spacing w:val="-21"/>
          <w:w w:val="105"/>
          <w:sz w:val="23"/>
        </w:rPr>
        <w:t xml:space="preserve"> </w:t>
      </w:r>
      <w:r>
        <w:rPr>
          <w:w w:val="105"/>
          <w:sz w:val="23"/>
        </w:rPr>
        <w:t>BCD</w:t>
      </w:r>
      <w:r>
        <w:rPr>
          <w:spacing w:val="-36"/>
          <w:w w:val="105"/>
          <w:sz w:val="23"/>
        </w:rPr>
        <w:t xml:space="preserve"> </w:t>
      </w:r>
      <w:r>
        <w:rPr>
          <w:w w:val="105"/>
          <w:sz w:val="23"/>
        </w:rPr>
        <w:t>Converter.</w:t>
      </w:r>
    </w:p>
    <w:p w:rsidR="00B141CF" w:rsidRDefault="009F45E6">
      <w:pPr>
        <w:pStyle w:val="ListParagraph"/>
        <w:numPr>
          <w:ilvl w:val="3"/>
          <w:numId w:val="146"/>
        </w:numPr>
        <w:tabs>
          <w:tab w:val="left" w:pos="3314"/>
        </w:tabs>
        <w:spacing w:before="10"/>
        <w:ind w:hanging="722"/>
        <w:rPr>
          <w:sz w:val="23"/>
        </w:rPr>
      </w:pPr>
      <w:r>
        <w:rPr>
          <w:w w:val="105"/>
          <w:sz w:val="23"/>
        </w:rPr>
        <w:t>Describe Binary to Hexadecimal</w:t>
      </w:r>
      <w:r>
        <w:rPr>
          <w:spacing w:val="-30"/>
          <w:w w:val="105"/>
          <w:sz w:val="23"/>
        </w:rPr>
        <w:t xml:space="preserve"> </w:t>
      </w:r>
      <w:r>
        <w:rPr>
          <w:w w:val="105"/>
          <w:sz w:val="23"/>
        </w:rPr>
        <w:t>Converter.</w:t>
      </w:r>
    </w:p>
    <w:p w:rsidR="00B141CF" w:rsidRDefault="009F45E6">
      <w:pPr>
        <w:pStyle w:val="ListParagraph"/>
        <w:numPr>
          <w:ilvl w:val="3"/>
          <w:numId w:val="146"/>
        </w:numPr>
        <w:tabs>
          <w:tab w:val="left" w:pos="3314"/>
        </w:tabs>
        <w:ind w:hanging="722"/>
        <w:rPr>
          <w:sz w:val="23"/>
        </w:rPr>
      </w:pPr>
      <w:r>
        <w:rPr>
          <w:w w:val="105"/>
          <w:sz w:val="23"/>
        </w:rPr>
        <w:t xml:space="preserve">Describe </w:t>
      </w:r>
      <w:r>
        <w:rPr>
          <w:spacing w:val="-3"/>
          <w:w w:val="105"/>
          <w:sz w:val="23"/>
        </w:rPr>
        <w:t xml:space="preserve">BCD </w:t>
      </w:r>
      <w:r>
        <w:rPr>
          <w:w w:val="105"/>
          <w:sz w:val="23"/>
        </w:rPr>
        <w:t xml:space="preserve">to </w:t>
      </w:r>
      <w:r>
        <w:rPr>
          <w:spacing w:val="-3"/>
          <w:w w:val="105"/>
          <w:sz w:val="23"/>
        </w:rPr>
        <w:t>seven segment</w:t>
      </w:r>
      <w:r>
        <w:rPr>
          <w:spacing w:val="-18"/>
          <w:w w:val="105"/>
          <w:sz w:val="23"/>
        </w:rPr>
        <w:t xml:space="preserve"> </w:t>
      </w:r>
      <w:r>
        <w:rPr>
          <w:w w:val="105"/>
          <w:sz w:val="23"/>
        </w:rPr>
        <w:t>Decoder.</w:t>
      </w:r>
    </w:p>
    <w:p w:rsidR="00B141CF" w:rsidRDefault="00B141CF">
      <w:pPr>
        <w:pStyle w:val="BodyText"/>
        <w:spacing w:before="0"/>
        <w:ind w:left="0" w:firstLine="0"/>
        <w:rPr>
          <w:sz w:val="26"/>
        </w:rPr>
      </w:pPr>
    </w:p>
    <w:p w:rsidR="00B141CF" w:rsidRDefault="00B141CF">
      <w:pPr>
        <w:pStyle w:val="BodyText"/>
        <w:spacing w:before="1"/>
        <w:ind w:left="0" w:firstLine="0"/>
      </w:pPr>
    </w:p>
    <w:p w:rsidR="00B141CF" w:rsidRDefault="009F45E6">
      <w:pPr>
        <w:pStyle w:val="Heading1"/>
        <w:numPr>
          <w:ilvl w:val="0"/>
          <w:numId w:val="146"/>
        </w:numPr>
        <w:tabs>
          <w:tab w:val="left" w:pos="1151"/>
          <w:tab w:val="left" w:pos="1152"/>
        </w:tabs>
      </w:pPr>
      <w:r>
        <w:rPr>
          <w:w w:val="105"/>
        </w:rPr>
        <w:t>SEQUENTIAL</w:t>
      </w:r>
      <w:r>
        <w:rPr>
          <w:spacing w:val="-10"/>
          <w:w w:val="105"/>
        </w:rPr>
        <w:t xml:space="preserve"> </w:t>
      </w:r>
      <w:r>
        <w:rPr>
          <w:w w:val="105"/>
        </w:rPr>
        <w:t>CIRCUITS.</w:t>
      </w:r>
    </w:p>
    <w:p w:rsidR="00B141CF" w:rsidRDefault="009F45E6">
      <w:pPr>
        <w:pStyle w:val="ListParagraph"/>
        <w:numPr>
          <w:ilvl w:val="1"/>
          <w:numId w:val="146"/>
        </w:numPr>
        <w:tabs>
          <w:tab w:val="left" w:pos="1872"/>
          <w:tab w:val="left" w:pos="1873"/>
        </w:tabs>
        <w:ind w:hanging="722"/>
        <w:rPr>
          <w:sz w:val="23"/>
        </w:rPr>
      </w:pPr>
      <w:r>
        <w:rPr>
          <w:spacing w:val="-3"/>
          <w:w w:val="105"/>
          <w:sz w:val="23"/>
        </w:rPr>
        <w:t xml:space="preserve">Understand </w:t>
      </w:r>
      <w:r>
        <w:rPr>
          <w:w w:val="105"/>
          <w:sz w:val="23"/>
        </w:rPr>
        <w:t>Sequential</w:t>
      </w:r>
      <w:r>
        <w:rPr>
          <w:spacing w:val="-7"/>
          <w:w w:val="105"/>
          <w:sz w:val="23"/>
        </w:rPr>
        <w:t xml:space="preserve"> </w:t>
      </w:r>
      <w:r>
        <w:rPr>
          <w:w w:val="105"/>
          <w:sz w:val="23"/>
        </w:rPr>
        <w:t>Logic.</w:t>
      </w:r>
    </w:p>
    <w:p w:rsidR="00B141CF" w:rsidRDefault="009F45E6">
      <w:pPr>
        <w:pStyle w:val="ListParagraph"/>
        <w:numPr>
          <w:ilvl w:val="2"/>
          <w:numId w:val="146"/>
        </w:numPr>
        <w:tabs>
          <w:tab w:val="left" w:pos="2592"/>
          <w:tab w:val="left" w:pos="2593"/>
        </w:tabs>
        <w:spacing w:before="16"/>
        <w:rPr>
          <w:sz w:val="23"/>
        </w:rPr>
      </w:pPr>
      <w:r>
        <w:rPr>
          <w:w w:val="105"/>
          <w:sz w:val="23"/>
        </w:rPr>
        <w:t>Describe</w:t>
      </w:r>
      <w:r>
        <w:rPr>
          <w:spacing w:val="-8"/>
          <w:w w:val="105"/>
          <w:sz w:val="23"/>
        </w:rPr>
        <w:t xml:space="preserve"> </w:t>
      </w:r>
      <w:r>
        <w:rPr>
          <w:w w:val="105"/>
          <w:sz w:val="23"/>
        </w:rPr>
        <w:t>Latches</w:t>
      </w:r>
    </w:p>
    <w:p w:rsidR="00B141CF" w:rsidRDefault="009F45E6">
      <w:pPr>
        <w:pStyle w:val="ListParagraph"/>
        <w:numPr>
          <w:ilvl w:val="2"/>
          <w:numId w:val="146"/>
        </w:numPr>
        <w:tabs>
          <w:tab w:val="left" w:pos="2592"/>
          <w:tab w:val="left" w:pos="2593"/>
        </w:tabs>
        <w:spacing w:before="17"/>
        <w:rPr>
          <w:sz w:val="23"/>
        </w:rPr>
      </w:pPr>
      <w:r>
        <w:rPr>
          <w:w w:val="105"/>
          <w:sz w:val="23"/>
        </w:rPr>
        <w:t>Describe RS Flip</w:t>
      </w:r>
      <w:r>
        <w:rPr>
          <w:spacing w:val="-14"/>
          <w:w w:val="105"/>
          <w:sz w:val="23"/>
        </w:rPr>
        <w:t xml:space="preserve"> </w:t>
      </w:r>
      <w:r>
        <w:rPr>
          <w:w w:val="105"/>
          <w:sz w:val="23"/>
        </w:rPr>
        <w:t>Flop</w:t>
      </w:r>
    </w:p>
    <w:p w:rsidR="00B141CF" w:rsidRDefault="009F45E6">
      <w:pPr>
        <w:pStyle w:val="ListParagraph"/>
        <w:numPr>
          <w:ilvl w:val="2"/>
          <w:numId w:val="146"/>
        </w:numPr>
        <w:tabs>
          <w:tab w:val="left" w:pos="2592"/>
          <w:tab w:val="left" w:pos="2593"/>
        </w:tabs>
        <w:rPr>
          <w:sz w:val="23"/>
        </w:rPr>
      </w:pPr>
      <w:r>
        <w:rPr>
          <w:w w:val="105"/>
          <w:sz w:val="23"/>
        </w:rPr>
        <w:t xml:space="preserve">Describe </w:t>
      </w:r>
      <w:r>
        <w:rPr>
          <w:spacing w:val="-3"/>
          <w:w w:val="105"/>
          <w:sz w:val="23"/>
        </w:rPr>
        <w:t xml:space="preserve">Clocked </w:t>
      </w:r>
      <w:r>
        <w:rPr>
          <w:w w:val="105"/>
          <w:sz w:val="23"/>
        </w:rPr>
        <w:t>RS Flip</w:t>
      </w:r>
      <w:r>
        <w:rPr>
          <w:spacing w:val="-13"/>
          <w:w w:val="105"/>
          <w:sz w:val="23"/>
        </w:rPr>
        <w:t xml:space="preserve"> </w:t>
      </w:r>
      <w:r>
        <w:rPr>
          <w:w w:val="105"/>
          <w:sz w:val="23"/>
        </w:rPr>
        <w:t>Flop</w:t>
      </w:r>
    </w:p>
    <w:p w:rsidR="00B141CF" w:rsidRDefault="009F45E6">
      <w:pPr>
        <w:pStyle w:val="ListParagraph"/>
        <w:numPr>
          <w:ilvl w:val="1"/>
          <w:numId w:val="146"/>
        </w:numPr>
        <w:tabs>
          <w:tab w:val="left" w:pos="1872"/>
          <w:tab w:val="left" w:pos="1873"/>
        </w:tabs>
        <w:ind w:hanging="722"/>
        <w:rPr>
          <w:sz w:val="23"/>
        </w:rPr>
      </w:pPr>
      <w:r>
        <w:rPr>
          <w:spacing w:val="-3"/>
          <w:w w:val="105"/>
          <w:sz w:val="23"/>
        </w:rPr>
        <w:t xml:space="preserve">Understand </w:t>
      </w:r>
      <w:r>
        <w:rPr>
          <w:w w:val="105"/>
          <w:sz w:val="23"/>
        </w:rPr>
        <w:t>JK Flip</w:t>
      </w:r>
      <w:r>
        <w:rPr>
          <w:spacing w:val="-5"/>
          <w:w w:val="105"/>
          <w:sz w:val="23"/>
        </w:rPr>
        <w:t xml:space="preserve"> </w:t>
      </w:r>
      <w:r>
        <w:rPr>
          <w:w w:val="105"/>
          <w:sz w:val="23"/>
        </w:rPr>
        <w:t>Flop</w:t>
      </w:r>
    </w:p>
    <w:p w:rsidR="00B141CF" w:rsidRDefault="009F45E6">
      <w:pPr>
        <w:pStyle w:val="ListParagraph"/>
        <w:numPr>
          <w:ilvl w:val="2"/>
          <w:numId w:val="146"/>
        </w:numPr>
        <w:tabs>
          <w:tab w:val="left" w:pos="2592"/>
          <w:tab w:val="left" w:pos="2593"/>
        </w:tabs>
        <w:spacing w:before="17"/>
        <w:rPr>
          <w:sz w:val="23"/>
        </w:rPr>
      </w:pPr>
      <w:r>
        <w:rPr>
          <w:w w:val="105"/>
          <w:sz w:val="23"/>
        </w:rPr>
        <w:t xml:space="preserve">Describe </w:t>
      </w:r>
      <w:r>
        <w:rPr>
          <w:spacing w:val="-3"/>
          <w:w w:val="105"/>
          <w:sz w:val="23"/>
        </w:rPr>
        <w:t xml:space="preserve">Operation </w:t>
      </w:r>
      <w:r>
        <w:rPr>
          <w:w w:val="105"/>
          <w:sz w:val="23"/>
        </w:rPr>
        <w:t>of JK Flip</w:t>
      </w:r>
      <w:r>
        <w:rPr>
          <w:spacing w:val="-26"/>
          <w:w w:val="105"/>
          <w:sz w:val="23"/>
        </w:rPr>
        <w:t xml:space="preserve"> </w:t>
      </w:r>
      <w:r>
        <w:rPr>
          <w:w w:val="105"/>
          <w:sz w:val="23"/>
        </w:rPr>
        <w:t>Flop</w:t>
      </w:r>
    </w:p>
    <w:p w:rsidR="00B141CF" w:rsidRDefault="009F45E6">
      <w:pPr>
        <w:pStyle w:val="ListParagraph"/>
        <w:numPr>
          <w:ilvl w:val="2"/>
          <w:numId w:val="146"/>
        </w:numPr>
        <w:tabs>
          <w:tab w:val="left" w:pos="2592"/>
          <w:tab w:val="left" w:pos="2593"/>
        </w:tabs>
        <w:rPr>
          <w:sz w:val="23"/>
        </w:rPr>
      </w:pPr>
      <w:r>
        <w:rPr>
          <w:w w:val="105"/>
          <w:sz w:val="23"/>
        </w:rPr>
        <w:t xml:space="preserve">Describe </w:t>
      </w:r>
      <w:r>
        <w:rPr>
          <w:spacing w:val="-3"/>
          <w:w w:val="105"/>
          <w:sz w:val="23"/>
        </w:rPr>
        <w:t>Asynchronous</w:t>
      </w:r>
      <w:r>
        <w:rPr>
          <w:spacing w:val="-8"/>
          <w:w w:val="105"/>
          <w:sz w:val="23"/>
        </w:rPr>
        <w:t xml:space="preserve"> </w:t>
      </w:r>
      <w:r>
        <w:rPr>
          <w:spacing w:val="-3"/>
          <w:w w:val="105"/>
          <w:sz w:val="23"/>
        </w:rPr>
        <w:t>Inputs</w:t>
      </w:r>
    </w:p>
    <w:p w:rsidR="00B141CF" w:rsidRDefault="009F45E6">
      <w:pPr>
        <w:pStyle w:val="ListParagraph"/>
        <w:numPr>
          <w:ilvl w:val="2"/>
          <w:numId w:val="146"/>
        </w:numPr>
        <w:tabs>
          <w:tab w:val="left" w:pos="2592"/>
          <w:tab w:val="left" w:pos="2593"/>
        </w:tabs>
        <w:rPr>
          <w:sz w:val="23"/>
        </w:rPr>
      </w:pPr>
      <w:r>
        <w:rPr>
          <w:w w:val="105"/>
          <w:sz w:val="23"/>
        </w:rPr>
        <w:t xml:space="preserve">Describe </w:t>
      </w:r>
      <w:r>
        <w:rPr>
          <w:spacing w:val="-3"/>
          <w:w w:val="105"/>
          <w:sz w:val="23"/>
        </w:rPr>
        <w:t>Synchronous</w:t>
      </w:r>
      <w:r>
        <w:rPr>
          <w:spacing w:val="-5"/>
          <w:w w:val="105"/>
          <w:sz w:val="23"/>
        </w:rPr>
        <w:t xml:space="preserve"> </w:t>
      </w:r>
      <w:r>
        <w:rPr>
          <w:spacing w:val="-3"/>
          <w:w w:val="105"/>
          <w:sz w:val="23"/>
        </w:rPr>
        <w:t>Inputs</w:t>
      </w:r>
    </w:p>
    <w:p w:rsidR="00B141CF" w:rsidRDefault="009F45E6">
      <w:pPr>
        <w:pStyle w:val="ListParagraph"/>
        <w:numPr>
          <w:ilvl w:val="1"/>
          <w:numId w:val="146"/>
        </w:numPr>
        <w:tabs>
          <w:tab w:val="left" w:pos="1872"/>
          <w:tab w:val="left" w:pos="1873"/>
        </w:tabs>
        <w:spacing w:before="17"/>
        <w:ind w:hanging="722"/>
        <w:rPr>
          <w:sz w:val="23"/>
        </w:rPr>
      </w:pPr>
      <w:r>
        <w:rPr>
          <w:spacing w:val="-3"/>
          <w:w w:val="105"/>
          <w:sz w:val="23"/>
        </w:rPr>
        <w:t>Understand</w:t>
      </w:r>
      <w:r>
        <w:rPr>
          <w:spacing w:val="-7"/>
          <w:w w:val="105"/>
          <w:sz w:val="23"/>
        </w:rPr>
        <w:t xml:space="preserve"> </w:t>
      </w:r>
      <w:r>
        <w:rPr>
          <w:w w:val="105"/>
          <w:sz w:val="23"/>
        </w:rPr>
        <w:t>Triggers</w:t>
      </w:r>
    </w:p>
    <w:p w:rsidR="00B141CF" w:rsidRDefault="009F45E6">
      <w:pPr>
        <w:pStyle w:val="ListParagraph"/>
        <w:numPr>
          <w:ilvl w:val="2"/>
          <w:numId w:val="146"/>
        </w:numPr>
        <w:tabs>
          <w:tab w:val="left" w:pos="2592"/>
          <w:tab w:val="left" w:pos="2593"/>
        </w:tabs>
        <w:rPr>
          <w:sz w:val="23"/>
        </w:rPr>
      </w:pPr>
      <w:r>
        <w:rPr>
          <w:w w:val="105"/>
          <w:sz w:val="23"/>
        </w:rPr>
        <w:t xml:space="preserve">Describe </w:t>
      </w:r>
      <w:r>
        <w:rPr>
          <w:spacing w:val="-3"/>
          <w:w w:val="105"/>
          <w:sz w:val="23"/>
        </w:rPr>
        <w:t>Positive-Edge</w:t>
      </w:r>
      <w:r>
        <w:rPr>
          <w:spacing w:val="-9"/>
          <w:w w:val="105"/>
          <w:sz w:val="23"/>
        </w:rPr>
        <w:t xml:space="preserve"> </w:t>
      </w:r>
      <w:r>
        <w:rPr>
          <w:w w:val="105"/>
          <w:sz w:val="23"/>
        </w:rPr>
        <w:t>Trigger</w:t>
      </w:r>
    </w:p>
    <w:p w:rsidR="00B141CF" w:rsidRDefault="009F45E6">
      <w:pPr>
        <w:pStyle w:val="ListParagraph"/>
        <w:numPr>
          <w:ilvl w:val="2"/>
          <w:numId w:val="146"/>
        </w:numPr>
        <w:tabs>
          <w:tab w:val="left" w:pos="2592"/>
          <w:tab w:val="left" w:pos="2593"/>
        </w:tabs>
        <w:rPr>
          <w:sz w:val="23"/>
        </w:rPr>
      </w:pPr>
      <w:r>
        <w:rPr>
          <w:w w:val="105"/>
          <w:sz w:val="23"/>
        </w:rPr>
        <w:t xml:space="preserve">Describe </w:t>
      </w:r>
      <w:r>
        <w:rPr>
          <w:spacing w:val="-3"/>
          <w:w w:val="105"/>
          <w:sz w:val="23"/>
        </w:rPr>
        <w:t>Negative-Edge</w:t>
      </w:r>
      <w:r>
        <w:rPr>
          <w:spacing w:val="-11"/>
          <w:w w:val="105"/>
          <w:sz w:val="23"/>
        </w:rPr>
        <w:t xml:space="preserve"> </w:t>
      </w:r>
      <w:r>
        <w:rPr>
          <w:w w:val="105"/>
          <w:sz w:val="23"/>
        </w:rPr>
        <w:t>Trigger</w:t>
      </w:r>
    </w:p>
    <w:p w:rsidR="00B141CF" w:rsidRDefault="009F45E6">
      <w:pPr>
        <w:pStyle w:val="ListParagraph"/>
        <w:numPr>
          <w:ilvl w:val="2"/>
          <w:numId w:val="146"/>
        </w:numPr>
        <w:tabs>
          <w:tab w:val="left" w:pos="2592"/>
          <w:tab w:val="left" w:pos="2593"/>
        </w:tabs>
        <w:spacing w:before="17"/>
        <w:rPr>
          <w:sz w:val="23"/>
        </w:rPr>
      </w:pPr>
      <w:r>
        <w:rPr>
          <w:w w:val="105"/>
          <w:sz w:val="23"/>
        </w:rPr>
        <w:t xml:space="preserve">Describe </w:t>
      </w:r>
      <w:r>
        <w:rPr>
          <w:spacing w:val="-3"/>
          <w:w w:val="105"/>
          <w:sz w:val="23"/>
        </w:rPr>
        <w:t xml:space="preserve">Positive-Level </w:t>
      </w:r>
      <w:r>
        <w:rPr>
          <w:w w:val="105"/>
          <w:sz w:val="23"/>
        </w:rPr>
        <w:t>Trigger</w:t>
      </w:r>
      <w:r>
        <w:rPr>
          <w:spacing w:val="-21"/>
          <w:w w:val="105"/>
          <w:sz w:val="23"/>
        </w:rPr>
        <w:t xml:space="preserve"> </w:t>
      </w:r>
      <w:r>
        <w:rPr>
          <w:w w:val="105"/>
          <w:sz w:val="23"/>
        </w:rPr>
        <w:t>(Latch)</w:t>
      </w:r>
    </w:p>
    <w:p w:rsidR="00B141CF" w:rsidRDefault="009F45E6">
      <w:pPr>
        <w:pStyle w:val="ListParagraph"/>
        <w:numPr>
          <w:ilvl w:val="2"/>
          <w:numId w:val="146"/>
        </w:numPr>
        <w:tabs>
          <w:tab w:val="left" w:pos="2592"/>
          <w:tab w:val="left" w:pos="2593"/>
        </w:tabs>
        <w:rPr>
          <w:sz w:val="23"/>
        </w:rPr>
      </w:pPr>
      <w:r>
        <w:rPr>
          <w:w w:val="105"/>
          <w:sz w:val="23"/>
        </w:rPr>
        <w:t xml:space="preserve">Describe </w:t>
      </w:r>
      <w:r>
        <w:rPr>
          <w:spacing w:val="-3"/>
          <w:w w:val="105"/>
          <w:sz w:val="23"/>
        </w:rPr>
        <w:t>Negative-Level Trigger</w:t>
      </w:r>
      <w:r>
        <w:rPr>
          <w:spacing w:val="-15"/>
          <w:w w:val="105"/>
          <w:sz w:val="23"/>
        </w:rPr>
        <w:t xml:space="preserve"> </w:t>
      </w:r>
      <w:r>
        <w:rPr>
          <w:w w:val="105"/>
          <w:sz w:val="23"/>
        </w:rPr>
        <w:t>(Latch)</w:t>
      </w:r>
    </w:p>
    <w:p w:rsidR="00B141CF" w:rsidRDefault="009F45E6">
      <w:pPr>
        <w:pStyle w:val="ListParagraph"/>
        <w:numPr>
          <w:ilvl w:val="1"/>
          <w:numId w:val="146"/>
        </w:numPr>
        <w:tabs>
          <w:tab w:val="left" w:pos="1872"/>
          <w:tab w:val="left" w:pos="1873"/>
        </w:tabs>
        <w:ind w:hanging="722"/>
        <w:rPr>
          <w:sz w:val="23"/>
        </w:rPr>
      </w:pPr>
      <w:r>
        <w:rPr>
          <w:w w:val="105"/>
          <w:sz w:val="23"/>
        </w:rPr>
        <w:t>Discuss Flip</w:t>
      </w:r>
      <w:r>
        <w:rPr>
          <w:spacing w:val="-9"/>
          <w:w w:val="105"/>
          <w:sz w:val="23"/>
        </w:rPr>
        <w:t xml:space="preserve"> </w:t>
      </w:r>
      <w:r>
        <w:rPr>
          <w:w w:val="105"/>
          <w:sz w:val="23"/>
        </w:rPr>
        <w:t>Flops</w:t>
      </w:r>
    </w:p>
    <w:p w:rsidR="00B141CF" w:rsidRDefault="009F45E6">
      <w:pPr>
        <w:pStyle w:val="ListParagraph"/>
        <w:numPr>
          <w:ilvl w:val="2"/>
          <w:numId w:val="146"/>
        </w:numPr>
        <w:tabs>
          <w:tab w:val="left" w:pos="2592"/>
          <w:tab w:val="left" w:pos="2593"/>
        </w:tabs>
        <w:spacing w:before="16"/>
        <w:rPr>
          <w:sz w:val="23"/>
        </w:rPr>
      </w:pPr>
      <w:r>
        <w:rPr>
          <w:w w:val="105"/>
          <w:sz w:val="23"/>
        </w:rPr>
        <w:t>Describe Master Slave Flip</w:t>
      </w:r>
      <w:r>
        <w:rPr>
          <w:spacing w:val="-19"/>
          <w:w w:val="105"/>
          <w:sz w:val="23"/>
        </w:rPr>
        <w:t xml:space="preserve"> </w:t>
      </w:r>
      <w:r>
        <w:rPr>
          <w:w w:val="105"/>
          <w:sz w:val="23"/>
        </w:rPr>
        <w:t>Flop</w:t>
      </w:r>
    </w:p>
    <w:p w:rsidR="00B141CF" w:rsidRDefault="009F45E6">
      <w:pPr>
        <w:pStyle w:val="ListParagraph"/>
        <w:numPr>
          <w:ilvl w:val="2"/>
          <w:numId w:val="146"/>
        </w:numPr>
        <w:tabs>
          <w:tab w:val="left" w:pos="2592"/>
          <w:tab w:val="left" w:pos="2593"/>
        </w:tabs>
        <w:spacing w:before="10"/>
        <w:rPr>
          <w:sz w:val="23"/>
        </w:rPr>
      </w:pPr>
      <w:r>
        <w:rPr>
          <w:w w:val="105"/>
          <w:sz w:val="23"/>
        </w:rPr>
        <w:t>Describe</w:t>
      </w:r>
      <w:r>
        <w:rPr>
          <w:spacing w:val="-17"/>
          <w:w w:val="105"/>
          <w:sz w:val="23"/>
        </w:rPr>
        <w:t xml:space="preserve"> </w:t>
      </w:r>
      <w:r>
        <w:rPr>
          <w:w w:val="105"/>
          <w:sz w:val="23"/>
        </w:rPr>
        <w:t>D</w:t>
      </w:r>
      <w:r>
        <w:rPr>
          <w:spacing w:val="-19"/>
          <w:w w:val="105"/>
          <w:sz w:val="23"/>
        </w:rPr>
        <w:t xml:space="preserve"> </w:t>
      </w:r>
      <w:r>
        <w:rPr>
          <w:w w:val="105"/>
          <w:sz w:val="23"/>
        </w:rPr>
        <w:t>type</w:t>
      </w:r>
      <w:r>
        <w:rPr>
          <w:spacing w:val="-17"/>
          <w:w w:val="105"/>
          <w:sz w:val="23"/>
        </w:rPr>
        <w:t xml:space="preserve"> </w:t>
      </w:r>
      <w:r>
        <w:rPr>
          <w:w w:val="105"/>
          <w:sz w:val="23"/>
        </w:rPr>
        <w:t>Flip</w:t>
      </w:r>
      <w:r>
        <w:rPr>
          <w:spacing w:val="-36"/>
          <w:w w:val="105"/>
          <w:sz w:val="23"/>
        </w:rPr>
        <w:t xml:space="preserve"> </w:t>
      </w:r>
      <w:r>
        <w:rPr>
          <w:w w:val="105"/>
          <w:sz w:val="23"/>
        </w:rPr>
        <w:t>Flop</w:t>
      </w:r>
    </w:p>
    <w:p w:rsidR="00B141CF" w:rsidRDefault="009F45E6">
      <w:pPr>
        <w:pStyle w:val="ListParagraph"/>
        <w:numPr>
          <w:ilvl w:val="2"/>
          <w:numId w:val="146"/>
        </w:numPr>
        <w:tabs>
          <w:tab w:val="left" w:pos="2592"/>
          <w:tab w:val="left" w:pos="2593"/>
        </w:tabs>
        <w:rPr>
          <w:sz w:val="23"/>
        </w:rPr>
      </w:pPr>
      <w:r>
        <w:rPr>
          <w:w w:val="105"/>
          <w:sz w:val="23"/>
        </w:rPr>
        <w:t>Describe</w:t>
      </w:r>
      <w:r>
        <w:rPr>
          <w:spacing w:val="-16"/>
          <w:w w:val="105"/>
          <w:sz w:val="23"/>
        </w:rPr>
        <w:t xml:space="preserve"> </w:t>
      </w:r>
      <w:r>
        <w:rPr>
          <w:w w:val="105"/>
          <w:sz w:val="23"/>
        </w:rPr>
        <w:t>T</w:t>
      </w:r>
      <w:r>
        <w:rPr>
          <w:spacing w:val="-20"/>
          <w:w w:val="105"/>
          <w:sz w:val="23"/>
        </w:rPr>
        <w:t xml:space="preserve"> </w:t>
      </w:r>
      <w:r>
        <w:rPr>
          <w:w w:val="105"/>
          <w:sz w:val="23"/>
        </w:rPr>
        <w:t>type</w:t>
      </w:r>
      <w:r>
        <w:rPr>
          <w:spacing w:val="-17"/>
          <w:w w:val="105"/>
          <w:sz w:val="23"/>
        </w:rPr>
        <w:t xml:space="preserve"> </w:t>
      </w:r>
      <w:r>
        <w:rPr>
          <w:w w:val="105"/>
          <w:sz w:val="23"/>
        </w:rPr>
        <w:t>Flip</w:t>
      </w:r>
      <w:r>
        <w:rPr>
          <w:spacing w:val="-31"/>
          <w:w w:val="105"/>
          <w:sz w:val="23"/>
        </w:rPr>
        <w:t xml:space="preserve"> </w:t>
      </w:r>
      <w:r>
        <w:rPr>
          <w:w w:val="105"/>
          <w:sz w:val="23"/>
        </w:rPr>
        <w:t>Flop</w:t>
      </w:r>
    </w:p>
    <w:p w:rsidR="00B141CF" w:rsidRDefault="009F45E6">
      <w:pPr>
        <w:pStyle w:val="ListParagraph"/>
        <w:numPr>
          <w:ilvl w:val="1"/>
          <w:numId w:val="146"/>
        </w:numPr>
        <w:tabs>
          <w:tab w:val="left" w:pos="1872"/>
          <w:tab w:val="left" w:pos="1873"/>
        </w:tabs>
        <w:spacing w:before="16"/>
        <w:ind w:hanging="722"/>
        <w:rPr>
          <w:sz w:val="23"/>
        </w:rPr>
      </w:pPr>
      <w:r>
        <w:rPr>
          <w:w w:val="105"/>
          <w:sz w:val="23"/>
        </w:rPr>
        <w:t>Flip Flop timing</w:t>
      </w:r>
      <w:r>
        <w:rPr>
          <w:spacing w:val="-15"/>
          <w:w w:val="105"/>
          <w:sz w:val="23"/>
        </w:rPr>
        <w:t xml:space="preserve"> </w:t>
      </w:r>
      <w:r>
        <w:rPr>
          <w:w w:val="105"/>
          <w:sz w:val="23"/>
        </w:rPr>
        <w:t>considerations.</w:t>
      </w:r>
    </w:p>
    <w:p w:rsidR="00B141CF" w:rsidRDefault="009F45E6">
      <w:pPr>
        <w:pStyle w:val="ListParagraph"/>
        <w:numPr>
          <w:ilvl w:val="2"/>
          <w:numId w:val="146"/>
        </w:numPr>
        <w:tabs>
          <w:tab w:val="left" w:pos="2592"/>
          <w:tab w:val="left" w:pos="2593"/>
        </w:tabs>
        <w:rPr>
          <w:sz w:val="23"/>
        </w:rPr>
      </w:pPr>
      <w:r>
        <w:rPr>
          <w:w w:val="105"/>
          <w:sz w:val="23"/>
        </w:rPr>
        <w:t>Setup and Hold</w:t>
      </w:r>
      <w:r>
        <w:rPr>
          <w:spacing w:val="-13"/>
          <w:w w:val="105"/>
          <w:sz w:val="23"/>
        </w:rPr>
        <w:t xml:space="preserve"> </w:t>
      </w:r>
      <w:r>
        <w:rPr>
          <w:w w:val="105"/>
          <w:sz w:val="23"/>
        </w:rPr>
        <w:t>Times</w:t>
      </w:r>
    </w:p>
    <w:p w:rsidR="00B141CF" w:rsidRDefault="009F45E6">
      <w:pPr>
        <w:pStyle w:val="ListParagraph"/>
        <w:numPr>
          <w:ilvl w:val="2"/>
          <w:numId w:val="146"/>
        </w:numPr>
        <w:tabs>
          <w:tab w:val="left" w:pos="2592"/>
          <w:tab w:val="left" w:pos="2593"/>
        </w:tabs>
        <w:spacing w:before="10"/>
        <w:rPr>
          <w:sz w:val="23"/>
        </w:rPr>
      </w:pPr>
      <w:r>
        <w:rPr>
          <w:spacing w:val="-3"/>
          <w:w w:val="105"/>
          <w:sz w:val="23"/>
        </w:rPr>
        <w:t>Propagation</w:t>
      </w:r>
      <w:r>
        <w:rPr>
          <w:spacing w:val="-1"/>
          <w:w w:val="105"/>
          <w:sz w:val="23"/>
        </w:rPr>
        <w:t xml:space="preserve"> </w:t>
      </w:r>
      <w:r>
        <w:rPr>
          <w:spacing w:val="-3"/>
          <w:w w:val="105"/>
          <w:sz w:val="23"/>
        </w:rPr>
        <w:t>Delays</w:t>
      </w:r>
    </w:p>
    <w:p w:rsidR="00B141CF" w:rsidRDefault="009F45E6">
      <w:pPr>
        <w:pStyle w:val="ListParagraph"/>
        <w:numPr>
          <w:ilvl w:val="2"/>
          <w:numId w:val="146"/>
        </w:numPr>
        <w:tabs>
          <w:tab w:val="left" w:pos="2592"/>
          <w:tab w:val="left" w:pos="2593"/>
        </w:tabs>
        <w:spacing w:before="16"/>
        <w:rPr>
          <w:sz w:val="23"/>
        </w:rPr>
      </w:pPr>
      <w:r>
        <w:rPr>
          <w:w w:val="105"/>
          <w:sz w:val="23"/>
        </w:rPr>
        <w:t>Timing Limitations (Minimum Pulse</w:t>
      </w:r>
      <w:r>
        <w:rPr>
          <w:spacing w:val="-34"/>
          <w:w w:val="105"/>
          <w:sz w:val="23"/>
        </w:rPr>
        <w:t xml:space="preserve"> </w:t>
      </w:r>
      <w:r>
        <w:rPr>
          <w:w w:val="105"/>
          <w:sz w:val="23"/>
        </w:rPr>
        <w:t>Width)</w:t>
      </w:r>
    </w:p>
    <w:p w:rsidR="00B141CF" w:rsidRDefault="009F45E6">
      <w:pPr>
        <w:pStyle w:val="ListParagraph"/>
        <w:numPr>
          <w:ilvl w:val="1"/>
          <w:numId w:val="146"/>
        </w:numPr>
        <w:tabs>
          <w:tab w:val="left" w:pos="1872"/>
          <w:tab w:val="left" w:pos="1873"/>
        </w:tabs>
        <w:ind w:hanging="722"/>
        <w:rPr>
          <w:sz w:val="23"/>
        </w:rPr>
      </w:pPr>
      <w:r>
        <w:rPr>
          <w:w w:val="105"/>
          <w:sz w:val="23"/>
        </w:rPr>
        <w:t xml:space="preserve">Elementary </w:t>
      </w:r>
      <w:r>
        <w:rPr>
          <w:spacing w:val="-3"/>
          <w:w w:val="105"/>
          <w:sz w:val="23"/>
        </w:rPr>
        <w:t xml:space="preserve">applications </w:t>
      </w:r>
      <w:r>
        <w:rPr>
          <w:w w:val="105"/>
          <w:sz w:val="23"/>
        </w:rPr>
        <w:t>of Flip</w:t>
      </w:r>
      <w:r>
        <w:rPr>
          <w:spacing w:val="-21"/>
          <w:w w:val="105"/>
          <w:sz w:val="23"/>
        </w:rPr>
        <w:t xml:space="preserve"> </w:t>
      </w:r>
      <w:r>
        <w:rPr>
          <w:w w:val="105"/>
          <w:sz w:val="23"/>
        </w:rPr>
        <w:t>Flops</w:t>
      </w:r>
    </w:p>
    <w:p w:rsidR="00B141CF" w:rsidRDefault="009F45E6">
      <w:pPr>
        <w:pStyle w:val="ListParagraph"/>
        <w:numPr>
          <w:ilvl w:val="2"/>
          <w:numId w:val="146"/>
        </w:numPr>
        <w:tabs>
          <w:tab w:val="left" w:pos="2592"/>
          <w:tab w:val="left" w:pos="2593"/>
        </w:tabs>
        <w:spacing w:before="10"/>
        <w:rPr>
          <w:sz w:val="23"/>
        </w:rPr>
      </w:pPr>
      <w:r>
        <w:rPr>
          <w:w w:val="105"/>
          <w:sz w:val="23"/>
        </w:rPr>
        <w:t>Data</w:t>
      </w:r>
      <w:r>
        <w:rPr>
          <w:spacing w:val="-8"/>
          <w:w w:val="105"/>
          <w:sz w:val="23"/>
        </w:rPr>
        <w:t xml:space="preserve"> </w:t>
      </w:r>
      <w:r>
        <w:rPr>
          <w:w w:val="105"/>
          <w:sz w:val="23"/>
        </w:rPr>
        <w:t>Storage</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2"/>
          <w:numId w:val="146"/>
        </w:numPr>
        <w:tabs>
          <w:tab w:val="left" w:pos="2592"/>
          <w:tab w:val="left" w:pos="2593"/>
        </w:tabs>
        <w:spacing w:before="69"/>
        <w:rPr>
          <w:sz w:val="23"/>
        </w:rPr>
      </w:pPr>
      <w:r>
        <w:rPr>
          <w:w w:val="105"/>
          <w:sz w:val="23"/>
        </w:rPr>
        <w:lastRenderedPageBreak/>
        <w:t>Logic</w:t>
      </w:r>
      <w:r>
        <w:rPr>
          <w:spacing w:val="-9"/>
          <w:w w:val="105"/>
          <w:sz w:val="23"/>
        </w:rPr>
        <w:t xml:space="preserve"> </w:t>
      </w:r>
      <w:r>
        <w:rPr>
          <w:w w:val="105"/>
          <w:sz w:val="23"/>
        </w:rPr>
        <w:t>Synchronizing</w:t>
      </w:r>
    </w:p>
    <w:p w:rsidR="00B141CF" w:rsidRDefault="009F45E6">
      <w:pPr>
        <w:pStyle w:val="ListParagraph"/>
        <w:numPr>
          <w:ilvl w:val="2"/>
          <w:numId w:val="146"/>
        </w:numPr>
        <w:tabs>
          <w:tab w:val="left" w:pos="2592"/>
          <w:tab w:val="left" w:pos="2593"/>
        </w:tabs>
        <w:rPr>
          <w:sz w:val="23"/>
        </w:rPr>
      </w:pPr>
      <w:r>
        <w:rPr>
          <w:w w:val="105"/>
          <w:sz w:val="23"/>
        </w:rPr>
        <w:t>Frequency</w:t>
      </w:r>
      <w:r w:rsidR="004878F6">
        <w:rPr>
          <w:w w:val="105"/>
          <w:sz w:val="23"/>
        </w:rPr>
        <w:t xml:space="preserve"> </w:t>
      </w:r>
      <w:r>
        <w:rPr>
          <w:w w:val="105"/>
          <w:sz w:val="23"/>
        </w:rPr>
        <w:t>Division</w:t>
      </w:r>
    </w:p>
    <w:p w:rsidR="00B141CF" w:rsidRDefault="009F45E6">
      <w:pPr>
        <w:pStyle w:val="ListParagraph"/>
        <w:numPr>
          <w:ilvl w:val="2"/>
          <w:numId w:val="146"/>
        </w:numPr>
        <w:tabs>
          <w:tab w:val="left" w:pos="2592"/>
          <w:tab w:val="left" w:pos="2593"/>
        </w:tabs>
        <w:spacing w:before="17"/>
        <w:rPr>
          <w:sz w:val="23"/>
        </w:rPr>
      </w:pPr>
      <w:r>
        <w:rPr>
          <w:sz w:val="23"/>
        </w:rPr>
        <w:t>Switch</w:t>
      </w:r>
      <w:r>
        <w:rPr>
          <w:spacing w:val="38"/>
          <w:sz w:val="23"/>
        </w:rPr>
        <w:t xml:space="preserve"> </w:t>
      </w:r>
      <w:r>
        <w:rPr>
          <w:sz w:val="23"/>
        </w:rPr>
        <w:t>Debouncing</w:t>
      </w:r>
    </w:p>
    <w:p w:rsidR="00B141CF" w:rsidRDefault="009F45E6">
      <w:pPr>
        <w:pStyle w:val="ListParagraph"/>
        <w:numPr>
          <w:ilvl w:val="1"/>
          <w:numId w:val="146"/>
        </w:numPr>
        <w:tabs>
          <w:tab w:val="left" w:pos="1872"/>
          <w:tab w:val="left" w:pos="1873"/>
        </w:tabs>
        <w:spacing w:before="17"/>
        <w:ind w:hanging="722"/>
        <w:rPr>
          <w:sz w:val="23"/>
        </w:rPr>
      </w:pPr>
      <w:r>
        <w:rPr>
          <w:w w:val="105"/>
          <w:sz w:val="23"/>
        </w:rPr>
        <w:t>Multivibrators.</w:t>
      </w:r>
    </w:p>
    <w:p w:rsidR="00B141CF" w:rsidRDefault="009F45E6">
      <w:pPr>
        <w:pStyle w:val="ListParagraph"/>
        <w:numPr>
          <w:ilvl w:val="2"/>
          <w:numId w:val="146"/>
        </w:numPr>
        <w:tabs>
          <w:tab w:val="left" w:pos="2592"/>
          <w:tab w:val="left" w:pos="2593"/>
        </w:tabs>
        <w:rPr>
          <w:sz w:val="23"/>
        </w:rPr>
      </w:pPr>
      <w:r>
        <w:rPr>
          <w:w w:val="105"/>
          <w:sz w:val="23"/>
        </w:rPr>
        <w:t>555</w:t>
      </w:r>
      <w:r>
        <w:rPr>
          <w:spacing w:val="-7"/>
          <w:w w:val="105"/>
          <w:sz w:val="23"/>
        </w:rPr>
        <w:t xml:space="preserve"> </w:t>
      </w:r>
      <w:r>
        <w:rPr>
          <w:w w:val="105"/>
          <w:sz w:val="23"/>
        </w:rPr>
        <w:t>Timer</w:t>
      </w:r>
    </w:p>
    <w:p w:rsidR="00B141CF" w:rsidRDefault="009F45E6">
      <w:pPr>
        <w:pStyle w:val="ListParagraph"/>
        <w:numPr>
          <w:ilvl w:val="2"/>
          <w:numId w:val="146"/>
        </w:numPr>
        <w:tabs>
          <w:tab w:val="left" w:pos="2592"/>
          <w:tab w:val="left" w:pos="2593"/>
        </w:tabs>
        <w:rPr>
          <w:sz w:val="23"/>
        </w:rPr>
      </w:pPr>
      <w:r>
        <w:rPr>
          <w:w w:val="105"/>
          <w:sz w:val="23"/>
        </w:rPr>
        <w:t>555</w:t>
      </w:r>
      <w:r>
        <w:rPr>
          <w:spacing w:val="-9"/>
          <w:w w:val="105"/>
          <w:sz w:val="23"/>
        </w:rPr>
        <w:t xml:space="preserve"> </w:t>
      </w:r>
      <w:r>
        <w:rPr>
          <w:w w:val="105"/>
          <w:sz w:val="23"/>
        </w:rPr>
        <w:t>Timer</w:t>
      </w:r>
      <w:r>
        <w:rPr>
          <w:spacing w:val="-12"/>
          <w:w w:val="105"/>
          <w:sz w:val="23"/>
        </w:rPr>
        <w:t xml:space="preserve"> </w:t>
      </w:r>
      <w:r>
        <w:rPr>
          <w:w w:val="105"/>
          <w:sz w:val="23"/>
        </w:rPr>
        <w:t>as</w:t>
      </w:r>
      <w:r>
        <w:rPr>
          <w:spacing w:val="-8"/>
          <w:w w:val="105"/>
          <w:sz w:val="23"/>
        </w:rPr>
        <w:t xml:space="preserve"> </w:t>
      </w:r>
      <w:r>
        <w:rPr>
          <w:spacing w:val="-3"/>
          <w:w w:val="105"/>
          <w:sz w:val="23"/>
        </w:rPr>
        <w:t>Monostable</w:t>
      </w:r>
      <w:r>
        <w:rPr>
          <w:spacing w:val="-10"/>
          <w:w w:val="105"/>
          <w:sz w:val="23"/>
        </w:rPr>
        <w:t xml:space="preserve"> </w:t>
      </w:r>
      <w:r>
        <w:rPr>
          <w:spacing w:val="-3"/>
          <w:w w:val="105"/>
          <w:sz w:val="23"/>
        </w:rPr>
        <w:t>Multivibrator</w:t>
      </w:r>
      <w:r>
        <w:rPr>
          <w:spacing w:val="-9"/>
          <w:w w:val="105"/>
          <w:sz w:val="23"/>
        </w:rPr>
        <w:t xml:space="preserve"> </w:t>
      </w:r>
      <w:r>
        <w:rPr>
          <w:w w:val="105"/>
          <w:sz w:val="23"/>
        </w:rPr>
        <w:t>(One</w:t>
      </w:r>
      <w:r>
        <w:rPr>
          <w:spacing w:val="-39"/>
          <w:w w:val="105"/>
          <w:sz w:val="23"/>
        </w:rPr>
        <w:t xml:space="preserve"> </w:t>
      </w:r>
      <w:r>
        <w:rPr>
          <w:w w:val="105"/>
          <w:sz w:val="23"/>
        </w:rPr>
        <w:t>Shot)</w:t>
      </w:r>
    </w:p>
    <w:p w:rsidR="00B141CF" w:rsidRDefault="009F45E6">
      <w:pPr>
        <w:pStyle w:val="ListParagraph"/>
        <w:numPr>
          <w:ilvl w:val="2"/>
          <w:numId w:val="146"/>
        </w:numPr>
        <w:tabs>
          <w:tab w:val="left" w:pos="2592"/>
          <w:tab w:val="left" w:pos="2593"/>
        </w:tabs>
        <w:spacing w:before="16"/>
        <w:rPr>
          <w:sz w:val="23"/>
        </w:rPr>
      </w:pPr>
      <w:r>
        <w:rPr>
          <w:w w:val="105"/>
          <w:sz w:val="23"/>
        </w:rPr>
        <w:t>555</w:t>
      </w:r>
      <w:r>
        <w:rPr>
          <w:spacing w:val="-27"/>
          <w:w w:val="105"/>
          <w:sz w:val="23"/>
        </w:rPr>
        <w:t xml:space="preserve"> </w:t>
      </w:r>
      <w:r>
        <w:rPr>
          <w:w w:val="105"/>
          <w:sz w:val="23"/>
        </w:rPr>
        <w:t>Timer</w:t>
      </w:r>
      <w:r>
        <w:rPr>
          <w:spacing w:val="-28"/>
          <w:w w:val="105"/>
          <w:sz w:val="23"/>
        </w:rPr>
        <w:t xml:space="preserve"> </w:t>
      </w:r>
      <w:r>
        <w:rPr>
          <w:w w:val="105"/>
          <w:sz w:val="23"/>
        </w:rPr>
        <w:t>as</w:t>
      </w:r>
      <w:r>
        <w:rPr>
          <w:spacing w:val="-29"/>
          <w:w w:val="105"/>
          <w:sz w:val="23"/>
        </w:rPr>
        <w:t xml:space="preserve"> </w:t>
      </w:r>
      <w:r>
        <w:rPr>
          <w:w w:val="105"/>
          <w:sz w:val="23"/>
        </w:rPr>
        <w:t>Astable</w:t>
      </w:r>
      <w:r>
        <w:rPr>
          <w:spacing w:val="-21"/>
          <w:w w:val="105"/>
          <w:sz w:val="23"/>
        </w:rPr>
        <w:t xml:space="preserve"> </w:t>
      </w:r>
      <w:r>
        <w:rPr>
          <w:w w:val="105"/>
          <w:sz w:val="23"/>
        </w:rPr>
        <w:t>Multivibrator</w:t>
      </w:r>
      <w:r>
        <w:rPr>
          <w:spacing w:val="-27"/>
          <w:w w:val="105"/>
          <w:sz w:val="23"/>
        </w:rPr>
        <w:t xml:space="preserve"> </w:t>
      </w:r>
      <w:r>
        <w:rPr>
          <w:w w:val="105"/>
          <w:sz w:val="23"/>
        </w:rPr>
        <w:t>(Free</w:t>
      </w:r>
      <w:r>
        <w:rPr>
          <w:spacing w:val="-27"/>
          <w:w w:val="105"/>
          <w:sz w:val="23"/>
        </w:rPr>
        <w:t xml:space="preserve"> </w:t>
      </w:r>
      <w:r>
        <w:rPr>
          <w:w w:val="105"/>
          <w:sz w:val="23"/>
        </w:rPr>
        <w:t>Running)</w:t>
      </w:r>
    </w:p>
    <w:p w:rsidR="00B141CF" w:rsidRDefault="009F45E6">
      <w:pPr>
        <w:pStyle w:val="ListParagraph"/>
        <w:numPr>
          <w:ilvl w:val="2"/>
          <w:numId w:val="146"/>
        </w:numPr>
        <w:tabs>
          <w:tab w:val="left" w:pos="2592"/>
          <w:tab w:val="left" w:pos="2593"/>
        </w:tabs>
        <w:spacing w:before="10"/>
        <w:rPr>
          <w:sz w:val="23"/>
        </w:rPr>
      </w:pPr>
      <w:r>
        <w:rPr>
          <w:w w:val="105"/>
          <w:sz w:val="23"/>
        </w:rPr>
        <w:t>Produce</w:t>
      </w:r>
      <w:r>
        <w:rPr>
          <w:spacing w:val="-10"/>
          <w:w w:val="105"/>
          <w:sz w:val="23"/>
        </w:rPr>
        <w:t xml:space="preserve"> </w:t>
      </w:r>
      <w:r>
        <w:rPr>
          <w:w w:val="105"/>
          <w:sz w:val="23"/>
        </w:rPr>
        <w:t>Square</w:t>
      </w:r>
      <w:r>
        <w:rPr>
          <w:spacing w:val="-9"/>
          <w:w w:val="105"/>
          <w:sz w:val="23"/>
        </w:rPr>
        <w:t xml:space="preserve"> </w:t>
      </w:r>
      <w:r>
        <w:rPr>
          <w:w w:val="105"/>
          <w:sz w:val="23"/>
        </w:rPr>
        <w:t>waves</w:t>
      </w:r>
      <w:r>
        <w:rPr>
          <w:spacing w:val="-11"/>
          <w:w w:val="105"/>
          <w:sz w:val="23"/>
        </w:rPr>
        <w:t xml:space="preserve"> </w:t>
      </w:r>
      <w:r>
        <w:rPr>
          <w:w w:val="105"/>
          <w:sz w:val="23"/>
        </w:rPr>
        <w:t>with</w:t>
      </w:r>
      <w:r>
        <w:rPr>
          <w:spacing w:val="-8"/>
          <w:w w:val="105"/>
          <w:sz w:val="23"/>
        </w:rPr>
        <w:t xml:space="preserve"> </w:t>
      </w:r>
      <w:r>
        <w:rPr>
          <w:w w:val="105"/>
          <w:sz w:val="23"/>
        </w:rPr>
        <w:t>different</w:t>
      </w:r>
      <w:r>
        <w:rPr>
          <w:spacing w:val="-13"/>
          <w:w w:val="105"/>
          <w:sz w:val="23"/>
        </w:rPr>
        <w:t xml:space="preserve"> </w:t>
      </w:r>
      <w:r>
        <w:rPr>
          <w:w w:val="105"/>
          <w:sz w:val="23"/>
        </w:rPr>
        <w:t>duty</w:t>
      </w:r>
      <w:r>
        <w:rPr>
          <w:spacing w:val="-14"/>
          <w:w w:val="105"/>
          <w:sz w:val="23"/>
        </w:rPr>
        <w:t xml:space="preserve"> </w:t>
      </w:r>
      <w:r>
        <w:rPr>
          <w:w w:val="105"/>
          <w:sz w:val="23"/>
        </w:rPr>
        <w:t>cycles</w:t>
      </w:r>
      <w:r>
        <w:rPr>
          <w:spacing w:val="-12"/>
          <w:w w:val="105"/>
          <w:sz w:val="23"/>
        </w:rPr>
        <w:t xml:space="preserve"> </w:t>
      </w:r>
      <w:r>
        <w:rPr>
          <w:w w:val="105"/>
          <w:sz w:val="23"/>
        </w:rPr>
        <w:t>with</w:t>
      </w:r>
      <w:r>
        <w:rPr>
          <w:spacing w:val="-8"/>
          <w:w w:val="105"/>
          <w:sz w:val="23"/>
        </w:rPr>
        <w:t xml:space="preserve"> </w:t>
      </w:r>
      <w:r>
        <w:rPr>
          <w:w w:val="105"/>
          <w:sz w:val="23"/>
        </w:rPr>
        <w:t>a</w:t>
      </w:r>
      <w:r>
        <w:rPr>
          <w:spacing w:val="-10"/>
          <w:w w:val="105"/>
          <w:sz w:val="23"/>
        </w:rPr>
        <w:t xml:space="preserve"> </w:t>
      </w:r>
      <w:r>
        <w:rPr>
          <w:w w:val="105"/>
          <w:sz w:val="23"/>
        </w:rPr>
        <w:t>Timer.</w:t>
      </w:r>
    </w:p>
    <w:p w:rsidR="00B141CF" w:rsidRDefault="00B141CF">
      <w:pPr>
        <w:pStyle w:val="BodyText"/>
        <w:spacing w:before="6"/>
        <w:ind w:left="0" w:firstLine="0"/>
        <w:rPr>
          <w:sz w:val="24"/>
        </w:rPr>
      </w:pPr>
    </w:p>
    <w:p w:rsidR="00B141CF" w:rsidRDefault="009F45E6">
      <w:pPr>
        <w:pStyle w:val="Heading1"/>
        <w:numPr>
          <w:ilvl w:val="0"/>
          <w:numId w:val="146"/>
        </w:numPr>
        <w:tabs>
          <w:tab w:val="left" w:pos="1151"/>
          <w:tab w:val="left" w:pos="1152"/>
        </w:tabs>
        <w:spacing w:before="1"/>
      </w:pPr>
      <w:r>
        <w:rPr>
          <w:w w:val="105"/>
        </w:rPr>
        <w:t>SHIFT REGISTERS AND</w:t>
      </w:r>
      <w:r>
        <w:rPr>
          <w:spacing w:val="-18"/>
          <w:w w:val="105"/>
        </w:rPr>
        <w:t xml:space="preserve"> </w:t>
      </w:r>
      <w:r>
        <w:rPr>
          <w:w w:val="105"/>
        </w:rPr>
        <w:t>COUNTERS.</w:t>
      </w:r>
    </w:p>
    <w:p w:rsidR="00B141CF" w:rsidRDefault="009F45E6">
      <w:pPr>
        <w:pStyle w:val="ListParagraph"/>
        <w:numPr>
          <w:ilvl w:val="1"/>
          <w:numId w:val="146"/>
        </w:numPr>
        <w:tabs>
          <w:tab w:val="left" w:pos="1872"/>
          <w:tab w:val="left" w:pos="1873"/>
        </w:tabs>
        <w:ind w:hanging="722"/>
        <w:rPr>
          <w:sz w:val="23"/>
        </w:rPr>
      </w:pPr>
      <w:r>
        <w:rPr>
          <w:w w:val="105"/>
          <w:sz w:val="23"/>
        </w:rPr>
        <w:t>Shift</w:t>
      </w:r>
      <w:r>
        <w:rPr>
          <w:spacing w:val="-11"/>
          <w:w w:val="105"/>
          <w:sz w:val="23"/>
        </w:rPr>
        <w:t xml:space="preserve"> </w:t>
      </w:r>
      <w:r>
        <w:rPr>
          <w:w w:val="105"/>
          <w:sz w:val="23"/>
        </w:rPr>
        <w:t>Register</w:t>
      </w:r>
    </w:p>
    <w:p w:rsidR="00B141CF" w:rsidRDefault="009F45E6">
      <w:pPr>
        <w:pStyle w:val="ListParagraph"/>
        <w:numPr>
          <w:ilvl w:val="2"/>
          <w:numId w:val="146"/>
        </w:numPr>
        <w:tabs>
          <w:tab w:val="left" w:pos="2592"/>
          <w:tab w:val="left" w:pos="2593"/>
        </w:tabs>
        <w:spacing w:before="17"/>
        <w:rPr>
          <w:sz w:val="23"/>
        </w:rPr>
      </w:pPr>
      <w:r>
        <w:rPr>
          <w:spacing w:val="-3"/>
          <w:w w:val="105"/>
          <w:sz w:val="23"/>
        </w:rPr>
        <w:t xml:space="preserve">Function </w:t>
      </w:r>
      <w:r>
        <w:rPr>
          <w:w w:val="105"/>
          <w:sz w:val="23"/>
        </w:rPr>
        <w:t>of Shift</w:t>
      </w:r>
      <w:r>
        <w:rPr>
          <w:spacing w:val="-18"/>
          <w:w w:val="105"/>
          <w:sz w:val="23"/>
        </w:rPr>
        <w:t xml:space="preserve"> </w:t>
      </w:r>
      <w:r>
        <w:rPr>
          <w:w w:val="105"/>
          <w:sz w:val="23"/>
        </w:rPr>
        <w:t>register</w:t>
      </w:r>
    </w:p>
    <w:p w:rsidR="00B141CF" w:rsidRDefault="009F45E6">
      <w:pPr>
        <w:pStyle w:val="ListParagraph"/>
        <w:numPr>
          <w:ilvl w:val="2"/>
          <w:numId w:val="146"/>
        </w:numPr>
        <w:tabs>
          <w:tab w:val="left" w:pos="2592"/>
          <w:tab w:val="left" w:pos="2593"/>
        </w:tabs>
        <w:spacing w:before="16"/>
        <w:rPr>
          <w:sz w:val="23"/>
        </w:rPr>
      </w:pPr>
      <w:r>
        <w:rPr>
          <w:w w:val="105"/>
          <w:sz w:val="23"/>
        </w:rPr>
        <w:t>Types</w:t>
      </w:r>
      <w:r>
        <w:rPr>
          <w:spacing w:val="-21"/>
          <w:w w:val="105"/>
          <w:sz w:val="23"/>
        </w:rPr>
        <w:t xml:space="preserve"> </w:t>
      </w:r>
      <w:r>
        <w:rPr>
          <w:w w:val="105"/>
          <w:sz w:val="23"/>
        </w:rPr>
        <w:t>of</w:t>
      </w:r>
      <w:r>
        <w:rPr>
          <w:spacing w:val="-22"/>
          <w:w w:val="105"/>
          <w:sz w:val="23"/>
        </w:rPr>
        <w:t xml:space="preserve"> </w:t>
      </w:r>
      <w:r>
        <w:rPr>
          <w:w w:val="105"/>
          <w:sz w:val="23"/>
        </w:rPr>
        <w:t>Shift</w:t>
      </w:r>
      <w:r>
        <w:rPr>
          <w:spacing w:val="-32"/>
          <w:w w:val="105"/>
          <w:sz w:val="23"/>
        </w:rPr>
        <w:t xml:space="preserve"> </w:t>
      </w:r>
      <w:r>
        <w:rPr>
          <w:w w:val="105"/>
          <w:sz w:val="23"/>
        </w:rPr>
        <w:t>registers</w:t>
      </w:r>
    </w:p>
    <w:p w:rsidR="00B141CF" w:rsidRDefault="009F45E6">
      <w:pPr>
        <w:pStyle w:val="ListParagraph"/>
        <w:numPr>
          <w:ilvl w:val="2"/>
          <w:numId w:val="146"/>
        </w:numPr>
        <w:tabs>
          <w:tab w:val="left" w:pos="2592"/>
          <w:tab w:val="left" w:pos="2593"/>
        </w:tabs>
        <w:rPr>
          <w:sz w:val="23"/>
        </w:rPr>
      </w:pPr>
      <w:r>
        <w:rPr>
          <w:spacing w:val="-3"/>
          <w:w w:val="105"/>
          <w:sz w:val="23"/>
        </w:rPr>
        <w:t xml:space="preserve">Integrated </w:t>
      </w:r>
      <w:r>
        <w:rPr>
          <w:w w:val="105"/>
          <w:sz w:val="23"/>
        </w:rPr>
        <w:t>Shift</w:t>
      </w:r>
      <w:r>
        <w:rPr>
          <w:spacing w:val="-45"/>
          <w:w w:val="105"/>
          <w:sz w:val="23"/>
        </w:rPr>
        <w:t xml:space="preserve"> </w:t>
      </w:r>
      <w:r>
        <w:rPr>
          <w:w w:val="105"/>
          <w:sz w:val="23"/>
        </w:rPr>
        <w:t>register</w:t>
      </w:r>
    </w:p>
    <w:p w:rsidR="00B141CF" w:rsidRDefault="009F45E6">
      <w:pPr>
        <w:pStyle w:val="ListParagraph"/>
        <w:numPr>
          <w:ilvl w:val="1"/>
          <w:numId w:val="146"/>
        </w:numPr>
        <w:tabs>
          <w:tab w:val="left" w:pos="1872"/>
          <w:tab w:val="left" w:pos="1873"/>
        </w:tabs>
        <w:ind w:hanging="722"/>
        <w:rPr>
          <w:sz w:val="23"/>
        </w:rPr>
      </w:pPr>
      <w:r>
        <w:rPr>
          <w:w w:val="105"/>
          <w:sz w:val="23"/>
        </w:rPr>
        <w:t>Asynchronous</w:t>
      </w:r>
      <w:r>
        <w:rPr>
          <w:spacing w:val="-8"/>
          <w:w w:val="105"/>
          <w:sz w:val="23"/>
        </w:rPr>
        <w:t xml:space="preserve"> </w:t>
      </w:r>
      <w:r>
        <w:rPr>
          <w:w w:val="105"/>
          <w:sz w:val="23"/>
        </w:rPr>
        <w:t>Counters.</w:t>
      </w:r>
    </w:p>
    <w:p w:rsidR="00B141CF" w:rsidRDefault="009F45E6">
      <w:pPr>
        <w:pStyle w:val="ListParagraph"/>
        <w:numPr>
          <w:ilvl w:val="2"/>
          <w:numId w:val="146"/>
        </w:numPr>
        <w:tabs>
          <w:tab w:val="left" w:pos="2592"/>
          <w:tab w:val="left" w:pos="2593"/>
        </w:tabs>
        <w:spacing w:before="17"/>
        <w:rPr>
          <w:sz w:val="23"/>
        </w:rPr>
      </w:pPr>
      <w:r>
        <w:rPr>
          <w:w w:val="105"/>
          <w:sz w:val="23"/>
        </w:rPr>
        <w:t>Discrete Ripple</w:t>
      </w:r>
      <w:r>
        <w:rPr>
          <w:spacing w:val="-8"/>
          <w:w w:val="105"/>
          <w:sz w:val="23"/>
        </w:rPr>
        <w:t xml:space="preserve"> </w:t>
      </w:r>
      <w:r>
        <w:rPr>
          <w:w w:val="105"/>
          <w:sz w:val="23"/>
        </w:rPr>
        <w:t>Counter</w:t>
      </w:r>
    </w:p>
    <w:p w:rsidR="00B141CF" w:rsidRDefault="009F45E6">
      <w:pPr>
        <w:pStyle w:val="ListParagraph"/>
        <w:numPr>
          <w:ilvl w:val="2"/>
          <w:numId w:val="146"/>
        </w:numPr>
        <w:tabs>
          <w:tab w:val="left" w:pos="2592"/>
          <w:tab w:val="left" w:pos="2593"/>
        </w:tabs>
        <w:rPr>
          <w:sz w:val="23"/>
        </w:rPr>
      </w:pPr>
      <w:r>
        <w:rPr>
          <w:w w:val="105"/>
          <w:sz w:val="23"/>
        </w:rPr>
        <w:t xml:space="preserve">Discrete </w:t>
      </w:r>
      <w:r>
        <w:rPr>
          <w:spacing w:val="-3"/>
          <w:w w:val="105"/>
          <w:sz w:val="23"/>
        </w:rPr>
        <w:t xml:space="preserve">Modulus- </w:t>
      </w:r>
      <w:r>
        <w:rPr>
          <w:w w:val="105"/>
          <w:sz w:val="23"/>
        </w:rPr>
        <w:t>N Ripple</w:t>
      </w:r>
      <w:r>
        <w:rPr>
          <w:spacing w:val="-21"/>
          <w:w w:val="105"/>
          <w:sz w:val="23"/>
        </w:rPr>
        <w:t xml:space="preserve"> </w:t>
      </w:r>
      <w:r>
        <w:rPr>
          <w:w w:val="105"/>
          <w:sz w:val="23"/>
        </w:rPr>
        <w:t>Counter</w:t>
      </w:r>
    </w:p>
    <w:p w:rsidR="00B141CF" w:rsidRDefault="009F45E6">
      <w:pPr>
        <w:pStyle w:val="ListParagraph"/>
        <w:numPr>
          <w:ilvl w:val="2"/>
          <w:numId w:val="146"/>
        </w:numPr>
        <w:tabs>
          <w:tab w:val="left" w:pos="2592"/>
          <w:tab w:val="left" w:pos="2593"/>
        </w:tabs>
        <w:spacing w:before="16"/>
        <w:rPr>
          <w:sz w:val="23"/>
        </w:rPr>
      </w:pPr>
      <w:r>
        <w:rPr>
          <w:spacing w:val="-3"/>
          <w:w w:val="105"/>
          <w:sz w:val="23"/>
        </w:rPr>
        <w:t xml:space="preserve">Integrated </w:t>
      </w:r>
      <w:r>
        <w:rPr>
          <w:w w:val="105"/>
          <w:sz w:val="23"/>
        </w:rPr>
        <w:t>Ripple Counter</w:t>
      </w:r>
      <w:r>
        <w:rPr>
          <w:spacing w:val="-13"/>
          <w:w w:val="105"/>
          <w:sz w:val="23"/>
        </w:rPr>
        <w:t xml:space="preserve"> </w:t>
      </w:r>
      <w:r>
        <w:rPr>
          <w:w w:val="105"/>
          <w:sz w:val="23"/>
        </w:rPr>
        <w:t>(7493)</w:t>
      </w:r>
    </w:p>
    <w:p w:rsidR="00B141CF" w:rsidRDefault="009F45E6">
      <w:pPr>
        <w:pStyle w:val="ListParagraph"/>
        <w:numPr>
          <w:ilvl w:val="1"/>
          <w:numId w:val="146"/>
        </w:numPr>
        <w:tabs>
          <w:tab w:val="left" w:pos="1872"/>
          <w:tab w:val="left" w:pos="1873"/>
        </w:tabs>
        <w:ind w:hanging="722"/>
        <w:rPr>
          <w:sz w:val="23"/>
        </w:rPr>
      </w:pPr>
      <w:r>
        <w:rPr>
          <w:spacing w:val="-3"/>
          <w:w w:val="105"/>
          <w:sz w:val="23"/>
        </w:rPr>
        <w:t>Synchronous</w:t>
      </w:r>
      <w:r>
        <w:rPr>
          <w:spacing w:val="-8"/>
          <w:w w:val="105"/>
          <w:sz w:val="23"/>
        </w:rPr>
        <w:t xml:space="preserve"> </w:t>
      </w:r>
      <w:r>
        <w:rPr>
          <w:w w:val="105"/>
          <w:sz w:val="23"/>
        </w:rPr>
        <w:t>Counter.</w:t>
      </w:r>
    </w:p>
    <w:p w:rsidR="00B141CF" w:rsidRDefault="009F45E6">
      <w:pPr>
        <w:pStyle w:val="ListParagraph"/>
        <w:numPr>
          <w:ilvl w:val="2"/>
          <w:numId w:val="146"/>
        </w:numPr>
        <w:tabs>
          <w:tab w:val="left" w:pos="2592"/>
          <w:tab w:val="left" w:pos="2593"/>
        </w:tabs>
        <w:spacing w:before="10"/>
        <w:rPr>
          <w:sz w:val="23"/>
        </w:rPr>
      </w:pPr>
      <w:r>
        <w:rPr>
          <w:w w:val="105"/>
          <w:sz w:val="23"/>
        </w:rPr>
        <w:t xml:space="preserve">Discrete </w:t>
      </w:r>
      <w:r>
        <w:rPr>
          <w:spacing w:val="-3"/>
          <w:w w:val="105"/>
          <w:sz w:val="23"/>
        </w:rPr>
        <w:t>Up</w:t>
      </w:r>
      <w:r>
        <w:rPr>
          <w:spacing w:val="-8"/>
          <w:w w:val="105"/>
          <w:sz w:val="23"/>
        </w:rPr>
        <w:t xml:space="preserve"> </w:t>
      </w:r>
      <w:r>
        <w:rPr>
          <w:w w:val="105"/>
          <w:sz w:val="23"/>
        </w:rPr>
        <w:t>Counter.</w:t>
      </w:r>
    </w:p>
    <w:p w:rsidR="00B141CF" w:rsidRDefault="009F45E6">
      <w:pPr>
        <w:pStyle w:val="ListParagraph"/>
        <w:numPr>
          <w:ilvl w:val="2"/>
          <w:numId w:val="146"/>
        </w:numPr>
        <w:tabs>
          <w:tab w:val="left" w:pos="2592"/>
          <w:tab w:val="left" w:pos="2593"/>
        </w:tabs>
        <w:spacing w:before="16"/>
        <w:rPr>
          <w:sz w:val="23"/>
        </w:rPr>
      </w:pPr>
      <w:r>
        <w:rPr>
          <w:w w:val="105"/>
          <w:sz w:val="23"/>
        </w:rPr>
        <w:t>Discrete Down</w:t>
      </w:r>
      <w:r>
        <w:rPr>
          <w:spacing w:val="-8"/>
          <w:w w:val="105"/>
          <w:sz w:val="23"/>
        </w:rPr>
        <w:t xml:space="preserve"> </w:t>
      </w:r>
      <w:r>
        <w:rPr>
          <w:w w:val="105"/>
          <w:sz w:val="23"/>
        </w:rPr>
        <w:t>Counter.</w:t>
      </w:r>
    </w:p>
    <w:p w:rsidR="00B141CF" w:rsidRDefault="009F45E6">
      <w:pPr>
        <w:pStyle w:val="ListParagraph"/>
        <w:numPr>
          <w:ilvl w:val="2"/>
          <w:numId w:val="146"/>
        </w:numPr>
        <w:tabs>
          <w:tab w:val="left" w:pos="2592"/>
          <w:tab w:val="left" w:pos="2593"/>
        </w:tabs>
        <w:rPr>
          <w:sz w:val="23"/>
        </w:rPr>
      </w:pPr>
      <w:r>
        <w:rPr>
          <w:w w:val="105"/>
          <w:sz w:val="23"/>
        </w:rPr>
        <w:t xml:space="preserve">Discrete </w:t>
      </w:r>
      <w:r>
        <w:rPr>
          <w:spacing w:val="-3"/>
          <w:w w:val="105"/>
          <w:sz w:val="23"/>
        </w:rPr>
        <w:t>Modulus-Synchronous</w:t>
      </w:r>
      <w:r>
        <w:rPr>
          <w:spacing w:val="-11"/>
          <w:w w:val="105"/>
          <w:sz w:val="23"/>
        </w:rPr>
        <w:t xml:space="preserve"> </w:t>
      </w:r>
      <w:r>
        <w:rPr>
          <w:w w:val="105"/>
          <w:sz w:val="23"/>
        </w:rPr>
        <w:t>Counter.</w:t>
      </w:r>
    </w:p>
    <w:p w:rsidR="00B141CF" w:rsidRDefault="009F45E6">
      <w:pPr>
        <w:pStyle w:val="ListParagraph"/>
        <w:numPr>
          <w:ilvl w:val="2"/>
          <w:numId w:val="146"/>
        </w:numPr>
        <w:tabs>
          <w:tab w:val="left" w:pos="2592"/>
          <w:tab w:val="left" w:pos="2593"/>
        </w:tabs>
        <w:spacing w:before="10"/>
        <w:rPr>
          <w:sz w:val="23"/>
        </w:rPr>
      </w:pPr>
      <w:r>
        <w:rPr>
          <w:w w:val="105"/>
          <w:sz w:val="23"/>
        </w:rPr>
        <w:t xml:space="preserve">Discuss </w:t>
      </w:r>
      <w:r>
        <w:rPr>
          <w:spacing w:val="-3"/>
          <w:w w:val="105"/>
          <w:sz w:val="23"/>
        </w:rPr>
        <w:t xml:space="preserve">Integrated </w:t>
      </w:r>
      <w:r>
        <w:rPr>
          <w:w w:val="105"/>
          <w:sz w:val="23"/>
        </w:rPr>
        <w:t>4-bit Binary Counter</w:t>
      </w:r>
      <w:r>
        <w:rPr>
          <w:spacing w:val="-37"/>
          <w:w w:val="105"/>
          <w:sz w:val="23"/>
        </w:rPr>
        <w:t xml:space="preserve"> </w:t>
      </w:r>
      <w:r>
        <w:rPr>
          <w:w w:val="105"/>
          <w:sz w:val="23"/>
        </w:rPr>
        <w:t>(74163)</w:t>
      </w:r>
    </w:p>
    <w:p w:rsidR="00B141CF" w:rsidRDefault="009F45E6">
      <w:pPr>
        <w:pStyle w:val="ListParagraph"/>
        <w:numPr>
          <w:ilvl w:val="2"/>
          <w:numId w:val="146"/>
        </w:numPr>
        <w:tabs>
          <w:tab w:val="left" w:pos="2592"/>
          <w:tab w:val="left" w:pos="2593"/>
        </w:tabs>
        <w:rPr>
          <w:sz w:val="23"/>
        </w:rPr>
      </w:pPr>
      <w:r>
        <w:rPr>
          <w:w w:val="105"/>
          <w:sz w:val="23"/>
        </w:rPr>
        <w:t xml:space="preserve">Discuss </w:t>
      </w:r>
      <w:r>
        <w:rPr>
          <w:spacing w:val="-3"/>
          <w:w w:val="105"/>
          <w:sz w:val="23"/>
        </w:rPr>
        <w:t xml:space="preserve">Integrated </w:t>
      </w:r>
      <w:r>
        <w:rPr>
          <w:w w:val="105"/>
          <w:sz w:val="23"/>
        </w:rPr>
        <w:t>4-bit Up/ Down Counter</w:t>
      </w:r>
      <w:r>
        <w:rPr>
          <w:spacing w:val="-46"/>
          <w:w w:val="105"/>
          <w:sz w:val="23"/>
        </w:rPr>
        <w:t xml:space="preserve"> </w:t>
      </w:r>
      <w:r>
        <w:rPr>
          <w:w w:val="105"/>
          <w:sz w:val="23"/>
        </w:rPr>
        <w:t>(74193)</w:t>
      </w:r>
    </w:p>
    <w:p w:rsidR="00B141CF" w:rsidRDefault="00B141CF">
      <w:pPr>
        <w:pStyle w:val="BodyText"/>
        <w:spacing w:before="3"/>
        <w:ind w:left="0" w:firstLine="0"/>
        <w:rPr>
          <w:sz w:val="25"/>
        </w:rPr>
      </w:pPr>
    </w:p>
    <w:p w:rsidR="00B141CF" w:rsidRDefault="009F45E6">
      <w:pPr>
        <w:pStyle w:val="Heading1"/>
        <w:numPr>
          <w:ilvl w:val="0"/>
          <w:numId w:val="146"/>
        </w:numPr>
        <w:tabs>
          <w:tab w:val="left" w:pos="1151"/>
          <w:tab w:val="left" w:pos="1152"/>
        </w:tabs>
      </w:pPr>
      <w:r>
        <w:rPr>
          <w:w w:val="105"/>
        </w:rPr>
        <w:t>FAMILIES AND</w:t>
      </w:r>
      <w:r>
        <w:rPr>
          <w:spacing w:val="-16"/>
          <w:w w:val="105"/>
        </w:rPr>
        <w:t xml:space="preserve"> </w:t>
      </w:r>
      <w:r>
        <w:rPr>
          <w:w w:val="105"/>
        </w:rPr>
        <w:t>SPECIFICATIONS</w:t>
      </w:r>
    </w:p>
    <w:p w:rsidR="00B141CF" w:rsidRDefault="009F45E6">
      <w:pPr>
        <w:pStyle w:val="ListParagraph"/>
        <w:numPr>
          <w:ilvl w:val="1"/>
          <w:numId w:val="146"/>
        </w:numPr>
        <w:tabs>
          <w:tab w:val="left" w:pos="1872"/>
          <w:tab w:val="left" w:pos="1873"/>
        </w:tabs>
        <w:ind w:hanging="722"/>
        <w:rPr>
          <w:sz w:val="23"/>
        </w:rPr>
      </w:pPr>
      <w:r>
        <w:rPr>
          <w:spacing w:val="-3"/>
          <w:w w:val="105"/>
          <w:sz w:val="23"/>
        </w:rPr>
        <w:t>Understand Logic</w:t>
      </w:r>
      <w:r>
        <w:rPr>
          <w:spacing w:val="1"/>
          <w:w w:val="105"/>
          <w:sz w:val="23"/>
        </w:rPr>
        <w:t xml:space="preserve"> </w:t>
      </w:r>
      <w:r>
        <w:rPr>
          <w:spacing w:val="-3"/>
          <w:w w:val="105"/>
          <w:sz w:val="23"/>
        </w:rPr>
        <w:t>Families</w:t>
      </w:r>
    </w:p>
    <w:p w:rsidR="00B141CF" w:rsidRDefault="009F45E6">
      <w:pPr>
        <w:pStyle w:val="ListParagraph"/>
        <w:numPr>
          <w:ilvl w:val="2"/>
          <w:numId w:val="146"/>
        </w:numPr>
        <w:tabs>
          <w:tab w:val="left" w:pos="2592"/>
          <w:tab w:val="left" w:pos="2593"/>
        </w:tabs>
        <w:spacing w:before="17"/>
        <w:rPr>
          <w:sz w:val="23"/>
        </w:rPr>
      </w:pPr>
      <w:r>
        <w:rPr>
          <w:w w:val="105"/>
          <w:sz w:val="23"/>
        </w:rPr>
        <w:t>Discuss</w:t>
      </w:r>
      <w:r>
        <w:rPr>
          <w:spacing w:val="-33"/>
          <w:w w:val="105"/>
          <w:sz w:val="23"/>
        </w:rPr>
        <w:t xml:space="preserve"> </w:t>
      </w:r>
      <w:r>
        <w:rPr>
          <w:w w:val="105"/>
          <w:sz w:val="23"/>
        </w:rPr>
        <w:t>RTL</w:t>
      </w:r>
    </w:p>
    <w:p w:rsidR="00B141CF" w:rsidRDefault="009F45E6">
      <w:pPr>
        <w:pStyle w:val="ListParagraph"/>
        <w:numPr>
          <w:ilvl w:val="2"/>
          <w:numId w:val="146"/>
        </w:numPr>
        <w:tabs>
          <w:tab w:val="left" w:pos="2592"/>
          <w:tab w:val="left" w:pos="2593"/>
        </w:tabs>
        <w:rPr>
          <w:sz w:val="23"/>
        </w:rPr>
      </w:pPr>
      <w:r>
        <w:rPr>
          <w:w w:val="105"/>
          <w:sz w:val="23"/>
        </w:rPr>
        <w:t>Discuss</w:t>
      </w:r>
      <w:r>
        <w:rPr>
          <w:spacing w:val="-41"/>
          <w:w w:val="105"/>
          <w:sz w:val="23"/>
        </w:rPr>
        <w:t xml:space="preserve"> </w:t>
      </w:r>
      <w:r>
        <w:rPr>
          <w:w w:val="105"/>
          <w:sz w:val="23"/>
        </w:rPr>
        <w:t>DTL</w:t>
      </w:r>
    </w:p>
    <w:p w:rsidR="00B141CF" w:rsidRDefault="009F45E6">
      <w:pPr>
        <w:pStyle w:val="ListParagraph"/>
        <w:numPr>
          <w:ilvl w:val="2"/>
          <w:numId w:val="146"/>
        </w:numPr>
        <w:tabs>
          <w:tab w:val="left" w:pos="2592"/>
          <w:tab w:val="left" w:pos="2593"/>
        </w:tabs>
        <w:spacing w:before="16"/>
        <w:rPr>
          <w:sz w:val="23"/>
        </w:rPr>
      </w:pPr>
      <w:r>
        <w:rPr>
          <w:w w:val="105"/>
          <w:sz w:val="23"/>
        </w:rPr>
        <w:t>Discuss</w:t>
      </w:r>
      <w:r>
        <w:rPr>
          <w:spacing w:val="-33"/>
          <w:w w:val="105"/>
          <w:sz w:val="23"/>
        </w:rPr>
        <w:t xml:space="preserve"> </w:t>
      </w:r>
      <w:r>
        <w:rPr>
          <w:w w:val="105"/>
          <w:sz w:val="23"/>
        </w:rPr>
        <w:t>ECL</w:t>
      </w:r>
    </w:p>
    <w:p w:rsidR="00B141CF" w:rsidRDefault="009F45E6">
      <w:pPr>
        <w:pStyle w:val="ListParagraph"/>
        <w:numPr>
          <w:ilvl w:val="2"/>
          <w:numId w:val="146"/>
        </w:numPr>
        <w:tabs>
          <w:tab w:val="left" w:pos="2592"/>
          <w:tab w:val="left" w:pos="2593"/>
        </w:tabs>
        <w:spacing w:before="10"/>
        <w:rPr>
          <w:sz w:val="23"/>
        </w:rPr>
      </w:pPr>
      <w:r>
        <w:rPr>
          <w:w w:val="105"/>
          <w:sz w:val="23"/>
        </w:rPr>
        <w:t>Discuss</w:t>
      </w:r>
      <w:r>
        <w:rPr>
          <w:spacing w:val="-31"/>
          <w:w w:val="105"/>
          <w:sz w:val="23"/>
        </w:rPr>
        <w:t xml:space="preserve"> </w:t>
      </w:r>
      <w:r>
        <w:rPr>
          <w:spacing w:val="-2"/>
          <w:w w:val="105"/>
          <w:sz w:val="23"/>
        </w:rPr>
        <w:t>TTL</w:t>
      </w:r>
    </w:p>
    <w:p w:rsidR="00B141CF" w:rsidRDefault="009F45E6">
      <w:pPr>
        <w:pStyle w:val="ListParagraph"/>
        <w:numPr>
          <w:ilvl w:val="2"/>
          <w:numId w:val="146"/>
        </w:numPr>
        <w:tabs>
          <w:tab w:val="left" w:pos="2592"/>
          <w:tab w:val="left" w:pos="2593"/>
        </w:tabs>
        <w:rPr>
          <w:sz w:val="23"/>
        </w:rPr>
      </w:pPr>
      <w:r>
        <w:rPr>
          <w:w w:val="105"/>
          <w:sz w:val="23"/>
        </w:rPr>
        <w:t>Discuss</w:t>
      </w:r>
      <w:r>
        <w:rPr>
          <w:spacing w:val="-2"/>
          <w:w w:val="105"/>
          <w:sz w:val="23"/>
        </w:rPr>
        <w:t xml:space="preserve"> </w:t>
      </w:r>
      <w:r>
        <w:rPr>
          <w:spacing w:val="-3"/>
          <w:w w:val="105"/>
          <w:sz w:val="23"/>
        </w:rPr>
        <w:t>IIL</w:t>
      </w:r>
    </w:p>
    <w:p w:rsidR="00B141CF" w:rsidRDefault="009F45E6">
      <w:pPr>
        <w:pStyle w:val="ListParagraph"/>
        <w:numPr>
          <w:ilvl w:val="2"/>
          <w:numId w:val="146"/>
        </w:numPr>
        <w:tabs>
          <w:tab w:val="left" w:pos="2592"/>
          <w:tab w:val="left" w:pos="2593"/>
        </w:tabs>
        <w:spacing w:before="16"/>
        <w:rPr>
          <w:sz w:val="23"/>
        </w:rPr>
      </w:pPr>
      <w:r>
        <w:rPr>
          <w:w w:val="105"/>
          <w:sz w:val="23"/>
        </w:rPr>
        <w:t>Discuss</w:t>
      </w:r>
      <w:r>
        <w:rPr>
          <w:spacing w:val="-10"/>
          <w:w w:val="105"/>
          <w:sz w:val="23"/>
        </w:rPr>
        <w:t xml:space="preserve"> </w:t>
      </w:r>
      <w:r>
        <w:rPr>
          <w:w w:val="105"/>
          <w:sz w:val="23"/>
        </w:rPr>
        <w:t>MOS</w:t>
      </w:r>
    </w:p>
    <w:p w:rsidR="00B141CF" w:rsidRDefault="009F45E6">
      <w:pPr>
        <w:pStyle w:val="ListParagraph"/>
        <w:numPr>
          <w:ilvl w:val="2"/>
          <w:numId w:val="146"/>
        </w:numPr>
        <w:tabs>
          <w:tab w:val="left" w:pos="2592"/>
          <w:tab w:val="left" w:pos="2593"/>
        </w:tabs>
        <w:rPr>
          <w:sz w:val="23"/>
        </w:rPr>
      </w:pPr>
      <w:r>
        <w:rPr>
          <w:w w:val="105"/>
          <w:sz w:val="23"/>
        </w:rPr>
        <w:t>Discuss</w:t>
      </w:r>
      <w:r>
        <w:rPr>
          <w:spacing w:val="-10"/>
          <w:w w:val="105"/>
          <w:sz w:val="23"/>
        </w:rPr>
        <w:t xml:space="preserve"> </w:t>
      </w:r>
      <w:r>
        <w:rPr>
          <w:w w:val="105"/>
          <w:sz w:val="23"/>
        </w:rPr>
        <w:t>CMOS</w:t>
      </w:r>
    </w:p>
    <w:p w:rsidR="00B141CF" w:rsidRDefault="009F45E6">
      <w:pPr>
        <w:pStyle w:val="ListParagraph"/>
        <w:numPr>
          <w:ilvl w:val="2"/>
          <w:numId w:val="146"/>
        </w:numPr>
        <w:tabs>
          <w:tab w:val="left" w:pos="2592"/>
          <w:tab w:val="left" w:pos="2593"/>
        </w:tabs>
        <w:spacing w:before="10"/>
        <w:rPr>
          <w:sz w:val="23"/>
        </w:rPr>
      </w:pPr>
      <w:r>
        <w:rPr>
          <w:w w:val="105"/>
          <w:sz w:val="23"/>
        </w:rPr>
        <w:t xml:space="preserve">Describe </w:t>
      </w:r>
      <w:r>
        <w:rPr>
          <w:spacing w:val="-3"/>
          <w:w w:val="105"/>
          <w:sz w:val="23"/>
        </w:rPr>
        <w:t xml:space="preserve">Interfacing </w:t>
      </w:r>
      <w:r>
        <w:rPr>
          <w:w w:val="105"/>
          <w:sz w:val="23"/>
        </w:rPr>
        <w:t xml:space="preserve">Different </w:t>
      </w:r>
      <w:r>
        <w:rPr>
          <w:spacing w:val="-3"/>
          <w:w w:val="105"/>
          <w:sz w:val="23"/>
        </w:rPr>
        <w:t>Logic</w:t>
      </w:r>
      <w:r>
        <w:rPr>
          <w:spacing w:val="-25"/>
          <w:w w:val="105"/>
          <w:sz w:val="23"/>
        </w:rPr>
        <w:t xml:space="preserve"> </w:t>
      </w:r>
      <w:r>
        <w:rPr>
          <w:w w:val="105"/>
          <w:sz w:val="23"/>
        </w:rPr>
        <w:t>Families.</w:t>
      </w:r>
    </w:p>
    <w:p w:rsidR="00B141CF" w:rsidRDefault="009F45E6">
      <w:pPr>
        <w:pStyle w:val="ListParagraph"/>
        <w:numPr>
          <w:ilvl w:val="1"/>
          <w:numId w:val="146"/>
        </w:numPr>
        <w:tabs>
          <w:tab w:val="left" w:pos="1872"/>
          <w:tab w:val="left" w:pos="1873"/>
        </w:tabs>
        <w:spacing w:before="16"/>
        <w:ind w:hanging="722"/>
        <w:rPr>
          <w:sz w:val="23"/>
        </w:rPr>
      </w:pPr>
      <w:r>
        <w:rPr>
          <w:spacing w:val="-3"/>
          <w:w w:val="105"/>
          <w:sz w:val="23"/>
        </w:rPr>
        <w:t>Understand Specification</w:t>
      </w:r>
      <w:r>
        <w:rPr>
          <w:spacing w:val="-2"/>
          <w:w w:val="105"/>
          <w:sz w:val="23"/>
        </w:rPr>
        <w:t xml:space="preserve"> </w:t>
      </w:r>
      <w:r>
        <w:rPr>
          <w:w w:val="105"/>
          <w:sz w:val="23"/>
        </w:rPr>
        <w:t>Sheets</w:t>
      </w:r>
    </w:p>
    <w:p w:rsidR="00B141CF" w:rsidRDefault="009F45E6">
      <w:pPr>
        <w:pStyle w:val="ListParagraph"/>
        <w:numPr>
          <w:ilvl w:val="2"/>
          <w:numId w:val="146"/>
        </w:numPr>
        <w:tabs>
          <w:tab w:val="left" w:pos="2592"/>
          <w:tab w:val="left" w:pos="2593"/>
        </w:tabs>
        <w:rPr>
          <w:sz w:val="23"/>
        </w:rPr>
      </w:pPr>
      <w:r>
        <w:rPr>
          <w:w w:val="105"/>
          <w:sz w:val="23"/>
        </w:rPr>
        <w:t xml:space="preserve">List </w:t>
      </w:r>
      <w:r>
        <w:rPr>
          <w:spacing w:val="-3"/>
          <w:w w:val="105"/>
          <w:sz w:val="23"/>
        </w:rPr>
        <w:t>Electronic</w:t>
      </w:r>
      <w:r>
        <w:rPr>
          <w:spacing w:val="-12"/>
          <w:w w:val="105"/>
          <w:sz w:val="23"/>
        </w:rPr>
        <w:t xml:space="preserve"> </w:t>
      </w:r>
      <w:r>
        <w:rPr>
          <w:w w:val="105"/>
          <w:sz w:val="23"/>
        </w:rPr>
        <w:t>Sites</w:t>
      </w:r>
    </w:p>
    <w:p w:rsidR="00B141CF" w:rsidRDefault="009F45E6">
      <w:pPr>
        <w:pStyle w:val="ListParagraph"/>
        <w:numPr>
          <w:ilvl w:val="2"/>
          <w:numId w:val="146"/>
        </w:numPr>
        <w:tabs>
          <w:tab w:val="left" w:pos="2592"/>
          <w:tab w:val="left" w:pos="2593"/>
        </w:tabs>
        <w:rPr>
          <w:sz w:val="23"/>
        </w:rPr>
      </w:pPr>
      <w:r>
        <w:rPr>
          <w:w w:val="105"/>
          <w:sz w:val="23"/>
        </w:rPr>
        <w:t>Discuss</w:t>
      </w:r>
      <w:r>
        <w:rPr>
          <w:spacing w:val="-34"/>
          <w:w w:val="105"/>
          <w:sz w:val="23"/>
        </w:rPr>
        <w:t xml:space="preserve"> </w:t>
      </w:r>
      <w:r>
        <w:rPr>
          <w:w w:val="105"/>
          <w:sz w:val="23"/>
        </w:rPr>
        <w:t>Voltage</w:t>
      </w:r>
      <w:r>
        <w:rPr>
          <w:spacing w:val="-39"/>
          <w:w w:val="105"/>
          <w:sz w:val="23"/>
        </w:rPr>
        <w:t xml:space="preserve"> </w:t>
      </w:r>
      <w:r>
        <w:rPr>
          <w:w w:val="105"/>
          <w:sz w:val="23"/>
        </w:rPr>
        <w:t>Levels</w:t>
      </w:r>
    </w:p>
    <w:p w:rsidR="00B141CF" w:rsidRDefault="009F45E6">
      <w:pPr>
        <w:pStyle w:val="ListParagraph"/>
        <w:numPr>
          <w:ilvl w:val="2"/>
          <w:numId w:val="146"/>
        </w:numPr>
        <w:tabs>
          <w:tab w:val="left" w:pos="2592"/>
          <w:tab w:val="left" w:pos="2593"/>
        </w:tabs>
        <w:spacing w:before="17"/>
        <w:rPr>
          <w:sz w:val="23"/>
        </w:rPr>
      </w:pPr>
      <w:r>
        <w:rPr>
          <w:w w:val="105"/>
          <w:sz w:val="23"/>
        </w:rPr>
        <w:t xml:space="preserve">Discuss </w:t>
      </w:r>
      <w:r>
        <w:rPr>
          <w:spacing w:val="-3"/>
          <w:w w:val="105"/>
          <w:sz w:val="23"/>
        </w:rPr>
        <w:t>Current</w:t>
      </w:r>
      <w:r>
        <w:rPr>
          <w:spacing w:val="-48"/>
          <w:w w:val="105"/>
          <w:sz w:val="23"/>
        </w:rPr>
        <w:t xml:space="preserve"> </w:t>
      </w:r>
      <w:r>
        <w:rPr>
          <w:w w:val="105"/>
          <w:sz w:val="23"/>
        </w:rPr>
        <w:t>Levels</w:t>
      </w:r>
    </w:p>
    <w:p w:rsidR="00B141CF" w:rsidRDefault="009F45E6">
      <w:pPr>
        <w:pStyle w:val="ListParagraph"/>
        <w:numPr>
          <w:ilvl w:val="2"/>
          <w:numId w:val="146"/>
        </w:numPr>
        <w:tabs>
          <w:tab w:val="left" w:pos="2592"/>
          <w:tab w:val="left" w:pos="2593"/>
        </w:tabs>
        <w:rPr>
          <w:sz w:val="23"/>
        </w:rPr>
      </w:pPr>
      <w:r>
        <w:rPr>
          <w:w w:val="105"/>
          <w:sz w:val="23"/>
        </w:rPr>
        <w:t xml:space="preserve">Discuss </w:t>
      </w:r>
      <w:r>
        <w:rPr>
          <w:spacing w:val="-3"/>
          <w:w w:val="105"/>
          <w:sz w:val="23"/>
        </w:rPr>
        <w:t>Fan-out,</w:t>
      </w:r>
      <w:r>
        <w:rPr>
          <w:spacing w:val="-50"/>
          <w:w w:val="105"/>
          <w:sz w:val="23"/>
        </w:rPr>
        <w:t xml:space="preserve"> </w:t>
      </w:r>
      <w:r>
        <w:rPr>
          <w:spacing w:val="-4"/>
          <w:w w:val="105"/>
          <w:sz w:val="23"/>
        </w:rPr>
        <w:t>Fan-in</w:t>
      </w:r>
    </w:p>
    <w:p w:rsidR="00B141CF" w:rsidRDefault="009F45E6">
      <w:pPr>
        <w:pStyle w:val="ListParagraph"/>
        <w:numPr>
          <w:ilvl w:val="2"/>
          <w:numId w:val="146"/>
        </w:numPr>
        <w:tabs>
          <w:tab w:val="left" w:pos="2592"/>
          <w:tab w:val="left" w:pos="2593"/>
        </w:tabs>
        <w:spacing w:line="254" w:lineRule="auto"/>
        <w:ind w:right="837" w:hanging="750"/>
        <w:rPr>
          <w:sz w:val="23"/>
        </w:rPr>
      </w:pPr>
      <w:r>
        <w:rPr>
          <w:spacing w:val="-3"/>
          <w:w w:val="105"/>
          <w:sz w:val="23"/>
        </w:rPr>
        <w:t>Understand</w:t>
      </w:r>
      <w:r>
        <w:rPr>
          <w:spacing w:val="-13"/>
          <w:w w:val="105"/>
          <w:sz w:val="23"/>
        </w:rPr>
        <w:t xml:space="preserve"> </w:t>
      </w:r>
      <w:r>
        <w:rPr>
          <w:w w:val="105"/>
          <w:sz w:val="23"/>
        </w:rPr>
        <w:t>Switching</w:t>
      </w:r>
      <w:r>
        <w:rPr>
          <w:spacing w:val="-13"/>
          <w:w w:val="105"/>
          <w:sz w:val="23"/>
        </w:rPr>
        <w:t xml:space="preserve"> </w:t>
      </w:r>
      <w:r>
        <w:rPr>
          <w:spacing w:val="-3"/>
          <w:w w:val="105"/>
          <w:sz w:val="23"/>
        </w:rPr>
        <w:t>Characteristics-</w:t>
      </w:r>
      <w:r>
        <w:rPr>
          <w:spacing w:val="-17"/>
          <w:w w:val="105"/>
          <w:sz w:val="23"/>
        </w:rPr>
        <w:t xml:space="preserve"> </w:t>
      </w:r>
      <w:r>
        <w:rPr>
          <w:w w:val="105"/>
          <w:sz w:val="23"/>
        </w:rPr>
        <w:t>Propagation</w:t>
      </w:r>
      <w:r>
        <w:rPr>
          <w:spacing w:val="-12"/>
          <w:w w:val="105"/>
          <w:sz w:val="23"/>
        </w:rPr>
        <w:t xml:space="preserve"> </w:t>
      </w:r>
      <w:r>
        <w:rPr>
          <w:w w:val="105"/>
          <w:sz w:val="23"/>
        </w:rPr>
        <w:t>Delay,</w:t>
      </w:r>
      <w:r>
        <w:rPr>
          <w:spacing w:val="-19"/>
          <w:w w:val="105"/>
          <w:sz w:val="23"/>
        </w:rPr>
        <w:t xml:space="preserve"> </w:t>
      </w:r>
      <w:r>
        <w:rPr>
          <w:spacing w:val="-3"/>
          <w:w w:val="105"/>
          <w:sz w:val="23"/>
        </w:rPr>
        <w:t>Noise</w:t>
      </w:r>
      <w:r>
        <w:rPr>
          <w:spacing w:val="-15"/>
          <w:w w:val="105"/>
          <w:sz w:val="23"/>
        </w:rPr>
        <w:t xml:space="preserve"> </w:t>
      </w:r>
      <w:r>
        <w:rPr>
          <w:spacing w:val="-3"/>
          <w:w w:val="105"/>
          <w:sz w:val="23"/>
        </w:rPr>
        <w:t xml:space="preserve">Margin, </w:t>
      </w:r>
      <w:r>
        <w:rPr>
          <w:w w:val="105"/>
          <w:sz w:val="23"/>
        </w:rPr>
        <w:t>Power</w:t>
      </w:r>
      <w:r>
        <w:rPr>
          <w:spacing w:val="-11"/>
          <w:w w:val="105"/>
          <w:sz w:val="23"/>
        </w:rPr>
        <w:t xml:space="preserve"> </w:t>
      </w:r>
      <w:r>
        <w:rPr>
          <w:w w:val="105"/>
          <w:sz w:val="23"/>
        </w:rPr>
        <w:t>dissipation.</w:t>
      </w:r>
    </w:p>
    <w:p w:rsidR="00B141CF" w:rsidRDefault="00B141CF">
      <w:pPr>
        <w:pStyle w:val="BodyText"/>
        <w:spacing w:before="4"/>
        <w:ind w:left="0" w:firstLine="0"/>
      </w:pPr>
    </w:p>
    <w:p w:rsidR="00B141CF" w:rsidRDefault="009F45E6">
      <w:pPr>
        <w:pStyle w:val="Heading1"/>
        <w:numPr>
          <w:ilvl w:val="0"/>
          <w:numId w:val="146"/>
        </w:numPr>
        <w:tabs>
          <w:tab w:val="left" w:pos="1151"/>
          <w:tab w:val="left" w:pos="1152"/>
        </w:tabs>
      </w:pPr>
      <w:r>
        <w:rPr>
          <w:w w:val="105"/>
        </w:rPr>
        <w:t>INTERFACING WITH ANALOG</w:t>
      </w:r>
      <w:r>
        <w:rPr>
          <w:spacing w:val="-16"/>
          <w:w w:val="105"/>
        </w:rPr>
        <w:t xml:space="preserve"> </w:t>
      </w:r>
      <w:r>
        <w:rPr>
          <w:w w:val="105"/>
        </w:rPr>
        <w:t>WORLD</w:t>
      </w:r>
    </w:p>
    <w:p w:rsidR="00B141CF" w:rsidRDefault="009F45E6">
      <w:pPr>
        <w:pStyle w:val="ListParagraph"/>
        <w:numPr>
          <w:ilvl w:val="1"/>
          <w:numId w:val="146"/>
        </w:numPr>
        <w:tabs>
          <w:tab w:val="left" w:pos="1872"/>
          <w:tab w:val="left" w:pos="1873"/>
        </w:tabs>
        <w:ind w:hanging="722"/>
        <w:rPr>
          <w:sz w:val="23"/>
        </w:rPr>
      </w:pPr>
      <w:r>
        <w:rPr>
          <w:spacing w:val="-3"/>
          <w:w w:val="105"/>
          <w:sz w:val="23"/>
        </w:rPr>
        <w:t xml:space="preserve">Understand </w:t>
      </w:r>
      <w:r>
        <w:rPr>
          <w:w w:val="105"/>
          <w:sz w:val="23"/>
        </w:rPr>
        <w:t>Digital to Analog</w:t>
      </w:r>
      <w:r>
        <w:rPr>
          <w:spacing w:val="-21"/>
          <w:w w:val="105"/>
          <w:sz w:val="23"/>
        </w:rPr>
        <w:t xml:space="preserve"> </w:t>
      </w:r>
      <w:r>
        <w:rPr>
          <w:w w:val="105"/>
          <w:sz w:val="23"/>
        </w:rPr>
        <w:t>Conversion.</w:t>
      </w:r>
    </w:p>
    <w:p w:rsidR="00B141CF" w:rsidRDefault="009F45E6">
      <w:pPr>
        <w:pStyle w:val="ListParagraph"/>
        <w:numPr>
          <w:ilvl w:val="2"/>
          <w:numId w:val="146"/>
        </w:numPr>
        <w:tabs>
          <w:tab w:val="left" w:pos="2592"/>
          <w:tab w:val="left" w:pos="2593"/>
        </w:tabs>
        <w:spacing w:before="16"/>
        <w:rPr>
          <w:sz w:val="23"/>
        </w:rPr>
      </w:pPr>
      <w:r>
        <w:rPr>
          <w:w w:val="105"/>
          <w:sz w:val="23"/>
        </w:rPr>
        <w:t xml:space="preserve">Discuss </w:t>
      </w:r>
      <w:r>
        <w:rPr>
          <w:spacing w:val="-3"/>
          <w:w w:val="105"/>
          <w:sz w:val="23"/>
        </w:rPr>
        <w:t xml:space="preserve">needs and applications </w:t>
      </w:r>
      <w:r>
        <w:rPr>
          <w:w w:val="105"/>
          <w:sz w:val="23"/>
        </w:rPr>
        <w:t>of</w:t>
      </w:r>
      <w:r>
        <w:rPr>
          <w:spacing w:val="-16"/>
          <w:w w:val="105"/>
          <w:sz w:val="23"/>
        </w:rPr>
        <w:t xml:space="preserve"> </w:t>
      </w:r>
      <w:r>
        <w:rPr>
          <w:w w:val="105"/>
          <w:sz w:val="23"/>
        </w:rPr>
        <w:t>DACs</w:t>
      </w:r>
    </w:p>
    <w:p w:rsidR="00B141CF" w:rsidRDefault="009F45E6">
      <w:pPr>
        <w:pStyle w:val="ListParagraph"/>
        <w:numPr>
          <w:ilvl w:val="2"/>
          <w:numId w:val="146"/>
        </w:numPr>
        <w:tabs>
          <w:tab w:val="left" w:pos="2592"/>
          <w:tab w:val="left" w:pos="2593"/>
        </w:tabs>
        <w:spacing w:before="17"/>
        <w:rPr>
          <w:sz w:val="23"/>
        </w:rPr>
      </w:pPr>
      <w:r>
        <w:rPr>
          <w:w w:val="105"/>
          <w:sz w:val="23"/>
        </w:rPr>
        <w:t>Describe Binary weighted</w:t>
      </w:r>
      <w:r>
        <w:rPr>
          <w:spacing w:val="-13"/>
          <w:w w:val="105"/>
          <w:sz w:val="23"/>
        </w:rPr>
        <w:t xml:space="preserve"> </w:t>
      </w:r>
      <w:r>
        <w:rPr>
          <w:w w:val="105"/>
          <w:sz w:val="23"/>
        </w:rPr>
        <w:t>DAC</w:t>
      </w:r>
    </w:p>
    <w:p w:rsidR="00B141CF" w:rsidRDefault="009F45E6">
      <w:pPr>
        <w:pStyle w:val="ListParagraph"/>
        <w:numPr>
          <w:ilvl w:val="2"/>
          <w:numId w:val="146"/>
        </w:numPr>
        <w:tabs>
          <w:tab w:val="left" w:pos="2592"/>
          <w:tab w:val="left" w:pos="2593"/>
        </w:tabs>
        <w:rPr>
          <w:sz w:val="23"/>
        </w:rPr>
      </w:pPr>
      <w:r>
        <w:rPr>
          <w:w w:val="105"/>
          <w:sz w:val="23"/>
        </w:rPr>
        <w:t xml:space="preserve">Describe </w:t>
      </w:r>
      <w:r>
        <w:rPr>
          <w:spacing w:val="-3"/>
          <w:w w:val="105"/>
          <w:sz w:val="23"/>
        </w:rPr>
        <w:t xml:space="preserve">Ladder </w:t>
      </w:r>
      <w:r>
        <w:rPr>
          <w:w w:val="105"/>
          <w:sz w:val="23"/>
        </w:rPr>
        <w:t>type</w:t>
      </w:r>
      <w:r>
        <w:rPr>
          <w:spacing w:val="-9"/>
          <w:w w:val="105"/>
          <w:sz w:val="23"/>
        </w:rPr>
        <w:t xml:space="preserve"> </w:t>
      </w:r>
      <w:r>
        <w:rPr>
          <w:w w:val="105"/>
          <w:sz w:val="23"/>
        </w:rPr>
        <w:t>DAC</w:t>
      </w:r>
    </w:p>
    <w:p w:rsidR="00B141CF" w:rsidRDefault="009F45E6">
      <w:pPr>
        <w:pStyle w:val="ListParagraph"/>
        <w:numPr>
          <w:ilvl w:val="1"/>
          <w:numId w:val="146"/>
        </w:numPr>
        <w:tabs>
          <w:tab w:val="left" w:pos="1872"/>
          <w:tab w:val="left" w:pos="1873"/>
        </w:tabs>
        <w:ind w:hanging="722"/>
        <w:rPr>
          <w:sz w:val="23"/>
        </w:rPr>
      </w:pPr>
      <w:r>
        <w:rPr>
          <w:w w:val="105"/>
          <w:sz w:val="23"/>
        </w:rPr>
        <w:t>Analog to Digital</w:t>
      </w:r>
      <w:r>
        <w:rPr>
          <w:spacing w:val="-18"/>
          <w:w w:val="105"/>
          <w:sz w:val="23"/>
        </w:rPr>
        <w:t xml:space="preserve"> </w:t>
      </w:r>
      <w:r>
        <w:rPr>
          <w:w w:val="105"/>
          <w:sz w:val="23"/>
        </w:rPr>
        <w:t>Conversion.</w:t>
      </w:r>
    </w:p>
    <w:p w:rsidR="00B141CF" w:rsidRDefault="009F45E6">
      <w:pPr>
        <w:pStyle w:val="ListParagraph"/>
        <w:numPr>
          <w:ilvl w:val="2"/>
          <w:numId w:val="146"/>
        </w:numPr>
        <w:tabs>
          <w:tab w:val="left" w:pos="2592"/>
          <w:tab w:val="left" w:pos="2593"/>
        </w:tabs>
        <w:spacing w:before="17"/>
        <w:rPr>
          <w:sz w:val="23"/>
        </w:rPr>
      </w:pPr>
      <w:r>
        <w:rPr>
          <w:w w:val="105"/>
          <w:sz w:val="23"/>
        </w:rPr>
        <w:t xml:space="preserve">Discuss </w:t>
      </w:r>
      <w:r>
        <w:rPr>
          <w:spacing w:val="-3"/>
          <w:w w:val="105"/>
          <w:sz w:val="23"/>
        </w:rPr>
        <w:t xml:space="preserve">needs and applications </w:t>
      </w:r>
      <w:r>
        <w:rPr>
          <w:w w:val="105"/>
          <w:sz w:val="23"/>
        </w:rPr>
        <w:t>of</w:t>
      </w:r>
      <w:r>
        <w:rPr>
          <w:spacing w:val="-16"/>
          <w:w w:val="105"/>
          <w:sz w:val="23"/>
        </w:rPr>
        <w:t xml:space="preserve"> </w:t>
      </w:r>
      <w:r>
        <w:rPr>
          <w:w w:val="105"/>
          <w:sz w:val="23"/>
        </w:rPr>
        <w:t>ADCs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ListParagraph"/>
        <w:numPr>
          <w:ilvl w:val="2"/>
          <w:numId w:val="146"/>
        </w:numPr>
        <w:tabs>
          <w:tab w:val="left" w:pos="2592"/>
          <w:tab w:val="left" w:pos="2593"/>
        </w:tabs>
        <w:spacing w:before="69"/>
        <w:rPr>
          <w:sz w:val="23"/>
        </w:rPr>
      </w:pPr>
      <w:r>
        <w:rPr>
          <w:w w:val="105"/>
          <w:sz w:val="23"/>
        </w:rPr>
        <w:lastRenderedPageBreak/>
        <w:t xml:space="preserve">Describe the </w:t>
      </w:r>
      <w:r>
        <w:rPr>
          <w:spacing w:val="-3"/>
          <w:w w:val="105"/>
          <w:sz w:val="23"/>
        </w:rPr>
        <w:t xml:space="preserve">construction </w:t>
      </w:r>
      <w:r>
        <w:rPr>
          <w:w w:val="105"/>
          <w:sz w:val="23"/>
        </w:rPr>
        <w:t xml:space="preserve">and working of </w:t>
      </w:r>
      <w:r>
        <w:rPr>
          <w:spacing w:val="-3"/>
          <w:w w:val="105"/>
          <w:sz w:val="23"/>
        </w:rPr>
        <w:t>Simultaneous</w:t>
      </w:r>
      <w:r>
        <w:rPr>
          <w:spacing w:val="-48"/>
          <w:w w:val="105"/>
          <w:sz w:val="23"/>
        </w:rPr>
        <w:t xml:space="preserve"> </w:t>
      </w:r>
      <w:r>
        <w:rPr>
          <w:w w:val="105"/>
          <w:sz w:val="23"/>
        </w:rPr>
        <w:t>ADC</w:t>
      </w:r>
    </w:p>
    <w:p w:rsidR="00B141CF" w:rsidRDefault="009F45E6">
      <w:pPr>
        <w:pStyle w:val="ListParagraph"/>
        <w:numPr>
          <w:ilvl w:val="2"/>
          <w:numId w:val="146"/>
        </w:numPr>
        <w:tabs>
          <w:tab w:val="left" w:pos="2592"/>
          <w:tab w:val="left" w:pos="2593"/>
        </w:tabs>
        <w:rPr>
          <w:sz w:val="23"/>
        </w:rPr>
      </w:pPr>
      <w:r>
        <w:rPr>
          <w:w w:val="105"/>
          <w:sz w:val="23"/>
        </w:rPr>
        <w:t>Describe</w:t>
      </w:r>
      <w:r>
        <w:rPr>
          <w:spacing w:val="-16"/>
          <w:w w:val="105"/>
          <w:sz w:val="23"/>
        </w:rPr>
        <w:t xml:space="preserve"> </w:t>
      </w:r>
      <w:r>
        <w:rPr>
          <w:w w:val="105"/>
          <w:sz w:val="23"/>
        </w:rPr>
        <w:t>the</w:t>
      </w:r>
      <w:r>
        <w:rPr>
          <w:spacing w:val="-22"/>
          <w:w w:val="105"/>
          <w:sz w:val="23"/>
        </w:rPr>
        <w:t xml:space="preserve"> </w:t>
      </w:r>
      <w:r>
        <w:rPr>
          <w:spacing w:val="-3"/>
          <w:w w:val="105"/>
          <w:sz w:val="23"/>
        </w:rPr>
        <w:t>construction</w:t>
      </w:r>
      <w:r>
        <w:rPr>
          <w:spacing w:val="-14"/>
          <w:w w:val="105"/>
          <w:sz w:val="23"/>
        </w:rPr>
        <w:t xml:space="preserve"> </w:t>
      </w:r>
      <w:r>
        <w:rPr>
          <w:spacing w:val="-3"/>
          <w:w w:val="105"/>
          <w:sz w:val="23"/>
        </w:rPr>
        <w:t>and</w:t>
      </w:r>
      <w:r>
        <w:rPr>
          <w:spacing w:val="-16"/>
          <w:w w:val="105"/>
          <w:sz w:val="23"/>
        </w:rPr>
        <w:t xml:space="preserve"> </w:t>
      </w:r>
      <w:r>
        <w:rPr>
          <w:w w:val="105"/>
          <w:sz w:val="23"/>
        </w:rPr>
        <w:t>working</w:t>
      </w:r>
      <w:r>
        <w:rPr>
          <w:spacing w:val="-19"/>
          <w:w w:val="105"/>
          <w:sz w:val="23"/>
        </w:rPr>
        <w:t xml:space="preserve"> </w:t>
      </w:r>
      <w:r>
        <w:rPr>
          <w:w w:val="105"/>
          <w:sz w:val="23"/>
        </w:rPr>
        <w:t>of</w:t>
      </w:r>
      <w:r>
        <w:rPr>
          <w:spacing w:val="-18"/>
          <w:w w:val="105"/>
          <w:sz w:val="23"/>
        </w:rPr>
        <w:t xml:space="preserve"> </w:t>
      </w:r>
      <w:r>
        <w:rPr>
          <w:w w:val="105"/>
          <w:sz w:val="23"/>
        </w:rPr>
        <w:t>Counter</w:t>
      </w:r>
      <w:r>
        <w:rPr>
          <w:spacing w:val="-18"/>
          <w:w w:val="105"/>
          <w:sz w:val="23"/>
        </w:rPr>
        <w:t xml:space="preserve"> </w:t>
      </w:r>
      <w:r>
        <w:rPr>
          <w:w w:val="105"/>
          <w:sz w:val="23"/>
        </w:rPr>
        <w:t>type</w:t>
      </w:r>
      <w:r>
        <w:rPr>
          <w:spacing w:val="-16"/>
          <w:w w:val="105"/>
          <w:sz w:val="23"/>
        </w:rPr>
        <w:t xml:space="preserve"> </w:t>
      </w:r>
      <w:r>
        <w:rPr>
          <w:w w:val="105"/>
          <w:sz w:val="23"/>
        </w:rPr>
        <w:t>ADC</w:t>
      </w:r>
    </w:p>
    <w:p w:rsidR="00B141CF" w:rsidRDefault="009F45E6">
      <w:pPr>
        <w:pStyle w:val="ListParagraph"/>
        <w:numPr>
          <w:ilvl w:val="2"/>
          <w:numId w:val="146"/>
        </w:numPr>
        <w:tabs>
          <w:tab w:val="left" w:pos="2592"/>
          <w:tab w:val="left" w:pos="2593"/>
        </w:tabs>
        <w:spacing w:before="17"/>
        <w:rPr>
          <w:sz w:val="23"/>
        </w:rPr>
      </w:pPr>
      <w:r>
        <w:rPr>
          <w:w w:val="105"/>
          <w:sz w:val="23"/>
        </w:rPr>
        <w:t>Describe</w:t>
      </w:r>
      <w:r>
        <w:rPr>
          <w:spacing w:val="-18"/>
          <w:w w:val="105"/>
          <w:sz w:val="23"/>
        </w:rPr>
        <w:t xml:space="preserve"> </w:t>
      </w:r>
      <w:r>
        <w:rPr>
          <w:w w:val="105"/>
          <w:sz w:val="23"/>
        </w:rPr>
        <w:t>the</w:t>
      </w:r>
      <w:r>
        <w:rPr>
          <w:spacing w:val="-18"/>
          <w:w w:val="105"/>
          <w:sz w:val="23"/>
        </w:rPr>
        <w:t xml:space="preserve"> </w:t>
      </w:r>
      <w:r>
        <w:rPr>
          <w:spacing w:val="-3"/>
          <w:w w:val="105"/>
          <w:sz w:val="23"/>
        </w:rPr>
        <w:t>construction</w:t>
      </w:r>
      <w:r>
        <w:rPr>
          <w:spacing w:val="-16"/>
          <w:w w:val="105"/>
          <w:sz w:val="23"/>
        </w:rPr>
        <w:t xml:space="preserve"> </w:t>
      </w:r>
      <w:r>
        <w:rPr>
          <w:w w:val="105"/>
          <w:sz w:val="23"/>
        </w:rPr>
        <w:t>and</w:t>
      </w:r>
      <w:r>
        <w:rPr>
          <w:spacing w:val="-18"/>
          <w:w w:val="105"/>
          <w:sz w:val="23"/>
        </w:rPr>
        <w:t xml:space="preserve"> </w:t>
      </w:r>
      <w:r>
        <w:rPr>
          <w:w w:val="105"/>
          <w:sz w:val="23"/>
        </w:rPr>
        <w:t>working</w:t>
      </w:r>
      <w:r>
        <w:rPr>
          <w:spacing w:val="-17"/>
          <w:w w:val="105"/>
          <w:sz w:val="23"/>
        </w:rPr>
        <w:t xml:space="preserve"> </w:t>
      </w:r>
      <w:r>
        <w:rPr>
          <w:w w:val="105"/>
          <w:sz w:val="23"/>
        </w:rPr>
        <w:t>of</w:t>
      </w:r>
      <w:r>
        <w:rPr>
          <w:spacing w:val="-19"/>
          <w:w w:val="105"/>
          <w:sz w:val="23"/>
        </w:rPr>
        <w:t xml:space="preserve"> </w:t>
      </w:r>
      <w:r>
        <w:rPr>
          <w:w w:val="105"/>
          <w:sz w:val="23"/>
        </w:rPr>
        <w:t>Dual</w:t>
      </w:r>
      <w:r>
        <w:rPr>
          <w:spacing w:val="-21"/>
          <w:w w:val="105"/>
          <w:sz w:val="23"/>
        </w:rPr>
        <w:t xml:space="preserve"> </w:t>
      </w:r>
      <w:r>
        <w:rPr>
          <w:w w:val="105"/>
          <w:sz w:val="23"/>
        </w:rPr>
        <w:t>slop</w:t>
      </w:r>
      <w:r>
        <w:rPr>
          <w:spacing w:val="-17"/>
          <w:w w:val="105"/>
          <w:sz w:val="23"/>
        </w:rPr>
        <w:t xml:space="preserve"> </w:t>
      </w:r>
      <w:r>
        <w:rPr>
          <w:w w:val="105"/>
          <w:sz w:val="23"/>
        </w:rPr>
        <w:t>ADC</w:t>
      </w:r>
    </w:p>
    <w:p w:rsidR="00B141CF" w:rsidRDefault="009F45E6">
      <w:pPr>
        <w:pStyle w:val="ListParagraph"/>
        <w:numPr>
          <w:ilvl w:val="2"/>
          <w:numId w:val="146"/>
        </w:numPr>
        <w:tabs>
          <w:tab w:val="left" w:pos="2592"/>
          <w:tab w:val="left" w:pos="2593"/>
        </w:tabs>
        <w:spacing w:before="17"/>
        <w:ind w:hanging="714"/>
        <w:rPr>
          <w:sz w:val="23"/>
        </w:rPr>
      </w:pPr>
      <w:r>
        <w:rPr>
          <w:w w:val="105"/>
          <w:sz w:val="23"/>
        </w:rPr>
        <w:t>Describe</w:t>
      </w:r>
      <w:r>
        <w:rPr>
          <w:spacing w:val="-5"/>
          <w:w w:val="105"/>
          <w:sz w:val="23"/>
        </w:rPr>
        <w:t xml:space="preserve"> </w:t>
      </w:r>
      <w:r>
        <w:rPr>
          <w:w w:val="105"/>
          <w:sz w:val="23"/>
        </w:rPr>
        <w:t>the</w:t>
      </w:r>
      <w:r>
        <w:rPr>
          <w:spacing w:val="-13"/>
          <w:w w:val="105"/>
          <w:sz w:val="23"/>
        </w:rPr>
        <w:t xml:space="preserve"> </w:t>
      </w:r>
      <w:r>
        <w:rPr>
          <w:spacing w:val="-3"/>
          <w:w w:val="105"/>
          <w:sz w:val="23"/>
        </w:rPr>
        <w:t>construction</w:t>
      </w:r>
      <w:r>
        <w:rPr>
          <w:spacing w:val="-11"/>
          <w:w w:val="105"/>
          <w:sz w:val="23"/>
        </w:rPr>
        <w:t xml:space="preserve"> </w:t>
      </w:r>
      <w:r>
        <w:rPr>
          <w:w w:val="105"/>
          <w:sz w:val="23"/>
        </w:rPr>
        <w:t>and</w:t>
      </w:r>
      <w:r>
        <w:rPr>
          <w:spacing w:val="-3"/>
          <w:w w:val="105"/>
          <w:sz w:val="23"/>
        </w:rPr>
        <w:t xml:space="preserve"> </w:t>
      </w:r>
      <w:r>
        <w:rPr>
          <w:w w:val="105"/>
          <w:sz w:val="23"/>
        </w:rPr>
        <w:t>working</w:t>
      </w:r>
      <w:r>
        <w:rPr>
          <w:spacing w:val="-5"/>
          <w:w w:val="105"/>
          <w:sz w:val="23"/>
        </w:rPr>
        <w:t xml:space="preserve"> </w:t>
      </w:r>
      <w:r>
        <w:rPr>
          <w:w w:val="105"/>
          <w:sz w:val="23"/>
        </w:rPr>
        <w:t>of</w:t>
      </w:r>
      <w:r>
        <w:rPr>
          <w:spacing w:val="-6"/>
          <w:w w:val="105"/>
          <w:sz w:val="23"/>
        </w:rPr>
        <w:t xml:space="preserve"> </w:t>
      </w:r>
      <w:r>
        <w:rPr>
          <w:spacing w:val="-3"/>
          <w:w w:val="105"/>
          <w:sz w:val="23"/>
        </w:rPr>
        <w:t>Successive</w:t>
      </w:r>
      <w:r>
        <w:rPr>
          <w:spacing w:val="-6"/>
          <w:w w:val="105"/>
          <w:sz w:val="23"/>
        </w:rPr>
        <w:t xml:space="preserve"> </w:t>
      </w:r>
      <w:r>
        <w:rPr>
          <w:spacing w:val="-3"/>
          <w:w w:val="105"/>
          <w:sz w:val="23"/>
        </w:rPr>
        <w:t>Approximation</w:t>
      </w:r>
      <w:r>
        <w:rPr>
          <w:spacing w:val="-22"/>
          <w:w w:val="105"/>
          <w:sz w:val="23"/>
        </w:rPr>
        <w:t xml:space="preserve"> </w:t>
      </w:r>
      <w:r>
        <w:rPr>
          <w:w w:val="105"/>
          <w:sz w:val="23"/>
        </w:rPr>
        <w:t>ADC</w:t>
      </w:r>
    </w:p>
    <w:p w:rsidR="00B141CF" w:rsidRDefault="00B141CF">
      <w:pPr>
        <w:pStyle w:val="BodyText"/>
        <w:spacing w:before="6"/>
        <w:ind w:left="0" w:firstLine="0"/>
        <w:rPr>
          <w:sz w:val="24"/>
        </w:rPr>
      </w:pPr>
    </w:p>
    <w:p w:rsidR="00B141CF" w:rsidRDefault="009F45E6">
      <w:pPr>
        <w:pStyle w:val="Heading1"/>
        <w:numPr>
          <w:ilvl w:val="0"/>
          <w:numId w:val="146"/>
        </w:numPr>
        <w:tabs>
          <w:tab w:val="left" w:pos="1151"/>
          <w:tab w:val="left" w:pos="1152"/>
        </w:tabs>
      </w:pPr>
      <w:r>
        <w:rPr>
          <w:w w:val="105"/>
        </w:rPr>
        <w:t>MEMORY</w:t>
      </w:r>
    </w:p>
    <w:p w:rsidR="00B141CF" w:rsidRDefault="009F45E6">
      <w:pPr>
        <w:pStyle w:val="ListParagraph"/>
        <w:numPr>
          <w:ilvl w:val="1"/>
          <w:numId w:val="146"/>
        </w:numPr>
        <w:tabs>
          <w:tab w:val="left" w:pos="1872"/>
          <w:tab w:val="left" w:pos="1873"/>
        </w:tabs>
        <w:spacing w:before="10"/>
        <w:ind w:hanging="722"/>
        <w:rPr>
          <w:sz w:val="23"/>
        </w:rPr>
      </w:pPr>
      <w:r>
        <w:rPr>
          <w:w w:val="105"/>
          <w:sz w:val="23"/>
        </w:rPr>
        <w:t>Discuss Memory</w:t>
      </w:r>
      <w:r>
        <w:rPr>
          <w:spacing w:val="-8"/>
          <w:w w:val="105"/>
          <w:sz w:val="23"/>
        </w:rPr>
        <w:t xml:space="preserve"> </w:t>
      </w:r>
      <w:r>
        <w:rPr>
          <w:spacing w:val="-3"/>
          <w:w w:val="105"/>
          <w:sz w:val="23"/>
        </w:rPr>
        <w:t>Technologies.</w:t>
      </w:r>
    </w:p>
    <w:p w:rsidR="00B141CF" w:rsidRDefault="009F45E6">
      <w:pPr>
        <w:pStyle w:val="ListParagraph"/>
        <w:numPr>
          <w:ilvl w:val="1"/>
          <w:numId w:val="146"/>
        </w:numPr>
        <w:tabs>
          <w:tab w:val="left" w:pos="1872"/>
          <w:tab w:val="left" w:pos="1873"/>
        </w:tabs>
        <w:spacing w:before="16"/>
        <w:ind w:hanging="722"/>
        <w:rPr>
          <w:sz w:val="23"/>
        </w:rPr>
      </w:pPr>
      <w:r>
        <w:rPr>
          <w:w w:val="105"/>
          <w:sz w:val="23"/>
        </w:rPr>
        <w:t>Discuss General Memory</w:t>
      </w:r>
      <w:r>
        <w:rPr>
          <w:spacing w:val="-20"/>
          <w:w w:val="105"/>
          <w:sz w:val="23"/>
        </w:rPr>
        <w:t xml:space="preserve"> </w:t>
      </w:r>
      <w:r>
        <w:rPr>
          <w:spacing w:val="-3"/>
          <w:w w:val="105"/>
          <w:sz w:val="23"/>
        </w:rPr>
        <w:t>Operation.</w:t>
      </w:r>
    </w:p>
    <w:p w:rsidR="00B141CF" w:rsidRDefault="009F45E6">
      <w:pPr>
        <w:pStyle w:val="ListParagraph"/>
        <w:numPr>
          <w:ilvl w:val="1"/>
          <w:numId w:val="146"/>
        </w:numPr>
        <w:tabs>
          <w:tab w:val="left" w:pos="1872"/>
          <w:tab w:val="left" w:pos="1873"/>
        </w:tabs>
        <w:ind w:hanging="722"/>
        <w:rPr>
          <w:sz w:val="23"/>
        </w:rPr>
      </w:pPr>
      <w:r>
        <w:rPr>
          <w:w w:val="105"/>
          <w:sz w:val="23"/>
        </w:rPr>
        <w:t>Describe Memory</w:t>
      </w:r>
      <w:r>
        <w:rPr>
          <w:spacing w:val="-14"/>
          <w:w w:val="105"/>
          <w:sz w:val="23"/>
        </w:rPr>
        <w:t xml:space="preserve"> </w:t>
      </w:r>
      <w:r>
        <w:rPr>
          <w:spacing w:val="-3"/>
          <w:w w:val="105"/>
          <w:sz w:val="23"/>
        </w:rPr>
        <w:t>Considerations</w:t>
      </w:r>
    </w:p>
    <w:p w:rsidR="00B141CF" w:rsidRDefault="009F45E6">
      <w:pPr>
        <w:pStyle w:val="ListParagraph"/>
        <w:numPr>
          <w:ilvl w:val="1"/>
          <w:numId w:val="146"/>
        </w:numPr>
        <w:tabs>
          <w:tab w:val="left" w:pos="1872"/>
          <w:tab w:val="left" w:pos="1873"/>
        </w:tabs>
        <w:spacing w:before="17"/>
        <w:ind w:hanging="722"/>
        <w:rPr>
          <w:sz w:val="23"/>
        </w:rPr>
      </w:pPr>
      <w:r>
        <w:rPr>
          <w:w w:val="105"/>
          <w:sz w:val="23"/>
        </w:rPr>
        <w:t xml:space="preserve">List </w:t>
      </w:r>
      <w:r>
        <w:rPr>
          <w:spacing w:val="-3"/>
          <w:w w:val="105"/>
          <w:sz w:val="23"/>
        </w:rPr>
        <w:t xml:space="preserve">Types </w:t>
      </w:r>
      <w:r>
        <w:rPr>
          <w:w w:val="105"/>
          <w:sz w:val="23"/>
        </w:rPr>
        <w:t>of</w:t>
      </w:r>
      <w:r>
        <w:rPr>
          <w:spacing w:val="-15"/>
          <w:w w:val="105"/>
          <w:sz w:val="23"/>
        </w:rPr>
        <w:t xml:space="preserve"> </w:t>
      </w:r>
      <w:r>
        <w:rPr>
          <w:w w:val="105"/>
          <w:sz w:val="23"/>
        </w:rPr>
        <w:t>Memories</w:t>
      </w:r>
    </w:p>
    <w:p w:rsidR="00B141CF" w:rsidRDefault="009F45E6">
      <w:pPr>
        <w:pStyle w:val="ListParagraph"/>
        <w:numPr>
          <w:ilvl w:val="2"/>
          <w:numId w:val="146"/>
        </w:numPr>
        <w:tabs>
          <w:tab w:val="left" w:pos="2593"/>
        </w:tabs>
        <w:rPr>
          <w:sz w:val="23"/>
        </w:rPr>
      </w:pPr>
      <w:r>
        <w:rPr>
          <w:sz w:val="23"/>
        </w:rPr>
        <w:t>Describe</w:t>
      </w:r>
      <w:r>
        <w:rPr>
          <w:spacing w:val="24"/>
          <w:sz w:val="23"/>
        </w:rPr>
        <w:t xml:space="preserve"> </w:t>
      </w:r>
      <w:r>
        <w:rPr>
          <w:sz w:val="23"/>
        </w:rPr>
        <w:t>ROM</w:t>
      </w:r>
    </w:p>
    <w:p w:rsidR="00B141CF" w:rsidRDefault="009F45E6">
      <w:pPr>
        <w:pStyle w:val="ListParagraph"/>
        <w:numPr>
          <w:ilvl w:val="2"/>
          <w:numId w:val="146"/>
        </w:numPr>
        <w:tabs>
          <w:tab w:val="left" w:pos="2593"/>
        </w:tabs>
        <w:spacing w:before="10"/>
        <w:rPr>
          <w:sz w:val="23"/>
        </w:rPr>
      </w:pPr>
      <w:r>
        <w:rPr>
          <w:sz w:val="23"/>
        </w:rPr>
        <w:t>Describe</w:t>
      </w:r>
      <w:r>
        <w:rPr>
          <w:spacing w:val="24"/>
          <w:sz w:val="23"/>
        </w:rPr>
        <w:t xml:space="preserve"> </w:t>
      </w:r>
      <w:r>
        <w:rPr>
          <w:sz w:val="23"/>
        </w:rPr>
        <w:t>RAM</w:t>
      </w:r>
    </w:p>
    <w:p w:rsidR="00B141CF" w:rsidRDefault="009F45E6">
      <w:pPr>
        <w:pStyle w:val="ListParagraph"/>
        <w:numPr>
          <w:ilvl w:val="2"/>
          <w:numId w:val="146"/>
        </w:numPr>
        <w:tabs>
          <w:tab w:val="left" w:pos="2593"/>
        </w:tabs>
        <w:spacing w:before="16"/>
        <w:rPr>
          <w:sz w:val="23"/>
        </w:rPr>
      </w:pPr>
      <w:r>
        <w:rPr>
          <w:w w:val="105"/>
          <w:sz w:val="23"/>
        </w:rPr>
        <w:t>Describe</w:t>
      </w:r>
      <w:r>
        <w:rPr>
          <w:spacing w:val="-8"/>
          <w:w w:val="105"/>
          <w:sz w:val="23"/>
        </w:rPr>
        <w:t xml:space="preserve"> </w:t>
      </w:r>
      <w:r>
        <w:rPr>
          <w:w w:val="105"/>
          <w:sz w:val="23"/>
        </w:rPr>
        <w:t>SRAM</w:t>
      </w:r>
    </w:p>
    <w:p w:rsidR="00B141CF" w:rsidRDefault="009F45E6">
      <w:pPr>
        <w:pStyle w:val="ListParagraph"/>
        <w:numPr>
          <w:ilvl w:val="2"/>
          <w:numId w:val="146"/>
        </w:numPr>
        <w:tabs>
          <w:tab w:val="left" w:pos="2593"/>
        </w:tabs>
        <w:rPr>
          <w:sz w:val="23"/>
        </w:rPr>
      </w:pPr>
      <w:r>
        <w:rPr>
          <w:w w:val="105"/>
          <w:sz w:val="23"/>
        </w:rPr>
        <w:t>Describe</w:t>
      </w:r>
      <w:r>
        <w:rPr>
          <w:spacing w:val="-8"/>
          <w:w w:val="105"/>
          <w:sz w:val="23"/>
        </w:rPr>
        <w:t xml:space="preserve"> </w:t>
      </w:r>
      <w:r>
        <w:rPr>
          <w:w w:val="105"/>
          <w:sz w:val="23"/>
        </w:rPr>
        <w:t>DRAM</w:t>
      </w:r>
    </w:p>
    <w:p w:rsidR="00B141CF" w:rsidRDefault="009F45E6">
      <w:pPr>
        <w:pStyle w:val="ListParagraph"/>
        <w:numPr>
          <w:ilvl w:val="2"/>
          <w:numId w:val="146"/>
        </w:numPr>
        <w:tabs>
          <w:tab w:val="left" w:pos="2593"/>
        </w:tabs>
        <w:rPr>
          <w:sz w:val="23"/>
        </w:rPr>
      </w:pPr>
      <w:r>
        <w:rPr>
          <w:w w:val="105"/>
          <w:sz w:val="23"/>
        </w:rPr>
        <w:t>Describe</w:t>
      </w:r>
      <w:r>
        <w:rPr>
          <w:spacing w:val="-8"/>
          <w:w w:val="105"/>
          <w:sz w:val="23"/>
        </w:rPr>
        <w:t xml:space="preserve"> </w:t>
      </w:r>
      <w:r>
        <w:rPr>
          <w:w w:val="105"/>
          <w:sz w:val="23"/>
        </w:rPr>
        <w:t>PLDs.</w:t>
      </w:r>
    </w:p>
    <w:p w:rsidR="00B141CF" w:rsidRDefault="009F45E6">
      <w:pPr>
        <w:pStyle w:val="ListParagraph"/>
        <w:numPr>
          <w:ilvl w:val="2"/>
          <w:numId w:val="146"/>
        </w:numPr>
        <w:tabs>
          <w:tab w:val="left" w:pos="2593"/>
        </w:tabs>
        <w:spacing w:before="17"/>
        <w:rPr>
          <w:sz w:val="23"/>
        </w:rPr>
      </w:pPr>
      <w:r>
        <w:rPr>
          <w:w w:val="105"/>
          <w:sz w:val="23"/>
        </w:rPr>
        <w:t xml:space="preserve">Describe Magnetic </w:t>
      </w:r>
      <w:r>
        <w:rPr>
          <w:spacing w:val="-3"/>
          <w:w w:val="105"/>
          <w:sz w:val="23"/>
        </w:rPr>
        <w:t>and Optical</w:t>
      </w:r>
      <w:r>
        <w:rPr>
          <w:spacing w:val="-19"/>
          <w:w w:val="105"/>
          <w:sz w:val="23"/>
        </w:rPr>
        <w:t xml:space="preserve"> </w:t>
      </w:r>
      <w:r>
        <w:rPr>
          <w:w w:val="105"/>
          <w:sz w:val="23"/>
        </w:rPr>
        <w:t>Memories</w:t>
      </w:r>
    </w:p>
    <w:p w:rsidR="00B141CF" w:rsidRDefault="009F45E6">
      <w:pPr>
        <w:pStyle w:val="ListParagraph"/>
        <w:numPr>
          <w:ilvl w:val="1"/>
          <w:numId w:val="146"/>
        </w:numPr>
        <w:tabs>
          <w:tab w:val="left" w:pos="1872"/>
          <w:tab w:val="left" w:pos="1873"/>
        </w:tabs>
        <w:ind w:hanging="722"/>
        <w:rPr>
          <w:sz w:val="23"/>
        </w:rPr>
      </w:pPr>
      <w:r>
        <w:rPr>
          <w:w w:val="105"/>
          <w:sz w:val="23"/>
        </w:rPr>
        <w:t xml:space="preserve">Discuss </w:t>
      </w:r>
      <w:r>
        <w:rPr>
          <w:spacing w:val="-3"/>
          <w:w w:val="105"/>
          <w:sz w:val="23"/>
        </w:rPr>
        <w:t xml:space="preserve">applications </w:t>
      </w:r>
      <w:r>
        <w:rPr>
          <w:w w:val="105"/>
          <w:sz w:val="23"/>
        </w:rPr>
        <w:t>in Digital</w:t>
      </w:r>
      <w:r>
        <w:rPr>
          <w:spacing w:val="-20"/>
          <w:w w:val="105"/>
          <w:sz w:val="23"/>
        </w:rPr>
        <w:t xml:space="preserve"> </w:t>
      </w:r>
      <w:r>
        <w:rPr>
          <w:w w:val="105"/>
          <w:sz w:val="23"/>
        </w:rPr>
        <w:t>systems.</w:t>
      </w:r>
    </w:p>
    <w:p w:rsidR="00B141CF" w:rsidRDefault="00B141CF">
      <w:pPr>
        <w:pStyle w:val="BodyText"/>
        <w:spacing w:before="7"/>
        <w:ind w:left="0" w:firstLine="0"/>
        <w:rPr>
          <w:sz w:val="24"/>
        </w:rPr>
      </w:pPr>
    </w:p>
    <w:p w:rsidR="00B141CF" w:rsidRDefault="009F45E6">
      <w:pPr>
        <w:pStyle w:val="Heading1"/>
        <w:numPr>
          <w:ilvl w:val="0"/>
          <w:numId w:val="146"/>
        </w:numPr>
        <w:tabs>
          <w:tab w:val="left" w:pos="1151"/>
          <w:tab w:val="left" w:pos="1152"/>
        </w:tabs>
      </w:pPr>
      <w:r>
        <w:rPr>
          <w:w w:val="105"/>
        </w:rPr>
        <w:t>INTRODUCTION TO DIGITAL</w:t>
      </w:r>
      <w:r>
        <w:rPr>
          <w:spacing w:val="2"/>
          <w:w w:val="105"/>
        </w:rPr>
        <w:t xml:space="preserve"> </w:t>
      </w:r>
      <w:r>
        <w:rPr>
          <w:w w:val="105"/>
        </w:rPr>
        <w:t>TROUBLESHOOTING</w:t>
      </w:r>
    </w:p>
    <w:p w:rsidR="00B141CF" w:rsidRDefault="009F45E6">
      <w:pPr>
        <w:pStyle w:val="ListParagraph"/>
        <w:numPr>
          <w:ilvl w:val="1"/>
          <w:numId w:val="146"/>
        </w:numPr>
        <w:tabs>
          <w:tab w:val="left" w:pos="1872"/>
          <w:tab w:val="left" w:pos="1873"/>
        </w:tabs>
        <w:spacing w:before="17"/>
        <w:ind w:hanging="722"/>
        <w:rPr>
          <w:sz w:val="23"/>
        </w:rPr>
      </w:pPr>
      <w:r>
        <w:rPr>
          <w:w w:val="105"/>
          <w:sz w:val="23"/>
        </w:rPr>
        <w:t>Classify Digital</w:t>
      </w:r>
      <w:r>
        <w:rPr>
          <w:spacing w:val="1"/>
          <w:w w:val="105"/>
          <w:sz w:val="23"/>
        </w:rPr>
        <w:t xml:space="preserve"> </w:t>
      </w:r>
      <w:r>
        <w:rPr>
          <w:w w:val="105"/>
          <w:sz w:val="23"/>
        </w:rPr>
        <w:t>Faults</w:t>
      </w:r>
    </w:p>
    <w:p w:rsidR="00B141CF" w:rsidRDefault="009F45E6">
      <w:pPr>
        <w:pStyle w:val="ListParagraph"/>
        <w:numPr>
          <w:ilvl w:val="2"/>
          <w:numId w:val="146"/>
        </w:numPr>
        <w:tabs>
          <w:tab w:val="left" w:pos="2593"/>
        </w:tabs>
        <w:spacing w:before="16"/>
        <w:rPr>
          <w:sz w:val="23"/>
        </w:rPr>
      </w:pPr>
      <w:r>
        <w:rPr>
          <w:w w:val="105"/>
          <w:sz w:val="23"/>
        </w:rPr>
        <w:t>Differentiate between Intermittent versus Permanent</w:t>
      </w:r>
      <w:r>
        <w:rPr>
          <w:spacing w:val="-11"/>
          <w:w w:val="105"/>
          <w:sz w:val="23"/>
        </w:rPr>
        <w:t xml:space="preserve"> </w:t>
      </w:r>
      <w:r>
        <w:rPr>
          <w:w w:val="105"/>
          <w:sz w:val="23"/>
        </w:rPr>
        <w:t>faults.</w:t>
      </w:r>
    </w:p>
    <w:p w:rsidR="00B141CF" w:rsidRDefault="009F45E6">
      <w:pPr>
        <w:pStyle w:val="ListParagraph"/>
        <w:numPr>
          <w:ilvl w:val="2"/>
          <w:numId w:val="146"/>
        </w:numPr>
        <w:tabs>
          <w:tab w:val="left" w:pos="2593"/>
        </w:tabs>
        <w:rPr>
          <w:sz w:val="23"/>
        </w:rPr>
      </w:pPr>
      <w:r>
        <w:rPr>
          <w:w w:val="105"/>
          <w:sz w:val="23"/>
        </w:rPr>
        <w:t>Differentiate</w:t>
      </w:r>
      <w:r>
        <w:rPr>
          <w:spacing w:val="-11"/>
          <w:w w:val="105"/>
          <w:sz w:val="23"/>
        </w:rPr>
        <w:t xml:space="preserve"> </w:t>
      </w:r>
      <w:r>
        <w:rPr>
          <w:w w:val="105"/>
          <w:sz w:val="23"/>
        </w:rPr>
        <w:t>between</w:t>
      </w:r>
      <w:r>
        <w:rPr>
          <w:spacing w:val="-9"/>
          <w:w w:val="105"/>
          <w:sz w:val="23"/>
        </w:rPr>
        <w:t xml:space="preserve"> </w:t>
      </w:r>
      <w:r>
        <w:rPr>
          <w:w w:val="105"/>
          <w:sz w:val="23"/>
        </w:rPr>
        <w:t>External</w:t>
      </w:r>
      <w:r>
        <w:rPr>
          <w:spacing w:val="-14"/>
          <w:w w:val="105"/>
          <w:sz w:val="23"/>
        </w:rPr>
        <w:t xml:space="preserve"> </w:t>
      </w:r>
      <w:r>
        <w:rPr>
          <w:w w:val="105"/>
          <w:sz w:val="23"/>
        </w:rPr>
        <w:t>versus</w:t>
      </w:r>
      <w:r>
        <w:rPr>
          <w:spacing w:val="-12"/>
          <w:w w:val="105"/>
          <w:sz w:val="23"/>
        </w:rPr>
        <w:t xml:space="preserve"> </w:t>
      </w:r>
      <w:r>
        <w:rPr>
          <w:w w:val="105"/>
          <w:sz w:val="23"/>
        </w:rPr>
        <w:t>Internal</w:t>
      </w:r>
      <w:r>
        <w:rPr>
          <w:spacing w:val="-6"/>
          <w:w w:val="105"/>
          <w:sz w:val="23"/>
        </w:rPr>
        <w:t xml:space="preserve"> </w:t>
      </w:r>
      <w:r>
        <w:rPr>
          <w:w w:val="105"/>
          <w:sz w:val="23"/>
        </w:rPr>
        <w:t>faults.</w:t>
      </w:r>
    </w:p>
    <w:p w:rsidR="00B141CF" w:rsidRDefault="009F45E6">
      <w:pPr>
        <w:pStyle w:val="ListParagraph"/>
        <w:numPr>
          <w:ilvl w:val="2"/>
          <w:numId w:val="146"/>
        </w:numPr>
        <w:tabs>
          <w:tab w:val="left" w:pos="2593"/>
        </w:tabs>
        <w:rPr>
          <w:sz w:val="23"/>
        </w:rPr>
      </w:pPr>
      <w:r>
        <w:rPr>
          <w:w w:val="105"/>
          <w:sz w:val="23"/>
        </w:rPr>
        <w:t>Differentiate</w:t>
      </w:r>
      <w:r>
        <w:rPr>
          <w:spacing w:val="-13"/>
          <w:w w:val="105"/>
          <w:sz w:val="23"/>
        </w:rPr>
        <w:t xml:space="preserve"> </w:t>
      </w:r>
      <w:r>
        <w:rPr>
          <w:w w:val="105"/>
          <w:sz w:val="23"/>
        </w:rPr>
        <w:t>between</w:t>
      </w:r>
      <w:r>
        <w:rPr>
          <w:spacing w:val="-11"/>
          <w:w w:val="105"/>
          <w:sz w:val="23"/>
        </w:rPr>
        <w:t xml:space="preserve"> </w:t>
      </w:r>
      <w:r>
        <w:rPr>
          <w:w w:val="105"/>
          <w:sz w:val="23"/>
        </w:rPr>
        <w:t>Parametric</w:t>
      </w:r>
      <w:r>
        <w:rPr>
          <w:spacing w:val="-13"/>
          <w:w w:val="105"/>
          <w:sz w:val="23"/>
        </w:rPr>
        <w:t xml:space="preserve"> </w:t>
      </w:r>
      <w:r>
        <w:rPr>
          <w:w w:val="105"/>
          <w:sz w:val="23"/>
        </w:rPr>
        <w:t>versus</w:t>
      </w:r>
      <w:r>
        <w:rPr>
          <w:spacing w:val="-14"/>
          <w:w w:val="105"/>
          <w:sz w:val="23"/>
        </w:rPr>
        <w:t xml:space="preserve"> </w:t>
      </w:r>
      <w:r>
        <w:rPr>
          <w:w w:val="105"/>
          <w:sz w:val="23"/>
        </w:rPr>
        <w:t>Logic</w:t>
      </w:r>
      <w:r>
        <w:rPr>
          <w:spacing w:val="-6"/>
          <w:w w:val="105"/>
          <w:sz w:val="23"/>
        </w:rPr>
        <w:t xml:space="preserve"> </w:t>
      </w:r>
      <w:r>
        <w:rPr>
          <w:w w:val="105"/>
          <w:sz w:val="23"/>
        </w:rPr>
        <w:t>faults.</w:t>
      </w:r>
    </w:p>
    <w:p w:rsidR="00B141CF" w:rsidRDefault="009F45E6">
      <w:pPr>
        <w:pStyle w:val="ListParagraph"/>
        <w:numPr>
          <w:ilvl w:val="2"/>
          <w:numId w:val="146"/>
        </w:numPr>
        <w:tabs>
          <w:tab w:val="left" w:pos="2593"/>
        </w:tabs>
        <w:spacing w:before="17"/>
        <w:rPr>
          <w:sz w:val="23"/>
        </w:rPr>
      </w:pPr>
      <w:r>
        <w:rPr>
          <w:w w:val="105"/>
          <w:sz w:val="23"/>
        </w:rPr>
        <w:t>Differentiate between Static versus Dynamic</w:t>
      </w:r>
      <w:r>
        <w:rPr>
          <w:spacing w:val="-3"/>
          <w:w w:val="105"/>
          <w:sz w:val="23"/>
        </w:rPr>
        <w:t xml:space="preserve"> </w:t>
      </w:r>
      <w:r>
        <w:rPr>
          <w:w w:val="105"/>
          <w:sz w:val="23"/>
        </w:rPr>
        <w:t>faults.</w:t>
      </w:r>
    </w:p>
    <w:p w:rsidR="00B141CF" w:rsidRDefault="009F45E6">
      <w:pPr>
        <w:pStyle w:val="ListParagraph"/>
        <w:numPr>
          <w:ilvl w:val="1"/>
          <w:numId w:val="146"/>
        </w:numPr>
        <w:tabs>
          <w:tab w:val="left" w:pos="1872"/>
          <w:tab w:val="left" w:pos="1873"/>
        </w:tabs>
        <w:ind w:hanging="722"/>
        <w:rPr>
          <w:sz w:val="23"/>
        </w:rPr>
      </w:pPr>
      <w:r>
        <w:rPr>
          <w:w w:val="105"/>
          <w:sz w:val="23"/>
        </w:rPr>
        <w:t>Discuss Test</w:t>
      </w:r>
      <w:r>
        <w:rPr>
          <w:spacing w:val="-9"/>
          <w:w w:val="105"/>
          <w:sz w:val="23"/>
        </w:rPr>
        <w:t xml:space="preserve"> </w:t>
      </w:r>
      <w:r>
        <w:rPr>
          <w:w w:val="105"/>
          <w:sz w:val="23"/>
        </w:rPr>
        <w:t>Equipment</w:t>
      </w:r>
    </w:p>
    <w:p w:rsidR="00B141CF" w:rsidRDefault="009F45E6">
      <w:pPr>
        <w:pStyle w:val="ListParagraph"/>
        <w:numPr>
          <w:ilvl w:val="1"/>
          <w:numId w:val="146"/>
        </w:numPr>
        <w:tabs>
          <w:tab w:val="left" w:pos="1872"/>
          <w:tab w:val="left" w:pos="1873"/>
        </w:tabs>
        <w:ind w:hanging="722"/>
        <w:rPr>
          <w:sz w:val="23"/>
        </w:rPr>
      </w:pPr>
      <w:r>
        <w:rPr>
          <w:w w:val="105"/>
          <w:sz w:val="23"/>
        </w:rPr>
        <w:t>Describe Static and Dynamic</w:t>
      </w:r>
      <w:r>
        <w:rPr>
          <w:spacing w:val="-1"/>
          <w:w w:val="105"/>
          <w:sz w:val="23"/>
        </w:rPr>
        <w:t xml:space="preserve"> </w:t>
      </w:r>
      <w:r>
        <w:rPr>
          <w:w w:val="105"/>
          <w:sz w:val="23"/>
        </w:rPr>
        <w:t>Measurements</w:t>
      </w:r>
    </w:p>
    <w:p w:rsidR="00B141CF" w:rsidRDefault="009F45E6">
      <w:pPr>
        <w:pStyle w:val="ListParagraph"/>
        <w:numPr>
          <w:ilvl w:val="1"/>
          <w:numId w:val="146"/>
        </w:numPr>
        <w:tabs>
          <w:tab w:val="left" w:pos="1872"/>
          <w:tab w:val="left" w:pos="1873"/>
        </w:tabs>
        <w:spacing w:before="17"/>
        <w:ind w:hanging="722"/>
        <w:rPr>
          <w:sz w:val="23"/>
        </w:rPr>
      </w:pPr>
      <w:r>
        <w:rPr>
          <w:w w:val="105"/>
          <w:sz w:val="23"/>
        </w:rPr>
        <w:t>Discuss Fault Localization, Fault</w:t>
      </w:r>
      <w:r>
        <w:rPr>
          <w:spacing w:val="-1"/>
          <w:w w:val="105"/>
          <w:sz w:val="23"/>
        </w:rPr>
        <w:t xml:space="preserve"> </w:t>
      </w:r>
      <w:r>
        <w:rPr>
          <w:w w:val="105"/>
          <w:sz w:val="23"/>
        </w:rPr>
        <w:t>Isolation</w:t>
      </w:r>
    </w:p>
    <w:p w:rsidR="00B141CF" w:rsidRDefault="009F45E6">
      <w:pPr>
        <w:pStyle w:val="ListParagraph"/>
        <w:numPr>
          <w:ilvl w:val="1"/>
          <w:numId w:val="146"/>
        </w:numPr>
        <w:tabs>
          <w:tab w:val="left" w:pos="1872"/>
          <w:tab w:val="left" w:pos="1873"/>
        </w:tabs>
        <w:ind w:hanging="722"/>
        <w:rPr>
          <w:sz w:val="23"/>
        </w:rPr>
      </w:pPr>
      <w:r>
        <w:rPr>
          <w:w w:val="105"/>
          <w:sz w:val="23"/>
        </w:rPr>
        <w:t>Discuss Testing for Dynamic</w:t>
      </w:r>
      <w:r>
        <w:rPr>
          <w:spacing w:val="-11"/>
          <w:w w:val="105"/>
          <w:sz w:val="23"/>
        </w:rPr>
        <w:t xml:space="preserve"> </w:t>
      </w:r>
      <w:r>
        <w:rPr>
          <w:w w:val="105"/>
          <w:sz w:val="23"/>
        </w:rPr>
        <w:t>Faults</w:t>
      </w:r>
    </w:p>
    <w:p w:rsidR="00B141CF" w:rsidRDefault="00B141CF">
      <w:pPr>
        <w:rPr>
          <w:sz w:val="23"/>
        </w:rPr>
        <w:sectPr w:rsidR="00B141CF">
          <w:pgSz w:w="12240" w:h="16340"/>
          <w:pgMar w:top="700" w:right="640" w:bottom="1480" w:left="1240" w:header="0" w:footer="1294" w:gutter="0"/>
          <w:cols w:space="720"/>
        </w:sectPr>
      </w:pPr>
    </w:p>
    <w:p w:rsidR="00B141CF" w:rsidRDefault="009F45E6">
      <w:pPr>
        <w:pStyle w:val="Heading1"/>
        <w:tabs>
          <w:tab w:val="left" w:pos="1872"/>
        </w:tabs>
        <w:spacing w:before="77"/>
        <w:ind w:left="431" w:firstLine="0"/>
      </w:pPr>
      <w:r>
        <w:rPr>
          <w:w w:val="105"/>
        </w:rPr>
        <w:lastRenderedPageBreak/>
        <w:t>El.TR</w:t>
      </w:r>
      <w:r>
        <w:rPr>
          <w:spacing w:val="-13"/>
          <w:w w:val="105"/>
        </w:rPr>
        <w:t xml:space="preserve"> </w:t>
      </w:r>
      <w:r>
        <w:rPr>
          <w:w w:val="105"/>
        </w:rPr>
        <w:t>264</w:t>
      </w:r>
      <w:r>
        <w:rPr>
          <w:w w:val="105"/>
        </w:rPr>
        <w:tab/>
        <w:t>DIGITAL</w:t>
      </w:r>
      <w:r>
        <w:rPr>
          <w:spacing w:val="-10"/>
          <w:w w:val="105"/>
        </w:rPr>
        <w:t xml:space="preserve"> </w:t>
      </w:r>
      <w:r>
        <w:rPr>
          <w:w w:val="105"/>
        </w:rPr>
        <w:t>ELECTRONICS</w:t>
      </w:r>
    </w:p>
    <w:p w:rsidR="00B141CF" w:rsidRDefault="00B141CF">
      <w:pPr>
        <w:pStyle w:val="BodyText"/>
        <w:spacing w:before="0"/>
        <w:ind w:left="0" w:firstLine="0"/>
        <w:rPr>
          <w:b/>
          <w:sz w:val="24"/>
        </w:rPr>
      </w:pPr>
    </w:p>
    <w:p w:rsidR="00B141CF" w:rsidRDefault="009F45E6">
      <w:pPr>
        <w:spacing w:before="1"/>
        <w:ind w:left="431"/>
        <w:rPr>
          <w:b/>
          <w:sz w:val="23"/>
        </w:rPr>
      </w:pPr>
      <w:r>
        <w:rPr>
          <w:b/>
          <w:w w:val="105"/>
          <w:sz w:val="23"/>
        </w:rPr>
        <w:t>Total Contact Hours:</w:t>
      </w:r>
    </w:p>
    <w:p w:rsidR="00B141CF" w:rsidRDefault="009F45E6">
      <w:pPr>
        <w:pStyle w:val="BodyText"/>
        <w:ind w:left="1151" w:firstLine="0"/>
      </w:pPr>
      <w:r>
        <w:rPr>
          <w:w w:val="105"/>
        </w:rPr>
        <w:t>Practical: 96 Hours.</w:t>
      </w:r>
    </w:p>
    <w:p w:rsidR="00B141CF" w:rsidRDefault="00B141CF">
      <w:pPr>
        <w:pStyle w:val="BodyText"/>
        <w:ind w:left="0" w:firstLine="0"/>
        <w:rPr>
          <w:sz w:val="25"/>
        </w:rPr>
      </w:pPr>
    </w:p>
    <w:p w:rsidR="00B141CF" w:rsidRDefault="009F45E6">
      <w:pPr>
        <w:pStyle w:val="Heading1"/>
        <w:ind w:left="431" w:firstLine="0"/>
      </w:pPr>
      <w:r>
        <w:rPr>
          <w:w w:val="105"/>
        </w:rPr>
        <w:t>LIST OF PRACTICAL</w:t>
      </w:r>
    </w:p>
    <w:p w:rsidR="00B141CF" w:rsidRDefault="00B141CF">
      <w:pPr>
        <w:pStyle w:val="BodyText"/>
        <w:spacing w:before="3"/>
        <w:ind w:left="0" w:firstLine="0"/>
        <w:rPr>
          <w:b/>
          <w:sz w:val="25"/>
        </w:rPr>
      </w:pPr>
    </w:p>
    <w:p w:rsidR="00B141CF" w:rsidRDefault="009F45E6">
      <w:pPr>
        <w:pStyle w:val="ListParagraph"/>
        <w:numPr>
          <w:ilvl w:val="0"/>
          <w:numId w:val="147"/>
        </w:numPr>
        <w:tabs>
          <w:tab w:val="left" w:pos="1151"/>
          <w:tab w:val="left" w:pos="1152"/>
        </w:tabs>
        <w:spacing w:before="0"/>
        <w:jc w:val="left"/>
        <w:rPr>
          <w:sz w:val="23"/>
        </w:rPr>
      </w:pPr>
      <w:r>
        <w:rPr>
          <w:w w:val="105"/>
          <w:sz w:val="23"/>
        </w:rPr>
        <w:t>Use the data book for digital ICs and Reading of</w:t>
      </w:r>
      <w:r w:rsidR="005D0B81">
        <w:rPr>
          <w:w w:val="105"/>
          <w:sz w:val="23"/>
        </w:rPr>
        <w:t xml:space="preserve"> </w:t>
      </w:r>
      <w:r>
        <w:rPr>
          <w:w w:val="105"/>
          <w:sz w:val="23"/>
        </w:rPr>
        <w:t>Pin-out</w:t>
      </w:r>
      <w:r>
        <w:rPr>
          <w:spacing w:val="-40"/>
          <w:w w:val="105"/>
          <w:sz w:val="23"/>
        </w:rPr>
        <w:t xml:space="preserve"> </w:t>
      </w:r>
      <w:r>
        <w:rPr>
          <w:w w:val="105"/>
          <w:sz w:val="23"/>
        </w:rPr>
        <w:t>Diagram.</w:t>
      </w:r>
    </w:p>
    <w:p w:rsidR="00B141CF" w:rsidRDefault="009F45E6">
      <w:pPr>
        <w:pStyle w:val="ListParagraph"/>
        <w:numPr>
          <w:ilvl w:val="0"/>
          <w:numId w:val="147"/>
        </w:numPr>
        <w:tabs>
          <w:tab w:val="left" w:pos="1151"/>
          <w:tab w:val="left" w:pos="1152"/>
        </w:tabs>
        <w:spacing w:before="153" w:line="372" w:lineRule="auto"/>
        <w:ind w:right="1020"/>
        <w:jc w:val="left"/>
        <w:rPr>
          <w:sz w:val="23"/>
        </w:rPr>
      </w:pPr>
      <w:r>
        <w:rPr>
          <w:w w:val="105"/>
          <w:sz w:val="23"/>
        </w:rPr>
        <w:t>Assemble</w:t>
      </w:r>
      <w:r>
        <w:rPr>
          <w:spacing w:val="-9"/>
          <w:w w:val="105"/>
          <w:sz w:val="23"/>
        </w:rPr>
        <w:t xml:space="preserve"> </w:t>
      </w:r>
      <w:r>
        <w:rPr>
          <w:w w:val="105"/>
          <w:sz w:val="23"/>
        </w:rPr>
        <w:t>two</w:t>
      </w:r>
      <w:r>
        <w:rPr>
          <w:spacing w:val="-8"/>
          <w:w w:val="105"/>
          <w:sz w:val="23"/>
        </w:rPr>
        <w:t xml:space="preserve"> </w:t>
      </w:r>
      <w:r>
        <w:rPr>
          <w:spacing w:val="-3"/>
          <w:w w:val="105"/>
          <w:sz w:val="23"/>
        </w:rPr>
        <w:t>inputs</w:t>
      </w:r>
      <w:r>
        <w:rPr>
          <w:spacing w:val="-9"/>
          <w:w w:val="105"/>
          <w:sz w:val="23"/>
        </w:rPr>
        <w:t xml:space="preserve"> </w:t>
      </w:r>
      <w:r>
        <w:rPr>
          <w:w w:val="105"/>
          <w:sz w:val="23"/>
        </w:rPr>
        <w:t>OR</w:t>
      </w:r>
      <w:r>
        <w:rPr>
          <w:spacing w:val="-12"/>
          <w:w w:val="105"/>
          <w:sz w:val="23"/>
        </w:rPr>
        <w:t xml:space="preserve"> </w:t>
      </w:r>
      <w:r>
        <w:rPr>
          <w:w w:val="105"/>
          <w:sz w:val="23"/>
        </w:rPr>
        <w:t>gate</w:t>
      </w:r>
      <w:r>
        <w:rPr>
          <w:spacing w:val="-9"/>
          <w:w w:val="105"/>
          <w:sz w:val="23"/>
        </w:rPr>
        <w:t xml:space="preserve"> </w:t>
      </w:r>
      <w:r>
        <w:rPr>
          <w:w w:val="105"/>
          <w:sz w:val="23"/>
        </w:rPr>
        <w:t>with</w:t>
      </w:r>
      <w:r>
        <w:rPr>
          <w:spacing w:val="-8"/>
          <w:w w:val="105"/>
          <w:sz w:val="23"/>
        </w:rPr>
        <w:t xml:space="preserve"> </w:t>
      </w:r>
      <w:r>
        <w:rPr>
          <w:w w:val="105"/>
          <w:sz w:val="23"/>
        </w:rPr>
        <w:t>the</w:t>
      </w:r>
      <w:r>
        <w:rPr>
          <w:spacing w:val="-9"/>
          <w:w w:val="105"/>
          <w:sz w:val="23"/>
        </w:rPr>
        <w:t xml:space="preserve"> </w:t>
      </w:r>
      <w:r>
        <w:rPr>
          <w:spacing w:val="-3"/>
          <w:w w:val="105"/>
          <w:sz w:val="23"/>
        </w:rPr>
        <w:t>help</w:t>
      </w:r>
      <w:r>
        <w:rPr>
          <w:spacing w:val="-9"/>
          <w:w w:val="105"/>
          <w:sz w:val="23"/>
        </w:rPr>
        <w:t xml:space="preserve"> </w:t>
      </w:r>
      <w:r>
        <w:rPr>
          <w:w w:val="105"/>
          <w:sz w:val="23"/>
        </w:rPr>
        <w:t>of</w:t>
      </w:r>
      <w:r>
        <w:rPr>
          <w:spacing w:val="-17"/>
          <w:w w:val="105"/>
          <w:sz w:val="23"/>
        </w:rPr>
        <w:t xml:space="preserve"> </w:t>
      </w:r>
      <w:r>
        <w:rPr>
          <w:spacing w:val="-3"/>
          <w:w w:val="105"/>
          <w:sz w:val="23"/>
        </w:rPr>
        <w:t>discrete</w:t>
      </w:r>
      <w:r>
        <w:rPr>
          <w:spacing w:val="-10"/>
          <w:w w:val="105"/>
          <w:sz w:val="23"/>
        </w:rPr>
        <w:t xml:space="preserve"> </w:t>
      </w:r>
      <w:r>
        <w:rPr>
          <w:spacing w:val="-3"/>
          <w:w w:val="105"/>
          <w:sz w:val="23"/>
        </w:rPr>
        <w:t>components</w:t>
      </w:r>
      <w:r>
        <w:rPr>
          <w:spacing w:val="-8"/>
          <w:w w:val="105"/>
          <w:sz w:val="23"/>
        </w:rPr>
        <w:t xml:space="preserve"> </w:t>
      </w:r>
      <w:r>
        <w:rPr>
          <w:w w:val="105"/>
          <w:sz w:val="23"/>
        </w:rPr>
        <w:t>and</w:t>
      </w:r>
      <w:r>
        <w:rPr>
          <w:spacing w:val="-9"/>
          <w:w w:val="105"/>
          <w:sz w:val="23"/>
        </w:rPr>
        <w:t xml:space="preserve"> </w:t>
      </w:r>
      <w:r>
        <w:rPr>
          <w:w w:val="105"/>
          <w:sz w:val="23"/>
        </w:rPr>
        <w:t>verify</w:t>
      </w:r>
      <w:r>
        <w:rPr>
          <w:spacing w:val="-15"/>
          <w:w w:val="105"/>
          <w:sz w:val="23"/>
        </w:rPr>
        <w:t xml:space="preserve"> </w:t>
      </w:r>
      <w:r>
        <w:rPr>
          <w:w w:val="105"/>
          <w:sz w:val="23"/>
        </w:rPr>
        <w:t>its</w:t>
      </w:r>
      <w:r>
        <w:rPr>
          <w:spacing w:val="-11"/>
          <w:w w:val="105"/>
          <w:sz w:val="23"/>
        </w:rPr>
        <w:t xml:space="preserve"> </w:t>
      </w:r>
      <w:r>
        <w:rPr>
          <w:w w:val="105"/>
          <w:sz w:val="23"/>
        </w:rPr>
        <w:t>logic operation.</w:t>
      </w:r>
    </w:p>
    <w:p w:rsidR="00B141CF" w:rsidRDefault="009F45E6">
      <w:pPr>
        <w:pStyle w:val="ListParagraph"/>
        <w:numPr>
          <w:ilvl w:val="0"/>
          <w:numId w:val="147"/>
        </w:numPr>
        <w:tabs>
          <w:tab w:val="left" w:pos="1151"/>
          <w:tab w:val="left" w:pos="1152"/>
        </w:tabs>
        <w:spacing w:before="2" w:line="379" w:lineRule="auto"/>
        <w:ind w:right="825"/>
        <w:jc w:val="left"/>
        <w:rPr>
          <w:sz w:val="23"/>
        </w:rPr>
      </w:pPr>
      <w:r>
        <w:rPr>
          <w:w w:val="105"/>
          <w:sz w:val="23"/>
        </w:rPr>
        <w:t>Assemble</w:t>
      </w:r>
      <w:r>
        <w:rPr>
          <w:spacing w:val="-11"/>
          <w:w w:val="105"/>
          <w:sz w:val="23"/>
        </w:rPr>
        <w:t xml:space="preserve"> </w:t>
      </w:r>
      <w:r>
        <w:rPr>
          <w:w w:val="105"/>
          <w:sz w:val="23"/>
        </w:rPr>
        <w:t>two</w:t>
      </w:r>
      <w:r>
        <w:rPr>
          <w:spacing w:val="-12"/>
          <w:w w:val="105"/>
          <w:sz w:val="23"/>
        </w:rPr>
        <w:t xml:space="preserve"> </w:t>
      </w:r>
      <w:r>
        <w:rPr>
          <w:w w:val="105"/>
          <w:sz w:val="23"/>
        </w:rPr>
        <w:t>inputs</w:t>
      </w:r>
      <w:r>
        <w:rPr>
          <w:spacing w:val="-14"/>
          <w:w w:val="105"/>
          <w:sz w:val="23"/>
        </w:rPr>
        <w:t xml:space="preserve"> </w:t>
      </w:r>
      <w:r>
        <w:rPr>
          <w:w w:val="105"/>
          <w:sz w:val="23"/>
        </w:rPr>
        <w:t>AND</w:t>
      </w:r>
      <w:r>
        <w:rPr>
          <w:spacing w:val="-11"/>
          <w:w w:val="105"/>
          <w:sz w:val="23"/>
        </w:rPr>
        <w:t xml:space="preserve"> </w:t>
      </w:r>
      <w:r>
        <w:rPr>
          <w:w w:val="105"/>
          <w:sz w:val="23"/>
        </w:rPr>
        <w:t>gate</w:t>
      </w:r>
      <w:r>
        <w:rPr>
          <w:spacing w:val="-17"/>
          <w:w w:val="105"/>
          <w:sz w:val="23"/>
        </w:rPr>
        <w:t xml:space="preserve"> </w:t>
      </w:r>
      <w:r>
        <w:rPr>
          <w:w w:val="105"/>
          <w:sz w:val="23"/>
        </w:rPr>
        <w:t>with</w:t>
      </w:r>
      <w:r>
        <w:rPr>
          <w:spacing w:val="-12"/>
          <w:w w:val="105"/>
          <w:sz w:val="23"/>
        </w:rPr>
        <w:t xml:space="preserve"> </w:t>
      </w:r>
      <w:r>
        <w:rPr>
          <w:w w:val="105"/>
          <w:sz w:val="23"/>
        </w:rPr>
        <w:t>the</w:t>
      </w:r>
      <w:r>
        <w:rPr>
          <w:spacing w:val="-11"/>
          <w:w w:val="105"/>
          <w:sz w:val="23"/>
        </w:rPr>
        <w:t xml:space="preserve"> </w:t>
      </w:r>
      <w:r>
        <w:rPr>
          <w:w w:val="105"/>
          <w:sz w:val="23"/>
        </w:rPr>
        <w:t>help</w:t>
      </w:r>
      <w:r>
        <w:rPr>
          <w:spacing w:val="-17"/>
          <w:w w:val="105"/>
          <w:sz w:val="23"/>
        </w:rPr>
        <w:t xml:space="preserve"> </w:t>
      </w:r>
      <w:r>
        <w:rPr>
          <w:w w:val="105"/>
          <w:sz w:val="23"/>
        </w:rPr>
        <w:t>of</w:t>
      </w:r>
      <w:r>
        <w:rPr>
          <w:spacing w:val="-13"/>
          <w:w w:val="105"/>
          <w:sz w:val="23"/>
        </w:rPr>
        <w:t xml:space="preserve"> </w:t>
      </w:r>
      <w:r>
        <w:rPr>
          <w:spacing w:val="-3"/>
          <w:w w:val="105"/>
          <w:sz w:val="23"/>
        </w:rPr>
        <w:t>discrete</w:t>
      </w:r>
      <w:r>
        <w:rPr>
          <w:spacing w:val="-18"/>
          <w:w w:val="105"/>
          <w:sz w:val="23"/>
        </w:rPr>
        <w:t xml:space="preserve"> </w:t>
      </w:r>
      <w:r>
        <w:rPr>
          <w:w w:val="105"/>
          <w:sz w:val="23"/>
        </w:rPr>
        <w:t>components</w:t>
      </w:r>
      <w:r>
        <w:rPr>
          <w:spacing w:val="-20"/>
          <w:w w:val="105"/>
          <w:sz w:val="23"/>
        </w:rPr>
        <w:t xml:space="preserve"> </w:t>
      </w:r>
      <w:r>
        <w:rPr>
          <w:w w:val="105"/>
          <w:sz w:val="23"/>
        </w:rPr>
        <w:t>and</w:t>
      </w:r>
      <w:r>
        <w:rPr>
          <w:spacing w:val="-14"/>
          <w:w w:val="105"/>
          <w:sz w:val="23"/>
        </w:rPr>
        <w:t xml:space="preserve"> </w:t>
      </w:r>
      <w:r>
        <w:rPr>
          <w:w w:val="105"/>
          <w:sz w:val="23"/>
        </w:rPr>
        <w:t>verify</w:t>
      </w:r>
      <w:r>
        <w:rPr>
          <w:spacing w:val="-11"/>
          <w:w w:val="105"/>
          <w:sz w:val="23"/>
        </w:rPr>
        <w:t xml:space="preserve"> </w:t>
      </w:r>
      <w:r>
        <w:rPr>
          <w:w w:val="105"/>
          <w:sz w:val="23"/>
        </w:rPr>
        <w:t>its</w:t>
      </w:r>
      <w:r>
        <w:rPr>
          <w:spacing w:val="-14"/>
          <w:w w:val="105"/>
          <w:sz w:val="23"/>
        </w:rPr>
        <w:t xml:space="preserve"> </w:t>
      </w:r>
      <w:r>
        <w:rPr>
          <w:w w:val="105"/>
          <w:sz w:val="23"/>
        </w:rPr>
        <w:t>logic operation.</w:t>
      </w:r>
    </w:p>
    <w:p w:rsidR="00B141CF" w:rsidRDefault="009F45E6">
      <w:pPr>
        <w:pStyle w:val="ListParagraph"/>
        <w:numPr>
          <w:ilvl w:val="0"/>
          <w:numId w:val="147"/>
        </w:numPr>
        <w:tabs>
          <w:tab w:val="left" w:pos="1151"/>
          <w:tab w:val="left" w:pos="1152"/>
        </w:tabs>
        <w:spacing w:before="0" w:line="257" w:lineRule="exact"/>
        <w:jc w:val="left"/>
        <w:rPr>
          <w:sz w:val="23"/>
        </w:rPr>
      </w:pPr>
      <w:r>
        <w:rPr>
          <w:w w:val="105"/>
          <w:sz w:val="23"/>
        </w:rPr>
        <w:t>Assemble</w:t>
      </w:r>
      <w:r>
        <w:rPr>
          <w:spacing w:val="-12"/>
          <w:w w:val="105"/>
          <w:sz w:val="23"/>
        </w:rPr>
        <w:t xml:space="preserve"> </w:t>
      </w:r>
      <w:r>
        <w:rPr>
          <w:w w:val="105"/>
          <w:sz w:val="23"/>
        </w:rPr>
        <w:t>Binary</w:t>
      </w:r>
      <w:r>
        <w:rPr>
          <w:spacing w:val="-18"/>
          <w:w w:val="105"/>
          <w:sz w:val="23"/>
        </w:rPr>
        <w:t xml:space="preserve"> </w:t>
      </w:r>
      <w:r>
        <w:rPr>
          <w:w w:val="105"/>
          <w:sz w:val="23"/>
        </w:rPr>
        <w:t>Subtractor</w:t>
      </w:r>
      <w:r>
        <w:rPr>
          <w:spacing w:val="-14"/>
          <w:w w:val="105"/>
          <w:sz w:val="23"/>
        </w:rPr>
        <w:t xml:space="preserve"> </w:t>
      </w:r>
      <w:r>
        <w:rPr>
          <w:w w:val="105"/>
          <w:sz w:val="23"/>
        </w:rPr>
        <w:t>Circuit</w:t>
      </w:r>
      <w:r>
        <w:rPr>
          <w:spacing w:val="-15"/>
          <w:w w:val="105"/>
          <w:sz w:val="23"/>
        </w:rPr>
        <w:t xml:space="preserve"> </w:t>
      </w:r>
      <w:r>
        <w:rPr>
          <w:w w:val="105"/>
          <w:sz w:val="23"/>
        </w:rPr>
        <w:t>and</w:t>
      </w:r>
      <w:r>
        <w:rPr>
          <w:spacing w:val="-11"/>
          <w:w w:val="105"/>
          <w:sz w:val="23"/>
        </w:rPr>
        <w:t xml:space="preserve"> </w:t>
      </w:r>
      <w:r>
        <w:rPr>
          <w:w w:val="105"/>
          <w:sz w:val="23"/>
        </w:rPr>
        <w:t>verify</w:t>
      </w:r>
      <w:r>
        <w:rPr>
          <w:spacing w:val="-19"/>
          <w:w w:val="105"/>
          <w:sz w:val="23"/>
        </w:rPr>
        <w:t xml:space="preserve"> </w:t>
      </w:r>
      <w:r>
        <w:rPr>
          <w:w w:val="105"/>
          <w:sz w:val="23"/>
        </w:rPr>
        <w:t>its</w:t>
      </w:r>
      <w:r>
        <w:rPr>
          <w:spacing w:val="-14"/>
          <w:w w:val="105"/>
          <w:sz w:val="23"/>
        </w:rPr>
        <w:t xml:space="preserve"> </w:t>
      </w:r>
      <w:r>
        <w:rPr>
          <w:w w:val="105"/>
          <w:sz w:val="23"/>
        </w:rPr>
        <w:t>operation.</w:t>
      </w:r>
      <w:r>
        <w:rPr>
          <w:spacing w:val="-15"/>
          <w:w w:val="105"/>
          <w:sz w:val="23"/>
        </w:rPr>
        <w:t xml:space="preserve"> </w:t>
      </w:r>
      <w:r>
        <w:rPr>
          <w:w w:val="105"/>
          <w:sz w:val="23"/>
        </w:rPr>
        <w:t>NOT,</w:t>
      </w:r>
      <w:r>
        <w:rPr>
          <w:spacing w:val="-16"/>
          <w:w w:val="105"/>
          <w:sz w:val="23"/>
        </w:rPr>
        <w:t xml:space="preserve"> </w:t>
      </w:r>
      <w:r>
        <w:rPr>
          <w:w w:val="105"/>
          <w:sz w:val="23"/>
        </w:rPr>
        <w:t>OR</w:t>
      </w:r>
      <w:r>
        <w:rPr>
          <w:spacing w:val="-8"/>
          <w:w w:val="105"/>
          <w:sz w:val="23"/>
        </w:rPr>
        <w:t xml:space="preserve"> </w:t>
      </w:r>
      <w:r>
        <w:rPr>
          <w:w w:val="105"/>
          <w:sz w:val="23"/>
        </w:rPr>
        <w:t>and</w:t>
      </w:r>
      <w:r>
        <w:rPr>
          <w:spacing w:val="-11"/>
          <w:w w:val="105"/>
          <w:sz w:val="23"/>
        </w:rPr>
        <w:t xml:space="preserve"> </w:t>
      </w:r>
      <w:r>
        <w:rPr>
          <w:w w:val="105"/>
          <w:sz w:val="23"/>
        </w:rPr>
        <w:t>AND</w:t>
      </w:r>
      <w:r>
        <w:rPr>
          <w:spacing w:val="-14"/>
          <w:w w:val="105"/>
          <w:sz w:val="23"/>
        </w:rPr>
        <w:t xml:space="preserve"> </w:t>
      </w:r>
      <w:r>
        <w:rPr>
          <w:w w:val="105"/>
          <w:sz w:val="23"/>
        </w:rPr>
        <w:t>IC</w:t>
      </w:r>
      <w:r>
        <w:rPr>
          <w:spacing w:val="-15"/>
          <w:w w:val="105"/>
          <w:sz w:val="23"/>
        </w:rPr>
        <w:t xml:space="preserve"> </w:t>
      </w:r>
      <w:r>
        <w:rPr>
          <w:w w:val="105"/>
          <w:sz w:val="23"/>
        </w:rPr>
        <w:t>Gates.</w:t>
      </w:r>
    </w:p>
    <w:p w:rsidR="00B141CF" w:rsidRDefault="009F45E6">
      <w:pPr>
        <w:pStyle w:val="ListParagraph"/>
        <w:numPr>
          <w:ilvl w:val="0"/>
          <w:numId w:val="147"/>
        </w:numPr>
        <w:tabs>
          <w:tab w:val="left" w:pos="1151"/>
          <w:tab w:val="left" w:pos="1152"/>
        </w:tabs>
        <w:spacing w:before="153"/>
        <w:jc w:val="left"/>
        <w:rPr>
          <w:sz w:val="23"/>
        </w:rPr>
      </w:pPr>
      <w:r>
        <w:rPr>
          <w:w w:val="105"/>
          <w:sz w:val="23"/>
        </w:rPr>
        <w:t xml:space="preserve">Verify the </w:t>
      </w:r>
      <w:r>
        <w:rPr>
          <w:spacing w:val="-3"/>
          <w:w w:val="105"/>
          <w:sz w:val="23"/>
        </w:rPr>
        <w:t xml:space="preserve">operation </w:t>
      </w:r>
      <w:r>
        <w:rPr>
          <w:w w:val="105"/>
          <w:sz w:val="23"/>
        </w:rPr>
        <w:t>of NAND</w:t>
      </w:r>
      <w:r>
        <w:rPr>
          <w:spacing w:val="-22"/>
          <w:w w:val="105"/>
          <w:sz w:val="23"/>
        </w:rPr>
        <w:t xml:space="preserve"> </w:t>
      </w:r>
      <w:r>
        <w:rPr>
          <w:w w:val="105"/>
          <w:sz w:val="23"/>
        </w:rPr>
        <w:t>gate.</w:t>
      </w:r>
    </w:p>
    <w:p w:rsidR="00B141CF" w:rsidRDefault="009F45E6">
      <w:pPr>
        <w:pStyle w:val="ListParagraph"/>
        <w:numPr>
          <w:ilvl w:val="0"/>
          <w:numId w:val="147"/>
        </w:numPr>
        <w:tabs>
          <w:tab w:val="left" w:pos="1151"/>
          <w:tab w:val="left" w:pos="1152"/>
        </w:tabs>
        <w:spacing w:before="153"/>
        <w:jc w:val="left"/>
        <w:rPr>
          <w:sz w:val="23"/>
        </w:rPr>
      </w:pPr>
      <w:r>
        <w:rPr>
          <w:w w:val="105"/>
          <w:sz w:val="23"/>
        </w:rPr>
        <w:t xml:space="preserve">Verify the </w:t>
      </w:r>
      <w:r>
        <w:rPr>
          <w:spacing w:val="-3"/>
          <w:w w:val="105"/>
          <w:sz w:val="23"/>
        </w:rPr>
        <w:t xml:space="preserve">operation </w:t>
      </w:r>
      <w:r>
        <w:rPr>
          <w:w w:val="105"/>
          <w:sz w:val="23"/>
        </w:rPr>
        <w:t>of NOR</w:t>
      </w:r>
      <w:r>
        <w:rPr>
          <w:spacing w:val="-24"/>
          <w:w w:val="105"/>
          <w:sz w:val="23"/>
        </w:rPr>
        <w:t xml:space="preserve"> </w:t>
      </w:r>
      <w:r>
        <w:rPr>
          <w:w w:val="105"/>
          <w:sz w:val="23"/>
        </w:rPr>
        <w:t>gate.</w:t>
      </w:r>
    </w:p>
    <w:p w:rsidR="00B141CF" w:rsidRDefault="009F45E6">
      <w:pPr>
        <w:pStyle w:val="ListParagraph"/>
        <w:numPr>
          <w:ilvl w:val="0"/>
          <w:numId w:val="147"/>
        </w:numPr>
        <w:tabs>
          <w:tab w:val="left" w:pos="1151"/>
          <w:tab w:val="left" w:pos="1152"/>
        </w:tabs>
        <w:spacing w:before="146"/>
        <w:jc w:val="left"/>
        <w:rPr>
          <w:sz w:val="23"/>
        </w:rPr>
      </w:pPr>
      <w:r>
        <w:rPr>
          <w:w w:val="105"/>
          <w:sz w:val="23"/>
        </w:rPr>
        <w:t xml:space="preserve">Use NOR and NAND gates </w:t>
      </w:r>
      <w:r>
        <w:rPr>
          <w:spacing w:val="-5"/>
          <w:w w:val="105"/>
          <w:sz w:val="23"/>
        </w:rPr>
        <w:t xml:space="preserve">to </w:t>
      </w:r>
      <w:r>
        <w:rPr>
          <w:spacing w:val="-3"/>
          <w:w w:val="105"/>
          <w:sz w:val="23"/>
        </w:rPr>
        <w:t xml:space="preserve">emulate </w:t>
      </w:r>
      <w:r>
        <w:rPr>
          <w:w w:val="105"/>
          <w:sz w:val="23"/>
        </w:rPr>
        <w:t>all logic</w:t>
      </w:r>
      <w:r>
        <w:rPr>
          <w:spacing w:val="-35"/>
          <w:w w:val="105"/>
          <w:sz w:val="23"/>
        </w:rPr>
        <w:t xml:space="preserve"> </w:t>
      </w:r>
      <w:r>
        <w:rPr>
          <w:w w:val="105"/>
          <w:sz w:val="23"/>
        </w:rPr>
        <w:t>functions.</w:t>
      </w:r>
    </w:p>
    <w:p w:rsidR="00B141CF" w:rsidRDefault="009F45E6">
      <w:pPr>
        <w:pStyle w:val="ListParagraph"/>
        <w:numPr>
          <w:ilvl w:val="0"/>
          <w:numId w:val="147"/>
        </w:numPr>
        <w:tabs>
          <w:tab w:val="left" w:pos="1151"/>
          <w:tab w:val="left" w:pos="1152"/>
        </w:tabs>
        <w:spacing w:before="153"/>
        <w:jc w:val="left"/>
        <w:rPr>
          <w:sz w:val="23"/>
        </w:rPr>
      </w:pPr>
      <w:r>
        <w:rPr>
          <w:w w:val="105"/>
          <w:sz w:val="23"/>
        </w:rPr>
        <w:t xml:space="preserve">Assemble XOR gate </w:t>
      </w:r>
      <w:r>
        <w:rPr>
          <w:spacing w:val="-3"/>
          <w:w w:val="105"/>
          <w:sz w:val="23"/>
        </w:rPr>
        <w:t xml:space="preserve">and </w:t>
      </w:r>
      <w:r>
        <w:rPr>
          <w:w w:val="105"/>
          <w:sz w:val="23"/>
        </w:rPr>
        <w:t>verify its</w:t>
      </w:r>
      <w:r>
        <w:rPr>
          <w:spacing w:val="-33"/>
          <w:w w:val="105"/>
          <w:sz w:val="23"/>
        </w:rPr>
        <w:t xml:space="preserve"> </w:t>
      </w:r>
      <w:r>
        <w:rPr>
          <w:w w:val="105"/>
          <w:sz w:val="23"/>
        </w:rPr>
        <w:t>operation.</w:t>
      </w:r>
    </w:p>
    <w:p w:rsidR="00B141CF" w:rsidRDefault="009F45E6">
      <w:pPr>
        <w:pStyle w:val="ListParagraph"/>
        <w:numPr>
          <w:ilvl w:val="0"/>
          <w:numId w:val="147"/>
        </w:numPr>
        <w:tabs>
          <w:tab w:val="left" w:pos="1151"/>
          <w:tab w:val="left" w:pos="1152"/>
        </w:tabs>
        <w:spacing w:before="147"/>
        <w:jc w:val="left"/>
        <w:rPr>
          <w:sz w:val="23"/>
        </w:rPr>
      </w:pPr>
      <w:r>
        <w:rPr>
          <w:w w:val="105"/>
          <w:sz w:val="23"/>
        </w:rPr>
        <w:t>Assemble XNOR gate and verify its</w:t>
      </w:r>
      <w:r>
        <w:rPr>
          <w:spacing w:val="-38"/>
          <w:w w:val="105"/>
          <w:sz w:val="23"/>
        </w:rPr>
        <w:t xml:space="preserve"> </w:t>
      </w:r>
      <w:r>
        <w:rPr>
          <w:w w:val="105"/>
          <w:sz w:val="23"/>
        </w:rPr>
        <w:t>operation.</w:t>
      </w:r>
    </w:p>
    <w:p w:rsidR="00B141CF" w:rsidRDefault="009F45E6">
      <w:pPr>
        <w:pStyle w:val="ListParagraph"/>
        <w:numPr>
          <w:ilvl w:val="0"/>
          <w:numId w:val="147"/>
        </w:numPr>
        <w:tabs>
          <w:tab w:val="left" w:pos="1151"/>
          <w:tab w:val="left" w:pos="1152"/>
        </w:tabs>
        <w:spacing w:before="153"/>
        <w:jc w:val="left"/>
        <w:rPr>
          <w:sz w:val="23"/>
        </w:rPr>
      </w:pPr>
      <w:r>
        <w:rPr>
          <w:w w:val="105"/>
          <w:sz w:val="23"/>
        </w:rPr>
        <w:t>Assemble</w:t>
      </w:r>
      <w:r>
        <w:rPr>
          <w:spacing w:val="-24"/>
          <w:w w:val="105"/>
          <w:sz w:val="23"/>
        </w:rPr>
        <w:t xml:space="preserve"> </w:t>
      </w:r>
      <w:r>
        <w:rPr>
          <w:w w:val="105"/>
          <w:sz w:val="23"/>
        </w:rPr>
        <w:t>Half</w:t>
      </w:r>
      <w:r>
        <w:rPr>
          <w:spacing w:val="-26"/>
          <w:w w:val="105"/>
          <w:sz w:val="23"/>
        </w:rPr>
        <w:t xml:space="preserve"> </w:t>
      </w:r>
      <w:r>
        <w:rPr>
          <w:w w:val="105"/>
          <w:sz w:val="23"/>
        </w:rPr>
        <w:t>Adder</w:t>
      </w:r>
      <w:r>
        <w:rPr>
          <w:spacing w:val="-26"/>
          <w:w w:val="105"/>
          <w:sz w:val="23"/>
        </w:rPr>
        <w:t xml:space="preserve"> </w:t>
      </w:r>
      <w:r>
        <w:rPr>
          <w:w w:val="105"/>
          <w:sz w:val="23"/>
        </w:rPr>
        <w:t>and</w:t>
      </w:r>
      <w:r>
        <w:rPr>
          <w:spacing w:val="-23"/>
          <w:w w:val="105"/>
          <w:sz w:val="23"/>
        </w:rPr>
        <w:t xml:space="preserve"> </w:t>
      </w:r>
      <w:r>
        <w:rPr>
          <w:w w:val="105"/>
          <w:sz w:val="23"/>
        </w:rPr>
        <w:t>verify</w:t>
      </w:r>
      <w:r>
        <w:rPr>
          <w:spacing w:val="-23"/>
          <w:w w:val="105"/>
          <w:sz w:val="23"/>
        </w:rPr>
        <w:t xml:space="preserve"> </w:t>
      </w:r>
      <w:r>
        <w:rPr>
          <w:w w:val="105"/>
          <w:sz w:val="23"/>
        </w:rPr>
        <w:t>its</w:t>
      </w:r>
      <w:r>
        <w:rPr>
          <w:spacing w:val="-26"/>
          <w:w w:val="105"/>
          <w:sz w:val="23"/>
        </w:rPr>
        <w:t xml:space="preserve"> </w:t>
      </w:r>
      <w:r>
        <w:rPr>
          <w:w w:val="105"/>
          <w:sz w:val="23"/>
        </w:rPr>
        <w:t>operation.</w:t>
      </w:r>
    </w:p>
    <w:p w:rsidR="00B141CF" w:rsidRDefault="009F45E6">
      <w:pPr>
        <w:pStyle w:val="ListParagraph"/>
        <w:numPr>
          <w:ilvl w:val="0"/>
          <w:numId w:val="147"/>
        </w:numPr>
        <w:tabs>
          <w:tab w:val="left" w:pos="1151"/>
          <w:tab w:val="left" w:pos="1152"/>
        </w:tabs>
        <w:spacing w:before="146"/>
        <w:jc w:val="left"/>
        <w:rPr>
          <w:sz w:val="23"/>
        </w:rPr>
      </w:pPr>
      <w:r>
        <w:rPr>
          <w:w w:val="105"/>
          <w:sz w:val="23"/>
        </w:rPr>
        <w:t>Assemble</w:t>
      </w:r>
      <w:r>
        <w:rPr>
          <w:spacing w:val="-18"/>
          <w:w w:val="105"/>
          <w:sz w:val="23"/>
        </w:rPr>
        <w:t xml:space="preserve"> </w:t>
      </w:r>
      <w:r>
        <w:rPr>
          <w:spacing w:val="-3"/>
          <w:w w:val="105"/>
          <w:sz w:val="23"/>
        </w:rPr>
        <w:t>Full</w:t>
      </w:r>
      <w:r>
        <w:rPr>
          <w:spacing w:val="-26"/>
          <w:w w:val="105"/>
          <w:sz w:val="23"/>
        </w:rPr>
        <w:t xml:space="preserve"> </w:t>
      </w:r>
      <w:r>
        <w:rPr>
          <w:w w:val="105"/>
          <w:sz w:val="23"/>
        </w:rPr>
        <w:t>Adder</w:t>
      </w:r>
      <w:r>
        <w:rPr>
          <w:spacing w:val="-25"/>
          <w:w w:val="105"/>
          <w:sz w:val="23"/>
        </w:rPr>
        <w:t xml:space="preserve"> </w:t>
      </w:r>
      <w:r>
        <w:rPr>
          <w:w w:val="105"/>
          <w:sz w:val="23"/>
        </w:rPr>
        <w:t>and</w:t>
      </w:r>
      <w:r>
        <w:rPr>
          <w:spacing w:val="-17"/>
          <w:w w:val="105"/>
          <w:sz w:val="23"/>
        </w:rPr>
        <w:t xml:space="preserve"> </w:t>
      </w:r>
      <w:r>
        <w:rPr>
          <w:w w:val="105"/>
          <w:sz w:val="23"/>
        </w:rPr>
        <w:t>verify</w:t>
      </w:r>
      <w:r>
        <w:rPr>
          <w:spacing w:val="-22"/>
          <w:w w:val="105"/>
          <w:sz w:val="23"/>
        </w:rPr>
        <w:t xml:space="preserve"> </w:t>
      </w:r>
      <w:r>
        <w:rPr>
          <w:w w:val="105"/>
          <w:sz w:val="23"/>
        </w:rPr>
        <w:t>its</w:t>
      </w:r>
      <w:r>
        <w:rPr>
          <w:spacing w:val="-25"/>
          <w:w w:val="105"/>
          <w:sz w:val="23"/>
        </w:rPr>
        <w:t xml:space="preserve"> </w:t>
      </w:r>
      <w:r>
        <w:rPr>
          <w:w w:val="105"/>
          <w:sz w:val="23"/>
        </w:rPr>
        <w:t>operation.</w:t>
      </w:r>
    </w:p>
    <w:p w:rsidR="00B141CF" w:rsidRDefault="009F45E6">
      <w:pPr>
        <w:pStyle w:val="ListParagraph"/>
        <w:numPr>
          <w:ilvl w:val="0"/>
          <w:numId w:val="147"/>
        </w:numPr>
        <w:tabs>
          <w:tab w:val="left" w:pos="1151"/>
          <w:tab w:val="left" w:pos="1152"/>
        </w:tabs>
        <w:spacing w:before="154"/>
        <w:jc w:val="left"/>
        <w:rPr>
          <w:sz w:val="23"/>
        </w:rPr>
      </w:pPr>
      <w:r>
        <w:rPr>
          <w:w w:val="105"/>
          <w:sz w:val="23"/>
        </w:rPr>
        <w:t xml:space="preserve">Assemble Binary Subtractor Circuit and </w:t>
      </w:r>
      <w:r>
        <w:rPr>
          <w:spacing w:val="2"/>
          <w:w w:val="105"/>
          <w:sz w:val="23"/>
        </w:rPr>
        <w:t>verify</w:t>
      </w:r>
      <w:r w:rsidR="005D0B81">
        <w:rPr>
          <w:spacing w:val="2"/>
          <w:w w:val="105"/>
          <w:sz w:val="23"/>
        </w:rPr>
        <w:t xml:space="preserve"> </w:t>
      </w:r>
      <w:r>
        <w:rPr>
          <w:spacing w:val="2"/>
          <w:w w:val="105"/>
          <w:sz w:val="23"/>
        </w:rPr>
        <w:t>its</w:t>
      </w:r>
      <w:r>
        <w:rPr>
          <w:spacing w:val="-18"/>
          <w:w w:val="105"/>
          <w:sz w:val="23"/>
        </w:rPr>
        <w:t xml:space="preserve"> </w:t>
      </w:r>
      <w:r>
        <w:rPr>
          <w:w w:val="105"/>
          <w:sz w:val="23"/>
        </w:rPr>
        <w:t>operation.</w:t>
      </w:r>
    </w:p>
    <w:p w:rsidR="00B141CF" w:rsidRDefault="009F45E6">
      <w:pPr>
        <w:pStyle w:val="ListParagraph"/>
        <w:numPr>
          <w:ilvl w:val="0"/>
          <w:numId w:val="147"/>
        </w:numPr>
        <w:tabs>
          <w:tab w:val="left" w:pos="1151"/>
          <w:tab w:val="left" w:pos="1152"/>
        </w:tabs>
        <w:spacing w:before="145"/>
        <w:jc w:val="left"/>
        <w:rPr>
          <w:sz w:val="23"/>
        </w:rPr>
      </w:pPr>
      <w:r>
        <w:rPr>
          <w:w w:val="105"/>
          <w:sz w:val="23"/>
        </w:rPr>
        <w:t xml:space="preserve">Assemble Binary Adder/ </w:t>
      </w:r>
      <w:r>
        <w:rPr>
          <w:spacing w:val="-3"/>
          <w:w w:val="105"/>
          <w:sz w:val="23"/>
        </w:rPr>
        <w:t xml:space="preserve">Subtractor </w:t>
      </w:r>
      <w:r>
        <w:rPr>
          <w:w w:val="105"/>
          <w:sz w:val="23"/>
        </w:rPr>
        <w:t xml:space="preserve">Circuit </w:t>
      </w:r>
      <w:r>
        <w:rPr>
          <w:spacing w:val="-3"/>
          <w:w w:val="105"/>
          <w:sz w:val="23"/>
        </w:rPr>
        <w:t xml:space="preserve">and </w:t>
      </w:r>
      <w:r>
        <w:rPr>
          <w:w w:val="105"/>
          <w:sz w:val="23"/>
        </w:rPr>
        <w:t>verify its</w:t>
      </w:r>
      <w:r>
        <w:rPr>
          <w:spacing w:val="-45"/>
          <w:w w:val="105"/>
          <w:sz w:val="23"/>
        </w:rPr>
        <w:t xml:space="preserve"> </w:t>
      </w:r>
      <w:r>
        <w:rPr>
          <w:w w:val="105"/>
          <w:sz w:val="23"/>
        </w:rPr>
        <w:t>operation.</w:t>
      </w:r>
    </w:p>
    <w:p w:rsidR="00B141CF" w:rsidRDefault="009F45E6">
      <w:pPr>
        <w:pStyle w:val="ListParagraph"/>
        <w:numPr>
          <w:ilvl w:val="0"/>
          <w:numId w:val="147"/>
        </w:numPr>
        <w:tabs>
          <w:tab w:val="left" w:pos="1151"/>
          <w:tab w:val="left" w:pos="1152"/>
        </w:tabs>
        <w:spacing w:before="154"/>
        <w:jc w:val="left"/>
        <w:rPr>
          <w:sz w:val="23"/>
        </w:rPr>
      </w:pPr>
      <w:r>
        <w:rPr>
          <w:w w:val="105"/>
          <w:sz w:val="23"/>
        </w:rPr>
        <w:t>Verify</w:t>
      </w:r>
      <w:r>
        <w:rPr>
          <w:spacing w:val="-20"/>
          <w:w w:val="105"/>
          <w:sz w:val="23"/>
        </w:rPr>
        <w:t xml:space="preserve"> </w:t>
      </w:r>
      <w:r>
        <w:rPr>
          <w:w w:val="105"/>
          <w:sz w:val="23"/>
        </w:rPr>
        <w:t>the</w:t>
      </w:r>
      <w:r>
        <w:rPr>
          <w:spacing w:val="-22"/>
          <w:w w:val="105"/>
          <w:sz w:val="23"/>
        </w:rPr>
        <w:t xml:space="preserve"> </w:t>
      </w:r>
      <w:r>
        <w:rPr>
          <w:spacing w:val="-3"/>
          <w:w w:val="105"/>
          <w:sz w:val="23"/>
        </w:rPr>
        <w:t>operation</w:t>
      </w:r>
      <w:r>
        <w:rPr>
          <w:spacing w:val="-14"/>
          <w:w w:val="105"/>
          <w:sz w:val="23"/>
        </w:rPr>
        <w:t xml:space="preserve"> </w:t>
      </w:r>
      <w:r>
        <w:rPr>
          <w:w w:val="105"/>
          <w:sz w:val="23"/>
        </w:rPr>
        <w:t>of</w:t>
      </w:r>
      <w:r>
        <w:rPr>
          <w:spacing w:val="-23"/>
          <w:w w:val="105"/>
          <w:sz w:val="23"/>
        </w:rPr>
        <w:t xml:space="preserve"> </w:t>
      </w:r>
      <w:r>
        <w:rPr>
          <w:w w:val="105"/>
          <w:sz w:val="23"/>
        </w:rPr>
        <w:t>BCD</w:t>
      </w:r>
      <w:r>
        <w:rPr>
          <w:spacing w:val="-16"/>
          <w:w w:val="105"/>
          <w:sz w:val="23"/>
        </w:rPr>
        <w:t xml:space="preserve"> </w:t>
      </w:r>
      <w:r>
        <w:rPr>
          <w:w w:val="105"/>
          <w:sz w:val="23"/>
        </w:rPr>
        <w:t>to</w:t>
      </w:r>
      <w:r>
        <w:rPr>
          <w:spacing w:val="-21"/>
          <w:w w:val="105"/>
          <w:sz w:val="23"/>
        </w:rPr>
        <w:t xml:space="preserve"> </w:t>
      </w:r>
      <w:r>
        <w:rPr>
          <w:w w:val="105"/>
          <w:sz w:val="23"/>
        </w:rPr>
        <w:t>Decimal</w:t>
      </w:r>
      <w:r>
        <w:rPr>
          <w:spacing w:val="-18"/>
          <w:w w:val="105"/>
          <w:sz w:val="23"/>
        </w:rPr>
        <w:t xml:space="preserve"> </w:t>
      </w:r>
      <w:r>
        <w:rPr>
          <w:w w:val="105"/>
          <w:sz w:val="23"/>
        </w:rPr>
        <w:t>Converter.</w:t>
      </w:r>
    </w:p>
    <w:p w:rsidR="00B141CF" w:rsidRDefault="009F45E6">
      <w:pPr>
        <w:pStyle w:val="ListParagraph"/>
        <w:numPr>
          <w:ilvl w:val="0"/>
          <w:numId w:val="147"/>
        </w:numPr>
        <w:tabs>
          <w:tab w:val="left" w:pos="1151"/>
          <w:tab w:val="left" w:pos="1152"/>
        </w:tabs>
        <w:spacing w:before="146"/>
        <w:jc w:val="left"/>
        <w:rPr>
          <w:sz w:val="23"/>
        </w:rPr>
      </w:pPr>
      <w:r>
        <w:rPr>
          <w:w w:val="105"/>
          <w:sz w:val="23"/>
        </w:rPr>
        <w:t>Verify</w:t>
      </w:r>
      <w:r>
        <w:rPr>
          <w:spacing w:val="-24"/>
          <w:w w:val="105"/>
          <w:sz w:val="23"/>
        </w:rPr>
        <w:t xml:space="preserve"> </w:t>
      </w:r>
      <w:r>
        <w:rPr>
          <w:w w:val="105"/>
          <w:sz w:val="23"/>
        </w:rPr>
        <w:t>the</w:t>
      </w:r>
      <w:r>
        <w:rPr>
          <w:spacing w:val="-25"/>
          <w:w w:val="105"/>
          <w:sz w:val="23"/>
        </w:rPr>
        <w:t xml:space="preserve"> </w:t>
      </w:r>
      <w:r>
        <w:rPr>
          <w:w w:val="105"/>
          <w:sz w:val="23"/>
        </w:rPr>
        <w:t>operation</w:t>
      </w:r>
      <w:r>
        <w:rPr>
          <w:spacing w:val="-17"/>
          <w:w w:val="105"/>
          <w:sz w:val="23"/>
        </w:rPr>
        <w:t xml:space="preserve"> </w:t>
      </w:r>
      <w:r>
        <w:rPr>
          <w:w w:val="105"/>
          <w:sz w:val="23"/>
        </w:rPr>
        <w:t>of</w:t>
      </w:r>
      <w:r>
        <w:rPr>
          <w:spacing w:val="-21"/>
          <w:w w:val="105"/>
          <w:sz w:val="23"/>
        </w:rPr>
        <w:t xml:space="preserve"> </w:t>
      </w:r>
      <w:r>
        <w:rPr>
          <w:w w:val="105"/>
          <w:sz w:val="23"/>
        </w:rPr>
        <w:t>Decimal</w:t>
      </w:r>
      <w:r>
        <w:rPr>
          <w:spacing w:val="-21"/>
          <w:w w:val="105"/>
          <w:sz w:val="23"/>
        </w:rPr>
        <w:t xml:space="preserve"> </w:t>
      </w:r>
      <w:r>
        <w:rPr>
          <w:w w:val="105"/>
          <w:sz w:val="23"/>
        </w:rPr>
        <w:t>to</w:t>
      </w:r>
      <w:r>
        <w:rPr>
          <w:spacing w:val="-19"/>
          <w:w w:val="105"/>
          <w:sz w:val="23"/>
        </w:rPr>
        <w:t xml:space="preserve"> </w:t>
      </w:r>
      <w:r>
        <w:rPr>
          <w:w w:val="105"/>
          <w:sz w:val="23"/>
        </w:rPr>
        <w:t>BCD</w:t>
      </w:r>
      <w:r>
        <w:rPr>
          <w:spacing w:val="-26"/>
          <w:w w:val="105"/>
          <w:sz w:val="23"/>
        </w:rPr>
        <w:t xml:space="preserve"> </w:t>
      </w:r>
      <w:r>
        <w:rPr>
          <w:w w:val="105"/>
          <w:sz w:val="23"/>
        </w:rPr>
        <w:t>Converter.</w:t>
      </w:r>
    </w:p>
    <w:p w:rsidR="00B141CF" w:rsidRDefault="009F45E6">
      <w:pPr>
        <w:pStyle w:val="ListParagraph"/>
        <w:numPr>
          <w:ilvl w:val="0"/>
          <w:numId w:val="147"/>
        </w:numPr>
        <w:tabs>
          <w:tab w:val="left" w:pos="1151"/>
          <w:tab w:val="left" w:pos="1152"/>
        </w:tabs>
        <w:spacing w:before="153"/>
        <w:jc w:val="left"/>
        <w:rPr>
          <w:sz w:val="23"/>
        </w:rPr>
      </w:pPr>
      <w:r>
        <w:rPr>
          <w:w w:val="105"/>
          <w:sz w:val="23"/>
        </w:rPr>
        <w:t xml:space="preserve">Construct </w:t>
      </w:r>
      <w:r>
        <w:rPr>
          <w:spacing w:val="-3"/>
          <w:w w:val="105"/>
          <w:sz w:val="23"/>
        </w:rPr>
        <w:t xml:space="preserve">an </w:t>
      </w:r>
      <w:r>
        <w:rPr>
          <w:w w:val="105"/>
          <w:sz w:val="23"/>
        </w:rPr>
        <w:t>RS Flip Flop using NAND</w:t>
      </w:r>
      <w:r>
        <w:rPr>
          <w:spacing w:val="-36"/>
          <w:w w:val="105"/>
          <w:sz w:val="23"/>
        </w:rPr>
        <w:t xml:space="preserve"> </w:t>
      </w:r>
      <w:r>
        <w:rPr>
          <w:w w:val="105"/>
          <w:sz w:val="23"/>
        </w:rPr>
        <w:t>gates.</w:t>
      </w:r>
    </w:p>
    <w:p w:rsidR="00B141CF" w:rsidRDefault="009F45E6">
      <w:pPr>
        <w:pStyle w:val="ListParagraph"/>
        <w:numPr>
          <w:ilvl w:val="0"/>
          <w:numId w:val="147"/>
        </w:numPr>
        <w:tabs>
          <w:tab w:val="left" w:pos="1151"/>
          <w:tab w:val="left" w:pos="1152"/>
        </w:tabs>
        <w:spacing w:before="147"/>
        <w:jc w:val="left"/>
        <w:rPr>
          <w:sz w:val="23"/>
        </w:rPr>
      </w:pPr>
      <w:r>
        <w:rPr>
          <w:w w:val="105"/>
          <w:sz w:val="23"/>
        </w:rPr>
        <w:t xml:space="preserve">Demonstrate </w:t>
      </w:r>
      <w:r>
        <w:rPr>
          <w:spacing w:val="-2"/>
          <w:w w:val="105"/>
          <w:sz w:val="23"/>
        </w:rPr>
        <w:t xml:space="preserve">the </w:t>
      </w:r>
      <w:r>
        <w:rPr>
          <w:w w:val="105"/>
          <w:sz w:val="23"/>
        </w:rPr>
        <w:t>logical properties of clocked JK</w:t>
      </w:r>
      <w:r>
        <w:rPr>
          <w:spacing w:val="-40"/>
          <w:w w:val="105"/>
          <w:sz w:val="23"/>
        </w:rPr>
        <w:t xml:space="preserve"> </w:t>
      </w:r>
      <w:r>
        <w:rPr>
          <w:w w:val="105"/>
          <w:sz w:val="23"/>
        </w:rPr>
        <w:t>master/slave</w:t>
      </w:r>
      <w:r w:rsidR="005D0B81">
        <w:rPr>
          <w:w w:val="105"/>
          <w:sz w:val="23"/>
        </w:rPr>
        <w:t xml:space="preserve"> </w:t>
      </w:r>
      <w:r>
        <w:rPr>
          <w:w w:val="105"/>
          <w:sz w:val="23"/>
        </w:rPr>
        <w:t>flip-flop.</w:t>
      </w:r>
    </w:p>
    <w:p w:rsidR="00B141CF" w:rsidRDefault="009F45E6">
      <w:pPr>
        <w:pStyle w:val="ListParagraph"/>
        <w:numPr>
          <w:ilvl w:val="0"/>
          <w:numId w:val="147"/>
        </w:numPr>
        <w:tabs>
          <w:tab w:val="left" w:pos="1151"/>
          <w:tab w:val="left" w:pos="1152"/>
        </w:tabs>
        <w:spacing w:before="153"/>
        <w:jc w:val="left"/>
        <w:rPr>
          <w:sz w:val="23"/>
        </w:rPr>
      </w:pPr>
      <w:r>
        <w:rPr>
          <w:w w:val="105"/>
          <w:sz w:val="23"/>
        </w:rPr>
        <w:t>Demonstrate</w:t>
      </w:r>
      <w:r>
        <w:rPr>
          <w:spacing w:val="-22"/>
          <w:w w:val="105"/>
          <w:sz w:val="23"/>
        </w:rPr>
        <w:t xml:space="preserve"> </w:t>
      </w:r>
      <w:r>
        <w:rPr>
          <w:w w:val="105"/>
          <w:sz w:val="23"/>
        </w:rPr>
        <w:t>the</w:t>
      </w:r>
      <w:r>
        <w:rPr>
          <w:spacing w:val="-22"/>
          <w:w w:val="105"/>
          <w:sz w:val="23"/>
        </w:rPr>
        <w:t xml:space="preserve"> </w:t>
      </w:r>
      <w:r>
        <w:rPr>
          <w:w w:val="105"/>
          <w:sz w:val="23"/>
        </w:rPr>
        <w:t>logical</w:t>
      </w:r>
      <w:r>
        <w:rPr>
          <w:spacing w:val="-25"/>
          <w:w w:val="105"/>
          <w:sz w:val="23"/>
        </w:rPr>
        <w:t xml:space="preserve"> </w:t>
      </w:r>
      <w:r>
        <w:rPr>
          <w:w w:val="105"/>
          <w:sz w:val="23"/>
        </w:rPr>
        <w:t>properties</w:t>
      </w:r>
      <w:r>
        <w:rPr>
          <w:spacing w:val="-22"/>
          <w:w w:val="105"/>
          <w:sz w:val="23"/>
        </w:rPr>
        <w:t xml:space="preserve"> </w:t>
      </w:r>
      <w:r>
        <w:rPr>
          <w:w w:val="105"/>
          <w:sz w:val="23"/>
        </w:rPr>
        <w:t>of</w:t>
      </w:r>
      <w:r>
        <w:rPr>
          <w:spacing w:val="-25"/>
          <w:w w:val="105"/>
          <w:sz w:val="23"/>
        </w:rPr>
        <w:t xml:space="preserve"> </w:t>
      </w:r>
      <w:r>
        <w:rPr>
          <w:w w:val="105"/>
          <w:sz w:val="23"/>
        </w:rPr>
        <w:t>D</w:t>
      </w:r>
      <w:r>
        <w:rPr>
          <w:spacing w:val="-23"/>
          <w:w w:val="105"/>
          <w:sz w:val="23"/>
        </w:rPr>
        <w:t xml:space="preserve"> </w:t>
      </w:r>
      <w:r>
        <w:rPr>
          <w:w w:val="105"/>
          <w:sz w:val="23"/>
        </w:rPr>
        <w:t>Type</w:t>
      </w:r>
      <w:r>
        <w:rPr>
          <w:spacing w:val="-22"/>
          <w:w w:val="105"/>
          <w:sz w:val="23"/>
        </w:rPr>
        <w:t xml:space="preserve"> </w:t>
      </w:r>
      <w:r>
        <w:rPr>
          <w:w w:val="105"/>
          <w:sz w:val="23"/>
        </w:rPr>
        <w:t>Flip</w:t>
      </w:r>
      <w:r>
        <w:rPr>
          <w:spacing w:val="-16"/>
          <w:w w:val="105"/>
          <w:sz w:val="23"/>
        </w:rPr>
        <w:t xml:space="preserve"> </w:t>
      </w:r>
      <w:r>
        <w:rPr>
          <w:w w:val="105"/>
          <w:sz w:val="23"/>
        </w:rPr>
        <w:t>Flop.</w:t>
      </w:r>
    </w:p>
    <w:p w:rsidR="00B141CF" w:rsidRDefault="009F45E6">
      <w:pPr>
        <w:pStyle w:val="ListParagraph"/>
        <w:numPr>
          <w:ilvl w:val="0"/>
          <w:numId w:val="147"/>
        </w:numPr>
        <w:tabs>
          <w:tab w:val="left" w:pos="1151"/>
          <w:tab w:val="left" w:pos="1152"/>
        </w:tabs>
        <w:spacing w:before="146"/>
        <w:jc w:val="left"/>
        <w:rPr>
          <w:sz w:val="23"/>
        </w:rPr>
      </w:pPr>
      <w:r>
        <w:rPr>
          <w:w w:val="105"/>
          <w:sz w:val="23"/>
        </w:rPr>
        <w:t>Demonstrate</w:t>
      </w:r>
      <w:r>
        <w:rPr>
          <w:spacing w:val="-21"/>
          <w:w w:val="105"/>
          <w:sz w:val="23"/>
        </w:rPr>
        <w:t xml:space="preserve"> </w:t>
      </w:r>
      <w:r>
        <w:rPr>
          <w:spacing w:val="-2"/>
          <w:w w:val="105"/>
          <w:sz w:val="23"/>
        </w:rPr>
        <w:t>the</w:t>
      </w:r>
      <w:r>
        <w:rPr>
          <w:spacing w:val="-22"/>
          <w:w w:val="105"/>
          <w:sz w:val="23"/>
        </w:rPr>
        <w:t xml:space="preserve"> </w:t>
      </w:r>
      <w:r>
        <w:rPr>
          <w:w w:val="105"/>
          <w:sz w:val="23"/>
        </w:rPr>
        <w:t>logical</w:t>
      </w:r>
      <w:r>
        <w:rPr>
          <w:spacing w:val="-29"/>
          <w:w w:val="105"/>
          <w:sz w:val="23"/>
        </w:rPr>
        <w:t xml:space="preserve"> </w:t>
      </w:r>
      <w:r>
        <w:rPr>
          <w:w w:val="105"/>
          <w:sz w:val="23"/>
        </w:rPr>
        <w:t>properties</w:t>
      </w:r>
      <w:r>
        <w:rPr>
          <w:spacing w:val="-22"/>
          <w:w w:val="105"/>
          <w:sz w:val="23"/>
        </w:rPr>
        <w:t xml:space="preserve"> </w:t>
      </w:r>
      <w:r>
        <w:rPr>
          <w:w w:val="105"/>
          <w:sz w:val="23"/>
        </w:rPr>
        <w:t>of</w:t>
      </w:r>
      <w:r>
        <w:rPr>
          <w:spacing w:val="-25"/>
          <w:w w:val="105"/>
          <w:sz w:val="23"/>
        </w:rPr>
        <w:t xml:space="preserve"> </w:t>
      </w:r>
      <w:r>
        <w:rPr>
          <w:w w:val="105"/>
          <w:sz w:val="23"/>
        </w:rPr>
        <w:t>T</w:t>
      </w:r>
      <w:r>
        <w:rPr>
          <w:spacing w:val="-24"/>
          <w:w w:val="105"/>
          <w:sz w:val="23"/>
        </w:rPr>
        <w:t xml:space="preserve"> </w:t>
      </w:r>
      <w:r>
        <w:rPr>
          <w:w w:val="105"/>
          <w:sz w:val="23"/>
        </w:rPr>
        <w:t>Type</w:t>
      </w:r>
      <w:r>
        <w:rPr>
          <w:spacing w:val="-21"/>
          <w:w w:val="105"/>
          <w:sz w:val="23"/>
        </w:rPr>
        <w:t xml:space="preserve"> </w:t>
      </w:r>
      <w:r>
        <w:rPr>
          <w:w w:val="105"/>
          <w:sz w:val="23"/>
        </w:rPr>
        <w:t>Flip</w:t>
      </w:r>
      <w:r>
        <w:rPr>
          <w:spacing w:val="-16"/>
          <w:w w:val="105"/>
          <w:sz w:val="23"/>
        </w:rPr>
        <w:t xml:space="preserve"> </w:t>
      </w:r>
      <w:r>
        <w:rPr>
          <w:w w:val="105"/>
          <w:sz w:val="23"/>
        </w:rPr>
        <w:t>Flop.</w:t>
      </w:r>
    </w:p>
    <w:p w:rsidR="00B141CF" w:rsidRDefault="009F45E6">
      <w:pPr>
        <w:pStyle w:val="ListParagraph"/>
        <w:numPr>
          <w:ilvl w:val="0"/>
          <w:numId w:val="147"/>
        </w:numPr>
        <w:tabs>
          <w:tab w:val="left" w:pos="1151"/>
          <w:tab w:val="left" w:pos="1152"/>
        </w:tabs>
        <w:spacing w:before="153"/>
        <w:jc w:val="left"/>
        <w:rPr>
          <w:sz w:val="23"/>
        </w:rPr>
      </w:pPr>
      <w:r>
        <w:rPr>
          <w:w w:val="105"/>
          <w:sz w:val="23"/>
        </w:rPr>
        <w:t>Use</w:t>
      </w:r>
      <w:r>
        <w:rPr>
          <w:spacing w:val="-9"/>
          <w:w w:val="105"/>
          <w:sz w:val="23"/>
        </w:rPr>
        <w:t xml:space="preserve"> </w:t>
      </w:r>
      <w:r>
        <w:rPr>
          <w:w w:val="105"/>
          <w:sz w:val="23"/>
        </w:rPr>
        <w:t>of</w:t>
      </w:r>
      <w:r>
        <w:rPr>
          <w:spacing w:val="-12"/>
          <w:w w:val="105"/>
          <w:sz w:val="23"/>
        </w:rPr>
        <w:t xml:space="preserve"> </w:t>
      </w:r>
      <w:r>
        <w:rPr>
          <w:w w:val="105"/>
          <w:sz w:val="23"/>
        </w:rPr>
        <w:t>flip-flop</w:t>
      </w:r>
      <w:r>
        <w:rPr>
          <w:spacing w:val="-7"/>
          <w:w w:val="105"/>
          <w:sz w:val="23"/>
        </w:rPr>
        <w:t xml:space="preserve"> </w:t>
      </w:r>
      <w:r>
        <w:rPr>
          <w:w w:val="105"/>
          <w:sz w:val="23"/>
        </w:rPr>
        <w:t>as</w:t>
      </w:r>
      <w:r>
        <w:rPr>
          <w:spacing w:val="-9"/>
          <w:w w:val="105"/>
          <w:sz w:val="23"/>
        </w:rPr>
        <w:t xml:space="preserve"> </w:t>
      </w:r>
      <w:r>
        <w:rPr>
          <w:w w:val="105"/>
          <w:sz w:val="23"/>
        </w:rPr>
        <w:t>data</w:t>
      </w:r>
      <w:r>
        <w:rPr>
          <w:spacing w:val="-8"/>
          <w:w w:val="105"/>
          <w:sz w:val="23"/>
        </w:rPr>
        <w:t xml:space="preserve"> </w:t>
      </w:r>
      <w:r>
        <w:rPr>
          <w:w w:val="105"/>
          <w:sz w:val="23"/>
        </w:rPr>
        <w:t>storage</w:t>
      </w:r>
      <w:r>
        <w:rPr>
          <w:spacing w:val="-7"/>
          <w:w w:val="105"/>
          <w:sz w:val="23"/>
        </w:rPr>
        <w:t xml:space="preserve"> </w:t>
      </w:r>
      <w:r>
        <w:rPr>
          <w:w w:val="105"/>
          <w:sz w:val="23"/>
        </w:rPr>
        <w:t>element</w:t>
      </w:r>
      <w:r>
        <w:rPr>
          <w:spacing w:val="-11"/>
          <w:w w:val="105"/>
          <w:sz w:val="23"/>
        </w:rPr>
        <w:t xml:space="preserve"> </w:t>
      </w:r>
      <w:r>
        <w:rPr>
          <w:w w:val="105"/>
          <w:sz w:val="23"/>
        </w:rPr>
        <w:t>and</w:t>
      </w:r>
      <w:r>
        <w:rPr>
          <w:spacing w:val="-8"/>
          <w:w w:val="105"/>
          <w:sz w:val="23"/>
        </w:rPr>
        <w:t xml:space="preserve"> </w:t>
      </w:r>
      <w:r>
        <w:rPr>
          <w:w w:val="105"/>
          <w:sz w:val="23"/>
        </w:rPr>
        <w:t>frequency</w:t>
      </w:r>
      <w:r>
        <w:rPr>
          <w:spacing w:val="-13"/>
          <w:w w:val="105"/>
          <w:sz w:val="23"/>
        </w:rPr>
        <w:t xml:space="preserve"> </w:t>
      </w:r>
      <w:r>
        <w:rPr>
          <w:w w:val="105"/>
          <w:sz w:val="23"/>
        </w:rPr>
        <w:t>divider.</w:t>
      </w:r>
    </w:p>
    <w:p w:rsidR="00B141CF" w:rsidRDefault="009F45E6">
      <w:pPr>
        <w:pStyle w:val="ListParagraph"/>
        <w:numPr>
          <w:ilvl w:val="0"/>
          <w:numId w:val="147"/>
        </w:numPr>
        <w:tabs>
          <w:tab w:val="left" w:pos="1151"/>
          <w:tab w:val="left" w:pos="1152"/>
        </w:tabs>
        <w:spacing w:before="146"/>
        <w:jc w:val="left"/>
        <w:rPr>
          <w:sz w:val="23"/>
        </w:rPr>
      </w:pPr>
      <w:r>
        <w:rPr>
          <w:w w:val="105"/>
          <w:sz w:val="23"/>
        </w:rPr>
        <w:t xml:space="preserve">Assemble a </w:t>
      </w:r>
      <w:r>
        <w:rPr>
          <w:spacing w:val="-3"/>
          <w:w w:val="105"/>
          <w:sz w:val="23"/>
        </w:rPr>
        <w:t xml:space="preserve">Monostable Multivibrator </w:t>
      </w:r>
      <w:r>
        <w:rPr>
          <w:w w:val="105"/>
          <w:sz w:val="23"/>
        </w:rPr>
        <w:t>with the help of 555</w:t>
      </w:r>
      <w:r>
        <w:rPr>
          <w:spacing w:val="-38"/>
          <w:w w:val="105"/>
          <w:sz w:val="23"/>
        </w:rPr>
        <w:t xml:space="preserve"> </w:t>
      </w:r>
      <w:r>
        <w:rPr>
          <w:w w:val="105"/>
          <w:sz w:val="23"/>
        </w:rPr>
        <w:t>Timer.</w:t>
      </w:r>
    </w:p>
    <w:p w:rsidR="00B141CF" w:rsidRDefault="009F45E6">
      <w:pPr>
        <w:pStyle w:val="ListParagraph"/>
        <w:numPr>
          <w:ilvl w:val="0"/>
          <w:numId w:val="147"/>
        </w:numPr>
        <w:tabs>
          <w:tab w:val="left" w:pos="1151"/>
          <w:tab w:val="left" w:pos="1152"/>
        </w:tabs>
        <w:spacing w:before="154"/>
        <w:jc w:val="left"/>
        <w:rPr>
          <w:sz w:val="23"/>
        </w:rPr>
      </w:pPr>
      <w:r>
        <w:rPr>
          <w:w w:val="105"/>
          <w:sz w:val="23"/>
        </w:rPr>
        <w:t>Assemble</w:t>
      </w:r>
      <w:r>
        <w:rPr>
          <w:spacing w:val="-1"/>
          <w:w w:val="105"/>
          <w:sz w:val="23"/>
        </w:rPr>
        <w:t xml:space="preserve"> </w:t>
      </w:r>
      <w:r>
        <w:rPr>
          <w:w w:val="105"/>
          <w:sz w:val="23"/>
        </w:rPr>
        <w:t>a</w:t>
      </w:r>
      <w:r>
        <w:rPr>
          <w:spacing w:val="-2"/>
          <w:w w:val="105"/>
          <w:sz w:val="23"/>
        </w:rPr>
        <w:t xml:space="preserve"> </w:t>
      </w:r>
      <w:r>
        <w:rPr>
          <w:w w:val="105"/>
          <w:sz w:val="23"/>
        </w:rPr>
        <w:t>Astable</w:t>
      </w:r>
      <w:r>
        <w:rPr>
          <w:spacing w:val="-1"/>
          <w:w w:val="105"/>
          <w:sz w:val="23"/>
        </w:rPr>
        <w:t xml:space="preserve"> </w:t>
      </w:r>
      <w:r>
        <w:rPr>
          <w:spacing w:val="-3"/>
          <w:w w:val="105"/>
          <w:sz w:val="23"/>
        </w:rPr>
        <w:t xml:space="preserve">Multivibrator </w:t>
      </w:r>
      <w:r>
        <w:rPr>
          <w:w w:val="105"/>
          <w:sz w:val="23"/>
        </w:rPr>
        <w:t>with</w:t>
      </w:r>
      <w:r>
        <w:rPr>
          <w:spacing w:val="-1"/>
          <w:w w:val="105"/>
          <w:sz w:val="23"/>
        </w:rPr>
        <w:t xml:space="preserve"> </w:t>
      </w:r>
      <w:r>
        <w:rPr>
          <w:w w:val="105"/>
          <w:sz w:val="23"/>
        </w:rPr>
        <w:t>the</w:t>
      </w:r>
      <w:r>
        <w:rPr>
          <w:spacing w:val="-2"/>
          <w:w w:val="105"/>
          <w:sz w:val="23"/>
        </w:rPr>
        <w:t xml:space="preserve"> </w:t>
      </w:r>
      <w:r>
        <w:rPr>
          <w:w w:val="105"/>
          <w:sz w:val="23"/>
        </w:rPr>
        <w:t>help</w:t>
      </w:r>
      <w:r>
        <w:rPr>
          <w:spacing w:val="-7"/>
          <w:w w:val="105"/>
          <w:sz w:val="23"/>
        </w:rPr>
        <w:t xml:space="preserve"> </w:t>
      </w:r>
      <w:r>
        <w:rPr>
          <w:w w:val="105"/>
          <w:sz w:val="23"/>
        </w:rPr>
        <w:t>of</w:t>
      </w:r>
      <w:r>
        <w:rPr>
          <w:spacing w:val="-4"/>
          <w:w w:val="105"/>
          <w:sz w:val="23"/>
        </w:rPr>
        <w:t xml:space="preserve"> </w:t>
      </w:r>
      <w:r>
        <w:rPr>
          <w:w w:val="105"/>
          <w:sz w:val="23"/>
        </w:rPr>
        <w:t>555</w:t>
      </w:r>
      <w:r>
        <w:rPr>
          <w:spacing w:val="-36"/>
          <w:w w:val="105"/>
          <w:sz w:val="23"/>
        </w:rPr>
        <w:t xml:space="preserve"> </w:t>
      </w:r>
      <w:r>
        <w:rPr>
          <w:w w:val="105"/>
          <w:sz w:val="23"/>
        </w:rPr>
        <w:t>Timer.</w:t>
      </w:r>
    </w:p>
    <w:p w:rsidR="00B141CF" w:rsidRDefault="009F45E6">
      <w:pPr>
        <w:pStyle w:val="ListParagraph"/>
        <w:numPr>
          <w:ilvl w:val="0"/>
          <w:numId w:val="147"/>
        </w:numPr>
        <w:tabs>
          <w:tab w:val="left" w:pos="1151"/>
          <w:tab w:val="left" w:pos="1152"/>
        </w:tabs>
        <w:spacing w:before="146"/>
        <w:jc w:val="left"/>
        <w:rPr>
          <w:sz w:val="23"/>
        </w:rPr>
      </w:pPr>
      <w:r>
        <w:rPr>
          <w:w w:val="105"/>
          <w:sz w:val="23"/>
        </w:rPr>
        <w:t>Construct a 4 bit shift register and study</w:t>
      </w:r>
      <w:r w:rsidR="005D0B81">
        <w:rPr>
          <w:w w:val="105"/>
          <w:sz w:val="23"/>
        </w:rPr>
        <w:t xml:space="preserve"> </w:t>
      </w:r>
      <w:r>
        <w:rPr>
          <w:w w:val="105"/>
          <w:sz w:val="23"/>
        </w:rPr>
        <w:t>its</w:t>
      </w:r>
      <w:r>
        <w:rPr>
          <w:spacing w:val="-23"/>
          <w:w w:val="105"/>
          <w:sz w:val="23"/>
        </w:rPr>
        <w:t xml:space="preserve"> </w:t>
      </w:r>
      <w:r>
        <w:rPr>
          <w:w w:val="105"/>
          <w:sz w:val="23"/>
        </w:rPr>
        <w:t>operation.</w:t>
      </w:r>
    </w:p>
    <w:p w:rsidR="00B141CF" w:rsidRDefault="009F45E6">
      <w:pPr>
        <w:pStyle w:val="ListParagraph"/>
        <w:numPr>
          <w:ilvl w:val="0"/>
          <w:numId w:val="147"/>
        </w:numPr>
        <w:tabs>
          <w:tab w:val="left" w:pos="1151"/>
          <w:tab w:val="left" w:pos="1152"/>
        </w:tabs>
        <w:spacing w:before="153"/>
        <w:jc w:val="left"/>
        <w:rPr>
          <w:sz w:val="23"/>
        </w:rPr>
      </w:pPr>
      <w:r>
        <w:rPr>
          <w:w w:val="105"/>
          <w:sz w:val="23"/>
        </w:rPr>
        <w:t xml:space="preserve">Construct </w:t>
      </w:r>
      <w:r>
        <w:rPr>
          <w:spacing w:val="-3"/>
          <w:w w:val="105"/>
          <w:sz w:val="23"/>
        </w:rPr>
        <w:t xml:space="preserve">an </w:t>
      </w:r>
      <w:r>
        <w:rPr>
          <w:w w:val="105"/>
          <w:sz w:val="23"/>
        </w:rPr>
        <w:t xml:space="preserve">8 bit binary counter </w:t>
      </w:r>
      <w:r>
        <w:rPr>
          <w:spacing w:val="-3"/>
          <w:w w:val="105"/>
          <w:sz w:val="23"/>
        </w:rPr>
        <w:t xml:space="preserve">and </w:t>
      </w:r>
      <w:r>
        <w:rPr>
          <w:w w:val="105"/>
          <w:sz w:val="23"/>
        </w:rPr>
        <w:t>study</w:t>
      </w:r>
      <w:r>
        <w:rPr>
          <w:spacing w:val="-17"/>
          <w:w w:val="105"/>
          <w:sz w:val="23"/>
        </w:rPr>
        <w:t xml:space="preserve"> </w:t>
      </w:r>
      <w:r>
        <w:rPr>
          <w:w w:val="105"/>
          <w:sz w:val="23"/>
        </w:rPr>
        <w:t>its</w:t>
      </w:r>
      <w:r w:rsidR="005D0B81">
        <w:rPr>
          <w:w w:val="105"/>
          <w:sz w:val="23"/>
        </w:rPr>
        <w:t xml:space="preserve"> </w:t>
      </w:r>
      <w:r>
        <w:rPr>
          <w:w w:val="105"/>
          <w:sz w:val="23"/>
        </w:rPr>
        <w:t>operation.</w:t>
      </w:r>
    </w:p>
    <w:p w:rsidR="00B141CF" w:rsidRDefault="009F45E6">
      <w:pPr>
        <w:pStyle w:val="ListParagraph"/>
        <w:numPr>
          <w:ilvl w:val="0"/>
          <w:numId w:val="147"/>
        </w:numPr>
        <w:tabs>
          <w:tab w:val="left" w:pos="1151"/>
          <w:tab w:val="left" w:pos="1152"/>
        </w:tabs>
        <w:spacing w:before="146"/>
        <w:ind w:hanging="606"/>
        <w:jc w:val="left"/>
        <w:rPr>
          <w:sz w:val="23"/>
        </w:rPr>
      </w:pPr>
      <w:r>
        <w:rPr>
          <w:w w:val="105"/>
          <w:sz w:val="23"/>
        </w:rPr>
        <w:t xml:space="preserve">Study the </w:t>
      </w:r>
      <w:r>
        <w:rPr>
          <w:spacing w:val="-3"/>
          <w:w w:val="105"/>
          <w:sz w:val="23"/>
        </w:rPr>
        <w:t xml:space="preserve">operation </w:t>
      </w:r>
      <w:r>
        <w:rPr>
          <w:w w:val="105"/>
          <w:sz w:val="23"/>
        </w:rPr>
        <w:t xml:space="preserve">of </w:t>
      </w:r>
      <w:r>
        <w:rPr>
          <w:spacing w:val="-3"/>
          <w:w w:val="105"/>
          <w:sz w:val="23"/>
        </w:rPr>
        <w:t xml:space="preserve">Integrated </w:t>
      </w:r>
      <w:r>
        <w:rPr>
          <w:w w:val="105"/>
          <w:sz w:val="23"/>
        </w:rPr>
        <w:t>Ripple Counter</w:t>
      </w:r>
      <w:r>
        <w:rPr>
          <w:spacing w:val="-28"/>
          <w:w w:val="105"/>
          <w:sz w:val="23"/>
        </w:rPr>
        <w:t xml:space="preserve"> </w:t>
      </w:r>
      <w:r>
        <w:rPr>
          <w:w w:val="105"/>
          <w:sz w:val="23"/>
        </w:rPr>
        <w:t>(7493)</w:t>
      </w:r>
    </w:p>
    <w:p w:rsidR="00B141CF" w:rsidRDefault="009F45E6">
      <w:pPr>
        <w:pStyle w:val="ListParagraph"/>
        <w:numPr>
          <w:ilvl w:val="0"/>
          <w:numId w:val="147"/>
        </w:numPr>
        <w:tabs>
          <w:tab w:val="left" w:pos="958"/>
        </w:tabs>
        <w:spacing w:before="153"/>
        <w:ind w:left="957" w:hanging="412"/>
        <w:jc w:val="left"/>
        <w:rPr>
          <w:sz w:val="23"/>
        </w:rPr>
      </w:pPr>
      <w:r>
        <w:rPr>
          <w:w w:val="105"/>
          <w:sz w:val="23"/>
        </w:rPr>
        <w:t>Construct an Up counter and study its</w:t>
      </w:r>
      <w:r>
        <w:rPr>
          <w:spacing w:val="-49"/>
          <w:w w:val="105"/>
          <w:sz w:val="23"/>
        </w:rPr>
        <w:t xml:space="preserve"> </w:t>
      </w:r>
      <w:r>
        <w:rPr>
          <w:w w:val="105"/>
          <w:sz w:val="23"/>
        </w:rPr>
        <w:t>operation.</w:t>
      </w:r>
    </w:p>
    <w:p w:rsidR="00B141CF" w:rsidRDefault="00B141CF">
      <w:pPr>
        <w:rPr>
          <w:sz w:val="23"/>
        </w:rPr>
        <w:sectPr w:rsidR="00B141CF">
          <w:pgSz w:w="12240" w:h="16340"/>
          <w:pgMar w:top="980" w:right="640" w:bottom="1480" w:left="1240" w:header="0" w:footer="1294" w:gutter="0"/>
          <w:cols w:space="720"/>
        </w:sectPr>
      </w:pPr>
    </w:p>
    <w:p w:rsidR="00B141CF" w:rsidRDefault="009F45E6">
      <w:pPr>
        <w:pStyle w:val="ListParagraph"/>
        <w:numPr>
          <w:ilvl w:val="0"/>
          <w:numId w:val="147"/>
        </w:numPr>
        <w:tabs>
          <w:tab w:val="left" w:pos="1151"/>
          <w:tab w:val="left" w:pos="1152"/>
        </w:tabs>
        <w:spacing w:before="77"/>
        <w:jc w:val="left"/>
        <w:rPr>
          <w:sz w:val="23"/>
        </w:rPr>
      </w:pPr>
      <w:r>
        <w:rPr>
          <w:w w:val="105"/>
          <w:sz w:val="23"/>
        </w:rPr>
        <w:lastRenderedPageBreak/>
        <w:t xml:space="preserve">Construct a </w:t>
      </w:r>
      <w:r>
        <w:rPr>
          <w:spacing w:val="-3"/>
          <w:w w:val="105"/>
          <w:sz w:val="23"/>
        </w:rPr>
        <w:t xml:space="preserve">Down </w:t>
      </w:r>
      <w:r>
        <w:rPr>
          <w:w w:val="105"/>
          <w:sz w:val="23"/>
        </w:rPr>
        <w:t>counter and study its</w:t>
      </w:r>
      <w:r>
        <w:rPr>
          <w:spacing w:val="-44"/>
          <w:w w:val="105"/>
          <w:sz w:val="23"/>
        </w:rPr>
        <w:t xml:space="preserve"> </w:t>
      </w:r>
      <w:r>
        <w:rPr>
          <w:w w:val="105"/>
          <w:sz w:val="23"/>
        </w:rPr>
        <w:t>operation.</w:t>
      </w:r>
    </w:p>
    <w:p w:rsidR="00B141CF" w:rsidRDefault="009F45E6">
      <w:pPr>
        <w:pStyle w:val="ListParagraph"/>
        <w:numPr>
          <w:ilvl w:val="0"/>
          <w:numId w:val="147"/>
        </w:numPr>
        <w:tabs>
          <w:tab w:val="left" w:pos="1151"/>
          <w:tab w:val="left" w:pos="1152"/>
        </w:tabs>
        <w:spacing w:before="145"/>
        <w:jc w:val="left"/>
        <w:rPr>
          <w:sz w:val="23"/>
        </w:rPr>
      </w:pPr>
      <w:r>
        <w:rPr>
          <w:w w:val="105"/>
          <w:sz w:val="23"/>
        </w:rPr>
        <w:t>Interfacing</w:t>
      </w:r>
      <w:r>
        <w:rPr>
          <w:spacing w:val="-13"/>
          <w:w w:val="105"/>
          <w:sz w:val="23"/>
        </w:rPr>
        <w:t xml:space="preserve"> </w:t>
      </w:r>
      <w:r>
        <w:rPr>
          <w:w w:val="105"/>
          <w:sz w:val="23"/>
        </w:rPr>
        <w:t>TTL</w:t>
      </w:r>
      <w:r>
        <w:rPr>
          <w:spacing w:val="-17"/>
          <w:w w:val="105"/>
          <w:sz w:val="23"/>
        </w:rPr>
        <w:t xml:space="preserve"> </w:t>
      </w:r>
      <w:r>
        <w:rPr>
          <w:w w:val="105"/>
          <w:sz w:val="23"/>
        </w:rPr>
        <w:t>with</w:t>
      </w:r>
      <w:r>
        <w:rPr>
          <w:spacing w:val="-14"/>
          <w:w w:val="105"/>
          <w:sz w:val="23"/>
        </w:rPr>
        <w:t xml:space="preserve"> </w:t>
      </w:r>
      <w:r>
        <w:rPr>
          <w:w w:val="105"/>
          <w:sz w:val="23"/>
        </w:rPr>
        <w:t>CMOS</w:t>
      </w:r>
      <w:r>
        <w:rPr>
          <w:spacing w:val="-17"/>
          <w:w w:val="105"/>
          <w:sz w:val="23"/>
        </w:rPr>
        <w:t xml:space="preserve"> </w:t>
      </w:r>
      <w:r>
        <w:rPr>
          <w:w w:val="105"/>
          <w:sz w:val="23"/>
        </w:rPr>
        <w:t>and</w:t>
      </w:r>
      <w:r>
        <w:rPr>
          <w:spacing w:val="-13"/>
          <w:w w:val="105"/>
          <w:sz w:val="23"/>
        </w:rPr>
        <w:t xml:space="preserve"> </w:t>
      </w:r>
      <w:r>
        <w:rPr>
          <w:w w:val="105"/>
          <w:sz w:val="23"/>
        </w:rPr>
        <w:t>CMOS</w:t>
      </w:r>
      <w:r>
        <w:rPr>
          <w:spacing w:val="-18"/>
          <w:w w:val="105"/>
          <w:sz w:val="23"/>
        </w:rPr>
        <w:t xml:space="preserve"> </w:t>
      </w:r>
      <w:r>
        <w:rPr>
          <w:w w:val="105"/>
          <w:sz w:val="23"/>
        </w:rPr>
        <w:t>with</w:t>
      </w:r>
      <w:r>
        <w:rPr>
          <w:spacing w:val="-9"/>
          <w:w w:val="105"/>
          <w:sz w:val="23"/>
        </w:rPr>
        <w:t xml:space="preserve"> </w:t>
      </w:r>
      <w:r>
        <w:rPr>
          <w:w w:val="105"/>
          <w:sz w:val="23"/>
        </w:rPr>
        <w:t>TTL</w:t>
      </w:r>
      <w:r>
        <w:rPr>
          <w:spacing w:val="-37"/>
          <w:w w:val="105"/>
          <w:sz w:val="23"/>
        </w:rPr>
        <w:t xml:space="preserve"> </w:t>
      </w:r>
      <w:r>
        <w:rPr>
          <w:w w:val="105"/>
          <w:sz w:val="23"/>
        </w:rPr>
        <w:t>ICs.</w:t>
      </w:r>
    </w:p>
    <w:p w:rsidR="00B141CF" w:rsidRDefault="009F45E6">
      <w:pPr>
        <w:pStyle w:val="ListParagraph"/>
        <w:numPr>
          <w:ilvl w:val="0"/>
          <w:numId w:val="147"/>
        </w:numPr>
        <w:tabs>
          <w:tab w:val="left" w:pos="1014"/>
          <w:tab w:val="left" w:pos="1015"/>
        </w:tabs>
        <w:spacing w:before="154"/>
        <w:ind w:left="1015" w:hanging="584"/>
        <w:jc w:val="left"/>
        <w:rPr>
          <w:sz w:val="23"/>
        </w:rPr>
      </w:pPr>
      <w:r>
        <w:rPr>
          <w:w w:val="105"/>
          <w:sz w:val="23"/>
        </w:rPr>
        <w:t>Construct</w:t>
      </w:r>
      <w:r>
        <w:rPr>
          <w:spacing w:val="-17"/>
          <w:w w:val="105"/>
          <w:sz w:val="23"/>
        </w:rPr>
        <w:t xml:space="preserve"> </w:t>
      </w:r>
      <w:r>
        <w:rPr>
          <w:w w:val="105"/>
          <w:sz w:val="23"/>
        </w:rPr>
        <w:t>a</w:t>
      </w:r>
      <w:r>
        <w:rPr>
          <w:spacing w:val="-13"/>
          <w:w w:val="105"/>
          <w:sz w:val="23"/>
        </w:rPr>
        <w:t xml:space="preserve"> </w:t>
      </w:r>
      <w:r>
        <w:rPr>
          <w:w w:val="105"/>
          <w:sz w:val="23"/>
        </w:rPr>
        <w:t>Binary</w:t>
      </w:r>
      <w:r>
        <w:rPr>
          <w:spacing w:val="-11"/>
          <w:w w:val="105"/>
          <w:sz w:val="23"/>
        </w:rPr>
        <w:t xml:space="preserve"> </w:t>
      </w:r>
      <w:r>
        <w:rPr>
          <w:w w:val="105"/>
          <w:sz w:val="23"/>
        </w:rPr>
        <w:t>weighted</w:t>
      </w:r>
      <w:r>
        <w:rPr>
          <w:spacing w:val="-11"/>
          <w:w w:val="105"/>
          <w:sz w:val="23"/>
        </w:rPr>
        <w:t xml:space="preserve"> </w:t>
      </w:r>
      <w:r>
        <w:rPr>
          <w:w w:val="105"/>
          <w:sz w:val="23"/>
        </w:rPr>
        <w:t>DAC</w:t>
      </w:r>
      <w:r>
        <w:rPr>
          <w:spacing w:val="-15"/>
          <w:w w:val="105"/>
          <w:sz w:val="23"/>
        </w:rPr>
        <w:t xml:space="preserve"> </w:t>
      </w:r>
      <w:r>
        <w:rPr>
          <w:w w:val="105"/>
          <w:sz w:val="23"/>
        </w:rPr>
        <w:t>and</w:t>
      </w:r>
      <w:r>
        <w:rPr>
          <w:spacing w:val="-13"/>
          <w:w w:val="105"/>
          <w:sz w:val="23"/>
        </w:rPr>
        <w:t xml:space="preserve"> </w:t>
      </w:r>
      <w:r>
        <w:rPr>
          <w:w w:val="105"/>
          <w:sz w:val="23"/>
        </w:rPr>
        <w:t>study</w:t>
      </w:r>
      <w:r>
        <w:rPr>
          <w:spacing w:val="-12"/>
          <w:w w:val="105"/>
          <w:sz w:val="23"/>
        </w:rPr>
        <w:t xml:space="preserve"> </w:t>
      </w:r>
      <w:r>
        <w:rPr>
          <w:w w:val="105"/>
          <w:sz w:val="23"/>
        </w:rPr>
        <w:t>its</w:t>
      </w:r>
      <w:r w:rsidR="005D0B81">
        <w:rPr>
          <w:w w:val="105"/>
          <w:sz w:val="23"/>
        </w:rPr>
        <w:t xml:space="preserve"> </w:t>
      </w:r>
      <w:r>
        <w:rPr>
          <w:w w:val="105"/>
          <w:sz w:val="23"/>
        </w:rPr>
        <w:t>operation.</w:t>
      </w:r>
    </w:p>
    <w:p w:rsidR="00B141CF" w:rsidRDefault="009F45E6">
      <w:pPr>
        <w:pStyle w:val="ListParagraph"/>
        <w:numPr>
          <w:ilvl w:val="0"/>
          <w:numId w:val="147"/>
        </w:numPr>
        <w:tabs>
          <w:tab w:val="left" w:pos="1014"/>
          <w:tab w:val="left" w:pos="1015"/>
        </w:tabs>
        <w:spacing w:before="153"/>
        <w:ind w:left="1015" w:hanging="584"/>
        <w:jc w:val="left"/>
        <w:rPr>
          <w:sz w:val="23"/>
        </w:rPr>
      </w:pPr>
      <w:r>
        <w:rPr>
          <w:w w:val="105"/>
          <w:sz w:val="23"/>
        </w:rPr>
        <w:t>Construct a Ladder ADC and study</w:t>
      </w:r>
      <w:r>
        <w:rPr>
          <w:spacing w:val="-14"/>
          <w:w w:val="105"/>
          <w:sz w:val="23"/>
        </w:rPr>
        <w:t xml:space="preserve"> </w:t>
      </w:r>
      <w:r>
        <w:rPr>
          <w:spacing w:val="2"/>
          <w:w w:val="105"/>
          <w:sz w:val="23"/>
        </w:rPr>
        <w:t>its</w:t>
      </w:r>
      <w:r w:rsidR="005D0B81">
        <w:rPr>
          <w:spacing w:val="2"/>
          <w:w w:val="105"/>
          <w:sz w:val="23"/>
        </w:rPr>
        <w:t xml:space="preserve"> </w:t>
      </w:r>
      <w:r>
        <w:rPr>
          <w:spacing w:val="2"/>
          <w:w w:val="105"/>
          <w:sz w:val="23"/>
        </w:rPr>
        <w:t>operation.</w:t>
      </w:r>
    </w:p>
    <w:p w:rsidR="00B141CF" w:rsidRDefault="009F45E6">
      <w:pPr>
        <w:pStyle w:val="BodyText"/>
        <w:tabs>
          <w:tab w:val="left" w:pos="1274"/>
        </w:tabs>
        <w:spacing w:before="146"/>
        <w:ind w:left="431" w:firstLine="0"/>
      </w:pPr>
      <w:r>
        <w:rPr>
          <w:w w:val="105"/>
        </w:rPr>
        <w:t>31-32.</w:t>
      </w:r>
      <w:r>
        <w:rPr>
          <w:w w:val="105"/>
        </w:rPr>
        <w:tab/>
        <w:t>Apply Digital Troubleshooting for</w:t>
      </w:r>
      <w:r>
        <w:rPr>
          <w:spacing w:val="-10"/>
          <w:w w:val="105"/>
        </w:rPr>
        <w:t xml:space="preserve"> </w:t>
      </w:r>
      <w:r>
        <w:rPr>
          <w:w w:val="105"/>
        </w:rPr>
        <w:t>various</w:t>
      </w:r>
      <w:r w:rsidR="005D0B81">
        <w:rPr>
          <w:w w:val="105"/>
        </w:rPr>
        <w:t xml:space="preserve"> </w:t>
      </w:r>
      <w:r>
        <w:rPr>
          <w:w w:val="105"/>
        </w:rPr>
        <w:t>circuits</w:t>
      </w:r>
    </w:p>
    <w:p w:rsidR="00B141CF" w:rsidRDefault="00B141CF">
      <w:pPr>
        <w:sectPr w:rsidR="00B141CF">
          <w:pgSz w:w="12240" w:h="16340"/>
          <w:pgMar w:top="700" w:right="640" w:bottom="1480" w:left="1240" w:header="0" w:footer="1294" w:gutter="0"/>
          <w:cols w:space="720"/>
        </w:sectPr>
      </w:pPr>
    </w:p>
    <w:p w:rsidR="00B141CF" w:rsidRDefault="009F45E6" w:rsidP="005D0B81">
      <w:pPr>
        <w:pStyle w:val="Heading1"/>
        <w:tabs>
          <w:tab w:val="left" w:pos="1872"/>
          <w:tab w:val="left" w:pos="2571"/>
        </w:tabs>
        <w:spacing w:before="77"/>
      </w:pPr>
      <w:r>
        <w:rPr>
          <w:w w:val="105"/>
        </w:rPr>
        <w:lastRenderedPageBreak/>
        <w:t>El.TR</w:t>
      </w:r>
      <w:r>
        <w:rPr>
          <w:spacing w:val="-15"/>
          <w:w w:val="105"/>
        </w:rPr>
        <w:t xml:space="preserve"> </w:t>
      </w:r>
      <w:r>
        <w:rPr>
          <w:spacing w:val="-3"/>
          <w:w w:val="105"/>
        </w:rPr>
        <w:t>271</w:t>
      </w:r>
      <w:r>
        <w:rPr>
          <w:spacing w:val="-3"/>
          <w:w w:val="105"/>
        </w:rPr>
        <w:tab/>
      </w:r>
      <w:r>
        <w:rPr>
          <w:w w:val="105"/>
        </w:rPr>
        <w:t>PCB</w:t>
      </w:r>
      <w:r>
        <w:rPr>
          <w:w w:val="105"/>
        </w:rPr>
        <w:tab/>
        <w:t>FABRICATION</w:t>
      </w:r>
    </w:p>
    <w:p w:rsidR="00B141CF" w:rsidRDefault="00B141CF">
      <w:pPr>
        <w:pStyle w:val="BodyText"/>
        <w:spacing w:before="8"/>
        <w:ind w:left="0" w:firstLine="0"/>
        <w:rPr>
          <w:b/>
          <w:sz w:val="24"/>
        </w:rPr>
      </w:pPr>
    </w:p>
    <w:p w:rsidR="00B141CF" w:rsidRDefault="009F45E6">
      <w:pPr>
        <w:pStyle w:val="BodyText"/>
        <w:tabs>
          <w:tab w:val="left" w:pos="720"/>
          <w:tab w:val="left" w:pos="1440"/>
        </w:tabs>
        <w:spacing w:before="0"/>
        <w:ind w:left="0" w:right="1836" w:firstLine="0"/>
        <w:jc w:val="right"/>
      </w:pPr>
      <w:r>
        <w:rPr>
          <w:w w:val="105"/>
        </w:rPr>
        <w:t>T</w:t>
      </w:r>
      <w:r>
        <w:rPr>
          <w:w w:val="105"/>
        </w:rPr>
        <w:tab/>
        <w:t>P</w:t>
      </w:r>
      <w:r>
        <w:rPr>
          <w:w w:val="105"/>
        </w:rPr>
        <w:tab/>
        <w:t>C</w:t>
      </w:r>
    </w:p>
    <w:p w:rsidR="00B141CF" w:rsidRDefault="009F45E6">
      <w:pPr>
        <w:pStyle w:val="Heading1"/>
        <w:tabs>
          <w:tab w:val="left" w:pos="6915"/>
          <w:tab w:val="left" w:pos="7635"/>
          <w:tab w:val="right" w:pos="8474"/>
        </w:tabs>
        <w:spacing w:before="9"/>
        <w:ind w:left="431" w:firstLine="0"/>
        <w:rPr>
          <w:b w:val="0"/>
        </w:rPr>
      </w:pPr>
      <w:r>
        <w:rPr>
          <w:w w:val="105"/>
        </w:rPr>
        <w:t>Total</w:t>
      </w:r>
      <w:r>
        <w:rPr>
          <w:spacing w:val="-19"/>
          <w:w w:val="105"/>
        </w:rPr>
        <w:t xml:space="preserve"> </w:t>
      </w:r>
      <w:r>
        <w:rPr>
          <w:spacing w:val="-3"/>
          <w:w w:val="105"/>
        </w:rPr>
        <w:t>Contact</w:t>
      </w:r>
      <w:r>
        <w:rPr>
          <w:spacing w:val="-18"/>
          <w:w w:val="105"/>
        </w:rPr>
        <w:t xml:space="preserve"> </w:t>
      </w:r>
      <w:r>
        <w:rPr>
          <w:w w:val="105"/>
        </w:rPr>
        <w:t>hours:</w:t>
      </w:r>
      <w:r>
        <w:rPr>
          <w:w w:val="105"/>
        </w:rPr>
        <w:tab/>
      </w:r>
      <w:r>
        <w:rPr>
          <w:b w:val="0"/>
          <w:w w:val="105"/>
        </w:rPr>
        <w:t>0</w:t>
      </w:r>
      <w:r>
        <w:rPr>
          <w:b w:val="0"/>
          <w:w w:val="105"/>
        </w:rPr>
        <w:tab/>
        <w:t>3</w:t>
      </w:r>
      <w:r>
        <w:rPr>
          <w:b w:val="0"/>
          <w:w w:val="105"/>
        </w:rPr>
        <w:tab/>
        <w:t>1</w:t>
      </w:r>
    </w:p>
    <w:p w:rsidR="00B141CF" w:rsidRDefault="009F45E6">
      <w:pPr>
        <w:pStyle w:val="BodyText"/>
        <w:tabs>
          <w:tab w:val="left" w:pos="2592"/>
        </w:tabs>
        <w:ind w:left="1151" w:firstLine="0"/>
      </w:pPr>
      <w:r>
        <w:rPr>
          <w:w w:val="105"/>
        </w:rPr>
        <w:t>Practical</w:t>
      </w:r>
      <w:r>
        <w:rPr>
          <w:w w:val="105"/>
        </w:rPr>
        <w:tab/>
        <w:t>96</w:t>
      </w:r>
      <w:r>
        <w:rPr>
          <w:spacing w:val="-8"/>
          <w:w w:val="105"/>
        </w:rPr>
        <w:t xml:space="preserve"> </w:t>
      </w:r>
      <w:r>
        <w:rPr>
          <w:w w:val="105"/>
        </w:rPr>
        <w:t>Hours</w:t>
      </w:r>
    </w:p>
    <w:p w:rsidR="00B141CF" w:rsidRDefault="00B141CF">
      <w:pPr>
        <w:pStyle w:val="BodyText"/>
        <w:spacing w:before="10"/>
        <w:ind w:left="0" w:firstLine="0"/>
        <w:rPr>
          <w:sz w:val="25"/>
        </w:rPr>
      </w:pPr>
    </w:p>
    <w:p w:rsidR="00B141CF" w:rsidRDefault="009F45E6">
      <w:pPr>
        <w:pStyle w:val="Heading1"/>
        <w:ind w:firstLine="0"/>
      </w:pPr>
      <w:r>
        <w:rPr>
          <w:w w:val="105"/>
        </w:rPr>
        <w:t>PRINTED CIRCUIT BOARD FEBRICATION</w:t>
      </w:r>
    </w:p>
    <w:p w:rsidR="00B141CF" w:rsidRDefault="00B141CF">
      <w:pPr>
        <w:pStyle w:val="BodyText"/>
        <w:spacing w:before="7"/>
        <w:ind w:left="0" w:firstLine="0"/>
        <w:rPr>
          <w:b/>
          <w:sz w:val="24"/>
        </w:rPr>
      </w:pPr>
    </w:p>
    <w:p w:rsidR="00B141CF" w:rsidRDefault="009F45E6">
      <w:pPr>
        <w:tabs>
          <w:tab w:val="left" w:pos="6915"/>
        </w:tabs>
        <w:spacing w:after="19"/>
        <w:ind w:left="431"/>
        <w:rPr>
          <w:b/>
          <w:sz w:val="23"/>
        </w:rPr>
      </w:pPr>
      <w:r>
        <w:rPr>
          <w:b/>
          <w:spacing w:val="-4"/>
          <w:w w:val="105"/>
          <w:sz w:val="23"/>
        </w:rPr>
        <w:t xml:space="preserve">Practice Printed </w:t>
      </w:r>
      <w:r>
        <w:rPr>
          <w:b/>
          <w:w w:val="105"/>
          <w:sz w:val="23"/>
        </w:rPr>
        <w:t>Circuit</w:t>
      </w:r>
      <w:r>
        <w:rPr>
          <w:b/>
          <w:spacing w:val="-39"/>
          <w:w w:val="105"/>
          <w:sz w:val="23"/>
        </w:rPr>
        <w:t xml:space="preserve"> </w:t>
      </w:r>
      <w:r>
        <w:rPr>
          <w:b/>
          <w:w w:val="105"/>
          <w:sz w:val="23"/>
        </w:rPr>
        <w:t>Board</w:t>
      </w:r>
      <w:r>
        <w:rPr>
          <w:b/>
          <w:spacing w:val="-14"/>
          <w:w w:val="105"/>
          <w:sz w:val="23"/>
        </w:rPr>
        <w:t xml:space="preserve"> </w:t>
      </w:r>
      <w:r>
        <w:rPr>
          <w:b/>
          <w:spacing w:val="-4"/>
          <w:w w:val="105"/>
          <w:sz w:val="23"/>
        </w:rPr>
        <w:t>Making</w:t>
      </w:r>
      <w:r>
        <w:rPr>
          <w:b/>
          <w:spacing w:val="-4"/>
          <w:w w:val="105"/>
          <w:sz w:val="23"/>
        </w:rPr>
        <w:tab/>
      </w:r>
      <w:r>
        <w:rPr>
          <w:b/>
          <w:w w:val="105"/>
          <w:sz w:val="23"/>
        </w:rPr>
        <w:t>32</w:t>
      </w:r>
      <w:r>
        <w:rPr>
          <w:b/>
          <w:spacing w:val="-7"/>
          <w:w w:val="105"/>
          <w:sz w:val="23"/>
        </w:rPr>
        <w:t xml:space="preserve"> </w:t>
      </w:r>
      <w:r>
        <w:rPr>
          <w:b/>
          <w:w w:val="105"/>
          <w:sz w:val="23"/>
        </w:rPr>
        <w:t>Hrs.</w:t>
      </w:r>
    </w:p>
    <w:tbl>
      <w:tblPr>
        <w:tblW w:w="0" w:type="auto"/>
        <w:tblInd w:w="388" w:type="dxa"/>
        <w:tblLayout w:type="fixed"/>
        <w:tblCellMar>
          <w:left w:w="0" w:type="dxa"/>
          <w:right w:w="0" w:type="dxa"/>
        </w:tblCellMar>
        <w:tblLook w:val="04A0" w:firstRow="1" w:lastRow="0" w:firstColumn="1" w:lastColumn="0" w:noHBand="0" w:noVBand="1"/>
      </w:tblPr>
      <w:tblGrid>
        <w:gridCol w:w="669"/>
        <w:gridCol w:w="6887"/>
        <w:gridCol w:w="901"/>
      </w:tblGrid>
      <w:tr w:rsidR="00B141CF">
        <w:trPr>
          <w:trHeight w:val="337"/>
        </w:trPr>
        <w:tc>
          <w:tcPr>
            <w:tcW w:w="669" w:type="dxa"/>
          </w:tcPr>
          <w:p w:rsidR="00B141CF" w:rsidRDefault="009F45E6">
            <w:pPr>
              <w:pStyle w:val="TableParagraph"/>
              <w:spacing w:line="261" w:lineRule="exact"/>
              <w:ind w:left="50"/>
              <w:rPr>
                <w:sz w:val="23"/>
              </w:rPr>
            </w:pPr>
            <w:r>
              <w:rPr>
                <w:w w:val="105"/>
                <w:sz w:val="23"/>
              </w:rPr>
              <w:t>1-2.</w:t>
            </w:r>
          </w:p>
        </w:tc>
        <w:tc>
          <w:tcPr>
            <w:tcW w:w="6887" w:type="dxa"/>
          </w:tcPr>
          <w:p w:rsidR="00B141CF" w:rsidRDefault="009F45E6">
            <w:pPr>
              <w:pStyle w:val="TableParagraph"/>
              <w:spacing w:line="261" w:lineRule="exact"/>
              <w:ind w:left="108"/>
              <w:rPr>
                <w:sz w:val="23"/>
              </w:rPr>
            </w:pPr>
            <w:r>
              <w:rPr>
                <w:w w:val="105"/>
                <w:sz w:val="23"/>
              </w:rPr>
              <w:t>Draw circuit lay out on copper coated laminated sheet.</w:t>
            </w:r>
          </w:p>
        </w:tc>
        <w:tc>
          <w:tcPr>
            <w:tcW w:w="901" w:type="dxa"/>
          </w:tcPr>
          <w:p w:rsidR="00B141CF" w:rsidRDefault="00B141CF">
            <w:pPr>
              <w:pStyle w:val="TableParagraph"/>
            </w:pPr>
          </w:p>
        </w:tc>
      </w:tr>
      <w:tr w:rsidR="00B141CF">
        <w:trPr>
          <w:trHeight w:val="410"/>
        </w:trPr>
        <w:tc>
          <w:tcPr>
            <w:tcW w:w="669" w:type="dxa"/>
          </w:tcPr>
          <w:p w:rsidR="00B141CF" w:rsidRDefault="009F45E6">
            <w:pPr>
              <w:pStyle w:val="TableParagraph"/>
              <w:spacing w:before="71"/>
              <w:ind w:left="50"/>
              <w:rPr>
                <w:sz w:val="23"/>
              </w:rPr>
            </w:pPr>
            <w:r>
              <w:rPr>
                <w:w w:val="105"/>
                <w:sz w:val="23"/>
              </w:rPr>
              <w:t>3-4.</w:t>
            </w:r>
          </w:p>
        </w:tc>
        <w:tc>
          <w:tcPr>
            <w:tcW w:w="6887" w:type="dxa"/>
          </w:tcPr>
          <w:p w:rsidR="00B141CF" w:rsidRDefault="009F45E6">
            <w:pPr>
              <w:pStyle w:val="TableParagraph"/>
              <w:spacing w:before="71"/>
              <w:ind w:left="108"/>
              <w:rPr>
                <w:sz w:val="23"/>
              </w:rPr>
            </w:pPr>
            <w:r>
              <w:rPr>
                <w:w w:val="105"/>
                <w:sz w:val="23"/>
              </w:rPr>
              <w:t>Practice of etching</w:t>
            </w:r>
          </w:p>
        </w:tc>
        <w:tc>
          <w:tcPr>
            <w:tcW w:w="901" w:type="dxa"/>
          </w:tcPr>
          <w:p w:rsidR="00B141CF" w:rsidRDefault="00B141CF">
            <w:pPr>
              <w:pStyle w:val="TableParagraph"/>
            </w:pPr>
          </w:p>
        </w:tc>
      </w:tr>
      <w:tr w:rsidR="00B141CF">
        <w:trPr>
          <w:trHeight w:val="414"/>
        </w:trPr>
        <w:tc>
          <w:tcPr>
            <w:tcW w:w="669" w:type="dxa"/>
          </w:tcPr>
          <w:p w:rsidR="00B141CF" w:rsidRDefault="009F45E6">
            <w:pPr>
              <w:pStyle w:val="TableParagraph"/>
              <w:spacing w:before="70"/>
              <w:ind w:left="50"/>
              <w:rPr>
                <w:sz w:val="23"/>
              </w:rPr>
            </w:pPr>
            <w:r>
              <w:rPr>
                <w:w w:val="105"/>
                <w:sz w:val="23"/>
              </w:rPr>
              <w:t>5-6.</w:t>
            </w:r>
          </w:p>
        </w:tc>
        <w:tc>
          <w:tcPr>
            <w:tcW w:w="6887" w:type="dxa"/>
          </w:tcPr>
          <w:p w:rsidR="00B141CF" w:rsidRDefault="009F45E6">
            <w:pPr>
              <w:pStyle w:val="TableParagraph"/>
              <w:spacing w:before="70"/>
              <w:ind w:left="108"/>
              <w:rPr>
                <w:sz w:val="23"/>
              </w:rPr>
            </w:pPr>
            <w:r>
              <w:rPr>
                <w:w w:val="105"/>
                <w:sz w:val="23"/>
              </w:rPr>
              <w:t>Silk screen-printing</w:t>
            </w:r>
          </w:p>
        </w:tc>
        <w:tc>
          <w:tcPr>
            <w:tcW w:w="901" w:type="dxa"/>
          </w:tcPr>
          <w:p w:rsidR="00B141CF" w:rsidRDefault="00B141CF">
            <w:pPr>
              <w:pStyle w:val="TableParagraph"/>
            </w:pPr>
          </w:p>
        </w:tc>
      </w:tr>
      <w:tr w:rsidR="00B141CF">
        <w:trPr>
          <w:trHeight w:val="414"/>
        </w:trPr>
        <w:tc>
          <w:tcPr>
            <w:tcW w:w="669" w:type="dxa"/>
          </w:tcPr>
          <w:p w:rsidR="00B141CF" w:rsidRDefault="009F45E6">
            <w:pPr>
              <w:pStyle w:val="TableParagraph"/>
              <w:spacing w:before="74"/>
              <w:ind w:left="50"/>
              <w:rPr>
                <w:sz w:val="23"/>
              </w:rPr>
            </w:pPr>
            <w:r>
              <w:rPr>
                <w:w w:val="105"/>
                <w:sz w:val="23"/>
              </w:rPr>
              <w:t>7-8.</w:t>
            </w:r>
          </w:p>
        </w:tc>
        <w:tc>
          <w:tcPr>
            <w:tcW w:w="6887" w:type="dxa"/>
          </w:tcPr>
          <w:p w:rsidR="00B141CF" w:rsidRDefault="009F45E6">
            <w:pPr>
              <w:pStyle w:val="TableParagraph"/>
              <w:spacing w:before="74"/>
              <w:ind w:left="108"/>
              <w:rPr>
                <w:sz w:val="23"/>
              </w:rPr>
            </w:pPr>
            <w:r>
              <w:rPr>
                <w:w w:val="105"/>
                <w:sz w:val="23"/>
              </w:rPr>
              <w:t>Use of CAD in drawing PCB layout with PC.</w:t>
            </w:r>
          </w:p>
        </w:tc>
        <w:tc>
          <w:tcPr>
            <w:tcW w:w="901" w:type="dxa"/>
          </w:tcPr>
          <w:p w:rsidR="00B141CF" w:rsidRDefault="00B141CF">
            <w:pPr>
              <w:pStyle w:val="TableParagraph"/>
            </w:pPr>
          </w:p>
        </w:tc>
      </w:tr>
      <w:tr w:rsidR="00B141CF">
        <w:trPr>
          <w:trHeight w:val="554"/>
        </w:trPr>
        <w:tc>
          <w:tcPr>
            <w:tcW w:w="669" w:type="dxa"/>
          </w:tcPr>
          <w:p w:rsidR="00B141CF" w:rsidRDefault="009F45E6">
            <w:pPr>
              <w:pStyle w:val="TableParagraph"/>
              <w:spacing w:before="70"/>
              <w:ind w:left="50"/>
              <w:rPr>
                <w:sz w:val="23"/>
              </w:rPr>
            </w:pPr>
            <w:r>
              <w:rPr>
                <w:w w:val="105"/>
                <w:sz w:val="23"/>
              </w:rPr>
              <w:t>9-10.</w:t>
            </w:r>
          </w:p>
        </w:tc>
        <w:tc>
          <w:tcPr>
            <w:tcW w:w="6887" w:type="dxa"/>
          </w:tcPr>
          <w:p w:rsidR="00B141CF" w:rsidRDefault="009F45E6">
            <w:pPr>
              <w:pStyle w:val="TableParagraph"/>
              <w:spacing w:before="70"/>
              <w:ind w:left="108"/>
              <w:rPr>
                <w:sz w:val="23"/>
              </w:rPr>
            </w:pPr>
            <w:r>
              <w:rPr>
                <w:w w:val="105"/>
                <w:sz w:val="23"/>
              </w:rPr>
              <w:t>Practice soldering and de-soldering on PCB.</w:t>
            </w:r>
          </w:p>
        </w:tc>
        <w:tc>
          <w:tcPr>
            <w:tcW w:w="901" w:type="dxa"/>
          </w:tcPr>
          <w:p w:rsidR="00B141CF" w:rsidRDefault="00B141CF">
            <w:pPr>
              <w:pStyle w:val="TableParagraph"/>
            </w:pPr>
          </w:p>
        </w:tc>
      </w:tr>
      <w:tr w:rsidR="00B141CF">
        <w:trPr>
          <w:trHeight w:val="740"/>
        </w:trPr>
        <w:tc>
          <w:tcPr>
            <w:tcW w:w="669" w:type="dxa"/>
          </w:tcPr>
          <w:p w:rsidR="00B141CF" w:rsidRDefault="00B141CF">
            <w:pPr>
              <w:pStyle w:val="TableParagraph"/>
            </w:pPr>
          </w:p>
        </w:tc>
        <w:tc>
          <w:tcPr>
            <w:tcW w:w="6887" w:type="dxa"/>
          </w:tcPr>
          <w:p w:rsidR="00B141CF" w:rsidRDefault="009F45E6">
            <w:pPr>
              <w:pStyle w:val="TableParagraph"/>
              <w:spacing w:before="215" w:line="262" w:lineRule="exact"/>
              <w:ind w:left="108"/>
              <w:rPr>
                <w:b/>
                <w:sz w:val="23"/>
              </w:rPr>
            </w:pPr>
            <w:r>
              <w:rPr>
                <w:b/>
                <w:w w:val="105"/>
                <w:sz w:val="23"/>
              </w:rPr>
              <w:t>ELECTRONIC</w:t>
            </w:r>
            <w:r>
              <w:rPr>
                <w:b/>
                <w:spacing w:val="-22"/>
                <w:w w:val="105"/>
                <w:sz w:val="23"/>
              </w:rPr>
              <w:t xml:space="preserve"> </w:t>
            </w:r>
            <w:r>
              <w:rPr>
                <w:b/>
                <w:spacing w:val="-4"/>
                <w:w w:val="105"/>
                <w:sz w:val="23"/>
              </w:rPr>
              <w:t>COMPONENTS,</w:t>
            </w:r>
            <w:r>
              <w:rPr>
                <w:b/>
                <w:spacing w:val="-30"/>
                <w:w w:val="105"/>
                <w:sz w:val="23"/>
              </w:rPr>
              <w:t xml:space="preserve"> </w:t>
            </w:r>
            <w:r>
              <w:rPr>
                <w:b/>
                <w:spacing w:val="-3"/>
                <w:w w:val="105"/>
                <w:sz w:val="23"/>
              </w:rPr>
              <w:t>APPLICATION</w:t>
            </w:r>
            <w:r>
              <w:rPr>
                <w:b/>
                <w:spacing w:val="-25"/>
                <w:w w:val="105"/>
                <w:sz w:val="23"/>
              </w:rPr>
              <w:t xml:space="preserve"> </w:t>
            </w:r>
            <w:r>
              <w:rPr>
                <w:b/>
                <w:w w:val="105"/>
                <w:sz w:val="23"/>
              </w:rPr>
              <w:t>&amp;</w:t>
            </w:r>
            <w:r>
              <w:rPr>
                <w:b/>
                <w:spacing w:val="-21"/>
                <w:w w:val="105"/>
                <w:sz w:val="23"/>
              </w:rPr>
              <w:t xml:space="preserve"> </w:t>
            </w:r>
            <w:r>
              <w:rPr>
                <w:b/>
                <w:w w:val="105"/>
                <w:sz w:val="23"/>
              </w:rPr>
              <w:t>ASSEMBLY</w:t>
            </w:r>
          </w:p>
          <w:p w:rsidR="00B141CF" w:rsidRDefault="009F45E6">
            <w:pPr>
              <w:pStyle w:val="TableParagraph"/>
              <w:spacing w:line="243" w:lineRule="exact"/>
              <w:ind w:left="108"/>
              <w:rPr>
                <w:b/>
                <w:sz w:val="23"/>
              </w:rPr>
            </w:pPr>
            <w:r>
              <w:rPr>
                <w:b/>
                <w:w w:val="105"/>
                <w:sz w:val="23"/>
              </w:rPr>
              <w:t>(PCB Application)</w:t>
            </w:r>
          </w:p>
        </w:tc>
        <w:tc>
          <w:tcPr>
            <w:tcW w:w="901" w:type="dxa"/>
          </w:tcPr>
          <w:p w:rsidR="00B141CF" w:rsidRDefault="009F45E6">
            <w:pPr>
              <w:pStyle w:val="TableParagraph"/>
              <w:spacing w:before="215"/>
              <w:ind w:left="101"/>
              <w:rPr>
                <w:b/>
                <w:sz w:val="23"/>
              </w:rPr>
            </w:pPr>
            <w:r>
              <w:rPr>
                <w:b/>
                <w:w w:val="105"/>
                <w:sz w:val="23"/>
              </w:rPr>
              <w:t>64 Hrs.</w:t>
            </w:r>
          </w:p>
        </w:tc>
      </w:tr>
    </w:tbl>
    <w:p w:rsidR="00B141CF" w:rsidRDefault="00B141CF">
      <w:pPr>
        <w:pStyle w:val="BodyText"/>
        <w:spacing w:before="8"/>
        <w:ind w:left="0" w:firstLine="0"/>
        <w:rPr>
          <w:b/>
          <w:sz w:val="25"/>
        </w:rPr>
      </w:pPr>
    </w:p>
    <w:p w:rsidR="00B141CF" w:rsidRDefault="009F45E6">
      <w:pPr>
        <w:ind w:left="431"/>
        <w:rPr>
          <w:b/>
          <w:sz w:val="23"/>
        </w:rPr>
      </w:pPr>
      <w:r>
        <w:rPr>
          <w:b/>
          <w:w w:val="105"/>
          <w:sz w:val="23"/>
          <w:u w:val="thick"/>
        </w:rPr>
        <w:t>Testing of the radio components and their assembly.</w:t>
      </w:r>
    </w:p>
    <w:p w:rsidR="00B141CF" w:rsidRDefault="00B141CF">
      <w:pPr>
        <w:pStyle w:val="BodyText"/>
        <w:spacing w:before="8"/>
        <w:ind w:left="0" w:firstLine="0"/>
        <w:rPr>
          <w:b/>
          <w:sz w:val="28"/>
        </w:rPr>
      </w:pPr>
    </w:p>
    <w:p w:rsidR="00B141CF" w:rsidRDefault="009F45E6">
      <w:pPr>
        <w:pStyle w:val="ListParagraph"/>
        <w:numPr>
          <w:ilvl w:val="0"/>
          <w:numId w:val="148"/>
        </w:numPr>
        <w:tabs>
          <w:tab w:val="left" w:pos="1151"/>
          <w:tab w:val="left" w:pos="1152"/>
        </w:tabs>
        <w:spacing w:before="97"/>
        <w:rPr>
          <w:sz w:val="23"/>
        </w:rPr>
      </w:pPr>
      <w:r>
        <w:rPr>
          <w:w w:val="105"/>
          <w:sz w:val="23"/>
        </w:rPr>
        <w:t>Construct AF and RF</w:t>
      </w:r>
      <w:r>
        <w:rPr>
          <w:spacing w:val="-44"/>
          <w:w w:val="105"/>
          <w:sz w:val="23"/>
        </w:rPr>
        <w:t xml:space="preserve"> </w:t>
      </w:r>
      <w:r>
        <w:rPr>
          <w:spacing w:val="-3"/>
          <w:w w:val="105"/>
          <w:sz w:val="23"/>
        </w:rPr>
        <w:t>chokes</w:t>
      </w:r>
    </w:p>
    <w:p w:rsidR="00B141CF" w:rsidRDefault="009F45E6">
      <w:pPr>
        <w:pStyle w:val="ListParagraph"/>
        <w:numPr>
          <w:ilvl w:val="0"/>
          <w:numId w:val="148"/>
        </w:numPr>
        <w:tabs>
          <w:tab w:val="left" w:pos="1151"/>
          <w:tab w:val="left" w:pos="1152"/>
        </w:tabs>
        <w:spacing w:before="153"/>
        <w:rPr>
          <w:sz w:val="23"/>
        </w:rPr>
      </w:pPr>
      <w:r>
        <w:rPr>
          <w:w w:val="105"/>
          <w:sz w:val="23"/>
        </w:rPr>
        <w:t xml:space="preserve">Check a </w:t>
      </w:r>
      <w:r>
        <w:rPr>
          <w:spacing w:val="-3"/>
          <w:w w:val="105"/>
          <w:sz w:val="23"/>
        </w:rPr>
        <w:t xml:space="preserve">junction </w:t>
      </w:r>
      <w:r>
        <w:rPr>
          <w:w w:val="105"/>
          <w:sz w:val="23"/>
        </w:rPr>
        <w:t xml:space="preserve">diode and </w:t>
      </w:r>
      <w:r>
        <w:rPr>
          <w:spacing w:val="-5"/>
          <w:w w:val="105"/>
          <w:sz w:val="23"/>
        </w:rPr>
        <w:t xml:space="preserve">construct </w:t>
      </w:r>
      <w:r>
        <w:rPr>
          <w:w w:val="105"/>
          <w:sz w:val="23"/>
        </w:rPr>
        <w:t xml:space="preserve">a bridge </w:t>
      </w:r>
      <w:r>
        <w:rPr>
          <w:spacing w:val="-4"/>
          <w:w w:val="105"/>
          <w:sz w:val="23"/>
        </w:rPr>
        <w:t>rectifier</w:t>
      </w:r>
      <w:r>
        <w:rPr>
          <w:spacing w:val="-46"/>
          <w:w w:val="105"/>
          <w:sz w:val="23"/>
        </w:rPr>
        <w:t xml:space="preserve"> </w:t>
      </w:r>
      <w:r>
        <w:rPr>
          <w:w w:val="105"/>
          <w:sz w:val="23"/>
        </w:rPr>
        <w:t>circuit</w:t>
      </w:r>
      <w:r w:rsidR="005D0B81">
        <w:rPr>
          <w:w w:val="105"/>
          <w:sz w:val="23"/>
        </w:rPr>
        <w:t xml:space="preserve"> </w:t>
      </w:r>
      <w:r>
        <w:rPr>
          <w:w w:val="105"/>
          <w:sz w:val="23"/>
        </w:rPr>
        <w:t>PCB.</w:t>
      </w:r>
    </w:p>
    <w:p w:rsidR="00B141CF" w:rsidRDefault="009F45E6">
      <w:pPr>
        <w:pStyle w:val="ListParagraph"/>
        <w:numPr>
          <w:ilvl w:val="0"/>
          <w:numId w:val="148"/>
        </w:numPr>
        <w:tabs>
          <w:tab w:val="left" w:pos="1151"/>
          <w:tab w:val="left" w:pos="1152"/>
        </w:tabs>
        <w:spacing w:before="154" w:line="364" w:lineRule="auto"/>
        <w:ind w:left="431" w:right="2672" w:firstLine="0"/>
        <w:rPr>
          <w:sz w:val="23"/>
        </w:rPr>
      </w:pPr>
      <w:r>
        <w:rPr>
          <w:w w:val="105"/>
          <w:sz w:val="23"/>
        </w:rPr>
        <w:t>Study</w:t>
      </w:r>
      <w:r>
        <w:rPr>
          <w:spacing w:val="-9"/>
          <w:w w:val="105"/>
          <w:sz w:val="23"/>
        </w:rPr>
        <w:t xml:space="preserve"> </w:t>
      </w:r>
      <w:r>
        <w:rPr>
          <w:w w:val="105"/>
          <w:sz w:val="23"/>
        </w:rPr>
        <w:t>number</w:t>
      </w:r>
      <w:r>
        <w:rPr>
          <w:spacing w:val="-11"/>
          <w:w w:val="105"/>
          <w:sz w:val="23"/>
        </w:rPr>
        <w:t xml:space="preserve"> </w:t>
      </w:r>
      <w:r>
        <w:rPr>
          <w:spacing w:val="-4"/>
          <w:w w:val="105"/>
          <w:sz w:val="23"/>
        </w:rPr>
        <w:t>system</w:t>
      </w:r>
      <w:r>
        <w:rPr>
          <w:spacing w:val="-22"/>
          <w:w w:val="105"/>
          <w:sz w:val="23"/>
        </w:rPr>
        <w:t xml:space="preserve"> </w:t>
      </w:r>
      <w:r>
        <w:rPr>
          <w:w w:val="105"/>
          <w:sz w:val="23"/>
        </w:rPr>
        <w:t>of</w:t>
      </w:r>
      <w:r>
        <w:rPr>
          <w:spacing w:val="-12"/>
          <w:w w:val="105"/>
          <w:sz w:val="23"/>
        </w:rPr>
        <w:t xml:space="preserve"> </w:t>
      </w:r>
      <w:r>
        <w:rPr>
          <w:w w:val="105"/>
          <w:sz w:val="23"/>
        </w:rPr>
        <w:t>diodes,</w:t>
      </w:r>
      <w:r>
        <w:rPr>
          <w:spacing w:val="-13"/>
          <w:w w:val="105"/>
          <w:sz w:val="23"/>
        </w:rPr>
        <w:t xml:space="preserve"> </w:t>
      </w:r>
      <w:r>
        <w:rPr>
          <w:spacing w:val="-5"/>
          <w:w w:val="105"/>
          <w:sz w:val="23"/>
        </w:rPr>
        <w:t>transistors,</w:t>
      </w:r>
      <w:r>
        <w:rPr>
          <w:spacing w:val="-19"/>
          <w:w w:val="105"/>
          <w:sz w:val="23"/>
        </w:rPr>
        <w:t xml:space="preserve"> </w:t>
      </w:r>
      <w:r>
        <w:rPr>
          <w:w w:val="105"/>
          <w:sz w:val="23"/>
        </w:rPr>
        <w:t>and</w:t>
      </w:r>
      <w:r>
        <w:rPr>
          <w:spacing w:val="-9"/>
          <w:w w:val="105"/>
          <w:sz w:val="23"/>
        </w:rPr>
        <w:t xml:space="preserve"> </w:t>
      </w:r>
      <w:r>
        <w:rPr>
          <w:spacing w:val="-6"/>
          <w:w w:val="105"/>
          <w:sz w:val="23"/>
        </w:rPr>
        <w:t>ICs</w:t>
      </w:r>
      <w:r>
        <w:rPr>
          <w:spacing w:val="-23"/>
          <w:w w:val="105"/>
          <w:sz w:val="23"/>
        </w:rPr>
        <w:t xml:space="preserve"> </w:t>
      </w:r>
      <w:r>
        <w:rPr>
          <w:w w:val="105"/>
          <w:sz w:val="23"/>
        </w:rPr>
        <w:t>using</w:t>
      </w:r>
      <w:r>
        <w:rPr>
          <w:spacing w:val="-16"/>
          <w:w w:val="105"/>
          <w:sz w:val="23"/>
        </w:rPr>
        <w:t xml:space="preserve"> </w:t>
      </w:r>
      <w:r>
        <w:rPr>
          <w:spacing w:val="-3"/>
          <w:w w:val="105"/>
          <w:sz w:val="23"/>
        </w:rPr>
        <w:t>data</w:t>
      </w:r>
      <w:r>
        <w:rPr>
          <w:spacing w:val="-10"/>
          <w:w w:val="105"/>
          <w:sz w:val="23"/>
        </w:rPr>
        <w:t xml:space="preserve"> </w:t>
      </w:r>
      <w:r>
        <w:rPr>
          <w:w w:val="105"/>
          <w:sz w:val="23"/>
        </w:rPr>
        <w:t>books. 14-15</w:t>
      </w:r>
      <w:r>
        <w:rPr>
          <w:spacing w:val="-11"/>
          <w:w w:val="105"/>
          <w:sz w:val="23"/>
        </w:rPr>
        <w:t xml:space="preserve"> </w:t>
      </w:r>
      <w:r>
        <w:rPr>
          <w:spacing w:val="-3"/>
          <w:w w:val="105"/>
          <w:sz w:val="23"/>
        </w:rPr>
        <w:t>Construct</w:t>
      </w:r>
      <w:r>
        <w:rPr>
          <w:spacing w:val="-6"/>
          <w:w w:val="105"/>
          <w:sz w:val="23"/>
        </w:rPr>
        <w:t xml:space="preserve"> </w:t>
      </w:r>
      <w:r>
        <w:rPr>
          <w:w w:val="105"/>
          <w:sz w:val="23"/>
        </w:rPr>
        <w:t>a</w:t>
      </w:r>
      <w:r>
        <w:rPr>
          <w:spacing w:val="-5"/>
          <w:w w:val="105"/>
          <w:sz w:val="23"/>
        </w:rPr>
        <w:t xml:space="preserve"> </w:t>
      </w:r>
      <w:r>
        <w:rPr>
          <w:w w:val="105"/>
          <w:sz w:val="23"/>
        </w:rPr>
        <w:t>voltage</w:t>
      </w:r>
      <w:r>
        <w:rPr>
          <w:spacing w:val="-4"/>
          <w:w w:val="105"/>
          <w:sz w:val="23"/>
        </w:rPr>
        <w:t xml:space="preserve"> </w:t>
      </w:r>
      <w:r>
        <w:rPr>
          <w:spacing w:val="-5"/>
          <w:w w:val="105"/>
          <w:sz w:val="23"/>
        </w:rPr>
        <w:t>doubler</w:t>
      </w:r>
      <w:r>
        <w:rPr>
          <w:spacing w:val="-19"/>
          <w:w w:val="105"/>
          <w:sz w:val="23"/>
        </w:rPr>
        <w:t xml:space="preserve"> </w:t>
      </w:r>
      <w:r>
        <w:rPr>
          <w:w w:val="105"/>
          <w:sz w:val="23"/>
        </w:rPr>
        <w:t>&amp;</w:t>
      </w:r>
      <w:r>
        <w:rPr>
          <w:spacing w:val="2"/>
          <w:w w:val="105"/>
          <w:sz w:val="23"/>
        </w:rPr>
        <w:t xml:space="preserve"> </w:t>
      </w:r>
      <w:r>
        <w:rPr>
          <w:w w:val="105"/>
          <w:sz w:val="23"/>
        </w:rPr>
        <w:t>tripler</w:t>
      </w:r>
      <w:r>
        <w:rPr>
          <w:spacing w:val="-6"/>
          <w:w w:val="105"/>
          <w:sz w:val="23"/>
        </w:rPr>
        <w:t xml:space="preserve"> with</w:t>
      </w:r>
      <w:r>
        <w:rPr>
          <w:spacing w:val="-9"/>
          <w:w w:val="105"/>
          <w:sz w:val="23"/>
        </w:rPr>
        <w:t xml:space="preserve"> </w:t>
      </w:r>
      <w:r>
        <w:rPr>
          <w:w w:val="105"/>
          <w:sz w:val="23"/>
        </w:rPr>
        <w:t>the</w:t>
      </w:r>
      <w:r>
        <w:rPr>
          <w:spacing w:val="-11"/>
          <w:w w:val="105"/>
          <w:sz w:val="23"/>
        </w:rPr>
        <w:t xml:space="preserve"> </w:t>
      </w:r>
      <w:r>
        <w:rPr>
          <w:w w:val="105"/>
          <w:sz w:val="23"/>
        </w:rPr>
        <w:t>help</w:t>
      </w:r>
      <w:r>
        <w:rPr>
          <w:spacing w:val="-9"/>
          <w:w w:val="105"/>
          <w:sz w:val="23"/>
        </w:rPr>
        <w:t xml:space="preserve"> </w:t>
      </w:r>
      <w:r>
        <w:rPr>
          <w:w w:val="105"/>
          <w:sz w:val="23"/>
        </w:rPr>
        <w:t>of</w:t>
      </w:r>
      <w:r>
        <w:rPr>
          <w:spacing w:val="-40"/>
          <w:w w:val="105"/>
          <w:sz w:val="23"/>
        </w:rPr>
        <w:t xml:space="preserve"> </w:t>
      </w:r>
      <w:r>
        <w:rPr>
          <w:w w:val="105"/>
          <w:sz w:val="23"/>
        </w:rPr>
        <w:t>PCB.</w:t>
      </w:r>
    </w:p>
    <w:p w:rsidR="00B141CF" w:rsidRDefault="009F45E6">
      <w:pPr>
        <w:pStyle w:val="ListParagraph"/>
        <w:numPr>
          <w:ilvl w:val="0"/>
          <w:numId w:val="149"/>
        </w:numPr>
        <w:tabs>
          <w:tab w:val="left" w:pos="1151"/>
          <w:tab w:val="left" w:pos="1152"/>
        </w:tabs>
        <w:spacing w:before="17"/>
        <w:rPr>
          <w:sz w:val="23"/>
        </w:rPr>
      </w:pPr>
      <w:r>
        <w:rPr>
          <w:w w:val="105"/>
          <w:sz w:val="23"/>
        </w:rPr>
        <w:t xml:space="preserve">Check </w:t>
      </w:r>
      <w:r>
        <w:rPr>
          <w:spacing w:val="-4"/>
          <w:w w:val="105"/>
          <w:sz w:val="23"/>
        </w:rPr>
        <w:t>radio</w:t>
      </w:r>
      <w:r>
        <w:rPr>
          <w:spacing w:val="-6"/>
          <w:w w:val="105"/>
          <w:sz w:val="23"/>
        </w:rPr>
        <w:t xml:space="preserve"> </w:t>
      </w:r>
      <w:r>
        <w:rPr>
          <w:spacing w:val="-4"/>
          <w:w w:val="105"/>
          <w:sz w:val="23"/>
        </w:rPr>
        <w:t>components</w:t>
      </w:r>
    </w:p>
    <w:p w:rsidR="00B141CF" w:rsidRDefault="009F45E6">
      <w:pPr>
        <w:pStyle w:val="ListParagraph"/>
        <w:numPr>
          <w:ilvl w:val="0"/>
          <w:numId w:val="149"/>
        </w:numPr>
        <w:tabs>
          <w:tab w:val="left" w:pos="1151"/>
          <w:tab w:val="left" w:pos="1152"/>
        </w:tabs>
        <w:spacing w:before="153"/>
        <w:rPr>
          <w:sz w:val="23"/>
        </w:rPr>
      </w:pPr>
      <w:r>
        <w:rPr>
          <w:w w:val="105"/>
          <w:sz w:val="23"/>
        </w:rPr>
        <w:t>Construct</w:t>
      </w:r>
      <w:r>
        <w:rPr>
          <w:spacing w:val="-4"/>
          <w:w w:val="105"/>
          <w:sz w:val="23"/>
        </w:rPr>
        <w:t xml:space="preserve"> </w:t>
      </w:r>
      <w:r>
        <w:rPr>
          <w:w w:val="105"/>
          <w:sz w:val="23"/>
        </w:rPr>
        <w:t>a</w:t>
      </w:r>
      <w:r>
        <w:rPr>
          <w:spacing w:val="-2"/>
          <w:w w:val="105"/>
          <w:sz w:val="23"/>
        </w:rPr>
        <w:t xml:space="preserve"> </w:t>
      </w:r>
      <w:r>
        <w:rPr>
          <w:w w:val="105"/>
          <w:sz w:val="23"/>
        </w:rPr>
        <w:t>AC/DC</w:t>
      </w:r>
      <w:r>
        <w:rPr>
          <w:spacing w:val="-11"/>
          <w:w w:val="105"/>
          <w:sz w:val="23"/>
        </w:rPr>
        <w:t xml:space="preserve"> </w:t>
      </w:r>
      <w:r>
        <w:rPr>
          <w:w w:val="105"/>
          <w:sz w:val="23"/>
        </w:rPr>
        <w:t>power</w:t>
      </w:r>
      <w:r>
        <w:rPr>
          <w:spacing w:val="-12"/>
          <w:w w:val="105"/>
          <w:sz w:val="23"/>
        </w:rPr>
        <w:t xml:space="preserve"> </w:t>
      </w:r>
      <w:r>
        <w:rPr>
          <w:spacing w:val="-3"/>
          <w:w w:val="105"/>
          <w:sz w:val="23"/>
        </w:rPr>
        <w:t>supply</w:t>
      </w:r>
      <w:r>
        <w:rPr>
          <w:spacing w:val="-26"/>
          <w:w w:val="105"/>
          <w:sz w:val="23"/>
        </w:rPr>
        <w:t xml:space="preserve"> </w:t>
      </w:r>
      <w:r>
        <w:rPr>
          <w:w w:val="105"/>
          <w:sz w:val="23"/>
        </w:rPr>
        <w:t>PCB</w:t>
      </w:r>
    </w:p>
    <w:p w:rsidR="00B141CF" w:rsidRDefault="009F45E6">
      <w:pPr>
        <w:pStyle w:val="BodyText"/>
        <w:spacing w:before="146"/>
        <w:ind w:left="431" w:firstLine="0"/>
      </w:pPr>
      <w:r>
        <w:rPr>
          <w:w w:val="105"/>
        </w:rPr>
        <w:t>18-25. Construct the super</w:t>
      </w:r>
      <w:r w:rsidR="005D0B81">
        <w:rPr>
          <w:w w:val="105"/>
        </w:rPr>
        <w:t xml:space="preserve"> </w:t>
      </w:r>
      <w:r>
        <w:rPr>
          <w:w w:val="105"/>
        </w:rPr>
        <w:t>hetrodyne receiver sections, with the help of PCB:</w:t>
      </w:r>
    </w:p>
    <w:p w:rsidR="00B141CF" w:rsidRDefault="009F45E6">
      <w:pPr>
        <w:pStyle w:val="ListParagraph"/>
        <w:numPr>
          <w:ilvl w:val="1"/>
          <w:numId w:val="149"/>
        </w:numPr>
        <w:tabs>
          <w:tab w:val="left" w:pos="1872"/>
          <w:tab w:val="left" w:pos="1873"/>
        </w:tabs>
        <w:spacing w:before="154"/>
        <w:ind w:hanging="722"/>
        <w:rPr>
          <w:sz w:val="23"/>
        </w:rPr>
      </w:pPr>
      <w:r>
        <w:rPr>
          <w:w w:val="105"/>
          <w:sz w:val="23"/>
        </w:rPr>
        <w:t>Construct</w:t>
      </w:r>
      <w:r>
        <w:rPr>
          <w:spacing w:val="-6"/>
          <w:w w:val="105"/>
          <w:sz w:val="23"/>
        </w:rPr>
        <w:t xml:space="preserve"> </w:t>
      </w:r>
      <w:r>
        <w:rPr>
          <w:w w:val="105"/>
          <w:sz w:val="23"/>
        </w:rPr>
        <w:t>a</w:t>
      </w:r>
      <w:r>
        <w:rPr>
          <w:spacing w:val="-9"/>
          <w:w w:val="105"/>
          <w:sz w:val="23"/>
        </w:rPr>
        <w:t xml:space="preserve"> </w:t>
      </w:r>
      <w:r>
        <w:rPr>
          <w:spacing w:val="-3"/>
          <w:w w:val="105"/>
          <w:sz w:val="23"/>
        </w:rPr>
        <w:t>simple</w:t>
      </w:r>
      <w:r>
        <w:rPr>
          <w:spacing w:val="-9"/>
          <w:w w:val="105"/>
          <w:sz w:val="23"/>
        </w:rPr>
        <w:t xml:space="preserve"> </w:t>
      </w:r>
      <w:r>
        <w:rPr>
          <w:w w:val="105"/>
          <w:sz w:val="23"/>
        </w:rPr>
        <w:t>voltage</w:t>
      </w:r>
      <w:r>
        <w:rPr>
          <w:spacing w:val="-2"/>
          <w:w w:val="105"/>
          <w:sz w:val="23"/>
        </w:rPr>
        <w:t xml:space="preserve"> </w:t>
      </w:r>
      <w:r>
        <w:rPr>
          <w:spacing w:val="-3"/>
          <w:w w:val="105"/>
          <w:sz w:val="23"/>
        </w:rPr>
        <w:t>and</w:t>
      </w:r>
      <w:r>
        <w:rPr>
          <w:spacing w:val="-8"/>
          <w:w w:val="105"/>
          <w:sz w:val="23"/>
        </w:rPr>
        <w:t xml:space="preserve"> </w:t>
      </w:r>
      <w:r>
        <w:rPr>
          <w:w w:val="105"/>
          <w:sz w:val="23"/>
        </w:rPr>
        <w:t>power</w:t>
      </w:r>
      <w:r>
        <w:rPr>
          <w:spacing w:val="-22"/>
          <w:w w:val="105"/>
          <w:sz w:val="23"/>
        </w:rPr>
        <w:t xml:space="preserve"> </w:t>
      </w:r>
      <w:r>
        <w:rPr>
          <w:spacing w:val="-4"/>
          <w:w w:val="105"/>
          <w:sz w:val="23"/>
        </w:rPr>
        <w:t>amplifiers</w:t>
      </w:r>
    </w:p>
    <w:p w:rsidR="00B141CF" w:rsidRDefault="009F45E6">
      <w:pPr>
        <w:pStyle w:val="ListParagraph"/>
        <w:numPr>
          <w:ilvl w:val="1"/>
          <w:numId w:val="149"/>
        </w:numPr>
        <w:tabs>
          <w:tab w:val="left" w:pos="1872"/>
          <w:tab w:val="left" w:pos="1873"/>
        </w:tabs>
        <w:spacing w:before="146"/>
        <w:ind w:hanging="722"/>
        <w:rPr>
          <w:sz w:val="23"/>
        </w:rPr>
      </w:pPr>
      <w:r>
        <w:rPr>
          <w:w w:val="105"/>
          <w:sz w:val="23"/>
        </w:rPr>
        <w:t xml:space="preserve">Use diodes </w:t>
      </w:r>
      <w:r>
        <w:rPr>
          <w:spacing w:val="-3"/>
          <w:w w:val="105"/>
          <w:sz w:val="23"/>
        </w:rPr>
        <w:t xml:space="preserve">and transistor </w:t>
      </w:r>
      <w:r>
        <w:rPr>
          <w:w w:val="105"/>
          <w:sz w:val="23"/>
        </w:rPr>
        <w:t>as</w:t>
      </w:r>
      <w:r>
        <w:rPr>
          <w:spacing w:val="-38"/>
          <w:w w:val="105"/>
          <w:sz w:val="23"/>
        </w:rPr>
        <w:t xml:space="preserve"> </w:t>
      </w:r>
      <w:r>
        <w:rPr>
          <w:w w:val="105"/>
          <w:sz w:val="23"/>
        </w:rPr>
        <w:t>detector</w:t>
      </w:r>
    </w:p>
    <w:p w:rsidR="00B141CF" w:rsidRDefault="009F45E6">
      <w:pPr>
        <w:pStyle w:val="ListParagraph"/>
        <w:numPr>
          <w:ilvl w:val="1"/>
          <w:numId w:val="149"/>
        </w:numPr>
        <w:tabs>
          <w:tab w:val="left" w:pos="1872"/>
          <w:tab w:val="left" w:pos="1873"/>
        </w:tabs>
        <w:spacing w:before="153"/>
        <w:ind w:hanging="722"/>
        <w:rPr>
          <w:sz w:val="23"/>
        </w:rPr>
      </w:pPr>
      <w:r>
        <w:rPr>
          <w:w w:val="105"/>
          <w:sz w:val="23"/>
        </w:rPr>
        <w:t>Construct a local</w:t>
      </w:r>
      <w:r>
        <w:rPr>
          <w:spacing w:val="-25"/>
          <w:w w:val="105"/>
          <w:sz w:val="23"/>
        </w:rPr>
        <w:t xml:space="preserve"> </w:t>
      </w:r>
      <w:r>
        <w:rPr>
          <w:spacing w:val="-5"/>
          <w:w w:val="105"/>
          <w:sz w:val="23"/>
        </w:rPr>
        <w:t>oscillator</w:t>
      </w:r>
    </w:p>
    <w:p w:rsidR="00B141CF" w:rsidRDefault="009F45E6">
      <w:pPr>
        <w:pStyle w:val="ListParagraph"/>
        <w:numPr>
          <w:ilvl w:val="1"/>
          <w:numId w:val="149"/>
        </w:numPr>
        <w:tabs>
          <w:tab w:val="left" w:pos="1872"/>
          <w:tab w:val="left" w:pos="1873"/>
        </w:tabs>
        <w:spacing w:before="146"/>
        <w:ind w:hanging="722"/>
        <w:rPr>
          <w:sz w:val="23"/>
        </w:rPr>
      </w:pPr>
      <w:r>
        <w:rPr>
          <w:w w:val="105"/>
          <w:sz w:val="23"/>
        </w:rPr>
        <w:t>Construct</w:t>
      </w:r>
      <w:r>
        <w:rPr>
          <w:spacing w:val="-14"/>
          <w:w w:val="105"/>
          <w:sz w:val="23"/>
        </w:rPr>
        <w:t xml:space="preserve"> </w:t>
      </w:r>
      <w:r>
        <w:rPr>
          <w:w w:val="105"/>
          <w:sz w:val="23"/>
        </w:rPr>
        <w:t>converter</w:t>
      </w:r>
      <w:r>
        <w:rPr>
          <w:spacing w:val="-12"/>
          <w:w w:val="105"/>
          <w:sz w:val="23"/>
        </w:rPr>
        <w:t xml:space="preserve"> </w:t>
      </w:r>
      <w:r>
        <w:rPr>
          <w:spacing w:val="-3"/>
          <w:w w:val="105"/>
          <w:sz w:val="23"/>
        </w:rPr>
        <w:t>stage</w:t>
      </w:r>
      <w:r>
        <w:rPr>
          <w:spacing w:val="-9"/>
          <w:w w:val="105"/>
          <w:sz w:val="23"/>
        </w:rPr>
        <w:t xml:space="preserve"> </w:t>
      </w:r>
      <w:r>
        <w:rPr>
          <w:w w:val="105"/>
          <w:sz w:val="23"/>
        </w:rPr>
        <w:t>and</w:t>
      </w:r>
      <w:r>
        <w:rPr>
          <w:spacing w:val="-8"/>
          <w:w w:val="105"/>
          <w:sz w:val="23"/>
        </w:rPr>
        <w:t xml:space="preserve"> </w:t>
      </w:r>
      <w:r>
        <w:rPr>
          <w:spacing w:val="-3"/>
          <w:w w:val="105"/>
          <w:sz w:val="23"/>
        </w:rPr>
        <w:t>check</w:t>
      </w:r>
      <w:r>
        <w:rPr>
          <w:spacing w:val="-1"/>
          <w:w w:val="105"/>
          <w:sz w:val="23"/>
        </w:rPr>
        <w:t xml:space="preserve"> </w:t>
      </w:r>
      <w:r>
        <w:rPr>
          <w:w w:val="105"/>
          <w:sz w:val="23"/>
        </w:rPr>
        <w:t>its</w:t>
      </w:r>
      <w:r>
        <w:rPr>
          <w:spacing w:val="-20"/>
          <w:w w:val="105"/>
          <w:sz w:val="23"/>
        </w:rPr>
        <w:t xml:space="preserve"> </w:t>
      </w:r>
      <w:r>
        <w:rPr>
          <w:spacing w:val="-5"/>
          <w:w w:val="105"/>
          <w:sz w:val="23"/>
        </w:rPr>
        <w:t>performance</w:t>
      </w:r>
    </w:p>
    <w:p w:rsidR="005D0B81" w:rsidRPr="005D0B81" w:rsidRDefault="009F45E6" w:rsidP="005D0B81">
      <w:pPr>
        <w:pStyle w:val="ListParagraph"/>
        <w:numPr>
          <w:ilvl w:val="1"/>
          <w:numId w:val="149"/>
        </w:numPr>
        <w:tabs>
          <w:tab w:val="left" w:pos="1872"/>
          <w:tab w:val="left" w:pos="1873"/>
        </w:tabs>
        <w:spacing w:before="153" w:line="372" w:lineRule="auto"/>
        <w:ind w:left="431" w:right="4420" w:firstLine="720"/>
        <w:rPr>
          <w:sz w:val="23"/>
        </w:rPr>
      </w:pPr>
      <w:r>
        <w:rPr>
          <w:w w:val="105"/>
          <w:sz w:val="23"/>
        </w:rPr>
        <w:t>Construct</w:t>
      </w:r>
      <w:r>
        <w:rPr>
          <w:spacing w:val="-14"/>
          <w:w w:val="105"/>
          <w:sz w:val="23"/>
        </w:rPr>
        <w:t xml:space="preserve"> </w:t>
      </w:r>
      <w:r>
        <w:rPr>
          <w:spacing w:val="-2"/>
          <w:w w:val="105"/>
          <w:sz w:val="23"/>
        </w:rPr>
        <w:t>the</w:t>
      </w:r>
      <w:r>
        <w:rPr>
          <w:spacing w:val="-12"/>
          <w:w w:val="105"/>
          <w:sz w:val="23"/>
        </w:rPr>
        <w:t xml:space="preserve"> </w:t>
      </w:r>
      <w:r>
        <w:rPr>
          <w:spacing w:val="-4"/>
          <w:w w:val="105"/>
          <w:sz w:val="23"/>
        </w:rPr>
        <w:t>I.F</w:t>
      </w:r>
      <w:r>
        <w:rPr>
          <w:spacing w:val="-21"/>
          <w:w w:val="105"/>
          <w:sz w:val="23"/>
        </w:rPr>
        <w:t xml:space="preserve"> </w:t>
      </w:r>
      <w:r>
        <w:rPr>
          <w:w w:val="105"/>
          <w:sz w:val="23"/>
        </w:rPr>
        <w:t>and</w:t>
      </w:r>
      <w:r>
        <w:rPr>
          <w:spacing w:val="-9"/>
          <w:w w:val="105"/>
          <w:sz w:val="23"/>
        </w:rPr>
        <w:t xml:space="preserve"> </w:t>
      </w:r>
      <w:r>
        <w:rPr>
          <w:w w:val="105"/>
          <w:sz w:val="23"/>
        </w:rPr>
        <w:t>R.F</w:t>
      </w:r>
      <w:r w:rsidR="005D0B81">
        <w:rPr>
          <w:w w:val="105"/>
          <w:sz w:val="23"/>
        </w:rPr>
        <w:t xml:space="preserve"> </w:t>
      </w:r>
      <w:r>
        <w:rPr>
          <w:w w:val="105"/>
          <w:sz w:val="23"/>
        </w:rPr>
        <w:t xml:space="preserve">amplifier </w:t>
      </w:r>
    </w:p>
    <w:p w:rsidR="00B141CF" w:rsidRPr="005D0B81" w:rsidRDefault="009F45E6" w:rsidP="005D0B81">
      <w:pPr>
        <w:tabs>
          <w:tab w:val="left" w:pos="1872"/>
          <w:tab w:val="left" w:pos="1873"/>
        </w:tabs>
        <w:spacing w:before="153" w:line="372" w:lineRule="auto"/>
        <w:ind w:left="431" w:right="4420"/>
        <w:rPr>
          <w:sz w:val="23"/>
        </w:rPr>
      </w:pPr>
      <w:r w:rsidRPr="005D0B81">
        <w:rPr>
          <w:w w:val="105"/>
          <w:sz w:val="23"/>
        </w:rPr>
        <w:t>26-27.</w:t>
      </w:r>
      <w:r w:rsidRPr="005D0B81">
        <w:rPr>
          <w:spacing w:val="-15"/>
          <w:w w:val="105"/>
          <w:sz w:val="23"/>
        </w:rPr>
        <w:t xml:space="preserve"> </w:t>
      </w:r>
      <w:r w:rsidRPr="005D0B81">
        <w:rPr>
          <w:spacing w:val="-3"/>
          <w:w w:val="105"/>
          <w:sz w:val="23"/>
        </w:rPr>
        <w:t>Align</w:t>
      </w:r>
      <w:r w:rsidRPr="005D0B81">
        <w:rPr>
          <w:spacing w:val="1"/>
          <w:w w:val="105"/>
          <w:sz w:val="23"/>
        </w:rPr>
        <w:t xml:space="preserve"> </w:t>
      </w:r>
      <w:r w:rsidRPr="005D0B81">
        <w:rPr>
          <w:spacing w:val="-4"/>
          <w:w w:val="105"/>
          <w:sz w:val="23"/>
        </w:rPr>
        <w:t>I.F</w:t>
      </w:r>
      <w:r w:rsidRPr="005D0B81">
        <w:rPr>
          <w:spacing w:val="-21"/>
          <w:w w:val="105"/>
          <w:sz w:val="23"/>
        </w:rPr>
        <w:t xml:space="preserve"> </w:t>
      </w:r>
      <w:r w:rsidRPr="005D0B81">
        <w:rPr>
          <w:w w:val="105"/>
          <w:sz w:val="23"/>
        </w:rPr>
        <w:t>and R.F</w:t>
      </w:r>
      <w:r w:rsidRPr="005D0B81">
        <w:rPr>
          <w:spacing w:val="-21"/>
          <w:w w:val="105"/>
          <w:sz w:val="23"/>
        </w:rPr>
        <w:t xml:space="preserve"> </w:t>
      </w:r>
      <w:r w:rsidRPr="005D0B81">
        <w:rPr>
          <w:w w:val="105"/>
          <w:sz w:val="23"/>
        </w:rPr>
        <w:t>stages</w:t>
      </w:r>
    </w:p>
    <w:p w:rsidR="005D0B81" w:rsidRDefault="009F45E6" w:rsidP="005D0B81">
      <w:pPr>
        <w:pStyle w:val="BodyText"/>
        <w:spacing w:before="2" w:line="379" w:lineRule="auto"/>
        <w:ind w:left="431" w:right="3160" w:firstLine="0"/>
        <w:rPr>
          <w:spacing w:val="-4"/>
          <w:w w:val="105"/>
        </w:rPr>
      </w:pPr>
      <w:r>
        <w:rPr>
          <w:w w:val="105"/>
        </w:rPr>
        <w:t xml:space="preserve">28-30. </w:t>
      </w:r>
      <w:r>
        <w:rPr>
          <w:spacing w:val="-4"/>
          <w:w w:val="105"/>
        </w:rPr>
        <w:t xml:space="preserve">Practice </w:t>
      </w:r>
      <w:r>
        <w:rPr>
          <w:spacing w:val="-5"/>
          <w:w w:val="105"/>
        </w:rPr>
        <w:t xml:space="preserve">troubleshooting </w:t>
      </w:r>
      <w:r>
        <w:rPr>
          <w:w w:val="105"/>
        </w:rPr>
        <w:t xml:space="preserve">a </w:t>
      </w:r>
      <w:r>
        <w:rPr>
          <w:spacing w:val="-4"/>
          <w:w w:val="105"/>
        </w:rPr>
        <w:t>super</w:t>
      </w:r>
      <w:r w:rsidR="005D0B81">
        <w:rPr>
          <w:spacing w:val="-4"/>
          <w:w w:val="105"/>
        </w:rPr>
        <w:t xml:space="preserve"> </w:t>
      </w:r>
      <w:r>
        <w:rPr>
          <w:spacing w:val="-4"/>
          <w:w w:val="105"/>
        </w:rPr>
        <w:t xml:space="preserve">heterodyne </w:t>
      </w:r>
      <w:r w:rsidR="005D0B81">
        <w:rPr>
          <w:w w:val="105"/>
        </w:rPr>
        <w:t xml:space="preserve">radio </w:t>
      </w:r>
      <w:r>
        <w:rPr>
          <w:spacing w:val="-4"/>
          <w:w w:val="105"/>
        </w:rPr>
        <w:t xml:space="preserve">receiver. </w:t>
      </w:r>
    </w:p>
    <w:p w:rsidR="00B141CF" w:rsidRDefault="009F45E6" w:rsidP="005D0B81">
      <w:pPr>
        <w:pStyle w:val="BodyText"/>
        <w:spacing w:before="2" w:line="379" w:lineRule="auto"/>
        <w:ind w:left="431" w:right="3160" w:firstLine="0"/>
      </w:pPr>
      <w:r>
        <w:rPr>
          <w:w w:val="105"/>
        </w:rPr>
        <w:t xml:space="preserve">31-32. </w:t>
      </w:r>
      <w:r>
        <w:rPr>
          <w:spacing w:val="-3"/>
          <w:w w:val="105"/>
        </w:rPr>
        <w:t xml:space="preserve">Develop </w:t>
      </w:r>
      <w:r>
        <w:rPr>
          <w:w w:val="105"/>
        </w:rPr>
        <w:t xml:space="preserve">a </w:t>
      </w:r>
      <w:r>
        <w:rPr>
          <w:spacing w:val="-3"/>
          <w:w w:val="105"/>
        </w:rPr>
        <w:t xml:space="preserve">simple </w:t>
      </w:r>
      <w:r>
        <w:rPr>
          <w:w w:val="105"/>
        </w:rPr>
        <w:t>PCB project.</w:t>
      </w:r>
    </w:p>
    <w:p w:rsidR="00B141CF" w:rsidRDefault="00B141CF">
      <w:pPr>
        <w:spacing w:line="379" w:lineRule="auto"/>
        <w:sectPr w:rsidR="00B141CF">
          <w:pgSz w:w="12240" w:h="16340"/>
          <w:pgMar w:top="980" w:right="640" w:bottom="1480" w:left="1240" w:header="0" w:footer="1294" w:gutter="0"/>
          <w:cols w:space="720"/>
        </w:sectPr>
      </w:pPr>
    </w:p>
    <w:p w:rsidR="00B141CF" w:rsidRDefault="009F45E6">
      <w:pPr>
        <w:pageBreakBefore/>
        <w:widowControl/>
        <w:tabs>
          <w:tab w:val="left" w:pos="2160"/>
          <w:tab w:val="left" w:pos="2880"/>
          <w:tab w:val="left" w:pos="3600"/>
          <w:tab w:val="left" w:pos="4320"/>
          <w:tab w:val="left" w:pos="5040"/>
          <w:tab w:val="left" w:pos="5760"/>
          <w:tab w:val="left" w:pos="6480"/>
          <w:tab w:val="left" w:pos="7200"/>
          <w:tab w:val="left" w:pos="7920"/>
          <w:tab w:val="right" w:pos="9360"/>
        </w:tabs>
        <w:suppressAutoHyphens/>
        <w:autoSpaceDE/>
        <w:autoSpaceDN/>
        <w:spacing w:after="200" w:line="360" w:lineRule="auto"/>
        <w:jc w:val="center"/>
        <w:outlineLvl w:val="0"/>
        <w:rPr>
          <w:rFonts w:ascii="Times New Roman Regular" w:eastAsia="仿宋" w:hAnsi="Times New Roman Regular" w:cs="Times New Roman Regular" w:hint="eastAsia"/>
          <w:b/>
          <w:bCs/>
          <w:spacing w:val="-3"/>
          <w:sz w:val="28"/>
          <w:szCs w:val="28"/>
        </w:rPr>
      </w:pPr>
      <w:r>
        <w:rPr>
          <w:rFonts w:ascii="Times New Roman Regular" w:hAnsi="Times New Roman Regular" w:cs="Times New Roman Regular"/>
          <w:b/>
          <w:sz w:val="28"/>
        </w:rPr>
        <w:lastRenderedPageBreak/>
        <w:t>Curriculum Standards for the Third Year</w:t>
      </w:r>
    </w:p>
    <w:p w:rsidR="00B141CF" w:rsidRDefault="00FA01AD">
      <w:pPr>
        <w:widowControl/>
        <w:tabs>
          <w:tab w:val="left" w:pos="-720"/>
        </w:tabs>
        <w:suppressAutoHyphens/>
        <w:autoSpaceDE/>
        <w:autoSpaceDN/>
        <w:spacing w:after="120" w:line="360" w:lineRule="auto"/>
        <w:outlineLvl w:val="1"/>
        <w:rPr>
          <w:rFonts w:ascii="Times New Roman Regular" w:eastAsia="仿宋" w:hAnsi="Times New Roman Regular" w:cs="Times New Roman Regular" w:hint="eastAsia"/>
          <w:b/>
          <w:bCs/>
          <w:spacing w:val="-3"/>
          <w:sz w:val="28"/>
          <w:szCs w:val="28"/>
        </w:rPr>
      </w:pPr>
      <w:r w:rsidRPr="005443ED">
        <w:rPr>
          <w:b/>
          <w:bCs/>
          <w:noProof/>
          <w:sz w:val="24"/>
          <w:szCs w:val="24"/>
        </w:rPr>
        <mc:AlternateContent>
          <mc:Choice Requires="wpg">
            <w:drawing>
              <wp:anchor distT="0" distB="0" distL="0" distR="0" simplePos="0" relativeHeight="251678720" behindDoc="0" locked="0" layoutInCell="1" allowOverlap="1" wp14:anchorId="640F1389" wp14:editId="316D5306">
                <wp:simplePos x="0" y="0"/>
                <wp:positionH relativeFrom="page">
                  <wp:posOffset>1536700</wp:posOffset>
                </wp:positionH>
                <wp:positionV relativeFrom="page">
                  <wp:posOffset>1803400</wp:posOffset>
                </wp:positionV>
                <wp:extent cx="5166360" cy="8572500"/>
                <wp:effectExtent l="0" t="0" r="0" b="0"/>
                <wp:wrapNone/>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66360" cy="8572500"/>
                          <a:chOff x="0" y="0"/>
                          <a:chExt cx="5166360" cy="8902700"/>
                        </a:xfrm>
                      </wpg:grpSpPr>
                      <pic:pic xmlns:pic="http://schemas.openxmlformats.org/drawingml/2006/picture">
                        <pic:nvPicPr>
                          <pic:cNvPr id="54" name="Image 21"/>
                          <pic:cNvPicPr/>
                        </pic:nvPicPr>
                        <pic:blipFill>
                          <a:blip r:embed="rId27" cstate="print"/>
                          <a:stretch>
                            <a:fillRect/>
                          </a:stretch>
                        </pic:blipFill>
                        <pic:spPr>
                          <a:xfrm>
                            <a:off x="147956" y="0"/>
                            <a:ext cx="4892040" cy="6638909"/>
                          </a:xfrm>
                          <a:prstGeom prst="rect">
                            <a:avLst/>
                          </a:prstGeom>
                        </pic:spPr>
                      </pic:pic>
                      <pic:pic xmlns:pic="http://schemas.openxmlformats.org/drawingml/2006/picture">
                        <pic:nvPicPr>
                          <pic:cNvPr id="55" name="Image 22"/>
                          <pic:cNvPicPr/>
                        </pic:nvPicPr>
                        <pic:blipFill>
                          <a:blip r:embed="rId28" cstate="print"/>
                          <a:stretch>
                            <a:fillRect/>
                          </a:stretch>
                        </pic:blipFill>
                        <pic:spPr>
                          <a:xfrm>
                            <a:off x="0" y="2240912"/>
                            <a:ext cx="5166360" cy="6661265"/>
                          </a:xfrm>
                          <a:prstGeom prst="rect">
                            <a:avLst/>
                          </a:prstGeom>
                        </pic:spPr>
                      </pic:pic>
                    </wpg:wgp>
                  </a:graphicData>
                </a:graphic>
                <wp14:sizeRelV relativeFrom="margin">
                  <wp14:pctHeight>0</wp14:pctHeight>
                </wp14:sizeRelV>
              </wp:anchor>
            </w:drawing>
          </mc:Choice>
          <mc:Fallback>
            <w:pict>
              <v:group w14:anchorId="74A8BB4A" id="Group 53" o:spid="_x0000_s1026" style="position:absolute;margin-left:121pt;margin-top:142pt;width:406.8pt;height:675pt;z-index:251678720;mso-wrap-distance-left:0;mso-wrap-distance-right:0;mso-position-horizontal-relative:page;mso-position-vertical-relative:page;mso-height-relative:margin" coordsize="51663,890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1" o:spid="_x0000_s1027" type="#_x0000_t75" style="position:absolute;left:1479;width:48920;height:66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">
                  <v:imagedata r:id="rId29" o:title=""/>
                </v:shape>
                <v:shape id="Image 22" o:spid="_x0000_s1028" type="#_x0000_t75" style="position:absolute;top:22409;width:51663;height:66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">
                  <v:imagedata r:id="rId30" o:title=""/>
                </v:shape>
                <w10:wrap anchorx="page" anchory="page"/>
              </v:group>
            </w:pict>
          </mc:Fallback>
        </mc:AlternateContent>
      </w:r>
      <w:r w:rsidR="009F45E6">
        <w:rPr>
          <w:b/>
          <w:bCs/>
          <w:spacing w:val="-1"/>
          <w:sz w:val="24"/>
          <w:szCs w:val="24"/>
        </w:rPr>
        <w:t>Gen</w:t>
      </w:r>
      <w:r>
        <w:rPr>
          <w:spacing w:val="-2"/>
          <w:sz w:val="24"/>
          <w:szCs w:val="24"/>
        </w:rPr>
        <w:t>-</w:t>
      </w:r>
      <w:r w:rsidR="009F45E6">
        <w:rPr>
          <w:b/>
          <w:bCs/>
          <w:spacing w:val="-2"/>
          <w:sz w:val="24"/>
          <w:szCs w:val="24"/>
        </w:rPr>
        <w:t>311</w:t>
      </w:r>
      <w:r w:rsidR="009F45E6">
        <w:rPr>
          <w:rFonts w:eastAsia="SimSun" w:hint="eastAsia"/>
          <w:b/>
          <w:bCs/>
          <w:spacing w:val="-2"/>
          <w:sz w:val="24"/>
          <w:szCs w:val="24"/>
          <w:lang w:eastAsia="zh-CN"/>
        </w:rPr>
        <w:t xml:space="preserve"> </w:t>
      </w:r>
      <w:r w:rsidR="009F45E6">
        <w:rPr>
          <w:rFonts w:ascii="Times New Roman Regular" w:hAnsi="Times New Roman Regular" w:cs="Times New Roman Regular"/>
          <w:b/>
          <w:sz w:val="28"/>
        </w:rPr>
        <w:t>Islamist and Pakistan Studies</w:t>
      </w:r>
    </w:p>
    <w:p w:rsidR="00B141CF" w:rsidRDefault="00B141CF"/>
    <w:p w:rsidR="005443ED" w:rsidRPr="005443ED" w:rsidRDefault="005443ED" w:rsidP="005443ED">
      <w:pPr>
        <w:spacing w:before="34"/>
        <w:ind w:left="35" w:right="2"/>
        <w:jc w:val="center"/>
        <w:outlineLvl w:val="1"/>
        <w:rPr>
          <w:b/>
          <w:bCs/>
          <w:sz w:val="24"/>
          <w:szCs w:val="24"/>
        </w:rPr>
      </w:pPr>
      <w:r w:rsidRPr="005443ED">
        <w:rPr>
          <w:b/>
          <w:bCs/>
          <w:noProof/>
          <w:sz w:val="24"/>
          <w:szCs w:val="24"/>
        </w:rPr>
        <mc:AlternateContent>
          <mc:Choice Requires="wps">
            <w:drawing>
              <wp:anchor distT="0" distB="0" distL="0" distR="0" simplePos="0" relativeHeight="251679744" behindDoc="1" locked="0" layoutInCell="1" allowOverlap="1" wp14:anchorId="3C4BE7AA" wp14:editId="470348DD">
                <wp:simplePos x="0" y="0"/>
                <wp:positionH relativeFrom="page">
                  <wp:posOffset>3995296</wp:posOffset>
                </wp:positionH>
                <wp:positionV relativeFrom="page">
                  <wp:posOffset>9417935</wp:posOffset>
                </wp:positionV>
                <wp:extent cx="274320" cy="172720"/>
                <wp:effectExtent l="0" t="0" r="0" b="0"/>
                <wp:wrapNone/>
                <wp:docPr id="41"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4320" cy="172720"/>
                        </a:xfrm>
                        <a:prstGeom prst="rect">
                          <a:avLst/>
                        </a:prstGeom>
                      </wps:spPr>
                      <wps:txbx>
                        <w:txbxContent>
                          <w:p w:rsidR="006E6945" w:rsidRDefault="006E6945" w:rsidP="005443ED">
                            <w:pPr>
                              <w:pStyle w:val="BodyText"/>
                              <w:ind w:left="0" w:firstLine="0"/>
                              <w:rPr>
                                <w:rFonts w:ascii="Courier New"/>
                              </w:rPr>
                            </w:pPr>
                            <w:r>
                              <w:rPr>
                                <w:rFonts w:ascii="Courier New"/>
                                <w:spacing w:val="-5"/>
                              </w:rPr>
                              <w:t>120</w:t>
                            </w:r>
                          </w:p>
                        </w:txbxContent>
                      </wps:txbx>
                      <wps:bodyPr wrap="square" lIns="0" tIns="0" rIns="0" bIns="0" rtlCol="0">
                        <a:noAutofit/>
                      </wps:bodyPr>
                    </wps:wsp>
                  </a:graphicData>
                </a:graphic>
              </wp:anchor>
            </w:drawing>
          </mc:Choice>
          <mc:Fallback>
            <w:pict>
              <v:shape w14:anchorId="3C4BE7AA" id="Textbox 19" o:spid="_x0000_s1047" type="#_x0000_t202" style="position:absolute;left:0;text-align:left;margin-left:314.6pt;margin-top:741.55pt;width:21.6pt;height:13.6pt;z-index:-25163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" filled="f" stroked="f">
                <v:path arrowok="t"/>
                <v:textbox inset="0,0,0,0">
                  <w:txbxContent>
                    <w:p w:rsidR="006E6945" w:rsidRDefault="006E6945" w:rsidP="005443ED">
                      <w:pPr>
                        <w:pStyle w:val="BodyText"/>
                        <w:ind w:left="0" w:firstLine="0"/>
                        <w:rPr>
                          <w:rFonts w:ascii="Courier New"/>
                        </w:rPr>
                      </w:pPr>
                      <w:r>
                        <w:rPr>
                          <w:rFonts w:ascii="Courier New"/>
                          <w:spacing w:val="-5"/>
                        </w:rPr>
                        <w:t>120</w:t>
                      </w:r>
                    </w:p>
                  </w:txbxContent>
                </v:textbox>
                <w10:wrap anchorx="page" anchory="page"/>
              </v:shape>
            </w:pict>
          </mc:Fallback>
        </mc:AlternateContent>
      </w:r>
      <w:r w:rsidRPr="005443ED">
        <w:rPr>
          <w:b/>
          <w:bCs/>
          <w:sz w:val="24"/>
          <w:szCs w:val="24"/>
        </w:rPr>
        <w:t>DAE</w:t>
      </w:r>
      <w:r w:rsidRPr="005443ED">
        <w:rPr>
          <w:b/>
          <w:bCs/>
          <w:spacing w:val="-8"/>
          <w:sz w:val="24"/>
          <w:szCs w:val="24"/>
        </w:rPr>
        <w:t xml:space="preserve"> </w:t>
      </w:r>
      <w:r w:rsidRPr="005443ED">
        <w:rPr>
          <w:b/>
          <w:bCs/>
          <w:sz w:val="24"/>
          <w:szCs w:val="24"/>
        </w:rPr>
        <w:t>Electronics</w:t>
      </w:r>
      <w:r w:rsidRPr="005443ED">
        <w:rPr>
          <w:b/>
          <w:bCs/>
          <w:spacing w:val="-5"/>
          <w:sz w:val="24"/>
          <w:szCs w:val="24"/>
        </w:rPr>
        <w:t xml:space="preserve"> </w:t>
      </w:r>
      <w:r w:rsidRPr="005443ED">
        <w:rPr>
          <w:b/>
          <w:bCs/>
          <w:spacing w:val="-2"/>
          <w:sz w:val="24"/>
          <w:szCs w:val="24"/>
        </w:rPr>
        <w:t>Technology</w:t>
      </w:r>
    </w:p>
    <w:p w:rsidR="005443ED" w:rsidRPr="005443ED" w:rsidRDefault="005443ED" w:rsidP="005443ED">
      <w:pPr>
        <w:jc w:val="center"/>
        <w:sectPr w:rsidR="005443ED" w:rsidRPr="005443ED">
          <w:footerReference w:type="default" r:id="rId31"/>
          <w:pgSz w:w="12240" w:h="16340"/>
          <w:pgMar w:top="1580" w:right="780" w:bottom="0" w:left="1520" w:header="0" w:footer="0" w:gutter="0"/>
          <w:cols w:space="720"/>
        </w:sectPr>
      </w:pPr>
    </w:p>
    <w:p w:rsidR="005443ED" w:rsidRPr="005443ED" w:rsidRDefault="005443ED" w:rsidP="005443ED">
      <w:pPr>
        <w:ind w:left="1161"/>
        <w:rPr>
          <w:sz w:val="20"/>
          <w:szCs w:val="24"/>
        </w:rPr>
      </w:pPr>
      <w:r w:rsidRPr="005443ED">
        <w:rPr>
          <w:noProof/>
          <w:sz w:val="20"/>
          <w:szCs w:val="24"/>
        </w:rPr>
        <w:lastRenderedPageBreak/>
        <w:drawing>
          <wp:inline distT="0" distB="0" distL="0" distR="0" wp14:anchorId="28A20517" wp14:editId="6AAA01EC">
            <wp:extent cx="4877574" cy="5775960"/>
            <wp:effectExtent l="0" t="0" r="0" b="0"/>
            <wp:docPr id="56"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32" cstate="print"/>
                    <a:stretch>
                      <a:fillRect/>
                    </a:stretch>
                  </pic:blipFill>
                  <pic:spPr>
                    <a:xfrm>
                      <a:off x="0" y="0"/>
                      <a:ext cx="4877574" cy="5775960"/>
                    </a:xfrm>
                    <a:prstGeom prst="rect">
                      <a:avLst/>
                    </a:prstGeom>
                  </pic:spPr>
                </pic:pic>
              </a:graphicData>
            </a:graphic>
          </wp:inline>
        </w:drawing>
      </w:r>
    </w:p>
    <w:p w:rsidR="005443ED" w:rsidRPr="005443ED" w:rsidRDefault="005443ED" w:rsidP="005443ED">
      <w:pPr>
        <w:rPr>
          <w:sz w:val="20"/>
        </w:rPr>
        <w:sectPr w:rsidR="005443ED" w:rsidRPr="005443ED">
          <w:footerReference w:type="default" r:id="rId33"/>
          <w:pgSz w:w="12240" w:h="16340"/>
          <w:pgMar w:top="1420" w:right="780" w:bottom="1440" w:left="1520" w:header="0" w:footer="1246" w:gutter="0"/>
          <w:pgNumType w:start="121"/>
          <w:cols w:space="720"/>
        </w:sectPr>
      </w:pPr>
    </w:p>
    <w:p w:rsidR="005443ED" w:rsidRPr="005443ED" w:rsidRDefault="005443ED" w:rsidP="005443ED">
      <w:pPr>
        <w:ind w:left="1161"/>
        <w:rPr>
          <w:sz w:val="20"/>
          <w:szCs w:val="24"/>
        </w:rPr>
      </w:pPr>
      <w:r w:rsidRPr="005443ED">
        <w:rPr>
          <w:noProof/>
          <w:sz w:val="20"/>
          <w:szCs w:val="24"/>
        </w:rPr>
        <w:lastRenderedPageBreak/>
        <w:drawing>
          <wp:inline distT="0" distB="0" distL="0" distR="0" wp14:anchorId="17189EEB" wp14:editId="26954B3B">
            <wp:extent cx="5057447" cy="4710017"/>
            <wp:effectExtent l="0" t="0" r="0" b="0"/>
            <wp:docPr id="57"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34" cstate="print"/>
                    <a:stretch>
                      <a:fillRect/>
                    </a:stretch>
                  </pic:blipFill>
                  <pic:spPr>
                    <a:xfrm>
                      <a:off x="0" y="0"/>
                      <a:ext cx="5057447" cy="4710017"/>
                    </a:xfrm>
                    <a:prstGeom prst="rect">
                      <a:avLst/>
                    </a:prstGeom>
                  </pic:spPr>
                </pic:pic>
              </a:graphicData>
            </a:graphic>
          </wp:inline>
        </w:drawing>
      </w:r>
    </w:p>
    <w:p w:rsidR="005443ED" w:rsidRPr="005443ED" w:rsidRDefault="005443ED" w:rsidP="005443ED">
      <w:pPr>
        <w:rPr>
          <w:sz w:val="20"/>
        </w:rPr>
        <w:sectPr w:rsidR="005443ED" w:rsidRPr="005443ED">
          <w:pgSz w:w="12240" w:h="16340"/>
          <w:pgMar w:top="1060" w:right="780" w:bottom="1500" w:left="1520" w:header="0" w:footer="1246" w:gutter="0"/>
          <w:cols w:space="720"/>
        </w:sectPr>
      </w:pPr>
    </w:p>
    <w:p w:rsidR="005443ED" w:rsidRPr="005443ED" w:rsidRDefault="005443ED" w:rsidP="005443ED">
      <w:pPr>
        <w:ind w:left="1017"/>
        <w:rPr>
          <w:sz w:val="20"/>
          <w:szCs w:val="24"/>
        </w:rPr>
      </w:pPr>
      <w:r w:rsidRPr="005443ED">
        <w:rPr>
          <w:noProof/>
          <w:sz w:val="20"/>
          <w:szCs w:val="24"/>
        </w:rPr>
        <w:lastRenderedPageBreak/>
        <w:drawing>
          <wp:inline distT="0" distB="0" distL="0" distR="0" wp14:anchorId="4873D034" wp14:editId="1E073675">
            <wp:extent cx="4924476" cy="5608320"/>
            <wp:effectExtent l="0" t="0" r="0" b="0"/>
            <wp:docPr id="58"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35" cstate="print"/>
                    <a:stretch>
                      <a:fillRect/>
                    </a:stretch>
                  </pic:blipFill>
                  <pic:spPr>
                    <a:xfrm>
                      <a:off x="0" y="0"/>
                      <a:ext cx="4924476" cy="5608320"/>
                    </a:xfrm>
                    <a:prstGeom prst="rect">
                      <a:avLst/>
                    </a:prstGeom>
                  </pic:spPr>
                </pic:pic>
              </a:graphicData>
            </a:graphic>
          </wp:inline>
        </w:drawing>
      </w:r>
    </w:p>
    <w:p w:rsidR="005443ED" w:rsidRPr="005443ED" w:rsidRDefault="005443ED" w:rsidP="005443ED">
      <w:pPr>
        <w:rPr>
          <w:sz w:val="20"/>
        </w:rPr>
        <w:sectPr w:rsidR="005443ED" w:rsidRPr="005443ED">
          <w:pgSz w:w="12240" w:h="16340"/>
          <w:pgMar w:top="1340" w:right="780" w:bottom="1500" w:left="1520" w:header="0" w:footer="1246" w:gutter="0"/>
          <w:cols w:space="720"/>
        </w:sectPr>
      </w:pPr>
    </w:p>
    <w:p w:rsidR="005443ED" w:rsidRPr="005443ED" w:rsidRDefault="005443ED" w:rsidP="005443ED">
      <w:pPr>
        <w:ind w:left="1161"/>
        <w:rPr>
          <w:sz w:val="20"/>
          <w:szCs w:val="24"/>
        </w:rPr>
      </w:pPr>
      <w:r w:rsidRPr="005443ED">
        <w:rPr>
          <w:noProof/>
          <w:sz w:val="20"/>
          <w:szCs w:val="24"/>
        </w:rPr>
        <w:lastRenderedPageBreak/>
        <w:drawing>
          <wp:inline distT="0" distB="0" distL="0" distR="0" wp14:anchorId="15C0D8A2" wp14:editId="2243862F">
            <wp:extent cx="5001965" cy="4679727"/>
            <wp:effectExtent l="0" t="0" r="0" b="0"/>
            <wp:docPr id="59"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36" cstate="print"/>
                    <a:stretch>
                      <a:fillRect/>
                    </a:stretch>
                  </pic:blipFill>
                  <pic:spPr>
                    <a:xfrm>
                      <a:off x="0" y="0"/>
                      <a:ext cx="5001965" cy="4679727"/>
                    </a:xfrm>
                    <a:prstGeom prst="rect">
                      <a:avLst/>
                    </a:prstGeom>
                  </pic:spPr>
                </pic:pic>
              </a:graphicData>
            </a:graphic>
          </wp:inline>
        </w:drawing>
      </w:r>
    </w:p>
    <w:p w:rsidR="005443ED" w:rsidRPr="005443ED" w:rsidRDefault="005443ED" w:rsidP="005443ED">
      <w:pPr>
        <w:rPr>
          <w:sz w:val="20"/>
        </w:rPr>
        <w:sectPr w:rsidR="005443ED" w:rsidRPr="005443ED">
          <w:pgSz w:w="12240" w:h="16340"/>
          <w:pgMar w:top="1700" w:right="780" w:bottom="1500" w:left="1520" w:header="0" w:footer="1246" w:gutter="0"/>
          <w:cols w:space="720"/>
        </w:sectPr>
      </w:pPr>
    </w:p>
    <w:p w:rsidR="005443ED" w:rsidRPr="005443ED" w:rsidRDefault="005443ED" w:rsidP="005443ED">
      <w:pPr>
        <w:ind w:left="1017"/>
        <w:rPr>
          <w:sz w:val="20"/>
          <w:szCs w:val="24"/>
        </w:rPr>
      </w:pPr>
      <w:r w:rsidRPr="005443ED">
        <w:rPr>
          <w:noProof/>
          <w:sz w:val="20"/>
          <w:szCs w:val="24"/>
        </w:rPr>
        <w:lastRenderedPageBreak/>
        <w:drawing>
          <wp:inline distT="0" distB="0" distL="0" distR="0" wp14:anchorId="137F8FEB" wp14:editId="1FC0F1DB">
            <wp:extent cx="4878929" cy="4755451"/>
            <wp:effectExtent l="0" t="0" r="0" b="0"/>
            <wp:docPr id="60"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37" cstate="print"/>
                    <a:stretch>
                      <a:fillRect/>
                    </a:stretch>
                  </pic:blipFill>
                  <pic:spPr>
                    <a:xfrm>
                      <a:off x="0" y="0"/>
                      <a:ext cx="4878929" cy="4755451"/>
                    </a:xfrm>
                    <a:prstGeom prst="rect">
                      <a:avLst/>
                    </a:prstGeom>
                  </pic:spPr>
                </pic:pic>
              </a:graphicData>
            </a:graphic>
          </wp:inline>
        </w:drawing>
      </w:r>
    </w:p>
    <w:p w:rsidR="005443ED" w:rsidRPr="005443ED" w:rsidRDefault="005443ED" w:rsidP="005443ED">
      <w:pPr>
        <w:rPr>
          <w:sz w:val="20"/>
        </w:rPr>
        <w:sectPr w:rsidR="005443ED" w:rsidRPr="005443ED">
          <w:pgSz w:w="12240" w:h="16340"/>
          <w:pgMar w:top="1420" w:right="780" w:bottom="1500" w:left="1520" w:header="0" w:footer="1246" w:gutter="0"/>
          <w:cols w:space="720"/>
        </w:sectPr>
      </w:pPr>
    </w:p>
    <w:p w:rsidR="00B141CF" w:rsidRDefault="009727A1" w:rsidP="00AB14CD">
      <w:pPr>
        <w:spacing w:before="90" w:line="235" w:lineRule="auto"/>
        <w:ind w:right="6380"/>
        <w:rPr>
          <w:b/>
          <w:w w:val="105"/>
          <w:sz w:val="23"/>
        </w:rPr>
      </w:pPr>
      <w:r>
        <w:rPr>
          <w:b/>
          <w:w w:val="105"/>
          <w:sz w:val="23"/>
        </w:rPr>
        <w:lastRenderedPageBreak/>
        <w:t xml:space="preserve">GenC-316 </w:t>
      </w:r>
      <w:r w:rsidR="009F45E6">
        <w:rPr>
          <w:b/>
          <w:w w:val="105"/>
          <w:sz w:val="23"/>
        </w:rPr>
        <w:t xml:space="preserve">Chinese </w:t>
      </w:r>
      <w:r w:rsidR="00AB14CD">
        <w:rPr>
          <w:b/>
          <w:w w:val="105"/>
          <w:sz w:val="23"/>
        </w:rPr>
        <w:t>Language -3</w:t>
      </w:r>
    </w:p>
    <w:p w:rsidR="00B141CF" w:rsidRDefault="009F45E6">
      <w:pPr>
        <w:spacing w:before="90" w:line="235" w:lineRule="auto"/>
        <w:ind w:right="6746"/>
        <w:rPr>
          <w:b/>
          <w:sz w:val="23"/>
        </w:rPr>
      </w:pPr>
      <w:r>
        <w:rPr>
          <w:b/>
          <w:w w:val="105"/>
          <w:sz w:val="23"/>
        </w:rPr>
        <w:t>Total contact hours</w:t>
      </w:r>
    </w:p>
    <w:tbl>
      <w:tblPr>
        <w:tblW w:w="0" w:type="auto"/>
        <w:tblInd w:w="180" w:type="dxa"/>
        <w:tblLayout w:type="fixed"/>
        <w:tblCellMar>
          <w:left w:w="0" w:type="dxa"/>
          <w:right w:w="0" w:type="dxa"/>
        </w:tblCellMar>
        <w:tblLook w:val="04A0" w:firstRow="1" w:lastRow="0" w:firstColumn="1" w:lastColumn="0" w:noHBand="0" w:noVBand="1"/>
      </w:tblPr>
      <w:tblGrid>
        <w:gridCol w:w="1559"/>
        <w:gridCol w:w="1916"/>
        <w:gridCol w:w="1329"/>
        <w:gridCol w:w="713"/>
        <w:gridCol w:w="502"/>
      </w:tblGrid>
      <w:tr w:rsidR="00B141CF">
        <w:trPr>
          <w:trHeight w:val="257"/>
        </w:trPr>
        <w:tc>
          <w:tcPr>
            <w:tcW w:w="1559" w:type="dxa"/>
          </w:tcPr>
          <w:p w:rsidR="00B141CF" w:rsidRDefault="009F45E6">
            <w:pPr>
              <w:pStyle w:val="TableParagraph"/>
              <w:spacing w:line="238" w:lineRule="exact"/>
              <w:ind w:left="50"/>
              <w:rPr>
                <w:sz w:val="23"/>
              </w:rPr>
            </w:pPr>
            <w:r>
              <w:rPr>
                <w:w w:val="105"/>
                <w:sz w:val="23"/>
              </w:rPr>
              <w:t>Theory</w:t>
            </w:r>
          </w:p>
        </w:tc>
        <w:tc>
          <w:tcPr>
            <w:tcW w:w="1916" w:type="dxa"/>
          </w:tcPr>
          <w:p w:rsidR="00B141CF" w:rsidRDefault="009F45E6">
            <w:pPr>
              <w:pStyle w:val="TableParagraph"/>
              <w:spacing w:line="238" w:lineRule="exact"/>
              <w:ind w:left="652"/>
              <w:rPr>
                <w:sz w:val="23"/>
              </w:rPr>
            </w:pPr>
            <w:r>
              <w:rPr>
                <w:w w:val="105"/>
                <w:sz w:val="23"/>
              </w:rPr>
              <w:t>192</w:t>
            </w:r>
          </w:p>
        </w:tc>
        <w:tc>
          <w:tcPr>
            <w:tcW w:w="1329" w:type="dxa"/>
          </w:tcPr>
          <w:p w:rsidR="00B141CF" w:rsidRDefault="009F45E6">
            <w:pPr>
              <w:pStyle w:val="TableParagraph"/>
              <w:spacing w:line="238" w:lineRule="exact"/>
              <w:ind w:right="284"/>
              <w:jc w:val="right"/>
              <w:rPr>
                <w:sz w:val="23"/>
              </w:rPr>
            </w:pPr>
            <w:r>
              <w:rPr>
                <w:w w:val="103"/>
                <w:sz w:val="23"/>
              </w:rPr>
              <w:t>T</w:t>
            </w:r>
          </w:p>
        </w:tc>
        <w:tc>
          <w:tcPr>
            <w:tcW w:w="713" w:type="dxa"/>
          </w:tcPr>
          <w:p w:rsidR="00B141CF" w:rsidRDefault="009F45E6">
            <w:pPr>
              <w:pStyle w:val="TableParagraph"/>
              <w:spacing w:line="238" w:lineRule="exact"/>
              <w:ind w:right="1"/>
              <w:jc w:val="center"/>
              <w:rPr>
                <w:sz w:val="23"/>
              </w:rPr>
            </w:pPr>
            <w:r>
              <w:rPr>
                <w:w w:val="103"/>
                <w:sz w:val="23"/>
              </w:rPr>
              <w:t>P</w:t>
            </w:r>
          </w:p>
        </w:tc>
        <w:tc>
          <w:tcPr>
            <w:tcW w:w="502" w:type="dxa"/>
          </w:tcPr>
          <w:p w:rsidR="00B141CF" w:rsidRDefault="009F45E6">
            <w:pPr>
              <w:pStyle w:val="TableParagraph"/>
              <w:spacing w:line="238" w:lineRule="exact"/>
              <w:ind w:right="45"/>
              <w:jc w:val="right"/>
              <w:rPr>
                <w:sz w:val="23"/>
              </w:rPr>
            </w:pPr>
            <w:r>
              <w:rPr>
                <w:w w:val="103"/>
                <w:sz w:val="23"/>
              </w:rPr>
              <w:t>C</w:t>
            </w:r>
          </w:p>
        </w:tc>
      </w:tr>
      <w:tr w:rsidR="00B141CF">
        <w:trPr>
          <w:trHeight w:val="257"/>
        </w:trPr>
        <w:tc>
          <w:tcPr>
            <w:tcW w:w="1559" w:type="dxa"/>
          </w:tcPr>
          <w:p w:rsidR="00B141CF" w:rsidRDefault="009F45E6">
            <w:pPr>
              <w:pStyle w:val="TableParagraph"/>
              <w:spacing w:line="238" w:lineRule="exact"/>
              <w:ind w:left="50"/>
              <w:rPr>
                <w:sz w:val="23"/>
              </w:rPr>
            </w:pPr>
            <w:r>
              <w:rPr>
                <w:w w:val="105"/>
                <w:sz w:val="23"/>
              </w:rPr>
              <w:t>Practical</w:t>
            </w:r>
          </w:p>
        </w:tc>
        <w:tc>
          <w:tcPr>
            <w:tcW w:w="1916" w:type="dxa"/>
          </w:tcPr>
          <w:p w:rsidR="00B141CF" w:rsidRDefault="009F45E6">
            <w:pPr>
              <w:pStyle w:val="TableParagraph"/>
              <w:spacing w:line="238" w:lineRule="exact"/>
              <w:ind w:left="652"/>
              <w:rPr>
                <w:sz w:val="23"/>
              </w:rPr>
            </w:pPr>
            <w:r>
              <w:rPr>
                <w:w w:val="103"/>
                <w:sz w:val="23"/>
              </w:rPr>
              <w:t>0</w:t>
            </w:r>
          </w:p>
        </w:tc>
        <w:tc>
          <w:tcPr>
            <w:tcW w:w="1329" w:type="dxa"/>
          </w:tcPr>
          <w:p w:rsidR="00B141CF" w:rsidRDefault="009F45E6">
            <w:pPr>
              <w:pStyle w:val="TableParagraph"/>
              <w:spacing w:line="238" w:lineRule="exact"/>
              <w:ind w:right="310"/>
              <w:jc w:val="right"/>
              <w:rPr>
                <w:sz w:val="23"/>
              </w:rPr>
            </w:pPr>
            <w:r>
              <w:rPr>
                <w:w w:val="103"/>
                <w:sz w:val="23"/>
              </w:rPr>
              <w:t>6</w:t>
            </w:r>
          </w:p>
        </w:tc>
        <w:tc>
          <w:tcPr>
            <w:tcW w:w="713" w:type="dxa"/>
          </w:tcPr>
          <w:p w:rsidR="00B141CF" w:rsidRDefault="009F45E6">
            <w:pPr>
              <w:pStyle w:val="TableParagraph"/>
              <w:spacing w:line="238" w:lineRule="exact"/>
              <w:ind w:right="14"/>
              <w:jc w:val="center"/>
              <w:rPr>
                <w:sz w:val="23"/>
              </w:rPr>
            </w:pPr>
            <w:r>
              <w:rPr>
                <w:w w:val="103"/>
                <w:sz w:val="23"/>
              </w:rPr>
              <w:t>0</w:t>
            </w:r>
          </w:p>
        </w:tc>
        <w:tc>
          <w:tcPr>
            <w:tcW w:w="502" w:type="dxa"/>
          </w:tcPr>
          <w:p w:rsidR="00B141CF" w:rsidRDefault="009F45E6">
            <w:pPr>
              <w:pStyle w:val="TableParagraph"/>
              <w:spacing w:line="238" w:lineRule="exact"/>
              <w:ind w:right="70"/>
              <w:jc w:val="right"/>
              <w:rPr>
                <w:sz w:val="23"/>
              </w:rPr>
            </w:pPr>
            <w:r>
              <w:rPr>
                <w:w w:val="103"/>
                <w:sz w:val="23"/>
              </w:rPr>
              <w:t>6</w:t>
            </w:r>
          </w:p>
        </w:tc>
      </w:tr>
    </w:tbl>
    <w:p w:rsidR="00B141CF" w:rsidRDefault="00B141CF">
      <w:pPr>
        <w:pStyle w:val="BodyText"/>
        <w:spacing w:before="1"/>
        <w:ind w:left="0" w:firstLine="0"/>
        <w:rPr>
          <w:b/>
          <w:sz w:val="33"/>
        </w:rPr>
      </w:pPr>
    </w:p>
    <w:p w:rsidR="00B141CF" w:rsidRDefault="009F45E6">
      <w:pPr>
        <w:pStyle w:val="BodyText"/>
        <w:spacing w:before="0"/>
        <w:ind w:left="222" w:firstLine="0"/>
        <w:jc w:val="both"/>
      </w:pPr>
      <w:r>
        <w:rPr>
          <w:b/>
          <w:w w:val="105"/>
        </w:rPr>
        <w:t xml:space="preserve">AIMS </w:t>
      </w:r>
      <w:r>
        <w:rPr>
          <w:w w:val="105"/>
        </w:rPr>
        <w:t>Students will be able to:</w:t>
      </w:r>
    </w:p>
    <w:p w:rsidR="00B141CF" w:rsidRDefault="009F45E6">
      <w:pPr>
        <w:pStyle w:val="BodyText"/>
        <w:spacing w:before="134" w:line="230" w:lineRule="auto"/>
        <w:ind w:left="222" w:right="600" w:firstLine="0"/>
        <w:jc w:val="both"/>
      </w:pPr>
      <w:r>
        <w:rPr>
          <w:w w:val="105"/>
        </w:rPr>
        <w:t xml:space="preserve">This course has a total of 192 class hours. While reviewing and reviewing the Chinese language knowledge learned in the previous two years, combined with the requirements of HSK3 and HSK4 exams, students will master the vocabulary, grammar knowledge, and oral and written Chinese expression and application abilities required for </w:t>
      </w:r>
      <w:r>
        <w:rPr>
          <w:spacing w:val="-2"/>
          <w:w w:val="105"/>
        </w:rPr>
        <w:t xml:space="preserve">the </w:t>
      </w:r>
      <w:r>
        <w:rPr>
          <w:w w:val="105"/>
        </w:rPr>
        <w:t>corresponding</w:t>
      </w:r>
      <w:r>
        <w:rPr>
          <w:spacing w:val="-37"/>
          <w:w w:val="105"/>
        </w:rPr>
        <w:t xml:space="preserve"> </w:t>
      </w:r>
      <w:r>
        <w:rPr>
          <w:w w:val="105"/>
        </w:rPr>
        <w:t>level, comprehensively improving their practical Chinese language application</w:t>
      </w:r>
      <w:r>
        <w:rPr>
          <w:spacing w:val="-24"/>
          <w:w w:val="105"/>
        </w:rPr>
        <w:t xml:space="preserve"> </w:t>
      </w:r>
      <w:r>
        <w:rPr>
          <w:w w:val="105"/>
        </w:rPr>
        <w:t>abilities.</w:t>
      </w:r>
    </w:p>
    <w:p w:rsidR="00B141CF" w:rsidRDefault="00B141CF">
      <w:pPr>
        <w:pStyle w:val="BodyText"/>
        <w:spacing w:before="0"/>
        <w:ind w:left="0" w:firstLine="0"/>
        <w:rPr>
          <w:sz w:val="21"/>
        </w:rPr>
      </w:pPr>
    </w:p>
    <w:p w:rsidR="00B141CF" w:rsidRDefault="009F45E6">
      <w:pPr>
        <w:pStyle w:val="Heading1"/>
        <w:spacing w:line="258" w:lineRule="exact"/>
        <w:ind w:left="222" w:firstLine="0"/>
        <w:jc w:val="both"/>
      </w:pPr>
      <w:r>
        <w:rPr>
          <w:w w:val="105"/>
        </w:rPr>
        <w:t>INSTRUCTION OBJECTIVE</w:t>
      </w:r>
    </w:p>
    <w:p w:rsidR="00B141CF" w:rsidRDefault="009F45E6">
      <w:pPr>
        <w:pStyle w:val="BodyText"/>
        <w:spacing w:before="2" w:line="230" w:lineRule="auto"/>
        <w:ind w:left="222" w:right="657" w:firstLine="0"/>
        <w:jc w:val="both"/>
        <w:rPr>
          <w:sz w:val="22"/>
        </w:rPr>
      </w:pPr>
      <w:r>
        <w:rPr>
          <w:w w:val="105"/>
        </w:rPr>
        <w:t>Through the study of this course, students can systematically grasp the vocabulary and grammar knowledge required by HSK3-4, and master the listening, speaking, reading, Written language expression and other abilities of relevant levels, so as to improve students' practical Chinese application ability</w:t>
      </w:r>
      <w:r>
        <w:rPr>
          <w:w w:val="105"/>
          <w:sz w:val="22"/>
        </w:rPr>
        <w:t>.</w:t>
      </w:r>
    </w:p>
    <w:p w:rsidR="00B141CF" w:rsidRDefault="00B141CF">
      <w:pPr>
        <w:pStyle w:val="BodyText"/>
        <w:spacing w:before="2"/>
        <w:ind w:left="0" w:firstLine="0"/>
        <w:rPr>
          <w:sz w:val="21"/>
        </w:rPr>
      </w:pPr>
    </w:p>
    <w:p w:rsidR="00B141CF" w:rsidRDefault="009F45E6">
      <w:pPr>
        <w:pStyle w:val="Heading1"/>
        <w:ind w:left="222" w:firstLine="0"/>
        <w:jc w:val="both"/>
      </w:pPr>
      <w:r>
        <w:rPr>
          <w:w w:val="105"/>
        </w:rPr>
        <w:t>COURSE CONTENTS</w:t>
      </w:r>
    </w:p>
    <w:p w:rsidR="00B141CF" w:rsidRDefault="00B141CF">
      <w:pPr>
        <w:pStyle w:val="BodyText"/>
        <w:spacing w:before="10"/>
        <w:ind w:left="0" w:firstLine="0"/>
        <w:rPr>
          <w:b/>
          <w:sz w:val="20"/>
        </w:rPr>
      </w:pPr>
    </w:p>
    <w:p w:rsidR="00B141CF" w:rsidRDefault="009F45E6">
      <w:pPr>
        <w:pStyle w:val="ListParagraph"/>
        <w:numPr>
          <w:ilvl w:val="0"/>
          <w:numId w:val="150"/>
        </w:numPr>
        <w:tabs>
          <w:tab w:val="left" w:pos="453"/>
          <w:tab w:val="left" w:pos="8204"/>
        </w:tabs>
        <w:spacing w:before="0"/>
        <w:rPr>
          <w:b/>
        </w:rPr>
      </w:pPr>
      <w:r>
        <w:rPr>
          <w:b/>
        </w:rPr>
        <w:t>Review</w:t>
      </w:r>
      <w:r>
        <w:rPr>
          <w:b/>
        </w:rPr>
        <w:tab/>
        <w:t>20</w:t>
      </w:r>
      <w:r>
        <w:rPr>
          <w:b/>
          <w:spacing w:val="7"/>
        </w:rPr>
        <w:t xml:space="preserve"> </w:t>
      </w:r>
      <w:r>
        <w:rPr>
          <w:b/>
          <w:sz w:val="23"/>
        </w:rPr>
        <w:t>hours</w:t>
      </w:r>
    </w:p>
    <w:p w:rsidR="00B141CF" w:rsidRDefault="00B141CF">
      <w:pPr>
        <w:pStyle w:val="BodyText"/>
        <w:spacing w:before="4"/>
        <w:ind w:left="0" w:firstLine="0"/>
        <w:rPr>
          <w:b/>
        </w:rPr>
      </w:pPr>
    </w:p>
    <w:p w:rsidR="00B141CF" w:rsidRDefault="009F45E6">
      <w:pPr>
        <w:pStyle w:val="BodyText"/>
        <w:spacing w:before="0" w:line="376" w:lineRule="auto"/>
        <w:ind w:left="222" w:right="670" w:firstLine="0"/>
        <w:jc w:val="both"/>
      </w:pPr>
      <w:r>
        <w:rPr>
          <w:w w:val="105"/>
        </w:rPr>
        <w:t>Guide students to review and reply to the Chinese language learning content of the previous two years, understand the overall situation of students' Chinese proficiency through a thorough test, and fill in any gaps or omissions that may arise.</w:t>
      </w:r>
    </w:p>
    <w:p w:rsidR="00B141CF" w:rsidRDefault="00B141CF">
      <w:pPr>
        <w:pStyle w:val="BodyText"/>
        <w:ind w:left="0" w:firstLine="0"/>
        <w:rPr>
          <w:sz w:val="35"/>
        </w:rPr>
      </w:pPr>
    </w:p>
    <w:p w:rsidR="00B141CF" w:rsidRDefault="009F45E6">
      <w:pPr>
        <w:pStyle w:val="Heading1"/>
        <w:numPr>
          <w:ilvl w:val="0"/>
          <w:numId w:val="150"/>
        </w:numPr>
        <w:tabs>
          <w:tab w:val="left" w:pos="439"/>
          <w:tab w:val="left" w:pos="8046"/>
        </w:tabs>
        <w:ind w:left="438" w:hanging="217"/>
        <w:rPr>
          <w:sz w:val="22"/>
        </w:rPr>
      </w:pPr>
      <w:r>
        <w:rPr>
          <w:w w:val="105"/>
        </w:rPr>
        <w:t>Review</w:t>
      </w:r>
      <w:r>
        <w:rPr>
          <w:spacing w:val="-10"/>
          <w:w w:val="105"/>
        </w:rPr>
        <w:t xml:space="preserve"> </w:t>
      </w:r>
      <w:r>
        <w:rPr>
          <w:w w:val="105"/>
        </w:rPr>
        <w:t>training</w:t>
      </w:r>
      <w:r>
        <w:rPr>
          <w:spacing w:val="-6"/>
          <w:w w:val="105"/>
        </w:rPr>
        <w:t xml:space="preserve"> </w:t>
      </w:r>
      <w:r>
        <w:rPr>
          <w:w w:val="105"/>
        </w:rPr>
        <w:t>based</w:t>
      </w:r>
      <w:r>
        <w:rPr>
          <w:spacing w:val="-6"/>
          <w:w w:val="105"/>
        </w:rPr>
        <w:t xml:space="preserve"> </w:t>
      </w:r>
      <w:r>
        <w:rPr>
          <w:w w:val="105"/>
        </w:rPr>
        <w:t>on</w:t>
      </w:r>
      <w:r>
        <w:rPr>
          <w:spacing w:val="-12"/>
          <w:w w:val="105"/>
        </w:rPr>
        <w:t xml:space="preserve"> </w:t>
      </w:r>
      <w:r>
        <w:rPr>
          <w:w w:val="105"/>
        </w:rPr>
        <w:t>HSK3</w:t>
      </w:r>
      <w:r>
        <w:rPr>
          <w:spacing w:val="-6"/>
          <w:w w:val="105"/>
        </w:rPr>
        <w:t xml:space="preserve"> </w:t>
      </w:r>
      <w:r>
        <w:rPr>
          <w:w w:val="105"/>
        </w:rPr>
        <w:t>and</w:t>
      </w:r>
      <w:r>
        <w:rPr>
          <w:spacing w:val="-6"/>
          <w:w w:val="105"/>
        </w:rPr>
        <w:t xml:space="preserve"> </w:t>
      </w:r>
      <w:r>
        <w:rPr>
          <w:w w:val="105"/>
        </w:rPr>
        <w:t>HSK4</w:t>
      </w:r>
      <w:r>
        <w:rPr>
          <w:spacing w:val="-7"/>
          <w:w w:val="105"/>
        </w:rPr>
        <w:t xml:space="preserve"> </w:t>
      </w:r>
      <w:r>
        <w:rPr>
          <w:w w:val="105"/>
        </w:rPr>
        <w:t>written</w:t>
      </w:r>
      <w:r>
        <w:rPr>
          <w:spacing w:val="-11"/>
          <w:w w:val="105"/>
        </w:rPr>
        <w:t xml:space="preserve"> </w:t>
      </w:r>
      <w:r>
        <w:rPr>
          <w:w w:val="105"/>
        </w:rPr>
        <w:t>test</w:t>
      </w:r>
      <w:r>
        <w:rPr>
          <w:spacing w:val="-10"/>
          <w:w w:val="105"/>
        </w:rPr>
        <w:t xml:space="preserve"> </w:t>
      </w:r>
      <w:r>
        <w:rPr>
          <w:w w:val="105"/>
        </w:rPr>
        <w:t>requirements</w:t>
      </w:r>
      <w:r>
        <w:rPr>
          <w:w w:val="105"/>
        </w:rPr>
        <w:tab/>
        <w:t>130 Hours</w:t>
      </w:r>
    </w:p>
    <w:p w:rsidR="00B141CF" w:rsidRDefault="00B141CF">
      <w:pPr>
        <w:pStyle w:val="BodyText"/>
        <w:spacing w:before="1"/>
        <w:ind w:left="0" w:firstLine="0"/>
        <w:rPr>
          <w:b/>
          <w:sz w:val="36"/>
        </w:rPr>
      </w:pPr>
    </w:p>
    <w:p w:rsidR="00B141CF" w:rsidRDefault="009F45E6">
      <w:pPr>
        <w:pStyle w:val="ListParagraph"/>
        <w:numPr>
          <w:ilvl w:val="1"/>
          <w:numId w:val="150"/>
        </w:numPr>
        <w:tabs>
          <w:tab w:val="left" w:pos="663"/>
        </w:tabs>
        <w:spacing w:before="0" w:line="259" w:lineRule="auto"/>
        <w:ind w:left="662" w:right="714" w:hanging="440"/>
      </w:pPr>
      <w:r>
        <w:t xml:space="preserve">Introduce HSK level setting, guiding ideology, test question structure, assessment methods, etc. Enable students </w:t>
      </w:r>
      <w:r>
        <w:rPr>
          <w:spacing w:val="-3"/>
        </w:rPr>
        <w:t xml:space="preserve">to </w:t>
      </w:r>
      <w:r>
        <w:t xml:space="preserve">have </w:t>
      </w:r>
      <w:r>
        <w:rPr>
          <w:spacing w:val="-3"/>
        </w:rPr>
        <w:t xml:space="preserve">an </w:t>
      </w:r>
      <w:r>
        <w:t>overall understanding of</w:t>
      </w:r>
      <w:r>
        <w:rPr>
          <w:spacing w:val="-9"/>
        </w:rPr>
        <w:t xml:space="preserve"> </w:t>
      </w:r>
      <w:r>
        <w:t>HSK.</w:t>
      </w:r>
    </w:p>
    <w:p w:rsidR="00B141CF" w:rsidRDefault="00B141CF">
      <w:pPr>
        <w:pStyle w:val="BodyText"/>
        <w:spacing w:before="3"/>
        <w:ind w:left="0" w:firstLine="0"/>
      </w:pPr>
    </w:p>
    <w:p w:rsidR="00B141CF" w:rsidRDefault="009F45E6">
      <w:pPr>
        <w:pStyle w:val="ListParagraph"/>
        <w:numPr>
          <w:ilvl w:val="1"/>
          <w:numId w:val="150"/>
        </w:numPr>
        <w:tabs>
          <w:tab w:val="left" w:pos="670"/>
        </w:tabs>
        <w:spacing w:before="0" w:line="259" w:lineRule="auto"/>
        <w:ind w:left="662" w:right="944" w:hanging="440"/>
        <w:jc w:val="both"/>
      </w:pPr>
      <w:r>
        <w:rPr>
          <w:spacing w:val="-3"/>
        </w:rPr>
        <w:t xml:space="preserve">Introduce </w:t>
      </w:r>
      <w:r>
        <w:t xml:space="preserve">the HSK Written Test Level 3 question types, and combine them with vocabulary, grammar, and writing requirements </w:t>
      </w:r>
      <w:r>
        <w:rPr>
          <w:spacing w:val="-3"/>
        </w:rPr>
        <w:t xml:space="preserve">to </w:t>
      </w:r>
      <w:r>
        <w:t xml:space="preserve">teach students the knowledge </w:t>
      </w:r>
      <w:r>
        <w:rPr>
          <w:spacing w:val="-4"/>
        </w:rPr>
        <w:t xml:space="preserve">and </w:t>
      </w:r>
      <w:r>
        <w:rPr>
          <w:spacing w:val="-3"/>
        </w:rPr>
        <w:t xml:space="preserve">exam </w:t>
      </w:r>
      <w:r>
        <w:rPr>
          <w:spacing w:val="-4"/>
        </w:rPr>
        <w:t xml:space="preserve">skills </w:t>
      </w:r>
      <w:r>
        <w:rPr>
          <w:spacing w:val="-3"/>
        </w:rPr>
        <w:t xml:space="preserve">required </w:t>
      </w:r>
      <w:r>
        <w:t>for this level.</w:t>
      </w:r>
    </w:p>
    <w:p w:rsidR="00B141CF" w:rsidRDefault="00B141CF">
      <w:pPr>
        <w:pStyle w:val="BodyText"/>
        <w:spacing w:before="8"/>
        <w:ind w:left="0" w:firstLine="0"/>
        <w:rPr>
          <w:sz w:val="22"/>
        </w:rPr>
      </w:pPr>
    </w:p>
    <w:p w:rsidR="00B141CF" w:rsidRDefault="009F45E6">
      <w:pPr>
        <w:pStyle w:val="ListParagraph"/>
        <w:numPr>
          <w:ilvl w:val="1"/>
          <w:numId w:val="150"/>
        </w:numPr>
        <w:tabs>
          <w:tab w:val="left" w:pos="670"/>
        </w:tabs>
        <w:spacing w:before="0"/>
        <w:ind w:left="669" w:right="947" w:hanging="447"/>
      </w:pPr>
      <w:r>
        <w:rPr>
          <w:spacing w:val="-3"/>
        </w:rPr>
        <w:t xml:space="preserve">Introduce </w:t>
      </w:r>
      <w:r>
        <w:t xml:space="preserve">the HSK Written Test Band 4 question types </w:t>
      </w:r>
      <w:r>
        <w:rPr>
          <w:spacing w:val="-4"/>
        </w:rPr>
        <w:t xml:space="preserve">and </w:t>
      </w:r>
      <w:r>
        <w:t xml:space="preserve">combine them </w:t>
      </w:r>
      <w:r>
        <w:rPr>
          <w:spacing w:val="-4"/>
        </w:rPr>
        <w:t xml:space="preserve">with </w:t>
      </w:r>
      <w:r>
        <w:t xml:space="preserve">vocabulary, grammar, and writing requirements </w:t>
      </w:r>
      <w:r>
        <w:rPr>
          <w:spacing w:val="-3"/>
        </w:rPr>
        <w:t xml:space="preserve">to </w:t>
      </w:r>
      <w:r>
        <w:t xml:space="preserve">teach students the knowledge </w:t>
      </w:r>
      <w:r>
        <w:rPr>
          <w:spacing w:val="-4"/>
        </w:rPr>
        <w:t xml:space="preserve">and </w:t>
      </w:r>
      <w:r>
        <w:rPr>
          <w:spacing w:val="-3"/>
        </w:rPr>
        <w:t xml:space="preserve">exam </w:t>
      </w:r>
      <w:r>
        <w:rPr>
          <w:spacing w:val="-4"/>
        </w:rPr>
        <w:t xml:space="preserve">skills </w:t>
      </w:r>
      <w:r>
        <w:rPr>
          <w:spacing w:val="-3"/>
        </w:rPr>
        <w:t xml:space="preserve">required </w:t>
      </w:r>
      <w:r>
        <w:t>for this level.</w:t>
      </w:r>
    </w:p>
    <w:p w:rsidR="00B141CF" w:rsidRDefault="00B141CF">
      <w:pPr>
        <w:pStyle w:val="BodyText"/>
        <w:spacing w:before="8"/>
        <w:ind w:left="0" w:firstLine="0"/>
        <w:rPr>
          <w:sz w:val="21"/>
        </w:rPr>
      </w:pPr>
    </w:p>
    <w:p w:rsidR="00B141CF" w:rsidRDefault="009F45E6">
      <w:pPr>
        <w:pStyle w:val="ListParagraph"/>
        <w:numPr>
          <w:ilvl w:val="1"/>
          <w:numId w:val="150"/>
        </w:numPr>
        <w:tabs>
          <w:tab w:val="left" w:pos="670"/>
        </w:tabs>
        <w:spacing w:before="0" w:line="242" w:lineRule="auto"/>
        <w:ind w:left="662" w:right="704" w:hanging="440"/>
      </w:pPr>
      <w:r>
        <w:t xml:space="preserve">In response </w:t>
      </w:r>
      <w:r>
        <w:rPr>
          <w:spacing w:val="-3"/>
        </w:rPr>
        <w:t xml:space="preserve">to the </w:t>
      </w:r>
      <w:r>
        <w:t xml:space="preserve">requirements of the HSK3 </w:t>
      </w:r>
      <w:r>
        <w:rPr>
          <w:spacing w:val="-4"/>
        </w:rPr>
        <w:t xml:space="preserve">and HSK4 </w:t>
      </w:r>
      <w:r>
        <w:t xml:space="preserve">exams, </w:t>
      </w:r>
      <w:r>
        <w:rPr>
          <w:spacing w:val="-3"/>
        </w:rPr>
        <w:t xml:space="preserve">training is </w:t>
      </w:r>
      <w:r>
        <w:t xml:space="preserve">divided into specialized modules </w:t>
      </w:r>
      <w:r>
        <w:rPr>
          <w:spacing w:val="-3"/>
        </w:rPr>
        <w:t xml:space="preserve">for </w:t>
      </w:r>
      <w:r>
        <w:t xml:space="preserve">listening, reading, </w:t>
      </w:r>
      <w:r>
        <w:rPr>
          <w:spacing w:val="-4"/>
        </w:rPr>
        <w:t xml:space="preserve">and </w:t>
      </w:r>
      <w:r>
        <w:t xml:space="preserve">writing. </w:t>
      </w:r>
      <w:r>
        <w:rPr>
          <w:spacing w:val="-2"/>
        </w:rPr>
        <w:t xml:space="preserve">During </w:t>
      </w:r>
      <w:r>
        <w:t xml:space="preserve">the practice, errors are identified and corrected, </w:t>
      </w:r>
      <w:r>
        <w:rPr>
          <w:spacing w:val="-3"/>
        </w:rPr>
        <w:t xml:space="preserve">while improving </w:t>
      </w:r>
      <w:r>
        <w:t xml:space="preserve">students' language application </w:t>
      </w:r>
      <w:r>
        <w:rPr>
          <w:spacing w:val="-3"/>
        </w:rPr>
        <w:t xml:space="preserve">skills </w:t>
      </w:r>
      <w:r>
        <w:t>and exam taking</w:t>
      </w:r>
      <w:r>
        <w:rPr>
          <w:spacing w:val="18"/>
        </w:rPr>
        <w:t xml:space="preserve"> </w:t>
      </w:r>
      <w:r>
        <w:t>skills.</w:t>
      </w:r>
    </w:p>
    <w:p w:rsidR="00B141CF" w:rsidRDefault="00B141CF">
      <w:pPr>
        <w:pStyle w:val="BodyText"/>
        <w:spacing w:before="0"/>
        <w:ind w:left="0" w:firstLine="0"/>
        <w:rPr>
          <w:sz w:val="24"/>
        </w:rPr>
      </w:pPr>
    </w:p>
    <w:p w:rsidR="00B141CF" w:rsidRDefault="00B141CF">
      <w:pPr>
        <w:pStyle w:val="BodyText"/>
        <w:spacing w:before="0"/>
        <w:ind w:left="0" w:firstLine="0"/>
        <w:rPr>
          <w:sz w:val="24"/>
        </w:rPr>
      </w:pPr>
    </w:p>
    <w:p w:rsidR="00B141CF" w:rsidRDefault="00B141CF">
      <w:pPr>
        <w:pStyle w:val="BodyText"/>
        <w:spacing w:before="0"/>
        <w:ind w:left="0" w:firstLine="0"/>
        <w:rPr>
          <w:sz w:val="24"/>
        </w:rPr>
      </w:pPr>
    </w:p>
    <w:p w:rsidR="00B141CF" w:rsidRDefault="00B141CF">
      <w:pPr>
        <w:pStyle w:val="BodyText"/>
        <w:spacing w:before="0"/>
        <w:ind w:left="0" w:firstLine="0"/>
        <w:rPr>
          <w:sz w:val="24"/>
        </w:rPr>
      </w:pPr>
    </w:p>
    <w:p w:rsidR="00B141CF" w:rsidRDefault="00B141CF">
      <w:pPr>
        <w:pStyle w:val="BodyText"/>
        <w:spacing w:before="8"/>
        <w:ind w:left="0" w:firstLine="0"/>
        <w:rPr>
          <w:sz w:val="20"/>
        </w:rPr>
      </w:pPr>
    </w:p>
    <w:p w:rsidR="00B141CF" w:rsidRDefault="009F45E6">
      <w:pPr>
        <w:pStyle w:val="BodyText"/>
        <w:spacing w:before="0"/>
        <w:ind w:left="662" w:firstLine="0"/>
      </w:pPr>
      <w:r>
        <w:rPr>
          <w:w w:val="103"/>
        </w:rPr>
        <w:t>.</w:t>
      </w:r>
    </w:p>
    <w:p w:rsidR="00B141CF" w:rsidRDefault="00B141CF">
      <w:pPr>
        <w:sectPr w:rsidR="00B141CF">
          <w:footerReference w:type="default" r:id="rId38"/>
          <w:pgSz w:w="12240" w:h="15840"/>
          <w:pgMar w:top="420" w:right="1020" w:bottom="1480" w:left="1420" w:header="0" w:footer="1220" w:gutter="0"/>
          <w:cols w:space="720"/>
        </w:sectPr>
      </w:pPr>
    </w:p>
    <w:p w:rsidR="00B141CF" w:rsidRDefault="009F45E6">
      <w:pPr>
        <w:pStyle w:val="Heading1"/>
        <w:numPr>
          <w:ilvl w:val="0"/>
          <w:numId w:val="150"/>
        </w:numPr>
        <w:tabs>
          <w:tab w:val="left" w:pos="453"/>
          <w:tab w:val="left" w:pos="8161"/>
        </w:tabs>
        <w:spacing w:before="86"/>
        <w:jc w:val="both"/>
      </w:pPr>
      <w:r>
        <w:rPr>
          <w:spacing w:val="-3"/>
          <w:w w:val="105"/>
        </w:rPr>
        <w:lastRenderedPageBreak/>
        <w:t>Review</w:t>
      </w:r>
      <w:r>
        <w:rPr>
          <w:spacing w:val="-16"/>
          <w:w w:val="105"/>
        </w:rPr>
        <w:t xml:space="preserve"> </w:t>
      </w:r>
      <w:r>
        <w:rPr>
          <w:spacing w:val="-4"/>
          <w:w w:val="105"/>
        </w:rPr>
        <w:t>training</w:t>
      </w:r>
      <w:r>
        <w:rPr>
          <w:spacing w:val="-14"/>
          <w:w w:val="105"/>
        </w:rPr>
        <w:t xml:space="preserve"> </w:t>
      </w:r>
      <w:r>
        <w:rPr>
          <w:spacing w:val="-3"/>
          <w:w w:val="105"/>
        </w:rPr>
        <w:t>based</w:t>
      </w:r>
      <w:r>
        <w:rPr>
          <w:spacing w:val="-19"/>
          <w:w w:val="105"/>
        </w:rPr>
        <w:t xml:space="preserve"> </w:t>
      </w:r>
      <w:r>
        <w:rPr>
          <w:w w:val="105"/>
        </w:rPr>
        <w:t>on</w:t>
      </w:r>
      <w:r>
        <w:rPr>
          <w:spacing w:val="-19"/>
          <w:w w:val="105"/>
        </w:rPr>
        <w:t xml:space="preserve"> </w:t>
      </w:r>
      <w:r>
        <w:rPr>
          <w:w w:val="105"/>
        </w:rPr>
        <w:t>the</w:t>
      </w:r>
      <w:r>
        <w:rPr>
          <w:spacing w:val="-12"/>
          <w:w w:val="105"/>
        </w:rPr>
        <w:t xml:space="preserve"> </w:t>
      </w:r>
      <w:r>
        <w:rPr>
          <w:spacing w:val="-4"/>
          <w:w w:val="105"/>
        </w:rPr>
        <w:t>requirements</w:t>
      </w:r>
      <w:r>
        <w:rPr>
          <w:spacing w:val="-16"/>
          <w:w w:val="105"/>
        </w:rPr>
        <w:t xml:space="preserve"> </w:t>
      </w:r>
      <w:r>
        <w:rPr>
          <w:w w:val="105"/>
        </w:rPr>
        <w:t>of</w:t>
      </w:r>
      <w:r>
        <w:rPr>
          <w:spacing w:val="-18"/>
          <w:w w:val="105"/>
        </w:rPr>
        <w:t xml:space="preserve"> </w:t>
      </w:r>
      <w:r>
        <w:rPr>
          <w:spacing w:val="-4"/>
          <w:w w:val="105"/>
        </w:rPr>
        <w:t>the</w:t>
      </w:r>
      <w:r>
        <w:rPr>
          <w:spacing w:val="-14"/>
          <w:w w:val="105"/>
        </w:rPr>
        <w:t xml:space="preserve"> </w:t>
      </w:r>
      <w:r>
        <w:rPr>
          <w:w w:val="105"/>
        </w:rPr>
        <w:t>HSK3-4</w:t>
      </w:r>
      <w:r>
        <w:rPr>
          <w:spacing w:val="-20"/>
          <w:w w:val="105"/>
        </w:rPr>
        <w:t xml:space="preserve"> </w:t>
      </w:r>
      <w:r>
        <w:rPr>
          <w:w w:val="105"/>
        </w:rPr>
        <w:t>oral</w:t>
      </w:r>
      <w:r>
        <w:rPr>
          <w:spacing w:val="-19"/>
          <w:w w:val="105"/>
        </w:rPr>
        <w:t xml:space="preserve"> </w:t>
      </w:r>
      <w:r>
        <w:rPr>
          <w:spacing w:val="-4"/>
          <w:w w:val="105"/>
        </w:rPr>
        <w:t>exam</w:t>
      </w:r>
      <w:r>
        <w:rPr>
          <w:spacing w:val="-4"/>
          <w:w w:val="105"/>
        </w:rPr>
        <w:tab/>
      </w:r>
      <w:r>
        <w:rPr>
          <w:w w:val="105"/>
        </w:rPr>
        <w:t>22 Hours</w:t>
      </w:r>
    </w:p>
    <w:p w:rsidR="00B141CF" w:rsidRDefault="00B141CF">
      <w:pPr>
        <w:pStyle w:val="BodyText"/>
        <w:spacing w:before="7"/>
        <w:ind w:left="0" w:firstLine="0"/>
        <w:rPr>
          <w:b/>
          <w:sz w:val="24"/>
        </w:rPr>
      </w:pPr>
    </w:p>
    <w:p w:rsidR="00B141CF" w:rsidRDefault="009F45E6">
      <w:pPr>
        <w:pStyle w:val="ListParagraph"/>
        <w:numPr>
          <w:ilvl w:val="1"/>
          <w:numId w:val="150"/>
        </w:numPr>
        <w:tabs>
          <w:tab w:val="left" w:pos="699"/>
        </w:tabs>
        <w:spacing w:before="1" w:line="379" w:lineRule="auto"/>
        <w:ind w:right="1280" w:hanging="483"/>
        <w:rPr>
          <w:sz w:val="23"/>
        </w:rPr>
      </w:pPr>
      <w:r>
        <w:rPr>
          <w:w w:val="105"/>
          <w:sz w:val="23"/>
        </w:rPr>
        <w:t>Introduction</w:t>
      </w:r>
      <w:r>
        <w:rPr>
          <w:spacing w:val="-5"/>
          <w:w w:val="105"/>
          <w:sz w:val="23"/>
        </w:rPr>
        <w:t xml:space="preserve"> </w:t>
      </w:r>
      <w:r>
        <w:rPr>
          <w:w w:val="105"/>
          <w:sz w:val="23"/>
        </w:rPr>
        <w:t>to</w:t>
      </w:r>
      <w:r>
        <w:rPr>
          <w:spacing w:val="-5"/>
          <w:w w:val="105"/>
          <w:sz w:val="23"/>
        </w:rPr>
        <w:t xml:space="preserve"> </w:t>
      </w:r>
      <w:r>
        <w:rPr>
          <w:w w:val="105"/>
          <w:sz w:val="23"/>
        </w:rPr>
        <w:t>HSK</w:t>
      </w:r>
      <w:r>
        <w:rPr>
          <w:spacing w:val="-7"/>
          <w:w w:val="105"/>
          <w:sz w:val="23"/>
        </w:rPr>
        <w:t xml:space="preserve"> </w:t>
      </w:r>
      <w:r>
        <w:rPr>
          <w:w w:val="105"/>
          <w:sz w:val="23"/>
        </w:rPr>
        <w:t>oral</w:t>
      </w:r>
      <w:r>
        <w:rPr>
          <w:spacing w:val="-9"/>
          <w:w w:val="105"/>
          <w:sz w:val="23"/>
        </w:rPr>
        <w:t xml:space="preserve"> </w:t>
      </w:r>
      <w:r>
        <w:rPr>
          <w:w w:val="105"/>
          <w:sz w:val="23"/>
        </w:rPr>
        <w:t>exam</w:t>
      </w:r>
      <w:r>
        <w:rPr>
          <w:spacing w:val="-5"/>
          <w:w w:val="105"/>
          <w:sz w:val="23"/>
        </w:rPr>
        <w:t xml:space="preserve"> </w:t>
      </w:r>
      <w:r>
        <w:rPr>
          <w:w w:val="105"/>
          <w:sz w:val="23"/>
        </w:rPr>
        <w:t>question</w:t>
      </w:r>
      <w:r>
        <w:rPr>
          <w:spacing w:val="-5"/>
          <w:w w:val="105"/>
          <w:sz w:val="23"/>
        </w:rPr>
        <w:t xml:space="preserve"> </w:t>
      </w:r>
      <w:r>
        <w:rPr>
          <w:w w:val="105"/>
          <w:sz w:val="23"/>
        </w:rPr>
        <w:t>types,</w:t>
      </w:r>
      <w:r>
        <w:rPr>
          <w:spacing w:val="-9"/>
          <w:w w:val="105"/>
          <w:sz w:val="23"/>
        </w:rPr>
        <w:t xml:space="preserve"> </w:t>
      </w:r>
      <w:r>
        <w:rPr>
          <w:w w:val="105"/>
          <w:sz w:val="23"/>
        </w:rPr>
        <w:t>key</w:t>
      </w:r>
      <w:r>
        <w:rPr>
          <w:spacing w:val="-4"/>
          <w:w w:val="105"/>
          <w:sz w:val="23"/>
        </w:rPr>
        <w:t xml:space="preserve"> </w:t>
      </w:r>
      <w:r>
        <w:rPr>
          <w:w w:val="105"/>
          <w:sz w:val="23"/>
        </w:rPr>
        <w:t>and</w:t>
      </w:r>
      <w:r>
        <w:rPr>
          <w:spacing w:val="-5"/>
          <w:w w:val="105"/>
          <w:sz w:val="23"/>
        </w:rPr>
        <w:t xml:space="preserve"> </w:t>
      </w:r>
      <w:r>
        <w:rPr>
          <w:w w:val="105"/>
          <w:sz w:val="23"/>
        </w:rPr>
        <w:t>difficult</w:t>
      </w:r>
      <w:r>
        <w:rPr>
          <w:spacing w:val="-9"/>
          <w:w w:val="105"/>
          <w:sz w:val="23"/>
        </w:rPr>
        <w:t xml:space="preserve"> </w:t>
      </w:r>
      <w:r>
        <w:rPr>
          <w:w w:val="105"/>
          <w:sz w:val="23"/>
        </w:rPr>
        <w:t>points,</w:t>
      </w:r>
      <w:r>
        <w:rPr>
          <w:spacing w:val="-17"/>
          <w:w w:val="105"/>
          <w:sz w:val="23"/>
        </w:rPr>
        <w:t xml:space="preserve"> </w:t>
      </w:r>
      <w:r>
        <w:rPr>
          <w:w w:val="105"/>
          <w:sz w:val="23"/>
        </w:rPr>
        <w:t>and</w:t>
      </w:r>
      <w:r>
        <w:rPr>
          <w:spacing w:val="-4"/>
          <w:w w:val="105"/>
          <w:sz w:val="23"/>
        </w:rPr>
        <w:t xml:space="preserve"> </w:t>
      </w:r>
      <w:r>
        <w:rPr>
          <w:w w:val="105"/>
          <w:sz w:val="23"/>
        </w:rPr>
        <w:t>exam taking</w:t>
      </w:r>
      <w:r>
        <w:rPr>
          <w:spacing w:val="-1"/>
          <w:w w:val="105"/>
          <w:sz w:val="23"/>
        </w:rPr>
        <w:t xml:space="preserve"> </w:t>
      </w:r>
      <w:r>
        <w:rPr>
          <w:w w:val="105"/>
          <w:sz w:val="23"/>
        </w:rPr>
        <w:t>skills.</w:t>
      </w:r>
    </w:p>
    <w:p w:rsidR="00B141CF" w:rsidRDefault="00B141CF">
      <w:pPr>
        <w:pStyle w:val="BodyText"/>
        <w:spacing w:before="7"/>
        <w:ind w:left="0" w:firstLine="0"/>
        <w:rPr>
          <w:sz w:val="35"/>
        </w:rPr>
      </w:pPr>
    </w:p>
    <w:p w:rsidR="00B141CF" w:rsidRDefault="009F45E6">
      <w:pPr>
        <w:pStyle w:val="ListParagraph"/>
        <w:numPr>
          <w:ilvl w:val="1"/>
          <w:numId w:val="150"/>
        </w:numPr>
        <w:tabs>
          <w:tab w:val="left" w:pos="726"/>
          <w:tab w:val="left" w:pos="727"/>
        </w:tabs>
        <w:spacing w:before="0" w:line="372" w:lineRule="auto"/>
        <w:ind w:right="669" w:hanging="483"/>
        <w:rPr>
          <w:sz w:val="23"/>
        </w:rPr>
      </w:pPr>
      <w:r>
        <w:rPr>
          <w:w w:val="105"/>
          <w:sz w:val="23"/>
        </w:rPr>
        <w:t>Based on the key and difficult points of the Level 3-4 oral exam, targeted training will be</w:t>
      </w:r>
      <w:r>
        <w:rPr>
          <w:spacing w:val="-6"/>
          <w:w w:val="105"/>
          <w:sz w:val="23"/>
        </w:rPr>
        <w:t xml:space="preserve"> </w:t>
      </w:r>
      <w:r>
        <w:rPr>
          <w:w w:val="105"/>
          <w:sz w:val="23"/>
        </w:rPr>
        <w:t>conducted</w:t>
      </w:r>
      <w:r>
        <w:rPr>
          <w:spacing w:val="-5"/>
          <w:w w:val="105"/>
          <w:sz w:val="23"/>
        </w:rPr>
        <w:t xml:space="preserve"> </w:t>
      </w:r>
      <w:r>
        <w:rPr>
          <w:w w:val="105"/>
          <w:sz w:val="23"/>
        </w:rPr>
        <w:t>to</w:t>
      </w:r>
      <w:r>
        <w:rPr>
          <w:spacing w:val="-5"/>
          <w:w w:val="105"/>
          <w:sz w:val="23"/>
        </w:rPr>
        <w:t xml:space="preserve"> </w:t>
      </w:r>
      <w:r>
        <w:rPr>
          <w:w w:val="105"/>
          <w:sz w:val="23"/>
        </w:rPr>
        <w:t>improve</w:t>
      </w:r>
      <w:r>
        <w:rPr>
          <w:spacing w:val="-6"/>
          <w:w w:val="105"/>
          <w:sz w:val="23"/>
        </w:rPr>
        <w:t xml:space="preserve"> </w:t>
      </w:r>
      <w:r>
        <w:rPr>
          <w:w w:val="105"/>
          <w:sz w:val="23"/>
        </w:rPr>
        <w:t>students'</w:t>
      </w:r>
      <w:r>
        <w:rPr>
          <w:spacing w:val="-8"/>
          <w:w w:val="105"/>
          <w:sz w:val="23"/>
        </w:rPr>
        <w:t xml:space="preserve"> </w:t>
      </w:r>
      <w:r>
        <w:rPr>
          <w:w w:val="105"/>
          <w:sz w:val="23"/>
        </w:rPr>
        <w:t>Chinese</w:t>
      </w:r>
      <w:r>
        <w:rPr>
          <w:spacing w:val="-6"/>
          <w:w w:val="105"/>
          <w:sz w:val="23"/>
        </w:rPr>
        <w:t xml:space="preserve"> </w:t>
      </w:r>
      <w:r>
        <w:rPr>
          <w:w w:val="105"/>
          <w:sz w:val="23"/>
        </w:rPr>
        <w:t>oral</w:t>
      </w:r>
      <w:r>
        <w:rPr>
          <w:spacing w:val="-9"/>
          <w:w w:val="105"/>
          <w:sz w:val="23"/>
        </w:rPr>
        <w:t xml:space="preserve"> </w:t>
      </w:r>
      <w:r>
        <w:rPr>
          <w:w w:val="105"/>
          <w:sz w:val="23"/>
        </w:rPr>
        <w:t>expression</w:t>
      </w:r>
      <w:r>
        <w:rPr>
          <w:spacing w:val="-5"/>
          <w:w w:val="105"/>
          <w:sz w:val="23"/>
        </w:rPr>
        <w:t xml:space="preserve"> </w:t>
      </w:r>
      <w:r>
        <w:rPr>
          <w:w w:val="105"/>
          <w:sz w:val="23"/>
        </w:rPr>
        <w:t>ability</w:t>
      </w:r>
      <w:r>
        <w:rPr>
          <w:spacing w:val="-5"/>
          <w:w w:val="105"/>
          <w:sz w:val="23"/>
        </w:rPr>
        <w:t xml:space="preserve"> </w:t>
      </w:r>
      <w:r>
        <w:rPr>
          <w:w w:val="105"/>
          <w:sz w:val="23"/>
        </w:rPr>
        <w:t>and</w:t>
      </w:r>
      <w:r>
        <w:rPr>
          <w:spacing w:val="-5"/>
          <w:w w:val="105"/>
          <w:sz w:val="23"/>
        </w:rPr>
        <w:t xml:space="preserve"> </w:t>
      </w:r>
      <w:r>
        <w:rPr>
          <w:w w:val="105"/>
          <w:sz w:val="23"/>
        </w:rPr>
        <w:t>oral</w:t>
      </w:r>
      <w:r>
        <w:rPr>
          <w:spacing w:val="-10"/>
          <w:w w:val="105"/>
          <w:sz w:val="23"/>
        </w:rPr>
        <w:t xml:space="preserve"> </w:t>
      </w:r>
      <w:r>
        <w:rPr>
          <w:w w:val="105"/>
          <w:sz w:val="23"/>
        </w:rPr>
        <w:t>exam</w:t>
      </w:r>
      <w:r>
        <w:rPr>
          <w:spacing w:val="-5"/>
          <w:w w:val="105"/>
          <w:sz w:val="23"/>
        </w:rPr>
        <w:t xml:space="preserve"> </w:t>
      </w:r>
      <w:r>
        <w:rPr>
          <w:w w:val="105"/>
          <w:sz w:val="23"/>
        </w:rPr>
        <w:t>skills.</w:t>
      </w:r>
    </w:p>
    <w:p w:rsidR="00B141CF" w:rsidRDefault="00B141CF">
      <w:pPr>
        <w:pStyle w:val="BodyText"/>
        <w:spacing w:before="5"/>
        <w:ind w:left="0" w:firstLine="0"/>
        <w:rPr>
          <w:sz w:val="36"/>
        </w:rPr>
      </w:pPr>
    </w:p>
    <w:p w:rsidR="00B141CF" w:rsidRDefault="009F45E6">
      <w:pPr>
        <w:pStyle w:val="Heading1"/>
        <w:numPr>
          <w:ilvl w:val="0"/>
          <w:numId w:val="150"/>
        </w:numPr>
        <w:tabs>
          <w:tab w:val="left" w:pos="446"/>
          <w:tab w:val="left" w:pos="8176"/>
        </w:tabs>
        <w:ind w:left="445" w:hanging="224"/>
        <w:jc w:val="both"/>
      </w:pPr>
      <w:r>
        <w:rPr>
          <w:spacing w:val="-3"/>
          <w:w w:val="105"/>
        </w:rPr>
        <w:t>HSK3-4</w:t>
      </w:r>
      <w:r>
        <w:rPr>
          <w:spacing w:val="40"/>
          <w:w w:val="105"/>
        </w:rPr>
        <w:t xml:space="preserve"> </w:t>
      </w:r>
      <w:r>
        <w:rPr>
          <w:spacing w:val="-4"/>
          <w:w w:val="105"/>
        </w:rPr>
        <w:t>Training</w:t>
      </w:r>
      <w:r>
        <w:rPr>
          <w:spacing w:val="-4"/>
          <w:w w:val="105"/>
        </w:rPr>
        <w:tab/>
      </w:r>
      <w:r>
        <w:rPr>
          <w:w w:val="105"/>
        </w:rPr>
        <w:t>20</w:t>
      </w:r>
      <w:r>
        <w:rPr>
          <w:spacing w:val="-8"/>
          <w:w w:val="105"/>
        </w:rPr>
        <w:t xml:space="preserve"> </w:t>
      </w:r>
      <w:r>
        <w:rPr>
          <w:w w:val="105"/>
        </w:rPr>
        <w:t>Hours</w:t>
      </w:r>
    </w:p>
    <w:p w:rsidR="00B141CF" w:rsidRDefault="009F45E6">
      <w:pPr>
        <w:pStyle w:val="BodyText"/>
        <w:spacing w:before="154" w:line="376" w:lineRule="auto"/>
        <w:ind w:left="222" w:right="650" w:firstLine="0"/>
        <w:jc w:val="both"/>
      </w:pPr>
      <w:r>
        <w:rPr>
          <w:w w:val="105"/>
        </w:rPr>
        <w:t>Guide students to complete HSK3-4 level simulated test papers or training on real exam questions in recent years, understand students' mastery through analyzing their answer situations, and strengthen their exam skills.</w:t>
      </w:r>
    </w:p>
    <w:p w:rsidR="00B141CF" w:rsidRDefault="00B141CF">
      <w:pPr>
        <w:pStyle w:val="BodyText"/>
        <w:spacing w:before="2"/>
        <w:ind w:left="0" w:firstLine="0"/>
      </w:pPr>
    </w:p>
    <w:p w:rsidR="00B141CF" w:rsidRDefault="009F45E6">
      <w:pPr>
        <w:pStyle w:val="Heading1"/>
        <w:spacing w:line="264" w:lineRule="exact"/>
        <w:ind w:left="373" w:firstLine="0"/>
      </w:pPr>
      <w:r>
        <w:rPr>
          <w:w w:val="105"/>
        </w:rPr>
        <w:t>TEXT /REFERENCE BOOKS:</w:t>
      </w:r>
    </w:p>
    <w:p w:rsidR="00B141CF" w:rsidRDefault="009F45E6">
      <w:pPr>
        <w:pStyle w:val="ListParagraph"/>
        <w:numPr>
          <w:ilvl w:val="0"/>
          <w:numId w:val="151"/>
        </w:numPr>
        <w:tabs>
          <w:tab w:val="left" w:pos="410"/>
        </w:tabs>
        <w:spacing w:before="0" w:line="346" w:lineRule="exact"/>
        <w:rPr>
          <w:sz w:val="23"/>
        </w:rPr>
      </w:pPr>
      <w:r>
        <w:rPr>
          <w:rFonts w:ascii="DengXian" w:eastAsia="DengXian" w:hint="eastAsia"/>
          <w:spacing w:val="7"/>
          <w:sz w:val="23"/>
        </w:rPr>
        <w:t>《</w:t>
      </w:r>
      <w:r>
        <w:rPr>
          <w:spacing w:val="6"/>
          <w:sz w:val="23"/>
        </w:rPr>
        <w:t>HSK</w:t>
      </w:r>
      <w:r>
        <w:rPr>
          <w:rFonts w:ascii="DengXian" w:eastAsia="DengXian" w:hint="eastAsia"/>
          <w:spacing w:val="7"/>
          <w:sz w:val="23"/>
        </w:rPr>
        <w:t>标准教程</w:t>
      </w:r>
      <w:r>
        <w:rPr>
          <w:spacing w:val="11"/>
          <w:sz w:val="23"/>
        </w:rPr>
        <w:t>3</w:t>
      </w:r>
      <w:r>
        <w:rPr>
          <w:rFonts w:ascii="DengXian" w:eastAsia="DengXian" w:hint="eastAsia"/>
          <w:spacing w:val="5"/>
          <w:sz w:val="23"/>
        </w:rPr>
        <w:t>》，姜丽萍编，北京语言大学出版社，</w:t>
      </w:r>
      <w:r>
        <w:rPr>
          <w:spacing w:val="5"/>
          <w:sz w:val="23"/>
        </w:rPr>
        <w:t>2014</w:t>
      </w:r>
    </w:p>
    <w:p w:rsidR="00B141CF" w:rsidRDefault="009F45E6">
      <w:pPr>
        <w:pStyle w:val="ListParagraph"/>
        <w:numPr>
          <w:ilvl w:val="0"/>
          <w:numId w:val="151"/>
        </w:numPr>
        <w:tabs>
          <w:tab w:val="left" w:pos="410"/>
        </w:tabs>
        <w:spacing w:before="137"/>
        <w:rPr>
          <w:sz w:val="23"/>
        </w:rPr>
      </w:pPr>
      <w:r>
        <w:rPr>
          <w:rFonts w:ascii="DengXian" w:eastAsia="DengXian" w:hint="eastAsia"/>
          <w:spacing w:val="7"/>
          <w:sz w:val="23"/>
        </w:rPr>
        <w:t>《</w:t>
      </w:r>
      <w:r>
        <w:rPr>
          <w:spacing w:val="6"/>
          <w:sz w:val="23"/>
        </w:rPr>
        <w:t>HSK</w:t>
      </w:r>
      <w:r>
        <w:rPr>
          <w:rFonts w:ascii="DengXian" w:eastAsia="DengXian" w:hint="eastAsia"/>
          <w:spacing w:val="7"/>
          <w:sz w:val="23"/>
        </w:rPr>
        <w:t>标准教程</w:t>
      </w:r>
      <w:r>
        <w:rPr>
          <w:spacing w:val="11"/>
          <w:sz w:val="23"/>
        </w:rPr>
        <w:t>4</w:t>
      </w:r>
      <w:r>
        <w:rPr>
          <w:rFonts w:ascii="DengXian" w:eastAsia="DengXian" w:hint="eastAsia"/>
          <w:spacing w:val="5"/>
          <w:sz w:val="23"/>
        </w:rPr>
        <w:t>》，姜丽萍编，北京语言大学出版社，</w:t>
      </w:r>
      <w:r>
        <w:rPr>
          <w:spacing w:val="5"/>
          <w:sz w:val="23"/>
        </w:rPr>
        <w:t>2014</w:t>
      </w:r>
    </w:p>
    <w:p w:rsidR="00B141CF" w:rsidRDefault="009F45E6">
      <w:pPr>
        <w:pStyle w:val="ListParagraph"/>
        <w:numPr>
          <w:ilvl w:val="0"/>
          <w:numId w:val="151"/>
        </w:numPr>
        <w:tabs>
          <w:tab w:val="left" w:pos="410"/>
        </w:tabs>
        <w:spacing w:before="143"/>
        <w:rPr>
          <w:sz w:val="23"/>
        </w:rPr>
      </w:pPr>
      <w:r>
        <w:rPr>
          <w:rFonts w:ascii="DengXian" w:eastAsia="DengXian" w:hint="eastAsia"/>
          <w:spacing w:val="6"/>
          <w:sz w:val="23"/>
        </w:rPr>
        <w:t>《新汉语水平考试大纲</w:t>
      </w:r>
      <w:r>
        <w:rPr>
          <w:spacing w:val="7"/>
          <w:sz w:val="23"/>
        </w:rPr>
        <w:t>HSK</w:t>
      </w:r>
      <w:r>
        <w:rPr>
          <w:rFonts w:ascii="DengXian" w:eastAsia="DengXian" w:hint="eastAsia"/>
          <w:spacing w:val="6"/>
          <w:sz w:val="23"/>
        </w:rPr>
        <w:t>三级》，国家汉办</w:t>
      </w:r>
      <w:r>
        <w:rPr>
          <w:spacing w:val="5"/>
          <w:sz w:val="23"/>
        </w:rPr>
        <w:t>/</w:t>
      </w:r>
      <w:r>
        <w:rPr>
          <w:rFonts w:ascii="DengXian" w:eastAsia="DengXian" w:hint="eastAsia"/>
          <w:spacing w:val="5"/>
          <w:sz w:val="23"/>
        </w:rPr>
        <w:t>孔子学院总部，商务印务馆，</w:t>
      </w:r>
      <w:r>
        <w:rPr>
          <w:spacing w:val="4"/>
          <w:sz w:val="23"/>
        </w:rPr>
        <w:t>2009</w:t>
      </w:r>
    </w:p>
    <w:p w:rsidR="00B141CF" w:rsidRDefault="009F45E6">
      <w:pPr>
        <w:pStyle w:val="ListParagraph"/>
        <w:numPr>
          <w:ilvl w:val="0"/>
          <w:numId w:val="151"/>
        </w:numPr>
        <w:tabs>
          <w:tab w:val="left" w:pos="410"/>
        </w:tabs>
        <w:spacing w:before="144"/>
        <w:rPr>
          <w:sz w:val="23"/>
        </w:rPr>
      </w:pPr>
      <w:r>
        <w:rPr>
          <w:rFonts w:ascii="DengXian" w:eastAsia="DengXian" w:hint="eastAsia"/>
          <w:spacing w:val="6"/>
          <w:sz w:val="23"/>
        </w:rPr>
        <w:t>《新汉语水平考试大纲</w:t>
      </w:r>
      <w:r>
        <w:rPr>
          <w:spacing w:val="7"/>
          <w:sz w:val="23"/>
        </w:rPr>
        <w:t>HSK</w:t>
      </w:r>
      <w:r>
        <w:rPr>
          <w:rFonts w:ascii="DengXian" w:eastAsia="DengXian" w:hint="eastAsia"/>
          <w:spacing w:val="6"/>
          <w:sz w:val="23"/>
        </w:rPr>
        <w:t>四级》，国家汉办</w:t>
      </w:r>
      <w:r>
        <w:rPr>
          <w:spacing w:val="5"/>
          <w:sz w:val="23"/>
        </w:rPr>
        <w:t>/</w:t>
      </w:r>
      <w:r>
        <w:rPr>
          <w:rFonts w:ascii="DengXian" w:eastAsia="DengXian" w:hint="eastAsia"/>
          <w:spacing w:val="5"/>
          <w:sz w:val="23"/>
        </w:rPr>
        <w:t>孔子学院总部，商务印务馆，</w:t>
      </w:r>
      <w:r>
        <w:rPr>
          <w:spacing w:val="4"/>
          <w:sz w:val="23"/>
        </w:rPr>
        <w:t>2009</w:t>
      </w:r>
    </w:p>
    <w:p w:rsidR="00B141CF" w:rsidRDefault="009F45E6">
      <w:pPr>
        <w:pStyle w:val="ListParagraph"/>
        <w:numPr>
          <w:ilvl w:val="0"/>
          <w:numId w:val="151"/>
        </w:numPr>
        <w:tabs>
          <w:tab w:val="left" w:pos="410"/>
        </w:tabs>
        <w:spacing w:before="143"/>
        <w:rPr>
          <w:sz w:val="23"/>
        </w:rPr>
      </w:pPr>
      <w:r>
        <w:rPr>
          <w:rFonts w:ascii="DengXian" w:eastAsia="DengXian" w:hint="eastAsia"/>
          <w:spacing w:val="6"/>
          <w:sz w:val="23"/>
        </w:rPr>
        <w:t>《新汉语水平考试大纲</w:t>
      </w:r>
      <w:r>
        <w:rPr>
          <w:spacing w:val="7"/>
          <w:sz w:val="23"/>
        </w:rPr>
        <w:t>HSK</w:t>
      </w:r>
      <w:r>
        <w:rPr>
          <w:rFonts w:ascii="DengXian" w:eastAsia="DengXian" w:hint="eastAsia"/>
          <w:spacing w:val="6"/>
          <w:sz w:val="23"/>
        </w:rPr>
        <w:t>口试》，国家汉办</w:t>
      </w:r>
      <w:r>
        <w:rPr>
          <w:spacing w:val="5"/>
          <w:sz w:val="23"/>
        </w:rPr>
        <w:t>/</w:t>
      </w:r>
      <w:r>
        <w:rPr>
          <w:rFonts w:ascii="DengXian" w:eastAsia="DengXian" w:hint="eastAsia"/>
          <w:spacing w:val="5"/>
          <w:sz w:val="23"/>
        </w:rPr>
        <w:t>孔子学院总部，商务印务馆，</w:t>
      </w:r>
      <w:r>
        <w:rPr>
          <w:spacing w:val="4"/>
          <w:sz w:val="23"/>
        </w:rPr>
        <w:t>2010</w:t>
      </w:r>
    </w:p>
    <w:p w:rsidR="00B141CF" w:rsidRDefault="00B141CF">
      <w:pPr>
        <w:rPr>
          <w:sz w:val="23"/>
        </w:rPr>
        <w:sectPr w:rsidR="00B141CF">
          <w:pgSz w:w="12240" w:h="15840"/>
          <w:pgMar w:top="700" w:right="1020" w:bottom="1480" w:left="1420" w:header="0" w:footer="1220" w:gutter="0"/>
          <w:cols w:space="720"/>
        </w:sectPr>
      </w:pPr>
    </w:p>
    <w:p w:rsidR="00B141CF" w:rsidRDefault="009727A1">
      <w:pPr>
        <w:spacing w:before="80"/>
        <w:rPr>
          <w:b/>
        </w:rPr>
      </w:pPr>
      <w:r>
        <w:rPr>
          <w:b/>
        </w:rPr>
        <w:lastRenderedPageBreak/>
        <w:t xml:space="preserve">ELIT-311 </w:t>
      </w:r>
      <w:r w:rsidR="009F45E6">
        <w:rPr>
          <w:b/>
        </w:rPr>
        <w:t>Electronic product marketing technology</w:t>
      </w:r>
    </w:p>
    <w:p w:rsidR="00B141CF" w:rsidRDefault="00B141CF">
      <w:pPr>
        <w:pStyle w:val="BodyText"/>
        <w:spacing w:before="0"/>
        <w:ind w:left="0" w:firstLine="0"/>
        <w:rPr>
          <w:b/>
          <w:sz w:val="24"/>
        </w:rPr>
      </w:pPr>
    </w:p>
    <w:p w:rsidR="00B141CF" w:rsidRDefault="00B141CF">
      <w:pPr>
        <w:pStyle w:val="BodyText"/>
        <w:spacing w:before="5"/>
        <w:ind w:left="0" w:firstLine="0"/>
        <w:rPr>
          <w:b/>
          <w:sz w:val="30"/>
        </w:rPr>
      </w:pPr>
    </w:p>
    <w:p w:rsidR="00B141CF" w:rsidRDefault="009F45E6">
      <w:pPr>
        <w:ind w:left="222"/>
        <w:rPr>
          <w:b/>
        </w:rPr>
      </w:pPr>
      <w:r>
        <w:rPr>
          <w:b/>
        </w:rPr>
        <w:t>Total Course Hours</w:t>
      </w:r>
    </w:p>
    <w:p w:rsidR="00B141CF" w:rsidRDefault="009F45E6">
      <w:pPr>
        <w:spacing w:before="35"/>
        <w:ind w:left="222"/>
        <w:rPr>
          <w:b/>
        </w:rPr>
      </w:pPr>
      <w:r>
        <w:t xml:space="preserve">Theory </w:t>
      </w:r>
      <w:r>
        <w:rPr>
          <w:b/>
        </w:rPr>
        <w:t>32</w:t>
      </w:r>
    </w:p>
    <w:p w:rsidR="00B141CF" w:rsidRDefault="009F45E6">
      <w:pPr>
        <w:pStyle w:val="BodyText"/>
        <w:spacing w:before="7"/>
        <w:ind w:left="0" w:firstLine="0"/>
        <w:rPr>
          <w:b/>
          <w:sz w:val="32"/>
        </w:rPr>
      </w:pPr>
      <w:r>
        <w:br w:type="column"/>
      </w:r>
    </w:p>
    <w:p w:rsidR="00B141CF" w:rsidRDefault="009F45E6">
      <w:pPr>
        <w:tabs>
          <w:tab w:val="left" w:pos="942"/>
          <w:tab w:val="left" w:pos="1663"/>
        </w:tabs>
        <w:spacing w:before="1"/>
        <w:ind w:left="222"/>
        <w:rPr>
          <w:b/>
        </w:rPr>
      </w:pPr>
      <w:r>
        <w:rPr>
          <w:b/>
        </w:rPr>
        <w:t>T</w:t>
      </w:r>
      <w:r>
        <w:rPr>
          <w:b/>
        </w:rPr>
        <w:tab/>
        <w:t>P</w:t>
      </w:r>
      <w:r>
        <w:rPr>
          <w:b/>
        </w:rPr>
        <w:tab/>
        <w:t>C</w:t>
      </w:r>
    </w:p>
    <w:p w:rsidR="00B141CF" w:rsidRDefault="009F45E6">
      <w:pPr>
        <w:tabs>
          <w:tab w:val="left" w:pos="942"/>
          <w:tab w:val="left" w:pos="1663"/>
        </w:tabs>
        <w:spacing w:before="35"/>
        <w:ind w:left="222"/>
      </w:pPr>
      <w:r>
        <w:t>1</w:t>
      </w:r>
      <w:r>
        <w:tab/>
        <w:t>0</w:t>
      </w:r>
      <w:r>
        <w:tab/>
        <w:t>1</w:t>
      </w:r>
    </w:p>
    <w:p w:rsidR="00B141CF" w:rsidRDefault="00B141CF">
      <w:pPr>
        <w:sectPr w:rsidR="00B141CF">
          <w:pgSz w:w="12240" w:h="15840"/>
          <w:pgMar w:top="420" w:right="1020" w:bottom="1480" w:left="1420" w:header="0" w:footer="1220" w:gutter="0"/>
          <w:cols w:num="2" w:space="720" w:equalWidth="0">
            <w:col w:w="5570" w:space="914"/>
            <w:col w:w="3316"/>
          </w:cols>
        </w:sectPr>
      </w:pPr>
    </w:p>
    <w:p w:rsidR="00B141CF" w:rsidRDefault="00B141CF">
      <w:pPr>
        <w:pStyle w:val="BodyText"/>
        <w:spacing w:before="7"/>
        <w:ind w:left="0" w:firstLine="0"/>
        <w:rPr>
          <w:sz w:val="20"/>
        </w:rPr>
      </w:pPr>
    </w:p>
    <w:p w:rsidR="00B141CF" w:rsidRDefault="009F45E6">
      <w:pPr>
        <w:spacing w:before="94"/>
        <w:ind w:left="222"/>
      </w:pPr>
      <w:r>
        <w:t>Introductory Course: Electrician Technology &amp; Digital Electronic Technology.</w:t>
      </w:r>
    </w:p>
    <w:p w:rsidR="00B141CF" w:rsidRDefault="009F45E6">
      <w:pPr>
        <w:spacing w:before="35" w:line="280" w:lineRule="auto"/>
        <w:ind w:left="222" w:right="1267"/>
      </w:pPr>
      <w:r>
        <w:rPr>
          <w:b/>
        </w:rPr>
        <w:t xml:space="preserve">AIMS Learning Objectives: </w:t>
      </w:r>
      <w:r>
        <w:t>After taking this course, students can understand and master the following knowledge and skills;</w:t>
      </w:r>
    </w:p>
    <w:p w:rsidR="00B141CF" w:rsidRDefault="009F45E6">
      <w:pPr>
        <w:pStyle w:val="ListParagraph"/>
        <w:numPr>
          <w:ilvl w:val="0"/>
          <w:numId w:val="152"/>
        </w:numPr>
        <w:tabs>
          <w:tab w:val="left" w:pos="942"/>
          <w:tab w:val="left" w:pos="943"/>
        </w:tabs>
        <w:spacing w:before="0" w:line="244" w:lineRule="exact"/>
      </w:pPr>
      <w:r>
        <w:t xml:space="preserve">Understand the overview, classifications </w:t>
      </w:r>
      <w:r>
        <w:rPr>
          <w:spacing w:val="-4"/>
        </w:rPr>
        <w:t xml:space="preserve">and </w:t>
      </w:r>
      <w:r>
        <w:t xml:space="preserve">current </w:t>
      </w:r>
      <w:r>
        <w:rPr>
          <w:spacing w:val="-3"/>
        </w:rPr>
        <w:t xml:space="preserve">market </w:t>
      </w:r>
      <w:r>
        <w:t>status of electronic</w:t>
      </w:r>
      <w:r>
        <w:rPr>
          <w:spacing w:val="4"/>
        </w:rPr>
        <w:t xml:space="preserve"> </w:t>
      </w:r>
      <w:r>
        <w:t>products;</w:t>
      </w:r>
    </w:p>
    <w:p w:rsidR="00B141CF" w:rsidRDefault="009F45E6">
      <w:pPr>
        <w:pStyle w:val="ListParagraph"/>
        <w:numPr>
          <w:ilvl w:val="0"/>
          <w:numId w:val="152"/>
        </w:numPr>
        <w:tabs>
          <w:tab w:val="left" w:pos="942"/>
          <w:tab w:val="left" w:pos="943"/>
        </w:tabs>
        <w:spacing w:before="21"/>
      </w:pPr>
      <w:r>
        <w:t xml:space="preserve">Understand and master the means and methods of </w:t>
      </w:r>
      <w:r>
        <w:rPr>
          <w:spacing w:val="-3"/>
        </w:rPr>
        <w:t xml:space="preserve">market </w:t>
      </w:r>
      <w:r>
        <w:t>analysis of electronic</w:t>
      </w:r>
      <w:r>
        <w:rPr>
          <w:spacing w:val="-16"/>
        </w:rPr>
        <w:t xml:space="preserve"> </w:t>
      </w:r>
      <w:r>
        <w:t>products;</w:t>
      </w:r>
    </w:p>
    <w:p w:rsidR="00B141CF" w:rsidRDefault="009F45E6">
      <w:pPr>
        <w:pStyle w:val="ListParagraph"/>
        <w:numPr>
          <w:ilvl w:val="0"/>
          <w:numId w:val="152"/>
        </w:numPr>
        <w:tabs>
          <w:tab w:val="left" w:pos="942"/>
          <w:tab w:val="left" w:pos="943"/>
        </w:tabs>
        <w:spacing w:before="14"/>
      </w:pPr>
      <w:r>
        <w:t xml:space="preserve">Be </w:t>
      </w:r>
      <w:r>
        <w:rPr>
          <w:spacing w:val="-3"/>
        </w:rPr>
        <w:t xml:space="preserve">familiar </w:t>
      </w:r>
      <w:r>
        <w:rPr>
          <w:spacing w:val="-4"/>
        </w:rPr>
        <w:t xml:space="preserve">with </w:t>
      </w:r>
      <w:r>
        <w:rPr>
          <w:spacing w:val="-3"/>
        </w:rPr>
        <w:t xml:space="preserve">market </w:t>
      </w:r>
      <w:r>
        <w:t>opportunity selection of electronic</w:t>
      </w:r>
      <w:r>
        <w:rPr>
          <w:spacing w:val="5"/>
        </w:rPr>
        <w:t xml:space="preserve"> </w:t>
      </w:r>
      <w:r>
        <w:t>products;</w:t>
      </w:r>
    </w:p>
    <w:p w:rsidR="00B141CF" w:rsidRDefault="009F45E6">
      <w:pPr>
        <w:pStyle w:val="ListParagraph"/>
        <w:numPr>
          <w:ilvl w:val="0"/>
          <w:numId w:val="152"/>
        </w:numPr>
        <w:tabs>
          <w:tab w:val="left" w:pos="942"/>
          <w:tab w:val="left" w:pos="943"/>
        </w:tabs>
        <w:spacing w:before="20"/>
      </w:pPr>
      <w:r>
        <w:t xml:space="preserve">Master strategies of </w:t>
      </w:r>
      <w:r>
        <w:rPr>
          <w:spacing w:val="-3"/>
        </w:rPr>
        <w:t xml:space="preserve">marketing mix </w:t>
      </w:r>
      <w:r>
        <w:t>of electronic</w:t>
      </w:r>
      <w:r>
        <w:rPr>
          <w:spacing w:val="-14"/>
        </w:rPr>
        <w:t xml:space="preserve"> </w:t>
      </w:r>
      <w:r>
        <w:t>products;</w:t>
      </w:r>
    </w:p>
    <w:p w:rsidR="00B141CF" w:rsidRDefault="009F45E6">
      <w:pPr>
        <w:pStyle w:val="ListParagraph"/>
        <w:numPr>
          <w:ilvl w:val="0"/>
          <w:numId w:val="152"/>
        </w:numPr>
        <w:tabs>
          <w:tab w:val="left" w:pos="942"/>
          <w:tab w:val="left" w:pos="943"/>
        </w:tabs>
        <w:spacing w:before="21" w:line="252" w:lineRule="auto"/>
        <w:ind w:left="222" w:right="1267" w:firstLine="0"/>
      </w:pPr>
      <w:r>
        <w:t xml:space="preserve">Master the product strategy, </w:t>
      </w:r>
      <w:r>
        <w:rPr>
          <w:spacing w:val="-3"/>
        </w:rPr>
        <w:t xml:space="preserve">price strategy, channel strategy </w:t>
      </w:r>
      <w:r>
        <w:rPr>
          <w:spacing w:val="-4"/>
        </w:rPr>
        <w:t xml:space="preserve">and </w:t>
      </w:r>
      <w:r>
        <w:t xml:space="preserve">promotion </w:t>
      </w:r>
      <w:r>
        <w:rPr>
          <w:spacing w:val="-3"/>
        </w:rPr>
        <w:t xml:space="preserve">strategy </w:t>
      </w:r>
      <w:r>
        <w:t>of electronic</w:t>
      </w:r>
      <w:r>
        <w:rPr>
          <w:spacing w:val="-3"/>
        </w:rPr>
        <w:t xml:space="preserve"> </w:t>
      </w:r>
      <w:r>
        <w:t>products;</w:t>
      </w:r>
    </w:p>
    <w:p w:rsidR="00B141CF" w:rsidRDefault="009F45E6">
      <w:pPr>
        <w:pStyle w:val="ListParagraph"/>
        <w:numPr>
          <w:ilvl w:val="0"/>
          <w:numId w:val="152"/>
        </w:numPr>
        <w:tabs>
          <w:tab w:val="left" w:pos="942"/>
          <w:tab w:val="left" w:pos="943"/>
        </w:tabs>
      </w:pPr>
      <w:r>
        <w:t xml:space="preserve">Have senses of industry ethics, law </w:t>
      </w:r>
      <w:r>
        <w:rPr>
          <w:spacing w:val="-4"/>
        </w:rPr>
        <w:t xml:space="preserve">and </w:t>
      </w:r>
      <w:r>
        <w:t xml:space="preserve">discipline observing </w:t>
      </w:r>
      <w:r>
        <w:rPr>
          <w:spacing w:val="-4"/>
        </w:rPr>
        <w:t xml:space="preserve">and </w:t>
      </w:r>
      <w:r>
        <w:t>legal</w:t>
      </w:r>
      <w:r>
        <w:rPr>
          <w:spacing w:val="-17"/>
        </w:rPr>
        <w:t xml:space="preserve"> </w:t>
      </w:r>
      <w:r>
        <w:t>operation.</w:t>
      </w:r>
    </w:p>
    <w:p w:rsidR="009727A1" w:rsidRDefault="009727A1">
      <w:pPr>
        <w:spacing w:before="14"/>
        <w:ind w:left="222"/>
        <w:rPr>
          <w:b/>
        </w:rPr>
      </w:pPr>
    </w:p>
    <w:p w:rsidR="00B141CF" w:rsidRDefault="009F45E6">
      <w:pPr>
        <w:spacing w:before="14"/>
        <w:ind w:left="222"/>
        <w:rPr>
          <w:b/>
        </w:rPr>
      </w:pPr>
      <w:r>
        <w:rPr>
          <w:b/>
        </w:rPr>
        <w:t>Course Catalog</w:t>
      </w:r>
    </w:p>
    <w:p w:rsidR="00B141CF" w:rsidRDefault="009F45E6">
      <w:pPr>
        <w:pStyle w:val="ListParagraph"/>
        <w:numPr>
          <w:ilvl w:val="0"/>
          <w:numId w:val="153"/>
        </w:numPr>
        <w:tabs>
          <w:tab w:val="left" w:pos="942"/>
          <w:tab w:val="left" w:pos="943"/>
          <w:tab w:val="left" w:pos="8586"/>
        </w:tabs>
        <w:spacing w:before="42"/>
        <w:rPr>
          <w:b/>
        </w:rPr>
      </w:pPr>
      <w:r>
        <w:rPr>
          <w:b/>
        </w:rPr>
        <w:t>Know market of</w:t>
      </w:r>
      <w:r>
        <w:rPr>
          <w:b/>
          <w:spacing w:val="-10"/>
        </w:rPr>
        <w:t xml:space="preserve"> </w:t>
      </w:r>
      <w:r>
        <w:rPr>
          <w:b/>
        </w:rPr>
        <w:t>electronic</w:t>
      </w:r>
      <w:r>
        <w:rPr>
          <w:b/>
          <w:spacing w:val="-1"/>
        </w:rPr>
        <w:t xml:space="preserve"> </w:t>
      </w:r>
      <w:r>
        <w:rPr>
          <w:b/>
        </w:rPr>
        <w:t>products</w:t>
      </w:r>
      <w:r>
        <w:rPr>
          <w:b/>
        </w:rPr>
        <w:tab/>
        <w:t>2</w:t>
      </w:r>
      <w:r>
        <w:rPr>
          <w:b/>
          <w:spacing w:val="5"/>
        </w:rPr>
        <w:t xml:space="preserve"> </w:t>
      </w:r>
      <w:r>
        <w:rPr>
          <w:b/>
          <w:spacing w:val="-3"/>
        </w:rPr>
        <w:t>Hrs</w:t>
      </w:r>
    </w:p>
    <w:p w:rsidR="00B141CF" w:rsidRDefault="009F45E6">
      <w:pPr>
        <w:pStyle w:val="ListParagraph"/>
        <w:numPr>
          <w:ilvl w:val="1"/>
          <w:numId w:val="153"/>
        </w:numPr>
        <w:tabs>
          <w:tab w:val="left" w:pos="942"/>
          <w:tab w:val="left" w:pos="943"/>
        </w:tabs>
        <w:spacing w:before="21"/>
      </w:pPr>
      <w:r>
        <w:t>Status of electronic</w:t>
      </w:r>
      <w:r>
        <w:rPr>
          <w:spacing w:val="-18"/>
        </w:rPr>
        <w:t xml:space="preserve"> </w:t>
      </w:r>
      <w:r>
        <w:t>industry</w:t>
      </w:r>
    </w:p>
    <w:p w:rsidR="00B141CF" w:rsidRDefault="009F45E6">
      <w:pPr>
        <w:pStyle w:val="ListParagraph"/>
        <w:numPr>
          <w:ilvl w:val="1"/>
          <w:numId w:val="153"/>
        </w:numPr>
        <w:tabs>
          <w:tab w:val="left" w:pos="942"/>
          <w:tab w:val="left" w:pos="943"/>
        </w:tabs>
        <w:spacing w:before="13"/>
      </w:pPr>
      <w:r>
        <w:t xml:space="preserve">Product classifications </w:t>
      </w:r>
      <w:r>
        <w:rPr>
          <w:spacing w:val="-4"/>
        </w:rPr>
        <w:t xml:space="preserve">and </w:t>
      </w:r>
      <w:r>
        <w:t>development</w:t>
      </w:r>
      <w:r>
        <w:rPr>
          <w:spacing w:val="-10"/>
        </w:rPr>
        <w:t xml:space="preserve"> </w:t>
      </w:r>
      <w:r>
        <w:t>trends</w:t>
      </w:r>
    </w:p>
    <w:p w:rsidR="00B141CF" w:rsidRDefault="009F45E6">
      <w:pPr>
        <w:pStyle w:val="ListParagraph"/>
        <w:numPr>
          <w:ilvl w:val="1"/>
          <w:numId w:val="153"/>
        </w:numPr>
        <w:tabs>
          <w:tab w:val="left" w:pos="942"/>
          <w:tab w:val="left" w:pos="943"/>
        </w:tabs>
        <w:spacing w:before="21"/>
      </w:pPr>
      <w:r>
        <w:t>Characteristics of electronic</w:t>
      </w:r>
      <w:r>
        <w:rPr>
          <w:spacing w:val="-17"/>
        </w:rPr>
        <w:t xml:space="preserve"> </w:t>
      </w:r>
      <w:r>
        <w:t>products</w:t>
      </w:r>
    </w:p>
    <w:p w:rsidR="00B141CF" w:rsidRDefault="009F45E6">
      <w:pPr>
        <w:pStyle w:val="ListParagraph"/>
        <w:numPr>
          <w:ilvl w:val="1"/>
          <w:numId w:val="153"/>
        </w:numPr>
        <w:tabs>
          <w:tab w:val="left" w:pos="942"/>
          <w:tab w:val="left" w:pos="943"/>
        </w:tabs>
        <w:spacing w:before="13"/>
      </w:pPr>
      <w:r>
        <w:t>Electronic</w:t>
      </w:r>
      <w:r>
        <w:rPr>
          <w:spacing w:val="-4"/>
        </w:rPr>
        <w:t xml:space="preserve"> </w:t>
      </w:r>
      <w:r>
        <w:rPr>
          <w:spacing w:val="-3"/>
        </w:rPr>
        <w:t>marketing</w:t>
      </w:r>
    </w:p>
    <w:p w:rsidR="00B141CF" w:rsidRDefault="00B141CF">
      <w:pPr>
        <w:pStyle w:val="BodyText"/>
        <w:spacing w:before="0"/>
        <w:ind w:left="0" w:firstLine="0"/>
        <w:rPr>
          <w:sz w:val="24"/>
        </w:rPr>
      </w:pPr>
    </w:p>
    <w:p w:rsidR="00B141CF" w:rsidRDefault="00B141CF">
      <w:pPr>
        <w:pStyle w:val="BodyText"/>
        <w:ind w:left="0" w:firstLine="0"/>
        <w:rPr>
          <w:sz w:val="24"/>
        </w:rPr>
      </w:pPr>
    </w:p>
    <w:p w:rsidR="00B141CF" w:rsidRDefault="009F45E6">
      <w:pPr>
        <w:pStyle w:val="ListParagraph"/>
        <w:numPr>
          <w:ilvl w:val="0"/>
          <w:numId w:val="153"/>
        </w:numPr>
        <w:tabs>
          <w:tab w:val="left" w:pos="942"/>
          <w:tab w:val="left" w:pos="943"/>
          <w:tab w:val="left" w:pos="8586"/>
        </w:tabs>
        <w:spacing w:before="0"/>
        <w:rPr>
          <w:b/>
        </w:rPr>
      </w:pPr>
      <w:r>
        <w:rPr>
          <w:b/>
        </w:rPr>
        <w:t>Market analysis of</w:t>
      </w:r>
      <w:r>
        <w:rPr>
          <w:b/>
          <w:spacing w:val="-9"/>
        </w:rPr>
        <w:t xml:space="preserve"> </w:t>
      </w:r>
      <w:r>
        <w:rPr>
          <w:b/>
        </w:rPr>
        <w:t>electronic</w:t>
      </w:r>
      <w:r>
        <w:rPr>
          <w:b/>
          <w:spacing w:val="-2"/>
        </w:rPr>
        <w:t xml:space="preserve"> </w:t>
      </w:r>
      <w:r>
        <w:rPr>
          <w:b/>
        </w:rPr>
        <w:t>products</w:t>
      </w:r>
      <w:r>
        <w:rPr>
          <w:b/>
        </w:rPr>
        <w:tab/>
        <w:t>2</w:t>
      </w:r>
      <w:r>
        <w:rPr>
          <w:b/>
          <w:spacing w:val="5"/>
        </w:rPr>
        <w:t xml:space="preserve"> </w:t>
      </w:r>
      <w:r>
        <w:rPr>
          <w:b/>
          <w:spacing w:val="-3"/>
        </w:rPr>
        <w:t>Hrs</w:t>
      </w:r>
    </w:p>
    <w:p w:rsidR="00B141CF" w:rsidRDefault="009F45E6">
      <w:pPr>
        <w:pStyle w:val="ListParagraph"/>
        <w:numPr>
          <w:ilvl w:val="1"/>
          <w:numId w:val="153"/>
        </w:numPr>
        <w:tabs>
          <w:tab w:val="left" w:pos="942"/>
          <w:tab w:val="left" w:pos="943"/>
        </w:tabs>
        <w:spacing w:before="22"/>
      </w:pPr>
      <w:r>
        <w:t xml:space="preserve">Analyze </w:t>
      </w:r>
      <w:r>
        <w:rPr>
          <w:spacing w:val="-3"/>
        </w:rPr>
        <w:t>marketing</w:t>
      </w:r>
      <w:r>
        <w:rPr>
          <w:spacing w:val="-6"/>
        </w:rPr>
        <w:t xml:space="preserve"> </w:t>
      </w:r>
      <w:r>
        <w:t>environment</w:t>
      </w:r>
    </w:p>
    <w:p w:rsidR="00B141CF" w:rsidRDefault="009F45E6">
      <w:pPr>
        <w:pStyle w:val="ListParagraph"/>
        <w:numPr>
          <w:ilvl w:val="1"/>
          <w:numId w:val="153"/>
        </w:numPr>
        <w:tabs>
          <w:tab w:val="left" w:pos="942"/>
          <w:tab w:val="left" w:pos="943"/>
        </w:tabs>
        <w:spacing w:before="20"/>
      </w:pPr>
      <w:r>
        <w:t xml:space="preserve">Analyze </w:t>
      </w:r>
      <w:r>
        <w:rPr>
          <w:spacing w:val="-3"/>
        </w:rPr>
        <w:t xml:space="preserve">market </w:t>
      </w:r>
      <w:r>
        <w:t>buying</w:t>
      </w:r>
      <w:r>
        <w:rPr>
          <w:spacing w:val="-6"/>
        </w:rPr>
        <w:t xml:space="preserve"> </w:t>
      </w:r>
      <w:r>
        <w:t>behavior</w:t>
      </w:r>
    </w:p>
    <w:p w:rsidR="00B141CF" w:rsidRDefault="009F45E6">
      <w:pPr>
        <w:pStyle w:val="ListParagraph"/>
        <w:numPr>
          <w:ilvl w:val="1"/>
          <w:numId w:val="153"/>
        </w:numPr>
        <w:tabs>
          <w:tab w:val="left" w:pos="942"/>
          <w:tab w:val="left" w:pos="943"/>
        </w:tabs>
        <w:spacing w:before="14"/>
      </w:pPr>
      <w:r>
        <w:t xml:space="preserve">Conduct </w:t>
      </w:r>
      <w:r>
        <w:rPr>
          <w:spacing w:val="-3"/>
        </w:rPr>
        <w:t>market</w:t>
      </w:r>
      <w:r>
        <w:rPr>
          <w:spacing w:val="1"/>
        </w:rPr>
        <w:t xml:space="preserve"> </w:t>
      </w:r>
      <w:r>
        <w:rPr>
          <w:spacing w:val="-3"/>
        </w:rPr>
        <w:t>research</w:t>
      </w:r>
    </w:p>
    <w:p w:rsidR="00B141CF" w:rsidRDefault="00B141CF">
      <w:pPr>
        <w:pStyle w:val="BodyText"/>
        <w:spacing w:before="0"/>
        <w:ind w:left="0" w:firstLine="0"/>
        <w:rPr>
          <w:sz w:val="24"/>
        </w:rPr>
      </w:pPr>
    </w:p>
    <w:p w:rsidR="00B141CF" w:rsidRDefault="00B141CF">
      <w:pPr>
        <w:pStyle w:val="BodyText"/>
        <w:ind w:left="0" w:firstLine="0"/>
        <w:rPr>
          <w:sz w:val="24"/>
        </w:rPr>
      </w:pPr>
    </w:p>
    <w:p w:rsidR="00B141CF" w:rsidRDefault="009F45E6">
      <w:pPr>
        <w:pStyle w:val="ListParagraph"/>
        <w:numPr>
          <w:ilvl w:val="0"/>
          <w:numId w:val="153"/>
        </w:numPr>
        <w:tabs>
          <w:tab w:val="left" w:pos="942"/>
          <w:tab w:val="left" w:pos="943"/>
          <w:tab w:val="left" w:pos="8586"/>
        </w:tabs>
        <w:spacing w:before="0"/>
        <w:rPr>
          <w:b/>
        </w:rPr>
      </w:pPr>
      <w:r>
        <w:rPr>
          <w:b/>
        </w:rPr>
        <w:t>Market opportunity selection of</w:t>
      </w:r>
      <w:r>
        <w:rPr>
          <w:b/>
          <w:spacing w:val="-12"/>
        </w:rPr>
        <w:t xml:space="preserve"> </w:t>
      </w:r>
      <w:r>
        <w:rPr>
          <w:b/>
        </w:rPr>
        <w:t>electronic</w:t>
      </w:r>
      <w:r>
        <w:rPr>
          <w:b/>
          <w:spacing w:val="-4"/>
        </w:rPr>
        <w:t xml:space="preserve"> </w:t>
      </w:r>
      <w:r>
        <w:rPr>
          <w:b/>
        </w:rPr>
        <w:t>products</w:t>
      </w:r>
      <w:r>
        <w:rPr>
          <w:b/>
        </w:rPr>
        <w:tab/>
        <w:t>4</w:t>
      </w:r>
      <w:r>
        <w:rPr>
          <w:b/>
          <w:spacing w:val="5"/>
        </w:rPr>
        <w:t xml:space="preserve"> </w:t>
      </w:r>
      <w:r>
        <w:rPr>
          <w:b/>
          <w:spacing w:val="-3"/>
        </w:rPr>
        <w:t>Hrs</w:t>
      </w:r>
    </w:p>
    <w:p w:rsidR="00B141CF" w:rsidRDefault="009F45E6">
      <w:pPr>
        <w:pStyle w:val="ListParagraph"/>
        <w:numPr>
          <w:ilvl w:val="1"/>
          <w:numId w:val="153"/>
        </w:numPr>
        <w:tabs>
          <w:tab w:val="left" w:pos="942"/>
          <w:tab w:val="left" w:pos="943"/>
        </w:tabs>
        <w:spacing w:before="20"/>
      </w:pPr>
      <w:r>
        <w:t xml:space="preserve">Market </w:t>
      </w:r>
      <w:r>
        <w:rPr>
          <w:spacing w:val="-3"/>
        </w:rPr>
        <w:t xml:space="preserve">segmentation </w:t>
      </w:r>
      <w:r>
        <w:t>of electronic</w:t>
      </w:r>
      <w:r>
        <w:rPr>
          <w:spacing w:val="-5"/>
        </w:rPr>
        <w:t xml:space="preserve"> </w:t>
      </w:r>
      <w:r>
        <w:t>products</w:t>
      </w:r>
    </w:p>
    <w:p w:rsidR="00B141CF" w:rsidRDefault="009F45E6">
      <w:pPr>
        <w:pStyle w:val="ListParagraph"/>
        <w:numPr>
          <w:ilvl w:val="1"/>
          <w:numId w:val="153"/>
        </w:numPr>
        <w:tabs>
          <w:tab w:val="left" w:pos="942"/>
          <w:tab w:val="left" w:pos="943"/>
        </w:tabs>
        <w:spacing w:before="14"/>
      </w:pPr>
      <w:r>
        <w:t xml:space="preserve">Target </w:t>
      </w:r>
      <w:r>
        <w:rPr>
          <w:spacing w:val="-3"/>
        </w:rPr>
        <w:t xml:space="preserve">market selection </w:t>
      </w:r>
      <w:r>
        <w:t>of electronic</w:t>
      </w:r>
      <w:r>
        <w:rPr>
          <w:spacing w:val="-5"/>
        </w:rPr>
        <w:t xml:space="preserve"> </w:t>
      </w:r>
      <w:r>
        <w:t>products</w:t>
      </w:r>
    </w:p>
    <w:p w:rsidR="00B141CF" w:rsidRDefault="009F45E6">
      <w:pPr>
        <w:pStyle w:val="ListParagraph"/>
        <w:numPr>
          <w:ilvl w:val="1"/>
          <w:numId w:val="153"/>
        </w:numPr>
        <w:tabs>
          <w:tab w:val="left" w:pos="942"/>
          <w:tab w:val="left" w:pos="943"/>
        </w:tabs>
        <w:spacing w:before="21"/>
      </w:pPr>
      <w:r>
        <w:t>Market positioning of electronic</w:t>
      </w:r>
      <w:r>
        <w:rPr>
          <w:spacing w:val="-17"/>
        </w:rPr>
        <w:t xml:space="preserve"> </w:t>
      </w:r>
      <w:r>
        <w:t>products</w:t>
      </w:r>
    </w:p>
    <w:p w:rsidR="00B141CF" w:rsidRDefault="00B141CF">
      <w:pPr>
        <w:pStyle w:val="BodyText"/>
        <w:spacing w:before="0"/>
        <w:ind w:left="0" w:firstLine="0"/>
        <w:rPr>
          <w:sz w:val="24"/>
        </w:rPr>
      </w:pPr>
    </w:p>
    <w:p w:rsidR="00B141CF" w:rsidRDefault="00B141CF">
      <w:pPr>
        <w:pStyle w:val="BodyText"/>
        <w:spacing w:before="8"/>
        <w:ind w:left="0" w:firstLine="0"/>
        <w:rPr>
          <w:sz w:val="24"/>
        </w:rPr>
      </w:pPr>
    </w:p>
    <w:p w:rsidR="00B141CF" w:rsidRDefault="009F45E6">
      <w:pPr>
        <w:pStyle w:val="ListParagraph"/>
        <w:numPr>
          <w:ilvl w:val="0"/>
          <w:numId w:val="153"/>
        </w:numPr>
        <w:tabs>
          <w:tab w:val="left" w:pos="942"/>
          <w:tab w:val="left" w:pos="943"/>
          <w:tab w:val="left" w:pos="8586"/>
        </w:tabs>
        <w:spacing w:before="1"/>
        <w:rPr>
          <w:b/>
        </w:rPr>
      </w:pPr>
      <w:r>
        <w:rPr>
          <w:b/>
        </w:rPr>
        <w:t xml:space="preserve">Formulate </w:t>
      </w:r>
      <w:r>
        <w:rPr>
          <w:b/>
          <w:spacing w:val="-3"/>
        </w:rPr>
        <w:t xml:space="preserve">marketing </w:t>
      </w:r>
      <w:r>
        <w:rPr>
          <w:b/>
        </w:rPr>
        <w:t>mix of electronic products -</w:t>
      </w:r>
      <w:r>
        <w:rPr>
          <w:b/>
          <w:spacing w:val="14"/>
        </w:rPr>
        <w:t xml:space="preserve"> </w:t>
      </w:r>
      <w:r>
        <w:rPr>
          <w:b/>
        </w:rPr>
        <w:t>product</w:t>
      </w:r>
      <w:r>
        <w:rPr>
          <w:b/>
          <w:spacing w:val="-7"/>
        </w:rPr>
        <w:t xml:space="preserve"> </w:t>
      </w:r>
      <w:r>
        <w:rPr>
          <w:b/>
        </w:rPr>
        <w:t>strategy</w:t>
      </w:r>
      <w:r>
        <w:rPr>
          <w:b/>
        </w:rPr>
        <w:tab/>
        <w:t>6</w:t>
      </w:r>
      <w:r>
        <w:rPr>
          <w:b/>
          <w:spacing w:val="6"/>
        </w:rPr>
        <w:t xml:space="preserve"> </w:t>
      </w:r>
      <w:r>
        <w:rPr>
          <w:b/>
          <w:spacing w:val="-3"/>
        </w:rPr>
        <w:t>Hrs</w:t>
      </w:r>
    </w:p>
    <w:p w:rsidR="00B141CF" w:rsidRDefault="009F45E6">
      <w:pPr>
        <w:pStyle w:val="ListParagraph"/>
        <w:numPr>
          <w:ilvl w:val="1"/>
          <w:numId w:val="153"/>
        </w:numPr>
        <w:tabs>
          <w:tab w:val="left" w:pos="942"/>
          <w:tab w:val="left" w:pos="943"/>
        </w:tabs>
        <w:spacing w:before="13"/>
      </w:pPr>
      <w:r>
        <w:t>Know overall concept of electronic</w:t>
      </w:r>
      <w:r>
        <w:rPr>
          <w:spacing w:val="-25"/>
        </w:rPr>
        <w:t xml:space="preserve"> </w:t>
      </w:r>
      <w:r>
        <w:t>products</w:t>
      </w:r>
    </w:p>
    <w:p w:rsidR="00B141CF" w:rsidRDefault="009F45E6">
      <w:pPr>
        <w:pStyle w:val="ListParagraph"/>
        <w:numPr>
          <w:ilvl w:val="1"/>
          <w:numId w:val="153"/>
        </w:numPr>
        <w:tabs>
          <w:tab w:val="left" w:pos="942"/>
          <w:tab w:val="left" w:pos="943"/>
        </w:tabs>
        <w:spacing w:before="21"/>
      </w:pPr>
      <w:r>
        <w:t xml:space="preserve">Formulate </w:t>
      </w:r>
      <w:r>
        <w:rPr>
          <w:spacing w:val="-3"/>
        </w:rPr>
        <w:t xml:space="preserve">mix </w:t>
      </w:r>
      <w:r>
        <w:t>strategy of electronic</w:t>
      </w:r>
      <w:r>
        <w:rPr>
          <w:spacing w:val="-15"/>
        </w:rPr>
        <w:t xml:space="preserve"> </w:t>
      </w:r>
      <w:r>
        <w:t>products</w:t>
      </w:r>
    </w:p>
    <w:p w:rsidR="00B141CF" w:rsidRDefault="009F45E6">
      <w:pPr>
        <w:pStyle w:val="ListParagraph"/>
        <w:numPr>
          <w:ilvl w:val="1"/>
          <w:numId w:val="153"/>
        </w:numPr>
        <w:tabs>
          <w:tab w:val="left" w:pos="942"/>
          <w:tab w:val="left" w:pos="943"/>
        </w:tabs>
        <w:spacing w:before="21"/>
      </w:pPr>
      <w:r>
        <w:t>Analyze life cycle of electronic</w:t>
      </w:r>
      <w:r>
        <w:rPr>
          <w:spacing w:val="-17"/>
        </w:rPr>
        <w:t xml:space="preserve"> </w:t>
      </w:r>
      <w:r>
        <w:t>products</w:t>
      </w:r>
    </w:p>
    <w:p w:rsidR="00B141CF" w:rsidRDefault="009F45E6">
      <w:pPr>
        <w:pStyle w:val="ListParagraph"/>
        <w:numPr>
          <w:ilvl w:val="1"/>
          <w:numId w:val="153"/>
        </w:numPr>
        <w:tabs>
          <w:tab w:val="left" w:pos="942"/>
          <w:tab w:val="left" w:pos="943"/>
        </w:tabs>
        <w:spacing w:before="14"/>
      </w:pPr>
      <w:r>
        <w:t>Formulate branding strategy of electronic</w:t>
      </w:r>
      <w:r>
        <w:rPr>
          <w:spacing w:val="-25"/>
        </w:rPr>
        <w:t xml:space="preserve"> </w:t>
      </w:r>
      <w:r>
        <w:t>products</w:t>
      </w:r>
    </w:p>
    <w:p w:rsidR="00B141CF" w:rsidRDefault="009F45E6">
      <w:pPr>
        <w:pStyle w:val="ListParagraph"/>
        <w:numPr>
          <w:ilvl w:val="1"/>
          <w:numId w:val="153"/>
        </w:numPr>
        <w:tabs>
          <w:tab w:val="left" w:pos="942"/>
          <w:tab w:val="left" w:pos="943"/>
        </w:tabs>
        <w:spacing w:before="20"/>
      </w:pPr>
      <w:r>
        <w:t xml:space="preserve">Analyze service strategy of </w:t>
      </w:r>
      <w:r>
        <w:rPr>
          <w:spacing w:val="-3"/>
        </w:rPr>
        <w:t>electronic</w:t>
      </w:r>
      <w:r>
        <w:rPr>
          <w:spacing w:val="-11"/>
        </w:rPr>
        <w:t xml:space="preserve"> </w:t>
      </w:r>
      <w:r>
        <w:t>products</w:t>
      </w:r>
    </w:p>
    <w:p w:rsidR="00B141CF" w:rsidRDefault="00B141CF">
      <w:pPr>
        <w:pStyle w:val="BodyText"/>
        <w:spacing w:before="0"/>
        <w:ind w:left="0" w:firstLine="0"/>
        <w:rPr>
          <w:sz w:val="24"/>
        </w:rPr>
      </w:pPr>
    </w:p>
    <w:p w:rsidR="00B141CF" w:rsidRDefault="00B141CF">
      <w:pPr>
        <w:pStyle w:val="BodyText"/>
        <w:ind w:left="0" w:firstLine="0"/>
        <w:rPr>
          <w:sz w:val="24"/>
        </w:rPr>
      </w:pPr>
    </w:p>
    <w:p w:rsidR="00B141CF" w:rsidRDefault="009F45E6">
      <w:pPr>
        <w:pStyle w:val="ListParagraph"/>
        <w:numPr>
          <w:ilvl w:val="0"/>
          <w:numId w:val="153"/>
        </w:numPr>
        <w:tabs>
          <w:tab w:val="left" w:pos="942"/>
          <w:tab w:val="left" w:pos="943"/>
          <w:tab w:val="left" w:pos="8586"/>
        </w:tabs>
        <w:spacing w:before="0"/>
        <w:rPr>
          <w:b/>
        </w:rPr>
      </w:pPr>
      <w:r>
        <w:rPr>
          <w:b/>
        </w:rPr>
        <w:t xml:space="preserve">Formulate </w:t>
      </w:r>
      <w:r>
        <w:rPr>
          <w:b/>
          <w:spacing w:val="-3"/>
        </w:rPr>
        <w:t xml:space="preserve">marketing </w:t>
      </w:r>
      <w:r>
        <w:rPr>
          <w:b/>
        </w:rPr>
        <w:t>mix of electronic products -</w:t>
      </w:r>
      <w:r>
        <w:rPr>
          <w:b/>
          <w:spacing w:val="30"/>
        </w:rPr>
        <w:t xml:space="preserve"> </w:t>
      </w:r>
      <w:r>
        <w:rPr>
          <w:b/>
          <w:spacing w:val="-3"/>
        </w:rPr>
        <w:t>price</w:t>
      </w:r>
      <w:r>
        <w:rPr>
          <w:b/>
          <w:spacing w:val="7"/>
        </w:rPr>
        <w:t xml:space="preserve"> </w:t>
      </w:r>
      <w:r>
        <w:rPr>
          <w:b/>
          <w:spacing w:val="-3"/>
        </w:rPr>
        <w:t>strategy</w:t>
      </w:r>
      <w:r>
        <w:rPr>
          <w:b/>
          <w:spacing w:val="-3"/>
        </w:rPr>
        <w:tab/>
      </w:r>
      <w:r>
        <w:rPr>
          <w:b/>
        </w:rPr>
        <w:t>6</w:t>
      </w:r>
      <w:r>
        <w:rPr>
          <w:b/>
          <w:spacing w:val="6"/>
        </w:rPr>
        <w:t xml:space="preserve"> </w:t>
      </w:r>
      <w:r>
        <w:rPr>
          <w:b/>
          <w:spacing w:val="-3"/>
        </w:rPr>
        <w:t>Hrs</w:t>
      </w:r>
    </w:p>
    <w:p w:rsidR="00B141CF" w:rsidRDefault="009F45E6">
      <w:pPr>
        <w:pStyle w:val="ListParagraph"/>
        <w:numPr>
          <w:ilvl w:val="1"/>
          <w:numId w:val="153"/>
        </w:numPr>
        <w:tabs>
          <w:tab w:val="left" w:pos="942"/>
          <w:tab w:val="left" w:pos="943"/>
        </w:tabs>
        <w:spacing w:before="14"/>
      </w:pPr>
      <w:r>
        <w:t>Know pricing factors of electronic</w:t>
      </w:r>
      <w:r>
        <w:rPr>
          <w:spacing w:val="-28"/>
        </w:rPr>
        <w:t xml:space="preserve"> </w:t>
      </w:r>
      <w:r>
        <w:t>products</w:t>
      </w:r>
    </w:p>
    <w:p w:rsidR="00B141CF" w:rsidRDefault="009F45E6">
      <w:pPr>
        <w:pStyle w:val="ListParagraph"/>
        <w:numPr>
          <w:ilvl w:val="1"/>
          <w:numId w:val="153"/>
        </w:numPr>
        <w:tabs>
          <w:tab w:val="left" w:pos="942"/>
          <w:tab w:val="left" w:pos="943"/>
        </w:tabs>
        <w:spacing w:before="20"/>
      </w:pPr>
      <w:r>
        <w:t>Select pricing methods of electronic</w:t>
      </w:r>
      <w:r>
        <w:rPr>
          <w:spacing w:val="-20"/>
        </w:rPr>
        <w:t xml:space="preserve"> </w:t>
      </w:r>
      <w:r>
        <w:t>products</w:t>
      </w:r>
    </w:p>
    <w:p w:rsidR="00B141CF" w:rsidRDefault="009F45E6">
      <w:pPr>
        <w:pStyle w:val="ListParagraph"/>
        <w:numPr>
          <w:ilvl w:val="1"/>
          <w:numId w:val="153"/>
        </w:numPr>
        <w:tabs>
          <w:tab w:val="left" w:pos="942"/>
          <w:tab w:val="left" w:pos="943"/>
        </w:tabs>
        <w:spacing w:before="21"/>
      </w:pPr>
      <w:r>
        <w:t>Formulate pricing strategy of electronic</w:t>
      </w:r>
      <w:r>
        <w:rPr>
          <w:spacing w:val="-25"/>
        </w:rPr>
        <w:t xml:space="preserve"> </w:t>
      </w:r>
      <w:r>
        <w:t>products</w:t>
      </w:r>
    </w:p>
    <w:p w:rsidR="00B141CF" w:rsidRDefault="00B141CF">
      <w:pPr>
        <w:sectPr w:rsidR="00B141CF">
          <w:type w:val="continuous"/>
          <w:pgSz w:w="12240" w:h="15840"/>
          <w:pgMar w:top="1140" w:right="1020" w:bottom="280" w:left="1420" w:header="720" w:footer="720" w:gutter="0"/>
          <w:cols w:space="720"/>
        </w:sectPr>
      </w:pPr>
    </w:p>
    <w:p w:rsidR="00B141CF" w:rsidRDefault="009F45E6">
      <w:pPr>
        <w:pStyle w:val="ListParagraph"/>
        <w:numPr>
          <w:ilvl w:val="0"/>
          <w:numId w:val="153"/>
        </w:numPr>
        <w:tabs>
          <w:tab w:val="left" w:pos="942"/>
          <w:tab w:val="left" w:pos="943"/>
          <w:tab w:val="left" w:pos="8586"/>
        </w:tabs>
        <w:spacing w:before="80"/>
        <w:rPr>
          <w:b/>
        </w:rPr>
      </w:pPr>
      <w:r>
        <w:rPr>
          <w:b/>
        </w:rPr>
        <w:lastRenderedPageBreak/>
        <w:t xml:space="preserve">Formulate </w:t>
      </w:r>
      <w:r>
        <w:rPr>
          <w:b/>
          <w:spacing w:val="-3"/>
        </w:rPr>
        <w:t xml:space="preserve">marketing </w:t>
      </w:r>
      <w:r>
        <w:rPr>
          <w:b/>
        </w:rPr>
        <w:t>mix of electronic products -</w:t>
      </w:r>
      <w:r>
        <w:rPr>
          <w:b/>
          <w:spacing w:val="34"/>
        </w:rPr>
        <w:t xml:space="preserve"> </w:t>
      </w:r>
      <w:r>
        <w:rPr>
          <w:b/>
          <w:spacing w:val="-3"/>
        </w:rPr>
        <w:t>channel</w:t>
      </w:r>
      <w:r>
        <w:rPr>
          <w:b/>
          <w:spacing w:val="9"/>
        </w:rPr>
        <w:t xml:space="preserve"> </w:t>
      </w:r>
      <w:r>
        <w:rPr>
          <w:b/>
          <w:spacing w:val="-3"/>
        </w:rPr>
        <w:t>strategy</w:t>
      </w:r>
      <w:r>
        <w:rPr>
          <w:b/>
          <w:spacing w:val="-3"/>
        </w:rPr>
        <w:tab/>
      </w:r>
      <w:r>
        <w:rPr>
          <w:b/>
        </w:rPr>
        <w:t>4</w:t>
      </w:r>
      <w:r>
        <w:rPr>
          <w:b/>
          <w:spacing w:val="5"/>
        </w:rPr>
        <w:t xml:space="preserve"> </w:t>
      </w:r>
      <w:r>
        <w:rPr>
          <w:b/>
          <w:spacing w:val="-3"/>
        </w:rPr>
        <w:t>Hrs</w:t>
      </w:r>
    </w:p>
    <w:p w:rsidR="00B141CF" w:rsidRDefault="009F45E6">
      <w:pPr>
        <w:pStyle w:val="ListParagraph"/>
        <w:numPr>
          <w:ilvl w:val="1"/>
          <w:numId w:val="153"/>
        </w:numPr>
        <w:tabs>
          <w:tab w:val="left" w:pos="942"/>
          <w:tab w:val="left" w:pos="943"/>
        </w:tabs>
        <w:spacing w:before="21"/>
      </w:pPr>
      <w:r>
        <w:t>Design distribution channels of electronic</w:t>
      </w:r>
      <w:r>
        <w:rPr>
          <w:spacing w:val="-29"/>
        </w:rPr>
        <w:t xml:space="preserve"> </w:t>
      </w:r>
      <w:r>
        <w:t>products</w:t>
      </w:r>
    </w:p>
    <w:p w:rsidR="00B141CF" w:rsidRDefault="009F45E6">
      <w:pPr>
        <w:pStyle w:val="ListParagraph"/>
        <w:numPr>
          <w:ilvl w:val="1"/>
          <w:numId w:val="153"/>
        </w:numPr>
        <w:tabs>
          <w:tab w:val="left" w:pos="942"/>
          <w:tab w:val="left" w:pos="943"/>
        </w:tabs>
        <w:spacing w:before="21"/>
      </w:pPr>
      <w:r>
        <w:t xml:space="preserve">Select terminal sales </w:t>
      </w:r>
      <w:r>
        <w:rPr>
          <w:spacing w:val="-3"/>
        </w:rPr>
        <w:t xml:space="preserve">forms </w:t>
      </w:r>
      <w:r>
        <w:t>of electronic</w:t>
      </w:r>
      <w:r>
        <w:rPr>
          <w:spacing w:val="-10"/>
        </w:rPr>
        <w:t xml:space="preserve"> </w:t>
      </w:r>
      <w:r>
        <w:t>products</w:t>
      </w:r>
    </w:p>
    <w:p w:rsidR="00B141CF" w:rsidRDefault="00B141CF">
      <w:pPr>
        <w:pStyle w:val="BodyText"/>
        <w:spacing w:before="0"/>
        <w:ind w:left="0" w:firstLine="0"/>
        <w:rPr>
          <w:sz w:val="24"/>
        </w:rPr>
      </w:pPr>
    </w:p>
    <w:p w:rsidR="00B141CF" w:rsidRDefault="00B141CF">
      <w:pPr>
        <w:pStyle w:val="BodyText"/>
        <w:ind w:left="0" w:firstLine="0"/>
        <w:rPr>
          <w:sz w:val="24"/>
        </w:rPr>
      </w:pPr>
    </w:p>
    <w:p w:rsidR="00B141CF" w:rsidRDefault="009F45E6">
      <w:pPr>
        <w:pStyle w:val="ListParagraph"/>
        <w:numPr>
          <w:ilvl w:val="0"/>
          <w:numId w:val="153"/>
        </w:numPr>
        <w:tabs>
          <w:tab w:val="left" w:pos="942"/>
          <w:tab w:val="left" w:pos="943"/>
          <w:tab w:val="left" w:pos="8586"/>
        </w:tabs>
        <w:spacing w:before="0"/>
        <w:rPr>
          <w:b/>
        </w:rPr>
      </w:pPr>
      <w:r>
        <w:rPr>
          <w:b/>
        </w:rPr>
        <w:t xml:space="preserve">Formulate </w:t>
      </w:r>
      <w:r>
        <w:rPr>
          <w:b/>
          <w:spacing w:val="-3"/>
        </w:rPr>
        <w:t xml:space="preserve">marketing </w:t>
      </w:r>
      <w:r>
        <w:rPr>
          <w:b/>
        </w:rPr>
        <w:t>mix of electronic products -</w:t>
      </w:r>
      <w:r>
        <w:rPr>
          <w:b/>
          <w:spacing w:val="25"/>
        </w:rPr>
        <w:t xml:space="preserve"> </w:t>
      </w:r>
      <w:r>
        <w:rPr>
          <w:b/>
        </w:rPr>
        <w:t>promotion</w:t>
      </w:r>
      <w:r>
        <w:rPr>
          <w:b/>
          <w:spacing w:val="-4"/>
        </w:rPr>
        <w:t xml:space="preserve"> </w:t>
      </w:r>
      <w:r>
        <w:rPr>
          <w:b/>
          <w:spacing w:val="-3"/>
        </w:rPr>
        <w:t>strategy</w:t>
      </w:r>
      <w:r>
        <w:rPr>
          <w:b/>
          <w:spacing w:val="-3"/>
        </w:rPr>
        <w:tab/>
      </w:r>
      <w:r>
        <w:rPr>
          <w:b/>
        </w:rPr>
        <w:t>4</w:t>
      </w:r>
      <w:r>
        <w:rPr>
          <w:b/>
          <w:spacing w:val="5"/>
        </w:rPr>
        <w:t xml:space="preserve"> </w:t>
      </w:r>
      <w:r>
        <w:rPr>
          <w:b/>
          <w:spacing w:val="-3"/>
        </w:rPr>
        <w:t>Hrs</w:t>
      </w:r>
    </w:p>
    <w:p w:rsidR="00B141CF" w:rsidRDefault="009F45E6">
      <w:pPr>
        <w:pStyle w:val="ListParagraph"/>
        <w:numPr>
          <w:ilvl w:val="1"/>
          <w:numId w:val="153"/>
        </w:numPr>
        <w:tabs>
          <w:tab w:val="left" w:pos="942"/>
          <w:tab w:val="left" w:pos="943"/>
        </w:tabs>
        <w:spacing w:before="13"/>
      </w:pPr>
      <w:r>
        <w:t>Select promotion</w:t>
      </w:r>
      <w:r>
        <w:rPr>
          <w:spacing w:val="-5"/>
        </w:rPr>
        <w:t xml:space="preserve"> </w:t>
      </w:r>
      <w:r>
        <w:t>ways</w:t>
      </w:r>
    </w:p>
    <w:p w:rsidR="00B141CF" w:rsidRDefault="009F45E6">
      <w:pPr>
        <w:pStyle w:val="ListParagraph"/>
        <w:numPr>
          <w:ilvl w:val="1"/>
          <w:numId w:val="153"/>
        </w:numPr>
        <w:tabs>
          <w:tab w:val="left" w:pos="942"/>
          <w:tab w:val="left" w:pos="943"/>
        </w:tabs>
        <w:spacing w:before="21"/>
      </w:pPr>
      <w:r>
        <w:t xml:space="preserve">Training and </w:t>
      </w:r>
      <w:r>
        <w:rPr>
          <w:spacing w:val="-3"/>
        </w:rPr>
        <w:t xml:space="preserve">common </w:t>
      </w:r>
      <w:r>
        <w:t>skills of sales</w:t>
      </w:r>
      <w:r>
        <w:rPr>
          <w:spacing w:val="-15"/>
        </w:rPr>
        <w:t xml:space="preserve"> </w:t>
      </w:r>
      <w:r>
        <w:t>staff</w:t>
      </w:r>
    </w:p>
    <w:p w:rsidR="00B141CF" w:rsidRDefault="00B141CF">
      <w:pPr>
        <w:pStyle w:val="BodyText"/>
        <w:spacing w:before="0"/>
        <w:ind w:left="0" w:firstLine="0"/>
        <w:rPr>
          <w:sz w:val="25"/>
        </w:rPr>
      </w:pPr>
    </w:p>
    <w:p w:rsidR="00B141CF" w:rsidRDefault="009F45E6">
      <w:pPr>
        <w:pStyle w:val="ListParagraph"/>
        <w:numPr>
          <w:ilvl w:val="0"/>
          <w:numId w:val="153"/>
        </w:numPr>
        <w:tabs>
          <w:tab w:val="left" w:pos="942"/>
          <w:tab w:val="left" w:pos="943"/>
          <w:tab w:val="left" w:pos="8586"/>
        </w:tabs>
        <w:spacing w:before="0"/>
        <w:rPr>
          <w:b/>
        </w:rPr>
      </w:pPr>
      <w:r>
        <w:rPr>
          <w:b/>
        </w:rPr>
        <w:t xml:space="preserve">Formulate </w:t>
      </w:r>
      <w:r>
        <w:rPr>
          <w:b/>
          <w:spacing w:val="-3"/>
        </w:rPr>
        <w:t xml:space="preserve">marketing </w:t>
      </w:r>
      <w:r>
        <w:rPr>
          <w:b/>
        </w:rPr>
        <w:t>mix of</w:t>
      </w:r>
      <w:r>
        <w:rPr>
          <w:b/>
          <w:spacing w:val="11"/>
        </w:rPr>
        <w:t xml:space="preserve"> </w:t>
      </w:r>
      <w:r>
        <w:rPr>
          <w:b/>
        </w:rPr>
        <w:t>electronic</w:t>
      </w:r>
      <w:r>
        <w:rPr>
          <w:b/>
          <w:spacing w:val="-2"/>
        </w:rPr>
        <w:t xml:space="preserve"> </w:t>
      </w:r>
      <w:r>
        <w:rPr>
          <w:b/>
        </w:rPr>
        <w:t>products</w:t>
      </w:r>
      <w:r>
        <w:rPr>
          <w:b/>
        </w:rPr>
        <w:tab/>
        <w:t>4</w:t>
      </w:r>
      <w:r>
        <w:rPr>
          <w:b/>
          <w:spacing w:val="5"/>
        </w:rPr>
        <w:t xml:space="preserve"> </w:t>
      </w:r>
      <w:r>
        <w:rPr>
          <w:b/>
          <w:spacing w:val="-3"/>
        </w:rPr>
        <w:t>Hrs</w:t>
      </w:r>
    </w:p>
    <w:p w:rsidR="00B141CF" w:rsidRDefault="009F45E6">
      <w:pPr>
        <w:pStyle w:val="ListParagraph"/>
        <w:numPr>
          <w:ilvl w:val="1"/>
          <w:numId w:val="153"/>
        </w:numPr>
        <w:tabs>
          <w:tab w:val="left" w:pos="942"/>
          <w:tab w:val="left" w:pos="943"/>
        </w:tabs>
        <w:spacing w:before="20"/>
      </w:pPr>
      <w:r>
        <w:t xml:space="preserve">Strategies of product, price, channel, </w:t>
      </w:r>
      <w:r>
        <w:rPr>
          <w:spacing w:val="-3"/>
        </w:rPr>
        <w:t>promotion,</w:t>
      </w:r>
      <w:r>
        <w:rPr>
          <w:spacing w:val="-10"/>
        </w:rPr>
        <w:t xml:space="preserve"> </w:t>
      </w:r>
      <w:r>
        <w:rPr>
          <w:spacing w:val="-3"/>
        </w:rPr>
        <w:t>etc.</w:t>
      </w:r>
    </w:p>
    <w:p w:rsidR="00B141CF" w:rsidRDefault="009F45E6">
      <w:pPr>
        <w:pStyle w:val="ListParagraph"/>
        <w:numPr>
          <w:ilvl w:val="1"/>
          <w:numId w:val="153"/>
        </w:numPr>
        <w:tabs>
          <w:tab w:val="left" w:pos="942"/>
          <w:tab w:val="left" w:pos="943"/>
        </w:tabs>
        <w:spacing w:before="14"/>
      </w:pPr>
      <w:r>
        <w:t xml:space="preserve">Marketing strategy </w:t>
      </w:r>
      <w:r>
        <w:rPr>
          <w:spacing w:val="-3"/>
        </w:rPr>
        <w:t>mix</w:t>
      </w:r>
      <w:r>
        <w:rPr>
          <w:spacing w:val="1"/>
        </w:rPr>
        <w:t xml:space="preserve"> </w:t>
      </w:r>
      <w:r>
        <w:rPr>
          <w:spacing w:val="-3"/>
        </w:rPr>
        <w:t>method</w:t>
      </w:r>
    </w:p>
    <w:p w:rsidR="00B141CF" w:rsidRDefault="00B141CF">
      <w:pPr>
        <w:pStyle w:val="BodyText"/>
        <w:spacing w:before="0"/>
        <w:ind w:left="0" w:firstLine="0"/>
        <w:rPr>
          <w:sz w:val="24"/>
        </w:rPr>
      </w:pPr>
    </w:p>
    <w:p w:rsidR="00B141CF" w:rsidRDefault="00B141CF">
      <w:pPr>
        <w:pStyle w:val="BodyText"/>
        <w:spacing w:before="6"/>
        <w:ind w:left="0" w:firstLine="0"/>
        <w:rPr>
          <w:sz w:val="28"/>
        </w:rPr>
      </w:pPr>
    </w:p>
    <w:p w:rsidR="00B141CF" w:rsidRDefault="009F45E6">
      <w:pPr>
        <w:ind w:left="222"/>
        <w:rPr>
          <w:b/>
        </w:rPr>
      </w:pPr>
      <w:r>
        <w:rPr>
          <w:b/>
        </w:rPr>
        <w:t>Reference</w:t>
      </w:r>
    </w:p>
    <w:p w:rsidR="00B141CF" w:rsidRDefault="009F45E6">
      <w:pPr>
        <w:pStyle w:val="ListParagraph"/>
        <w:numPr>
          <w:ilvl w:val="0"/>
          <w:numId w:val="154"/>
        </w:numPr>
        <w:tabs>
          <w:tab w:val="left" w:pos="942"/>
          <w:tab w:val="left" w:pos="943"/>
        </w:tabs>
        <w:spacing w:before="36"/>
      </w:pPr>
      <w:r>
        <w:t xml:space="preserve">“Marketing of Electronic </w:t>
      </w:r>
      <w:r>
        <w:rPr>
          <w:spacing w:val="-3"/>
        </w:rPr>
        <w:t xml:space="preserve">Products” </w:t>
      </w:r>
      <w:r>
        <w:rPr>
          <w:spacing w:val="-4"/>
        </w:rPr>
        <w:t>Han</w:t>
      </w:r>
      <w:r>
        <w:rPr>
          <w:spacing w:val="-1"/>
        </w:rPr>
        <w:t xml:space="preserve"> </w:t>
      </w:r>
      <w:r>
        <w:t>Guangxing.</w:t>
      </w:r>
    </w:p>
    <w:p w:rsidR="00B141CF" w:rsidRDefault="009F45E6">
      <w:pPr>
        <w:pStyle w:val="ListParagraph"/>
        <w:numPr>
          <w:ilvl w:val="0"/>
          <w:numId w:val="154"/>
        </w:numPr>
        <w:tabs>
          <w:tab w:val="left" w:pos="942"/>
          <w:tab w:val="left" w:pos="943"/>
        </w:tabs>
        <w:spacing w:before="42" w:line="273" w:lineRule="auto"/>
        <w:ind w:right="672"/>
      </w:pPr>
      <w:r>
        <w:t xml:space="preserve">“On-the-job Practical Training of Electronic </w:t>
      </w:r>
      <w:r>
        <w:rPr>
          <w:spacing w:val="-3"/>
        </w:rPr>
        <w:t xml:space="preserve">Product </w:t>
      </w:r>
      <w:r>
        <w:t xml:space="preserve">Marketing Skills” </w:t>
      </w:r>
      <w:r>
        <w:rPr>
          <w:spacing w:val="-3"/>
        </w:rPr>
        <w:t xml:space="preserve">Han Guangxing, </w:t>
      </w:r>
      <w:r>
        <w:rPr>
          <w:spacing w:val="-6"/>
        </w:rPr>
        <w:t xml:space="preserve">Han </w:t>
      </w:r>
      <w:r>
        <w:t>Xuetao.</w:t>
      </w:r>
    </w:p>
    <w:p w:rsidR="00B141CF" w:rsidRDefault="009F45E6">
      <w:pPr>
        <w:pStyle w:val="ListParagraph"/>
        <w:numPr>
          <w:ilvl w:val="0"/>
          <w:numId w:val="154"/>
        </w:numPr>
        <w:tabs>
          <w:tab w:val="left" w:pos="942"/>
          <w:tab w:val="left" w:pos="943"/>
        </w:tabs>
        <w:spacing w:before="0" w:line="253" w:lineRule="exact"/>
      </w:pPr>
      <w:r>
        <w:t xml:space="preserve">“Market and Marketing of </w:t>
      </w:r>
      <w:r>
        <w:rPr>
          <w:spacing w:val="-3"/>
        </w:rPr>
        <w:t xml:space="preserve">Electrical </w:t>
      </w:r>
      <w:r>
        <w:t xml:space="preserve">and Electronic </w:t>
      </w:r>
      <w:r>
        <w:rPr>
          <w:spacing w:val="-3"/>
        </w:rPr>
        <w:t xml:space="preserve">Products” </w:t>
      </w:r>
      <w:r>
        <w:rPr>
          <w:spacing w:val="-4"/>
        </w:rPr>
        <w:t>Han</w:t>
      </w:r>
      <w:r>
        <w:rPr>
          <w:spacing w:val="5"/>
        </w:rPr>
        <w:t xml:space="preserve"> </w:t>
      </w:r>
      <w:r>
        <w:rPr>
          <w:spacing w:val="-3"/>
        </w:rPr>
        <w:t>Yonggang.</w:t>
      </w:r>
    </w:p>
    <w:p w:rsidR="00B141CF" w:rsidRDefault="00B141CF">
      <w:pPr>
        <w:pStyle w:val="BodyText"/>
        <w:spacing w:before="7"/>
        <w:ind w:left="0" w:firstLine="0"/>
        <w:rPr>
          <w:sz w:val="20"/>
        </w:rPr>
      </w:pPr>
    </w:p>
    <w:p w:rsidR="004B11A3" w:rsidRDefault="004B11A3">
      <w:pPr>
        <w:widowControl/>
        <w:autoSpaceDE/>
        <w:autoSpaceDN/>
        <w:rPr>
          <w:sz w:val="20"/>
          <w:szCs w:val="23"/>
        </w:rPr>
      </w:pPr>
      <w:r>
        <w:rPr>
          <w:sz w:val="20"/>
        </w:rPr>
        <w:br w:type="page"/>
      </w:r>
    </w:p>
    <w:p w:rsidR="00B141CF" w:rsidRDefault="009F45E6" w:rsidP="009727A1">
      <w:pPr>
        <w:spacing w:before="93" w:line="280" w:lineRule="auto"/>
        <w:ind w:left="222" w:right="4249"/>
        <w:rPr>
          <w:b/>
        </w:rPr>
      </w:pPr>
      <w:r>
        <w:rPr>
          <w:noProof/>
        </w:rPr>
        <w:lastRenderedPageBreak/>
        <mc:AlternateContent>
          <mc:Choice Requires="wps">
            <w:drawing>
              <wp:anchor distT="0" distB="0" distL="114300" distR="114300" simplePos="0" relativeHeight="251667456" behindDoc="1" locked="0" layoutInCell="1" allowOverlap="1">
                <wp:simplePos x="0" y="0"/>
                <wp:positionH relativeFrom="page">
                  <wp:posOffset>1042670</wp:posOffset>
                </wp:positionH>
                <wp:positionV relativeFrom="paragraph">
                  <wp:posOffset>56515</wp:posOffset>
                </wp:positionV>
                <wp:extent cx="914400" cy="168910"/>
                <wp:effectExtent l="0" t="0" r="0" b="2540"/>
                <wp:wrapNone/>
                <wp:docPr id="42" name="矩形 25"/>
                <wp:cNvGraphicFramePr/>
                <a:graphic xmlns:a="http://schemas.openxmlformats.org/drawingml/2006/main">
                  <a:graphicData uri="http://schemas.microsoft.com/office/word/2010/wordprocessingShape">
                    <wps:wsp>
                      <wps:cNvSpPr/>
                      <wps:spPr>
                        <a:xfrm>
                          <a:off x="0" y="0"/>
                          <a:ext cx="914400" cy="168910"/>
                        </a:xfrm>
                        <a:prstGeom prst="rect">
                          <a:avLst/>
                        </a:prstGeom>
                        <a:solidFill>
                          <a:srgbClr val="C0C0C0"/>
                        </a:solidFill>
                        <a:ln>
                          <a:noFill/>
                        </a:ln>
                      </wps:spPr>
                      <wps:bodyPr upright="1"/>
                    </wps:wsp>
                  </a:graphicData>
                </a:graphic>
              </wp:anchor>
            </w:drawing>
          </mc:Choice>
          <mc:Fallback>
            <w:pict>
              <v:rect w14:anchorId="37DF0EE8" id="矩形 25" o:spid="_x0000_s1026" style="position:absolute;margin-left:82.1pt;margin-top:4.45pt;width:1in;height:13.3pt;z-index:-25164902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" fillcolor="silver" stroked="f">
                <w10:wrap anchorx="page"/>
              </v:rect>
            </w:pict>
          </mc:Fallback>
        </mc:AlternateContent>
      </w:r>
      <w:r w:rsidR="009727A1">
        <w:rPr>
          <w:b/>
        </w:rPr>
        <w:t xml:space="preserve">ELIT-311 </w:t>
      </w:r>
      <w:r>
        <w:rPr>
          <w:b/>
        </w:rPr>
        <w:t>Electronic product marketing technology Instructional Objectives</w:t>
      </w:r>
    </w:p>
    <w:p w:rsidR="00B141CF" w:rsidRDefault="009F45E6">
      <w:pPr>
        <w:pStyle w:val="ListParagraph"/>
        <w:numPr>
          <w:ilvl w:val="0"/>
          <w:numId w:val="155"/>
        </w:numPr>
        <w:tabs>
          <w:tab w:val="left" w:pos="942"/>
          <w:tab w:val="left" w:pos="943"/>
        </w:tabs>
        <w:spacing w:before="0" w:line="245" w:lineRule="exact"/>
        <w:rPr>
          <w:b/>
        </w:rPr>
      </w:pPr>
      <w:r>
        <w:rPr>
          <w:b/>
        </w:rPr>
        <w:t xml:space="preserve">Know market of electronic products and develop </w:t>
      </w:r>
      <w:r>
        <w:rPr>
          <w:b/>
          <w:spacing w:val="-3"/>
        </w:rPr>
        <w:t>theoretical</w:t>
      </w:r>
      <w:r>
        <w:rPr>
          <w:b/>
          <w:spacing w:val="-30"/>
        </w:rPr>
        <w:t xml:space="preserve"> </w:t>
      </w:r>
      <w:r>
        <w:rPr>
          <w:b/>
        </w:rPr>
        <w:t>foundations</w:t>
      </w:r>
    </w:p>
    <w:p w:rsidR="00B141CF" w:rsidRDefault="009F45E6">
      <w:pPr>
        <w:pStyle w:val="ListParagraph"/>
        <w:numPr>
          <w:ilvl w:val="1"/>
          <w:numId w:val="155"/>
        </w:numPr>
        <w:tabs>
          <w:tab w:val="left" w:pos="942"/>
          <w:tab w:val="left" w:pos="943"/>
        </w:tabs>
        <w:spacing w:before="21"/>
      </w:pPr>
      <w:r>
        <w:t xml:space="preserve">Understand </w:t>
      </w:r>
      <w:r>
        <w:rPr>
          <w:spacing w:val="-3"/>
        </w:rPr>
        <w:t xml:space="preserve">development status </w:t>
      </w:r>
      <w:r>
        <w:t>of modern electronic</w:t>
      </w:r>
      <w:r>
        <w:rPr>
          <w:spacing w:val="1"/>
        </w:rPr>
        <w:t xml:space="preserve"> </w:t>
      </w:r>
      <w:r>
        <w:rPr>
          <w:spacing w:val="-3"/>
        </w:rPr>
        <w:t>industry</w:t>
      </w:r>
    </w:p>
    <w:p w:rsidR="00B141CF" w:rsidRDefault="009F45E6">
      <w:pPr>
        <w:pStyle w:val="ListParagraph"/>
        <w:numPr>
          <w:ilvl w:val="1"/>
          <w:numId w:val="155"/>
        </w:numPr>
        <w:tabs>
          <w:tab w:val="left" w:pos="942"/>
          <w:tab w:val="left" w:pos="943"/>
        </w:tabs>
        <w:spacing w:before="13"/>
      </w:pPr>
      <w:r>
        <w:t xml:space="preserve">Know </w:t>
      </w:r>
      <w:r>
        <w:rPr>
          <w:spacing w:val="-3"/>
        </w:rPr>
        <w:t xml:space="preserve">common </w:t>
      </w:r>
      <w:r>
        <w:t xml:space="preserve">product classifications and their new </w:t>
      </w:r>
      <w:r>
        <w:rPr>
          <w:spacing w:val="-3"/>
        </w:rPr>
        <w:t>development</w:t>
      </w:r>
      <w:r>
        <w:rPr>
          <w:spacing w:val="-27"/>
        </w:rPr>
        <w:t xml:space="preserve"> </w:t>
      </w:r>
      <w:r>
        <w:t>trends</w:t>
      </w:r>
    </w:p>
    <w:p w:rsidR="00B141CF" w:rsidRDefault="009F45E6">
      <w:pPr>
        <w:pStyle w:val="ListParagraph"/>
        <w:numPr>
          <w:ilvl w:val="1"/>
          <w:numId w:val="155"/>
        </w:numPr>
        <w:tabs>
          <w:tab w:val="left" w:pos="942"/>
          <w:tab w:val="left" w:pos="943"/>
        </w:tabs>
        <w:spacing w:before="21"/>
      </w:pPr>
      <w:r>
        <w:t xml:space="preserve">Master and </w:t>
      </w:r>
      <w:r>
        <w:rPr>
          <w:spacing w:val="-3"/>
        </w:rPr>
        <w:t xml:space="preserve">summarize </w:t>
      </w:r>
      <w:r>
        <w:t>characteristics of electronic</w:t>
      </w:r>
      <w:r>
        <w:rPr>
          <w:spacing w:val="-25"/>
        </w:rPr>
        <w:t xml:space="preserve"> </w:t>
      </w:r>
      <w:r>
        <w:t>products</w:t>
      </w:r>
    </w:p>
    <w:p w:rsidR="00B141CF" w:rsidRDefault="009F45E6">
      <w:pPr>
        <w:pStyle w:val="ListParagraph"/>
        <w:numPr>
          <w:ilvl w:val="1"/>
          <w:numId w:val="155"/>
        </w:numPr>
        <w:tabs>
          <w:tab w:val="left" w:pos="942"/>
          <w:tab w:val="left" w:pos="943"/>
        </w:tabs>
        <w:spacing w:before="21"/>
      </w:pPr>
      <w:r>
        <w:t>Know electronic marketing, and master basic situations of electronic product</w:t>
      </w:r>
      <w:r>
        <w:rPr>
          <w:spacing w:val="-34"/>
        </w:rPr>
        <w:t xml:space="preserve"> </w:t>
      </w:r>
      <w:r>
        <w:rPr>
          <w:spacing w:val="-3"/>
        </w:rPr>
        <w:t>marketing</w:t>
      </w:r>
    </w:p>
    <w:p w:rsidR="00B141CF" w:rsidRDefault="009F45E6">
      <w:pPr>
        <w:pStyle w:val="ListParagraph"/>
        <w:numPr>
          <w:ilvl w:val="0"/>
          <w:numId w:val="155"/>
        </w:numPr>
        <w:tabs>
          <w:tab w:val="left" w:pos="942"/>
          <w:tab w:val="left" w:pos="943"/>
        </w:tabs>
        <w:spacing w:before="80"/>
        <w:rPr>
          <w:b/>
        </w:rPr>
      </w:pPr>
      <w:r>
        <w:rPr>
          <w:b/>
        </w:rPr>
        <w:t>Market analysis of electronic</w:t>
      </w:r>
      <w:r>
        <w:rPr>
          <w:b/>
          <w:spacing w:val="-17"/>
        </w:rPr>
        <w:t xml:space="preserve"> </w:t>
      </w:r>
      <w:r>
        <w:rPr>
          <w:b/>
        </w:rPr>
        <w:t>products</w:t>
      </w:r>
    </w:p>
    <w:p w:rsidR="00B141CF" w:rsidRDefault="009F45E6">
      <w:pPr>
        <w:pStyle w:val="ListParagraph"/>
        <w:numPr>
          <w:ilvl w:val="1"/>
          <w:numId w:val="155"/>
        </w:numPr>
        <w:tabs>
          <w:tab w:val="left" w:pos="942"/>
          <w:tab w:val="left" w:pos="943"/>
        </w:tabs>
        <w:spacing w:before="21"/>
      </w:pPr>
      <w:r>
        <w:t xml:space="preserve">Know methods of </w:t>
      </w:r>
      <w:r>
        <w:rPr>
          <w:spacing w:val="-3"/>
        </w:rPr>
        <w:t>analyzing marketing</w:t>
      </w:r>
      <w:r>
        <w:rPr>
          <w:spacing w:val="-13"/>
        </w:rPr>
        <w:t xml:space="preserve"> </w:t>
      </w:r>
      <w:r>
        <w:t>environment</w:t>
      </w:r>
    </w:p>
    <w:p w:rsidR="00B141CF" w:rsidRDefault="009F45E6">
      <w:pPr>
        <w:pStyle w:val="ListParagraph"/>
        <w:numPr>
          <w:ilvl w:val="1"/>
          <w:numId w:val="155"/>
        </w:numPr>
        <w:tabs>
          <w:tab w:val="left" w:pos="942"/>
          <w:tab w:val="left" w:pos="943"/>
        </w:tabs>
        <w:spacing w:before="21"/>
      </w:pPr>
      <w:r>
        <w:t xml:space="preserve">Master methods of </w:t>
      </w:r>
      <w:r>
        <w:rPr>
          <w:spacing w:val="-3"/>
        </w:rPr>
        <w:t>analyzing market buying</w:t>
      </w:r>
      <w:r>
        <w:rPr>
          <w:spacing w:val="-10"/>
        </w:rPr>
        <w:t xml:space="preserve"> </w:t>
      </w:r>
      <w:r>
        <w:t>behavior</w:t>
      </w:r>
    </w:p>
    <w:p w:rsidR="00B141CF" w:rsidRDefault="009F45E6">
      <w:pPr>
        <w:pStyle w:val="ListParagraph"/>
        <w:numPr>
          <w:ilvl w:val="1"/>
          <w:numId w:val="155"/>
        </w:numPr>
        <w:tabs>
          <w:tab w:val="left" w:pos="942"/>
          <w:tab w:val="left" w:pos="943"/>
        </w:tabs>
        <w:spacing w:before="14"/>
      </w:pPr>
      <w:r>
        <w:t xml:space="preserve">Master methods of </w:t>
      </w:r>
      <w:r>
        <w:rPr>
          <w:spacing w:val="-3"/>
        </w:rPr>
        <w:t>conducting market</w:t>
      </w:r>
      <w:r>
        <w:rPr>
          <w:spacing w:val="-5"/>
        </w:rPr>
        <w:t xml:space="preserve"> </w:t>
      </w:r>
      <w:r>
        <w:rPr>
          <w:spacing w:val="-3"/>
        </w:rPr>
        <w:t>research</w:t>
      </w:r>
    </w:p>
    <w:p w:rsidR="00B141CF" w:rsidRDefault="00B141CF">
      <w:pPr>
        <w:pStyle w:val="BodyText"/>
        <w:spacing w:before="0"/>
        <w:ind w:left="0" w:firstLine="0"/>
        <w:rPr>
          <w:sz w:val="24"/>
        </w:rPr>
      </w:pPr>
    </w:p>
    <w:p w:rsidR="00B141CF" w:rsidRDefault="009F45E6">
      <w:pPr>
        <w:pStyle w:val="ListParagraph"/>
        <w:numPr>
          <w:ilvl w:val="0"/>
          <w:numId w:val="155"/>
        </w:numPr>
        <w:tabs>
          <w:tab w:val="left" w:pos="942"/>
          <w:tab w:val="left" w:pos="943"/>
        </w:tabs>
        <w:spacing w:before="0"/>
        <w:rPr>
          <w:b/>
        </w:rPr>
      </w:pPr>
      <w:r>
        <w:rPr>
          <w:b/>
        </w:rPr>
        <w:t>Market opportunity selection of electronic</w:t>
      </w:r>
      <w:r>
        <w:rPr>
          <w:b/>
          <w:spacing w:val="-14"/>
        </w:rPr>
        <w:t xml:space="preserve"> </w:t>
      </w:r>
      <w:r>
        <w:rPr>
          <w:b/>
        </w:rPr>
        <w:t>products</w:t>
      </w:r>
    </w:p>
    <w:p w:rsidR="00B141CF" w:rsidRDefault="009F45E6">
      <w:pPr>
        <w:pStyle w:val="ListParagraph"/>
        <w:numPr>
          <w:ilvl w:val="1"/>
          <w:numId w:val="155"/>
        </w:numPr>
        <w:tabs>
          <w:tab w:val="left" w:pos="942"/>
          <w:tab w:val="left" w:pos="943"/>
        </w:tabs>
        <w:spacing w:before="21"/>
      </w:pPr>
      <w:r>
        <w:t xml:space="preserve">Understand </w:t>
      </w:r>
      <w:r>
        <w:rPr>
          <w:spacing w:val="-3"/>
        </w:rPr>
        <w:t xml:space="preserve">market segmentation </w:t>
      </w:r>
      <w:r>
        <w:t>characteristics and types of electronic</w:t>
      </w:r>
      <w:r>
        <w:rPr>
          <w:spacing w:val="-9"/>
        </w:rPr>
        <w:t xml:space="preserve"> </w:t>
      </w:r>
      <w:r>
        <w:t>products</w:t>
      </w:r>
    </w:p>
    <w:p w:rsidR="00B141CF" w:rsidRDefault="009F45E6">
      <w:pPr>
        <w:pStyle w:val="ListParagraph"/>
        <w:numPr>
          <w:ilvl w:val="1"/>
          <w:numId w:val="155"/>
        </w:numPr>
        <w:tabs>
          <w:tab w:val="left" w:pos="942"/>
          <w:tab w:val="left" w:pos="943"/>
        </w:tabs>
        <w:spacing w:before="14"/>
      </w:pPr>
      <w:r>
        <w:t xml:space="preserve">Understand target </w:t>
      </w:r>
      <w:r>
        <w:rPr>
          <w:spacing w:val="-3"/>
        </w:rPr>
        <w:t xml:space="preserve">market </w:t>
      </w:r>
      <w:r>
        <w:t>selection of electronic</w:t>
      </w:r>
      <w:r>
        <w:rPr>
          <w:spacing w:val="-12"/>
        </w:rPr>
        <w:t xml:space="preserve"> </w:t>
      </w:r>
      <w:r>
        <w:t>products</w:t>
      </w:r>
    </w:p>
    <w:p w:rsidR="00B141CF" w:rsidRDefault="009F45E6">
      <w:pPr>
        <w:pStyle w:val="ListParagraph"/>
        <w:numPr>
          <w:ilvl w:val="1"/>
          <w:numId w:val="155"/>
        </w:numPr>
        <w:tabs>
          <w:tab w:val="left" w:pos="942"/>
          <w:tab w:val="left" w:pos="943"/>
        </w:tabs>
        <w:spacing w:before="20"/>
      </w:pPr>
      <w:r>
        <w:t xml:space="preserve">Master methods of </w:t>
      </w:r>
      <w:r>
        <w:rPr>
          <w:spacing w:val="-3"/>
        </w:rPr>
        <w:t xml:space="preserve">analyzing market </w:t>
      </w:r>
      <w:r>
        <w:t>positioning of electronic</w:t>
      </w:r>
      <w:r>
        <w:rPr>
          <w:spacing w:val="22"/>
        </w:rPr>
        <w:t xml:space="preserve"> </w:t>
      </w:r>
      <w:r>
        <w:t>products</w:t>
      </w:r>
    </w:p>
    <w:p w:rsidR="00B141CF" w:rsidRDefault="00B141CF">
      <w:pPr>
        <w:pStyle w:val="BodyText"/>
        <w:spacing w:before="0"/>
        <w:ind w:left="0" w:firstLine="0"/>
        <w:rPr>
          <w:sz w:val="24"/>
        </w:rPr>
      </w:pPr>
    </w:p>
    <w:p w:rsidR="00B141CF" w:rsidRDefault="009F45E6">
      <w:pPr>
        <w:pStyle w:val="ListParagraph"/>
        <w:numPr>
          <w:ilvl w:val="0"/>
          <w:numId w:val="155"/>
        </w:numPr>
        <w:tabs>
          <w:tab w:val="left" w:pos="942"/>
          <w:tab w:val="left" w:pos="943"/>
        </w:tabs>
        <w:spacing w:before="1"/>
        <w:rPr>
          <w:b/>
        </w:rPr>
      </w:pPr>
      <w:r>
        <w:rPr>
          <w:b/>
        </w:rPr>
        <w:t xml:space="preserve">Formulate </w:t>
      </w:r>
      <w:r>
        <w:rPr>
          <w:b/>
          <w:spacing w:val="-3"/>
        </w:rPr>
        <w:t xml:space="preserve">marketing </w:t>
      </w:r>
      <w:r>
        <w:rPr>
          <w:b/>
        </w:rPr>
        <w:t>mix of electronic products - product</w:t>
      </w:r>
      <w:r>
        <w:rPr>
          <w:b/>
          <w:spacing w:val="12"/>
        </w:rPr>
        <w:t xml:space="preserve"> </w:t>
      </w:r>
      <w:r>
        <w:rPr>
          <w:b/>
        </w:rPr>
        <w:t>strategy</w:t>
      </w:r>
    </w:p>
    <w:p w:rsidR="00B141CF" w:rsidRDefault="009F45E6">
      <w:pPr>
        <w:pStyle w:val="ListParagraph"/>
        <w:numPr>
          <w:ilvl w:val="1"/>
          <w:numId w:val="155"/>
        </w:numPr>
        <w:tabs>
          <w:tab w:val="left" w:pos="942"/>
          <w:tab w:val="left" w:pos="943"/>
        </w:tabs>
        <w:spacing w:before="20"/>
      </w:pPr>
      <w:r>
        <w:t>Know overall concepts of electronic</w:t>
      </w:r>
      <w:r>
        <w:rPr>
          <w:spacing w:val="-29"/>
        </w:rPr>
        <w:t xml:space="preserve"> </w:t>
      </w:r>
      <w:r>
        <w:t>products</w:t>
      </w:r>
    </w:p>
    <w:p w:rsidR="00B141CF" w:rsidRDefault="009F45E6">
      <w:pPr>
        <w:pStyle w:val="ListParagraph"/>
        <w:numPr>
          <w:ilvl w:val="1"/>
          <w:numId w:val="155"/>
        </w:numPr>
        <w:tabs>
          <w:tab w:val="left" w:pos="942"/>
          <w:tab w:val="left" w:pos="943"/>
        </w:tabs>
        <w:spacing w:before="14"/>
      </w:pPr>
      <w:r>
        <w:t xml:space="preserve">Master methods of </w:t>
      </w:r>
      <w:r>
        <w:rPr>
          <w:spacing w:val="-3"/>
        </w:rPr>
        <w:t xml:space="preserve">formulating </w:t>
      </w:r>
      <w:r>
        <w:t>mix strategies of electronic</w:t>
      </w:r>
      <w:r>
        <w:rPr>
          <w:spacing w:val="-17"/>
        </w:rPr>
        <w:t xml:space="preserve"> </w:t>
      </w:r>
      <w:r>
        <w:t>products</w:t>
      </w:r>
    </w:p>
    <w:p w:rsidR="00B141CF" w:rsidRDefault="009F45E6">
      <w:pPr>
        <w:pStyle w:val="ListParagraph"/>
        <w:numPr>
          <w:ilvl w:val="1"/>
          <w:numId w:val="155"/>
        </w:numPr>
        <w:tabs>
          <w:tab w:val="left" w:pos="942"/>
          <w:tab w:val="left" w:pos="943"/>
        </w:tabs>
        <w:spacing w:before="21"/>
      </w:pPr>
      <w:r>
        <w:t xml:space="preserve">Master methods of </w:t>
      </w:r>
      <w:r>
        <w:rPr>
          <w:spacing w:val="-3"/>
        </w:rPr>
        <w:t xml:space="preserve">analyzing </w:t>
      </w:r>
      <w:r>
        <w:t>life cycle of electronic</w:t>
      </w:r>
      <w:r>
        <w:rPr>
          <w:spacing w:val="-26"/>
        </w:rPr>
        <w:t xml:space="preserve"> </w:t>
      </w:r>
      <w:r>
        <w:t>products</w:t>
      </w:r>
    </w:p>
    <w:p w:rsidR="00B141CF" w:rsidRDefault="009F45E6">
      <w:pPr>
        <w:pStyle w:val="ListParagraph"/>
        <w:numPr>
          <w:ilvl w:val="1"/>
          <w:numId w:val="155"/>
        </w:numPr>
        <w:tabs>
          <w:tab w:val="left" w:pos="942"/>
          <w:tab w:val="left" w:pos="943"/>
        </w:tabs>
        <w:spacing w:before="13"/>
      </w:pPr>
      <w:r>
        <w:t xml:space="preserve">Master methods of </w:t>
      </w:r>
      <w:r>
        <w:rPr>
          <w:spacing w:val="-3"/>
        </w:rPr>
        <w:t xml:space="preserve">formulating </w:t>
      </w:r>
      <w:r>
        <w:t>branding strategies of electronic</w:t>
      </w:r>
      <w:r>
        <w:rPr>
          <w:spacing w:val="-19"/>
        </w:rPr>
        <w:t xml:space="preserve"> </w:t>
      </w:r>
      <w:r>
        <w:t>products</w:t>
      </w:r>
    </w:p>
    <w:p w:rsidR="00B141CF" w:rsidRDefault="009F45E6">
      <w:pPr>
        <w:tabs>
          <w:tab w:val="left" w:pos="942"/>
        </w:tabs>
        <w:spacing w:before="21" w:line="259" w:lineRule="auto"/>
        <w:ind w:left="943" w:right="858" w:hanging="721"/>
      </w:pPr>
      <w:r>
        <w:t>4.6</w:t>
      </w:r>
      <w:r>
        <w:tab/>
        <w:t xml:space="preserve">Learn to analyze service strategies of electronic products, </w:t>
      </w:r>
      <w:r>
        <w:rPr>
          <w:spacing w:val="-4"/>
        </w:rPr>
        <w:t xml:space="preserve">and </w:t>
      </w:r>
      <w:r>
        <w:rPr>
          <w:spacing w:val="-3"/>
        </w:rPr>
        <w:t xml:space="preserve">summarize </w:t>
      </w:r>
      <w:r>
        <w:t>characteristics of different</w:t>
      </w:r>
      <w:r>
        <w:rPr>
          <w:spacing w:val="5"/>
        </w:rPr>
        <w:t xml:space="preserve"> </w:t>
      </w:r>
      <w:r>
        <w:t>strategies</w:t>
      </w:r>
    </w:p>
    <w:p w:rsidR="00B141CF" w:rsidRDefault="00B141CF">
      <w:pPr>
        <w:pStyle w:val="BodyText"/>
        <w:spacing w:before="0"/>
        <w:ind w:left="0" w:firstLine="0"/>
        <w:rPr>
          <w:sz w:val="24"/>
        </w:rPr>
      </w:pPr>
    </w:p>
    <w:p w:rsidR="00B141CF" w:rsidRDefault="009F45E6">
      <w:pPr>
        <w:pStyle w:val="ListParagraph"/>
        <w:numPr>
          <w:ilvl w:val="0"/>
          <w:numId w:val="155"/>
        </w:numPr>
        <w:tabs>
          <w:tab w:val="left" w:pos="942"/>
          <w:tab w:val="left" w:pos="943"/>
        </w:tabs>
        <w:spacing w:before="0"/>
        <w:rPr>
          <w:b/>
        </w:rPr>
      </w:pPr>
      <w:r>
        <w:rPr>
          <w:b/>
        </w:rPr>
        <w:t xml:space="preserve">Formulate </w:t>
      </w:r>
      <w:r>
        <w:rPr>
          <w:b/>
          <w:spacing w:val="-3"/>
        </w:rPr>
        <w:t xml:space="preserve">marketing </w:t>
      </w:r>
      <w:r>
        <w:rPr>
          <w:b/>
        </w:rPr>
        <w:t xml:space="preserve">mix of electronic products - </w:t>
      </w:r>
      <w:r>
        <w:rPr>
          <w:b/>
          <w:spacing w:val="-3"/>
        </w:rPr>
        <w:t>price</w:t>
      </w:r>
      <w:r>
        <w:rPr>
          <w:b/>
          <w:spacing w:val="9"/>
        </w:rPr>
        <w:t xml:space="preserve"> </w:t>
      </w:r>
      <w:r>
        <w:rPr>
          <w:b/>
          <w:spacing w:val="-3"/>
        </w:rPr>
        <w:t>strategy</w:t>
      </w:r>
    </w:p>
    <w:p w:rsidR="00B141CF" w:rsidRDefault="009F45E6">
      <w:pPr>
        <w:pStyle w:val="ListParagraph"/>
        <w:numPr>
          <w:ilvl w:val="1"/>
          <w:numId w:val="155"/>
        </w:numPr>
        <w:tabs>
          <w:tab w:val="left" w:pos="942"/>
          <w:tab w:val="left" w:pos="943"/>
        </w:tabs>
        <w:spacing w:before="14"/>
      </w:pPr>
      <w:r>
        <w:t xml:space="preserve">Know </w:t>
      </w:r>
      <w:r>
        <w:rPr>
          <w:spacing w:val="-3"/>
        </w:rPr>
        <w:t xml:space="preserve">main </w:t>
      </w:r>
      <w:r>
        <w:t xml:space="preserve">factors affecting </w:t>
      </w:r>
      <w:r>
        <w:rPr>
          <w:spacing w:val="-3"/>
        </w:rPr>
        <w:t xml:space="preserve">electronic </w:t>
      </w:r>
      <w:r>
        <w:t xml:space="preserve">product pricing </w:t>
      </w:r>
      <w:r>
        <w:rPr>
          <w:spacing w:val="-4"/>
        </w:rPr>
        <w:t xml:space="preserve">and </w:t>
      </w:r>
      <w:r>
        <w:t>their analysis</w:t>
      </w:r>
      <w:r>
        <w:rPr>
          <w:spacing w:val="-5"/>
        </w:rPr>
        <w:t xml:space="preserve"> </w:t>
      </w:r>
      <w:r>
        <w:t>methods</w:t>
      </w:r>
    </w:p>
    <w:p w:rsidR="00B141CF" w:rsidRDefault="009F45E6">
      <w:pPr>
        <w:pStyle w:val="ListParagraph"/>
        <w:numPr>
          <w:ilvl w:val="1"/>
          <w:numId w:val="155"/>
        </w:numPr>
        <w:tabs>
          <w:tab w:val="left" w:pos="942"/>
          <w:tab w:val="left" w:pos="943"/>
        </w:tabs>
        <w:spacing w:before="21"/>
      </w:pPr>
      <w:r>
        <w:t xml:space="preserve">Master selection methods of </w:t>
      </w:r>
      <w:r>
        <w:rPr>
          <w:spacing w:val="-3"/>
        </w:rPr>
        <w:t xml:space="preserve">electronic </w:t>
      </w:r>
      <w:r>
        <w:t>product</w:t>
      </w:r>
      <w:r>
        <w:rPr>
          <w:spacing w:val="-16"/>
        </w:rPr>
        <w:t xml:space="preserve"> </w:t>
      </w:r>
      <w:r>
        <w:t>pricing</w:t>
      </w:r>
    </w:p>
    <w:p w:rsidR="00B141CF" w:rsidRDefault="009F45E6">
      <w:pPr>
        <w:pStyle w:val="ListParagraph"/>
        <w:numPr>
          <w:ilvl w:val="1"/>
          <w:numId w:val="155"/>
        </w:numPr>
        <w:tabs>
          <w:tab w:val="left" w:pos="942"/>
          <w:tab w:val="left" w:pos="943"/>
        </w:tabs>
        <w:spacing w:before="13"/>
      </w:pPr>
      <w:r>
        <w:t xml:space="preserve">Understand methods of </w:t>
      </w:r>
      <w:r>
        <w:rPr>
          <w:spacing w:val="-3"/>
        </w:rPr>
        <w:t xml:space="preserve">formulating </w:t>
      </w:r>
      <w:r>
        <w:t>electronic product pricing</w:t>
      </w:r>
      <w:r>
        <w:rPr>
          <w:spacing w:val="10"/>
        </w:rPr>
        <w:t xml:space="preserve"> </w:t>
      </w:r>
      <w:r>
        <w:t>strategy</w:t>
      </w:r>
    </w:p>
    <w:p w:rsidR="00B141CF" w:rsidRDefault="00B141CF">
      <w:pPr>
        <w:pStyle w:val="BodyText"/>
        <w:ind w:left="0" w:firstLine="0"/>
        <w:rPr>
          <w:sz w:val="24"/>
        </w:rPr>
      </w:pPr>
    </w:p>
    <w:p w:rsidR="00B141CF" w:rsidRDefault="009F45E6">
      <w:pPr>
        <w:pStyle w:val="ListParagraph"/>
        <w:numPr>
          <w:ilvl w:val="0"/>
          <w:numId w:val="155"/>
        </w:numPr>
        <w:tabs>
          <w:tab w:val="left" w:pos="942"/>
          <w:tab w:val="left" w:pos="943"/>
        </w:tabs>
        <w:spacing w:before="1"/>
        <w:rPr>
          <w:b/>
        </w:rPr>
      </w:pPr>
      <w:r>
        <w:rPr>
          <w:b/>
        </w:rPr>
        <w:t xml:space="preserve">Formulate </w:t>
      </w:r>
      <w:r>
        <w:rPr>
          <w:b/>
          <w:spacing w:val="-3"/>
        </w:rPr>
        <w:t xml:space="preserve">marketing </w:t>
      </w:r>
      <w:r>
        <w:rPr>
          <w:b/>
        </w:rPr>
        <w:t xml:space="preserve">mix of electronic products - </w:t>
      </w:r>
      <w:r>
        <w:rPr>
          <w:b/>
          <w:spacing w:val="-3"/>
        </w:rPr>
        <w:t xml:space="preserve">channel </w:t>
      </w:r>
      <w:r>
        <w:rPr>
          <w:b/>
          <w:spacing w:val="2"/>
        </w:rPr>
        <w:t xml:space="preserve"> </w:t>
      </w:r>
      <w:r>
        <w:rPr>
          <w:b/>
          <w:spacing w:val="-3"/>
        </w:rPr>
        <w:t>strategy</w:t>
      </w:r>
    </w:p>
    <w:p w:rsidR="00B141CF" w:rsidRDefault="009F45E6">
      <w:pPr>
        <w:pStyle w:val="ListParagraph"/>
        <w:numPr>
          <w:ilvl w:val="1"/>
          <w:numId w:val="155"/>
        </w:numPr>
        <w:tabs>
          <w:tab w:val="left" w:pos="942"/>
          <w:tab w:val="left" w:pos="943"/>
        </w:tabs>
        <w:spacing w:before="20"/>
      </w:pPr>
      <w:r>
        <w:t xml:space="preserve">Master </w:t>
      </w:r>
      <w:r>
        <w:rPr>
          <w:spacing w:val="-2"/>
        </w:rPr>
        <w:t xml:space="preserve">design </w:t>
      </w:r>
      <w:r>
        <w:rPr>
          <w:spacing w:val="-3"/>
        </w:rPr>
        <w:t xml:space="preserve">methods </w:t>
      </w:r>
      <w:r>
        <w:t>of distribution channels of electronic</w:t>
      </w:r>
      <w:r>
        <w:rPr>
          <w:spacing w:val="-24"/>
        </w:rPr>
        <w:t xml:space="preserve"> </w:t>
      </w:r>
      <w:r>
        <w:t>products</w:t>
      </w:r>
    </w:p>
    <w:p w:rsidR="00B141CF" w:rsidRDefault="009F45E6">
      <w:pPr>
        <w:pStyle w:val="ListParagraph"/>
        <w:numPr>
          <w:ilvl w:val="1"/>
          <w:numId w:val="155"/>
        </w:numPr>
        <w:tabs>
          <w:tab w:val="left" w:pos="942"/>
          <w:tab w:val="left" w:pos="943"/>
        </w:tabs>
        <w:spacing w:before="21" w:line="254" w:lineRule="auto"/>
        <w:ind w:right="735"/>
      </w:pPr>
      <w:r>
        <w:t xml:space="preserve">Understand that the channel strategy of the case </w:t>
      </w:r>
      <w:r>
        <w:rPr>
          <w:spacing w:val="-3"/>
        </w:rPr>
        <w:t xml:space="preserve">company </w:t>
      </w:r>
      <w:r>
        <w:t xml:space="preserve">can be </w:t>
      </w:r>
      <w:r>
        <w:rPr>
          <w:spacing w:val="-2"/>
        </w:rPr>
        <w:t xml:space="preserve">perfected </w:t>
      </w:r>
      <w:r>
        <w:t xml:space="preserve">and improved by selecting terminal </w:t>
      </w:r>
      <w:r>
        <w:rPr>
          <w:spacing w:val="-3"/>
        </w:rPr>
        <w:t xml:space="preserve">sales </w:t>
      </w:r>
      <w:r>
        <w:rPr>
          <w:spacing w:val="-4"/>
        </w:rPr>
        <w:t xml:space="preserve">ways </w:t>
      </w:r>
      <w:r>
        <w:t>of electronic</w:t>
      </w:r>
      <w:r>
        <w:rPr>
          <w:spacing w:val="2"/>
        </w:rPr>
        <w:t xml:space="preserve"> </w:t>
      </w:r>
      <w:r>
        <w:t>products</w:t>
      </w:r>
    </w:p>
    <w:p w:rsidR="00B141CF" w:rsidRDefault="00B141CF">
      <w:pPr>
        <w:pStyle w:val="BodyText"/>
        <w:spacing w:before="3"/>
        <w:ind w:left="0" w:firstLine="0"/>
      </w:pPr>
    </w:p>
    <w:p w:rsidR="00B141CF" w:rsidRDefault="009F45E6">
      <w:pPr>
        <w:pStyle w:val="ListParagraph"/>
        <w:numPr>
          <w:ilvl w:val="0"/>
          <w:numId w:val="155"/>
        </w:numPr>
        <w:tabs>
          <w:tab w:val="left" w:pos="942"/>
          <w:tab w:val="left" w:pos="943"/>
        </w:tabs>
        <w:spacing w:before="1"/>
        <w:rPr>
          <w:b/>
        </w:rPr>
      </w:pPr>
      <w:r>
        <w:rPr>
          <w:b/>
        </w:rPr>
        <w:t xml:space="preserve">Formulate </w:t>
      </w:r>
      <w:r>
        <w:rPr>
          <w:b/>
          <w:spacing w:val="-3"/>
        </w:rPr>
        <w:t xml:space="preserve">marketing </w:t>
      </w:r>
      <w:r>
        <w:rPr>
          <w:b/>
        </w:rPr>
        <w:t>mix of electronic products - promotion</w:t>
      </w:r>
      <w:r>
        <w:rPr>
          <w:b/>
          <w:spacing w:val="-1"/>
        </w:rPr>
        <w:t xml:space="preserve"> </w:t>
      </w:r>
      <w:r>
        <w:rPr>
          <w:b/>
          <w:spacing w:val="-3"/>
        </w:rPr>
        <w:t>strategy</w:t>
      </w:r>
    </w:p>
    <w:p w:rsidR="00B141CF" w:rsidRDefault="009F45E6">
      <w:pPr>
        <w:pStyle w:val="ListParagraph"/>
        <w:numPr>
          <w:ilvl w:val="1"/>
          <w:numId w:val="155"/>
        </w:numPr>
        <w:tabs>
          <w:tab w:val="left" w:pos="942"/>
          <w:tab w:val="left" w:pos="943"/>
        </w:tabs>
        <w:spacing w:before="21" w:line="252" w:lineRule="auto"/>
        <w:ind w:right="1509"/>
      </w:pPr>
      <w:r>
        <w:t xml:space="preserve">know that the promotion strategy of the case </w:t>
      </w:r>
      <w:r>
        <w:rPr>
          <w:spacing w:val="-3"/>
        </w:rPr>
        <w:t xml:space="preserve">company </w:t>
      </w:r>
      <w:r>
        <w:rPr>
          <w:spacing w:val="-4"/>
        </w:rPr>
        <w:t xml:space="preserve">can </w:t>
      </w:r>
      <w:r>
        <w:t>be designed by selecting promotion</w:t>
      </w:r>
      <w:r>
        <w:rPr>
          <w:spacing w:val="4"/>
        </w:rPr>
        <w:t xml:space="preserve"> </w:t>
      </w:r>
      <w:r>
        <w:t>ways</w:t>
      </w:r>
    </w:p>
    <w:p w:rsidR="00B141CF" w:rsidRDefault="009F45E6">
      <w:pPr>
        <w:pStyle w:val="ListParagraph"/>
        <w:numPr>
          <w:ilvl w:val="1"/>
          <w:numId w:val="155"/>
        </w:numPr>
        <w:tabs>
          <w:tab w:val="left" w:pos="942"/>
          <w:tab w:val="left" w:pos="943"/>
        </w:tabs>
        <w:spacing w:before="8"/>
      </w:pPr>
      <w:r>
        <w:t xml:space="preserve">Master </w:t>
      </w:r>
      <w:r>
        <w:rPr>
          <w:spacing w:val="-3"/>
        </w:rPr>
        <w:t xml:space="preserve">training </w:t>
      </w:r>
      <w:r>
        <w:rPr>
          <w:spacing w:val="-4"/>
        </w:rPr>
        <w:t xml:space="preserve">and </w:t>
      </w:r>
      <w:r>
        <w:t xml:space="preserve">common skills of </w:t>
      </w:r>
      <w:r>
        <w:rPr>
          <w:spacing w:val="-3"/>
        </w:rPr>
        <w:t>sales</w:t>
      </w:r>
      <w:r>
        <w:rPr>
          <w:spacing w:val="-1"/>
        </w:rPr>
        <w:t xml:space="preserve"> </w:t>
      </w:r>
      <w:r>
        <w:t>staff</w:t>
      </w:r>
    </w:p>
    <w:p w:rsidR="00B141CF" w:rsidRDefault="00B141CF">
      <w:pPr>
        <w:pStyle w:val="BodyText"/>
        <w:spacing w:before="0"/>
        <w:ind w:left="0" w:firstLine="0"/>
        <w:rPr>
          <w:sz w:val="25"/>
        </w:rPr>
      </w:pPr>
    </w:p>
    <w:p w:rsidR="00B141CF" w:rsidRDefault="009F45E6">
      <w:pPr>
        <w:pStyle w:val="ListParagraph"/>
        <w:numPr>
          <w:ilvl w:val="0"/>
          <w:numId w:val="155"/>
        </w:numPr>
        <w:tabs>
          <w:tab w:val="left" w:pos="942"/>
          <w:tab w:val="left" w:pos="943"/>
        </w:tabs>
        <w:spacing w:before="0"/>
        <w:rPr>
          <w:b/>
        </w:rPr>
      </w:pPr>
      <w:r>
        <w:rPr>
          <w:b/>
        </w:rPr>
        <w:t xml:space="preserve">Formulate </w:t>
      </w:r>
      <w:r>
        <w:rPr>
          <w:b/>
          <w:spacing w:val="-3"/>
        </w:rPr>
        <w:t xml:space="preserve">marketing </w:t>
      </w:r>
      <w:r>
        <w:rPr>
          <w:b/>
        </w:rPr>
        <w:t>mix of electronic</w:t>
      </w:r>
      <w:r>
        <w:rPr>
          <w:b/>
          <w:spacing w:val="-2"/>
        </w:rPr>
        <w:t xml:space="preserve"> </w:t>
      </w:r>
      <w:r>
        <w:rPr>
          <w:b/>
        </w:rPr>
        <w:t>products</w:t>
      </w:r>
    </w:p>
    <w:p w:rsidR="00B141CF" w:rsidRDefault="009F45E6">
      <w:pPr>
        <w:pStyle w:val="ListParagraph"/>
        <w:numPr>
          <w:ilvl w:val="1"/>
          <w:numId w:val="155"/>
        </w:numPr>
        <w:tabs>
          <w:tab w:val="left" w:pos="942"/>
          <w:tab w:val="left" w:pos="943"/>
        </w:tabs>
        <w:spacing w:before="21" w:line="252" w:lineRule="auto"/>
        <w:ind w:right="1192"/>
      </w:pPr>
      <w:r>
        <w:t xml:space="preserve">Understand and master product, price, </w:t>
      </w:r>
      <w:r>
        <w:rPr>
          <w:spacing w:val="-3"/>
        </w:rPr>
        <w:t xml:space="preserve">channel </w:t>
      </w:r>
      <w:r>
        <w:t xml:space="preserve">and promotion strategies, </w:t>
      </w:r>
      <w:r>
        <w:rPr>
          <w:spacing w:val="-4"/>
        </w:rPr>
        <w:t xml:space="preserve">and </w:t>
      </w:r>
      <w:r>
        <w:t xml:space="preserve">be able </w:t>
      </w:r>
      <w:r>
        <w:rPr>
          <w:spacing w:val="-3"/>
        </w:rPr>
        <w:t xml:space="preserve">to </w:t>
      </w:r>
      <w:r>
        <w:t xml:space="preserve">conduct </w:t>
      </w:r>
      <w:r>
        <w:rPr>
          <w:spacing w:val="-3"/>
        </w:rPr>
        <w:t xml:space="preserve">marketing </w:t>
      </w:r>
      <w:r>
        <w:t>strategy</w:t>
      </w:r>
      <w:r>
        <w:rPr>
          <w:spacing w:val="3"/>
        </w:rPr>
        <w:t xml:space="preserve"> </w:t>
      </w:r>
      <w:r>
        <w:rPr>
          <w:spacing w:val="-3"/>
        </w:rPr>
        <w:t>mix</w:t>
      </w:r>
    </w:p>
    <w:p w:rsidR="00B141CF" w:rsidRDefault="009F45E6">
      <w:pPr>
        <w:pStyle w:val="ListParagraph"/>
        <w:numPr>
          <w:ilvl w:val="1"/>
          <w:numId w:val="155"/>
        </w:numPr>
        <w:tabs>
          <w:tab w:val="left" w:pos="942"/>
          <w:tab w:val="left" w:pos="943"/>
        </w:tabs>
      </w:pPr>
      <w:r>
        <w:t xml:space="preserve">Be able to perfect electronic product </w:t>
      </w:r>
      <w:r>
        <w:rPr>
          <w:spacing w:val="-3"/>
        </w:rPr>
        <w:t xml:space="preserve">marketing </w:t>
      </w:r>
      <w:r>
        <w:t xml:space="preserve">strategy </w:t>
      </w:r>
      <w:r>
        <w:rPr>
          <w:spacing w:val="-5"/>
        </w:rPr>
        <w:t xml:space="preserve">mix </w:t>
      </w:r>
      <w:r>
        <w:t>of case</w:t>
      </w:r>
      <w:r>
        <w:rPr>
          <w:spacing w:val="8"/>
        </w:rPr>
        <w:t xml:space="preserve"> </w:t>
      </w:r>
      <w:r>
        <w:rPr>
          <w:spacing w:val="-3"/>
        </w:rPr>
        <w:t>company</w:t>
      </w:r>
    </w:p>
    <w:p w:rsidR="00B141CF" w:rsidRDefault="00B141CF">
      <w:pPr>
        <w:sectPr w:rsidR="00B141CF">
          <w:pgSz w:w="12240" w:h="15840"/>
          <w:pgMar w:top="420" w:right="1020" w:bottom="1480" w:left="1420" w:header="0" w:footer="1220" w:gutter="0"/>
          <w:cols w:space="720"/>
        </w:sectPr>
      </w:pPr>
    </w:p>
    <w:p w:rsidR="00B141CF" w:rsidRDefault="009727A1">
      <w:pPr>
        <w:spacing w:before="80"/>
        <w:ind w:left="222"/>
        <w:rPr>
          <w:b/>
        </w:rPr>
      </w:pPr>
      <w:r>
        <w:rPr>
          <w:b/>
        </w:rPr>
        <w:lastRenderedPageBreak/>
        <w:t xml:space="preserve">ELIT-312 </w:t>
      </w:r>
      <w:r w:rsidR="009F45E6">
        <w:rPr>
          <w:b/>
        </w:rPr>
        <w:t>Electronic Product</w:t>
      </w:r>
      <w:r w:rsidR="009F45E6">
        <w:rPr>
          <w:rFonts w:eastAsia="SimSun" w:hint="eastAsia"/>
          <w:b/>
          <w:lang w:eastAsia="zh-CN"/>
        </w:rPr>
        <w:t xml:space="preserve"> </w:t>
      </w:r>
      <w:r w:rsidR="009F45E6">
        <w:rPr>
          <w:b/>
        </w:rPr>
        <w:t>Inspection</w:t>
      </w:r>
    </w:p>
    <w:p w:rsidR="00B141CF" w:rsidRDefault="00B141CF">
      <w:pPr>
        <w:pStyle w:val="BodyText"/>
        <w:spacing w:before="0"/>
        <w:ind w:left="0" w:firstLine="0"/>
        <w:rPr>
          <w:b/>
          <w:sz w:val="24"/>
        </w:rPr>
      </w:pPr>
    </w:p>
    <w:p w:rsidR="00B141CF" w:rsidRDefault="00B141CF">
      <w:pPr>
        <w:pStyle w:val="BodyText"/>
        <w:spacing w:before="5"/>
        <w:ind w:left="0" w:firstLine="0"/>
        <w:rPr>
          <w:b/>
          <w:sz w:val="30"/>
        </w:rPr>
      </w:pPr>
    </w:p>
    <w:p w:rsidR="00B141CF" w:rsidRDefault="009F45E6">
      <w:pPr>
        <w:spacing w:line="273" w:lineRule="auto"/>
        <w:ind w:left="222" w:right="990"/>
        <w:rPr>
          <w:b/>
        </w:rPr>
      </w:pPr>
      <w:r>
        <w:rPr>
          <w:b/>
        </w:rPr>
        <w:t xml:space="preserve">Total Course </w:t>
      </w:r>
      <w:r>
        <w:rPr>
          <w:b/>
          <w:spacing w:val="-5"/>
        </w:rPr>
        <w:t xml:space="preserve">Hours </w:t>
      </w:r>
      <w:r>
        <w:t xml:space="preserve">Theory </w:t>
      </w:r>
      <w:r>
        <w:rPr>
          <w:b/>
          <w:spacing w:val="3"/>
        </w:rPr>
        <w:t xml:space="preserve">32 </w:t>
      </w:r>
      <w:r>
        <w:t>Practice</w:t>
      </w:r>
      <w:r>
        <w:rPr>
          <w:b/>
        </w:rPr>
        <w:t>96</w:t>
      </w:r>
    </w:p>
    <w:p w:rsidR="00B141CF" w:rsidRDefault="009F45E6">
      <w:pPr>
        <w:pStyle w:val="BodyText"/>
        <w:spacing w:before="7"/>
        <w:ind w:left="0" w:firstLine="0"/>
        <w:rPr>
          <w:b/>
          <w:sz w:val="32"/>
        </w:rPr>
      </w:pPr>
      <w:r>
        <w:br w:type="column"/>
      </w:r>
    </w:p>
    <w:p w:rsidR="00B141CF" w:rsidRDefault="009F45E6">
      <w:pPr>
        <w:tabs>
          <w:tab w:val="left" w:pos="942"/>
          <w:tab w:val="left" w:pos="1663"/>
        </w:tabs>
        <w:spacing w:before="1"/>
        <w:ind w:left="222"/>
        <w:rPr>
          <w:b/>
        </w:rPr>
      </w:pPr>
      <w:r>
        <w:rPr>
          <w:b/>
        </w:rPr>
        <w:t>T</w:t>
      </w:r>
      <w:r>
        <w:rPr>
          <w:b/>
        </w:rPr>
        <w:tab/>
        <w:t>P</w:t>
      </w:r>
      <w:r>
        <w:rPr>
          <w:b/>
        </w:rPr>
        <w:tab/>
        <w:t>C</w:t>
      </w:r>
    </w:p>
    <w:p w:rsidR="00B141CF" w:rsidRDefault="009F45E6">
      <w:pPr>
        <w:tabs>
          <w:tab w:val="left" w:pos="942"/>
          <w:tab w:val="left" w:pos="1663"/>
        </w:tabs>
        <w:spacing w:before="35"/>
        <w:ind w:left="222"/>
      </w:pPr>
      <w:r>
        <w:t>1</w:t>
      </w:r>
      <w:r>
        <w:tab/>
        <w:t>3</w:t>
      </w:r>
      <w:r>
        <w:tab/>
        <w:t>2</w:t>
      </w:r>
    </w:p>
    <w:p w:rsidR="00B141CF" w:rsidRDefault="00B141CF">
      <w:pPr>
        <w:sectPr w:rsidR="00B141CF" w:rsidSect="009727A1">
          <w:pgSz w:w="12240" w:h="15840"/>
          <w:pgMar w:top="420" w:right="1020" w:bottom="1480" w:left="1420" w:header="0" w:footer="1220" w:gutter="0"/>
          <w:cols w:num="2" w:space="720" w:equalWidth="0">
            <w:col w:w="4250" w:space="2233"/>
            <w:col w:w="3317"/>
          </w:cols>
        </w:sectPr>
      </w:pPr>
    </w:p>
    <w:p w:rsidR="00B141CF" w:rsidRDefault="00B141CF">
      <w:pPr>
        <w:pStyle w:val="BodyText"/>
        <w:spacing w:before="6"/>
        <w:ind w:left="0" w:firstLine="0"/>
        <w:rPr>
          <w:sz w:val="17"/>
        </w:rPr>
      </w:pPr>
    </w:p>
    <w:p w:rsidR="00B141CF" w:rsidRDefault="009F45E6" w:rsidP="00E21A55">
      <w:pPr>
        <w:spacing w:before="93" w:line="280" w:lineRule="auto"/>
        <w:ind w:right="1450"/>
      </w:pPr>
      <w:r>
        <w:t>Introductory Course: “Analysis and Application of Low Frequency Circuits”, “Analysis and Application of Digital Circuits”, “Design and Fabrication of Circuit Boards”.</w:t>
      </w:r>
    </w:p>
    <w:p w:rsidR="00B141CF" w:rsidRDefault="009F45E6">
      <w:pPr>
        <w:spacing w:line="280" w:lineRule="auto"/>
        <w:ind w:left="222" w:right="1267"/>
      </w:pPr>
      <w:r>
        <w:rPr>
          <w:b/>
        </w:rPr>
        <w:t xml:space="preserve">AIMS Learning Objectives: </w:t>
      </w:r>
      <w:r>
        <w:t>After taking this course, students can understand and master the following knowledge and skills;</w:t>
      </w:r>
    </w:p>
    <w:p w:rsidR="00B141CF" w:rsidRDefault="009F45E6">
      <w:pPr>
        <w:pStyle w:val="ListParagraph"/>
        <w:numPr>
          <w:ilvl w:val="0"/>
          <w:numId w:val="156"/>
        </w:numPr>
        <w:tabs>
          <w:tab w:val="left" w:pos="943"/>
        </w:tabs>
        <w:spacing w:before="0" w:line="245" w:lineRule="exact"/>
      </w:pPr>
      <w:r>
        <w:t>Understand basic knowledge of electronic measurement</w:t>
      </w:r>
      <w:r>
        <w:rPr>
          <w:spacing w:val="-21"/>
        </w:rPr>
        <w:t xml:space="preserve"> </w:t>
      </w:r>
      <w:r>
        <w:t>technologies;</w:t>
      </w:r>
    </w:p>
    <w:p w:rsidR="00B141CF" w:rsidRDefault="00B141CF">
      <w:pPr>
        <w:pStyle w:val="BodyText"/>
        <w:spacing w:before="4"/>
        <w:ind w:left="0" w:firstLine="0"/>
        <w:rPr>
          <w:sz w:val="27"/>
        </w:rPr>
      </w:pPr>
    </w:p>
    <w:p w:rsidR="00B141CF" w:rsidRDefault="009F45E6">
      <w:pPr>
        <w:pStyle w:val="ListParagraph"/>
        <w:numPr>
          <w:ilvl w:val="0"/>
          <w:numId w:val="156"/>
        </w:numPr>
        <w:tabs>
          <w:tab w:val="left" w:pos="892"/>
        </w:tabs>
        <w:spacing w:before="0" w:line="362" w:lineRule="auto"/>
        <w:ind w:left="222" w:right="954" w:firstLine="439"/>
      </w:pPr>
      <w:r>
        <w:rPr>
          <w:spacing w:val="-3"/>
        </w:rPr>
        <w:t xml:space="preserve">Understand </w:t>
      </w:r>
      <w:r>
        <w:t xml:space="preserve">purposes, performance and main technological indicators of general electronic measurement instruments, </w:t>
      </w:r>
      <w:r>
        <w:rPr>
          <w:spacing w:val="-3"/>
        </w:rPr>
        <w:t xml:space="preserve">understand </w:t>
      </w:r>
      <w:r>
        <w:t xml:space="preserve">use of virtual instruments, and correctly use common instruments </w:t>
      </w:r>
      <w:r>
        <w:rPr>
          <w:spacing w:val="-4"/>
        </w:rPr>
        <w:t xml:space="preserve">and </w:t>
      </w:r>
      <w:r>
        <w:rPr>
          <w:spacing w:val="-3"/>
        </w:rPr>
        <w:t xml:space="preserve">equipment to </w:t>
      </w:r>
      <w:r>
        <w:t xml:space="preserve">conduct </w:t>
      </w:r>
      <w:r>
        <w:rPr>
          <w:spacing w:val="-3"/>
        </w:rPr>
        <w:t>measurement</w:t>
      </w:r>
      <w:r>
        <w:rPr>
          <w:spacing w:val="10"/>
        </w:rPr>
        <w:t xml:space="preserve"> </w:t>
      </w:r>
      <w:r>
        <w:t>activities;</w:t>
      </w:r>
    </w:p>
    <w:p w:rsidR="00B141CF" w:rsidRDefault="009F45E6">
      <w:pPr>
        <w:pStyle w:val="ListParagraph"/>
        <w:numPr>
          <w:ilvl w:val="0"/>
          <w:numId w:val="156"/>
        </w:numPr>
        <w:tabs>
          <w:tab w:val="left" w:pos="885"/>
        </w:tabs>
        <w:spacing w:before="194" w:line="362" w:lineRule="auto"/>
        <w:ind w:left="222" w:right="795" w:firstLine="439"/>
      </w:pPr>
      <w:r>
        <w:rPr>
          <w:spacing w:val="-3"/>
        </w:rPr>
        <w:t xml:space="preserve">Be </w:t>
      </w:r>
      <w:r>
        <w:t xml:space="preserve">proficient </w:t>
      </w:r>
      <w:r>
        <w:rPr>
          <w:spacing w:val="-3"/>
        </w:rPr>
        <w:t xml:space="preserve">in </w:t>
      </w:r>
      <w:r>
        <w:t xml:space="preserve">characteristics </w:t>
      </w:r>
      <w:r>
        <w:rPr>
          <w:spacing w:val="-4"/>
        </w:rPr>
        <w:t xml:space="preserve">and </w:t>
      </w:r>
      <w:r>
        <w:t xml:space="preserve">detection methods of electronic </w:t>
      </w:r>
      <w:r>
        <w:rPr>
          <w:spacing w:val="-3"/>
        </w:rPr>
        <w:t xml:space="preserve">components, </w:t>
      </w:r>
      <w:r>
        <w:t xml:space="preserve">and be able to judge their </w:t>
      </w:r>
      <w:r>
        <w:rPr>
          <w:spacing w:val="-3"/>
        </w:rPr>
        <w:t xml:space="preserve">quality </w:t>
      </w:r>
      <w:r>
        <w:t>based on test</w:t>
      </w:r>
      <w:r>
        <w:rPr>
          <w:spacing w:val="-23"/>
        </w:rPr>
        <w:t xml:space="preserve"> </w:t>
      </w:r>
      <w:r>
        <w:t>results;</w:t>
      </w:r>
    </w:p>
    <w:p w:rsidR="00B141CF" w:rsidRDefault="009F45E6">
      <w:pPr>
        <w:pStyle w:val="ListParagraph"/>
        <w:numPr>
          <w:ilvl w:val="0"/>
          <w:numId w:val="156"/>
        </w:numPr>
        <w:tabs>
          <w:tab w:val="left" w:pos="885"/>
        </w:tabs>
        <w:spacing w:before="194" w:line="362" w:lineRule="auto"/>
        <w:ind w:left="222" w:right="831" w:firstLine="439"/>
      </w:pPr>
      <w:r>
        <w:rPr>
          <w:spacing w:val="-3"/>
        </w:rPr>
        <w:t xml:space="preserve">Be </w:t>
      </w:r>
      <w:r>
        <w:t xml:space="preserve">proficient </w:t>
      </w:r>
      <w:r>
        <w:rPr>
          <w:spacing w:val="-3"/>
        </w:rPr>
        <w:t xml:space="preserve">in </w:t>
      </w:r>
      <w:r>
        <w:t xml:space="preserve">basic characteristics and </w:t>
      </w:r>
      <w:r>
        <w:rPr>
          <w:spacing w:val="-3"/>
        </w:rPr>
        <w:t xml:space="preserve">detection </w:t>
      </w:r>
      <w:r>
        <w:t xml:space="preserve">methods of </w:t>
      </w:r>
      <w:r>
        <w:rPr>
          <w:spacing w:val="-3"/>
        </w:rPr>
        <w:t xml:space="preserve">common </w:t>
      </w:r>
      <w:r>
        <w:t xml:space="preserve">unit circuits, and be able </w:t>
      </w:r>
      <w:r>
        <w:rPr>
          <w:spacing w:val="-3"/>
        </w:rPr>
        <w:t xml:space="preserve">to </w:t>
      </w:r>
      <w:r>
        <w:t xml:space="preserve">analyze test results </w:t>
      </w:r>
      <w:r>
        <w:rPr>
          <w:spacing w:val="-4"/>
        </w:rPr>
        <w:t xml:space="preserve">and </w:t>
      </w:r>
      <w:r>
        <w:t>judge their</w:t>
      </w:r>
      <w:r>
        <w:rPr>
          <w:spacing w:val="-7"/>
        </w:rPr>
        <w:t xml:space="preserve"> </w:t>
      </w:r>
      <w:r>
        <w:t>quality;</w:t>
      </w:r>
    </w:p>
    <w:p w:rsidR="00B141CF" w:rsidRDefault="009F45E6">
      <w:pPr>
        <w:pStyle w:val="ListParagraph"/>
        <w:numPr>
          <w:ilvl w:val="0"/>
          <w:numId w:val="156"/>
        </w:numPr>
        <w:tabs>
          <w:tab w:val="left" w:pos="885"/>
        </w:tabs>
        <w:spacing w:before="202" w:line="355" w:lineRule="auto"/>
        <w:ind w:left="222" w:right="1347" w:firstLine="439"/>
      </w:pPr>
      <w:r>
        <w:rPr>
          <w:spacing w:val="-3"/>
        </w:rPr>
        <w:t xml:space="preserve">Be </w:t>
      </w:r>
      <w:r>
        <w:t xml:space="preserve">proficient </w:t>
      </w:r>
      <w:r>
        <w:rPr>
          <w:spacing w:val="-3"/>
        </w:rPr>
        <w:t xml:space="preserve">in </w:t>
      </w:r>
      <w:r>
        <w:rPr>
          <w:spacing w:val="-4"/>
        </w:rPr>
        <w:t xml:space="preserve">main </w:t>
      </w:r>
      <w:r>
        <w:t xml:space="preserve">parameter indicators and </w:t>
      </w:r>
      <w:r>
        <w:rPr>
          <w:spacing w:val="-3"/>
        </w:rPr>
        <w:t xml:space="preserve">detection methods </w:t>
      </w:r>
      <w:r>
        <w:t xml:space="preserve">of simple electronic products, and be able </w:t>
      </w:r>
      <w:r>
        <w:rPr>
          <w:spacing w:val="-3"/>
        </w:rPr>
        <w:t xml:space="preserve">to </w:t>
      </w:r>
      <w:r>
        <w:t xml:space="preserve">analyze test </w:t>
      </w:r>
      <w:r>
        <w:rPr>
          <w:spacing w:val="-3"/>
        </w:rPr>
        <w:t xml:space="preserve">results </w:t>
      </w:r>
      <w:r>
        <w:rPr>
          <w:spacing w:val="-4"/>
        </w:rPr>
        <w:t xml:space="preserve">and </w:t>
      </w:r>
      <w:r>
        <w:t>judge their</w:t>
      </w:r>
      <w:r>
        <w:rPr>
          <w:spacing w:val="-10"/>
        </w:rPr>
        <w:t xml:space="preserve"> </w:t>
      </w:r>
      <w:r>
        <w:t>quality;</w:t>
      </w:r>
    </w:p>
    <w:p w:rsidR="00B141CF" w:rsidRDefault="009F45E6">
      <w:pPr>
        <w:spacing w:before="209"/>
        <w:ind w:left="222"/>
        <w:rPr>
          <w:b/>
        </w:rPr>
      </w:pPr>
      <w:r>
        <w:rPr>
          <w:b/>
        </w:rPr>
        <w:t>Course Catalog</w:t>
      </w:r>
    </w:p>
    <w:p w:rsidR="00B141CF" w:rsidRDefault="009F45E6">
      <w:pPr>
        <w:pStyle w:val="ListParagraph"/>
        <w:numPr>
          <w:ilvl w:val="0"/>
          <w:numId w:val="157"/>
        </w:numPr>
        <w:tabs>
          <w:tab w:val="left" w:pos="942"/>
          <w:tab w:val="left" w:pos="943"/>
          <w:tab w:val="left" w:pos="8550"/>
        </w:tabs>
        <w:spacing w:before="35"/>
        <w:rPr>
          <w:b/>
        </w:rPr>
      </w:pPr>
      <w:r>
        <w:rPr>
          <w:b/>
        </w:rPr>
        <w:t xml:space="preserve">Overview of </w:t>
      </w:r>
      <w:r>
        <w:rPr>
          <w:b/>
          <w:spacing w:val="-3"/>
        </w:rPr>
        <w:t>electronic</w:t>
      </w:r>
      <w:r>
        <w:rPr>
          <w:b/>
          <w:spacing w:val="16"/>
        </w:rPr>
        <w:t xml:space="preserve"> </w:t>
      </w:r>
      <w:r>
        <w:rPr>
          <w:b/>
          <w:spacing w:val="-3"/>
        </w:rPr>
        <w:t>product</w:t>
      </w:r>
      <w:r>
        <w:rPr>
          <w:b/>
          <w:spacing w:val="8"/>
        </w:rPr>
        <w:t xml:space="preserve"> </w:t>
      </w:r>
      <w:r>
        <w:rPr>
          <w:b/>
        </w:rPr>
        <w:t>inspection</w:t>
      </w:r>
      <w:r>
        <w:rPr>
          <w:b/>
        </w:rPr>
        <w:tab/>
        <w:t>4</w:t>
      </w:r>
      <w:r>
        <w:rPr>
          <w:b/>
          <w:spacing w:val="5"/>
        </w:rPr>
        <w:t xml:space="preserve"> </w:t>
      </w:r>
      <w:r>
        <w:rPr>
          <w:b/>
          <w:spacing w:val="-3"/>
        </w:rPr>
        <w:t>Hrs</w:t>
      </w:r>
    </w:p>
    <w:p w:rsidR="00B141CF" w:rsidRDefault="009F45E6">
      <w:pPr>
        <w:pStyle w:val="ListParagraph"/>
        <w:numPr>
          <w:ilvl w:val="1"/>
          <w:numId w:val="157"/>
        </w:numPr>
        <w:tabs>
          <w:tab w:val="left" w:pos="942"/>
          <w:tab w:val="left" w:pos="943"/>
        </w:tabs>
        <w:spacing w:before="21"/>
      </w:pPr>
      <w:r>
        <w:t xml:space="preserve">Quality </w:t>
      </w:r>
      <w:r>
        <w:rPr>
          <w:spacing w:val="-3"/>
        </w:rPr>
        <w:t>management</w:t>
      </w:r>
      <w:r>
        <w:rPr>
          <w:spacing w:val="2"/>
        </w:rPr>
        <w:t xml:space="preserve"> </w:t>
      </w:r>
      <w:r>
        <w:rPr>
          <w:spacing w:val="-3"/>
        </w:rPr>
        <w:t>foundation</w:t>
      </w:r>
    </w:p>
    <w:p w:rsidR="00B141CF" w:rsidRDefault="009F45E6">
      <w:pPr>
        <w:pStyle w:val="ListParagraph"/>
        <w:numPr>
          <w:ilvl w:val="1"/>
          <w:numId w:val="157"/>
        </w:numPr>
        <w:tabs>
          <w:tab w:val="left" w:pos="942"/>
          <w:tab w:val="left" w:pos="943"/>
        </w:tabs>
        <w:spacing w:before="20"/>
      </w:pPr>
      <w:r>
        <w:t xml:space="preserve">Concept of </w:t>
      </w:r>
      <w:r>
        <w:rPr>
          <w:spacing w:val="-3"/>
        </w:rPr>
        <w:t>quality</w:t>
      </w:r>
      <w:r>
        <w:rPr>
          <w:spacing w:val="-5"/>
        </w:rPr>
        <w:t xml:space="preserve"> </w:t>
      </w:r>
      <w:r>
        <w:t>inspection</w:t>
      </w:r>
    </w:p>
    <w:p w:rsidR="00B141CF" w:rsidRDefault="009F45E6">
      <w:pPr>
        <w:pStyle w:val="ListParagraph"/>
        <w:numPr>
          <w:ilvl w:val="1"/>
          <w:numId w:val="157"/>
        </w:numPr>
        <w:tabs>
          <w:tab w:val="left" w:pos="942"/>
          <w:tab w:val="left" w:pos="943"/>
        </w:tabs>
        <w:spacing w:before="14"/>
      </w:pPr>
      <w:r>
        <w:t>Processing of test</w:t>
      </w:r>
      <w:r>
        <w:rPr>
          <w:spacing w:val="-5"/>
        </w:rPr>
        <w:t xml:space="preserve"> </w:t>
      </w:r>
      <w:r>
        <w:t>results</w:t>
      </w:r>
    </w:p>
    <w:p w:rsidR="00B141CF" w:rsidRDefault="00B141CF">
      <w:pPr>
        <w:pStyle w:val="BodyText"/>
        <w:spacing w:before="11"/>
        <w:ind w:left="0" w:firstLine="0"/>
        <w:rPr>
          <w:sz w:val="24"/>
        </w:rPr>
      </w:pPr>
    </w:p>
    <w:p w:rsidR="00B141CF" w:rsidRDefault="009F45E6">
      <w:pPr>
        <w:pStyle w:val="ListParagraph"/>
        <w:numPr>
          <w:ilvl w:val="0"/>
          <w:numId w:val="157"/>
        </w:numPr>
        <w:tabs>
          <w:tab w:val="left" w:pos="942"/>
          <w:tab w:val="left" w:pos="943"/>
          <w:tab w:val="left" w:pos="8557"/>
        </w:tabs>
        <w:spacing w:before="0"/>
        <w:rPr>
          <w:b/>
        </w:rPr>
      </w:pPr>
      <w:r>
        <w:rPr>
          <w:b/>
        </w:rPr>
        <w:t xml:space="preserve">Use of </w:t>
      </w:r>
      <w:r>
        <w:rPr>
          <w:b/>
          <w:spacing w:val="-3"/>
        </w:rPr>
        <w:t>electronic  measurement instruments</w:t>
      </w:r>
      <w:r>
        <w:rPr>
          <w:b/>
          <w:spacing w:val="3"/>
        </w:rPr>
        <w:t xml:space="preserve"> </w:t>
      </w:r>
      <w:r>
        <w:rPr>
          <w:b/>
        </w:rPr>
        <w:t>and</w:t>
      </w:r>
      <w:r>
        <w:rPr>
          <w:b/>
          <w:spacing w:val="3"/>
        </w:rPr>
        <w:t xml:space="preserve"> </w:t>
      </w:r>
      <w:r>
        <w:rPr>
          <w:b/>
        </w:rPr>
        <w:t>equipment</w:t>
      </w:r>
      <w:r>
        <w:rPr>
          <w:b/>
        </w:rPr>
        <w:tab/>
        <w:t>4</w:t>
      </w:r>
      <w:r>
        <w:rPr>
          <w:b/>
          <w:spacing w:val="5"/>
        </w:rPr>
        <w:t xml:space="preserve"> </w:t>
      </w:r>
      <w:r>
        <w:rPr>
          <w:b/>
          <w:spacing w:val="-3"/>
        </w:rPr>
        <w:t>Hrs</w:t>
      </w:r>
    </w:p>
    <w:p w:rsidR="00B141CF" w:rsidRDefault="009F45E6">
      <w:pPr>
        <w:pStyle w:val="ListParagraph"/>
        <w:numPr>
          <w:ilvl w:val="1"/>
          <w:numId w:val="157"/>
        </w:numPr>
        <w:tabs>
          <w:tab w:val="left" w:pos="942"/>
          <w:tab w:val="left" w:pos="943"/>
        </w:tabs>
        <w:spacing w:before="21"/>
      </w:pPr>
      <w:r>
        <w:t xml:space="preserve">Introduction </w:t>
      </w:r>
      <w:r>
        <w:rPr>
          <w:spacing w:val="-3"/>
        </w:rPr>
        <w:t xml:space="preserve">to </w:t>
      </w:r>
      <w:r>
        <w:t xml:space="preserve">principles of </w:t>
      </w:r>
      <w:r>
        <w:rPr>
          <w:spacing w:val="-3"/>
        </w:rPr>
        <w:t xml:space="preserve">detection </w:t>
      </w:r>
      <w:r>
        <w:t xml:space="preserve">instruments </w:t>
      </w:r>
      <w:r>
        <w:rPr>
          <w:spacing w:val="-4"/>
        </w:rPr>
        <w:t>and</w:t>
      </w:r>
      <w:r>
        <w:rPr>
          <w:spacing w:val="-7"/>
        </w:rPr>
        <w:t xml:space="preserve"> </w:t>
      </w:r>
      <w:r>
        <w:t>equipment</w:t>
      </w:r>
    </w:p>
    <w:p w:rsidR="00B141CF" w:rsidRDefault="009F45E6">
      <w:pPr>
        <w:pStyle w:val="ListParagraph"/>
        <w:numPr>
          <w:ilvl w:val="1"/>
          <w:numId w:val="157"/>
        </w:numPr>
        <w:tabs>
          <w:tab w:val="left" w:pos="942"/>
          <w:tab w:val="left" w:pos="943"/>
        </w:tabs>
        <w:spacing w:before="21"/>
      </w:pPr>
      <w:r>
        <w:t xml:space="preserve">Introduction </w:t>
      </w:r>
      <w:r>
        <w:rPr>
          <w:spacing w:val="-3"/>
        </w:rPr>
        <w:t xml:space="preserve">to </w:t>
      </w:r>
      <w:r>
        <w:t xml:space="preserve">virtual </w:t>
      </w:r>
      <w:r>
        <w:rPr>
          <w:spacing w:val="-3"/>
        </w:rPr>
        <w:t>simulation</w:t>
      </w:r>
      <w:r>
        <w:rPr>
          <w:spacing w:val="2"/>
        </w:rPr>
        <w:t xml:space="preserve"> </w:t>
      </w:r>
      <w:r>
        <w:rPr>
          <w:spacing w:val="-3"/>
        </w:rPr>
        <w:t>software</w:t>
      </w:r>
    </w:p>
    <w:p w:rsidR="00B141CF" w:rsidRDefault="00B141CF">
      <w:pPr>
        <w:pStyle w:val="BodyText"/>
        <w:spacing w:before="11"/>
        <w:ind w:left="0" w:firstLine="0"/>
        <w:rPr>
          <w:sz w:val="24"/>
        </w:rPr>
      </w:pPr>
    </w:p>
    <w:p w:rsidR="00B141CF" w:rsidRDefault="009F45E6">
      <w:pPr>
        <w:pStyle w:val="ListParagraph"/>
        <w:numPr>
          <w:ilvl w:val="0"/>
          <w:numId w:val="157"/>
        </w:numPr>
        <w:tabs>
          <w:tab w:val="left" w:pos="942"/>
          <w:tab w:val="left" w:pos="943"/>
          <w:tab w:val="left" w:pos="8536"/>
        </w:tabs>
        <w:spacing w:before="0"/>
        <w:rPr>
          <w:b/>
        </w:rPr>
      </w:pPr>
      <w:r>
        <w:rPr>
          <w:b/>
        </w:rPr>
        <w:t xml:space="preserve">Characteristics and main </w:t>
      </w:r>
      <w:r>
        <w:rPr>
          <w:b/>
          <w:spacing w:val="-3"/>
        </w:rPr>
        <w:t xml:space="preserve">parameters </w:t>
      </w:r>
      <w:r>
        <w:rPr>
          <w:b/>
        </w:rPr>
        <w:t>of electronic</w:t>
      </w:r>
      <w:r>
        <w:rPr>
          <w:b/>
          <w:spacing w:val="2"/>
        </w:rPr>
        <w:t xml:space="preserve"> </w:t>
      </w:r>
      <w:r>
        <w:rPr>
          <w:b/>
        </w:rPr>
        <w:t>components</w:t>
      </w:r>
      <w:r>
        <w:rPr>
          <w:b/>
        </w:rPr>
        <w:tab/>
        <w:t>6</w:t>
      </w:r>
      <w:r>
        <w:rPr>
          <w:b/>
          <w:spacing w:val="5"/>
        </w:rPr>
        <w:t xml:space="preserve"> </w:t>
      </w:r>
      <w:r>
        <w:rPr>
          <w:b/>
          <w:spacing w:val="-3"/>
        </w:rPr>
        <w:t>Hrs</w:t>
      </w:r>
    </w:p>
    <w:p w:rsidR="00B141CF" w:rsidRDefault="009F45E6">
      <w:pPr>
        <w:pStyle w:val="ListParagraph"/>
        <w:numPr>
          <w:ilvl w:val="1"/>
          <w:numId w:val="157"/>
        </w:numPr>
        <w:tabs>
          <w:tab w:val="left" w:pos="942"/>
          <w:tab w:val="left" w:pos="943"/>
        </w:tabs>
        <w:spacing w:before="13"/>
      </w:pPr>
      <w:r>
        <w:t>Parameter characteristics of conventional electronic</w:t>
      </w:r>
      <w:r>
        <w:rPr>
          <w:spacing w:val="-19"/>
        </w:rPr>
        <w:t xml:space="preserve"> </w:t>
      </w:r>
      <w:r>
        <w:t>components</w:t>
      </w:r>
    </w:p>
    <w:p w:rsidR="00B141CF" w:rsidRDefault="009F45E6">
      <w:pPr>
        <w:pStyle w:val="ListParagraph"/>
        <w:numPr>
          <w:ilvl w:val="1"/>
          <w:numId w:val="157"/>
        </w:numPr>
        <w:tabs>
          <w:tab w:val="left" w:pos="942"/>
          <w:tab w:val="left" w:pos="943"/>
        </w:tabs>
        <w:spacing w:before="21"/>
      </w:pPr>
      <w:r>
        <w:t>Parameter characteristics of special electronic</w:t>
      </w:r>
      <w:r>
        <w:rPr>
          <w:spacing w:val="-21"/>
        </w:rPr>
        <w:t xml:space="preserve"> </w:t>
      </w:r>
      <w:r>
        <w:t>components</w:t>
      </w:r>
    </w:p>
    <w:p w:rsidR="00B141CF" w:rsidRDefault="009F45E6">
      <w:pPr>
        <w:pStyle w:val="ListParagraph"/>
        <w:numPr>
          <w:ilvl w:val="1"/>
          <w:numId w:val="157"/>
        </w:numPr>
        <w:tabs>
          <w:tab w:val="left" w:pos="942"/>
          <w:tab w:val="left" w:pos="943"/>
        </w:tabs>
        <w:spacing w:before="21"/>
      </w:pPr>
      <w:r>
        <w:t xml:space="preserve">Inspection </w:t>
      </w:r>
      <w:r>
        <w:rPr>
          <w:spacing w:val="-3"/>
        </w:rPr>
        <w:t xml:space="preserve">methods </w:t>
      </w:r>
      <w:r>
        <w:t>of materials and</w:t>
      </w:r>
      <w:r>
        <w:rPr>
          <w:spacing w:val="-4"/>
        </w:rPr>
        <w:t xml:space="preserve"> </w:t>
      </w:r>
      <w:r>
        <w:t>components</w:t>
      </w:r>
    </w:p>
    <w:p w:rsidR="00B141CF" w:rsidRDefault="009F45E6">
      <w:pPr>
        <w:pStyle w:val="ListParagraph"/>
        <w:numPr>
          <w:ilvl w:val="0"/>
          <w:numId w:val="157"/>
        </w:numPr>
        <w:tabs>
          <w:tab w:val="left" w:pos="942"/>
          <w:tab w:val="left" w:pos="943"/>
          <w:tab w:val="left" w:pos="8471"/>
        </w:tabs>
        <w:spacing w:before="80"/>
        <w:rPr>
          <w:b/>
        </w:rPr>
      </w:pPr>
      <w:r>
        <w:rPr>
          <w:b/>
        </w:rPr>
        <w:t>Characteristic and parameter detection of</w:t>
      </w:r>
      <w:r>
        <w:rPr>
          <w:b/>
          <w:spacing w:val="-24"/>
        </w:rPr>
        <w:t xml:space="preserve"> </w:t>
      </w:r>
      <w:r>
        <w:rPr>
          <w:b/>
        </w:rPr>
        <w:t>functional</w:t>
      </w:r>
      <w:r>
        <w:rPr>
          <w:b/>
          <w:spacing w:val="-4"/>
        </w:rPr>
        <w:t xml:space="preserve"> </w:t>
      </w:r>
      <w:r>
        <w:rPr>
          <w:b/>
        </w:rPr>
        <w:t>circuits</w:t>
      </w:r>
      <w:r>
        <w:rPr>
          <w:b/>
        </w:rPr>
        <w:tab/>
        <w:t>12</w:t>
      </w:r>
      <w:r>
        <w:rPr>
          <w:b/>
          <w:spacing w:val="6"/>
        </w:rPr>
        <w:t xml:space="preserve"> </w:t>
      </w:r>
      <w:r>
        <w:rPr>
          <w:b/>
          <w:spacing w:val="-3"/>
        </w:rPr>
        <w:t>Hrs</w:t>
      </w:r>
    </w:p>
    <w:p w:rsidR="00B141CF" w:rsidRDefault="009F45E6">
      <w:pPr>
        <w:pStyle w:val="ListParagraph"/>
        <w:numPr>
          <w:ilvl w:val="1"/>
          <w:numId w:val="157"/>
        </w:numPr>
        <w:tabs>
          <w:tab w:val="left" w:pos="942"/>
          <w:tab w:val="left" w:pos="943"/>
        </w:tabs>
        <w:spacing w:before="21"/>
      </w:pPr>
      <w:r>
        <w:t>Principle, detection content and procedures of single-tube amplifier</w:t>
      </w:r>
      <w:r>
        <w:rPr>
          <w:spacing w:val="-27"/>
        </w:rPr>
        <w:t xml:space="preserve"> </w:t>
      </w:r>
      <w:r>
        <w:t>circuits</w:t>
      </w:r>
    </w:p>
    <w:p w:rsidR="00B141CF" w:rsidRDefault="009F45E6">
      <w:pPr>
        <w:pStyle w:val="ListParagraph"/>
        <w:numPr>
          <w:ilvl w:val="1"/>
          <w:numId w:val="157"/>
        </w:numPr>
        <w:tabs>
          <w:tab w:val="left" w:pos="942"/>
          <w:tab w:val="left" w:pos="943"/>
        </w:tabs>
        <w:spacing w:before="21"/>
      </w:pPr>
      <w:r>
        <w:t xml:space="preserve">Principle, detection </w:t>
      </w:r>
      <w:r>
        <w:rPr>
          <w:spacing w:val="-3"/>
        </w:rPr>
        <w:t xml:space="preserve">content </w:t>
      </w:r>
      <w:r>
        <w:t>and procedures of operational amplifier</w:t>
      </w:r>
      <w:r>
        <w:rPr>
          <w:spacing w:val="-11"/>
        </w:rPr>
        <w:t xml:space="preserve"> </w:t>
      </w:r>
      <w:r>
        <w:t>circuits</w:t>
      </w:r>
    </w:p>
    <w:p w:rsidR="00B141CF" w:rsidRDefault="009F45E6">
      <w:pPr>
        <w:pStyle w:val="ListParagraph"/>
        <w:numPr>
          <w:ilvl w:val="1"/>
          <w:numId w:val="157"/>
        </w:numPr>
        <w:tabs>
          <w:tab w:val="left" w:pos="942"/>
          <w:tab w:val="left" w:pos="943"/>
        </w:tabs>
        <w:spacing w:before="14"/>
      </w:pPr>
      <w:r>
        <w:t xml:space="preserve">Principle, detection </w:t>
      </w:r>
      <w:r>
        <w:rPr>
          <w:spacing w:val="-3"/>
        </w:rPr>
        <w:t xml:space="preserve">content </w:t>
      </w:r>
      <w:r>
        <w:t>and procedures of quartz oscillation</w:t>
      </w:r>
      <w:r>
        <w:rPr>
          <w:spacing w:val="-24"/>
        </w:rPr>
        <w:t xml:space="preserve"> </w:t>
      </w:r>
      <w:r>
        <w:t>circuits</w:t>
      </w:r>
    </w:p>
    <w:p w:rsidR="00B141CF" w:rsidRDefault="009F45E6">
      <w:pPr>
        <w:pStyle w:val="ListParagraph"/>
        <w:numPr>
          <w:ilvl w:val="1"/>
          <w:numId w:val="157"/>
        </w:numPr>
        <w:tabs>
          <w:tab w:val="left" w:pos="942"/>
          <w:tab w:val="left" w:pos="943"/>
        </w:tabs>
        <w:spacing w:before="20"/>
      </w:pPr>
      <w:r>
        <w:t xml:space="preserve">Characteristics, detection </w:t>
      </w:r>
      <w:r>
        <w:rPr>
          <w:spacing w:val="-3"/>
        </w:rPr>
        <w:t xml:space="preserve">content </w:t>
      </w:r>
      <w:r>
        <w:rPr>
          <w:spacing w:val="-4"/>
        </w:rPr>
        <w:t xml:space="preserve">and </w:t>
      </w:r>
      <w:r>
        <w:t xml:space="preserve">procedures of </w:t>
      </w:r>
      <w:r>
        <w:rPr>
          <w:spacing w:val="-3"/>
        </w:rPr>
        <w:t xml:space="preserve">555 </w:t>
      </w:r>
      <w:r>
        <w:t>application circuits</w:t>
      </w:r>
    </w:p>
    <w:p w:rsidR="00B141CF" w:rsidRDefault="00B141CF">
      <w:pPr>
        <w:pStyle w:val="BodyText"/>
        <w:spacing w:before="3"/>
        <w:ind w:left="0" w:firstLine="0"/>
        <w:rPr>
          <w:sz w:val="22"/>
        </w:rPr>
      </w:pPr>
    </w:p>
    <w:p w:rsidR="00B141CF" w:rsidRDefault="009F45E6">
      <w:pPr>
        <w:pStyle w:val="ListParagraph"/>
        <w:numPr>
          <w:ilvl w:val="0"/>
          <w:numId w:val="157"/>
        </w:numPr>
        <w:tabs>
          <w:tab w:val="left" w:pos="942"/>
          <w:tab w:val="left" w:pos="943"/>
          <w:tab w:val="left" w:pos="8600"/>
        </w:tabs>
        <w:spacing w:before="0"/>
        <w:rPr>
          <w:b/>
        </w:rPr>
      </w:pPr>
      <w:r>
        <w:rPr>
          <w:b/>
        </w:rPr>
        <w:t xml:space="preserve">Technological indicators and detection of </w:t>
      </w:r>
      <w:r>
        <w:rPr>
          <w:b/>
          <w:spacing w:val="-2"/>
        </w:rPr>
        <w:t>simple</w:t>
      </w:r>
      <w:r>
        <w:rPr>
          <w:b/>
          <w:spacing w:val="-13"/>
        </w:rPr>
        <w:t xml:space="preserve"> </w:t>
      </w:r>
      <w:r>
        <w:rPr>
          <w:b/>
        </w:rPr>
        <w:t>electronic</w:t>
      </w:r>
      <w:r>
        <w:rPr>
          <w:b/>
          <w:spacing w:val="-3"/>
        </w:rPr>
        <w:t xml:space="preserve"> </w:t>
      </w:r>
      <w:r>
        <w:rPr>
          <w:b/>
        </w:rPr>
        <w:t>products</w:t>
      </w:r>
      <w:r>
        <w:rPr>
          <w:b/>
        </w:rPr>
        <w:tab/>
        <w:t>6</w:t>
      </w:r>
      <w:r>
        <w:rPr>
          <w:b/>
          <w:spacing w:val="5"/>
        </w:rPr>
        <w:t xml:space="preserve"> </w:t>
      </w:r>
      <w:r>
        <w:rPr>
          <w:b/>
          <w:spacing w:val="-3"/>
        </w:rPr>
        <w:t>Hrs</w:t>
      </w:r>
    </w:p>
    <w:p w:rsidR="00B141CF" w:rsidRDefault="009F45E6">
      <w:pPr>
        <w:pStyle w:val="ListParagraph"/>
        <w:numPr>
          <w:ilvl w:val="1"/>
          <w:numId w:val="157"/>
        </w:numPr>
        <w:tabs>
          <w:tab w:val="left" w:pos="942"/>
          <w:tab w:val="left" w:pos="943"/>
        </w:tabs>
        <w:spacing w:before="21"/>
      </w:pPr>
      <w:r>
        <w:t xml:space="preserve">Principle and detection </w:t>
      </w:r>
      <w:r>
        <w:rPr>
          <w:spacing w:val="-3"/>
        </w:rPr>
        <w:t xml:space="preserve">content </w:t>
      </w:r>
      <w:r>
        <w:t xml:space="preserve">of power </w:t>
      </w:r>
      <w:r>
        <w:rPr>
          <w:spacing w:val="-3"/>
        </w:rPr>
        <w:t>supply</w:t>
      </w:r>
      <w:r>
        <w:rPr>
          <w:spacing w:val="-13"/>
        </w:rPr>
        <w:t xml:space="preserve"> </w:t>
      </w:r>
      <w:r>
        <w:t>products</w:t>
      </w:r>
    </w:p>
    <w:p w:rsidR="00B141CF" w:rsidRDefault="009F45E6">
      <w:pPr>
        <w:pStyle w:val="ListParagraph"/>
        <w:numPr>
          <w:ilvl w:val="1"/>
          <w:numId w:val="157"/>
        </w:numPr>
        <w:tabs>
          <w:tab w:val="left" w:pos="942"/>
          <w:tab w:val="left" w:pos="943"/>
        </w:tabs>
        <w:spacing w:before="21"/>
      </w:pPr>
      <w:r>
        <w:t xml:space="preserve">Principle and detection </w:t>
      </w:r>
      <w:r>
        <w:rPr>
          <w:spacing w:val="-3"/>
        </w:rPr>
        <w:t xml:space="preserve">content </w:t>
      </w:r>
      <w:r>
        <w:t>of priority encoders based on LED</w:t>
      </w:r>
      <w:r>
        <w:rPr>
          <w:spacing w:val="-26"/>
        </w:rPr>
        <w:t xml:space="preserve"> </w:t>
      </w:r>
      <w:r>
        <w:t>display</w:t>
      </w:r>
    </w:p>
    <w:p w:rsidR="00B141CF" w:rsidRDefault="009F45E6">
      <w:pPr>
        <w:pStyle w:val="ListParagraph"/>
        <w:numPr>
          <w:ilvl w:val="1"/>
          <w:numId w:val="157"/>
        </w:numPr>
        <w:tabs>
          <w:tab w:val="left" w:pos="942"/>
          <w:tab w:val="left" w:pos="943"/>
        </w:tabs>
        <w:spacing w:before="13"/>
      </w:pPr>
      <w:r>
        <w:t xml:space="preserve">Principle and detection </w:t>
      </w:r>
      <w:r>
        <w:rPr>
          <w:spacing w:val="-3"/>
        </w:rPr>
        <w:t xml:space="preserve">content </w:t>
      </w:r>
      <w:r>
        <w:t>of pulse digital display</w:t>
      </w:r>
      <w:r>
        <w:rPr>
          <w:spacing w:val="-21"/>
        </w:rPr>
        <w:t xml:space="preserve"> </w:t>
      </w:r>
      <w:r>
        <w:t>indicators</w:t>
      </w:r>
    </w:p>
    <w:p w:rsidR="00B141CF" w:rsidRDefault="00B141CF">
      <w:pPr>
        <w:pStyle w:val="BodyText"/>
        <w:spacing w:before="8"/>
        <w:ind w:left="0" w:firstLine="0"/>
        <w:rPr>
          <w:sz w:val="26"/>
        </w:rPr>
      </w:pPr>
    </w:p>
    <w:p w:rsidR="00B141CF" w:rsidRDefault="009F45E6">
      <w:pPr>
        <w:ind w:left="222"/>
        <w:rPr>
          <w:b/>
        </w:rPr>
      </w:pPr>
      <w:r>
        <w:rPr>
          <w:b/>
        </w:rPr>
        <w:t>Reference</w:t>
      </w:r>
    </w:p>
    <w:p w:rsidR="00B141CF" w:rsidRDefault="009F45E6">
      <w:pPr>
        <w:pStyle w:val="ListParagraph"/>
        <w:numPr>
          <w:ilvl w:val="0"/>
          <w:numId w:val="158"/>
        </w:numPr>
        <w:tabs>
          <w:tab w:val="left" w:pos="942"/>
          <w:tab w:val="left" w:pos="943"/>
        </w:tabs>
        <w:spacing w:before="35"/>
      </w:pPr>
      <w:r>
        <w:t xml:space="preserve">“Project Type Course of Electronic Measurement Technology” </w:t>
      </w:r>
      <w:r>
        <w:rPr>
          <w:spacing w:val="-5"/>
        </w:rPr>
        <w:t xml:space="preserve">Shi </w:t>
      </w:r>
      <w:r>
        <w:t xml:space="preserve">Ping, </w:t>
      </w:r>
      <w:r>
        <w:rPr>
          <w:spacing w:val="-3"/>
        </w:rPr>
        <w:t>et</w:t>
      </w:r>
      <w:r>
        <w:rPr>
          <w:spacing w:val="-11"/>
        </w:rPr>
        <w:t xml:space="preserve"> </w:t>
      </w:r>
      <w:r>
        <w:t>al.</w:t>
      </w:r>
    </w:p>
    <w:p w:rsidR="00B141CF" w:rsidRDefault="009F45E6">
      <w:pPr>
        <w:pStyle w:val="ListParagraph"/>
        <w:numPr>
          <w:ilvl w:val="0"/>
          <w:numId w:val="158"/>
        </w:numPr>
        <w:tabs>
          <w:tab w:val="left" w:pos="942"/>
          <w:tab w:val="left" w:pos="943"/>
        </w:tabs>
        <w:spacing w:before="43"/>
      </w:pPr>
      <w:r>
        <w:t xml:space="preserve">“Electronic Measurement and </w:t>
      </w:r>
      <w:r>
        <w:rPr>
          <w:spacing w:val="-3"/>
        </w:rPr>
        <w:t xml:space="preserve">Product </w:t>
      </w:r>
      <w:r>
        <w:t xml:space="preserve">Inspection” Tang Jie. </w:t>
      </w:r>
      <w:r>
        <w:rPr>
          <w:spacing w:val="-3"/>
        </w:rPr>
        <w:t xml:space="preserve">et </w:t>
      </w:r>
      <w:r>
        <w:t>al.</w:t>
      </w:r>
    </w:p>
    <w:p w:rsidR="00C9081E" w:rsidRDefault="00C9081E">
      <w:pPr>
        <w:widowControl/>
        <w:autoSpaceDE/>
        <w:autoSpaceDN/>
        <w:rPr>
          <w:b/>
        </w:rPr>
      </w:pPr>
    </w:p>
    <w:p w:rsidR="00B141CF" w:rsidRDefault="009F45E6" w:rsidP="00E21A55">
      <w:pPr>
        <w:spacing w:before="35" w:line="280" w:lineRule="auto"/>
        <w:ind w:left="222" w:right="5306"/>
        <w:rPr>
          <w:b/>
        </w:rPr>
      </w:pPr>
      <w:r>
        <w:rPr>
          <w:noProof/>
        </w:rPr>
        <mc:AlternateContent>
          <mc:Choice Requires="wps">
            <w:drawing>
              <wp:anchor distT="0" distB="0" distL="114300" distR="114300" simplePos="0" relativeHeight="251668480" behindDoc="1" locked="0" layoutInCell="1" allowOverlap="1">
                <wp:simplePos x="0" y="0"/>
                <wp:positionH relativeFrom="page">
                  <wp:posOffset>1079500</wp:posOffset>
                </wp:positionH>
                <wp:positionV relativeFrom="paragraph">
                  <wp:posOffset>19685</wp:posOffset>
                </wp:positionV>
                <wp:extent cx="878205" cy="168910"/>
                <wp:effectExtent l="0" t="0" r="17145" b="2540"/>
                <wp:wrapNone/>
                <wp:docPr id="43" name="矩形 26"/>
                <wp:cNvGraphicFramePr/>
                <a:graphic xmlns:a="http://schemas.openxmlformats.org/drawingml/2006/main">
                  <a:graphicData uri="http://schemas.microsoft.com/office/word/2010/wordprocessingShape">
                    <wps:wsp>
                      <wps:cNvSpPr/>
                      <wps:spPr>
                        <a:xfrm>
                          <a:off x="0" y="0"/>
                          <a:ext cx="878205" cy="168910"/>
                        </a:xfrm>
                        <a:prstGeom prst="rect">
                          <a:avLst/>
                        </a:prstGeom>
                        <a:solidFill>
                          <a:srgbClr val="C0C0C0"/>
                        </a:solidFill>
                        <a:ln>
                          <a:noFill/>
                        </a:ln>
                      </wps:spPr>
                      <wps:bodyPr upright="1"/>
                    </wps:wsp>
                  </a:graphicData>
                </a:graphic>
              </wp:anchor>
            </w:drawing>
          </mc:Choice>
          <mc:Fallback>
            <w:pict>
              <v:rect w14:anchorId="2700F50B" id="矩形 26" o:spid="_x0000_s1026" style="position:absolute;margin-left:85pt;margin-top:1.55pt;width:69.15pt;height:13.3pt;z-index:-251648000;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" fillcolor="silver" stroked="f">
                <w10:wrap anchorx="page"/>
              </v:rect>
            </w:pict>
          </mc:Fallback>
        </mc:AlternateContent>
      </w:r>
      <w:r w:rsidR="00E21A55" w:rsidRPr="00E21A55">
        <w:rPr>
          <w:b/>
        </w:rPr>
        <w:t xml:space="preserve"> </w:t>
      </w:r>
      <w:r w:rsidR="00E21A55">
        <w:rPr>
          <w:b/>
        </w:rPr>
        <w:t xml:space="preserve">ELIT-312 </w:t>
      </w:r>
      <w:r>
        <w:rPr>
          <w:b/>
        </w:rPr>
        <w:t>Electronic Product Inspection Instructional Objectives</w:t>
      </w:r>
    </w:p>
    <w:p w:rsidR="00C9081E" w:rsidRDefault="00C9081E">
      <w:pPr>
        <w:spacing w:before="35" w:line="280" w:lineRule="auto"/>
        <w:ind w:left="222" w:right="5306" w:firstLine="1441"/>
        <w:rPr>
          <w:b/>
        </w:rPr>
      </w:pPr>
    </w:p>
    <w:p w:rsidR="00B141CF" w:rsidRDefault="009F45E6">
      <w:pPr>
        <w:pStyle w:val="ListParagraph"/>
        <w:numPr>
          <w:ilvl w:val="0"/>
          <w:numId w:val="159"/>
        </w:numPr>
        <w:tabs>
          <w:tab w:val="left" w:pos="942"/>
          <w:tab w:val="left" w:pos="943"/>
        </w:tabs>
        <w:spacing w:before="0" w:line="273" w:lineRule="auto"/>
        <w:ind w:right="1561" w:firstLine="0"/>
        <w:rPr>
          <w:b/>
        </w:rPr>
      </w:pPr>
      <w:r>
        <w:rPr>
          <w:b/>
        </w:rPr>
        <w:t xml:space="preserve">Understand </w:t>
      </w:r>
      <w:r>
        <w:rPr>
          <w:b/>
          <w:spacing w:val="-3"/>
        </w:rPr>
        <w:t xml:space="preserve">basic </w:t>
      </w:r>
      <w:r>
        <w:rPr>
          <w:b/>
        </w:rPr>
        <w:t xml:space="preserve">situations of electronic product inspection, and </w:t>
      </w:r>
      <w:r>
        <w:rPr>
          <w:b/>
          <w:spacing w:val="-3"/>
        </w:rPr>
        <w:t xml:space="preserve">have </w:t>
      </w:r>
      <w:r>
        <w:rPr>
          <w:b/>
        </w:rPr>
        <w:t>certain theoretical</w:t>
      </w:r>
      <w:r>
        <w:rPr>
          <w:b/>
          <w:spacing w:val="-4"/>
        </w:rPr>
        <w:t xml:space="preserve"> </w:t>
      </w:r>
      <w:r>
        <w:rPr>
          <w:b/>
        </w:rPr>
        <w:t>foundations</w:t>
      </w:r>
    </w:p>
    <w:p w:rsidR="00B141CF" w:rsidRDefault="009F45E6">
      <w:pPr>
        <w:pStyle w:val="ListParagraph"/>
        <w:numPr>
          <w:ilvl w:val="1"/>
          <w:numId w:val="159"/>
        </w:numPr>
        <w:tabs>
          <w:tab w:val="left" w:pos="942"/>
          <w:tab w:val="left" w:pos="943"/>
        </w:tabs>
        <w:spacing w:before="0"/>
      </w:pPr>
      <w:r>
        <w:t xml:space="preserve">Understand basic concepts of </w:t>
      </w:r>
      <w:r>
        <w:rPr>
          <w:spacing w:val="-3"/>
        </w:rPr>
        <w:t xml:space="preserve">quality management </w:t>
      </w:r>
      <w:r>
        <w:t>and management system</w:t>
      </w:r>
      <w:r>
        <w:rPr>
          <w:spacing w:val="-2"/>
        </w:rPr>
        <w:t xml:space="preserve"> </w:t>
      </w:r>
      <w:r>
        <w:t>standards</w:t>
      </w:r>
    </w:p>
    <w:p w:rsidR="00B141CF" w:rsidRDefault="009F45E6">
      <w:pPr>
        <w:pStyle w:val="ListParagraph"/>
        <w:numPr>
          <w:ilvl w:val="1"/>
          <w:numId w:val="159"/>
        </w:numPr>
        <w:tabs>
          <w:tab w:val="left" w:pos="942"/>
          <w:tab w:val="left" w:pos="943"/>
        </w:tabs>
        <w:spacing w:before="11" w:line="259" w:lineRule="auto"/>
        <w:ind w:left="222" w:right="1007" w:firstLine="0"/>
      </w:pPr>
      <w:r>
        <w:t xml:space="preserve">Master main </w:t>
      </w:r>
      <w:r>
        <w:rPr>
          <w:spacing w:val="-3"/>
        </w:rPr>
        <w:t xml:space="preserve">content </w:t>
      </w:r>
      <w:r>
        <w:t xml:space="preserve">of product quality inspection and </w:t>
      </w:r>
      <w:r>
        <w:rPr>
          <w:spacing w:val="-3"/>
        </w:rPr>
        <w:t xml:space="preserve">general </w:t>
      </w:r>
      <w:r>
        <w:t>technological processes of electronic product inspection</w:t>
      </w:r>
    </w:p>
    <w:p w:rsidR="00B141CF" w:rsidRDefault="009F45E6">
      <w:pPr>
        <w:pStyle w:val="ListParagraph"/>
        <w:numPr>
          <w:ilvl w:val="1"/>
          <w:numId w:val="159"/>
        </w:numPr>
        <w:tabs>
          <w:tab w:val="left" w:pos="942"/>
          <w:tab w:val="left" w:pos="943"/>
        </w:tabs>
        <w:spacing w:before="1"/>
      </w:pPr>
      <w:r>
        <w:t>Correctly process inspection</w:t>
      </w:r>
      <w:r>
        <w:rPr>
          <w:spacing w:val="-11"/>
        </w:rPr>
        <w:t xml:space="preserve"> </w:t>
      </w:r>
      <w:r>
        <w:t>data</w:t>
      </w:r>
    </w:p>
    <w:p w:rsidR="00B141CF" w:rsidRDefault="00B141CF">
      <w:pPr>
        <w:pStyle w:val="BodyText"/>
        <w:spacing w:before="10"/>
        <w:ind w:left="0" w:firstLine="0"/>
        <w:rPr>
          <w:sz w:val="26"/>
        </w:rPr>
      </w:pPr>
    </w:p>
    <w:p w:rsidR="00B141CF" w:rsidRDefault="009F45E6">
      <w:pPr>
        <w:pStyle w:val="ListParagraph"/>
        <w:numPr>
          <w:ilvl w:val="0"/>
          <w:numId w:val="159"/>
        </w:numPr>
        <w:tabs>
          <w:tab w:val="left" w:pos="942"/>
          <w:tab w:val="left" w:pos="943"/>
        </w:tabs>
        <w:spacing w:before="1"/>
        <w:ind w:left="943"/>
        <w:rPr>
          <w:b/>
        </w:rPr>
      </w:pPr>
      <w:r>
        <w:rPr>
          <w:b/>
        </w:rPr>
        <w:t xml:space="preserve">Use of </w:t>
      </w:r>
      <w:r>
        <w:rPr>
          <w:b/>
          <w:spacing w:val="-3"/>
        </w:rPr>
        <w:t xml:space="preserve">electronic measurement instruments </w:t>
      </w:r>
      <w:r>
        <w:rPr>
          <w:b/>
        </w:rPr>
        <w:t>and</w:t>
      </w:r>
      <w:r>
        <w:rPr>
          <w:b/>
          <w:spacing w:val="3"/>
        </w:rPr>
        <w:t xml:space="preserve"> </w:t>
      </w:r>
      <w:r>
        <w:rPr>
          <w:b/>
        </w:rPr>
        <w:t>equipment</w:t>
      </w:r>
    </w:p>
    <w:p w:rsidR="00B141CF" w:rsidRDefault="009F45E6">
      <w:pPr>
        <w:pStyle w:val="ListParagraph"/>
        <w:numPr>
          <w:ilvl w:val="1"/>
          <w:numId w:val="159"/>
        </w:numPr>
        <w:tabs>
          <w:tab w:val="left" w:pos="885"/>
          <w:tab w:val="left" w:pos="886"/>
        </w:tabs>
        <w:spacing w:before="13" w:line="259" w:lineRule="auto"/>
        <w:ind w:left="885" w:right="743" w:hanging="663"/>
      </w:pPr>
      <w:r>
        <w:t>Be proficient in the correct use of detection tools and instruments and apparatuses,</w:t>
      </w:r>
      <w:r>
        <w:rPr>
          <w:spacing w:val="-42"/>
        </w:rPr>
        <w:t xml:space="preserve"> </w:t>
      </w:r>
      <w:r>
        <w:t xml:space="preserve">be able to achieve correct wiring, gear selection and </w:t>
      </w:r>
      <w:r>
        <w:rPr>
          <w:spacing w:val="-4"/>
        </w:rPr>
        <w:t xml:space="preserve">range </w:t>
      </w:r>
      <w:r>
        <w:t xml:space="preserve">selection according </w:t>
      </w:r>
      <w:r>
        <w:rPr>
          <w:spacing w:val="-3"/>
        </w:rPr>
        <w:t xml:space="preserve">to measurement </w:t>
      </w:r>
      <w:r>
        <w:t>tasks, and be able to correctly read out test</w:t>
      </w:r>
      <w:r>
        <w:rPr>
          <w:spacing w:val="-21"/>
        </w:rPr>
        <w:t xml:space="preserve"> </w:t>
      </w:r>
      <w:r>
        <w:t>values</w:t>
      </w:r>
    </w:p>
    <w:p w:rsidR="00B141CF" w:rsidRDefault="009F45E6">
      <w:pPr>
        <w:pStyle w:val="ListParagraph"/>
        <w:numPr>
          <w:ilvl w:val="1"/>
          <w:numId w:val="159"/>
        </w:numPr>
        <w:tabs>
          <w:tab w:val="left" w:pos="942"/>
          <w:tab w:val="left" w:pos="943"/>
        </w:tabs>
        <w:spacing w:before="0" w:line="248" w:lineRule="exact"/>
      </w:pPr>
      <w:r>
        <w:t xml:space="preserve">Be proficient in use of virtual </w:t>
      </w:r>
      <w:r>
        <w:rPr>
          <w:spacing w:val="-3"/>
        </w:rPr>
        <w:t>simulation</w:t>
      </w:r>
      <w:r>
        <w:rPr>
          <w:spacing w:val="-5"/>
        </w:rPr>
        <w:t xml:space="preserve"> </w:t>
      </w:r>
      <w:r>
        <w:rPr>
          <w:spacing w:val="-3"/>
        </w:rPr>
        <w:t>software</w:t>
      </w:r>
    </w:p>
    <w:p w:rsidR="00B141CF" w:rsidRDefault="00B141CF">
      <w:pPr>
        <w:pStyle w:val="BodyText"/>
        <w:spacing w:before="11"/>
        <w:ind w:left="0" w:firstLine="0"/>
        <w:rPr>
          <w:sz w:val="24"/>
        </w:rPr>
      </w:pPr>
    </w:p>
    <w:p w:rsidR="00B141CF" w:rsidRDefault="009F45E6">
      <w:pPr>
        <w:pStyle w:val="ListParagraph"/>
        <w:numPr>
          <w:ilvl w:val="0"/>
          <w:numId w:val="159"/>
        </w:numPr>
        <w:tabs>
          <w:tab w:val="left" w:pos="942"/>
          <w:tab w:val="left" w:pos="943"/>
        </w:tabs>
        <w:spacing w:before="0"/>
        <w:ind w:left="943"/>
        <w:rPr>
          <w:b/>
        </w:rPr>
      </w:pPr>
      <w:r>
        <w:rPr>
          <w:b/>
        </w:rPr>
        <w:t xml:space="preserve">Characteristics and main </w:t>
      </w:r>
      <w:r>
        <w:rPr>
          <w:b/>
          <w:spacing w:val="-3"/>
        </w:rPr>
        <w:t xml:space="preserve">parameters </w:t>
      </w:r>
      <w:r>
        <w:rPr>
          <w:b/>
        </w:rPr>
        <w:t>of electronic</w:t>
      </w:r>
      <w:r>
        <w:rPr>
          <w:b/>
          <w:spacing w:val="-22"/>
        </w:rPr>
        <w:t xml:space="preserve"> </w:t>
      </w:r>
      <w:r>
        <w:rPr>
          <w:b/>
        </w:rPr>
        <w:t>components</w:t>
      </w:r>
    </w:p>
    <w:p w:rsidR="00B141CF" w:rsidRDefault="009F45E6">
      <w:pPr>
        <w:pStyle w:val="ListParagraph"/>
        <w:numPr>
          <w:ilvl w:val="1"/>
          <w:numId w:val="159"/>
        </w:numPr>
        <w:tabs>
          <w:tab w:val="left" w:pos="942"/>
          <w:tab w:val="left" w:pos="943"/>
        </w:tabs>
        <w:spacing w:before="21" w:line="261" w:lineRule="auto"/>
        <w:ind w:left="222" w:right="1263" w:firstLine="0"/>
        <w:rPr>
          <w:sz w:val="21"/>
        </w:rPr>
      </w:pPr>
      <w:r>
        <w:rPr>
          <w:sz w:val="21"/>
        </w:rPr>
        <w:t>Be familiar with structures, characteristics and main parameters of conventional</w:t>
      </w:r>
      <w:r>
        <w:rPr>
          <w:spacing w:val="-38"/>
          <w:sz w:val="21"/>
        </w:rPr>
        <w:t xml:space="preserve"> </w:t>
      </w:r>
      <w:r>
        <w:rPr>
          <w:sz w:val="21"/>
        </w:rPr>
        <w:t>electronic components, and understand their identification selection methods and replacement</w:t>
      </w:r>
      <w:r>
        <w:rPr>
          <w:spacing w:val="-26"/>
          <w:sz w:val="21"/>
        </w:rPr>
        <w:t xml:space="preserve"> </w:t>
      </w:r>
      <w:r>
        <w:rPr>
          <w:sz w:val="21"/>
        </w:rPr>
        <w:t>principles</w:t>
      </w:r>
    </w:p>
    <w:p w:rsidR="00B141CF" w:rsidRDefault="009F45E6">
      <w:pPr>
        <w:pStyle w:val="ListParagraph"/>
        <w:numPr>
          <w:ilvl w:val="1"/>
          <w:numId w:val="159"/>
        </w:numPr>
        <w:tabs>
          <w:tab w:val="left" w:pos="892"/>
          <w:tab w:val="left" w:pos="893"/>
        </w:tabs>
        <w:spacing w:before="0" w:line="254" w:lineRule="auto"/>
        <w:ind w:left="222" w:right="658" w:firstLine="0"/>
        <w:rPr>
          <w:sz w:val="21"/>
        </w:rPr>
      </w:pPr>
      <w:r>
        <w:rPr>
          <w:sz w:val="21"/>
        </w:rPr>
        <w:t>Be familiar with structures, characteristics and main parameters of special electronic components, and understand their identification selection methods and replacement</w:t>
      </w:r>
      <w:r>
        <w:rPr>
          <w:spacing w:val="-9"/>
          <w:sz w:val="21"/>
        </w:rPr>
        <w:t xml:space="preserve"> </w:t>
      </w:r>
      <w:r>
        <w:rPr>
          <w:sz w:val="21"/>
        </w:rPr>
        <w:t>principles</w:t>
      </w:r>
    </w:p>
    <w:p w:rsidR="00B141CF" w:rsidRDefault="009F45E6">
      <w:pPr>
        <w:pStyle w:val="ListParagraph"/>
        <w:numPr>
          <w:ilvl w:val="1"/>
          <w:numId w:val="159"/>
        </w:numPr>
        <w:tabs>
          <w:tab w:val="left" w:pos="942"/>
          <w:tab w:val="left" w:pos="943"/>
        </w:tabs>
        <w:spacing w:before="0"/>
        <w:rPr>
          <w:sz w:val="21"/>
        </w:rPr>
      </w:pPr>
      <w:r>
        <w:rPr>
          <w:sz w:val="21"/>
        </w:rPr>
        <w:t>Be familiar with structures, characteristics and main parameters of materials and</w:t>
      </w:r>
      <w:r>
        <w:rPr>
          <w:spacing w:val="-26"/>
          <w:sz w:val="21"/>
        </w:rPr>
        <w:t xml:space="preserve"> </w:t>
      </w:r>
      <w:r>
        <w:rPr>
          <w:sz w:val="21"/>
        </w:rPr>
        <w:t>components</w:t>
      </w:r>
    </w:p>
    <w:p w:rsidR="00E21A55" w:rsidRDefault="00E21A55" w:rsidP="00E21A55">
      <w:pPr>
        <w:pStyle w:val="ListParagraph"/>
        <w:tabs>
          <w:tab w:val="left" w:pos="942"/>
          <w:tab w:val="left" w:pos="943"/>
        </w:tabs>
        <w:spacing w:before="0"/>
        <w:ind w:left="943" w:firstLine="0"/>
        <w:rPr>
          <w:sz w:val="21"/>
        </w:rPr>
      </w:pPr>
    </w:p>
    <w:p w:rsidR="00B141CF" w:rsidRDefault="009F45E6">
      <w:pPr>
        <w:pStyle w:val="ListParagraph"/>
        <w:numPr>
          <w:ilvl w:val="0"/>
          <w:numId w:val="159"/>
        </w:numPr>
        <w:tabs>
          <w:tab w:val="left" w:pos="942"/>
          <w:tab w:val="left" w:pos="943"/>
        </w:tabs>
        <w:spacing w:before="16"/>
        <w:ind w:left="943"/>
        <w:rPr>
          <w:b/>
        </w:rPr>
      </w:pPr>
      <w:r>
        <w:rPr>
          <w:b/>
        </w:rPr>
        <w:t>Master characteristics and parameter detection of functional</w:t>
      </w:r>
      <w:r>
        <w:rPr>
          <w:b/>
          <w:spacing w:val="-22"/>
        </w:rPr>
        <w:t xml:space="preserve"> </w:t>
      </w:r>
      <w:r>
        <w:rPr>
          <w:b/>
        </w:rPr>
        <w:t>circuits</w:t>
      </w:r>
    </w:p>
    <w:p w:rsidR="00B141CF" w:rsidRDefault="009F45E6">
      <w:pPr>
        <w:pStyle w:val="ListParagraph"/>
        <w:numPr>
          <w:ilvl w:val="1"/>
          <w:numId w:val="159"/>
        </w:numPr>
        <w:tabs>
          <w:tab w:val="left" w:pos="942"/>
          <w:tab w:val="left" w:pos="943"/>
        </w:tabs>
        <w:spacing w:before="14"/>
      </w:pPr>
      <w:r>
        <w:t>Master principles and basic parameters of single-tube amplifier</w:t>
      </w:r>
      <w:r>
        <w:rPr>
          <w:spacing w:val="-26"/>
        </w:rPr>
        <w:t xml:space="preserve"> </w:t>
      </w:r>
      <w:r>
        <w:t>circuits</w:t>
      </w:r>
    </w:p>
    <w:p w:rsidR="00B141CF" w:rsidRDefault="009F45E6">
      <w:pPr>
        <w:pStyle w:val="ListParagraph"/>
        <w:numPr>
          <w:ilvl w:val="1"/>
          <w:numId w:val="159"/>
        </w:numPr>
        <w:tabs>
          <w:tab w:val="left" w:pos="942"/>
          <w:tab w:val="left" w:pos="943"/>
        </w:tabs>
        <w:spacing w:before="20"/>
      </w:pPr>
      <w:r>
        <w:t>Master principles and basic parameters of operational amplifier</w:t>
      </w:r>
      <w:r>
        <w:rPr>
          <w:spacing w:val="-34"/>
        </w:rPr>
        <w:t xml:space="preserve"> </w:t>
      </w:r>
      <w:r>
        <w:t>circuits</w:t>
      </w:r>
    </w:p>
    <w:p w:rsidR="00B141CF" w:rsidRDefault="009F45E6">
      <w:pPr>
        <w:pStyle w:val="ListParagraph"/>
        <w:numPr>
          <w:ilvl w:val="1"/>
          <w:numId w:val="159"/>
        </w:numPr>
        <w:tabs>
          <w:tab w:val="left" w:pos="942"/>
          <w:tab w:val="left" w:pos="943"/>
        </w:tabs>
        <w:spacing w:before="21"/>
      </w:pPr>
      <w:r>
        <w:t>Understand principles and basic parameters of quartz oscillation</w:t>
      </w:r>
      <w:r>
        <w:rPr>
          <w:spacing w:val="-33"/>
        </w:rPr>
        <w:t xml:space="preserve"> </w:t>
      </w:r>
      <w:r>
        <w:t>circuits</w:t>
      </w:r>
    </w:p>
    <w:p w:rsidR="00B141CF" w:rsidRDefault="009F45E6">
      <w:pPr>
        <w:pStyle w:val="ListParagraph"/>
        <w:numPr>
          <w:ilvl w:val="1"/>
          <w:numId w:val="159"/>
        </w:numPr>
        <w:tabs>
          <w:tab w:val="left" w:pos="942"/>
          <w:tab w:val="left" w:pos="943"/>
        </w:tabs>
        <w:spacing w:before="14"/>
      </w:pPr>
      <w:r>
        <w:t>Master characteristics and basic parameters of 555 application</w:t>
      </w:r>
      <w:r>
        <w:rPr>
          <w:spacing w:val="-34"/>
        </w:rPr>
        <w:t xml:space="preserve"> </w:t>
      </w:r>
      <w:r>
        <w:t>circuits</w:t>
      </w:r>
    </w:p>
    <w:p w:rsidR="00B141CF" w:rsidRDefault="00B141CF">
      <w:pPr>
        <w:pStyle w:val="BodyText"/>
        <w:spacing w:before="7"/>
        <w:ind w:left="0" w:firstLine="0"/>
        <w:rPr>
          <w:sz w:val="25"/>
        </w:rPr>
      </w:pPr>
    </w:p>
    <w:p w:rsidR="00B141CF" w:rsidRDefault="009F45E6">
      <w:pPr>
        <w:pStyle w:val="ListParagraph"/>
        <w:numPr>
          <w:ilvl w:val="0"/>
          <w:numId w:val="159"/>
        </w:numPr>
        <w:tabs>
          <w:tab w:val="left" w:pos="942"/>
          <w:tab w:val="left" w:pos="943"/>
        </w:tabs>
        <w:spacing w:before="0"/>
        <w:ind w:left="943"/>
        <w:rPr>
          <w:b/>
        </w:rPr>
      </w:pPr>
      <w:r>
        <w:rPr>
          <w:b/>
        </w:rPr>
        <w:t xml:space="preserve">Understand technological indicators and detection of </w:t>
      </w:r>
      <w:r>
        <w:rPr>
          <w:b/>
          <w:spacing w:val="-2"/>
        </w:rPr>
        <w:t xml:space="preserve">simple </w:t>
      </w:r>
      <w:r>
        <w:rPr>
          <w:b/>
        </w:rPr>
        <w:t>electronic</w:t>
      </w:r>
      <w:r>
        <w:rPr>
          <w:b/>
          <w:spacing w:val="-17"/>
        </w:rPr>
        <w:t xml:space="preserve"> </w:t>
      </w:r>
      <w:r>
        <w:rPr>
          <w:b/>
          <w:spacing w:val="-3"/>
        </w:rPr>
        <w:t>products</w:t>
      </w:r>
    </w:p>
    <w:p w:rsidR="00B141CF" w:rsidRDefault="009F45E6">
      <w:pPr>
        <w:pStyle w:val="ListParagraph"/>
        <w:numPr>
          <w:ilvl w:val="1"/>
          <w:numId w:val="159"/>
        </w:numPr>
        <w:tabs>
          <w:tab w:val="left" w:pos="942"/>
          <w:tab w:val="left" w:pos="943"/>
        </w:tabs>
        <w:spacing w:before="80"/>
      </w:pPr>
      <w:r>
        <w:t>Master principles and basic parameters of power</w:t>
      </w:r>
      <w:r>
        <w:rPr>
          <w:spacing w:val="-41"/>
        </w:rPr>
        <w:t xml:space="preserve"> </w:t>
      </w:r>
      <w:r>
        <w:t>supply products</w:t>
      </w:r>
    </w:p>
    <w:p w:rsidR="00B141CF" w:rsidRDefault="009F45E6">
      <w:pPr>
        <w:pStyle w:val="ListParagraph"/>
        <w:numPr>
          <w:ilvl w:val="1"/>
          <w:numId w:val="159"/>
        </w:numPr>
        <w:tabs>
          <w:tab w:val="left" w:pos="942"/>
          <w:tab w:val="left" w:pos="943"/>
        </w:tabs>
        <w:spacing w:before="21"/>
      </w:pPr>
      <w:r>
        <w:t xml:space="preserve">Be </w:t>
      </w:r>
      <w:r>
        <w:rPr>
          <w:spacing w:val="-3"/>
        </w:rPr>
        <w:t xml:space="preserve">familiar </w:t>
      </w:r>
      <w:r>
        <w:rPr>
          <w:spacing w:val="-4"/>
        </w:rPr>
        <w:t xml:space="preserve">with </w:t>
      </w:r>
      <w:r>
        <w:t xml:space="preserve">principles </w:t>
      </w:r>
      <w:r>
        <w:rPr>
          <w:spacing w:val="-4"/>
        </w:rPr>
        <w:t xml:space="preserve">and </w:t>
      </w:r>
      <w:r>
        <w:t>basic parameters of priority encoders based on LED</w:t>
      </w:r>
      <w:r>
        <w:rPr>
          <w:spacing w:val="8"/>
        </w:rPr>
        <w:t xml:space="preserve"> </w:t>
      </w:r>
      <w:r>
        <w:t>display</w:t>
      </w:r>
    </w:p>
    <w:p w:rsidR="00B141CF" w:rsidRDefault="009F45E6">
      <w:pPr>
        <w:pStyle w:val="ListParagraph"/>
        <w:numPr>
          <w:ilvl w:val="1"/>
          <w:numId w:val="159"/>
        </w:numPr>
        <w:tabs>
          <w:tab w:val="left" w:pos="942"/>
          <w:tab w:val="left" w:pos="943"/>
        </w:tabs>
        <w:spacing w:before="21"/>
      </w:pPr>
      <w:r>
        <w:t xml:space="preserve">Be </w:t>
      </w:r>
      <w:r>
        <w:rPr>
          <w:spacing w:val="-3"/>
        </w:rPr>
        <w:t xml:space="preserve">familiar </w:t>
      </w:r>
      <w:r>
        <w:rPr>
          <w:spacing w:val="-4"/>
        </w:rPr>
        <w:t xml:space="preserve">with </w:t>
      </w:r>
      <w:r>
        <w:t xml:space="preserve">principles </w:t>
      </w:r>
      <w:r>
        <w:rPr>
          <w:spacing w:val="-4"/>
        </w:rPr>
        <w:t xml:space="preserve">and </w:t>
      </w:r>
      <w:r>
        <w:t>basic parameters of pulse digital display</w:t>
      </w:r>
      <w:r>
        <w:rPr>
          <w:spacing w:val="-2"/>
        </w:rPr>
        <w:t xml:space="preserve"> </w:t>
      </w:r>
      <w:r>
        <w:t>indicators</w:t>
      </w:r>
    </w:p>
    <w:p w:rsidR="00B141CF" w:rsidRDefault="00B141CF">
      <w:pPr>
        <w:pStyle w:val="BodyText"/>
        <w:spacing w:before="0"/>
        <w:ind w:left="0" w:firstLine="0"/>
        <w:rPr>
          <w:sz w:val="20"/>
        </w:rPr>
      </w:pPr>
    </w:p>
    <w:p w:rsidR="009727A1" w:rsidRDefault="009727A1">
      <w:pPr>
        <w:widowControl/>
        <w:autoSpaceDE/>
        <w:autoSpaceDN/>
        <w:rPr>
          <w:sz w:val="21"/>
          <w:szCs w:val="23"/>
        </w:rPr>
      </w:pPr>
    </w:p>
    <w:p w:rsidR="00B141CF" w:rsidRDefault="00B141CF">
      <w:pPr>
        <w:pStyle w:val="BodyText"/>
        <w:spacing w:before="10"/>
        <w:ind w:left="0" w:firstLine="0"/>
        <w:rPr>
          <w:sz w:val="21"/>
        </w:rPr>
      </w:pPr>
    </w:p>
    <w:p w:rsidR="00E21A55" w:rsidRDefault="009F45E6" w:rsidP="00E21A55">
      <w:pPr>
        <w:spacing w:before="94"/>
        <w:rPr>
          <w:b/>
        </w:rPr>
      </w:pPr>
      <w:r>
        <w:rPr>
          <w:noProof/>
        </w:rPr>
        <mc:AlternateContent>
          <mc:Choice Requires="wps">
            <w:drawing>
              <wp:anchor distT="0" distB="0" distL="114300" distR="114300" simplePos="0" relativeHeight="251660288" behindDoc="0" locked="0" layoutInCell="1" allowOverlap="1" wp14:anchorId="20F4AF9C" wp14:editId="6601B190">
                <wp:simplePos x="0" y="0"/>
                <wp:positionH relativeFrom="page">
                  <wp:posOffset>1042670</wp:posOffset>
                </wp:positionH>
                <wp:positionV relativeFrom="paragraph">
                  <wp:posOffset>57150</wp:posOffset>
                </wp:positionV>
                <wp:extent cx="914400" cy="168910"/>
                <wp:effectExtent l="0" t="0" r="0" b="2540"/>
                <wp:wrapNone/>
                <wp:docPr id="17" name="矩形 27"/>
                <wp:cNvGraphicFramePr/>
                <a:graphic xmlns:a="http://schemas.openxmlformats.org/drawingml/2006/main">
                  <a:graphicData uri="http://schemas.microsoft.com/office/word/2010/wordprocessingShape">
                    <wps:wsp>
                      <wps:cNvSpPr/>
                      <wps:spPr>
                        <a:xfrm>
                          <a:off x="0" y="0"/>
                          <a:ext cx="914400" cy="168910"/>
                        </a:xfrm>
                        <a:prstGeom prst="rect">
                          <a:avLst/>
                        </a:prstGeom>
                        <a:solidFill>
                          <a:srgbClr val="C0C0C0"/>
                        </a:solidFill>
                        <a:ln>
                          <a:noFill/>
                        </a:ln>
                      </wps:spPr>
                      <wps:bodyPr upright="1"/>
                    </wps:wsp>
                  </a:graphicData>
                </a:graphic>
              </wp:anchor>
            </w:drawing>
          </mc:Choice>
          <mc:Fallback>
            <w:pict>
              <v:rect w14:anchorId="00818958" id="矩形 27" o:spid="_x0000_s1026" style="position:absolute;margin-left:82.1pt;margin-top:4.5pt;width:1in;height:13.3pt;z-index:25166028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" fillcolor="silver" stroked="f">
                <w10:wrap anchorx="page"/>
              </v:rect>
            </w:pict>
          </mc:Fallback>
        </mc:AlternateContent>
      </w:r>
    </w:p>
    <w:p w:rsidR="00E21A55" w:rsidRDefault="00E21A55">
      <w:pPr>
        <w:widowControl/>
        <w:autoSpaceDE/>
        <w:autoSpaceDN/>
        <w:rPr>
          <w:b/>
        </w:rPr>
      </w:pPr>
      <w:r>
        <w:rPr>
          <w:b/>
        </w:rPr>
        <w:br w:type="page"/>
      </w:r>
    </w:p>
    <w:p w:rsidR="00B141CF" w:rsidRDefault="00E21A55" w:rsidP="00E21A55">
      <w:pPr>
        <w:spacing w:before="94"/>
        <w:rPr>
          <w:b/>
        </w:rPr>
      </w:pPr>
      <w:r>
        <w:rPr>
          <w:b/>
        </w:rPr>
        <w:lastRenderedPageBreak/>
        <w:t xml:space="preserve">ELIT-312 </w:t>
      </w:r>
      <w:r w:rsidR="009F45E6">
        <w:rPr>
          <w:b/>
        </w:rPr>
        <w:t>Electronic Product Inspection</w:t>
      </w:r>
    </w:p>
    <w:p w:rsidR="00B141CF" w:rsidRDefault="00B141CF">
      <w:pPr>
        <w:pStyle w:val="BodyText"/>
        <w:spacing w:before="8"/>
        <w:ind w:left="0" w:firstLine="0"/>
        <w:rPr>
          <w:b/>
          <w:sz w:val="28"/>
        </w:rPr>
      </w:pPr>
    </w:p>
    <w:p w:rsidR="00B141CF" w:rsidRDefault="009F45E6" w:rsidP="009727A1">
      <w:pPr>
        <w:ind w:left="222"/>
      </w:pPr>
      <w:r>
        <w:t>Total Course Hours:</w:t>
      </w:r>
      <w:r w:rsidR="009727A1">
        <w:t xml:space="preserve">  </w:t>
      </w:r>
      <w:r>
        <w:t>Practical : 96 Hours</w:t>
      </w:r>
    </w:p>
    <w:p w:rsidR="00B141CF" w:rsidRDefault="00B141CF">
      <w:pPr>
        <w:pStyle w:val="BodyText"/>
        <w:spacing w:before="0"/>
        <w:ind w:left="0" w:firstLine="0"/>
        <w:rPr>
          <w:sz w:val="28"/>
        </w:rPr>
      </w:pPr>
    </w:p>
    <w:p w:rsidR="00B141CF" w:rsidRDefault="009F45E6">
      <w:pPr>
        <w:spacing w:before="1"/>
        <w:ind w:left="222"/>
        <w:rPr>
          <w:b/>
        </w:rPr>
      </w:pPr>
      <w:r>
        <w:rPr>
          <w:b/>
        </w:rPr>
        <w:t xml:space="preserve">List of </w:t>
      </w:r>
      <w:r w:rsidR="00D915B7">
        <w:rPr>
          <w:b/>
        </w:rPr>
        <w:t>practica</w:t>
      </w:r>
      <w:r w:rsidR="00E06BF5">
        <w:rPr>
          <w:b/>
        </w:rPr>
        <w:t>l</w:t>
      </w:r>
    </w:p>
    <w:p w:rsidR="00B141CF" w:rsidRDefault="00B141CF">
      <w:pPr>
        <w:pStyle w:val="BodyText"/>
        <w:spacing w:before="7"/>
        <w:ind w:left="0" w:firstLine="0"/>
        <w:rPr>
          <w:b/>
          <w:sz w:val="25"/>
        </w:rPr>
      </w:pPr>
    </w:p>
    <w:p w:rsidR="00B141CF" w:rsidRDefault="009F45E6">
      <w:pPr>
        <w:pStyle w:val="ListParagraph"/>
        <w:numPr>
          <w:ilvl w:val="0"/>
          <w:numId w:val="160"/>
        </w:numPr>
        <w:tabs>
          <w:tab w:val="left" w:pos="942"/>
          <w:tab w:val="left" w:pos="943"/>
        </w:tabs>
        <w:spacing w:before="0"/>
      </w:pPr>
      <w:r>
        <w:t>Operation and use of detection tools and instruments and</w:t>
      </w:r>
      <w:r>
        <w:rPr>
          <w:spacing w:val="-30"/>
        </w:rPr>
        <w:t xml:space="preserve"> </w:t>
      </w:r>
      <w:r>
        <w:t>apparatuses</w:t>
      </w:r>
    </w:p>
    <w:p w:rsidR="00B141CF" w:rsidRDefault="00B141CF">
      <w:pPr>
        <w:pStyle w:val="BodyText"/>
        <w:spacing w:before="1"/>
        <w:ind w:left="0" w:firstLine="0"/>
        <w:rPr>
          <w:sz w:val="33"/>
        </w:rPr>
      </w:pPr>
    </w:p>
    <w:p w:rsidR="00B141CF" w:rsidRDefault="009F45E6">
      <w:pPr>
        <w:pStyle w:val="ListParagraph"/>
        <w:numPr>
          <w:ilvl w:val="0"/>
          <w:numId w:val="160"/>
        </w:numPr>
        <w:tabs>
          <w:tab w:val="left" w:pos="942"/>
          <w:tab w:val="left" w:pos="943"/>
        </w:tabs>
        <w:spacing w:before="1"/>
      </w:pPr>
      <w:r>
        <w:t xml:space="preserve">Use of virtual </w:t>
      </w:r>
      <w:r>
        <w:rPr>
          <w:spacing w:val="-3"/>
        </w:rPr>
        <w:t xml:space="preserve">simulation software </w:t>
      </w:r>
      <w:r>
        <w:rPr>
          <w:spacing w:val="-4"/>
        </w:rPr>
        <w:t xml:space="preserve">and </w:t>
      </w:r>
      <w:r>
        <w:t>use of virtual</w:t>
      </w:r>
      <w:r>
        <w:rPr>
          <w:spacing w:val="2"/>
        </w:rPr>
        <w:t xml:space="preserve"> </w:t>
      </w:r>
      <w:r>
        <w:t>instruments</w:t>
      </w:r>
    </w:p>
    <w:p w:rsidR="00B141CF" w:rsidRDefault="00B141CF">
      <w:pPr>
        <w:pStyle w:val="BodyText"/>
        <w:spacing w:before="0"/>
        <w:ind w:left="0" w:firstLine="0"/>
        <w:rPr>
          <w:sz w:val="33"/>
        </w:rPr>
      </w:pPr>
    </w:p>
    <w:p w:rsidR="00B141CF" w:rsidRDefault="009F45E6">
      <w:pPr>
        <w:pStyle w:val="ListParagraph"/>
        <w:numPr>
          <w:ilvl w:val="0"/>
          <w:numId w:val="160"/>
        </w:numPr>
        <w:tabs>
          <w:tab w:val="left" w:pos="942"/>
          <w:tab w:val="left" w:pos="943"/>
        </w:tabs>
        <w:spacing w:before="1"/>
      </w:pPr>
      <w:r>
        <w:t>Parameter testing of general electronic</w:t>
      </w:r>
      <w:r>
        <w:rPr>
          <w:spacing w:val="-20"/>
        </w:rPr>
        <w:t xml:space="preserve"> </w:t>
      </w:r>
      <w:r>
        <w:t>components</w:t>
      </w:r>
    </w:p>
    <w:p w:rsidR="00B141CF" w:rsidRDefault="00B141CF">
      <w:pPr>
        <w:pStyle w:val="BodyText"/>
        <w:spacing w:before="5"/>
        <w:ind w:left="0" w:firstLine="0"/>
        <w:rPr>
          <w:sz w:val="32"/>
        </w:rPr>
      </w:pPr>
    </w:p>
    <w:p w:rsidR="00B141CF" w:rsidRDefault="009F45E6">
      <w:pPr>
        <w:pStyle w:val="ListParagraph"/>
        <w:numPr>
          <w:ilvl w:val="0"/>
          <w:numId w:val="160"/>
        </w:numPr>
        <w:tabs>
          <w:tab w:val="left" w:pos="942"/>
          <w:tab w:val="left" w:pos="943"/>
        </w:tabs>
        <w:spacing w:before="1"/>
      </w:pPr>
      <w:r>
        <w:t xml:space="preserve">Parameter testing of </w:t>
      </w:r>
      <w:r>
        <w:rPr>
          <w:spacing w:val="-3"/>
        </w:rPr>
        <w:t xml:space="preserve">special </w:t>
      </w:r>
      <w:r>
        <w:t>electronic</w:t>
      </w:r>
      <w:r>
        <w:rPr>
          <w:spacing w:val="5"/>
        </w:rPr>
        <w:t xml:space="preserve"> </w:t>
      </w:r>
      <w:r>
        <w:t>components</w:t>
      </w:r>
    </w:p>
    <w:p w:rsidR="00B141CF" w:rsidRDefault="00B141CF">
      <w:pPr>
        <w:pStyle w:val="BodyText"/>
        <w:spacing w:before="1"/>
        <w:ind w:left="0" w:firstLine="0"/>
        <w:rPr>
          <w:sz w:val="33"/>
        </w:rPr>
      </w:pPr>
    </w:p>
    <w:p w:rsidR="00B141CF" w:rsidRDefault="009F45E6">
      <w:pPr>
        <w:pStyle w:val="ListParagraph"/>
        <w:numPr>
          <w:ilvl w:val="0"/>
          <w:numId w:val="160"/>
        </w:numPr>
        <w:tabs>
          <w:tab w:val="left" w:pos="942"/>
          <w:tab w:val="left" w:pos="943"/>
        </w:tabs>
        <w:spacing w:before="0"/>
      </w:pPr>
      <w:r>
        <w:t xml:space="preserve">Detection of materials </w:t>
      </w:r>
      <w:r>
        <w:rPr>
          <w:spacing w:val="-4"/>
        </w:rPr>
        <w:t>and</w:t>
      </w:r>
      <w:r>
        <w:rPr>
          <w:spacing w:val="-11"/>
        </w:rPr>
        <w:t xml:space="preserve"> </w:t>
      </w:r>
      <w:r>
        <w:t>parts</w:t>
      </w:r>
    </w:p>
    <w:p w:rsidR="00B141CF" w:rsidRDefault="00B141CF">
      <w:pPr>
        <w:pStyle w:val="BodyText"/>
        <w:spacing w:before="1"/>
        <w:ind w:left="0" w:firstLine="0"/>
        <w:rPr>
          <w:sz w:val="33"/>
        </w:rPr>
      </w:pPr>
    </w:p>
    <w:p w:rsidR="00B141CF" w:rsidRDefault="009F45E6">
      <w:pPr>
        <w:pStyle w:val="ListParagraph"/>
        <w:numPr>
          <w:ilvl w:val="0"/>
          <w:numId w:val="160"/>
        </w:numPr>
        <w:tabs>
          <w:tab w:val="left" w:pos="942"/>
          <w:tab w:val="left" w:pos="943"/>
        </w:tabs>
        <w:spacing w:before="0"/>
      </w:pPr>
      <w:r>
        <w:t xml:space="preserve">Parameter </w:t>
      </w:r>
      <w:r>
        <w:rPr>
          <w:spacing w:val="-3"/>
        </w:rPr>
        <w:t xml:space="preserve">detection </w:t>
      </w:r>
      <w:r>
        <w:rPr>
          <w:spacing w:val="-4"/>
        </w:rPr>
        <w:t xml:space="preserve">and </w:t>
      </w:r>
      <w:r>
        <w:rPr>
          <w:spacing w:val="-3"/>
        </w:rPr>
        <w:t xml:space="preserve">simulation </w:t>
      </w:r>
      <w:r>
        <w:t>operation of single-tube amplifier</w:t>
      </w:r>
      <w:r>
        <w:rPr>
          <w:spacing w:val="49"/>
        </w:rPr>
        <w:t xml:space="preserve"> </w:t>
      </w:r>
      <w:r>
        <w:t>circuits</w:t>
      </w:r>
    </w:p>
    <w:p w:rsidR="00B141CF" w:rsidRDefault="00B141CF">
      <w:pPr>
        <w:pStyle w:val="BodyText"/>
        <w:spacing w:before="2"/>
        <w:ind w:left="0" w:firstLine="0"/>
        <w:rPr>
          <w:sz w:val="33"/>
        </w:rPr>
      </w:pPr>
    </w:p>
    <w:p w:rsidR="00B141CF" w:rsidRDefault="009F45E6">
      <w:pPr>
        <w:pStyle w:val="ListParagraph"/>
        <w:numPr>
          <w:ilvl w:val="0"/>
          <w:numId w:val="160"/>
        </w:numPr>
        <w:tabs>
          <w:tab w:val="left" w:pos="942"/>
          <w:tab w:val="left" w:pos="943"/>
        </w:tabs>
        <w:spacing w:before="0"/>
      </w:pPr>
      <w:r>
        <w:t xml:space="preserve">Parameter </w:t>
      </w:r>
      <w:r>
        <w:rPr>
          <w:spacing w:val="-3"/>
        </w:rPr>
        <w:t xml:space="preserve">detection </w:t>
      </w:r>
      <w:r>
        <w:rPr>
          <w:spacing w:val="-4"/>
        </w:rPr>
        <w:t xml:space="preserve">and </w:t>
      </w:r>
      <w:r>
        <w:rPr>
          <w:spacing w:val="-3"/>
        </w:rPr>
        <w:t xml:space="preserve">simulation </w:t>
      </w:r>
      <w:r>
        <w:t>operation of operational amplifier</w:t>
      </w:r>
      <w:r>
        <w:rPr>
          <w:spacing w:val="40"/>
        </w:rPr>
        <w:t xml:space="preserve"> </w:t>
      </w:r>
      <w:r>
        <w:t>circuits</w:t>
      </w:r>
    </w:p>
    <w:p w:rsidR="00B141CF" w:rsidRDefault="00B141CF">
      <w:pPr>
        <w:pStyle w:val="BodyText"/>
        <w:spacing w:before="1"/>
        <w:ind w:left="0" w:firstLine="0"/>
        <w:rPr>
          <w:sz w:val="33"/>
        </w:rPr>
      </w:pPr>
    </w:p>
    <w:p w:rsidR="00B141CF" w:rsidRDefault="009F45E6">
      <w:pPr>
        <w:pStyle w:val="ListParagraph"/>
        <w:numPr>
          <w:ilvl w:val="0"/>
          <w:numId w:val="160"/>
        </w:numPr>
        <w:tabs>
          <w:tab w:val="left" w:pos="942"/>
          <w:tab w:val="left" w:pos="943"/>
        </w:tabs>
        <w:spacing w:before="0"/>
      </w:pPr>
      <w:r>
        <w:t xml:space="preserve">Parameter </w:t>
      </w:r>
      <w:r>
        <w:rPr>
          <w:spacing w:val="-3"/>
        </w:rPr>
        <w:t xml:space="preserve">detection </w:t>
      </w:r>
      <w:r>
        <w:rPr>
          <w:spacing w:val="-4"/>
        </w:rPr>
        <w:t xml:space="preserve">and </w:t>
      </w:r>
      <w:r>
        <w:rPr>
          <w:spacing w:val="-3"/>
        </w:rPr>
        <w:t xml:space="preserve">simulation </w:t>
      </w:r>
      <w:r>
        <w:t>operation of quartz oscillation</w:t>
      </w:r>
      <w:r>
        <w:rPr>
          <w:spacing w:val="2"/>
        </w:rPr>
        <w:t xml:space="preserve"> </w:t>
      </w:r>
      <w:r>
        <w:t>circuits</w:t>
      </w:r>
    </w:p>
    <w:p w:rsidR="00B141CF" w:rsidRDefault="00B141CF">
      <w:pPr>
        <w:pStyle w:val="BodyText"/>
        <w:spacing w:before="2"/>
        <w:ind w:left="0" w:firstLine="0"/>
        <w:rPr>
          <w:sz w:val="33"/>
        </w:rPr>
      </w:pPr>
    </w:p>
    <w:p w:rsidR="00B141CF" w:rsidRDefault="009F45E6">
      <w:pPr>
        <w:pStyle w:val="ListParagraph"/>
        <w:numPr>
          <w:ilvl w:val="0"/>
          <w:numId w:val="160"/>
        </w:numPr>
        <w:tabs>
          <w:tab w:val="left" w:pos="942"/>
          <w:tab w:val="left" w:pos="943"/>
        </w:tabs>
        <w:spacing w:before="0"/>
      </w:pPr>
      <w:r>
        <w:t xml:space="preserve">Parameter </w:t>
      </w:r>
      <w:r>
        <w:rPr>
          <w:spacing w:val="-3"/>
        </w:rPr>
        <w:t xml:space="preserve">detection </w:t>
      </w:r>
      <w:r>
        <w:rPr>
          <w:spacing w:val="-4"/>
        </w:rPr>
        <w:t xml:space="preserve">and </w:t>
      </w:r>
      <w:r>
        <w:rPr>
          <w:spacing w:val="-3"/>
        </w:rPr>
        <w:t xml:space="preserve">simulation </w:t>
      </w:r>
      <w:r>
        <w:t xml:space="preserve">operation of </w:t>
      </w:r>
      <w:r>
        <w:rPr>
          <w:spacing w:val="-3"/>
        </w:rPr>
        <w:t xml:space="preserve">555 </w:t>
      </w:r>
      <w:r>
        <w:t>application</w:t>
      </w:r>
      <w:r>
        <w:rPr>
          <w:spacing w:val="15"/>
        </w:rPr>
        <w:t xml:space="preserve"> </w:t>
      </w:r>
      <w:r>
        <w:t>circuits</w:t>
      </w:r>
    </w:p>
    <w:p w:rsidR="00B141CF" w:rsidRDefault="00B141CF">
      <w:pPr>
        <w:pStyle w:val="BodyText"/>
        <w:spacing w:before="6"/>
        <w:ind w:left="0" w:firstLine="0"/>
        <w:rPr>
          <w:sz w:val="32"/>
        </w:rPr>
      </w:pPr>
    </w:p>
    <w:p w:rsidR="00B141CF" w:rsidRDefault="009F45E6">
      <w:pPr>
        <w:pStyle w:val="ListParagraph"/>
        <w:numPr>
          <w:ilvl w:val="0"/>
          <w:numId w:val="160"/>
        </w:numPr>
        <w:tabs>
          <w:tab w:val="left" w:pos="942"/>
          <w:tab w:val="left" w:pos="943"/>
        </w:tabs>
        <w:spacing w:before="0"/>
      </w:pPr>
      <w:r>
        <w:t xml:space="preserve">Detection parameter detection and </w:t>
      </w:r>
      <w:r>
        <w:rPr>
          <w:spacing w:val="-3"/>
        </w:rPr>
        <w:t xml:space="preserve">simulation </w:t>
      </w:r>
      <w:r>
        <w:t xml:space="preserve">operation of </w:t>
      </w:r>
      <w:r>
        <w:rPr>
          <w:spacing w:val="-3"/>
        </w:rPr>
        <w:t xml:space="preserve">power </w:t>
      </w:r>
      <w:r>
        <w:t>supply</w:t>
      </w:r>
      <w:r>
        <w:rPr>
          <w:spacing w:val="-12"/>
        </w:rPr>
        <w:t xml:space="preserve"> </w:t>
      </w:r>
      <w:r>
        <w:t>products</w:t>
      </w:r>
    </w:p>
    <w:p w:rsidR="00B141CF" w:rsidRDefault="00B141CF">
      <w:pPr>
        <w:pStyle w:val="BodyText"/>
        <w:spacing w:before="1"/>
        <w:ind w:left="0" w:firstLine="0"/>
        <w:rPr>
          <w:sz w:val="33"/>
        </w:rPr>
      </w:pPr>
    </w:p>
    <w:p w:rsidR="00B141CF" w:rsidRDefault="009F45E6">
      <w:pPr>
        <w:pStyle w:val="ListParagraph"/>
        <w:numPr>
          <w:ilvl w:val="0"/>
          <w:numId w:val="160"/>
        </w:numPr>
        <w:tabs>
          <w:tab w:val="left" w:pos="942"/>
          <w:tab w:val="left" w:pos="943"/>
        </w:tabs>
        <w:spacing w:before="0"/>
      </w:pPr>
      <w:r>
        <w:t xml:space="preserve">Parameter </w:t>
      </w:r>
      <w:r>
        <w:rPr>
          <w:spacing w:val="-3"/>
        </w:rPr>
        <w:t xml:space="preserve">detection </w:t>
      </w:r>
      <w:r>
        <w:rPr>
          <w:spacing w:val="-4"/>
        </w:rPr>
        <w:t xml:space="preserve">and </w:t>
      </w:r>
      <w:r>
        <w:rPr>
          <w:spacing w:val="-3"/>
        </w:rPr>
        <w:t xml:space="preserve">simulation </w:t>
      </w:r>
      <w:r>
        <w:t>operation of priority encoders based on LED</w:t>
      </w:r>
      <w:r>
        <w:rPr>
          <w:spacing w:val="5"/>
        </w:rPr>
        <w:t xml:space="preserve"> </w:t>
      </w:r>
      <w:r>
        <w:rPr>
          <w:spacing w:val="-3"/>
        </w:rPr>
        <w:t>display</w:t>
      </w:r>
    </w:p>
    <w:p w:rsidR="00B141CF" w:rsidRDefault="00B141CF">
      <w:pPr>
        <w:pStyle w:val="BodyText"/>
        <w:spacing w:before="1"/>
        <w:ind w:left="0" w:firstLine="0"/>
        <w:rPr>
          <w:sz w:val="33"/>
        </w:rPr>
      </w:pPr>
    </w:p>
    <w:p w:rsidR="00B141CF" w:rsidRDefault="009F45E6">
      <w:pPr>
        <w:pStyle w:val="ListParagraph"/>
        <w:numPr>
          <w:ilvl w:val="0"/>
          <w:numId w:val="160"/>
        </w:numPr>
        <w:tabs>
          <w:tab w:val="left" w:pos="942"/>
          <w:tab w:val="left" w:pos="943"/>
        </w:tabs>
        <w:spacing w:before="0"/>
      </w:pPr>
      <w:r>
        <w:t xml:space="preserve">Parameter </w:t>
      </w:r>
      <w:r>
        <w:rPr>
          <w:spacing w:val="-3"/>
        </w:rPr>
        <w:t xml:space="preserve">detection </w:t>
      </w:r>
      <w:r>
        <w:rPr>
          <w:spacing w:val="-4"/>
        </w:rPr>
        <w:t xml:space="preserve">and </w:t>
      </w:r>
      <w:r>
        <w:rPr>
          <w:spacing w:val="-3"/>
        </w:rPr>
        <w:t xml:space="preserve">simulation </w:t>
      </w:r>
      <w:r>
        <w:t>operation of pulse digital display</w:t>
      </w:r>
      <w:r>
        <w:rPr>
          <w:spacing w:val="13"/>
        </w:rPr>
        <w:t xml:space="preserve"> </w:t>
      </w:r>
      <w:r>
        <w:t>indicators</w:t>
      </w:r>
    </w:p>
    <w:p w:rsidR="00B141CF" w:rsidRDefault="00B141CF">
      <w:pPr>
        <w:sectPr w:rsidR="00B141CF">
          <w:pgSz w:w="12240" w:h="15840"/>
          <w:pgMar w:top="420" w:right="1020" w:bottom="1480" w:left="1420" w:header="0" w:footer="1220" w:gutter="0"/>
          <w:cols w:space="720"/>
        </w:sectPr>
      </w:pPr>
    </w:p>
    <w:p w:rsidR="00B141CF" w:rsidRDefault="009727A1">
      <w:pPr>
        <w:spacing w:before="80"/>
        <w:ind w:left="222"/>
        <w:rPr>
          <w:b/>
        </w:rPr>
      </w:pPr>
      <w:r>
        <w:rPr>
          <w:b/>
        </w:rPr>
        <w:lastRenderedPageBreak/>
        <w:t xml:space="preserve">ELIT-322 </w:t>
      </w:r>
      <w:r w:rsidR="009F45E6">
        <w:rPr>
          <w:b/>
        </w:rPr>
        <w:t>Chip</w:t>
      </w:r>
      <w:r w:rsidR="00E21A55">
        <w:rPr>
          <w:b/>
        </w:rPr>
        <w:t>-level Detection and Repair</w:t>
      </w:r>
    </w:p>
    <w:p w:rsidR="00B141CF" w:rsidRDefault="00B141CF">
      <w:pPr>
        <w:pStyle w:val="BodyText"/>
        <w:spacing w:before="0"/>
        <w:ind w:left="0" w:firstLine="0"/>
        <w:rPr>
          <w:b/>
          <w:sz w:val="24"/>
        </w:rPr>
      </w:pPr>
    </w:p>
    <w:p w:rsidR="00B141CF" w:rsidRDefault="00B141CF">
      <w:pPr>
        <w:pStyle w:val="BodyText"/>
        <w:spacing w:before="5"/>
        <w:ind w:left="0" w:firstLine="0"/>
        <w:rPr>
          <w:b/>
          <w:sz w:val="30"/>
        </w:rPr>
      </w:pPr>
    </w:p>
    <w:p w:rsidR="00B141CF" w:rsidRDefault="009F45E6">
      <w:pPr>
        <w:ind w:left="222"/>
        <w:rPr>
          <w:b/>
        </w:rPr>
      </w:pPr>
      <w:r>
        <w:rPr>
          <w:b/>
        </w:rPr>
        <w:t>Total Course Hours</w:t>
      </w:r>
    </w:p>
    <w:p w:rsidR="00B141CF" w:rsidRDefault="009F45E6">
      <w:pPr>
        <w:tabs>
          <w:tab w:val="right" w:pos="1893"/>
        </w:tabs>
        <w:spacing w:before="35"/>
        <w:ind w:left="222"/>
        <w:rPr>
          <w:b/>
        </w:rPr>
      </w:pPr>
      <w:r>
        <w:t>Theory</w:t>
      </w:r>
      <w:r>
        <w:tab/>
      </w:r>
      <w:r>
        <w:rPr>
          <w:b/>
          <w:spacing w:val="3"/>
        </w:rPr>
        <w:t>32</w:t>
      </w:r>
    </w:p>
    <w:p w:rsidR="00B141CF" w:rsidRDefault="009F45E6">
      <w:pPr>
        <w:tabs>
          <w:tab w:val="right" w:pos="1893"/>
        </w:tabs>
        <w:spacing w:before="35"/>
        <w:ind w:left="222"/>
        <w:rPr>
          <w:b/>
        </w:rPr>
      </w:pPr>
      <w:r>
        <w:t>Practice</w:t>
      </w:r>
      <w:r>
        <w:tab/>
      </w:r>
      <w:r>
        <w:rPr>
          <w:b/>
          <w:spacing w:val="3"/>
        </w:rPr>
        <w:t>96</w:t>
      </w:r>
    </w:p>
    <w:p w:rsidR="00B141CF" w:rsidRDefault="009F45E6">
      <w:pPr>
        <w:tabs>
          <w:tab w:val="left" w:pos="942"/>
          <w:tab w:val="left" w:pos="1663"/>
        </w:tabs>
        <w:spacing w:before="376"/>
        <w:ind w:left="222"/>
        <w:rPr>
          <w:b/>
        </w:rPr>
      </w:pPr>
      <w:r>
        <w:br w:type="column"/>
      </w:r>
      <w:r>
        <w:rPr>
          <w:b/>
        </w:rPr>
        <w:lastRenderedPageBreak/>
        <w:t>T</w:t>
      </w:r>
      <w:r>
        <w:rPr>
          <w:b/>
        </w:rPr>
        <w:tab/>
        <w:t>P</w:t>
      </w:r>
      <w:r>
        <w:rPr>
          <w:b/>
        </w:rPr>
        <w:tab/>
        <w:t>C</w:t>
      </w:r>
    </w:p>
    <w:p w:rsidR="00B141CF" w:rsidRDefault="009F45E6">
      <w:pPr>
        <w:tabs>
          <w:tab w:val="left" w:pos="942"/>
          <w:tab w:val="left" w:pos="1663"/>
        </w:tabs>
        <w:spacing w:before="35"/>
        <w:ind w:left="222"/>
      </w:pPr>
      <w:r>
        <w:t>1</w:t>
      </w:r>
      <w:r>
        <w:tab/>
        <w:t>3</w:t>
      </w:r>
      <w:r>
        <w:tab/>
        <w:t>2</w:t>
      </w:r>
    </w:p>
    <w:p w:rsidR="00B141CF" w:rsidRDefault="00B141CF">
      <w:pPr>
        <w:sectPr w:rsidR="00B141CF" w:rsidSect="00E21A55">
          <w:pgSz w:w="12240" w:h="15840"/>
          <w:pgMar w:top="420" w:right="1020" w:bottom="1480" w:left="1420" w:header="0" w:footer="1220" w:gutter="0"/>
          <w:cols w:num="2" w:space="720" w:equalWidth="0">
            <w:col w:w="4880" w:space="1603"/>
            <w:col w:w="3317"/>
          </w:cols>
        </w:sectPr>
      </w:pPr>
    </w:p>
    <w:p w:rsidR="00B141CF" w:rsidRDefault="00B141CF">
      <w:pPr>
        <w:pStyle w:val="BodyText"/>
        <w:ind w:left="0" w:firstLine="0"/>
        <w:rPr>
          <w:sz w:val="28"/>
        </w:rPr>
      </w:pPr>
    </w:p>
    <w:p w:rsidR="00B141CF" w:rsidRDefault="009F45E6">
      <w:pPr>
        <w:tabs>
          <w:tab w:val="left" w:pos="2383"/>
        </w:tabs>
        <w:ind w:left="222"/>
      </w:pPr>
      <w:r>
        <w:t>Introductory</w:t>
      </w:r>
      <w:r>
        <w:rPr>
          <w:spacing w:val="2"/>
        </w:rPr>
        <w:t xml:space="preserve"> </w:t>
      </w:r>
      <w:r>
        <w:rPr>
          <w:spacing w:val="-3"/>
        </w:rPr>
        <w:t>Course:</w:t>
      </w:r>
      <w:r>
        <w:rPr>
          <w:spacing w:val="-3"/>
        </w:rPr>
        <w:tab/>
      </w:r>
      <w:r>
        <w:t xml:space="preserve">Electrical </w:t>
      </w:r>
      <w:r>
        <w:rPr>
          <w:spacing w:val="-3"/>
        </w:rPr>
        <w:t xml:space="preserve">Instruments </w:t>
      </w:r>
      <w:r>
        <w:t xml:space="preserve">&amp; Measurements &amp; </w:t>
      </w:r>
      <w:r>
        <w:rPr>
          <w:spacing w:val="-3"/>
        </w:rPr>
        <w:t>Analog</w:t>
      </w:r>
      <w:r>
        <w:rPr>
          <w:spacing w:val="1"/>
        </w:rPr>
        <w:t xml:space="preserve"> </w:t>
      </w:r>
      <w:r>
        <w:t>Electronics</w:t>
      </w:r>
    </w:p>
    <w:p w:rsidR="00B141CF" w:rsidRDefault="009F45E6">
      <w:pPr>
        <w:spacing w:before="42" w:line="273" w:lineRule="auto"/>
        <w:ind w:left="222" w:right="1206"/>
      </w:pPr>
      <w:r>
        <w:rPr>
          <w:b/>
        </w:rPr>
        <w:t xml:space="preserve">AIMS (Learning Objective): </w:t>
      </w:r>
      <w:r>
        <w:t>After taking this course, students can understand and master the following knowledge and skills:</w:t>
      </w:r>
    </w:p>
    <w:p w:rsidR="00B141CF" w:rsidRDefault="009F45E6">
      <w:pPr>
        <w:pStyle w:val="ListParagraph"/>
        <w:numPr>
          <w:ilvl w:val="0"/>
          <w:numId w:val="161"/>
        </w:numPr>
        <w:tabs>
          <w:tab w:val="left" w:pos="942"/>
          <w:tab w:val="left" w:pos="943"/>
        </w:tabs>
        <w:spacing w:before="7"/>
      </w:pPr>
      <w:r>
        <w:t xml:space="preserve">Understand </w:t>
      </w:r>
      <w:r>
        <w:rPr>
          <w:spacing w:val="-3"/>
        </w:rPr>
        <w:t xml:space="preserve">equipment </w:t>
      </w:r>
      <w:r>
        <w:rPr>
          <w:spacing w:val="-4"/>
        </w:rPr>
        <w:t xml:space="preserve">and </w:t>
      </w:r>
      <w:r>
        <w:t xml:space="preserve">tools used </w:t>
      </w:r>
      <w:r>
        <w:rPr>
          <w:spacing w:val="-3"/>
        </w:rPr>
        <w:t xml:space="preserve">in maintenance </w:t>
      </w:r>
      <w:r>
        <w:t xml:space="preserve">of </w:t>
      </w:r>
      <w:r>
        <w:rPr>
          <w:spacing w:val="-3"/>
        </w:rPr>
        <w:t xml:space="preserve">electronic </w:t>
      </w:r>
      <w:r>
        <w:rPr>
          <w:spacing w:val="-2"/>
        </w:rPr>
        <w:t>whole</w:t>
      </w:r>
      <w:r>
        <w:rPr>
          <w:spacing w:val="32"/>
        </w:rPr>
        <w:t xml:space="preserve"> </w:t>
      </w:r>
      <w:r>
        <w:t>products;</w:t>
      </w:r>
    </w:p>
    <w:p w:rsidR="00B141CF" w:rsidRDefault="009F45E6">
      <w:pPr>
        <w:pStyle w:val="ListParagraph"/>
        <w:numPr>
          <w:ilvl w:val="0"/>
          <w:numId w:val="161"/>
        </w:numPr>
        <w:tabs>
          <w:tab w:val="left" w:pos="942"/>
          <w:tab w:val="left" w:pos="943"/>
        </w:tabs>
        <w:spacing w:before="14"/>
      </w:pPr>
      <w:r>
        <w:t xml:space="preserve">Understand principles of electronic </w:t>
      </w:r>
      <w:r>
        <w:rPr>
          <w:spacing w:val="-4"/>
        </w:rPr>
        <w:t>whole</w:t>
      </w:r>
      <w:r>
        <w:rPr>
          <w:spacing w:val="-14"/>
        </w:rPr>
        <w:t xml:space="preserve"> </w:t>
      </w:r>
      <w:r>
        <w:t>products;</w:t>
      </w:r>
    </w:p>
    <w:p w:rsidR="00B141CF" w:rsidRDefault="009F45E6">
      <w:pPr>
        <w:pStyle w:val="ListParagraph"/>
        <w:numPr>
          <w:ilvl w:val="0"/>
          <w:numId w:val="161"/>
        </w:numPr>
        <w:tabs>
          <w:tab w:val="left" w:pos="942"/>
          <w:tab w:val="left" w:pos="943"/>
        </w:tabs>
        <w:spacing w:before="20"/>
      </w:pPr>
      <w:r>
        <w:t>Master maintenance processes of electronic whole</w:t>
      </w:r>
      <w:r>
        <w:rPr>
          <w:spacing w:val="-26"/>
        </w:rPr>
        <w:t xml:space="preserve"> </w:t>
      </w:r>
      <w:r>
        <w:t>products;</w:t>
      </w:r>
    </w:p>
    <w:p w:rsidR="00B141CF" w:rsidRDefault="009F45E6">
      <w:pPr>
        <w:pStyle w:val="ListParagraph"/>
        <w:numPr>
          <w:ilvl w:val="0"/>
          <w:numId w:val="161"/>
        </w:numPr>
        <w:tabs>
          <w:tab w:val="left" w:pos="942"/>
          <w:tab w:val="left" w:pos="943"/>
        </w:tabs>
        <w:spacing w:before="14"/>
      </w:pPr>
      <w:r>
        <w:t xml:space="preserve">Master maintenance methods of electronic </w:t>
      </w:r>
      <w:r>
        <w:rPr>
          <w:spacing w:val="-4"/>
        </w:rPr>
        <w:t>whole</w:t>
      </w:r>
      <w:r>
        <w:rPr>
          <w:spacing w:val="-23"/>
        </w:rPr>
        <w:t xml:space="preserve"> </w:t>
      </w:r>
      <w:r>
        <w:t>products.</w:t>
      </w:r>
    </w:p>
    <w:p w:rsidR="00B141CF" w:rsidRDefault="00B141CF">
      <w:pPr>
        <w:pStyle w:val="BodyText"/>
        <w:spacing w:before="10"/>
        <w:ind w:left="0" w:firstLine="0"/>
        <w:rPr>
          <w:sz w:val="26"/>
        </w:rPr>
      </w:pPr>
    </w:p>
    <w:p w:rsidR="00B141CF" w:rsidRDefault="009F45E6">
      <w:pPr>
        <w:ind w:left="222"/>
        <w:rPr>
          <w:b/>
        </w:rPr>
      </w:pPr>
      <w:r>
        <w:rPr>
          <w:b/>
        </w:rPr>
        <w:t>Course Catalog</w:t>
      </w:r>
    </w:p>
    <w:p w:rsidR="00B141CF" w:rsidRDefault="009F45E6">
      <w:pPr>
        <w:pStyle w:val="ListParagraph"/>
        <w:numPr>
          <w:ilvl w:val="0"/>
          <w:numId w:val="162"/>
        </w:numPr>
        <w:tabs>
          <w:tab w:val="left" w:pos="942"/>
          <w:tab w:val="left" w:pos="943"/>
          <w:tab w:val="left" w:pos="8586"/>
        </w:tabs>
        <w:spacing w:before="35" w:line="252" w:lineRule="exact"/>
        <w:rPr>
          <w:b/>
        </w:rPr>
      </w:pPr>
      <w:r>
        <w:rPr>
          <w:b/>
        </w:rPr>
        <w:t>Preliminary knowledge of</w:t>
      </w:r>
      <w:r>
        <w:rPr>
          <w:b/>
          <w:spacing w:val="-7"/>
        </w:rPr>
        <w:t xml:space="preserve"> </w:t>
      </w:r>
      <w:r>
        <w:rPr>
          <w:b/>
        </w:rPr>
        <w:t>mainboard</w:t>
      </w:r>
      <w:r>
        <w:rPr>
          <w:b/>
          <w:spacing w:val="-8"/>
        </w:rPr>
        <w:t xml:space="preserve"> </w:t>
      </w:r>
      <w:r>
        <w:rPr>
          <w:b/>
        </w:rPr>
        <w:t>maintenance</w:t>
      </w:r>
      <w:r>
        <w:rPr>
          <w:b/>
        </w:rPr>
        <w:tab/>
        <w:t>2</w:t>
      </w:r>
      <w:r>
        <w:rPr>
          <w:b/>
          <w:spacing w:val="6"/>
        </w:rPr>
        <w:t xml:space="preserve"> </w:t>
      </w:r>
      <w:r>
        <w:rPr>
          <w:b/>
          <w:spacing w:val="-3"/>
        </w:rPr>
        <w:t>Hrs</w:t>
      </w:r>
    </w:p>
    <w:p w:rsidR="00B141CF" w:rsidRDefault="009F45E6">
      <w:pPr>
        <w:pStyle w:val="ListParagraph"/>
        <w:numPr>
          <w:ilvl w:val="1"/>
          <w:numId w:val="162"/>
        </w:numPr>
        <w:tabs>
          <w:tab w:val="left" w:pos="942"/>
          <w:tab w:val="left" w:pos="943"/>
        </w:tabs>
        <w:spacing w:before="0" w:line="252" w:lineRule="exact"/>
      </w:pPr>
      <w:r>
        <w:t>Detection idea of chip</w:t>
      </w:r>
      <w:r>
        <w:rPr>
          <w:spacing w:val="-8"/>
        </w:rPr>
        <w:t xml:space="preserve"> </w:t>
      </w:r>
      <w:r>
        <w:t>maintenance</w:t>
      </w:r>
    </w:p>
    <w:p w:rsidR="00B141CF" w:rsidRDefault="009F45E6">
      <w:pPr>
        <w:pStyle w:val="ListParagraph"/>
        <w:numPr>
          <w:ilvl w:val="1"/>
          <w:numId w:val="162"/>
        </w:numPr>
        <w:tabs>
          <w:tab w:val="left" w:pos="942"/>
          <w:tab w:val="left" w:pos="943"/>
        </w:tabs>
        <w:spacing w:before="0" w:line="252" w:lineRule="exact"/>
      </w:pPr>
      <w:r>
        <w:t xml:space="preserve">Introduction </w:t>
      </w:r>
      <w:r>
        <w:rPr>
          <w:spacing w:val="-3"/>
        </w:rPr>
        <w:t xml:space="preserve">to architecture </w:t>
      </w:r>
      <w:r>
        <w:t>of</w:t>
      </w:r>
      <w:r>
        <w:rPr>
          <w:spacing w:val="8"/>
        </w:rPr>
        <w:t xml:space="preserve"> </w:t>
      </w:r>
      <w:r>
        <w:rPr>
          <w:spacing w:val="-3"/>
        </w:rPr>
        <w:t>mainboard</w:t>
      </w:r>
    </w:p>
    <w:p w:rsidR="00B141CF" w:rsidRDefault="009F45E6">
      <w:pPr>
        <w:pStyle w:val="ListParagraph"/>
        <w:numPr>
          <w:ilvl w:val="1"/>
          <w:numId w:val="162"/>
        </w:numPr>
        <w:tabs>
          <w:tab w:val="left" w:pos="942"/>
          <w:tab w:val="left" w:pos="943"/>
        </w:tabs>
        <w:spacing w:before="0" w:line="252" w:lineRule="exact"/>
      </w:pPr>
      <w:r>
        <w:t xml:space="preserve">Introduction </w:t>
      </w:r>
      <w:r>
        <w:rPr>
          <w:spacing w:val="-3"/>
        </w:rPr>
        <w:t xml:space="preserve">to socket </w:t>
      </w:r>
      <w:r>
        <w:t xml:space="preserve">cable </w:t>
      </w:r>
      <w:r>
        <w:rPr>
          <w:spacing w:val="-3"/>
        </w:rPr>
        <w:t xml:space="preserve">slot </w:t>
      </w:r>
      <w:r>
        <w:t>of</w:t>
      </w:r>
      <w:r>
        <w:rPr>
          <w:spacing w:val="4"/>
        </w:rPr>
        <w:t xml:space="preserve"> </w:t>
      </w:r>
      <w:r>
        <w:rPr>
          <w:spacing w:val="-3"/>
        </w:rPr>
        <w:t>mainboard</w:t>
      </w:r>
    </w:p>
    <w:p w:rsidR="00B141CF" w:rsidRDefault="009F45E6">
      <w:pPr>
        <w:pStyle w:val="ListParagraph"/>
        <w:numPr>
          <w:ilvl w:val="1"/>
          <w:numId w:val="162"/>
        </w:numPr>
        <w:tabs>
          <w:tab w:val="left" w:pos="942"/>
          <w:tab w:val="left" w:pos="943"/>
        </w:tabs>
        <w:spacing w:before="0" w:line="252" w:lineRule="exact"/>
      </w:pPr>
      <w:r>
        <w:t xml:space="preserve">Mainboard interface </w:t>
      </w:r>
      <w:r>
        <w:rPr>
          <w:spacing w:val="-4"/>
        </w:rPr>
        <w:t xml:space="preserve">and </w:t>
      </w:r>
      <w:r>
        <w:t xml:space="preserve">other </w:t>
      </w:r>
      <w:r>
        <w:rPr>
          <w:spacing w:val="-3"/>
        </w:rPr>
        <w:t>component</w:t>
      </w:r>
      <w:r>
        <w:rPr>
          <w:spacing w:val="-13"/>
        </w:rPr>
        <w:t xml:space="preserve"> </w:t>
      </w:r>
      <w:r>
        <w:t>circuits</w:t>
      </w:r>
    </w:p>
    <w:p w:rsidR="00B141CF" w:rsidRDefault="009F45E6">
      <w:pPr>
        <w:pStyle w:val="ListParagraph"/>
        <w:numPr>
          <w:ilvl w:val="1"/>
          <w:numId w:val="162"/>
        </w:numPr>
        <w:tabs>
          <w:tab w:val="left" w:pos="942"/>
          <w:tab w:val="left" w:pos="943"/>
        </w:tabs>
        <w:spacing w:before="6"/>
      </w:pPr>
      <w:r>
        <w:t xml:space="preserve">Introduction </w:t>
      </w:r>
      <w:r>
        <w:rPr>
          <w:spacing w:val="-3"/>
        </w:rPr>
        <w:t xml:space="preserve">to </w:t>
      </w:r>
      <w:r>
        <w:rPr>
          <w:spacing w:val="-4"/>
        </w:rPr>
        <w:t xml:space="preserve">main </w:t>
      </w:r>
      <w:r>
        <w:t>chips of</w:t>
      </w:r>
      <w:r>
        <w:rPr>
          <w:spacing w:val="4"/>
        </w:rPr>
        <w:t xml:space="preserve"> </w:t>
      </w:r>
      <w:r>
        <w:rPr>
          <w:spacing w:val="-3"/>
        </w:rPr>
        <w:t>mainboard</w:t>
      </w:r>
    </w:p>
    <w:p w:rsidR="00B141CF" w:rsidRDefault="00B141CF">
      <w:pPr>
        <w:pStyle w:val="BodyText"/>
        <w:spacing w:before="10"/>
        <w:ind w:left="0" w:firstLine="0"/>
        <w:rPr>
          <w:sz w:val="21"/>
        </w:rPr>
      </w:pPr>
    </w:p>
    <w:p w:rsidR="00B141CF" w:rsidRDefault="009F45E6">
      <w:pPr>
        <w:pStyle w:val="ListParagraph"/>
        <w:numPr>
          <w:ilvl w:val="0"/>
          <w:numId w:val="162"/>
        </w:numPr>
        <w:tabs>
          <w:tab w:val="left" w:pos="942"/>
          <w:tab w:val="left" w:pos="943"/>
          <w:tab w:val="left" w:pos="8586"/>
        </w:tabs>
        <w:spacing w:before="0" w:line="252" w:lineRule="exact"/>
        <w:rPr>
          <w:b/>
        </w:rPr>
      </w:pPr>
      <w:r>
        <w:rPr>
          <w:b/>
        </w:rPr>
        <w:t xml:space="preserve">Use and maintenance of </w:t>
      </w:r>
      <w:r>
        <w:rPr>
          <w:b/>
          <w:spacing w:val="-3"/>
        </w:rPr>
        <w:t xml:space="preserve">common </w:t>
      </w:r>
      <w:r>
        <w:rPr>
          <w:b/>
        </w:rPr>
        <w:t xml:space="preserve">tools </w:t>
      </w:r>
      <w:r>
        <w:rPr>
          <w:b/>
          <w:spacing w:val="-3"/>
        </w:rPr>
        <w:t>for</w:t>
      </w:r>
      <w:r>
        <w:rPr>
          <w:b/>
          <w:spacing w:val="30"/>
        </w:rPr>
        <w:t xml:space="preserve"> </w:t>
      </w:r>
      <w:r>
        <w:rPr>
          <w:b/>
          <w:spacing w:val="-3"/>
        </w:rPr>
        <w:t xml:space="preserve">mainboard </w:t>
      </w:r>
      <w:r>
        <w:rPr>
          <w:b/>
        </w:rPr>
        <w:t>maintenance</w:t>
      </w:r>
      <w:r>
        <w:rPr>
          <w:b/>
        </w:rPr>
        <w:tab/>
        <w:t>1</w:t>
      </w:r>
      <w:r>
        <w:rPr>
          <w:b/>
          <w:spacing w:val="-2"/>
        </w:rPr>
        <w:t xml:space="preserve"> </w:t>
      </w:r>
      <w:r>
        <w:rPr>
          <w:b/>
        </w:rPr>
        <w:t>Hrs</w:t>
      </w:r>
    </w:p>
    <w:p w:rsidR="00B141CF" w:rsidRDefault="009F45E6">
      <w:pPr>
        <w:pStyle w:val="ListParagraph"/>
        <w:numPr>
          <w:ilvl w:val="1"/>
          <w:numId w:val="162"/>
        </w:numPr>
        <w:tabs>
          <w:tab w:val="left" w:pos="942"/>
          <w:tab w:val="left" w:pos="943"/>
        </w:tabs>
        <w:spacing w:before="0" w:line="252" w:lineRule="exact"/>
      </w:pPr>
      <w:r>
        <w:t xml:space="preserve">Use </w:t>
      </w:r>
      <w:r>
        <w:rPr>
          <w:spacing w:val="-4"/>
        </w:rPr>
        <w:t xml:space="preserve">and </w:t>
      </w:r>
      <w:r>
        <w:rPr>
          <w:spacing w:val="-3"/>
        </w:rPr>
        <w:t xml:space="preserve">maintenance </w:t>
      </w:r>
      <w:r>
        <w:t>of constant-temperature welding</w:t>
      </w:r>
      <w:r>
        <w:rPr>
          <w:spacing w:val="8"/>
        </w:rPr>
        <w:t xml:space="preserve"> </w:t>
      </w:r>
      <w:r>
        <w:t>table</w:t>
      </w:r>
    </w:p>
    <w:p w:rsidR="00B141CF" w:rsidRDefault="009F45E6">
      <w:pPr>
        <w:pStyle w:val="ListParagraph"/>
        <w:numPr>
          <w:ilvl w:val="1"/>
          <w:numId w:val="162"/>
        </w:numPr>
        <w:tabs>
          <w:tab w:val="left" w:pos="942"/>
          <w:tab w:val="left" w:pos="943"/>
        </w:tabs>
        <w:spacing w:before="0" w:line="252" w:lineRule="exact"/>
      </w:pPr>
      <w:r>
        <w:t xml:space="preserve">Use </w:t>
      </w:r>
      <w:r>
        <w:rPr>
          <w:spacing w:val="-4"/>
        </w:rPr>
        <w:t xml:space="preserve">and </w:t>
      </w:r>
      <w:r>
        <w:rPr>
          <w:spacing w:val="-3"/>
        </w:rPr>
        <w:t xml:space="preserve">maintenance </w:t>
      </w:r>
      <w:r>
        <w:t>of heat</w:t>
      </w:r>
      <w:r>
        <w:rPr>
          <w:spacing w:val="1"/>
        </w:rPr>
        <w:t xml:space="preserve"> </w:t>
      </w:r>
      <w:r>
        <w:t>gun</w:t>
      </w:r>
    </w:p>
    <w:p w:rsidR="00B141CF" w:rsidRDefault="00B141CF">
      <w:pPr>
        <w:pStyle w:val="BodyText"/>
        <w:spacing w:before="10"/>
        <w:ind w:left="0" w:firstLine="0"/>
        <w:rPr>
          <w:sz w:val="21"/>
        </w:rPr>
      </w:pPr>
    </w:p>
    <w:p w:rsidR="00B141CF" w:rsidRDefault="009F45E6">
      <w:pPr>
        <w:pStyle w:val="ListParagraph"/>
        <w:numPr>
          <w:ilvl w:val="0"/>
          <w:numId w:val="162"/>
        </w:numPr>
        <w:tabs>
          <w:tab w:val="left" w:pos="942"/>
          <w:tab w:val="left" w:pos="943"/>
          <w:tab w:val="left" w:pos="8586"/>
        </w:tabs>
        <w:spacing w:before="0" w:line="252" w:lineRule="exact"/>
        <w:rPr>
          <w:b/>
        </w:rPr>
      </w:pPr>
      <w:r>
        <w:rPr>
          <w:b/>
        </w:rPr>
        <w:t xml:space="preserve">Detection and identification of </w:t>
      </w:r>
      <w:r>
        <w:rPr>
          <w:b/>
          <w:spacing w:val="-3"/>
        </w:rPr>
        <w:t xml:space="preserve">common </w:t>
      </w:r>
      <w:r>
        <w:rPr>
          <w:b/>
        </w:rPr>
        <w:t>components</w:t>
      </w:r>
      <w:r>
        <w:rPr>
          <w:b/>
          <w:spacing w:val="-13"/>
        </w:rPr>
        <w:t xml:space="preserve"> </w:t>
      </w:r>
      <w:r>
        <w:rPr>
          <w:b/>
        </w:rPr>
        <w:t>of</w:t>
      </w:r>
      <w:r>
        <w:rPr>
          <w:b/>
          <w:spacing w:val="3"/>
        </w:rPr>
        <w:t xml:space="preserve"> </w:t>
      </w:r>
      <w:r>
        <w:rPr>
          <w:b/>
        </w:rPr>
        <w:t>mainboards</w:t>
      </w:r>
      <w:r>
        <w:rPr>
          <w:b/>
        </w:rPr>
        <w:tab/>
        <w:t>3</w:t>
      </w:r>
      <w:r>
        <w:rPr>
          <w:b/>
          <w:spacing w:val="-2"/>
        </w:rPr>
        <w:t xml:space="preserve"> </w:t>
      </w:r>
      <w:r>
        <w:rPr>
          <w:b/>
        </w:rPr>
        <w:t>Hrs</w:t>
      </w:r>
    </w:p>
    <w:p w:rsidR="00B141CF" w:rsidRDefault="009F45E6">
      <w:pPr>
        <w:pStyle w:val="ListParagraph"/>
        <w:numPr>
          <w:ilvl w:val="1"/>
          <w:numId w:val="162"/>
        </w:numPr>
        <w:tabs>
          <w:tab w:val="left" w:pos="942"/>
          <w:tab w:val="left" w:pos="943"/>
        </w:tabs>
        <w:spacing w:before="0" w:line="252" w:lineRule="exact"/>
      </w:pPr>
      <w:r>
        <w:t xml:space="preserve">Identification </w:t>
      </w:r>
      <w:r>
        <w:rPr>
          <w:spacing w:val="-4"/>
        </w:rPr>
        <w:t xml:space="preserve">and </w:t>
      </w:r>
      <w:r>
        <w:t>detection of</w:t>
      </w:r>
      <w:r>
        <w:rPr>
          <w:spacing w:val="-1"/>
        </w:rPr>
        <w:t xml:space="preserve"> </w:t>
      </w:r>
      <w:r>
        <w:rPr>
          <w:spacing w:val="-3"/>
        </w:rPr>
        <w:t>resistors</w:t>
      </w:r>
    </w:p>
    <w:p w:rsidR="00B141CF" w:rsidRDefault="009F45E6">
      <w:pPr>
        <w:pStyle w:val="ListParagraph"/>
        <w:numPr>
          <w:ilvl w:val="1"/>
          <w:numId w:val="162"/>
        </w:numPr>
        <w:tabs>
          <w:tab w:val="left" w:pos="942"/>
          <w:tab w:val="left" w:pos="943"/>
        </w:tabs>
        <w:spacing w:before="6" w:line="253" w:lineRule="exact"/>
      </w:pPr>
      <w:r>
        <w:t xml:space="preserve">Identification </w:t>
      </w:r>
      <w:r>
        <w:rPr>
          <w:spacing w:val="-4"/>
        </w:rPr>
        <w:t xml:space="preserve">and </w:t>
      </w:r>
      <w:r>
        <w:t>detection of</w:t>
      </w:r>
      <w:r>
        <w:rPr>
          <w:spacing w:val="-6"/>
        </w:rPr>
        <w:t xml:space="preserve"> </w:t>
      </w:r>
      <w:r>
        <w:t>capacitors</w:t>
      </w:r>
    </w:p>
    <w:p w:rsidR="00B141CF" w:rsidRDefault="009F45E6">
      <w:pPr>
        <w:pStyle w:val="ListParagraph"/>
        <w:numPr>
          <w:ilvl w:val="1"/>
          <w:numId w:val="162"/>
        </w:numPr>
        <w:tabs>
          <w:tab w:val="left" w:pos="942"/>
          <w:tab w:val="left" w:pos="943"/>
        </w:tabs>
        <w:spacing w:before="0" w:line="252" w:lineRule="exact"/>
      </w:pPr>
      <w:r>
        <w:t xml:space="preserve">Identification </w:t>
      </w:r>
      <w:r>
        <w:rPr>
          <w:spacing w:val="-4"/>
        </w:rPr>
        <w:t xml:space="preserve">and </w:t>
      </w:r>
      <w:r>
        <w:t>detection of</w:t>
      </w:r>
      <w:r>
        <w:rPr>
          <w:spacing w:val="-9"/>
        </w:rPr>
        <w:t xml:space="preserve"> </w:t>
      </w:r>
      <w:r>
        <w:t>inductors</w:t>
      </w:r>
    </w:p>
    <w:p w:rsidR="00B141CF" w:rsidRDefault="009F45E6">
      <w:pPr>
        <w:pStyle w:val="ListParagraph"/>
        <w:numPr>
          <w:ilvl w:val="1"/>
          <w:numId w:val="162"/>
        </w:numPr>
        <w:tabs>
          <w:tab w:val="left" w:pos="942"/>
          <w:tab w:val="left" w:pos="943"/>
        </w:tabs>
        <w:spacing w:before="0" w:line="252" w:lineRule="exact"/>
      </w:pPr>
      <w:r>
        <w:t xml:space="preserve">Identification </w:t>
      </w:r>
      <w:r>
        <w:rPr>
          <w:spacing w:val="-4"/>
        </w:rPr>
        <w:t xml:space="preserve">and </w:t>
      </w:r>
      <w:r>
        <w:t>detection of</w:t>
      </w:r>
      <w:r>
        <w:rPr>
          <w:spacing w:val="-1"/>
        </w:rPr>
        <w:t xml:space="preserve"> </w:t>
      </w:r>
      <w:r>
        <w:t>diodes</w:t>
      </w:r>
    </w:p>
    <w:p w:rsidR="00B141CF" w:rsidRDefault="009F45E6">
      <w:pPr>
        <w:pStyle w:val="ListParagraph"/>
        <w:numPr>
          <w:ilvl w:val="1"/>
          <w:numId w:val="162"/>
        </w:numPr>
        <w:tabs>
          <w:tab w:val="left" w:pos="942"/>
          <w:tab w:val="left" w:pos="943"/>
        </w:tabs>
        <w:spacing w:before="0" w:line="252" w:lineRule="exact"/>
      </w:pPr>
      <w:r>
        <w:t xml:space="preserve">Identification </w:t>
      </w:r>
      <w:r>
        <w:rPr>
          <w:spacing w:val="-4"/>
        </w:rPr>
        <w:t xml:space="preserve">and </w:t>
      </w:r>
      <w:r>
        <w:t>detection of</w:t>
      </w:r>
      <w:r>
        <w:rPr>
          <w:spacing w:val="2"/>
        </w:rPr>
        <w:t xml:space="preserve"> </w:t>
      </w:r>
      <w:r>
        <w:t>triodes</w:t>
      </w:r>
    </w:p>
    <w:p w:rsidR="00B141CF" w:rsidRDefault="009F45E6">
      <w:pPr>
        <w:pStyle w:val="ListParagraph"/>
        <w:numPr>
          <w:ilvl w:val="1"/>
          <w:numId w:val="162"/>
        </w:numPr>
        <w:tabs>
          <w:tab w:val="left" w:pos="942"/>
          <w:tab w:val="left" w:pos="943"/>
        </w:tabs>
        <w:spacing w:before="0" w:line="252" w:lineRule="exact"/>
      </w:pPr>
      <w:r>
        <w:t xml:space="preserve">Identification </w:t>
      </w:r>
      <w:r>
        <w:rPr>
          <w:spacing w:val="-4"/>
        </w:rPr>
        <w:t xml:space="preserve">and </w:t>
      </w:r>
      <w:r>
        <w:t>detection of MOS</w:t>
      </w:r>
      <w:r>
        <w:rPr>
          <w:spacing w:val="-16"/>
        </w:rPr>
        <w:t xml:space="preserve"> </w:t>
      </w:r>
      <w:r>
        <w:t>tubes</w:t>
      </w:r>
    </w:p>
    <w:p w:rsidR="00B141CF" w:rsidRDefault="009F45E6">
      <w:pPr>
        <w:pStyle w:val="ListParagraph"/>
        <w:numPr>
          <w:ilvl w:val="1"/>
          <w:numId w:val="162"/>
        </w:numPr>
        <w:tabs>
          <w:tab w:val="left" w:pos="942"/>
          <w:tab w:val="left" w:pos="943"/>
        </w:tabs>
        <w:spacing w:before="0" w:line="253" w:lineRule="exact"/>
      </w:pPr>
      <w:r>
        <w:t xml:space="preserve">Knowing </w:t>
      </w:r>
      <w:r>
        <w:rPr>
          <w:spacing w:val="-4"/>
        </w:rPr>
        <w:t xml:space="preserve">and </w:t>
      </w:r>
      <w:r>
        <w:t>detection of computer professional integrated</w:t>
      </w:r>
      <w:r>
        <w:rPr>
          <w:spacing w:val="-20"/>
        </w:rPr>
        <w:t xml:space="preserve"> </w:t>
      </w:r>
      <w:r>
        <w:t>chips</w:t>
      </w:r>
    </w:p>
    <w:p w:rsidR="00B141CF" w:rsidRDefault="00B141CF">
      <w:pPr>
        <w:pStyle w:val="BodyText"/>
        <w:spacing w:before="5"/>
        <w:ind w:left="0" w:firstLine="0"/>
        <w:rPr>
          <w:sz w:val="22"/>
        </w:rPr>
      </w:pPr>
    </w:p>
    <w:p w:rsidR="00B141CF" w:rsidRDefault="009F45E6">
      <w:pPr>
        <w:pStyle w:val="ListParagraph"/>
        <w:numPr>
          <w:ilvl w:val="0"/>
          <w:numId w:val="162"/>
        </w:numPr>
        <w:tabs>
          <w:tab w:val="left" w:pos="942"/>
          <w:tab w:val="left" w:pos="943"/>
          <w:tab w:val="left" w:pos="8586"/>
        </w:tabs>
        <w:spacing w:before="1" w:line="252" w:lineRule="exact"/>
        <w:rPr>
          <w:b/>
        </w:rPr>
      </w:pPr>
      <w:r>
        <w:rPr>
          <w:b/>
        </w:rPr>
        <w:t xml:space="preserve">Principle analysis and </w:t>
      </w:r>
      <w:r>
        <w:rPr>
          <w:b/>
          <w:spacing w:val="-3"/>
        </w:rPr>
        <w:t xml:space="preserve">troubleshooting </w:t>
      </w:r>
      <w:r>
        <w:rPr>
          <w:b/>
        </w:rPr>
        <w:t xml:space="preserve">of </w:t>
      </w:r>
      <w:r>
        <w:rPr>
          <w:b/>
          <w:spacing w:val="-4"/>
        </w:rPr>
        <w:t xml:space="preserve">CMOS </w:t>
      </w:r>
      <w:r>
        <w:rPr>
          <w:b/>
        </w:rPr>
        <w:t>circuits</w:t>
      </w:r>
      <w:r>
        <w:rPr>
          <w:b/>
          <w:spacing w:val="29"/>
        </w:rPr>
        <w:t xml:space="preserve"> </w:t>
      </w:r>
      <w:r>
        <w:rPr>
          <w:b/>
        </w:rPr>
        <w:t>of</w:t>
      </w:r>
      <w:r>
        <w:rPr>
          <w:b/>
          <w:spacing w:val="5"/>
        </w:rPr>
        <w:t xml:space="preserve"> </w:t>
      </w:r>
      <w:r>
        <w:rPr>
          <w:b/>
        </w:rPr>
        <w:t>mainboards</w:t>
      </w:r>
      <w:r>
        <w:rPr>
          <w:b/>
        </w:rPr>
        <w:tab/>
        <w:t>4</w:t>
      </w:r>
      <w:r>
        <w:rPr>
          <w:b/>
          <w:spacing w:val="6"/>
        </w:rPr>
        <w:t xml:space="preserve"> </w:t>
      </w:r>
      <w:r>
        <w:rPr>
          <w:b/>
          <w:spacing w:val="-3"/>
        </w:rPr>
        <w:t>Hrs</w:t>
      </w:r>
    </w:p>
    <w:p w:rsidR="00B141CF" w:rsidRDefault="009F45E6">
      <w:pPr>
        <w:pStyle w:val="ListParagraph"/>
        <w:numPr>
          <w:ilvl w:val="1"/>
          <w:numId w:val="162"/>
        </w:numPr>
        <w:tabs>
          <w:tab w:val="left" w:pos="942"/>
          <w:tab w:val="left" w:pos="943"/>
        </w:tabs>
        <w:spacing w:before="0" w:line="252" w:lineRule="exact"/>
      </w:pPr>
      <w:r>
        <w:t xml:space="preserve">Composition and </w:t>
      </w:r>
      <w:r>
        <w:rPr>
          <w:spacing w:val="-3"/>
        </w:rPr>
        <w:t xml:space="preserve">working </w:t>
      </w:r>
      <w:r>
        <w:t>principles of CMOS circuits of</w:t>
      </w:r>
      <w:r>
        <w:rPr>
          <w:spacing w:val="-14"/>
        </w:rPr>
        <w:t xml:space="preserve"> </w:t>
      </w:r>
      <w:r>
        <w:rPr>
          <w:spacing w:val="-3"/>
        </w:rPr>
        <w:t>mainboards</w:t>
      </w:r>
    </w:p>
    <w:p w:rsidR="00B141CF" w:rsidRDefault="009F45E6">
      <w:pPr>
        <w:pStyle w:val="ListParagraph"/>
        <w:numPr>
          <w:ilvl w:val="1"/>
          <w:numId w:val="162"/>
        </w:numPr>
        <w:tabs>
          <w:tab w:val="left" w:pos="942"/>
          <w:tab w:val="left" w:pos="943"/>
        </w:tabs>
        <w:spacing w:before="0" w:line="252" w:lineRule="exact"/>
      </w:pPr>
      <w:r>
        <w:t xml:space="preserve">Component testing </w:t>
      </w:r>
      <w:r>
        <w:rPr>
          <w:spacing w:val="-4"/>
        </w:rPr>
        <w:t xml:space="preserve">and </w:t>
      </w:r>
      <w:r>
        <w:rPr>
          <w:spacing w:val="-3"/>
        </w:rPr>
        <w:t xml:space="preserve">signal </w:t>
      </w:r>
      <w:r>
        <w:t>testing of CMOS circuits of</w:t>
      </w:r>
      <w:r>
        <w:rPr>
          <w:spacing w:val="-13"/>
        </w:rPr>
        <w:t xml:space="preserve"> </w:t>
      </w:r>
      <w:r>
        <w:t>mainboards</w:t>
      </w:r>
    </w:p>
    <w:p w:rsidR="00B141CF" w:rsidRDefault="009F45E6">
      <w:pPr>
        <w:pStyle w:val="ListParagraph"/>
        <w:numPr>
          <w:ilvl w:val="1"/>
          <w:numId w:val="162"/>
        </w:numPr>
        <w:tabs>
          <w:tab w:val="left" w:pos="942"/>
          <w:tab w:val="left" w:pos="943"/>
        </w:tabs>
        <w:spacing w:before="0" w:line="252" w:lineRule="exact"/>
      </w:pPr>
      <w:r>
        <w:t>Common faults and causes of CMOS circuits of</w:t>
      </w:r>
      <w:r>
        <w:rPr>
          <w:spacing w:val="-32"/>
        </w:rPr>
        <w:t xml:space="preserve"> </w:t>
      </w:r>
      <w:r>
        <w:t>mainboards</w:t>
      </w:r>
    </w:p>
    <w:p w:rsidR="00B141CF" w:rsidRDefault="00B141CF">
      <w:pPr>
        <w:pStyle w:val="BodyText"/>
        <w:ind w:left="0" w:firstLine="0"/>
        <w:rPr>
          <w:sz w:val="21"/>
        </w:rPr>
      </w:pPr>
    </w:p>
    <w:p w:rsidR="00B141CF" w:rsidRDefault="009F45E6">
      <w:pPr>
        <w:pStyle w:val="ListParagraph"/>
        <w:numPr>
          <w:ilvl w:val="0"/>
          <w:numId w:val="162"/>
        </w:numPr>
        <w:tabs>
          <w:tab w:val="left" w:pos="942"/>
          <w:tab w:val="left" w:pos="943"/>
          <w:tab w:val="left" w:pos="8586"/>
        </w:tabs>
        <w:spacing w:before="0" w:line="253" w:lineRule="exact"/>
        <w:rPr>
          <w:b/>
        </w:rPr>
      </w:pPr>
      <w:r>
        <w:rPr>
          <w:b/>
        </w:rPr>
        <w:t xml:space="preserve">Principle analysis and </w:t>
      </w:r>
      <w:r>
        <w:rPr>
          <w:b/>
          <w:spacing w:val="-3"/>
        </w:rPr>
        <w:t xml:space="preserve">troubleshooting </w:t>
      </w:r>
      <w:r>
        <w:rPr>
          <w:b/>
        </w:rPr>
        <w:t xml:space="preserve">of </w:t>
      </w:r>
      <w:r>
        <w:rPr>
          <w:b/>
          <w:spacing w:val="-3"/>
        </w:rPr>
        <w:t xml:space="preserve">boot </w:t>
      </w:r>
      <w:r>
        <w:rPr>
          <w:b/>
        </w:rPr>
        <w:t>circuits</w:t>
      </w:r>
      <w:r>
        <w:rPr>
          <w:b/>
          <w:spacing w:val="26"/>
        </w:rPr>
        <w:t xml:space="preserve"> </w:t>
      </w:r>
      <w:r>
        <w:rPr>
          <w:b/>
        </w:rPr>
        <w:t>of</w:t>
      </w:r>
      <w:r>
        <w:rPr>
          <w:b/>
          <w:spacing w:val="4"/>
        </w:rPr>
        <w:t xml:space="preserve"> </w:t>
      </w:r>
      <w:r>
        <w:rPr>
          <w:b/>
        </w:rPr>
        <w:t>mainboards</w:t>
      </w:r>
      <w:r>
        <w:rPr>
          <w:b/>
        </w:rPr>
        <w:tab/>
        <w:t>4</w:t>
      </w:r>
      <w:r>
        <w:rPr>
          <w:b/>
          <w:spacing w:val="6"/>
        </w:rPr>
        <w:t xml:space="preserve"> </w:t>
      </w:r>
      <w:r>
        <w:rPr>
          <w:b/>
          <w:spacing w:val="-3"/>
        </w:rPr>
        <w:t>Hrs</w:t>
      </w:r>
    </w:p>
    <w:p w:rsidR="00B141CF" w:rsidRDefault="009F45E6">
      <w:pPr>
        <w:pStyle w:val="ListParagraph"/>
        <w:numPr>
          <w:ilvl w:val="1"/>
          <w:numId w:val="162"/>
        </w:numPr>
        <w:tabs>
          <w:tab w:val="left" w:pos="942"/>
          <w:tab w:val="left" w:pos="943"/>
        </w:tabs>
        <w:spacing w:before="0" w:line="252" w:lineRule="exact"/>
      </w:pPr>
      <w:r>
        <w:t xml:space="preserve">Composition and </w:t>
      </w:r>
      <w:r>
        <w:rPr>
          <w:spacing w:val="-3"/>
        </w:rPr>
        <w:t xml:space="preserve">working </w:t>
      </w:r>
      <w:r>
        <w:t>principles of boot circuits of</w:t>
      </w:r>
      <w:r>
        <w:rPr>
          <w:spacing w:val="-28"/>
        </w:rPr>
        <w:t xml:space="preserve"> </w:t>
      </w:r>
      <w:r>
        <w:t>mainboards</w:t>
      </w:r>
    </w:p>
    <w:p w:rsidR="00B141CF" w:rsidRDefault="009F45E6">
      <w:pPr>
        <w:pStyle w:val="ListParagraph"/>
        <w:numPr>
          <w:ilvl w:val="1"/>
          <w:numId w:val="162"/>
        </w:numPr>
        <w:tabs>
          <w:tab w:val="left" w:pos="942"/>
          <w:tab w:val="left" w:pos="943"/>
        </w:tabs>
        <w:spacing w:before="0" w:line="252" w:lineRule="exact"/>
      </w:pPr>
      <w:r>
        <w:t xml:space="preserve">Component testing </w:t>
      </w:r>
      <w:r>
        <w:rPr>
          <w:spacing w:val="-4"/>
        </w:rPr>
        <w:t xml:space="preserve">and </w:t>
      </w:r>
      <w:r>
        <w:rPr>
          <w:spacing w:val="-3"/>
        </w:rPr>
        <w:t xml:space="preserve">signal </w:t>
      </w:r>
      <w:r>
        <w:t xml:space="preserve">testing </w:t>
      </w:r>
      <w:r>
        <w:rPr>
          <w:spacing w:val="4"/>
        </w:rPr>
        <w:t xml:space="preserve">of </w:t>
      </w:r>
      <w:r>
        <w:t>boot circuits of</w:t>
      </w:r>
      <w:r>
        <w:rPr>
          <w:spacing w:val="-22"/>
        </w:rPr>
        <w:t xml:space="preserve"> </w:t>
      </w:r>
      <w:r>
        <w:t>mainboards</w:t>
      </w:r>
    </w:p>
    <w:p w:rsidR="00B141CF" w:rsidRDefault="009F45E6">
      <w:pPr>
        <w:tabs>
          <w:tab w:val="left" w:pos="942"/>
        </w:tabs>
        <w:spacing w:before="6"/>
        <w:ind w:left="222"/>
      </w:pPr>
      <w:r>
        <w:t>5.2</w:t>
      </w:r>
      <w:r>
        <w:tab/>
        <w:t>Common faults and causes of boot circuits of</w:t>
      </w:r>
      <w:r>
        <w:rPr>
          <w:spacing w:val="-29"/>
        </w:rPr>
        <w:t xml:space="preserve"> </w:t>
      </w:r>
      <w:r>
        <w:t>mainboards</w:t>
      </w:r>
    </w:p>
    <w:p w:rsidR="00B141CF" w:rsidRDefault="00B141CF">
      <w:pPr>
        <w:pStyle w:val="BodyText"/>
        <w:spacing w:before="10"/>
        <w:ind w:left="0" w:firstLine="0"/>
        <w:rPr>
          <w:sz w:val="21"/>
        </w:rPr>
      </w:pPr>
    </w:p>
    <w:p w:rsidR="00B141CF" w:rsidRDefault="009F45E6">
      <w:pPr>
        <w:pStyle w:val="ListParagraph"/>
        <w:numPr>
          <w:ilvl w:val="0"/>
          <w:numId w:val="162"/>
        </w:numPr>
        <w:tabs>
          <w:tab w:val="left" w:pos="942"/>
          <w:tab w:val="left" w:pos="943"/>
          <w:tab w:val="left" w:pos="8608"/>
        </w:tabs>
        <w:spacing w:before="0" w:line="252" w:lineRule="exact"/>
        <w:rPr>
          <w:b/>
        </w:rPr>
      </w:pPr>
      <w:r>
        <w:rPr>
          <w:b/>
        </w:rPr>
        <w:t xml:space="preserve">Principle analysis and </w:t>
      </w:r>
      <w:r>
        <w:rPr>
          <w:b/>
          <w:spacing w:val="-3"/>
        </w:rPr>
        <w:t xml:space="preserve">troubleshooting </w:t>
      </w:r>
      <w:r>
        <w:rPr>
          <w:b/>
        </w:rPr>
        <w:t xml:space="preserve">of </w:t>
      </w:r>
      <w:r>
        <w:rPr>
          <w:b/>
          <w:spacing w:val="-3"/>
        </w:rPr>
        <w:t xml:space="preserve">power </w:t>
      </w:r>
      <w:r>
        <w:rPr>
          <w:b/>
          <w:spacing w:val="-4"/>
        </w:rPr>
        <w:t xml:space="preserve">supply </w:t>
      </w:r>
      <w:r>
        <w:rPr>
          <w:b/>
        </w:rPr>
        <w:t>circuits</w:t>
      </w:r>
      <w:r>
        <w:rPr>
          <w:b/>
          <w:spacing w:val="50"/>
        </w:rPr>
        <w:t xml:space="preserve"> </w:t>
      </w:r>
      <w:r>
        <w:rPr>
          <w:b/>
        </w:rPr>
        <w:t>of</w:t>
      </w:r>
      <w:r>
        <w:rPr>
          <w:b/>
          <w:spacing w:val="5"/>
        </w:rPr>
        <w:t xml:space="preserve"> </w:t>
      </w:r>
      <w:r>
        <w:rPr>
          <w:b/>
        </w:rPr>
        <w:t>mainboards</w:t>
      </w:r>
      <w:r>
        <w:rPr>
          <w:b/>
        </w:rPr>
        <w:tab/>
        <w:t>5</w:t>
      </w:r>
      <w:r>
        <w:rPr>
          <w:b/>
          <w:spacing w:val="6"/>
        </w:rPr>
        <w:t xml:space="preserve"> </w:t>
      </w:r>
      <w:r>
        <w:rPr>
          <w:b/>
          <w:spacing w:val="-3"/>
        </w:rPr>
        <w:t>Hrs</w:t>
      </w:r>
    </w:p>
    <w:p w:rsidR="00B141CF" w:rsidRDefault="009F45E6">
      <w:pPr>
        <w:pStyle w:val="ListParagraph"/>
        <w:numPr>
          <w:ilvl w:val="1"/>
          <w:numId w:val="162"/>
        </w:numPr>
        <w:tabs>
          <w:tab w:val="left" w:pos="942"/>
          <w:tab w:val="left" w:pos="943"/>
        </w:tabs>
        <w:spacing w:before="0" w:line="252" w:lineRule="exact"/>
      </w:pPr>
      <w:r>
        <w:t xml:space="preserve">Composition and </w:t>
      </w:r>
      <w:r>
        <w:rPr>
          <w:spacing w:val="-3"/>
        </w:rPr>
        <w:t xml:space="preserve">working </w:t>
      </w:r>
      <w:r>
        <w:t xml:space="preserve">principles of CPU power </w:t>
      </w:r>
      <w:r>
        <w:rPr>
          <w:spacing w:val="-3"/>
        </w:rPr>
        <w:t xml:space="preserve">supply </w:t>
      </w:r>
      <w:r>
        <w:t>circuits of</w:t>
      </w:r>
      <w:r>
        <w:rPr>
          <w:spacing w:val="-15"/>
        </w:rPr>
        <w:t xml:space="preserve"> </w:t>
      </w:r>
      <w:r>
        <w:t>mainboards</w:t>
      </w:r>
    </w:p>
    <w:p w:rsidR="00B141CF" w:rsidRDefault="009F45E6">
      <w:pPr>
        <w:pStyle w:val="ListParagraph"/>
        <w:numPr>
          <w:ilvl w:val="1"/>
          <w:numId w:val="162"/>
        </w:numPr>
        <w:tabs>
          <w:tab w:val="left" w:pos="942"/>
          <w:tab w:val="left" w:pos="943"/>
        </w:tabs>
        <w:spacing w:before="0" w:line="252" w:lineRule="exact"/>
      </w:pPr>
      <w:r>
        <w:t>Common faults and causes of CPU power supply circuits of</w:t>
      </w:r>
      <w:r>
        <w:rPr>
          <w:spacing w:val="-30"/>
        </w:rPr>
        <w:t xml:space="preserve"> </w:t>
      </w:r>
      <w:r>
        <w:rPr>
          <w:spacing w:val="-3"/>
        </w:rPr>
        <w:t>mainboards</w:t>
      </w:r>
    </w:p>
    <w:p w:rsidR="00B141CF" w:rsidRDefault="009F45E6">
      <w:pPr>
        <w:pStyle w:val="ListParagraph"/>
        <w:numPr>
          <w:ilvl w:val="1"/>
          <w:numId w:val="162"/>
        </w:numPr>
        <w:tabs>
          <w:tab w:val="left" w:pos="942"/>
          <w:tab w:val="left" w:pos="943"/>
        </w:tabs>
        <w:spacing w:before="0"/>
        <w:ind w:right="660"/>
      </w:pPr>
      <w:r>
        <w:t xml:space="preserve">Component testing and </w:t>
      </w:r>
      <w:r>
        <w:rPr>
          <w:spacing w:val="-3"/>
        </w:rPr>
        <w:t xml:space="preserve">signal </w:t>
      </w:r>
      <w:r>
        <w:t>testing of north and south bridge power supply function boards</w:t>
      </w:r>
    </w:p>
    <w:p w:rsidR="00B141CF" w:rsidRDefault="009F45E6">
      <w:pPr>
        <w:pStyle w:val="ListParagraph"/>
        <w:numPr>
          <w:ilvl w:val="1"/>
          <w:numId w:val="162"/>
        </w:numPr>
        <w:tabs>
          <w:tab w:val="left" w:pos="942"/>
          <w:tab w:val="left" w:pos="943"/>
        </w:tabs>
        <w:spacing w:before="6"/>
      </w:pPr>
      <w:r>
        <w:t xml:space="preserve">Component testing </w:t>
      </w:r>
      <w:r>
        <w:rPr>
          <w:spacing w:val="-4"/>
        </w:rPr>
        <w:t xml:space="preserve">and </w:t>
      </w:r>
      <w:r>
        <w:rPr>
          <w:spacing w:val="-3"/>
        </w:rPr>
        <w:t xml:space="preserve">signal </w:t>
      </w:r>
      <w:r>
        <w:t xml:space="preserve">testing of notebook </w:t>
      </w:r>
      <w:r>
        <w:rPr>
          <w:spacing w:val="-3"/>
        </w:rPr>
        <w:t xml:space="preserve">memory </w:t>
      </w:r>
      <w:r>
        <w:t xml:space="preserve">power </w:t>
      </w:r>
      <w:r>
        <w:rPr>
          <w:spacing w:val="-3"/>
        </w:rPr>
        <w:t xml:space="preserve">supply </w:t>
      </w:r>
      <w:r>
        <w:t>function</w:t>
      </w:r>
      <w:r>
        <w:rPr>
          <w:spacing w:val="14"/>
        </w:rPr>
        <w:t xml:space="preserve"> </w:t>
      </w:r>
      <w:r>
        <w:t>boards</w:t>
      </w:r>
    </w:p>
    <w:p w:rsidR="00B141CF" w:rsidRDefault="00B141CF">
      <w:pPr>
        <w:sectPr w:rsidR="00B141CF">
          <w:type w:val="continuous"/>
          <w:pgSz w:w="12240" w:h="15840"/>
          <w:pgMar w:top="1140" w:right="1020" w:bottom="280" w:left="1420" w:header="720" w:footer="720" w:gutter="0"/>
          <w:cols w:space="720"/>
        </w:sectPr>
      </w:pPr>
    </w:p>
    <w:p w:rsidR="00B141CF" w:rsidRDefault="009F45E6">
      <w:pPr>
        <w:pStyle w:val="ListParagraph"/>
        <w:numPr>
          <w:ilvl w:val="0"/>
          <w:numId w:val="162"/>
        </w:numPr>
        <w:tabs>
          <w:tab w:val="left" w:pos="942"/>
          <w:tab w:val="left" w:pos="943"/>
          <w:tab w:val="left" w:pos="8586"/>
        </w:tabs>
        <w:spacing w:before="72" w:line="252" w:lineRule="exact"/>
        <w:rPr>
          <w:b/>
        </w:rPr>
      </w:pPr>
      <w:r>
        <w:rPr>
          <w:b/>
        </w:rPr>
        <w:lastRenderedPageBreak/>
        <w:t xml:space="preserve">Principle analysis and </w:t>
      </w:r>
      <w:r>
        <w:rPr>
          <w:b/>
          <w:spacing w:val="-3"/>
        </w:rPr>
        <w:t xml:space="preserve">troubleshooting </w:t>
      </w:r>
      <w:r>
        <w:rPr>
          <w:b/>
        </w:rPr>
        <w:t>of clock circuits</w:t>
      </w:r>
      <w:r>
        <w:rPr>
          <w:b/>
          <w:spacing w:val="9"/>
        </w:rPr>
        <w:t xml:space="preserve"> </w:t>
      </w:r>
      <w:r>
        <w:rPr>
          <w:b/>
        </w:rPr>
        <w:t>of</w:t>
      </w:r>
      <w:r>
        <w:rPr>
          <w:b/>
          <w:spacing w:val="4"/>
        </w:rPr>
        <w:t xml:space="preserve"> </w:t>
      </w:r>
      <w:r>
        <w:rPr>
          <w:b/>
        </w:rPr>
        <w:t>mainboards</w:t>
      </w:r>
      <w:r>
        <w:rPr>
          <w:b/>
        </w:rPr>
        <w:tab/>
        <w:t>4</w:t>
      </w:r>
      <w:r>
        <w:rPr>
          <w:b/>
          <w:spacing w:val="6"/>
        </w:rPr>
        <w:t xml:space="preserve"> </w:t>
      </w:r>
      <w:r>
        <w:rPr>
          <w:b/>
          <w:spacing w:val="-3"/>
        </w:rPr>
        <w:t>Hrs</w:t>
      </w:r>
    </w:p>
    <w:p w:rsidR="00B141CF" w:rsidRDefault="009F45E6">
      <w:pPr>
        <w:pStyle w:val="ListParagraph"/>
        <w:numPr>
          <w:ilvl w:val="1"/>
          <w:numId w:val="162"/>
        </w:numPr>
        <w:tabs>
          <w:tab w:val="left" w:pos="942"/>
          <w:tab w:val="left" w:pos="943"/>
        </w:tabs>
        <w:spacing w:before="0" w:line="252" w:lineRule="exact"/>
      </w:pPr>
      <w:r>
        <w:t xml:space="preserve">Composition and </w:t>
      </w:r>
      <w:r>
        <w:rPr>
          <w:spacing w:val="-3"/>
        </w:rPr>
        <w:t xml:space="preserve">working </w:t>
      </w:r>
      <w:r>
        <w:t>principles of clock circuits of</w:t>
      </w:r>
      <w:r>
        <w:rPr>
          <w:spacing w:val="-28"/>
        </w:rPr>
        <w:t xml:space="preserve"> </w:t>
      </w:r>
      <w:r>
        <w:t>mainboards</w:t>
      </w:r>
    </w:p>
    <w:p w:rsidR="00B141CF" w:rsidRDefault="009F45E6">
      <w:pPr>
        <w:pStyle w:val="ListParagraph"/>
        <w:numPr>
          <w:ilvl w:val="1"/>
          <w:numId w:val="162"/>
        </w:numPr>
        <w:tabs>
          <w:tab w:val="left" w:pos="942"/>
          <w:tab w:val="left" w:pos="943"/>
        </w:tabs>
        <w:spacing w:before="0" w:line="252" w:lineRule="exact"/>
      </w:pPr>
      <w:r>
        <w:t xml:space="preserve">Component testing </w:t>
      </w:r>
      <w:r>
        <w:rPr>
          <w:spacing w:val="-4"/>
        </w:rPr>
        <w:t xml:space="preserve">and </w:t>
      </w:r>
      <w:r>
        <w:rPr>
          <w:spacing w:val="-3"/>
        </w:rPr>
        <w:t xml:space="preserve">signal </w:t>
      </w:r>
      <w:r>
        <w:t>testing of clock circuits of</w:t>
      </w:r>
      <w:r>
        <w:rPr>
          <w:spacing w:val="-16"/>
        </w:rPr>
        <w:t xml:space="preserve"> </w:t>
      </w:r>
      <w:r>
        <w:t>mainboards</w:t>
      </w:r>
    </w:p>
    <w:p w:rsidR="00B141CF" w:rsidRDefault="009F45E6">
      <w:pPr>
        <w:pStyle w:val="ListParagraph"/>
        <w:numPr>
          <w:ilvl w:val="1"/>
          <w:numId w:val="162"/>
        </w:numPr>
        <w:tabs>
          <w:tab w:val="left" w:pos="942"/>
          <w:tab w:val="left" w:pos="943"/>
        </w:tabs>
        <w:spacing w:before="0"/>
      </w:pPr>
      <w:r>
        <w:t xml:space="preserve">Common faults and causes of </w:t>
      </w:r>
      <w:r>
        <w:rPr>
          <w:spacing w:val="-3"/>
        </w:rPr>
        <w:t xml:space="preserve">clock </w:t>
      </w:r>
      <w:r>
        <w:t>circuits of</w:t>
      </w:r>
      <w:r>
        <w:rPr>
          <w:spacing w:val="-24"/>
        </w:rPr>
        <w:t xml:space="preserve"> </w:t>
      </w:r>
      <w:r>
        <w:t>mainboards</w:t>
      </w:r>
    </w:p>
    <w:p w:rsidR="00B141CF" w:rsidRDefault="00B141CF">
      <w:pPr>
        <w:pStyle w:val="BodyText"/>
        <w:ind w:left="0" w:firstLine="0"/>
        <w:rPr>
          <w:sz w:val="21"/>
        </w:rPr>
      </w:pPr>
    </w:p>
    <w:p w:rsidR="00B141CF" w:rsidRDefault="009F45E6">
      <w:pPr>
        <w:pStyle w:val="ListParagraph"/>
        <w:numPr>
          <w:ilvl w:val="0"/>
          <w:numId w:val="162"/>
        </w:numPr>
        <w:tabs>
          <w:tab w:val="left" w:pos="942"/>
          <w:tab w:val="left" w:pos="943"/>
          <w:tab w:val="left" w:pos="8557"/>
        </w:tabs>
        <w:spacing w:before="1" w:line="252" w:lineRule="exact"/>
        <w:rPr>
          <w:b/>
        </w:rPr>
      </w:pPr>
      <w:r>
        <w:rPr>
          <w:b/>
        </w:rPr>
        <w:t xml:space="preserve">Principle analysis and </w:t>
      </w:r>
      <w:r>
        <w:rPr>
          <w:b/>
          <w:spacing w:val="-3"/>
        </w:rPr>
        <w:t xml:space="preserve">troubleshooting </w:t>
      </w:r>
      <w:r>
        <w:rPr>
          <w:b/>
        </w:rPr>
        <w:t>of reset circuits</w:t>
      </w:r>
      <w:r>
        <w:rPr>
          <w:b/>
          <w:spacing w:val="11"/>
        </w:rPr>
        <w:t xml:space="preserve"> </w:t>
      </w:r>
      <w:r>
        <w:rPr>
          <w:b/>
        </w:rPr>
        <w:t>of</w:t>
      </w:r>
      <w:r>
        <w:rPr>
          <w:b/>
          <w:spacing w:val="4"/>
        </w:rPr>
        <w:t xml:space="preserve"> </w:t>
      </w:r>
      <w:r>
        <w:rPr>
          <w:b/>
        </w:rPr>
        <w:t>mainboards</w:t>
      </w:r>
      <w:r>
        <w:rPr>
          <w:b/>
        </w:rPr>
        <w:tab/>
        <w:t>4</w:t>
      </w:r>
      <w:r>
        <w:rPr>
          <w:b/>
          <w:spacing w:val="6"/>
        </w:rPr>
        <w:t xml:space="preserve"> </w:t>
      </w:r>
      <w:r>
        <w:rPr>
          <w:b/>
          <w:spacing w:val="-3"/>
        </w:rPr>
        <w:t>Hrs</w:t>
      </w:r>
    </w:p>
    <w:p w:rsidR="00B141CF" w:rsidRDefault="009F45E6">
      <w:pPr>
        <w:pStyle w:val="ListParagraph"/>
        <w:numPr>
          <w:ilvl w:val="1"/>
          <w:numId w:val="162"/>
        </w:numPr>
        <w:tabs>
          <w:tab w:val="left" w:pos="942"/>
          <w:tab w:val="left" w:pos="943"/>
        </w:tabs>
        <w:spacing w:before="0" w:line="252" w:lineRule="exact"/>
      </w:pPr>
      <w:r>
        <w:t xml:space="preserve">Composition and </w:t>
      </w:r>
      <w:r>
        <w:rPr>
          <w:spacing w:val="-3"/>
        </w:rPr>
        <w:t xml:space="preserve">working </w:t>
      </w:r>
      <w:r>
        <w:t>principles of reset circuits of</w:t>
      </w:r>
      <w:r>
        <w:rPr>
          <w:spacing w:val="-11"/>
        </w:rPr>
        <w:t xml:space="preserve"> </w:t>
      </w:r>
      <w:r>
        <w:rPr>
          <w:spacing w:val="-3"/>
        </w:rPr>
        <w:t>mainboards</w:t>
      </w:r>
    </w:p>
    <w:p w:rsidR="00B141CF" w:rsidRDefault="009F45E6">
      <w:pPr>
        <w:pStyle w:val="ListParagraph"/>
        <w:numPr>
          <w:ilvl w:val="1"/>
          <w:numId w:val="162"/>
        </w:numPr>
        <w:tabs>
          <w:tab w:val="left" w:pos="942"/>
          <w:tab w:val="left" w:pos="943"/>
        </w:tabs>
        <w:spacing w:before="6" w:line="252" w:lineRule="exact"/>
      </w:pPr>
      <w:r>
        <w:t xml:space="preserve">Component testing </w:t>
      </w:r>
      <w:r>
        <w:rPr>
          <w:spacing w:val="-4"/>
        </w:rPr>
        <w:t xml:space="preserve">and </w:t>
      </w:r>
      <w:r>
        <w:rPr>
          <w:spacing w:val="-3"/>
        </w:rPr>
        <w:t xml:space="preserve">signal </w:t>
      </w:r>
      <w:r>
        <w:t>testing of reset circuits of</w:t>
      </w:r>
      <w:r>
        <w:rPr>
          <w:spacing w:val="5"/>
        </w:rPr>
        <w:t xml:space="preserve"> </w:t>
      </w:r>
      <w:r>
        <w:rPr>
          <w:spacing w:val="-3"/>
        </w:rPr>
        <w:t>mainboards</w:t>
      </w:r>
    </w:p>
    <w:p w:rsidR="00B141CF" w:rsidRDefault="009F45E6">
      <w:pPr>
        <w:pStyle w:val="ListParagraph"/>
        <w:numPr>
          <w:ilvl w:val="1"/>
          <w:numId w:val="162"/>
        </w:numPr>
        <w:tabs>
          <w:tab w:val="left" w:pos="942"/>
          <w:tab w:val="left" w:pos="943"/>
        </w:tabs>
        <w:spacing w:before="0" w:line="252" w:lineRule="exact"/>
      </w:pPr>
      <w:r>
        <w:t>Common faults and causes of reset circuits of</w:t>
      </w:r>
      <w:r>
        <w:rPr>
          <w:spacing w:val="-22"/>
        </w:rPr>
        <w:t xml:space="preserve"> </w:t>
      </w:r>
      <w:r>
        <w:t>mainboards</w:t>
      </w:r>
    </w:p>
    <w:p w:rsidR="00B141CF" w:rsidRDefault="00B141CF">
      <w:pPr>
        <w:pStyle w:val="BodyText"/>
        <w:spacing w:before="10"/>
        <w:ind w:left="0" w:firstLine="0"/>
        <w:rPr>
          <w:sz w:val="21"/>
        </w:rPr>
      </w:pPr>
    </w:p>
    <w:p w:rsidR="00B141CF" w:rsidRDefault="009F45E6" w:rsidP="00BC3AEB">
      <w:pPr>
        <w:pStyle w:val="ListParagraph"/>
        <w:numPr>
          <w:ilvl w:val="0"/>
          <w:numId w:val="162"/>
        </w:numPr>
        <w:tabs>
          <w:tab w:val="left" w:pos="942"/>
          <w:tab w:val="left" w:pos="943"/>
        </w:tabs>
        <w:spacing w:before="0"/>
        <w:ind w:right="1430"/>
        <w:rPr>
          <w:b/>
        </w:rPr>
      </w:pPr>
      <w:r>
        <w:rPr>
          <w:b/>
        </w:rPr>
        <w:t xml:space="preserve">Principle analysis and </w:t>
      </w:r>
      <w:r>
        <w:rPr>
          <w:b/>
          <w:spacing w:val="-3"/>
        </w:rPr>
        <w:t xml:space="preserve">troubleshooting </w:t>
      </w:r>
      <w:r>
        <w:rPr>
          <w:b/>
        </w:rPr>
        <w:t xml:space="preserve">of interface circuits of </w:t>
      </w:r>
      <w:r>
        <w:rPr>
          <w:b/>
          <w:spacing w:val="-3"/>
        </w:rPr>
        <w:t xml:space="preserve">mainboards </w:t>
      </w:r>
      <w:r>
        <w:rPr>
          <w:b/>
        </w:rPr>
        <w:t>5Hrs</w:t>
      </w:r>
    </w:p>
    <w:p w:rsidR="00B141CF" w:rsidRDefault="009F45E6">
      <w:pPr>
        <w:pStyle w:val="ListParagraph"/>
        <w:numPr>
          <w:ilvl w:val="1"/>
          <w:numId w:val="162"/>
        </w:numPr>
        <w:tabs>
          <w:tab w:val="left" w:pos="942"/>
          <w:tab w:val="left" w:pos="943"/>
        </w:tabs>
        <w:spacing w:before="0" w:line="251" w:lineRule="exact"/>
      </w:pPr>
      <w:r>
        <w:t xml:space="preserve">Composition and </w:t>
      </w:r>
      <w:r>
        <w:rPr>
          <w:spacing w:val="-3"/>
        </w:rPr>
        <w:t xml:space="preserve">working </w:t>
      </w:r>
      <w:r>
        <w:t>principles of serial, parallel and USB interface</w:t>
      </w:r>
      <w:r>
        <w:rPr>
          <w:spacing w:val="-10"/>
        </w:rPr>
        <w:t xml:space="preserve"> </w:t>
      </w:r>
      <w:r>
        <w:t>circuits</w:t>
      </w:r>
    </w:p>
    <w:p w:rsidR="00B141CF" w:rsidRDefault="009F45E6">
      <w:pPr>
        <w:pStyle w:val="ListParagraph"/>
        <w:numPr>
          <w:ilvl w:val="1"/>
          <w:numId w:val="162"/>
        </w:numPr>
        <w:tabs>
          <w:tab w:val="left" w:pos="942"/>
          <w:tab w:val="left" w:pos="943"/>
        </w:tabs>
        <w:spacing w:before="0" w:line="252" w:lineRule="exact"/>
      </w:pPr>
      <w:r>
        <w:t>Common faults and analysis of serial, parallel and USB interface</w:t>
      </w:r>
      <w:r>
        <w:rPr>
          <w:spacing w:val="-34"/>
        </w:rPr>
        <w:t xml:space="preserve"> </w:t>
      </w:r>
      <w:r>
        <w:t>circuits</w:t>
      </w:r>
    </w:p>
    <w:p w:rsidR="00B141CF" w:rsidRDefault="009F45E6">
      <w:pPr>
        <w:pStyle w:val="ListParagraph"/>
        <w:numPr>
          <w:ilvl w:val="1"/>
          <w:numId w:val="162"/>
        </w:numPr>
        <w:tabs>
          <w:tab w:val="left" w:pos="942"/>
          <w:tab w:val="left" w:pos="943"/>
        </w:tabs>
        <w:spacing w:before="0" w:line="247" w:lineRule="auto"/>
        <w:ind w:right="657"/>
      </w:pPr>
      <w:r>
        <w:t xml:space="preserve">Component detection </w:t>
      </w:r>
      <w:r>
        <w:rPr>
          <w:spacing w:val="-4"/>
        </w:rPr>
        <w:t xml:space="preserve">and </w:t>
      </w:r>
      <w:r>
        <w:rPr>
          <w:spacing w:val="-2"/>
        </w:rPr>
        <w:t xml:space="preserve">signal </w:t>
      </w:r>
      <w:r>
        <w:t xml:space="preserve">testing of graphics and </w:t>
      </w:r>
      <w:r>
        <w:rPr>
          <w:spacing w:val="-3"/>
        </w:rPr>
        <w:t xml:space="preserve">sound </w:t>
      </w:r>
      <w:r>
        <w:t>card interface functional circuits</w:t>
      </w:r>
    </w:p>
    <w:p w:rsidR="00B141CF" w:rsidRDefault="009F45E6">
      <w:pPr>
        <w:pStyle w:val="ListParagraph"/>
        <w:numPr>
          <w:ilvl w:val="1"/>
          <w:numId w:val="162"/>
        </w:numPr>
        <w:tabs>
          <w:tab w:val="left" w:pos="942"/>
          <w:tab w:val="left" w:pos="943"/>
        </w:tabs>
        <w:spacing w:before="0" w:line="243" w:lineRule="exact"/>
      </w:pPr>
      <w:r>
        <w:t xml:space="preserve">Component detection and signal testing of </w:t>
      </w:r>
      <w:r>
        <w:rPr>
          <w:spacing w:val="-3"/>
        </w:rPr>
        <w:t xml:space="preserve">notebook </w:t>
      </w:r>
      <w:r>
        <w:t xml:space="preserve">interface </w:t>
      </w:r>
      <w:r>
        <w:rPr>
          <w:spacing w:val="-3"/>
        </w:rPr>
        <w:t>circuit function</w:t>
      </w:r>
      <w:r>
        <w:rPr>
          <w:spacing w:val="-5"/>
        </w:rPr>
        <w:t xml:space="preserve"> </w:t>
      </w:r>
      <w:r>
        <w:t>boards</w:t>
      </w:r>
    </w:p>
    <w:p w:rsidR="00B141CF" w:rsidRDefault="00B141CF">
      <w:pPr>
        <w:pStyle w:val="BodyText"/>
        <w:spacing w:before="6"/>
        <w:ind w:left="0" w:firstLine="0"/>
        <w:rPr>
          <w:sz w:val="25"/>
        </w:rPr>
      </w:pPr>
    </w:p>
    <w:p w:rsidR="00B141CF" w:rsidRDefault="009F45E6">
      <w:pPr>
        <w:ind w:left="222"/>
        <w:rPr>
          <w:b/>
        </w:rPr>
      </w:pPr>
      <w:r>
        <w:rPr>
          <w:b/>
        </w:rPr>
        <w:t>Reference</w:t>
      </w:r>
    </w:p>
    <w:p w:rsidR="00B141CF" w:rsidRDefault="009F45E6">
      <w:pPr>
        <w:pStyle w:val="ListParagraph"/>
        <w:numPr>
          <w:ilvl w:val="0"/>
          <w:numId w:val="163"/>
        </w:numPr>
        <w:tabs>
          <w:tab w:val="left" w:pos="942"/>
          <w:tab w:val="left" w:pos="943"/>
        </w:tabs>
        <w:spacing w:before="43"/>
      </w:pPr>
      <w:r>
        <w:t xml:space="preserve">“Electronic </w:t>
      </w:r>
      <w:r>
        <w:rPr>
          <w:spacing w:val="-3"/>
        </w:rPr>
        <w:t xml:space="preserve">Product </w:t>
      </w:r>
      <w:r>
        <w:t xml:space="preserve">Maintenance” Chen Kaihong, </w:t>
      </w:r>
      <w:r>
        <w:rPr>
          <w:spacing w:val="-3"/>
        </w:rPr>
        <w:t>Wei</w:t>
      </w:r>
      <w:r>
        <w:rPr>
          <w:spacing w:val="-2"/>
        </w:rPr>
        <w:t xml:space="preserve"> </w:t>
      </w:r>
      <w:r>
        <w:t>Longxin.</w:t>
      </w:r>
    </w:p>
    <w:p w:rsidR="00B141CF" w:rsidRDefault="009F45E6">
      <w:pPr>
        <w:pStyle w:val="ListParagraph"/>
        <w:numPr>
          <w:ilvl w:val="0"/>
          <w:numId w:val="163"/>
        </w:numPr>
        <w:tabs>
          <w:tab w:val="left" w:pos="942"/>
          <w:tab w:val="left" w:pos="943"/>
        </w:tabs>
        <w:spacing w:before="35" w:line="280" w:lineRule="auto"/>
        <w:ind w:right="765"/>
      </w:pPr>
      <w:r>
        <w:t xml:space="preserve">“Chip-level Maintenance </w:t>
      </w:r>
      <w:r>
        <w:rPr>
          <w:spacing w:val="-3"/>
        </w:rPr>
        <w:t xml:space="preserve">Practical Training </w:t>
      </w:r>
      <w:r>
        <w:t xml:space="preserve">of Computer Mainboards” </w:t>
      </w:r>
      <w:r>
        <w:rPr>
          <w:spacing w:val="-3"/>
        </w:rPr>
        <w:t xml:space="preserve">Mo Shouzhong, </w:t>
      </w:r>
      <w:r>
        <w:rPr>
          <w:spacing w:val="-2"/>
        </w:rPr>
        <w:t xml:space="preserve">Sun </w:t>
      </w:r>
      <w:r>
        <w:t>Xinwei.</w:t>
      </w:r>
    </w:p>
    <w:p w:rsidR="00B141CF" w:rsidRDefault="009F45E6">
      <w:pPr>
        <w:pStyle w:val="ListParagraph"/>
        <w:numPr>
          <w:ilvl w:val="0"/>
          <w:numId w:val="163"/>
        </w:numPr>
        <w:tabs>
          <w:tab w:val="left" w:pos="942"/>
          <w:tab w:val="left" w:pos="943"/>
        </w:tabs>
        <w:spacing w:before="0" w:line="245" w:lineRule="exact"/>
      </w:pPr>
      <w:r>
        <w:t xml:space="preserve">“Mainboard Maintenance </w:t>
      </w:r>
      <w:r>
        <w:rPr>
          <w:spacing w:val="-3"/>
        </w:rPr>
        <w:t xml:space="preserve">from </w:t>
      </w:r>
      <w:r>
        <w:t xml:space="preserve">Beginner </w:t>
      </w:r>
      <w:r>
        <w:rPr>
          <w:spacing w:val="-3"/>
        </w:rPr>
        <w:t xml:space="preserve">to </w:t>
      </w:r>
      <w:r>
        <w:t>Master” Zhang</w:t>
      </w:r>
      <w:r>
        <w:rPr>
          <w:spacing w:val="-4"/>
        </w:rPr>
        <w:t xml:space="preserve"> </w:t>
      </w:r>
      <w:r>
        <w:rPr>
          <w:spacing w:val="-3"/>
        </w:rPr>
        <w:t>Jun.</w:t>
      </w:r>
    </w:p>
    <w:p w:rsidR="00BC3AEB" w:rsidRDefault="00BC3AEB">
      <w:pPr>
        <w:widowControl/>
        <w:autoSpaceDE/>
        <w:autoSpaceDN/>
        <w:rPr>
          <w:b/>
        </w:rPr>
      </w:pPr>
      <w:r>
        <w:rPr>
          <w:b/>
        </w:rPr>
        <w:br w:type="page"/>
      </w:r>
    </w:p>
    <w:p w:rsidR="00BC3AEB" w:rsidRDefault="009F45E6" w:rsidP="00BC3AEB">
      <w:pPr>
        <w:spacing w:before="35" w:line="280" w:lineRule="auto"/>
        <w:ind w:left="222" w:right="4517"/>
        <w:rPr>
          <w:b/>
        </w:rPr>
      </w:pPr>
      <w:r>
        <w:rPr>
          <w:noProof/>
        </w:rPr>
        <w:lastRenderedPageBreak/>
        <mc:AlternateContent>
          <mc:Choice Requires="wps">
            <w:drawing>
              <wp:anchor distT="0" distB="0" distL="114300" distR="114300" simplePos="0" relativeHeight="251669504" behindDoc="1" locked="0" layoutInCell="1" allowOverlap="1">
                <wp:simplePos x="0" y="0"/>
                <wp:positionH relativeFrom="page">
                  <wp:posOffset>1042670</wp:posOffset>
                </wp:positionH>
                <wp:positionV relativeFrom="paragraph">
                  <wp:posOffset>19685</wp:posOffset>
                </wp:positionV>
                <wp:extent cx="914400" cy="168910"/>
                <wp:effectExtent l="0" t="0" r="0" b="2540"/>
                <wp:wrapNone/>
                <wp:docPr id="44" name="矩形 28"/>
                <wp:cNvGraphicFramePr/>
                <a:graphic xmlns:a="http://schemas.openxmlformats.org/drawingml/2006/main">
                  <a:graphicData uri="http://schemas.microsoft.com/office/word/2010/wordprocessingShape">
                    <wps:wsp>
                      <wps:cNvSpPr/>
                      <wps:spPr>
                        <a:xfrm>
                          <a:off x="0" y="0"/>
                          <a:ext cx="914400" cy="168910"/>
                        </a:xfrm>
                        <a:prstGeom prst="rect">
                          <a:avLst/>
                        </a:prstGeom>
                        <a:solidFill>
                          <a:srgbClr val="C0C0C0"/>
                        </a:solidFill>
                        <a:ln>
                          <a:noFill/>
                        </a:ln>
                      </wps:spPr>
                      <wps:bodyPr upright="1"/>
                    </wps:wsp>
                  </a:graphicData>
                </a:graphic>
              </wp:anchor>
            </w:drawing>
          </mc:Choice>
          <mc:Fallback>
            <w:pict>
              <v:rect w14:anchorId="7700EBFC" id="矩形 28" o:spid="_x0000_s1026" style="position:absolute;margin-left:82.1pt;margin-top:1.55pt;width:1in;height:13.3pt;z-index:-25164697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" fillcolor="silver" stroked="f">
                <w10:wrap anchorx="page"/>
              </v:rect>
            </w:pict>
          </mc:Fallback>
        </mc:AlternateContent>
      </w:r>
      <w:r w:rsidR="00BC3AEB" w:rsidRPr="00BC3AEB">
        <w:rPr>
          <w:b/>
        </w:rPr>
        <w:t xml:space="preserve"> </w:t>
      </w:r>
      <w:r w:rsidR="00BC3AEB">
        <w:rPr>
          <w:b/>
        </w:rPr>
        <w:t xml:space="preserve">ELIT-322 </w:t>
      </w:r>
      <w:r>
        <w:rPr>
          <w:b/>
        </w:rPr>
        <w:t>Chip</w:t>
      </w:r>
      <w:r w:rsidR="00BC3AEB">
        <w:rPr>
          <w:b/>
        </w:rPr>
        <w:t>-level Detection and Repair</w:t>
      </w:r>
    </w:p>
    <w:p w:rsidR="00B141CF" w:rsidRDefault="009F45E6" w:rsidP="00BC3AEB">
      <w:pPr>
        <w:spacing w:before="35" w:line="280" w:lineRule="auto"/>
        <w:ind w:left="222" w:right="4517"/>
        <w:rPr>
          <w:b/>
        </w:rPr>
      </w:pPr>
      <w:r>
        <w:rPr>
          <w:b/>
        </w:rPr>
        <w:t xml:space="preserve"> INSTRUCTIONAL OBJECTIVES</w:t>
      </w:r>
    </w:p>
    <w:p w:rsidR="00B141CF" w:rsidRDefault="009F45E6">
      <w:pPr>
        <w:pStyle w:val="ListParagraph"/>
        <w:numPr>
          <w:ilvl w:val="0"/>
          <w:numId w:val="164"/>
        </w:numPr>
        <w:tabs>
          <w:tab w:val="left" w:pos="942"/>
          <w:tab w:val="left" w:pos="943"/>
        </w:tabs>
        <w:spacing w:before="0" w:line="244" w:lineRule="exact"/>
        <w:rPr>
          <w:b/>
        </w:rPr>
      </w:pPr>
      <w:r>
        <w:rPr>
          <w:b/>
        </w:rPr>
        <w:t xml:space="preserve">Understand </w:t>
      </w:r>
      <w:r>
        <w:rPr>
          <w:b/>
          <w:spacing w:val="-3"/>
        </w:rPr>
        <w:t xml:space="preserve">introductory knowledge </w:t>
      </w:r>
      <w:r>
        <w:rPr>
          <w:b/>
        </w:rPr>
        <w:t>of chip-level</w:t>
      </w:r>
      <w:r>
        <w:rPr>
          <w:b/>
          <w:spacing w:val="15"/>
        </w:rPr>
        <w:t xml:space="preserve"> </w:t>
      </w:r>
      <w:r>
        <w:rPr>
          <w:b/>
        </w:rPr>
        <w:t>maintenance</w:t>
      </w:r>
    </w:p>
    <w:p w:rsidR="00B141CF" w:rsidRDefault="009F45E6">
      <w:pPr>
        <w:pStyle w:val="ListParagraph"/>
        <w:numPr>
          <w:ilvl w:val="1"/>
          <w:numId w:val="164"/>
        </w:numPr>
        <w:tabs>
          <w:tab w:val="left" w:pos="942"/>
          <w:tab w:val="left" w:pos="943"/>
        </w:tabs>
        <w:spacing w:before="42"/>
      </w:pPr>
      <w:r>
        <w:t xml:space="preserve">Understand </w:t>
      </w:r>
      <w:r>
        <w:rPr>
          <w:spacing w:val="-3"/>
        </w:rPr>
        <w:t xml:space="preserve">detection </w:t>
      </w:r>
      <w:r>
        <w:t xml:space="preserve">ideas of chip </w:t>
      </w:r>
      <w:r>
        <w:rPr>
          <w:spacing w:val="-3"/>
        </w:rPr>
        <w:t>maintenance</w:t>
      </w:r>
    </w:p>
    <w:p w:rsidR="00B141CF" w:rsidRDefault="009F45E6">
      <w:pPr>
        <w:pStyle w:val="ListParagraph"/>
        <w:numPr>
          <w:ilvl w:val="1"/>
          <w:numId w:val="164"/>
        </w:numPr>
        <w:tabs>
          <w:tab w:val="left" w:pos="942"/>
          <w:tab w:val="left" w:pos="943"/>
        </w:tabs>
        <w:spacing w:before="35"/>
      </w:pPr>
      <w:r>
        <w:t>Understand architecture of</w:t>
      </w:r>
      <w:r>
        <w:rPr>
          <w:spacing w:val="-14"/>
        </w:rPr>
        <w:t xml:space="preserve"> </w:t>
      </w:r>
      <w:r>
        <w:t>mainboards</w:t>
      </w:r>
    </w:p>
    <w:p w:rsidR="00B141CF" w:rsidRDefault="009F45E6">
      <w:pPr>
        <w:pStyle w:val="ListParagraph"/>
        <w:numPr>
          <w:ilvl w:val="1"/>
          <w:numId w:val="164"/>
        </w:numPr>
        <w:tabs>
          <w:tab w:val="left" w:pos="942"/>
          <w:tab w:val="left" w:pos="943"/>
        </w:tabs>
        <w:spacing w:before="35"/>
      </w:pPr>
      <w:r>
        <w:t xml:space="preserve">Understand </w:t>
      </w:r>
      <w:r>
        <w:rPr>
          <w:spacing w:val="-3"/>
        </w:rPr>
        <w:t xml:space="preserve">mainboard </w:t>
      </w:r>
      <w:r>
        <w:t xml:space="preserve">socket wire slot, interface </w:t>
      </w:r>
      <w:r>
        <w:rPr>
          <w:spacing w:val="-4"/>
        </w:rPr>
        <w:t xml:space="preserve">and </w:t>
      </w:r>
      <w:r>
        <w:t xml:space="preserve">other </w:t>
      </w:r>
      <w:r>
        <w:rPr>
          <w:spacing w:val="-3"/>
        </w:rPr>
        <w:t>component</w:t>
      </w:r>
      <w:r>
        <w:rPr>
          <w:spacing w:val="-5"/>
        </w:rPr>
        <w:t xml:space="preserve"> </w:t>
      </w:r>
      <w:r>
        <w:t>circuits</w:t>
      </w:r>
    </w:p>
    <w:p w:rsidR="00B141CF" w:rsidRDefault="009F45E6">
      <w:pPr>
        <w:pStyle w:val="ListParagraph"/>
        <w:numPr>
          <w:ilvl w:val="1"/>
          <w:numId w:val="164"/>
        </w:numPr>
        <w:tabs>
          <w:tab w:val="left" w:pos="942"/>
          <w:tab w:val="left" w:pos="943"/>
        </w:tabs>
        <w:spacing w:before="43"/>
      </w:pPr>
      <w:r>
        <w:t>Understand main chips of</w:t>
      </w:r>
      <w:r>
        <w:rPr>
          <w:spacing w:val="-18"/>
        </w:rPr>
        <w:t xml:space="preserve"> </w:t>
      </w:r>
      <w:r>
        <w:t>mainboards</w:t>
      </w:r>
    </w:p>
    <w:p w:rsidR="00B141CF" w:rsidRDefault="00B141CF">
      <w:pPr>
        <w:pStyle w:val="BodyText"/>
        <w:spacing w:before="8"/>
        <w:ind w:left="0" w:firstLine="0"/>
        <w:rPr>
          <w:sz w:val="28"/>
        </w:rPr>
      </w:pPr>
    </w:p>
    <w:p w:rsidR="00B141CF" w:rsidRDefault="009F45E6">
      <w:pPr>
        <w:pStyle w:val="ListParagraph"/>
        <w:numPr>
          <w:ilvl w:val="0"/>
          <w:numId w:val="164"/>
        </w:numPr>
        <w:tabs>
          <w:tab w:val="left" w:pos="942"/>
          <w:tab w:val="left" w:pos="943"/>
        </w:tabs>
        <w:spacing w:before="0"/>
        <w:rPr>
          <w:b/>
        </w:rPr>
      </w:pPr>
      <w:r>
        <w:rPr>
          <w:b/>
        </w:rPr>
        <w:t xml:space="preserve">Understand </w:t>
      </w:r>
      <w:r>
        <w:rPr>
          <w:b/>
          <w:spacing w:val="-3"/>
        </w:rPr>
        <w:t xml:space="preserve">mainboard maintenance </w:t>
      </w:r>
      <w:r>
        <w:rPr>
          <w:b/>
        </w:rPr>
        <w:t xml:space="preserve">soldering skills and </w:t>
      </w:r>
      <w:r>
        <w:rPr>
          <w:b/>
          <w:spacing w:val="-4"/>
        </w:rPr>
        <w:t xml:space="preserve">use </w:t>
      </w:r>
      <w:r>
        <w:rPr>
          <w:b/>
        </w:rPr>
        <w:t>of</w:t>
      </w:r>
      <w:r>
        <w:rPr>
          <w:b/>
          <w:spacing w:val="17"/>
        </w:rPr>
        <w:t xml:space="preserve"> </w:t>
      </w:r>
      <w:r>
        <w:rPr>
          <w:b/>
        </w:rPr>
        <w:t>tools</w:t>
      </w:r>
    </w:p>
    <w:p w:rsidR="00B141CF" w:rsidRDefault="009F45E6">
      <w:pPr>
        <w:pStyle w:val="ListParagraph"/>
        <w:numPr>
          <w:ilvl w:val="1"/>
          <w:numId w:val="164"/>
        </w:numPr>
        <w:tabs>
          <w:tab w:val="left" w:pos="942"/>
          <w:tab w:val="left" w:pos="943"/>
        </w:tabs>
        <w:spacing w:before="36"/>
      </w:pPr>
      <w:r>
        <w:t xml:space="preserve">Understand use and maintenance of constant-temperature welding </w:t>
      </w:r>
      <w:r>
        <w:rPr>
          <w:spacing w:val="-2"/>
        </w:rPr>
        <w:t xml:space="preserve">tables </w:t>
      </w:r>
      <w:r>
        <w:rPr>
          <w:spacing w:val="-4"/>
        </w:rPr>
        <w:t xml:space="preserve">and </w:t>
      </w:r>
      <w:r>
        <w:t>heat</w:t>
      </w:r>
      <w:r>
        <w:rPr>
          <w:spacing w:val="-15"/>
        </w:rPr>
        <w:t xml:space="preserve"> </w:t>
      </w:r>
      <w:r>
        <w:t>guns</w:t>
      </w:r>
    </w:p>
    <w:p w:rsidR="00B141CF" w:rsidRDefault="009F45E6">
      <w:pPr>
        <w:pStyle w:val="ListParagraph"/>
        <w:numPr>
          <w:ilvl w:val="1"/>
          <w:numId w:val="164"/>
        </w:numPr>
        <w:tabs>
          <w:tab w:val="left" w:pos="942"/>
          <w:tab w:val="left" w:pos="943"/>
        </w:tabs>
        <w:spacing w:before="35"/>
      </w:pPr>
      <w:r>
        <w:t>Understand soldering and de</w:t>
      </w:r>
      <w:r w:rsidR="00BC3AEB">
        <w:t>-</w:t>
      </w:r>
      <w:r>
        <w:t xml:space="preserve">soldering </w:t>
      </w:r>
      <w:r>
        <w:rPr>
          <w:spacing w:val="-3"/>
        </w:rPr>
        <w:t xml:space="preserve">skills </w:t>
      </w:r>
      <w:r>
        <w:t xml:space="preserve">of </w:t>
      </w:r>
      <w:r>
        <w:rPr>
          <w:spacing w:val="-3"/>
        </w:rPr>
        <w:t xml:space="preserve">common </w:t>
      </w:r>
      <w:r>
        <w:t>components of</w:t>
      </w:r>
      <w:r>
        <w:rPr>
          <w:spacing w:val="3"/>
        </w:rPr>
        <w:t xml:space="preserve"> </w:t>
      </w:r>
      <w:r>
        <w:rPr>
          <w:spacing w:val="-3"/>
        </w:rPr>
        <w:t>mainboards</w:t>
      </w:r>
    </w:p>
    <w:p w:rsidR="00B141CF" w:rsidRDefault="00B141CF">
      <w:pPr>
        <w:pStyle w:val="BodyText"/>
        <w:spacing w:before="8"/>
        <w:ind w:left="0" w:firstLine="0"/>
        <w:rPr>
          <w:sz w:val="28"/>
        </w:rPr>
      </w:pPr>
    </w:p>
    <w:p w:rsidR="00B141CF" w:rsidRDefault="009F45E6">
      <w:pPr>
        <w:pStyle w:val="ListParagraph"/>
        <w:numPr>
          <w:ilvl w:val="0"/>
          <w:numId w:val="164"/>
        </w:numPr>
        <w:tabs>
          <w:tab w:val="left" w:pos="942"/>
          <w:tab w:val="left" w:pos="943"/>
        </w:tabs>
        <w:spacing w:before="0"/>
        <w:rPr>
          <w:b/>
        </w:rPr>
      </w:pPr>
      <w:r>
        <w:rPr>
          <w:b/>
        </w:rPr>
        <w:t xml:space="preserve">Master detection and identification of </w:t>
      </w:r>
      <w:r>
        <w:rPr>
          <w:b/>
          <w:spacing w:val="-3"/>
        </w:rPr>
        <w:t xml:space="preserve">common </w:t>
      </w:r>
      <w:r>
        <w:rPr>
          <w:b/>
        </w:rPr>
        <w:t>components of</w:t>
      </w:r>
      <w:r>
        <w:rPr>
          <w:b/>
          <w:spacing w:val="-17"/>
        </w:rPr>
        <w:t xml:space="preserve"> </w:t>
      </w:r>
      <w:r>
        <w:rPr>
          <w:b/>
        </w:rPr>
        <w:t>mainboards</w:t>
      </w:r>
    </w:p>
    <w:p w:rsidR="00B141CF" w:rsidRDefault="009F45E6">
      <w:pPr>
        <w:pStyle w:val="ListParagraph"/>
        <w:numPr>
          <w:ilvl w:val="1"/>
          <w:numId w:val="164"/>
        </w:numPr>
        <w:tabs>
          <w:tab w:val="left" w:pos="942"/>
          <w:tab w:val="left" w:pos="943"/>
        </w:tabs>
        <w:spacing w:before="43"/>
      </w:pPr>
      <w:r>
        <w:t xml:space="preserve">Master identification </w:t>
      </w:r>
      <w:r>
        <w:rPr>
          <w:spacing w:val="-4"/>
        </w:rPr>
        <w:t xml:space="preserve">and </w:t>
      </w:r>
      <w:r>
        <w:t xml:space="preserve">detection methods of resistors, capacitors </w:t>
      </w:r>
      <w:r>
        <w:rPr>
          <w:spacing w:val="-4"/>
        </w:rPr>
        <w:t>and</w:t>
      </w:r>
      <w:r>
        <w:rPr>
          <w:spacing w:val="-12"/>
        </w:rPr>
        <w:t xml:space="preserve"> </w:t>
      </w:r>
      <w:r>
        <w:t>inductors</w:t>
      </w:r>
    </w:p>
    <w:p w:rsidR="00B141CF" w:rsidRDefault="009F45E6">
      <w:pPr>
        <w:pStyle w:val="ListParagraph"/>
        <w:numPr>
          <w:ilvl w:val="1"/>
          <w:numId w:val="164"/>
        </w:numPr>
        <w:tabs>
          <w:tab w:val="left" w:pos="942"/>
          <w:tab w:val="left" w:pos="943"/>
        </w:tabs>
        <w:spacing w:before="35"/>
      </w:pPr>
      <w:r>
        <w:t xml:space="preserve">Master identification </w:t>
      </w:r>
      <w:r>
        <w:rPr>
          <w:spacing w:val="-4"/>
        </w:rPr>
        <w:t xml:space="preserve">and </w:t>
      </w:r>
      <w:r>
        <w:t>detection methods of diodes, triodes and MOS</w:t>
      </w:r>
      <w:r>
        <w:rPr>
          <w:spacing w:val="-30"/>
        </w:rPr>
        <w:t xml:space="preserve"> </w:t>
      </w:r>
      <w:r>
        <w:t>tubes</w:t>
      </w:r>
    </w:p>
    <w:p w:rsidR="00B141CF" w:rsidRDefault="009F45E6">
      <w:pPr>
        <w:pStyle w:val="ListParagraph"/>
        <w:numPr>
          <w:ilvl w:val="1"/>
          <w:numId w:val="164"/>
        </w:numPr>
        <w:tabs>
          <w:tab w:val="left" w:pos="942"/>
          <w:tab w:val="left" w:pos="943"/>
        </w:tabs>
        <w:spacing w:before="35"/>
      </w:pPr>
      <w:r>
        <w:t xml:space="preserve">Master </w:t>
      </w:r>
      <w:r>
        <w:rPr>
          <w:spacing w:val="-3"/>
        </w:rPr>
        <w:t xml:space="preserve">detection </w:t>
      </w:r>
      <w:r>
        <w:t xml:space="preserve">methods of computer professional </w:t>
      </w:r>
      <w:r>
        <w:rPr>
          <w:spacing w:val="-3"/>
        </w:rPr>
        <w:t>integrated</w:t>
      </w:r>
      <w:r>
        <w:rPr>
          <w:spacing w:val="-15"/>
        </w:rPr>
        <w:t xml:space="preserve"> </w:t>
      </w:r>
      <w:r>
        <w:t>chips</w:t>
      </w:r>
    </w:p>
    <w:p w:rsidR="00B141CF" w:rsidRDefault="00B141CF">
      <w:pPr>
        <w:pStyle w:val="BodyText"/>
        <w:spacing w:before="8"/>
        <w:ind w:left="0" w:firstLine="0"/>
        <w:rPr>
          <w:sz w:val="28"/>
        </w:rPr>
      </w:pPr>
    </w:p>
    <w:p w:rsidR="00B141CF" w:rsidRDefault="009F45E6">
      <w:pPr>
        <w:pStyle w:val="ListParagraph"/>
        <w:numPr>
          <w:ilvl w:val="0"/>
          <w:numId w:val="164"/>
        </w:numPr>
        <w:tabs>
          <w:tab w:val="left" w:pos="942"/>
          <w:tab w:val="left" w:pos="943"/>
        </w:tabs>
        <w:spacing w:before="1"/>
        <w:rPr>
          <w:b/>
        </w:rPr>
      </w:pPr>
      <w:r>
        <w:rPr>
          <w:b/>
        </w:rPr>
        <w:t xml:space="preserve">Understand and master </w:t>
      </w:r>
      <w:r>
        <w:rPr>
          <w:b/>
          <w:spacing w:val="-4"/>
        </w:rPr>
        <w:t xml:space="preserve">working </w:t>
      </w:r>
      <w:r>
        <w:rPr>
          <w:b/>
        </w:rPr>
        <w:t>principles of common computer</w:t>
      </w:r>
      <w:r>
        <w:rPr>
          <w:b/>
          <w:spacing w:val="-14"/>
        </w:rPr>
        <w:t xml:space="preserve"> </w:t>
      </w:r>
      <w:r>
        <w:rPr>
          <w:b/>
        </w:rPr>
        <w:t>mainboards</w:t>
      </w:r>
    </w:p>
    <w:p w:rsidR="00B141CF" w:rsidRDefault="009F45E6">
      <w:pPr>
        <w:pStyle w:val="ListParagraph"/>
        <w:numPr>
          <w:ilvl w:val="1"/>
          <w:numId w:val="164"/>
        </w:numPr>
        <w:tabs>
          <w:tab w:val="left" w:pos="942"/>
          <w:tab w:val="left" w:pos="943"/>
        </w:tabs>
        <w:spacing w:before="42"/>
      </w:pPr>
      <w:r>
        <w:t xml:space="preserve">Understand and master </w:t>
      </w:r>
      <w:r>
        <w:rPr>
          <w:spacing w:val="-3"/>
        </w:rPr>
        <w:t xml:space="preserve">architecture </w:t>
      </w:r>
      <w:r>
        <w:t xml:space="preserve">of mainboards </w:t>
      </w:r>
      <w:r>
        <w:rPr>
          <w:spacing w:val="-4"/>
        </w:rPr>
        <w:t xml:space="preserve">and </w:t>
      </w:r>
      <w:r>
        <w:t>their main operating voltage</w:t>
      </w:r>
      <w:r>
        <w:rPr>
          <w:spacing w:val="-5"/>
        </w:rPr>
        <w:t xml:space="preserve"> </w:t>
      </w:r>
      <w:r>
        <w:t>points</w:t>
      </w:r>
    </w:p>
    <w:p w:rsidR="00B141CF" w:rsidRDefault="009F45E6" w:rsidP="00BC3AEB">
      <w:pPr>
        <w:pStyle w:val="ListParagraph"/>
        <w:numPr>
          <w:ilvl w:val="1"/>
          <w:numId w:val="164"/>
        </w:numPr>
        <w:tabs>
          <w:tab w:val="left" w:pos="942"/>
          <w:tab w:val="left" w:pos="943"/>
        </w:tabs>
        <w:spacing w:before="35" w:line="273" w:lineRule="auto"/>
        <w:ind w:right="530"/>
      </w:pPr>
      <w:r>
        <w:t xml:space="preserve">Understand and master </w:t>
      </w:r>
      <w:r>
        <w:rPr>
          <w:spacing w:val="-3"/>
        </w:rPr>
        <w:t xml:space="preserve">working </w:t>
      </w:r>
      <w:r>
        <w:t xml:space="preserve">principles, </w:t>
      </w:r>
      <w:r>
        <w:rPr>
          <w:spacing w:val="-3"/>
        </w:rPr>
        <w:t xml:space="preserve">timing </w:t>
      </w:r>
      <w:r>
        <w:t xml:space="preserve">sequences and </w:t>
      </w:r>
      <w:r>
        <w:rPr>
          <w:spacing w:val="-4"/>
        </w:rPr>
        <w:t xml:space="preserve">main </w:t>
      </w:r>
      <w:r>
        <w:t>signals of mainboards</w:t>
      </w:r>
    </w:p>
    <w:p w:rsidR="00B141CF" w:rsidRDefault="009F45E6" w:rsidP="00BC3AEB">
      <w:pPr>
        <w:pStyle w:val="ListParagraph"/>
        <w:numPr>
          <w:ilvl w:val="1"/>
          <w:numId w:val="164"/>
        </w:numPr>
        <w:tabs>
          <w:tab w:val="left" w:pos="942"/>
          <w:tab w:val="left" w:pos="943"/>
        </w:tabs>
        <w:spacing w:before="7" w:line="273" w:lineRule="auto"/>
        <w:ind w:right="80"/>
      </w:pPr>
      <w:r>
        <w:t>Understand and master test methods of main voltage and main signals of two types of mainboards</w:t>
      </w:r>
    </w:p>
    <w:p w:rsidR="00B141CF" w:rsidRDefault="009F45E6">
      <w:pPr>
        <w:pStyle w:val="ListParagraph"/>
        <w:numPr>
          <w:ilvl w:val="1"/>
          <w:numId w:val="164"/>
        </w:numPr>
        <w:tabs>
          <w:tab w:val="left" w:pos="942"/>
          <w:tab w:val="left" w:pos="943"/>
        </w:tabs>
        <w:spacing w:before="6"/>
      </w:pPr>
      <w:r>
        <w:t xml:space="preserve">Understand and master </w:t>
      </w:r>
      <w:r>
        <w:rPr>
          <w:spacing w:val="-3"/>
        </w:rPr>
        <w:t xml:space="preserve">fault maintenance methods </w:t>
      </w:r>
      <w:r>
        <w:t xml:space="preserve">of </w:t>
      </w:r>
      <w:r>
        <w:rPr>
          <w:spacing w:val="-3"/>
        </w:rPr>
        <w:t xml:space="preserve">two </w:t>
      </w:r>
      <w:r>
        <w:t>types of</w:t>
      </w:r>
      <w:r>
        <w:rPr>
          <w:spacing w:val="21"/>
        </w:rPr>
        <w:t xml:space="preserve"> </w:t>
      </w:r>
      <w:r>
        <w:rPr>
          <w:spacing w:val="-3"/>
        </w:rPr>
        <w:t>mainboards</w:t>
      </w:r>
    </w:p>
    <w:p w:rsidR="00B141CF" w:rsidRDefault="00B141CF">
      <w:pPr>
        <w:pStyle w:val="BodyText"/>
        <w:spacing w:before="2"/>
        <w:ind w:left="0" w:firstLine="0"/>
        <w:rPr>
          <w:sz w:val="28"/>
        </w:rPr>
      </w:pPr>
    </w:p>
    <w:p w:rsidR="00B141CF" w:rsidRDefault="009F45E6">
      <w:pPr>
        <w:pStyle w:val="ListParagraph"/>
        <w:numPr>
          <w:ilvl w:val="0"/>
          <w:numId w:val="164"/>
        </w:numPr>
        <w:tabs>
          <w:tab w:val="left" w:pos="942"/>
          <w:tab w:val="left" w:pos="943"/>
        </w:tabs>
        <w:spacing w:before="0"/>
        <w:rPr>
          <w:b/>
        </w:rPr>
      </w:pPr>
      <w:r>
        <w:rPr>
          <w:b/>
        </w:rPr>
        <w:t xml:space="preserve">Understand and master </w:t>
      </w:r>
      <w:r>
        <w:rPr>
          <w:b/>
          <w:spacing w:val="-3"/>
        </w:rPr>
        <w:t xml:space="preserve">boot, </w:t>
      </w:r>
      <w:r>
        <w:rPr>
          <w:b/>
        </w:rPr>
        <w:t>reset, clock and CMOS circuits of computer</w:t>
      </w:r>
      <w:r>
        <w:rPr>
          <w:b/>
          <w:spacing w:val="-21"/>
        </w:rPr>
        <w:t xml:space="preserve"> </w:t>
      </w:r>
      <w:r>
        <w:rPr>
          <w:b/>
        </w:rPr>
        <w:t>mainboards</w:t>
      </w:r>
    </w:p>
    <w:p w:rsidR="00B141CF" w:rsidRDefault="009F45E6" w:rsidP="00571832">
      <w:pPr>
        <w:pStyle w:val="ListParagraph"/>
        <w:numPr>
          <w:ilvl w:val="1"/>
          <w:numId w:val="164"/>
        </w:numPr>
        <w:tabs>
          <w:tab w:val="left" w:pos="942"/>
          <w:tab w:val="left" w:pos="943"/>
        </w:tabs>
        <w:spacing w:before="80" w:line="280" w:lineRule="auto"/>
        <w:ind w:right="80"/>
      </w:pPr>
      <w:r>
        <w:t xml:space="preserve">Understand </w:t>
      </w:r>
      <w:r>
        <w:rPr>
          <w:spacing w:val="-3"/>
        </w:rPr>
        <w:t xml:space="preserve">working </w:t>
      </w:r>
      <w:r>
        <w:t>principles of boot circuits, reset circuits, clock and CMOS circuits of mainboards</w:t>
      </w:r>
    </w:p>
    <w:p w:rsidR="00B141CF" w:rsidRDefault="009F45E6" w:rsidP="00571832">
      <w:pPr>
        <w:pStyle w:val="ListParagraph"/>
        <w:numPr>
          <w:ilvl w:val="1"/>
          <w:numId w:val="164"/>
        </w:numPr>
        <w:tabs>
          <w:tab w:val="left" w:pos="942"/>
          <w:tab w:val="left" w:pos="943"/>
        </w:tabs>
        <w:spacing w:before="0" w:line="280" w:lineRule="auto"/>
        <w:ind w:right="-10"/>
      </w:pPr>
      <w:r>
        <w:t xml:space="preserve">Master </w:t>
      </w:r>
      <w:r>
        <w:rPr>
          <w:spacing w:val="-3"/>
        </w:rPr>
        <w:t xml:space="preserve">fault </w:t>
      </w:r>
      <w:r>
        <w:t>detection methods of boot circuits, reset circuits, clock, CMOS circuits of mainboards</w:t>
      </w:r>
    </w:p>
    <w:p w:rsidR="00B141CF" w:rsidRDefault="00B141CF">
      <w:pPr>
        <w:pStyle w:val="BodyText"/>
        <w:spacing w:before="7"/>
        <w:ind w:left="0" w:firstLine="0"/>
      </w:pPr>
    </w:p>
    <w:p w:rsidR="00B141CF" w:rsidRDefault="009F45E6">
      <w:pPr>
        <w:pStyle w:val="ListParagraph"/>
        <w:numPr>
          <w:ilvl w:val="0"/>
          <w:numId w:val="164"/>
        </w:numPr>
        <w:tabs>
          <w:tab w:val="left" w:pos="942"/>
          <w:tab w:val="left" w:pos="943"/>
        </w:tabs>
        <w:spacing w:before="0" w:line="280" w:lineRule="auto"/>
        <w:ind w:right="1272"/>
        <w:rPr>
          <w:b/>
        </w:rPr>
      </w:pPr>
      <w:r>
        <w:rPr>
          <w:b/>
        </w:rPr>
        <w:t xml:space="preserve">Understand and master </w:t>
      </w:r>
      <w:r>
        <w:rPr>
          <w:b/>
          <w:spacing w:val="-4"/>
        </w:rPr>
        <w:t xml:space="preserve">CPU, </w:t>
      </w:r>
      <w:r>
        <w:rPr>
          <w:b/>
          <w:spacing w:val="-3"/>
        </w:rPr>
        <w:t xml:space="preserve">north </w:t>
      </w:r>
      <w:r>
        <w:rPr>
          <w:b/>
          <w:spacing w:val="2"/>
        </w:rPr>
        <w:t xml:space="preserve">and </w:t>
      </w:r>
      <w:r>
        <w:rPr>
          <w:b/>
        </w:rPr>
        <w:t xml:space="preserve">south bridge and </w:t>
      </w:r>
      <w:r>
        <w:rPr>
          <w:b/>
          <w:spacing w:val="-3"/>
        </w:rPr>
        <w:t xml:space="preserve">memory power </w:t>
      </w:r>
      <w:r>
        <w:rPr>
          <w:b/>
        </w:rPr>
        <w:t>supply circuits of computer</w:t>
      </w:r>
      <w:r>
        <w:rPr>
          <w:b/>
          <w:spacing w:val="-9"/>
        </w:rPr>
        <w:t xml:space="preserve"> </w:t>
      </w:r>
      <w:r>
        <w:rPr>
          <w:b/>
        </w:rPr>
        <w:t>mainboards</w:t>
      </w:r>
    </w:p>
    <w:p w:rsidR="00B141CF" w:rsidRDefault="009F45E6">
      <w:pPr>
        <w:pStyle w:val="ListParagraph"/>
        <w:numPr>
          <w:ilvl w:val="1"/>
          <w:numId w:val="164"/>
        </w:numPr>
        <w:tabs>
          <w:tab w:val="left" w:pos="942"/>
          <w:tab w:val="left" w:pos="943"/>
        </w:tabs>
        <w:spacing w:before="0" w:line="280" w:lineRule="auto"/>
        <w:ind w:right="1077"/>
      </w:pPr>
      <w:r>
        <w:t xml:space="preserve">Understand </w:t>
      </w:r>
      <w:r>
        <w:rPr>
          <w:spacing w:val="-3"/>
        </w:rPr>
        <w:t xml:space="preserve">working </w:t>
      </w:r>
      <w:r>
        <w:t xml:space="preserve">principles of CPU power supply circuits of </w:t>
      </w:r>
      <w:r>
        <w:rPr>
          <w:spacing w:val="-3"/>
        </w:rPr>
        <w:t xml:space="preserve">mainboards, </w:t>
      </w:r>
      <w:r>
        <w:t xml:space="preserve">and master their </w:t>
      </w:r>
      <w:r>
        <w:rPr>
          <w:spacing w:val="-3"/>
        </w:rPr>
        <w:t xml:space="preserve">fault detection </w:t>
      </w:r>
      <w:r>
        <w:t>and maintenance</w:t>
      </w:r>
    </w:p>
    <w:p w:rsidR="00B141CF" w:rsidRDefault="009F45E6">
      <w:pPr>
        <w:pStyle w:val="ListParagraph"/>
        <w:numPr>
          <w:ilvl w:val="1"/>
          <w:numId w:val="164"/>
        </w:numPr>
        <w:tabs>
          <w:tab w:val="left" w:pos="942"/>
          <w:tab w:val="left" w:pos="943"/>
        </w:tabs>
        <w:spacing w:before="0" w:line="280" w:lineRule="auto"/>
        <w:ind w:right="933"/>
      </w:pPr>
      <w:r>
        <w:t xml:space="preserve">Understand </w:t>
      </w:r>
      <w:r>
        <w:rPr>
          <w:spacing w:val="-3"/>
        </w:rPr>
        <w:t xml:space="preserve">working </w:t>
      </w:r>
      <w:r>
        <w:t xml:space="preserve">principles of bridge power </w:t>
      </w:r>
      <w:r>
        <w:rPr>
          <w:spacing w:val="-3"/>
        </w:rPr>
        <w:t xml:space="preserve">supply </w:t>
      </w:r>
      <w:r>
        <w:t xml:space="preserve">circuits of mainboards, </w:t>
      </w:r>
      <w:r>
        <w:rPr>
          <w:spacing w:val="-4"/>
        </w:rPr>
        <w:t xml:space="preserve">and </w:t>
      </w:r>
      <w:r>
        <w:t xml:space="preserve">master their </w:t>
      </w:r>
      <w:r>
        <w:rPr>
          <w:spacing w:val="-3"/>
        </w:rPr>
        <w:t xml:space="preserve">fault detection </w:t>
      </w:r>
      <w:r>
        <w:t>and maintenance</w:t>
      </w:r>
    </w:p>
    <w:p w:rsidR="00B141CF" w:rsidRDefault="009F45E6">
      <w:pPr>
        <w:pStyle w:val="ListParagraph"/>
        <w:numPr>
          <w:ilvl w:val="1"/>
          <w:numId w:val="164"/>
        </w:numPr>
        <w:tabs>
          <w:tab w:val="left" w:pos="942"/>
          <w:tab w:val="left" w:pos="943"/>
        </w:tabs>
        <w:spacing w:before="0" w:line="273" w:lineRule="auto"/>
        <w:ind w:right="768"/>
      </w:pPr>
      <w:r>
        <w:t xml:space="preserve">Understand </w:t>
      </w:r>
      <w:r>
        <w:rPr>
          <w:spacing w:val="-3"/>
        </w:rPr>
        <w:t xml:space="preserve">working </w:t>
      </w:r>
      <w:r>
        <w:t xml:space="preserve">principles of </w:t>
      </w:r>
      <w:r>
        <w:rPr>
          <w:spacing w:val="-3"/>
        </w:rPr>
        <w:t xml:space="preserve">memory </w:t>
      </w:r>
      <w:r>
        <w:t xml:space="preserve">power supply circuits of mainboards, </w:t>
      </w:r>
      <w:r>
        <w:rPr>
          <w:spacing w:val="-4"/>
        </w:rPr>
        <w:t xml:space="preserve">and </w:t>
      </w:r>
      <w:r>
        <w:t xml:space="preserve">master their </w:t>
      </w:r>
      <w:r>
        <w:rPr>
          <w:spacing w:val="-3"/>
        </w:rPr>
        <w:t xml:space="preserve">fault detection </w:t>
      </w:r>
      <w:r>
        <w:t>and maintenance</w:t>
      </w:r>
    </w:p>
    <w:p w:rsidR="00B141CF" w:rsidRDefault="00B141CF">
      <w:pPr>
        <w:pStyle w:val="BodyText"/>
        <w:spacing w:before="5"/>
        <w:ind w:left="0" w:firstLine="0"/>
      </w:pPr>
    </w:p>
    <w:p w:rsidR="00B141CF" w:rsidRDefault="009F45E6">
      <w:pPr>
        <w:pStyle w:val="ListParagraph"/>
        <w:numPr>
          <w:ilvl w:val="0"/>
          <w:numId w:val="164"/>
        </w:numPr>
        <w:tabs>
          <w:tab w:val="left" w:pos="942"/>
          <w:tab w:val="left" w:pos="943"/>
        </w:tabs>
        <w:spacing w:before="0"/>
        <w:rPr>
          <w:b/>
        </w:rPr>
      </w:pPr>
      <w:r>
        <w:rPr>
          <w:b/>
        </w:rPr>
        <w:t xml:space="preserve">Understand </w:t>
      </w:r>
      <w:r>
        <w:rPr>
          <w:b/>
          <w:spacing w:val="-3"/>
        </w:rPr>
        <w:t xml:space="preserve">interface </w:t>
      </w:r>
      <w:r>
        <w:rPr>
          <w:b/>
        </w:rPr>
        <w:t>circuits of computer</w:t>
      </w:r>
      <w:r>
        <w:rPr>
          <w:b/>
          <w:spacing w:val="-2"/>
        </w:rPr>
        <w:t xml:space="preserve"> </w:t>
      </w:r>
      <w:r>
        <w:rPr>
          <w:b/>
        </w:rPr>
        <w:t>mainboards</w:t>
      </w:r>
    </w:p>
    <w:p w:rsidR="00B141CF" w:rsidRDefault="009F45E6" w:rsidP="00571832">
      <w:pPr>
        <w:pStyle w:val="ListParagraph"/>
        <w:numPr>
          <w:ilvl w:val="1"/>
          <w:numId w:val="164"/>
        </w:numPr>
        <w:tabs>
          <w:tab w:val="left" w:pos="942"/>
          <w:tab w:val="left" w:pos="943"/>
        </w:tabs>
        <w:spacing w:before="42" w:line="273" w:lineRule="auto"/>
        <w:ind w:right="80"/>
      </w:pPr>
      <w:r>
        <w:t xml:space="preserve">Understand </w:t>
      </w:r>
      <w:r>
        <w:rPr>
          <w:spacing w:val="-3"/>
        </w:rPr>
        <w:t xml:space="preserve">working </w:t>
      </w:r>
      <w:r>
        <w:t xml:space="preserve">principles, </w:t>
      </w:r>
      <w:r>
        <w:rPr>
          <w:spacing w:val="-3"/>
        </w:rPr>
        <w:t xml:space="preserve">fault detection </w:t>
      </w:r>
      <w:r>
        <w:t xml:space="preserve">and maintenance of </w:t>
      </w:r>
      <w:r>
        <w:rPr>
          <w:spacing w:val="-3"/>
        </w:rPr>
        <w:t xml:space="preserve">serial </w:t>
      </w:r>
      <w:r>
        <w:t>and parallel port circuits</w:t>
      </w:r>
    </w:p>
    <w:p w:rsidR="00B141CF" w:rsidRDefault="009F45E6">
      <w:pPr>
        <w:pStyle w:val="ListParagraph"/>
        <w:numPr>
          <w:ilvl w:val="1"/>
          <w:numId w:val="164"/>
        </w:numPr>
        <w:tabs>
          <w:tab w:val="left" w:pos="942"/>
          <w:tab w:val="left" w:pos="943"/>
        </w:tabs>
        <w:spacing w:before="0" w:line="253" w:lineRule="exact"/>
      </w:pPr>
      <w:r>
        <w:t xml:space="preserve">Understand </w:t>
      </w:r>
      <w:r>
        <w:rPr>
          <w:spacing w:val="-3"/>
        </w:rPr>
        <w:t xml:space="preserve">working </w:t>
      </w:r>
      <w:r>
        <w:t xml:space="preserve">principles, </w:t>
      </w:r>
      <w:r>
        <w:rPr>
          <w:spacing w:val="-3"/>
        </w:rPr>
        <w:t xml:space="preserve">fault detection </w:t>
      </w:r>
      <w:r>
        <w:t xml:space="preserve">and maintenance of </w:t>
      </w:r>
      <w:r>
        <w:rPr>
          <w:spacing w:val="-4"/>
        </w:rPr>
        <w:t xml:space="preserve">USB </w:t>
      </w:r>
      <w:r>
        <w:t>interface</w:t>
      </w:r>
      <w:r>
        <w:rPr>
          <w:spacing w:val="13"/>
        </w:rPr>
        <w:t xml:space="preserve"> </w:t>
      </w:r>
      <w:r>
        <w:t>circuits</w:t>
      </w:r>
    </w:p>
    <w:p w:rsidR="00B141CF" w:rsidRDefault="009F45E6">
      <w:pPr>
        <w:pStyle w:val="ListParagraph"/>
        <w:numPr>
          <w:ilvl w:val="1"/>
          <w:numId w:val="164"/>
        </w:numPr>
        <w:tabs>
          <w:tab w:val="left" w:pos="942"/>
          <w:tab w:val="left" w:pos="943"/>
        </w:tabs>
        <w:spacing w:before="42" w:line="273" w:lineRule="auto"/>
        <w:ind w:right="926"/>
      </w:pPr>
      <w:r>
        <w:t xml:space="preserve">Understand </w:t>
      </w:r>
      <w:r>
        <w:rPr>
          <w:spacing w:val="-3"/>
        </w:rPr>
        <w:t xml:space="preserve">working </w:t>
      </w:r>
      <w:r>
        <w:t xml:space="preserve">principles, </w:t>
      </w:r>
      <w:r>
        <w:rPr>
          <w:spacing w:val="-3"/>
        </w:rPr>
        <w:t xml:space="preserve">fault detection </w:t>
      </w:r>
      <w:r>
        <w:t xml:space="preserve">and maintenance of </w:t>
      </w:r>
      <w:r>
        <w:rPr>
          <w:spacing w:val="-3"/>
        </w:rPr>
        <w:t xml:space="preserve">VGA, </w:t>
      </w:r>
      <w:r>
        <w:t xml:space="preserve">DVI </w:t>
      </w:r>
      <w:r>
        <w:rPr>
          <w:spacing w:val="-4"/>
        </w:rPr>
        <w:t xml:space="preserve">and </w:t>
      </w:r>
      <w:r>
        <w:t xml:space="preserve">HDMI interface circuits of </w:t>
      </w:r>
      <w:r>
        <w:rPr>
          <w:spacing w:val="-3"/>
        </w:rPr>
        <w:t xml:space="preserve">integrated </w:t>
      </w:r>
      <w:r>
        <w:t>graphics</w:t>
      </w:r>
      <w:r>
        <w:rPr>
          <w:spacing w:val="-5"/>
        </w:rPr>
        <w:t xml:space="preserve"> </w:t>
      </w:r>
      <w:r>
        <w:rPr>
          <w:spacing w:val="-3"/>
        </w:rPr>
        <w:t>cards</w:t>
      </w:r>
    </w:p>
    <w:p w:rsidR="00B141CF" w:rsidRDefault="009F45E6">
      <w:pPr>
        <w:pStyle w:val="ListParagraph"/>
        <w:numPr>
          <w:ilvl w:val="1"/>
          <w:numId w:val="164"/>
        </w:numPr>
        <w:tabs>
          <w:tab w:val="left" w:pos="942"/>
          <w:tab w:val="left" w:pos="943"/>
        </w:tabs>
        <w:spacing w:before="7" w:line="273" w:lineRule="auto"/>
        <w:ind w:right="818"/>
      </w:pPr>
      <w:r>
        <w:t xml:space="preserve">Understand </w:t>
      </w:r>
      <w:r>
        <w:rPr>
          <w:spacing w:val="-3"/>
        </w:rPr>
        <w:t xml:space="preserve">working </w:t>
      </w:r>
      <w:r>
        <w:t xml:space="preserve">principles, </w:t>
      </w:r>
      <w:r>
        <w:rPr>
          <w:spacing w:val="-3"/>
        </w:rPr>
        <w:t xml:space="preserve">fault detection </w:t>
      </w:r>
      <w:r>
        <w:t xml:space="preserve">and maintenance of network card and </w:t>
      </w:r>
      <w:r>
        <w:rPr>
          <w:spacing w:val="-3"/>
        </w:rPr>
        <w:t xml:space="preserve">sound </w:t>
      </w:r>
      <w:r>
        <w:t xml:space="preserve">card chips </w:t>
      </w:r>
      <w:r>
        <w:rPr>
          <w:spacing w:val="-4"/>
        </w:rPr>
        <w:t xml:space="preserve">and </w:t>
      </w:r>
      <w:r>
        <w:t>their interface</w:t>
      </w:r>
      <w:r>
        <w:rPr>
          <w:spacing w:val="-10"/>
        </w:rPr>
        <w:t xml:space="preserve"> </w:t>
      </w:r>
      <w:r>
        <w:t>circuits</w:t>
      </w:r>
    </w:p>
    <w:p w:rsidR="00B141CF" w:rsidRDefault="00B141CF">
      <w:pPr>
        <w:pStyle w:val="BodyText"/>
        <w:spacing w:before="6"/>
        <w:ind w:left="0" w:firstLine="0"/>
        <w:rPr>
          <w:sz w:val="17"/>
        </w:rPr>
      </w:pPr>
    </w:p>
    <w:p w:rsidR="00571832" w:rsidRDefault="00571832">
      <w:pPr>
        <w:widowControl/>
        <w:autoSpaceDE/>
        <w:autoSpaceDN/>
        <w:rPr>
          <w:b/>
        </w:rPr>
      </w:pPr>
      <w:r>
        <w:rPr>
          <w:b/>
        </w:rPr>
        <w:br w:type="page"/>
      </w:r>
    </w:p>
    <w:p w:rsidR="00B141CF" w:rsidRDefault="00571832" w:rsidP="00571832">
      <w:pPr>
        <w:spacing w:before="93"/>
        <w:rPr>
          <w:b/>
        </w:rPr>
      </w:pPr>
      <w:r w:rsidRPr="00571832">
        <w:rPr>
          <w:b/>
        </w:rPr>
        <w:lastRenderedPageBreak/>
        <w:t xml:space="preserve"> </w:t>
      </w:r>
      <w:r>
        <w:rPr>
          <w:b/>
        </w:rPr>
        <w:t xml:space="preserve">ELIT-322 </w:t>
      </w:r>
      <w:r w:rsidR="009F45E6">
        <w:rPr>
          <w:b/>
        </w:rPr>
        <w:t>Chip</w:t>
      </w:r>
      <w:r>
        <w:rPr>
          <w:b/>
        </w:rPr>
        <w:t>-level Detection and Repair</w:t>
      </w:r>
    </w:p>
    <w:p w:rsidR="00B141CF" w:rsidRDefault="00B141CF">
      <w:pPr>
        <w:pStyle w:val="BodyText"/>
        <w:ind w:left="0" w:firstLine="0"/>
        <w:rPr>
          <w:b/>
          <w:sz w:val="28"/>
        </w:rPr>
      </w:pPr>
    </w:p>
    <w:p w:rsidR="00B141CF" w:rsidRDefault="009F45E6" w:rsidP="00571832">
      <w:pPr>
        <w:ind w:left="222"/>
      </w:pPr>
      <w:r>
        <w:t>Total Course Hours:</w:t>
      </w:r>
      <w:r w:rsidR="00571832">
        <w:t xml:space="preserve"> Practical</w:t>
      </w:r>
      <w:r>
        <w:t>: 96 Hours</w:t>
      </w:r>
    </w:p>
    <w:p w:rsidR="00B141CF" w:rsidRDefault="00B141CF">
      <w:pPr>
        <w:pStyle w:val="BodyText"/>
        <w:ind w:left="0" w:firstLine="0"/>
        <w:rPr>
          <w:sz w:val="28"/>
        </w:rPr>
      </w:pPr>
    </w:p>
    <w:p w:rsidR="00B141CF" w:rsidRDefault="009F45E6">
      <w:pPr>
        <w:tabs>
          <w:tab w:val="left" w:pos="4887"/>
        </w:tabs>
        <w:ind w:left="222"/>
        <w:rPr>
          <w:b/>
        </w:rPr>
      </w:pPr>
      <w:r>
        <w:rPr>
          <w:b/>
        </w:rPr>
        <w:t>List of</w:t>
      </w:r>
      <w:r>
        <w:rPr>
          <w:b/>
          <w:spacing w:val="8"/>
        </w:rPr>
        <w:t xml:space="preserve"> </w:t>
      </w:r>
      <w:r>
        <w:rPr>
          <w:b/>
          <w:spacing w:val="-3"/>
        </w:rPr>
        <w:t>practical</w:t>
      </w:r>
      <w:r>
        <w:rPr>
          <w:b/>
        </w:rPr>
        <w:t>:</w:t>
      </w:r>
      <w:r>
        <w:rPr>
          <w:b/>
        </w:rPr>
        <w:tab/>
      </w:r>
      <w:r w:rsidR="00571832">
        <w:rPr>
          <w:b/>
        </w:rPr>
        <w:t xml:space="preserve">96 </w:t>
      </w:r>
      <w:r>
        <w:rPr>
          <w:b/>
        </w:rPr>
        <w:t>Hours</w:t>
      </w:r>
    </w:p>
    <w:p w:rsidR="00B141CF" w:rsidRDefault="00B141CF">
      <w:pPr>
        <w:pStyle w:val="BodyText"/>
        <w:spacing w:before="11"/>
        <w:ind w:left="0" w:firstLine="0"/>
        <w:rPr>
          <w:b/>
          <w:sz w:val="24"/>
        </w:rPr>
      </w:pPr>
    </w:p>
    <w:p w:rsidR="00B141CF" w:rsidRDefault="009F45E6">
      <w:pPr>
        <w:pStyle w:val="ListParagraph"/>
        <w:numPr>
          <w:ilvl w:val="0"/>
          <w:numId w:val="165"/>
        </w:numPr>
        <w:tabs>
          <w:tab w:val="left" w:pos="942"/>
          <w:tab w:val="left" w:pos="943"/>
        </w:tabs>
        <w:spacing w:before="0"/>
      </w:pPr>
      <w:r>
        <w:t xml:space="preserve">Detection practical operation of </w:t>
      </w:r>
      <w:r>
        <w:rPr>
          <w:spacing w:val="-3"/>
        </w:rPr>
        <w:t xml:space="preserve">common </w:t>
      </w:r>
      <w:r>
        <w:t>components of</w:t>
      </w:r>
      <w:r>
        <w:rPr>
          <w:spacing w:val="-22"/>
        </w:rPr>
        <w:t xml:space="preserve"> </w:t>
      </w:r>
      <w:r>
        <w:t>mainboards</w:t>
      </w:r>
    </w:p>
    <w:p w:rsidR="00B141CF" w:rsidRDefault="00B141CF">
      <w:pPr>
        <w:pStyle w:val="BodyText"/>
        <w:spacing w:before="1"/>
        <w:ind w:left="0" w:firstLine="0"/>
        <w:rPr>
          <w:sz w:val="33"/>
        </w:rPr>
      </w:pPr>
    </w:p>
    <w:p w:rsidR="00B141CF" w:rsidRDefault="009F45E6">
      <w:pPr>
        <w:pStyle w:val="ListParagraph"/>
        <w:numPr>
          <w:ilvl w:val="0"/>
          <w:numId w:val="165"/>
        </w:numPr>
        <w:tabs>
          <w:tab w:val="left" w:pos="942"/>
          <w:tab w:val="left" w:pos="943"/>
        </w:tabs>
        <w:spacing w:before="0"/>
      </w:pPr>
      <w:r>
        <w:t xml:space="preserve">Soldering and desoldering practical operation of </w:t>
      </w:r>
      <w:r>
        <w:rPr>
          <w:spacing w:val="-3"/>
        </w:rPr>
        <w:t>patch</w:t>
      </w:r>
      <w:r>
        <w:rPr>
          <w:spacing w:val="-22"/>
        </w:rPr>
        <w:t xml:space="preserve"> </w:t>
      </w:r>
      <w:r>
        <w:t>components</w:t>
      </w:r>
    </w:p>
    <w:p w:rsidR="00B141CF" w:rsidRDefault="00B141CF">
      <w:pPr>
        <w:pStyle w:val="BodyText"/>
        <w:spacing w:before="1"/>
        <w:ind w:left="0" w:firstLine="0"/>
        <w:rPr>
          <w:sz w:val="33"/>
        </w:rPr>
      </w:pPr>
    </w:p>
    <w:p w:rsidR="00B141CF" w:rsidRDefault="009F45E6">
      <w:pPr>
        <w:pStyle w:val="ListParagraph"/>
        <w:numPr>
          <w:ilvl w:val="0"/>
          <w:numId w:val="165"/>
        </w:numPr>
        <w:tabs>
          <w:tab w:val="left" w:pos="942"/>
          <w:tab w:val="left" w:pos="943"/>
        </w:tabs>
        <w:spacing w:before="1"/>
      </w:pPr>
      <w:r>
        <w:t xml:space="preserve">Detection and maintenance of CMOS </w:t>
      </w:r>
      <w:r>
        <w:rPr>
          <w:spacing w:val="-3"/>
        </w:rPr>
        <w:t xml:space="preserve">circuit function </w:t>
      </w:r>
      <w:r>
        <w:t>boards of desktop</w:t>
      </w:r>
      <w:r>
        <w:rPr>
          <w:spacing w:val="-17"/>
        </w:rPr>
        <w:t xml:space="preserve"> </w:t>
      </w:r>
      <w:r>
        <w:t>computers</w:t>
      </w:r>
    </w:p>
    <w:p w:rsidR="00B141CF" w:rsidRDefault="00B141CF">
      <w:pPr>
        <w:pStyle w:val="BodyText"/>
        <w:spacing w:before="1"/>
        <w:ind w:left="0" w:firstLine="0"/>
        <w:rPr>
          <w:sz w:val="33"/>
        </w:rPr>
      </w:pPr>
    </w:p>
    <w:p w:rsidR="00B141CF" w:rsidRDefault="009F45E6">
      <w:pPr>
        <w:pStyle w:val="ListParagraph"/>
        <w:numPr>
          <w:ilvl w:val="0"/>
          <w:numId w:val="165"/>
        </w:numPr>
        <w:tabs>
          <w:tab w:val="left" w:pos="942"/>
          <w:tab w:val="left" w:pos="943"/>
        </w:tabs>
        <w:spacing w:before="0"/>
      </w:pPr>
      <w:r>
        <w:t xml:space="preserve">Detection and maintenance of boot </w:t>
      </w:r>
      <w:r>
        <w:rPr>
          <w:spacing w:val="-3"/>
        </w:rPr>
        <w:t xml:space="preserve">circuit function </w:t>
      </w:r>
      <w:r>
        <w:t>boards of desktop</w:t>
      </w:r>
      <w:r>
        <w:rPr>
          <w:spacing w:val="-12"/>
        </w:rPr>
        <w:t xml:space="preserve"> </w:t>
      </w:r>
      <w:r>
        <w:rPr>
          <w:spacing w:val="-3"/>
        </w:rPr>
        <w:t>computers</w:t>
      </w:r>
    </w:p>
    <w:p w:rsidR="00B141CF" w:rsidRDefault="00B141CF">
      <w:pPr>
        <w:pStyle w:val="BodyText"/>
        <w:spacing w:before="2"/>
        <w:ind w:left="0" w:firstLine="0"/>
        <w:rPr>
          <w:sz w:val="33"/>
        </w:rPr>
      </w:pPr>
    </w:p>
    <w:p w:rsidR="00B141CF" w:rsidRDefault="009F45E6">
      <w:pPr>
        <w:pStyle w:val="ListParagraph"/>
        <w:numPr>
          <w:ilvl w:val="0"/>
          <w:numId w:val="165"/>
        </w:numPr>
        <w:tabs>
          <w:tab w:val="left" w:pos="942"/>
          <w:tab w:val="left" w:pos="943"/>
        </w:tabs>
        <w:spacing w:before="0" w:line="600" w:lineRule="auto"/>
        <w:ind w:right="656"/>
      </w:pPr>
      <w:r>
        <w:t xml:space="preserve">Detection </w:t>
      </w:r>
      <w:r>
        <w:rPr>
          <w:spacing w:val="-4"/>
        </w:rPr>
        <w:t xml:space="preserve">and </w:t>
      </w:r>
      <w:r>
        <w:t xml:space="preserve">maintenance of north and south bridge </w:t>
      </w:r>
      <w:r>
        <w:rPr>
          <w:spacing w:val="-3"/>
        </w:rPr>
        <w:t xml:space="preserve">power supply  </w:t>
      </w:r>
      <w:r>
        <w:t xml:space="preserve">circuit </w:t>
      </w:r>
      <w:r>
        <w:rPr>
          <w:spacing w:val="-3"/>
        </w:rPr>
        <w:t xml:space="preserve">function </w:t>
      </w:r>
      <w:r>
        <w:t>boards  of desktop</w:t>
      </w:r>
      <w:r>
        <w:rPr>
          <w:spacing w:val="-2"/>
        </w:rPr>
        <w:t xml:space="preserve"> </w:t>
      </w:r>
      <w:r>
        <w:rPr>
          <w:spacing w:val="-3"/>
        </w:rPr>
        <w:t>machines</w:t>
      </w:r>
    </w:p>
    <w:p w:rsidR="00B141CF" w:rsidRDefault="009F45E6" w:rsidP="00571832">
      <w:pPr>
        <w:pStyle w:val="ListParagraph"/>
        <w:numPr>
          <w:ilvl w:val="0"/>
          <w:numId w:val="165"/>
        </w:numPr>
        <w:tabs>
          <w:tab w:val="left" w:pos="942"/>
          <w:tab w:val="left" w:pos="943"/>
          <w:tab w:val="left" w:pos="9800"/>
        </w:tabs>
        <w:spacing w:before="0" w:line="602" w:lineRule="auto"/>
        <w:ind w:right="-10"/>
      </w:pPr>
      <w:r>
        <w:t xml:space="preserve">Detection </w:t>
      </w:r>
      <w:r>
        <w:rPr>
          <w:spacing w:val="-4"/>
        </w:rPr>
        <w:t xml:space="preserve">and </w:t>
      </w:r>
      <w:r>
        <w:t xml:space="preserve">maintenance of </w:t>
      </w:r>
      <w:r>
        <w:rPr>
          <w:spacing w:val="-3"/>
        </w:rPr>
        <w:t xml:space="preserve">memory power supply </w:t>
      </w:r>
      <w:r>
        <w:t xml:space="preserve">circuit </w:t>
      </w:r>
      <w:r>
        <w:rPr>
          <w:spacing w:val="-3"/>
        </w:rPr>
        <w:t xml:space="preserve">function </w:t>
      </w:r>
      <w:r>
        <w:t xml:space="preserve">boards of </w:t>
      </w:r>
      <w:r>
        <w:rPr>
          <w:spacing w:val="-3"/>
        </w:rPr>
        <w:t xml:space="preserve">notebook </w:t>
      </w:r>
      <w:r>
        <w:t>computers</w:t>
      </w:r>
    </w:p>
    <w:p w:rsidR="00B141CF" w:rsidRDefault="009F45E6" w:rsidP="00571832">
      <w:pPr>
        <w:pStyle w:val="ListParagraph"/>
        <w:numPr>
          <w:ilvl w:val="0"/>
          <w:numId w:val="165"/>
        </w:numPr>
        <w:tabs>
          <w:tab w:val="left" w:pos="942"/>
          <w:tab w:val="left" w:pos="943"/>
        </w:tabs>
        <w:spacing w:before="80" w:line="600" w:lineRule="auto"/>
        <w:ind w:right="-10"/>
      </w:pPr>
      <w:r>
        <w:t xml:space="preserve">Detection and maintenance of </w:t>
      </w:r>
      <w:r>
        <w:rPr>
          <w:spacing w:val="-3"/>
        </w:rPr>
        <w:t xml:space="preserve">protection </w:t>
      </w:r>
      <w:r>
        <w:t xml:space="preserve">isolation circuit </w:t>
      </w:r>
      <w:r>
        <w:rPr>
          <w:spacing w:val="-3"/>
        </w:rPr>
        <w:t xml:space="preserve">function </w:t>
      </w:r>
      <w:r>
        <w:t>boards of notebook computers</w:t>
      </w:r>
    </w:p>
    <w:p w:rsidR="00B141CF" w:rsidRDefault="009F45E6">
      <w:pPr>
        <w:pStyle w:val="ListParagraph"/>
        <w:numPr>
          <w:ilvl w:val="0"/>
          <w:numId w:val="165"/>
        </w:numPr>
        <w:tabs>
          <w:tab w:val="left" w:pos="942"/>
          <w:tab w:val="left" w:pos="943"/>
        </w:tabs>
        <w:spacing w:before="3"/>
      </w:pPr>
      <w:r>
        <w:t xml:space="preserve">Detection and maintenance of </w:t>
      </w:r>
      <w:r>
        <w:rPr>
          <w:spacing w:val="-3"/>
        </w:rPr>
        <w:t xml:space="preserve">clock circuit function </w:t>
      </w:r>
      <w:r>
        <w:t xml:space="preserve">boards of </w:t>
      </w:r>
      <w:r>
        <w:rPr>
          <w:spacing w:val="-3"/>
        </w:rPr>
        <w:t>desktop</w:t>
      </w:r>
      <w:r>
        <w:rPr>
          <w:spacing w:val="6"/>
        </w:rPr>
        <w:t xml:space="preserve"> </w:t>
      </w:r>
      <w:r>
        <w:rPr>
          <w:spacing w:val="-3"/>
        </w:rPr>
        <w:t>computers</w:t>
      </w:r>
    </w:p>
    <w:p w:rsidR="00B141CF" w:rsidRDefault="00B141CF">
      <w:pPr>
        <w:pStyle w:val="BodyText"/>
        <w:spacing w:before="2"/>
        <w:ind w:left="0" w:firstLine="0"/>
        <w:rPr>
          <w:sz w:val="33"/>
        </w:rPr>
      </w:pPr>
    </w:p>
    <w:p w:rsidR="00B141CF" w:rsidRDefault="009F45E6">
      <w:pPr>
        <w:pStyle w:val="ListParagraph"/>
        <w:numPr>
          <w:ilvl w:val="0"/>
          <w:numId w:val="165"/>
        </w:numPr>
        <w:tabs>
          <w:tab w:val="left" w:pos="942"/>
          <w:tab w:val="left" w:pos="943"/>
        </w:tabs>
        <w:spacing w:before="0"/>
      </w:pPr>
      <w:r>
        <w:t xml:space="preserve">Detection and maintenance of reset circuit </w:t>
      </w:r>
      <w:r>
        <w:rPr>
          <w:spacing w:val="-3"/>
        </w:rPr>
        <w:t xml:space="preserve">function </w:t>
      </w:r>
      <w:r>
        <w:t>boards of desktop</w:t>
      </w:r>
      <w:r>
        <w:rPr>
          <w:spacing w:val="-29"/>
        </w:rPr>
        <w:t xml:space="preserve"> </w:t>
      </w:r>
      <w:r>
        <w:t>computers</w:t>
      </w:r>
    </w:p>
    <w:p w:rsidR="00B141CF" w:rsidRDefault="00B141CF">
      <w:pPr>
        <w:pStyle w:val="BodyText"/>
        <w:spacing w:before="1"/>
        <w:ind w:left="0" w:firstLine="0"/>
        <w:rPr>
          <w:sz w:val="33"/>
        </w:rPr>
      </w:pPr>
    </w:p>
    <w:p w:rsidR="00B141CF" w:rsidRDefault="009F45E6">
      <w:pPr>
        <w:pStyle w:val="ListParagraph"/>
        <w:numPr>
          <w:ilvl w:val="0"/>
          <w:numId w:val="165"/>
        </w:numPr>
        <w:tabs>
          <w:tab w:val="left" w:pos="942"/>
          <w:tab w:val="left" w:pos="943"/>
        </w:tabs>
        <w:spacing w:before="0" w:line="602" w:lineRule="auto"/>
        <w:ind w:right="644"/>
      </w:pPr>
      <w:r>
        <w:t xml:space="preserve">Detection and </w:t>
      </w:r>
      <w:r>
        <w:rPr>
          <w:spacing w:val="-3"/>
        </w:rPr>
        <w:t xml:space="preserve">maintenance </w:t>
      </w:r>
      <w:r>
        <w:t xml:space="preserve">of graphics card </w:t>
      </w:r>
      <w:r>
        <w:rPr>
          <w:spacing w:val="-3"/>
        </w:rPr>
        <w:t xml:space="preserve">sound </w:t>
      </w:r>
      <w:r>
        <w:t xml:space="preserve">card interface circuit </w:t>
      </w:r>
      <w:r>
        <w:rPr>
          <w:spacing w:val="-3"/>
        </w:rPr>
        <w:t xml:space="preserve">function </w:t>
      </w:r>
      <w:r>
        <w:t>boards of desktop</w:t>
      </w:r>
      <w:r>
        <w:rPr>
          <w:spacing w:val="-2"/>
        </w:rPr>
        <w:t xml:space="preserve"> </w:t>
      </w:r>
      <w:r>
        <w:t>computers</w:t>
      </w:r>
    </w:p>
    <w:p w:rsidR="00B141CF" w:rsidRDefault="009F45E6" w:rsidP="00571832">
      <w:pPr>
        <w:pStyle w:val="ListParagraph"/>
        <w:numPr>
          <w:ilvl w:val="0"/>
          <w:numId w:val="165"/>
        </w:numPr>
        <w:tabs>
          <w:tab w:val="left" w:pos="942"/>
          <w:tab w:val="left" w:pos="943"/>
        </w:tabs>
        <w:spacing w:before="0" w:line="602" w:lineRule="auto"/>
        <w:ind w:right="-10"/>
      </w:pPr>
      <w:r>
        <w:t xml:space="preserve">Detection and </w:t>
      </w:r>
      <w:r>
        <w:rPr>
          <w:spacing w:val="-3"/>
        </w:rPr>
        <w:t xml:space="preserve">maintenance </w:t>
      </w:r>
      <w:r>
        <w:t xml:space="preserve">of display interface </w:t>
      </w:r>
      <w:r>
        <w:rPr>
          <w:spacing w:val="-3"/>
        </w:rPr>
        <w:t xml:space="preserve">circuit function </w:t>
      </w:r>
      <w:r>
        <w:t>boards of  notebook computers</w:t>
      </w:r>
    </w:p>
    <w:p w:rsidR="00B141CF" w:rsidRDefault="009F45E6">
      <w:pPr>
        <w:pStyle w:val="ListParagraph"/>
        <w:numPr>
          <w:ilvl w:val="0"/>
          <w:numId w:val="165"/>
        </w:numPr>
        <w:tabs>
          <w:tab w:val="left" w:pos="942"/>
          <w:tab w:val="left" w:pos="943"/>
        </w:tabs>
        <w:spacing w:before="0" w:line="251" w:lineRule="exact"/>
      </w:pPr>
      <w:r>
        <w:t xml:space="preserve">Detection and maintenance of </w:t>
      </w:r>
      <w:r>
        <w:rPr>
          <w:spacing w:val="-3"/>
        </w:rPr>
        <w:t xml:space="preserve">display circuit function </w:t>
      </w:r>
      <w:r>
        <w:t xml:space="preserve">boards of </w:t>
      </w:r>
      <w:r>
        <w:rPr>
          <w:spacing w:val="-3"/>
        </w:rPr>
        <w:t>notebook</w:t>
      </w:r>
      <w:r>
        <w:rPr>
          <w:spacing w:val="10"/>
        </w:rPr>
        <w:t xml:space="preserve"> </w:t>
      </w:r>
      <w:r>
        <w:rPr>
          <w:spacing w:val="-3"/>
        </w:rPr>
        <w:t>computers</w:t>
      </w:r>
    </w:p>
    <w:p w:rsidR="00B141CF" w:rsidRDefault="00B141CF">
      <w:pPr>
        <w:pStyle w:val="BodyText"/>
        <w:spacing w:before="3"/>
        <w:ind w:left="0" w:firstLine="0"/>
        <w:rPr>
          <w:sz w:val="32"/>
        </w:rPr>
      </w:pPr>
    </w:p>
    <w:p w:rsidR="00B141CF" w:rsidRDefault="009F45E6">
      <w:pPr>
        <w:pStyle w:val="ListParagraph"/>
        <w:numPr>
          <w:ilvl w:val="0"/>
          <w:numId w:val="165"/>
        </w:numPr>
        <w:tabs>
          <w:tab w:val="left" w:pos="942"/>
          <w:tab w:val="left" w:pos="943"/>
        </w:tabs>
        <w:spacing w:before="0"/>
      </w:pPr>
      <w:r>
        <w:t xml:space="preserve">Detection and maintenance </w:t>
      </w:r>
      <w:r>
        <w:rPr>
          <w:spacing w:val="3"/>
        </w:rPr>
        <w:t xml:space="preserve">of </w:t>
      </w:r>
      <w:r>
        <w:t>basic circuit sequential logic gate</w:t>
      </w:r>
      <w:r>
        <w:rPr>
          <w:spacing w:val="-29"/>
        </w:rPr>
        <w:t xml:space="preserve"> </w:t>
      </w:r>
      <w:r>
        <w:t>circuits</w:t>
      </w:r>
    </w:p>
    <w:p w:rsidR="00B141CF" w:rsidRDefault="00B141CF">
      <w:pPr>
        <w:pStyle w:val="BodyText"/>
        <w:spacing w:before="2"/>
        <w:ind w:left="0" w:firstLine="0"/>
        <w:rPr>
          <w:sz w:val="33"/>
        </w:rPr>
      </w:pPr>
    </w:p>
    <w:p w:rsidR="00B141CF" w:rsidRDefault="009F45E6">
      <w:pPr>
        <w:pStyle w:val="ListParagraph"/>
        <w:numPr>
          <w:ilvl w:val="0"/>
          <w:numId w:val="165"/>
        </w:numPr>
        <w:tabs>
          <w:tab w:val="left" w:pos="942"/>
          <w:tab w:val="left" w:pos="943"/>
        </w:tabs>
        <w:spacing w:before="0"/>
      </w:pPr>
      <w:r>
        <w:t xml:space="preserve">Detection and maintenance of sensor circuit </w:t>
      </w:r>
      <w:r>
        <w:rPr>
          <w:spacing w:val="-3"/>
        </w:rPr>
        <w:t xml:space="preserve">function </w:t>
      </w:r>
      <w:r>
        <w:t xml:space="preserve">boards of intelligent </w:t>
      </w:r>
      <w:r>
        <w:rPr>
          <w:spacing w:val="-3"/>
        </w:rPr>
        <w:t>washing</w:t>
      </w:r>
      <w:r>
        <w:t xml:space="preserve"> machines</w:t>
      </w:r>
    </w:p>
    <w:p w:rsidR="00B141CF" w:rsidRDefault="00B141CF">
      <w:pPr>
        <w:pStyle w:val="BodyText"/>
        <w:spacing w:before="1"/>
        <w:ind w:left="0" w:firstLine="0"/>
        <w:rPr>
          <w:sz w:val="33"/>
        </w:rPr>
      </w:pPr>
    </w:p>
    <w:p w:rsidR="00B141CF" w:rsidRDefault="009F45E6">
      <w:pPr>
        <w:pStyle w:val="ListParagraph"/>
        <w:numPr>
          <w:ilvl w:val="0"/>
          <w:numId w:val="165"/>
        </w:numPr>
        <w:tabs>
          <w:tab w:val="left" w:pos="942"/>
          <w:tab w:val="left" w:pos="943"/>
        </w:tabs>
        <w:spacing w:before="1"/>
      </w:pPr>
      <w:r>
        <w:t xml:space="preserve">Detection and maintenance of timer </w:t>
      </w:r>
      <w:r>
        <w:rPr>
          <w:spacing w:val="-3"/>
        </w:rPr>
        <w:t xml:space="preserve">circuit function </w:t>
      </w:r>
      <w:r>
        <w:t xml:space="preserve">boards of intelligent </w:t>
      </w:r>
      <w:r>
        <w:rPr>
          <w:spacing w:val="-3"/>
        </w:rPr>
        <w:t>washing</w:t>
      </w:r>
      <w:r>
        <w:rPr>
          <w:spacing w:val="30"/>
        </w:rPr>
        <w:t xml:space="preserve"> </w:t>
      </w:r>
      <w:r>
        <w:t>machines</w:t>
      </w:r>
    </w:p>
    <w:p w:rsidR="00B141CF" w:rsidRDefault="00B141CF">
      <w:pPr>
        <w:pStyle w:val="BodyText"/>
        <w:spacing w:before="0"/>
        <w:ind w:left="0" w:firstLine="0"/>
        <w:rPr>
          <w:sz w:val="33"/>
        </w:rPr>
      </w:pPr>
    </w:p>
    <w:p w:rsidR="00B141CF" w:rsidRDefault="009F45E6" w:rsidP="003417B1">
      <w:pPr>
        <w:pStyle w:val="ListParagraph"/>
        <w:numPr>
          <w:ilvl w:val="0"/>
          <w:numId w:val="165"/>
        </w:numPr>
        <w:tabs>
          <w:tab w:val="left" w:pos="942"/>
          <w:tab w:val="left" w:pos="943"/>
          <w:tab w:val="left" w:pos="9800"/>
        </w:tabs>
        <w:spacing w:before="1" w:line="595" w:lineRule="auto"/>
        <w:ind w:right="-10"/>
      </w:pPr>
      <w:r>
        <w:t xml:space="preserve">Detection </w:t>
      </w:r>
      <w:r>
        <w:rPr>
          <w:spacing w:val="-4"/>
        </w:rPr>
        <w:t xml:space="preserve">and </w:t>
      </w:r>
      <w:r>
        <w:rPr>
          <w:spacing w:val="-3"/>
        </w:rPr>
        <w:t xml:space="preserve">maintenance </w:t>
      </w:r>
      <w:r>
        <w:t xml:space="preserve">of controller circuit </w:t>
      </w:r>
      <w:r>
        <w:rPr>
          <w:spacing w:val="-3"/>
        </w:rPr>
        <w:t xml:space="preserve">function </w:t>
      </w:r>
      <w:r>
        <w:t xml:space="preserve">boards of intelligent </w:t>
      </w:r>
      <w:r>
        <w:rPr>
          <w:spacing w:val="-3"/>
        </w:rPr>
        <w:t xml:space="preserve">washing </w:t>
      </w:r>
      <w:r>
        <w:t>machines</w:t>
      </w:r>
    </w:p>
    <w:p w:rsidR="00B141CF" w:rsidRDefault="009F45E6">
      <w:pPr>
        <w:pStyle w:val="ListParagraph"/>
        <w:numPr>
          <w:ilvl w:val="0"/>
          <w:numId w:val="165"/>
        </w:numPr>
        <w:tabs>
          <w:tab w:val="left" w:pos="942"/>
          <w:tab w:val="left" w:pos="943"/>
        </w:tabs>
        <w:spacing w:before="6" w:line="602" w:lineRule="auto"/>
        <w:ind w:right="656"/>
      </w:pPr>
      <w:r>
        <w:t xml:space="preserve">Detection </w:t>
      </w:r>
      <w:r>
        <w:rPr>
          <w:spacing w:val="-4"/>
        </w:rPr>
        <w:t xml:space="preserve">and </w:t>
      </w:r>
      <w:r>
        <w:t xml:space="preserve">maintenance of dimming </w:t>
      </w:r>
      <w:r>
        <w:rPr>
          <w:spacing w:val="-3"/>
        </w:rPr>
        <w:t xml:space="preserve">circuit function </w:t>
      </w:r>
      <w:r>
        <w:t xml:space="preserve">boards of intelligent desk lamps </w:t>
      </w:r>
      <w:r>
        <w:lastRenderedPageBreak/>
        <w:t xml:space="preserve">Detection and maintenance of </w:t>
      </w:r>
      <w:r>
        <w:rPr>
          <w:spacing w:val="-3"/>
        </w:rPr>
        <w:t xml:space="preserve">touch </w:t>
      </w:r>
      <w:r>
        <w:t xml:space="preserve">key circuit </w:t>
      </w:r>
      <w:r>
        <w:rPr>
          <w:spacing w:val="-3"/>
        </w:rPr>
        <w:t xml:space="preserve">function </w:t>
      </w:r>
      <w:r>
        <w:t>boards of intelligent rice</w:t>
      </w:r>
      <w:r>
        <w:rPr>
          <w:spacing w:val="-14"/>
        </w:rPr>
        <w:t xml:space="preserve"> </w:t>
      </w:r>
      <w:r>
        <w:t>cookers</w:t>
      </w:r>
    </w:p>
    <w:p w:rsidR="00B141CF" w:rsidRDefault="009F45E6" w:rsidP="003417B1">
      <w:pPr>
        <w:pStyle w:val="ListParagraph"/>
        <w:numPr>
          <w:ilvl w:val="0"/>
          <w:numId w:val="165"/>
        </w:numPr>
        <w:tabs>
          <w:tab w:val="left" w:pos="942"/>
          <w:tab w:val="left" w:pos="943"/>
          <w:tab w:val="left" w:pos="9720"/>
        </w:tabs>
        <w:spacing w:before="0" w:line="600" w:lineRule="auto"/>
        <w:ind w:right="80"/>
      </w:pPr>
      <w:r>
        <w:t xml:space="preserve">Detection and maintenance of electronic </w:t>
      </w:r>
      <w:r>
        <w:rPr>
          <w:spacing w:val="-3"/>
        </w:rPr>
        <w:t xml:space="preserve">combination </w:t>
      </w:r>
      <w:r>
        <w:t xml:space="preserve">lock and turntable </w:t>
      </w:r>
      <w:r>
        <w:rPr>
          <w:spacing w:val="-3"/>
        </w:rPr>
        <w:t xml:space="preserve">circuit </w:t>
      </w:r>
      <w:r>
        <w:t>function boards</w:t>
      </w:r>
    </w:p>
    <w:p w:rsidR="00B141CF" w:rsidRDefault="009F45E6">
      <w:pPr>
        <w:pStyle w:val="ListParagraph"/>
        <w:numPr>
          <w:ilvl w:val="0"/>
          <w:numId w:val="165"/>
        </w:numPr>
        <w:tabs>
          <w:tab w:val="left" w:pos="942"/>
          <w:tab w:val="left" w:pos="943"/>
        </w:tabs>
        <w:spacing w:before="0"/>
      </w:pPr>
      <w:r>
        <w:t xml:space="preserve">Detection and maintenance of on-off reset circuit </w:t>
      </w:r>
      <w:r>
        <w:rPr>
          <w:spacing w:val="-3"/>
        </w:rPr>
        <w:t xml:space="preserve">function </w:t>
      </w:r>
      <w:r>
        <w:t xml:space="preserve">boards of intelligent </w:t>
      </w:r>
      <w:r>
        <w:rPr>
          <w:spacing w:val="-4"/>
        </w:rPr>
        <w:t>LCD</w:t>
      </w:r>
      <w:r>
        <w:rPr>
          <w:spacing w:val="-23"/>
        </w:rPr>
        <w:t xml:space="preserve"> </w:t>
      </w:r>
      <w:r>
        <w:t>TVs</w:t>
      </w:r>
    </w:p>
    <w:p w:rsidR="00B141CF" w:rsidRDefault="00B141CF">
      <w:pPr>
        <w:pStyle w:val="BodyText"/>
        <w:spacing w:before="6"/>
        <w:ind w:left="0" w:firstLine="0"/>
        <w:rPr>
          <w:sz w:val="32"/>
        </w:rPr>
      </w:pPr>
    </w:p>
    <w:p w:rsidR="00B141CF" w:rsidRDefault="009F45E6">
      <w:pPr>
        <w:pStyle w:val="ListParagraph"/>
        <w:numPr>
          <w:ilvl w:val="0"/>
          <w:numId w:val="165"/>
        </w:numPr>
        <w:tabs>
          <w:tab w:val="left" w:pos="942"/>
          <w:tab w:val="left" w:pos="943"/>
        </w:tabs>
        <w:spacing w:before="0"/>
      </w:pPr>
      <w:r>
        <w:t xml:space="preserve">Detection and maintenance of CPU </w:t>
      </w:r>
      <w:r>
        <w:rPr>
          <w:spacing w:val="-3"/>
        </w:rPr>
        <w:t xml:space="preserve">circuit function </w:t>
      </w:r>
      <w:r>
        <w:t>boards of intelligent LCD</w:t>
      </w:r>
      <w:r>
        <w:rPr>
          <w:spacing w:val="-11"/>
        </w:rPr>
        <w:t xml:space="preserve"> </w:t>
      </w:r>
      <w:r>
        <w:rPr>
          <w:spacing w:val="-4"/>
        </w:rPr>
        <w:t>TVs</w:t>
      </w:r>
    </w:p>
    <w:p w:rsidR="00B141CF" w:rsidRDefault="00B141CF">
      <w:pPr>
        <w:sectPr w:rsidR="00B141CF">
          <w:pgSz w:w="12240" w:h="15840"/>
          <w:pgMar w:top="420" w:right="1020" w:bottom="1480" w:left="1420" w:header="0" w:footer="1220" w:gutter="0"/>
          <w:cols w:space="720"/>
        </w:sectPr>
      </w:pPr>
    </w:p>
    <w:p w:rsidR="00B141CF" w:rsidRDefault="003417B1">
      <w:pPr>
        <w:spacing w:before="74"/>
        <w:rPr>
          <w:b/>
        </w:rPr>
      </w:pPr>
      <w:r>
        <w:rPr>
          <w:b/>
        </w:rPr>
        <w:lastRenderedPageBreak/>
        <w:t xml:space="preserve">ELIT-332 </w:t>
      </w:r>
      <w:r w:rsidR="009F45E6">
        <w:rPr>
          <w:b/>
        </w:rPr>
        <w:t>Production process of electronic products</w:t>
      </w:r>
    </w:p>
    <w:p w:rsidR="00B141CF" w:rsidRDefault="00B141CF">
      <w:pPr>
        <w:pStyle w:val="BodyText"/>
        <w:spacing w:before="0"/>
        <w:ind w:left="0" w:firstLine="0"/>
        <w:rPr>
          <w:b/>
          <w:sz w:val="24"/>
        </w:rPr>
      </w:pPr>
    </w:p>
    <w:p w:rsidR="00B141CF" w:rsidRDefault="00B141CF">
      <w:pPr>
        <w:pStyle w:val="BodyText"/>
        <w:ind w:left="0" w:firstLine="0"/>
        <w:rPr>
          <w:b/>
          <w:sz w:val="29"/>
        </w:rPr>
      </w:pPr>
    </w:p>
    <w:p w:rsidR="00B141CF" w:rsidRDefault="009F45E6">
      <w:pPr>
        <w:ind w:left="222"/>
        <w:rPr>
          <w:b/>
        </w:rPr>
      </w:pPr>
      <w:r>
        <w:rPr>
          <w:b/>
        </w:rPr>
        <w:t>Total Course Hours</w:t>
      </w:r>
    </w:p>
    <w:sdt>
      <w:sdtPr>
        <w:rPr>
          <w:b w:val="0"/>
          <w:bCs w:val="0"/>
          <w:i w:val="0"/>
        </w:rPr>
        <w:id w:val="5"/>
        <w:docPartObj>
          <w:docPartGallery w:val="Table of Contents"/>
          <w:docPartUnique/>
        </w:docPartObj>
      </w:sdtPr>
      <w:sdtEndPr/>
      <w:sdtContent>
        <w:p w:rsidR="00B141CF" w:rsidRDefault="009F45E6">
          <w:pPr>
            <w:pStyle w:val="TOC3"/>
            <w:tabs>
              <w:tab w:val="right" w:pos="1872"/>
            </w:tabs>
            <w:rPr>
              <w:i w:val="0"/>
            </w:rPr>
          </w:pPr>
          <w:r>
            <w:rPr>
              <w:b w:val="0"/>
              <w:i w:val="0"/>
            </w:rPr>
            <w:t>Theory</w:t>
          </w:r>
          <w:r>
            <w:rPr>
              <w:b w:val="0"/>
              <w:i w:val="0"/>
            </w:rPr>
            <w:tab/>
          </w:r>
          <w:r>
            <w:rPr>
              <w:i w:val="0"/>
              <w:spacing w:val="3"/>
            </w:rPr>
            <w:t>32</w:t>
          </w:r>
        </w:p>
        <w:p w:rsidR="00B141CF" w:rsidRDefault="00A757BE">
          <w:pPr>
            <w:pStyle w:val="TOC1"/>
            <w:tabs>
              <w:tab w:val="left" w:pos="942"/>
              <w:tab w:val="left" w:pos="1663"/>
            </w:tabs>
          </w:pPr>
          <w:hyperlink w:anchor="_TOC_250000" w:history="1">
            <w:r w:rsidR="009F45E6">
              <w:rPr>
                <w:b w:val="0"/>
              </w:rPr>
              <w:br w:type="column"/>
            </w:r>
            <w:r w:rsidR="009F45E6">
              <w:lastRenderedPageBreak/>
              <w:t>T</w:t>
            </w:r>
            <w:r w:rsidR="009F45E6">
              <w:tab/>
              <w:t>P</w:t>
            </w:r>
            <w:r w:rsidR="009F45E6">
              <w:tab/>
              <w:t>C</w:t>
            </w:r>
          </w:hyperlink>
        </w:p>
        <w:p w:rsidR="00B141CF" w:rsidRDefault="009F45E6">
          <w:pPr>
            <w:pStyle w:val="TOC2"/>
            <w:tabs>
              <w:tab w:val="left" w:pos="942"/>
              <w:tab w:val="left" w:pos="1663"/>
            </w:tabs>
          </w:pPr>
          <w:r>
            <w:t>1</w:t>
          </w:r>
          <w:r>
            <w:tab/>
            <w:t>3</w:t>
          </w:r>
          <w:r>
            <w:tab/>
            <w:t>2</w:t>
          </w:r>
        </w:p>
      </w:sdtContent>
    </w:sdt>
    <w:p w:rsidR="00B141CF" w:rsidRDefault="00B141CF">
      <w:pPr>
        <w:sectPr w:rsidR="00B141CF">
          <w:pgSz w:w="12240" w:h="15840"/>
          <w:pgMar w:top="700" w:right="1020" w:bottom="1420" w:left="1420" w:header="0" w:footer="1220" w:gutter="0"/>
          <w:cols w:num="2" w:space="720" w:equalWidth="0">
            <w:col w:w="5603" w:space="881"/>
            <w:col w:w="3316"/>
          </w:cols>
        </w:sectPr>
      </w:pPr>
    </w:p>
    <w:p w:rsidR="00B141CF" w:rsidRDefault="009F45E6">
      <w:pPr>
        <w:tabs>
          <w:tab w:val="right" w:pos="1893"/>
        </w:tabs>
        <w:spacing w:before="35"/>
        <w:ind w:left="222"/>
        <w:rPr>
          <w:b/>
        </w:rPr>
      </w:pPr>
      <w:r>
        <w:lastRenderedPageBreak/>
        <w:t>Practice</w:t>
      </w:r>
      <w:r>
        <w:tab/>
      </w:r>
      <w:r>
        <w:rPr>
          <w:b/>
          <w:spacing w:val="3"/>
        </w:rPr>
        <w:t>96</w:t>
      </w:r>
    </w:p>
    <w:p w:rsidR="00B141CF" w:rsidRDefault="00B141CF">
      <w:pPr>
        <w:pStyle w:val="BodyText"/>
        <w:spacing w:before="8"/>
        <w:ind w:left="0" w:firstLine="0"/>
        <w:rPr>
          <w:b/>
          <w:sz w:val="28"/>
        </w:rPr>
      </w:pPr>
    </w:p>
    <w:p w:rsidR="00B141CF" w:rsidRDefault="009F45E6">
      <w:pPr>
        <w:ind w:left="222"/>
      </w:pPr>
      <w:r>
        <w:t>Introductory Course: (Fundamentals of Circuits) &amp; (Digital Circuits).</w:t>
      </w:r>
    </w:p>
    <w:p w:rsidR="00B141CF" w:rsidRDefault="009F45E6">
      <w:pPr>
        <w:spacing w:before="35" w:line="280" w:lineRule="auto"/>
        <w:ind w:left="222" w:right="1267"/>
      </w:pPr>
      <w:r>
        <w:rPr>
          <w:b/>
        </w:rPr>
        <w:t xml:space="preserve">AIMS Learning Objectives: </w:t>
      </w:r>
      <w:r>
        <w:t>After taking this course, students can understand and master the following knowledge and skills;</w:t>
      </w:r>
    </w:p>
    <w:p w:rsidR="00B141CF" w:rsidRDefault="009F45E6">
      <w:pPr>
        <w:pStyle w:val="ListParagraph"/>
        <w:numPr>
          <w:ilvl w:val="0"/>
          <w:numId w:val="166"/>
        </w:numPr>
        <w:tabs>
          <w:tab w:val="left" w:pos="453"/>
        </w:tabs>
        <w:spacing w:before="0" w:line="245" w:lineRule="exact"/>
        <w:ind w:hanging="231"/>
      </w:pPr>
      <w:r>
        <w:rPr>
          <w:spacing w:val="-3"/>
        </w:rPr>
        <w:t xml:space="preserve">Understand </w:t>
      </w:r>
      <w:r>
        <w:t>connotations of electronic product production process</w:t>
      </w:r>
      <w:r>
        <w:rPr>
          <w:spacing w:val="-20"/>
        </w:rPr>
        <w:t xml:space="preserve"> </w:t>
      </w:r>
      <w:r>
        <w:t>documents.</w:t>
      </w:r>
    </w:p>
    <w:p w:rsidR="00B141CF" w:rsidRDefault="009F45E6">
      <w:pPr>
        <w:pStyle w:val="ListParagraph"/>
        <w:numPr>
          <w:ilvl w:val="0"/>
          <w:numId w:val="166"/>
        </w:numPr>
        <w:tabs>
          <w:tab w:val="left" w:pos="446"/>
        </w:tabs>
        <w:spacing w:before="21"/>
        <w:ind w:left="445" w:hanging="224"/>
      </w:pPr>
      <w:r>
        <w:t xml:space="preserve">Master </w:t>
      </w:r>
      <w:r>
        <w:rPr>
          <w:spacing w:val="-3"/>
        </w:rPr>
        <w:t xml:space="preserve">standards </w:t>
      </w:r>
      <w:r>
        <w:t>of preparing electronic product production process</w:t>
      </w:r>
      <w:r>
        <w:rPr>
          <w:spacing w:val="-13"/>
        </w:rPr>
        <w:t xml:space="preserve"> </w:t>
      </w:r>
      <w:r>
        <w:t>documents.</w:t>
      </w:r>
    </w:p>
    <w:p w:rsidR="00B141CF" w:rsidRDefault="009F45E6">
      <w:pPr>
        <w:pStyle w:val="ListParagraph"/>
        <w:numPr>
          <w:ilvl w:val="0"/>
          <w:numId w:val="166"/>
        </w:numPr>
        <w:tabs>
          <w:tab w:val="left" w:pos="446"/>
        </w:tabs>
        <w:spacing w:before="35"/>
        <w:ind w:left="445" w:hanging="224"/>
      </w:pPr>
      <w:r>
        <w:rPr>
          <w:spacing w:val="-3"/>
        </w:rPr>
        <w:t xml:space="preserve">Be </w:t>
      </w:r>
      <w:r>
        <w:t xml:space="preserve">able </w:t>
      </w:r>
      <w:r>
        <w:rPr>
          <w:spacing w:val="-3"/>
        </w:rPr>
        <w:t xml:space="preserve">to </w:t>
      </w:r>
      <w:r>
        <w:t xml:space="preserve">use </w:t>
      </w:r>
      <w:r>
        <w:rPr>
          <w:spacing w:val="-3"/>
        </w:rPr>
        <w:t xml:space="preserve">knowledge learned to </w:t>
      </w:r>
      <w:r>
        <w:t xml:space="preserve">prepare electronic product production </w:t>
      </w:r>
      <w:r>
        <w:rPr>
          <w:spacing w:val="-3"/>
        </w:rPr>
        <w:t>process</w:t>
      </w:r>
      <w:r>
        <w:rPr>
          <w:spacing w:val="26"/>
        </w:rPr>
        <w:t xml:space="preserve"> </w:t>
      </w:r>
      <w:r>
        <w:t>documents.</w:t>
      </w:r>
    </w:p>
    <w:p w:rsidR="003417B1" w:rsidRDefault="003417B1">
      <w:pPr>
        <w:spacing w:before="42"/>
        <w:ind w:left="222"/>
        <w:rPr>
          <w:b/>
        </w:rPr>
      </w:pPr>
    </w:p>
    <w:p w:rsidR="00B141CF" w:rsidRDefault="009F45E6">
      <w:pPr>
        <w:spacing w:before="42"/>
        <w:ind w:left="222"/>
        <w:rPr>
          <w:b/>
        </w:rPr>
      </w:pPr>
      <w:r>
        <w:rPr>
          <w:b/>
        </w:rPr>
        <w:t>Course Catalog</w:t>
      </w:r>
    </w:p>
    <w:p w:rsidR="00B141CF" w:rsidRDefault="009F45E6">
      <w:pPr>
        <w:pStyle w:val="ListParagraph"/>
        <w:numPr>
          <w:ilvl w:val="0"/>
          <w:numId w:val="167"/>
        </w:numPr>
        <w:tabs>
          <w:tab w:val="left" w:pos="942"/>
          <w:tab w:val="left" w:pos="943"/>
        </w:tabs>
        <w:spacing w:before="35" w:line="259" w:lineRule="auto"/>
        <w:ind w:right="2669"/>
        <w:rPr>
          <w:b/>
        </w:rPr>
      </w:pPr>
      <w:r>
        <w:rPr>
          <w:b/>
        </w:rPr>
        <w:t xml:space="preserve">Connotations of electronic product production </w:t>
      </w:r>
      <w:r>
        <w:rPr>
          <w:b/>
          <w:spacing w:val="-3"/>
        </w:rPr>
        <w:t xml:space="preserve">process </w:t>
      </w:r>
      <w:r>
        <w:rPr>
          <w:b/>
        </w:rPr>
        <w:t>documents 4Hrs</w:t>
      </w:r>
    </w:p>
    <w:p w:rsidR="00B141CF" w:rsidRDefault="009F45E6">
      <w:pPr>
        <w:pStyle w:val="ListParagraph"/>
        <w:numPr>
          <w:ilvl w:val="1"/>
          <w:numId w:val="167"/>
        </w:numPr>
        <w:tabs>
          <w:tab w:val="left" w:pos="942"/>
          <w:tab w:val="left" w:pos="943"/>
        </w:tabs>
        <w:spacing w:before="0" w:line="247" w:lineRule="exact"/>
      </w:pPr>
      <w:r>
        <w:t>Basics of electronic product production process</w:t>
      </w:r>
      <w:r>
        <w:rPr>
          <w:spacing w:val="-28"/>
        </w:rPr>
        <w:t xml:space="preserve"> </w:t>
      </w:r>
      <w:r>
        <w:t>documents</w:t>
      </w:r>
    </w:p>
    <w:p w:rsidR="00B141CF" w:rsidRDefault="009F45E6">
      <w:pPr>
        <w:pStyle w:val="ListParagraph"/>
        <w:numPr>
          <w:ilvl w:val="1"/>
          <w:numId w:val="167"/>
        </w:numPr>
        <w:tabs>
          <w:tab w:val="left" w:pos="942"/>
          <w:tab w:val="left" w:pos="943"/>
        </w:tabs>
        <w:spacing w:before="22"/>
      </w:pPr>
      <w:r>
        <w:rPr>
          <w:spacing w:val="-3"/>
        </w:rPr>
        <w:t xml:space="preserve">Main content </w:t>
      </w:r>
      <w:r>
        <w:t>of electronic product production process</w:t>
      </w:r>
      <w:r>
        <w:rPr>
          <w:spacing w:val="-10"/>
        </w:rPr>
        <w:t xml:space="preserve"> </w:t>
      </w:r>
      <w:r>
        <w:t>documents</w:t>
      </w:r>
    </w:p>
    <w:p w:rsidR="00B141CF" w:rsidRDefault="009F45E6">
      <w:pPr>
        <w:pStyle w:val="ListParagraph"/>
        <w:numPr>
          <w:ilvl w:val="1"/>
          <w:numId w:val="167"/>
        </w:numPr>
        <w:tabs>
          <w:tab w:val="left" w:pos="942"/>
          <w:tab w:val="left" w:pos="943"/>
        </w:tabs>
        <w:spacing w:before="13"/>
      </w:pPr>
      <w:r>
        <w:t>Method of preparing electronic product production process</w:t>
      </w:r>
      <w:r>
        <w:rPr>
          <w:spacing w:val="-26"/>
        </w:rPr>
        <w:t xml:space="preserve"> </w:t>
      </w:r>
      <w:r>
        <w:t>documents</w:t>
      </w:r>
    </w:p>
    <w:p w:rsidR="00B141CF" w:rsidRDefault="00B141CF">
      <w:pPr>
        <w:pStyle w:val="BodyText"/>
        <w:spacing w:before="7"/>
        <w:ind w:left="0" w:firstLine="0"/>
        <w:rPr>
          <w:sz w:val="25"/>
        </w:rPr>
      </w:pPr>
    </w:p>
    <w:p w:rsidR="00B141CF" w:rsidRPr="003417B1" w:rsidRDefault="009F45E6" w:rsidP="003417B1">
      <w:pPr>
        <w:pStyle w:val="ListParagraph"/>
        <w:numPr>
          <w:ilvl w:val="0"/>
          <w:numId w:val="167"/>
        </w:numPr>
        <w:tabs>
          <w:tab w:val="left" w:pos="270"/>
        </w:tabs>
        <w:spacing w:line="252" w:lineRule="auto"/>
        <w:ind w:left="180" w:right="170" w:firstLine="0"/>
        <w:rPr>
          <w:b/>
        </w:rPr>
      </w:pPr>
      <w:r w:rsidRPr="003417B1">
        <w:rPr>
          <w:b/>
        </w:rPr>
        <w:t xml:space="preserve">Catalog of electronic product production </w:t>
      </w:r>
      <w:r w:rsidRPr="003417B1">
        <w:rPr>
          <w:b/>
          <w:spacing w:val="-3"/>
        </w:rPr>
        <w:t xml:space="preserve">process </w:t>
      </w:r>
      <w:r w:rsidRPr="003417B1">
        <w:rPr>
          <w:b/>
        </w:rPr>
        <w:t xml:space="preserve">documents and preparation of pretreatment </w:t>
      </w:r>
      <w:r w:rsidRPr="003417B1">
        <w:rPr>
          <w:b/>
          <w:spacing w:val="-3"/>
        </w:rPr>
        <w:t>process</w:t>
      </w:r>
      <w:r w:rsidRPr="003417B1">
        <w:rPr>
          <w:b/>
          <w:spacing w:val="5"/>
        </w:rPr>
        <w:t xml:space="preserve"> </w:t>
      </w:r>
      <w:r w:rsidRPr="003417B1">
        <w:rPr>
          <w:b/>
        </w:rPr>
        <w:t>documents</w:t>
      </w:r>
      <w:r w:rsidR="003417B1">
        <w:rPr>
          <w:b/>
        </w:rPr>
        <w:tab/>
      </w:r>
      <w:r w:rsidR="003417B1">
        <w:rPr>
          <w:b/>
        </w:rPr>
        <w:tab/>
      </w:r>
      <w:r w:rsidR="003417B1">
        <w:rPr>
          <w:b/>
        </w:rPr>
        <w:tab/>
      </w:r>
      <w:r w:rsidR="003417B1">
        <w:rPr>
          <w:b/>
        </w:rPr>
        <w:tab/>
        <w:t xml:space="preserve">                                 </w:t>
      </w:r>
      <w:r w:rsidR="003417B1">
        <w:rPr>
          <w:b/>
        </w:rPr>
        <w:tab/>
      </w:r>
      <w:r w:rsidR="003417B1">
        <w:rPr>
          <w:b/>
        </w:rPr>
        <w:tab/>
      </w:r>
      <w:r w:rsidR="003417B1">
        <w:rPr>
          <w:b/>
        </w:rPr>
        <w:tab/>
      </w:r>
      <w:r w:rsidR="003417B1">
        <w:rPr>
          <w:b/>
        </w:rPr>
        <w:tab/>
        <w:t xml:space="preserve"> </w:t>
      </w:r>
      <w:r w:rsidRPr="003417B1">
        <w:rPr>
          <w:b/>
        </w:rPr>
        <w:t>4</w:t>
      </w:r>
      <w:r w:rsidR="003417B1">
        <w:rPr>
          <w:b/>
        </w:rPr>
        <w:t xml:space="preserve"> </w:t>
      </w:r>
      <w:r w:rsidRPr="003417B1">
        <w:rPr>
          <w:b/>
        </w:rPr>
        <w:t>Hrs</w:t>
      </w:r>
    </w:p>
    <w:p w:rsidR="00B141CF" w:rsidRDefault="009F45E6">
      <w:pPr>
        <w:pStyle w:val="ListParagraph"/>
        <w:numPr>
          <w:ilvl w:val="1"/>
          <w:numId w:val="167"/>
        </w:numPr>
        <w:tabs>
          <w:tab w:val="left" w:pos="942"/>
          <w:tab w:val="left" w:pos="943"/>
        </w:tabs>
        <w:spacing w:before="21"/>
      </w:pPr>
      <w:r>
        <w:t>Method of preparing catalogs of electronic product production process</w:t>
      </w:r>
      <w:r>
        <w:rPr>
          <w:spacing w:val="-39"/>
        </w:rPr>
        <w:t xml:space="preserve"> </w:t>
      </w:r>
      <w:r>
        <w:t>documents</w:t>
      </w:r>
    </w:p>
    <w:p w:rsidR="00B141CF" w:rsidRDefault="009F45E6">
      <w:pPr>
        <w:pStyle w:val="ListParagraph"/>
        <w:numPr>
          <w:ilvl w:val="1"/>
          <w:numId w:val="167"/>
        </w:numPr>
        <w:tabs>
          <w:tab w:val="left" w:pos="942"/>
          <w:tab w:val="left" w:pos="943"/>
        </w:tabs>
        <w:spacing w:before="13"/>
      </w:pPr>
      <w:r>
        <w:t>Understand pretreatment</w:t>
      </w:r>
      <w:r>
        <w:rPr>
          <w:spacing w:val="-5"/>
        </w:rPr>
        <w:t xml:space="preserve"> </w:t>
      </w:r>
      <w:r>
        <w:rPr>
          <w:spacing w:val="-3"/>
        </w:rPr>
        <w:t>equipment</w:t>
      </w:r>
    </w:p>
    <w:p w:rsidR="00B141CF" w:rsidRDefault="009F45E6">
      <w:pPr>
        <w:pStyle w:val="ListParagraph"/>
        <w:numPr>
          <w:ilvl w:val="1"/>
          <w:numId w:val="167"/>
        </w:numPr>
        <w:tabs>
          <w:tab w:val="left" w:pos="942"/>
          <w:tab w:val="left" w:pos="943"/>
        </w:tabs>
        <w:spacing w:before="21"/>
      </w:pPr>
      <w:r>
        <w:t>Method of preparing pretreatment process</w:t>
      </w:r>
      <w:r>
        <w:rPr>
          <w:spacing w:val="-21"/>
        </w:rPr>
        <w:t xml:space="preserve"> </w:t>
      </w:r>
      <w:r>
        <w:t>documents</w:t>
      </w:r>
    </w:p>
    <w:p w:rsidR="00B141CF" w:rsidRDefault="00B141CF">
      <w:pPr>
        <w:pStyle w:val="BodyText"/>
        <w:spacing w:before="11"/>
        <w:ind w:left="0" w:firstLine="0"/>
        <w:rPr>
          <w:sz w:val="24"/>
        </w:rPr>
      </w:pPr>
    </w:p>
    <w:p w:rsidR="00B141CF" w:rsidRDefault="009F45E6">
      <w:pPr>
        <w:pStyle w:val="ListParagraph"/>
        <w:numPr>
          <w:ilvl w:val="0"/>
          <w:numId w:val="167"/>
        </w:numPr>
        <w:tabs>
          <w:tab w:val="left" w:pos="942"/>
          <w:tab w:val="left" w:pos="943"/>
          <w:tab w:val="left" w:pos="8550"/>
        </w:tabs>
        <w:spacing w:before="0"/>
        <w:rPr>
          <w:b/>
        </w:rPr>
      </w:pPr>
      <w:r>
        <w:rPr>
          <w:b/>
        </w:rPr>
        <w:t>Preparation of plug-in and patch</w:t>
      </w:r>
      <w:r>
        <w:rPr>
          <w:b/>
          <w:spacing w:val="-11"/>
        </w:rPr>
        <w:t xml:space="preserve"> </w:t>
      </w:r>
      <w:r>
        <w:rPr>
          <w:b/>
        </w:rPr>
        <w:t>process</w:t>
      </w:r>
      <w:r>
        <w:rPr>
          <w:b/>
          <w:spacing w:val="-6"/>
        </w:rPr>
        <w:t xml:space="preserve"> </w:t>
      </w:r>
      <w:r>
        <w:rPr>
          <w:b/>
        </w:rPr>
        <w:t>documents</w:t>
      </w:r>
      <w:r>
        <w:rPr>
          <w:b/>
        </w:rPr>
        <w:tab/>
        <w:t>8</w:t>
      </w:r>
      <w:r>
        <w:rPr>
          <w:b/>
          <w:spacing w:val="6"/>
        </w:rPr>
        <w:t xml:space="preserve"> </w:t>
      </w:r>
      <w:r>
        <w:rPr>
          <w:b/>
          <w:spacing w:val="-3"/>
        </w:rPr>
        <w:t>Hrs</w:t>
      </w:r>
    </w:p>
    <w:p w:rsidR="00B141CF" w:rsidRDefault="009F45E6">
      <w:pPr>
        <w:pStyle w:val="ListParagraph"/>
        <w:numPr>
          <w:ilvl w:val="1"/>
          <w:numId w:val="167"/>
        </w:numPr>
        <w:tabs>
          <w:tab w:val="left" w:pos="942"/>
          <w:tab w:val="left" w:pos="943"/>
        </w:tabs>
        <w:spacing w:before="21"/>
      </w:pPr>
      <w:r>
        <w:t xml:space="preserve">Know plug-in </w:t>
      </w:r>
      <w:r>
        <w:rPr>
          <w:spacing w:val="-4"/>
        </w:rPr>
        <w:t xml:space="preserve">and </w:t>
      </w:r>
      <w:r>
        <w:t>patch</w:t>
      </w:r>
      <w:r>
        <w:rPr>
          <w:spacing w:val="-10"/>
        </w:rPr>
        <w:t xml:space="preserve"> </w:t>
      </w:r>
      <w:r>
        <w:t>equipment</w:t>
      </w:r>
    </w:p>
    <w:p w:rsidR="00B141CF" w:rsidRDefault="009F45E6">
      <w:pPr>
        <w:pStyle w:val="ListParagraph"/>
        <w:numPr>
          <w:ilvl w:val="1"/>
          <w:numId w:val="167"/>
        </w:numPr>
        <w:tabs>
          <w:tab w:val="left" w:pos="942"/>
          <w:tab w:val="left" w:pos="943"/>
        </w:tabs>
        <w:spacing w:before="14"/>
      </w:pPr>
      <w:r>
        <w:t xml:space="preserve">Method of preparing plug-in </w:t>
      </w:r>
      <w:r>
        <w:rPr>
          <w:spacing w:val="-4"/>
        </w:rPr>
        <w:t xml:space="preserve">and </w:t>
      </w:r>
      <w:r>
        <w:t>patch process</w:t>
      </w:r>
      <w:r>
        <w:rPr>
          <w:spacing w:val="-24"/>
        </w:rPr>
        <w:t xml:space="preserve"> </w:t>
      </w:r>
      <w:r>
        <w:t>documents</w:t>
      </w:r>
    </w:p>
    <w:p w:rsidR="00B141CF" w:rsidRDefault="00B141CF">
      <w:pPr>
        <w:pStyle w:val="BodyText"/>
        <w:spacing w:before="6"/>
        <w:ind w:left="0" w:firstLine="0"/>
        <w:rPr>
          <w:sz w:val="25"/>
        </w:rPr>
      </w:pPr>
    </w:p>
    <w:p w:rsidR="00B141CF" w:rsidRDefault="009F45E6">
      <w:pPr>
        <w:pStyle w:val="ListParagraph"/>
        <w:numPr>
          <w:ilvl w:val="0"/>
          <w:numId w:val="167"/>
        </w:numPr>
        <w:tabs>
          <w:tab w:val="left" w:pos="942"/>
          <w:tab w:val="left" w:pos="943"/>
          <w:tab w:val="left" w:pos="8557"/>
        </w:tabs>
        <w:spacing w:before="1"/>
        <w:rPr>
          <w:b/>
        </w:rPr>
      </w:pPr>
      <w:r>
        <w:rPr>
          <w:b/>
        </w:rPr>
        <w:t xml:space="preserve">Preparation of </w:t>
      </w:r>
      <w:r>
        <w:rPr>
          <w:b/>
          <w:spacing w:val="-4"/>
        </w:rPr>
        <w:t>welding</w:t>
      </w:r>
      <w:r>
        <w:rPr>
          <w:b/>
          <w:spacing w:val="12"/>
        </w:rPr>
        <w:t xml:space="preserve"> </w:t>
      </w:r>
      <w:r>
        <w:rPr>
          <w:b/>
        </w:rPr>
        <w:t>process</w:t>
      </w:r>
      <w:r>
        <w:rPr>
          <w:b/>
          <w:spacing w:val="-4"/>
        </w:rPr>
        <w:t xml:space="preserve"> </w:t>
      </w:r>
      <w:r>
        <w:rPr>
          <w:b/>
        </w:rPr>
        <w:t>documents</w:t>
      </w:r>
      <w:r>
        <w:rPr>
          <w:b/>
        </w:rPr>
        <w:tab/>
        <w:t>8</w:t>
      </w:r>
      <w:r>
        <w:rPr>
          <w:b/>
          <w:spacing w:val="6"/>
        </w:rPr>
        <w:t xml:space="preserve"> </w:t>
      </w:r>
      <w:r>
        <w:rPr>
          <w:b/>
          <w:spacing w:val="-3"/>
        </w:rPr>
        <w:t>Hrs</w:t>
      </w:r>
    </w:p>
    <w:p w:rsidR="00B141CF" w:rsidRDefault="009F45E6">
      <w:pPr>
        <w:pStyle w:val="ListParagraph"/>
        <w:numPr>
          <w:ilvl w:val="1"/>
          <w:numId w:val="167"/>
        </w:numPr>
        <w:tabs>
          <w:tab w:val="left" w:pos="942"/>
          <w:tab w:val="left" w:pos="943"/>
        </w:tabs>
        <w:spacing w:before="13"/>
      </w:pPr>
      <w:r>
        <w:t>Know welding</w:t>
      </w:r>
      <w:r>
        <w:rPr>
          <w:spacing w:val="-10"/>
        </w:rPr>
        <w:t xml:space="preserve"> </w:t>
      </w:r>
      <w:r>
        <w:rPr>
          <w:spacing w:val="-3"/>
        </w:rPr>
        <w:t>equipment</w:t>
      </w:r>
    </w:p>
    <w:p w:rsidR="00B141CF" w:rsidRDefault="009F45E6">
      <w:pPr>
        <w:pStyle w:val="ListParagraph"/>
        <w:numPr>
          <w:ilvl w:val="1"/>
          <w:numId w:val="167"/>
        </w:numPr>
        <w:tabs>
          <w:tab w:val="left" w:pos="942"/>
          <w:tab w:val="left" w:pos="943"/>
        </w:tabs>
        <w:spacing w:before="21"/>
      </w:pPr>
      <w:r>
        <w:t>Method of preparing welding process</w:t>
      </w:r>
      <w:r>
        <w:rPr>
          <w:spacing w:val="-19"/>
        </w:rPr>
        <w:t xml:space="preserve"> </w:t>
      </w:r>
      <w:r>
        <w:t>documents</w:t>
      </w:r>
    </w:p>
    <w:p w:rsidR="00B141CF" w:rsidRDefault="00B141CF">
      <w:pPr>
        <w:pStyle w:val="BodyText"/>
        <w:spacing w:before="0"/>
        <w:ind w:left="0" w:firstLine="0"/>
        <w:rPr>
          <w:sz w:val="25"/>
        </w:rPr>
      </w:pPr>
    </w:p>
    <w:p w:rsidR="00B141CF" w:rsidRDefault="009F45E6">
      <w:pPr>
        <w:pStyle w:val="ListParagraph"/>
        <w:numPr>
          <w:ilvl w:val="0"/>
          <w:numId w:val="167"/>
        </w:numPr>
        <w:tabs>
          <w:tab w:val="left" w:pos="942"/>
          <w:tab w:val="left" w:pos="943"/>
          <w:tab w:val="left" w:pos="8586"/>
        </w:tabs>
        <w:spacing w:before="0"/>
        <w:rPr>
          <w:b/>
        </w:rPr>
      </w:pPr>
      <w:r>
        <w:rPr>
          <w:b/>
        </w:rPr>
        <w:t xml:space="preserve">Preparation of </w:t>
      </w:r>
      <w:r>
        <w:rPr>
          <w:b/>
          <w:spacing w:val="-3"/>
        </w:rPr>
        <w:t>debugging</w:t>
      </w:r>
      <w:r>
        <w:rPr>
          <w:b/>
          <w:spacing w:val="12"/>
        </w:rPr>
        <w:t xml:space="preserve"> </w:t>
      </w:r>
      <w:r>
        <w:rPr>
          <w:b/>
        </w:rPr>
        <w:t>process</w:t>
      </w:r>
      <w:r>
        <w:rPr>
          <w:b/>
          <w:spacing w:val="-4"/>
        </w:rPr>
        <w:t xml:space="preserve"> </w:t>
      </w:r>
      <w:r>
        <w:rPr>
          <w:b/>
        </w:rPr>
        <w:t>documents</w:t>
      </w:r>
      <w:r>
        <w:rPr>
          <w:b/>
        </w:rPr>
        <w:tab/>
        <w:t>4</w:t>
      </w:r>
      <w:r>
        <w:rPr>
          <w:b/>
          <w:spacing w:val="6"/>
        </w:rPr>
        <w:t xml:space="preserve"> </w:t>
      </w:r>
      <w:r>
        <w:rPr>
          <w:b/>
          <w:spacing w:val="-3"/>
        </w:rPr>
        <w:t>Hrs</w:t>
      </w:r>
    </w:p>
    <w:p w:rsidR="00B141CF" w:rsidRDefault="009F45E6">
      <w:pPr>
        <w:pStyle w:val="ListParagraph"/>
        <w:numPr>
          <w:ilvl w:val="1"/>
          <w:numId w:val="167"/>
        </w:numPr>
        <w:tabs>
          <w:tab w:val="left" w:pos="942"/>
          <w:tab w:val="left" w:pos="943"/>
        </w:tabs>
        <w:spacing w:before="21"/>
      </w:pPr>
      <w:r>
        <w:t xml:space="preserve">Know </w:t>
      </w:r>
      <w:r>
        <w:rPr>
          <w:spacing w:val="-3"/>
        </w:rPr>
        <w:t>debugging</w:t>
      </w:r>
      <w:r>
        <w:rPr>
          <w:spacing w:val="-10"/>
        </w:rPr>
        <w:t xml:space="preserve"> </w:t>
      </w:r>
      <w:r>
        <w:t>equipment</w:t>
      </w:r>
    </w:p>
    <w:p w:rsidR="00B141CF" w:rsidRDefault="009F45E6">
      <w:pPr>
        <w:pStyle w:val="ListParagraph"/>
        <w:numPr>
          <w:ilvl w:val="1"/>
          <w:numId w:val="167"/>
        </w:numPr>
        <w:tabs>
          <w:tab w:val="left" w:pos="942"/>
          <w:tab w:val="left" w:pos="943"/>
        </w:tabs>
        <w:spacing w:before="13"/>
      </w:pPr>
      <w:r>
        <w:t xml:space="preserve">Method of preparing </w:t>
      </w:r>
      <w:r>
        <w:rPr>
          <w:spacing w:val="-3"/>
        </w:rPr>
        <w:t xml:space="preserve">debugging </w:t>
      </w:r>
      <w:r>
        <w:t>process</w:t>
      </w:r>
      <w:r>
        <w:rPr>
          <w:spacing w:val="-15"/>
        </w:rPr>
        <w:t xml:space="preserve"> </w:t>
      </w:r>
      <w:r>
        <w:t>documents</w:t>
      </w:r>
    </w:p>
    <w:p w:rsidR="00B141CF" w:rsidRDefault="00B141CF">
      <w:pPr>
        <w:pStyle w:val="BodyText"/>
        <w:spacing w:before="7"/>
        <w:ind w:left="0" w:firstLine="0"/>
        <w:rPr>
          <w:sz w:val="25"/>
        </w:rPr>
      </w:pPr>
    </w:p>
    <w:p w:rsidR="00B141CF" w:rsidRDefault="009F45E6">
      <w:pPr>
        <w:pStyle w:val="ListParagraph"/>
        <w:numPr>
          <w:ilvl w:val="0"/>
          <w:numId w:val="167"/>
        </w:numPr>
        <w:tabs>
          <w:tab w:val="left" w:pos="942"/>
          <w:tab w:val="left" w:pos="943"/>
          <w:tab w:val="left" w:pos="8557"/>
        </w:tabs>
        <w:spacing w:before="0"/>
        <w:rPr>
          <w:b/>
        </w:rPr>
      </w:pPr>
      <w:r>
        <w:rPr>
          <w:b/>
        </w:rPr>
        <w:t xml:space="preserve">Preparation of final </w:t>
      </w:r>
      <w:r>
        <w:rPr>
          <w:b/>
          <w:spacing w:val="-3"/>
        </w:rPr>
        <w:t>assembly</w:t>
      </w:r>
      <w:r>
        <w:rPr>
          <w:b/>
          <w:spacing w:val="5"/>
        </w:rPr>
        <w:t xml:space="preserve"> </w:t>
      </w:r>
      <w:r>
        <w:rPr>
          <w:b/>
        </w:rPr>
        <w:t>process</w:t>
      </w:r>
      <w:r>
        <w:rPr>
          <w:b/>
          <w:spacing w:val="-4"/>
        </w:rPr>
        <w:t xml:space="preserve"> </w:t>
      </w:r>
      <w:r>
        <w:rPr>
          <w:b/>
        </w:rPr>
        <w:t>documents</w:t>
      </w:r>
      <w:r>
        <w:rPr>
          <w:b/>
        </w:rPr>
        <w:tab/>
        <w:t>4</w:t>
      </w:r>
      <w:r>
        <w:rPr>
          <w:b/>
          <w:spacing w:val="5"/>
        </w:rPr>
        <w:t xml:space="preserve"> </w:t>
      </w:r>
      <w:r>
        <w:rPr>
          <w:b/>
          <w:spacing w:val="-3"/>
        </w:rPr>
        <w:t>Hrs</w:t>
      </w:r>
    </w:p>
    <w:p w:rsidR="00B141CF" w:rsidRDefault="009F45E6">
      <w:pPr>
        <w:pStyle w:val="ListParagraph"/>
        <w:numPr>
          <w:ilvl w:val="1"/>
          <w:numId w:val="167"/>
        </w:numPr>
        <w:tabs>
          <w:tab w:val="left" w:pos="942"/>
          <w:tab w:val="left" w:pos="943"/>
        </w:tabs>
        <w:spacing w:before="14"/>
      </w:pPr>
      <w:r>
        <w:t xml:space="preserve">Know </w:t>
      </w:r>
      <w:r>
        <w:rPr>
          <w:spacing w:val="-3"/>
        </w:rPr>
        <w:t xml:space="preserve">final </w:t>
      </w:r>
      <w:r>
        <w:t>assembly</w:t>
      </w:r>
      <w:r>
        <w:rPr>
          <w:spacing w:val="-9"/>
        </w:rPr>
        <w:t xml:space="preserve"> </w:t>
      </w:r>
      <w:r>
        <w:rPr>
          <w:spacing w:val="-3"/>
        </w:rPr>
        <w:t>equipment</w:t>
      </w:r>
    </w:p>
    <w:p w:rsidR="00B141CF" w:rsidRDefault="009F45E6">
      <w:pPr>
        <w:pStyle w:val="ListParagraph"/>
        <w:numPr>
          <w:ilvl w:val="1"/>
          <w:numId w:val="167"/>
        </w:numPr>
        <w:tabs>
          <w:tab w:val="left" w:pos="942"/>
          <w:tab w:val="left" w:pos="943"/>
        </w:tabs>
        <w:spacing w:before="20"/>
      </w:pPr>
      <w:r>
        <w:t xml:space="preserve">Method of preparing </w:t>
      </w:r>
      <w:r>
        <w:rPr>
          <w:spacing w:val="-3"/>
        </w:rPr>
        <w:t xml:space="preserve">assembly </w:t>
      </w:r>
      <w:r>
        <w:t>process</w:t>
      </w:r>
      <w:r>
        <w:rPr>
          <w:spacing w:val="-11"/>
        </w:rPr>
        <w:t xml:space="preserve"> </w:t>
      </w:r>
      <w:r>
        <w:t>documents</w:t>
      </w:r>
    </w:p>
    <w:p w:rsidR="00B141CF" w:rsidRDefault="00B141CF">
      <w:pPr>
        <w:pStyle w:val="BodyText"/>
        <w:spacing w:before="1"/>
        <w:ind w:left="0" w:firstLine="0"/>
      </w:pPr>
    </w:p>
    <w:p w:rsidR="00B141CF" w:rsidRDefault="009F45E6">
      <w:pPr>
        <w:spacing w:before="1"/>
        <w:ind w:left="222"/>
        <w:rPr>
          <w:b/>
        </w:rPr>
      </w:pPr>
      <w:r>
        <w:rPr>
          <w:b/>
        </w:rPr>
        <w:t>Reference</w:t>
      </w:r>
    </w:p>
    <w:p w:rsidR="00B141CF" w:rsidRDefault="009F45E6">
      <w:pPr>
        <w:pStyle w:val="ListParagraph"/>
        <w:numPr>
          <w:ilvl w:val="0"/>
          <w:numId w:val="168"/>
        </w:numPr>
        <w:tabs>
          <w:tab w:val="left" w:pos="942"/>
          <w:tab w:val="left" w:pos="943"/>
        </w:tabs>
        <w:spacing w:before="6"/>
      </w:pPr>
      <w:r>
        <w:t xml:space="preserve">“Production Process of Electronic Products”, </w:t>
      </w:r>
      <w:r>
        <w:rPr>
          <w:spacing w:val="-4"/>
        </w:rPr>
        <w:t xml:space="preserve">Le </w:t>
      </w:r>
      <w:r>
        <w:t xml:space="preserve">Bin, </w:t>
      </w:r>
      <w:r>
        <w:rPr>
          <w:spacing w:val="-3"/>
        </w:rPr>
        <w:t>Xie Binsheng, Liao</w:t>
      </w:r>
      <w:r>
        <w:rPr>
          <w:spacing w:val="-2"/>
        </w:rPr>
        <w:t xml:space="preserve"> </w:t>
      </w:r>
      <w:r>
        <w:t>Jinxian.</w:t>
      </w:r>
    </w:p>
    <w:p w:rsidR="00B141CF" w:rsidRDefault="009F45E6">
      <w:pPr>
        <w:pStyle w:val="ListParagraph"/>
        <w:numPr>
          <w:ilvl w:val="0"/>
          <w:numId w:val="168"/>
        </w:numPr>
        <w:tabs>
          <w:tab w:val="left" w:pos="942"/>
          <w:tab w:val="left" w:pos="943"/>
        </w:tabs>
        <w:spacing w:before="35"/>
      </w:pPr>
      <w:r>
        <w:t xml:space="preserve">“Electronic </w:t>
      </w:r>
      <w:r>
        <w:rPr>
          <w:spacing w:val="-3"/>
        </w:rPr>
        <w:t xml:space="preserve">Product </w:t>
      </w:r>
      <w:r>
        <w:t xml:space="preserve">Process”, Li Zongbao, </w:t>
      </w:r>
      <w:r>
        <w:rPr>
          <w:spacing w:val="-3"/>
        </w:rPr>
        <w:t>Wang</w:t>
      </w:r>
      <w:r>
        <w:rPr>
          <w:spacing w:val="2"/>
        </w:rPr>
        <w:t xml:space="preserve"> </w:t>
      </w:r>
      <w:r>
        <w:rPr>
          <w:spacing w:val="-3"/>
        </w:rPr>
        <w:t>Wenkui.</w:t>
      </w:r>
    </w:p>
    <w:p w:rsidR="00B141CF" w:rsidRDefault="009F45E6">
      <w:pPr>
        <w:pStyle w:val="ListParagraph"/>
        <w:numPr>
          <w:ilvl w:val="0"/>
          <w:numId w:val="168"/>
        </w:numPr>
        <w:tabs>
          <w:tab w:val="left" w:pos="942"/>
          <w:tab w:val="left" w:pos="943"/>
        </w:tabs>
        <w:spacing w:before="42"/>
      </w:pPr>
      <w:r>
        <w:t xml:space="preserve">“Production Process </w:t>
      </w:r>
      <w:r>
        <w:rPr>
          <w:spacing w:val="-4"/>
        </w:rPr>
        <w:t xml:space="preserve">and </w:t>
      </w:r>
      <w:r>
        <w:rPr>
          <w:spacing w:val="-3"/>
        </w:rPr>
        <w:t xml:space="preserve">Management </w:t>
      </w:r>
      <w:r>
        <w:t xml:space="preserve">of Electronic Products” </w:t>
      </w:r>
      <w:r>
        <w:rPr>
          <w:spacing w:val="-3"/>
        </w:rPr>
        <w:t>Song</w:t>
      </w:r>
      <w:r>
        <w:rPr>
          <w:spacing w:val="-1"/>
        </w:rPr>
        <w:t xml:space="preserve"> </w:t>
      </w:r>
      <w:r>
        <w:rPr>
          <w:spacing w:val="-3"/>
        </w:rPr>
        <w:t>Jianbo.</w:t>
      </w:r>
    </w:p>
    <w:p w:rsidR="003417B1" w:rsidRDefault="003417B1">
      <w:pPr>
        <w:widowControl/>
        <w:autoSpaceDE/>
        <w:autoSpaceDN/>
        <w:rPr>
          <w:b/>
        </w:rPr>
      </w:pPr>
      <w:r>
        <w:rPr>
          <w:b/>
        </w:rPr>
        <w:br w:type="page"/>
      </w:r>
    </w:p>
    <w:p w:rsidR="00B141CF" w:rsidRDefault="003417B1" w:rsidP="003417B1">
      <w:pPr>
        <w:spacing w:before="36" w:line="273" w:lineRule="auto"/>
        <w:ind w:left="222" w:right="4359"/>
        <w:rPr>
          <w:b/>
        </w:rPr>
      </w:pPr>
      <w:r>
        <w:rPr>
          <w:b/>
        </w:rPr>
        <w:lastRenderedPageBreak/>
        <w:t xml:space="preserve">ELIT-332 </w:t>
      </w:r>
      <w:r w:rsidR="009F45E6">
        <w:rPr>
          <w:b/>
        </w:rPr>
        <w:t>Electro</w:t>
      </w:r>
      <w:r>
        <w:rPr>
          <w:b/>
        </w:rPr>
        <w:t xml:space="preserve">nic product production process </w:t>
      </w:r>
      <w:r w:rsidR="009F45E6">
        <w:rPr>
          <w:b/>
        </w:rPr>
        <w:t>Instructional Objectives</w:t>
      </w:r>
    </w:p>
    <w:p w:rsidR="00B141CF" w:rsidRDefault="00B141CF">
      <w:pPr>
        <w:spacing w:line="273" w:lineRule="auto"/>
      </w:pPr>
    </w:p>
    <w:p w:rsidR="00B141CF" w:rsidRDefault="009F45E6">
      <w:pPr>
        <w:pStyle w:val="ListParagraph"/>
        <w:numPr>
          <w:ilvl w:val="0"/>
          <w:numId w:val="169"/>
        </w:numPr>
        <w:tabs>
          <w:tab w:val="left" w:pos="942"/>
          <w:tab w:val="left" w:pos="943"/>
        </w:tabs>
        <w:spacing w:before="80"/>
        <w:rPr>
          <w:b/>
        </w:rPr>
      </w:pPr>
      <w:r>
        <w:rPr>
          <w:b/>
        </w:rPr>
        <w:t xml:space="preserve">Understand </w:t>
      </w:r>
      <w:r>
        <w:rPr>
          <w:b/>
          <w:spacing w:val="-3"/>
        </w:rPr>
        <w:t xml:space="preserve">connotations </w:t>
      </w:r>
      <w:r>
        <w:rPr>
          <w:b/>
        </w:rPr>
        <w:t xml:space="preserve">of </w:t>
      </w:r>
      <w:r>
        <w:rPr>
          <w:b/>
          <w:spacing w:val="-3"/>
        </w:rPr>
        <w:t xml:space="preserve">electronic product </w:t>
      </w:r>
      <w:r>
        <w:rPr>
          <w:b/>
        </w:rPr>
        <w:t>production</w:t>
      </w:r>
      <w:r>
        <w:rPr>
          <w:b/>
          <w:spacing w:val="8"/>
        </w:rPr>
        <w:t xml:space="preserve"> </w:t>
      </w:r>
      <w:r>
        <w:rPr>
          <w:b/>
        </w:rPr>
        <w:t>process</w:t>
      </w:r>
    </w:p>
    <w:p w:rsidR="00B141CF" w:rsidRDefault="009F45E6">
      <w:pPr>
        <w:pStyle w:val="ListParagraph"/>
        <w:numPr>
          <w:ilvl w:val="1"/>
          <w:numId w:val="169"/>
        </w:numPr>
        <w:tabs>
          <w:tab w:val="left" w:pos="942"/>
          <w:tab w:val="left" w:pos="943"/>
        </w:tabs>
        <w:spacing w:before="21"/>
      </w:pPr>
      <w:r>
        <w:t>Understand basis of electronic product production process</w:t>
      </w:r>
      <w:r>
        <w:rPr>
          <w:spacing w:val="-27"/>
        </w:rPr>
        <w:t xml:space="preserve"> </w:t>
      </w:r>
      <w:r>
        <w:t>documents</w:t>
      </w:r>
    </w:p>
    <w:p w:rsidR="00B141CF" w:rsidRDefault="009F45E6">
      <w:pPr>
        <w:pStyle w:val="ListParagraph"/>
        <w:numPr>
          <w:ilvl w:val="1"/>
          <w:numId w:val="169"/>
        </w:numPr>
        <w:tabs>
          <w:tab w:val="left" w:pos="942"/>
          <w:tab w:val="left" w:pos="943"/>
        </w:tabs>
        <w:spacing w:before="21"/>
      </w:pPr>
      <w:r>
        <w:t xml:space="preserve">Master main </w:t>
      </w:r>
      <w:r>
        <w:rPr>
          <w:spacing w:val="-3"/>
        </w:rPr>
        <w:t xml:space="preserve">content </w:t>
      </w:r>
      <w:r>
        <w:t>of electronic product production process</w:t>
      </w:r>
      <w:r>
        <w:rPr>
          <w:spacing w:val="-26"/>
        </w:rPr>
        <w:t xml:space="preserve"> </w:t>
      </w:r>
      <w:r>
        <w:t>documents</w:t>
      </w:r>
    </w:p>
    <w:p w:rsidR="00B141CF" w:rsidRDefault="009F45E6">
      <w:pPr>
        <w:pStyle w:val="ListParagraph"/>
        <w:numPr>
          <w:ilvl w:val="1"/>
          <w:numId w:val="169"/>
        </w:numPr>
        <w:tabs>
          <w:tab w:val="left" w:pos="942"/>
          <w:tab w:val="left" w:pos="943"/>
        </w:tabs>
        <w:spacing w:before="14"/>
      </w:pPr>
      <w:r>
        <w:t>Master methods of preparing electronic product production process</w:t>
      </w:r>
      <w:r>
        <w:rPr>
          <w:spacing w:val="-35"/>
        </w:rPr>
        <w:t xml:space="preserve"> </w:t>
      </w:r>
      <w:r>
        <w:t>documents</w:t>
      </w:r>
    </w:p>
    <w:p w:rsidR="00B141CF" w:rsidRDefault="00B141CF">
      <w:pPr>
        <w:pStyle w:val="BodyText"/>
        <w:ind w:left="0" w:firstLine="0"/>
        <w:rPr>
          <w:sz w:val="26"/>
        </w:rPr>
      </w:pPr>
    </w:p>
    <w:p w:rsidR="00B141CF" w:rsidRDefault="009F45E6">
      <w:pPr>
        <w:pStyle w:val="ListParagraph"/>
        <w:numPr>
          <w:ilvl w:val="0"/>
          <w:numId w:val="169"/>
        </w:numPr>
        <w:tabs>
          <w:tab w:val="left" w:pos="942"/>
          <w:tab w:val="left" w:pos="943"/>
        </w:tabs>
        <w:spacing w:before="0" w:line="259" w:lineRule="auto"/>
        <w:ind w:right="694"/>
        <w:rPr>
          <w:b/>
        </w:rPr>
      </w:pPr>
      <w:r>
        <w:rPr>
          <w:b/>
        </w:rPr>
        <w:t xml:space="preserve">Master preparation of catalog of electronic </w:t>
      </w:r>
      <w:r>
        <w:rPr>
          <w:b/>
          <w:spacing w:val="-3"/>
        </w:rPr>
        <w:t xml:space="preserve">product </w:t>
      </w:r>
      <w:r>
        <w:rPr>
          <w:b/>
        </w:rPr>
        <w:t xml:space="preserve">production process </w:t>
      </w:r>
      <w:r>
        <w:rPr>
          <w:b/>
          <w:spacing w:val="-3"/>
        </w:rPr>
        <w:t xml:space="preserve">documents </w:t>
      </w:r>
      <w:r>
        <w:rPr>
          <w:b/>
        </w:rPr>
        <w:t xml:space="preserve">and pretreatment </w:t>
      </w:r>
      <w:r>
        <w:rPr>
          <w:b/>
          <w:spacing w:val="-3"/>
        </w:rPr>
        <w:t>process</w:t>
      </w:r>
      <w:r>
        <w:rPr>
          <w:b/>
          <w:spacing w:val="1"/>
        </w:rPr>
        <w:t xml:space="preserve"> </w:t>
      </w:r>
      <w:r>
        <w:rPr>
          <w:b/>
        </w:rPr>
        <w:t>documents</w:t>
      </w:r>
    </w:p>
    <w:p w:rsidR="00B141CF" w:rsidRDefault="009F45E6">
      <w:pPr>
        <w:pStyle w:val="ListParagraph"/>
        <w:numPr>
          <w:ilvl w:val="1"/>
          <w:numId w:val="169"/>
        </w:numPr>
        <w:tabs>
          <w:tab w:val="left" w:pos="942"/>
          <w:tab w:val="left" w:pos="943"/>
        </w:tabs>
        <w:spacing w:before="1"/>
      </w:pPr>
      <w:r>
        <w:t>Master</w:t>
      </w:r>
      <w:r>
        <w:rPr>
          <w:spacing w:val="-6"/>
        </w:rPr>
        <w:t xml:space="preserve"> </w:t>
      </w:r>
      <w:r>
        <w:t>methods</w:t>
      </w:r>
      <w:r>
        <w:rPr>
          <w:spacing w:val="-5"/>
        </w:rPr>
        <w:t xml:space="preserve"> </w:t>
      </w:r>
      <w:r>
        <w:t>of</w:t>
      </w:r>
      <w:r>
        <w:rPr>
          <w:spacing w:val="-7"/>
        </w:rPr>
        <w:t xml:space="preserve"> </w:t>
      </w:r>
      <w:r>
        <w:t>preparing</w:t>
      </w:r>
      <w:r>
        <w:rPr>
          <w:spacing w:val="-1"/>
        </w:rPr>
        <w:t xml:space="preserve"> </w:t>
      </w:r>
      <w:r>
        <w:t>catalog</w:t>
      </w:r>
      <w:r>
        <w:rPr>
          <w:spacing w:val="-2"/>
        </w:rPr>
        <w:t xml:space="preserve"> </w:t>
      </w:r>
      <w:r>
        <w:t>of</w:t>
      </w:r>
      <w:r>
        <w:rPr>
          <w:spacing w:val="-8"/>
        </w:rPr>
        <w:t xml:space="preserve"> </w:t>
      </w:r>
      <w:r>
        <w:t>electronic</w:t>
      </w:r>
      <w:r>
        <w:rPr>
          <w:spacing w:val="-4"/>
        </w:rPr>
        <w:t xml:space="preserve"> </w:t>
      </w:r>
      <w:r>
        <w:t>product</w:t>
      </w:r>
      <w:r>
        <w:rPr>
          <w:spacing w:val="-2"/>
        </w:rPr>
        <w:t xml:space="preserve"> </w:t>
      </w:r>
      <w:r>
        <w:t>production</w:t>
      </w:r>
      <w:r>
        <w:rPr>
          <w:spacing w:val="-2"/>
        </w:rPr>
        <w:t xml:space="preserve"> </w:t>
      </w:r>
      <w:r>
        <w:t>process</w:t>
      </w:r>
      <w:r>
        <w:rPr>
          <w:spacing w:val="-6"/>
        </w:rPr>
        <w:t xml:space="preserve"> </w:t>
      </w:r>
      <w:r>
        <w:t>documents</w:t>
      </w:r>
    </w:p>
    <w:p w:rsidR="00B141CF" w:rsidRDefault="009F45E6">
      <w:pPr>
        <w:pStyle w:val="ListParagraph"/>
        <w:numPr>
          <w:ilvl w:val="1"/>
          <w:numId w:val="169"/>
        </w:numPr>
        <w:tabs>
          <w:tab w:val="left" w:pos="942"/>
          <w:tab w:val="left" w:pos="943"/>
        </w:tabs>
        <w:spacing w:before="14"/>
      </w:pPr>
      <w:r>
        <w:t>Know pretreatment</w:t>
      </w:r>
      <w:r>
        <w:rPr>
          <w:spacing w:val="-11"/>
        </w:rPr>
        <w:t xml:space="preserve"> </w:t>
      </w:r>
      <w:r>
        <w:rPr>
          <w:spacing w:val="-3"/>
        </w:rPr>
        <w:t>equipment</w:t>
      </w:r>
    </w:p>
    <w:p w:rsidR="00B141CF" w:rsidRDefault="009F45E6">
      <w:pPr>
        <w:pStyle w:val="ListParagraph"/>
        <w:numPr>
          <w:ilvl w:val="1"/>
          <w:numId w:val="169"/>
        </w:numPr>
        <w:tabs>
          <w:tab w:val="left" w:pos="942"/>
          <w:tab w:val="left" w:pos="943"/>
        </w:tabs>
        <w:spacing w:before="20"/>
      </w:pPr>
      <w:r>
        <w:t>Master methods of preparing pretreatment process</w:t>
      </w:r>
      <w:r>
        <w:rPr>
          <w:spacing w:val="-31"/>
        </w:rPr>
        <w:t xml:space="preserve"> </w:t>
      </w:r>
      <w:r>
        <w:t>documents</w:t>
      </w:r>
    </w:p>
    <w:p w:rsidR="00B141CF" w:rsidRDefault="00B141CF">
      <w:pPr>
        <w:pStyle w:val="BodyText"/>
        <w:spacing w:before="10"/>
        <w:ind w:left="0" w:firstLine="0"/>
        <w:rPr>
          <w:sz w:val="26"/>
        </w:rPr>
      </w:pPr>
    </w:p>
    <w:p w:rsidR="00B141CF" w:rsidRDefault="009F45E6">
      <w:pPr>
        <w:pStyle w:val="ListParagraph"/>
        <w:numPr>
          <w:ilvl w:val="0"/>
          <w:numId w:val="169"/>
        </w:numPr>
        <w:tabs>
          <w:tab w:val="left" w:pos="942"/>
          <w:tab w:val="left" w:pos="943"/>
        </w:tabs>
        <w:spacing w:before="1"/>
        <w:rPr>
          <w:b/>
        </w:rPr>
      </w:pPr>
      <w:r>
        <w:rPr>
          <w:b/>
        </w:rPr>
        <w:t>Master preparation of plug-in and patch process</w:t>
      </w:r>
      <w:r>
        <w:rPr>
          <w:b/>
          <w:spacing w:val="-9"/>
        </w:rPr>
        <w:t xml:space="preserve"> </w:t>
      </w:r>
      <w:r>
        <w:rPr>
          <w:b/>
        </w:rPr>
        <w:t>documents</w:t>
      </w:r>
    </w:p>
    <w:p w:rsidR="00B141CF" w:rsidRDefault="009F45E6">
      <w:pPr>
        <w:pStyle w:val="ListParagraph"/>
        <w:numPr>
          <w:ilvl w:val="1"/>
          <w:numId w:val="169"/>
        </w:numPr>
        <w:tabs>
          <w:tab w:val="left" w:pos="942"/>
          <w:tab w:val="left" w:pos="943"/>
        </w:tabs>
        <w:spacing w:before="20"/>
      </w:pPr>
      <w:r>
        <w:t xml:space="preserve">Know plug-in </w:t>
      </w:r>
      <w:r>
        <w:rPr>
          <w:spacing w:val="-4"/>
        </w:rPr>
        <w:t xml:space="preserve">and </w:t>
      </w:r>
      <w:r>
        <w:t>patch</w:t>
      </w:r>
      <w:r>
        <w:rPr>
          <w:spacing w:val="-10"/>
        </w:rPr>
        <w:t xml:space="preserve"> </w:t>
      </w:r>
      <w:r>
        <w:t>equipment</w:t>
      </w:r>
    </w:p>
    <w:p w:rsidR="00B141CF" w:rsidRDefault="009F45E6">
      <w:pPr>
        <w:pStyle w:val="ListParagraph"/>
        <w:numPr>
          <w:ilvl w:val="1"/>
          <w:numId w:val="169"/>
        </w:numPr>
        <w:tabs>
          <w:tab w:val="left" w:pos="942"/>
          <w:tab w:val="left" w:pos="943"/>
        </w:tabs>
        <w:spacing w:before="14"/>
      </w:pPr>
      <w:r>
        <w:t xml:space="preserve">Master methods of preparing plug-in </w:t>
      </w:r>
      <w:r>
        <w:rPr>
          <w:spacing w:val="-4"/>
        </w:rPr>
        <w:t xml:space="preserve">and </w:t>
      </w:r>
      <w:r>
        <w:t>patch process</w:t>
      </w:r>
      <w:r>
        <w:rPr>
          <w:spacing w:val="-25"/>
        </w:rPr>
        <w:t xml:space="preserve"> </w:t>
      </w:r>
      <w:r>
        <w:t>documents</w:t>
      </w:r>
    </w:p>
    <w:p w:rsidR="00B141CF" w:rsidRDefault="00B141CF">
      <w:pPr>
        <w:pStyle w:val="BodyText"/>
        <w:spacing w:before="11"/>
        <w:ind w:left="0" w:firstLine="0"/>
        <w:rPr>
          <w:sz w:val="24"/>
        </w:rPr>
      </w:pPr>
    </w:p>
    <w:p w:rsidR="00B141CF" w:rsidRDefault="009F45E6">
      <w:pPr>
        <w:pStyle w:val="ListParagraph"/>
        <w:numPr>
          <w:ilvl w:val="0"/>
          <w:numId w:val="169"/>
        </w:numPr>
        <w:tabs>
          <w:tab w:val="left" w:pos="942"/>
          <w:tab w:val="left" w:pos="943"/>
        </w:tabs>
        <w:spacing w:before="0"/>
        <w:rPr>
          <w:b/>
        </w:rPr>
      </w:pPr>
      <w:r>
        <w:rPr>
          <w:b/>
        </w:rPr>
        <w:t xml:space="preserve">Master preparation of </w:t>
      </w:r>
      <w:r>
        <w:rPr>
          <w:b/>
          <w:spacing w:val="-3"/>
        </w:rPr>
        <w:t xml:space="preserve">welding </w:t>
      </w:r>
      <w:r>
        <w:rPr>
          <w:b/>
        </w:rPr>
        <w:t>process</w:t>
      </w:r>
      <w:r>
        <w:rPr>
          <w:b/>
          <w:spacing w:val="8"/>
        </w:rPr>
        <w:t xml:space="preserve"> </w:t>
      </w:r>
      <w:r>
        <w:rPr>
          <w:b/>
          <w:spacing w:val="-3"/>
        </w:rPr>
        <w:t>documents</w:t>
      </w:r>
    </w:p>
    <w:p w:rsidR="00B141CF" w:rsidRDefault="009F45E6">
      <w:pPr>
        <w:pStyle w:val="ListParagraph"/>
        <w:numPr>
          <w:ilvl w:val="1"/>
          <w:numId w:val="169"/>
        </w:numPr>
        <w:tabs>
          <w:tab w:val="left" w:pos="942"/>
          <w:tab w:val="left" w:pos="943"/>
        </w:tabs>
        <w:spacing w:before="21"/>
      </w:pPr>
      <w:r>
        <w:t>Know welding</w:t>
      </w:r>
      <w:r>
        <w:rPr>
          <w:spacing w:val="-10"/>
        </w:rPr>
        <w:t xml:space="preserve"> </w:t>
      </w:r>
      <w:r>
        <w:rPr>
          <w:spacing w:val="-3"/>
        </w:rPr>
        <w:t>equipment</w:t>
      </w:r>
    </w:p>
    <w:p w:rsidR="00B141CF" w:rsidRDefault="009F45E6">
      <w:pPr>
        <w:pStyle w:val="ListParagraph"/>
        <w:numPr>
          <w:ilvl w:val="1"/>
          <w:numId w:val="169"/>
        </w:numPr>
        <w:tabs>
          <w:tab w:val="left" w:pos="942"/>
          <w:tab w:val="left" w:pos="943"/>
        </w:tabs>
        <w:spacing w:before="20"/>
      </w:pPr>
      <w:r>
        <w:t>Master methods of preparing welding process</w:t>
      </w:r>
      <w:r>
        <w:rPr>
          <w:spacing w:val="-28"/>
        </w:rPr>
        <w:t xml:space="preserve"> </w:t>
      </w:r>
      <w:r>
        <w:t>documents</w:t>
      </w:r>
    </w:p>
    <w:p w:rsidR="00B141CF" w:rsidRDefault="00B141CF">
      <w:pPr>
        <w:pStyle w:val="BodyText"/>
        <w:spacing w:before="0"/>
        <w:ind w:left="0" w:firstLine="0"/>
        <w:rPr>
          <w:sz w:val="25"/>
        </w:rPr>
      </w:pPr>
    </w:p>
    <w:p w:rsidR="00B141CF" w:rsidRDefault="009F45E6">
      <w:pPr>
        <w:pStyle w:val="ListParagraph"/>
        <w:numPr>
          <w:ilvl w:val="0"/>
          <w:numId w:val="169"/>
        </w:numPr>
        <w:tabs>
          <w:tab w:val="left" w:pos="942"/>
          <w:tab w:val="left" w:pos="943"/>
        </w:tabs>
        <w:spacing w:before="0"/>
        <w:rPr>
          <w:b/>
        </w:rPr>
      </w:pPr>
      <w:r>
        <w:rPr>
          <w:b/>
        </w:rPr>
        <w:t xml:space="preserve">Master preparation of </w:t>
      </w:r>
      <w:r>
        <w:rPr>
          <w:b/>
          <w:spacing w:val="-3"/>
        </w:rPr>
        <w:t xml:space="preserve">debugging </w:t>
      </w:r>
      <w:r>
        <w:rPr>
          <w:b/>
        </w:rPr>
        <w:t>process</w:t>
      </w:r>
      <w:r>
        <w:rPr>
          <w:b/>
          <w:spacing w:val="9"/>
        </w:rPr>
        <w:t xml:space="preserve"> </w:t>
      </w:r>
      <w:r>
        <w:rPr>
          <w:b/>
          <w:spacing w:val="-3"/>
        </w:rPr>
        <w:t>documents</w:t>
      </w:r>
    </w:p>
    <w:p w:rsidR="00B141CF" w:rsidRDefault="009F45E6">
      <w:pPr>
        <w:pStyle w:val="ListParagraph"/>
        <w:numPr>
          <w:ilvl w:val="1"/>
          <w:numId w:val="169"/>
        </w:numPr>
        <w:tabs>
          <w:tab w:val="left" w:pos="942"/>
          <w:tab w:val="left" w:pos="943"/>
        </w:tabs>
        <w:spacing w:before="21"/>
      </w:pPr>
      <w:r>
        <w:t xml:space="preserve">Know </w:t>
      </w:r>
      <w:r>
        <w:rPr>
          <w:spacing w:val="-3"/>
        </w:rPr>
        <w:t>debugging</w:t>
      </w:r>
      <w:r>
        <w:rPr>
          <w:spacing w:val="-10"/>
        </w:rPr>
        <w:t xml:space="preserve"> </w:t>
      </w:r>
      <w:r>
        <w:t>equipment</w:t>
      </w:r>
    </w:p>
    <w:p w:rsidR="00B141CF" w:rsidRDefault="009F45E6">
      <w:pPr>
        <w:pStyle w:val="ListParagraph"/>
        <w:numPr>
          <w:ilvl w:val="1"/>
          <w:numId w:val="169"/>
        </w:numPr>
        <w:tabs>
          <w:tab w:val="left" w:pos="942"/>
          <w:tab w:val="left" w:pos="943"/>
        </w:tabs>
        <w:spacing w:before="13"/>
      </w:pPr>
      <w:r>
        <w:t xml:space="preserve">Master methods of preparing </w:t>
      </w:r>
      <w:r>
        <w:rPr>
          <w:spacing w:val="-3"/>
        </w:rPr>
        <w:t xml:space="preserve">debugging </w:t>
      </w:r>
      <w:r>
        <w:t>process</w:t>
      </w:r>
      <w:r>
        <w:rPr>
          <w:spacing w:val="-22"/>
        </w:rPr>
        <w:t xml:space="preserve"> </w:t>
      </w:r>
      <w:r>
        <w:t>documents</w:t>
      </w:r>
    </w:p>
    <w:p w:rsidR="00B141CF" w:rsidRDefault="00B141CF">
      <w:pPr>
        <w:pStyle w:val="BodyText"/>
        <w:spacing w:before="0"/>
        <w:ind w:left="0" w:firstLine="0"/>
        <w:rPr>
          <w:sz w:val="25"/>
        </w:rPr>
      </w:pPr>
    </w:p>
    <w:p w:rsidR="00B141CF" w:rsidRDefault="009F45E6">
      <w:pPr>
        <w:pStyle w:val="ListParagraph"/>
        <w:numPr>
          <w:ilvl w:val="0"/>
          <w:numId w:val="169"/>
        </w:numPr>
        <w:tabs>
          <w:tab w:val="left" w:pos="942"/>
          <w:tab w:val="left" w:pos="943"/>
        </w:tabs>
        <w:spacing w:before="1"/>
        <w:rPr>
          <w:b/>
        </w:rPr>
      </w:pPr>
      <w:r>
        <w:rPr>
          <w:b/>
        </w:rPr>
        <w:t>Master preparation of final assembly process</w:t>
      </w:r>
      <w:r>
        <w:rPr>
          <w:b/>
          <w:spacing w:val="-5"/>
        </w:rPr>
        <w:t xml:space="preserve"> </w:t>
      </w:r>
      <w:r>
        <w:rPr>
          <w:b/>
          <w:spacing w:val="-3"/>
        </w:rPr>
        <w:t>documents</w:t>
      </w:r>
    </w:p>
    <w:p w:rsidR="00B141CF" w:rsidRDefault="009F45E6">
      <w:pPr>
        <w:pStyle w:val="ListParagraph"/>
        <w:numPr>
          <w:ilvl w:val="1"/>
          <w:numId w:val="169"/>
        </w:numPr>
        <w:tabs>
          <w:tab w:val="left" w:pos="942"/>
          <w:tab w:val="left" w:pos="943"/>
        </w:tabs>
        <w:spacing w:before="20"/>
      </w:pPr>
      <w:r>
        <w:t xml:space="preserve">Know </w:t>
      </w:r>
      <w:r>
        <w:rPr>
          <w:spacing w:val="-3"/>
        </w:rPr>
        <w:t xml:space="preserve">final </w:t>
      </w:r>
      <w:r>
        <w:t>assembly</w:t>
      </w:r>
      <w:r>
        <w:rPr>
          <w:spacing w:val="-7"/>
        </w:rPr>
        <w:t xml:space="preserve"> </w:t>
      </w:r>
      <w:r>
        <w:rPr>
          <w:spacing w:val="-3"/>
        </w:rPr>
        <w:t>equipment</w:t>
      </w:r>
    </w:p>
    <w:p w:rsidR="00B141CF" w:rsidRDefault="009F45E6">
      <w:pPr>
        <w:pStyle w:val="ListParagraph"/>
        <w:numPr>
          <w:ilvl w:val="1"/>
          <w:numId w:val="169"/>
        </w:numPr>
        <w:tabs>
          <w:tab w:val="left" w:pos="942"/>
          <w:tab w:val="left" w:pos="943"/>
        </w:tabs>
        <w:spacing w:before="21"/>
      </w:pPr>
      <w:r>
        <w:t xml:space="preserve">Master methods of preparing </w:t>
      </w:r>
      <w:r>
        <w:rPr>
          <w:spacing w:val="-3"/>
        </w:rPr>
        <w:t xml:space="preserve">assembly </w:t>
      </w:r>
      <w:r>
        <w:t>process</w:t>
      </w:r>
      <w:r>
        <w:rPr>
          <w:spacing w:val="-23"/>
        </w:rPr>
        <w:t xml:space="preserve"> </w:t>
      </w:r>
      <w:r>
        <w:t>documents</w:t>
      </w:r>
    </w:p>
    <w:p w:rsidR="00B141CF" w:rsidRDefault="00B141CF">
      <w:pPr>
        <w:pStyle w:val="BodyText"/>
        <w:spacing w:before="10"/>
        <w:ind w:left="0" w:firstLine="0"/>
        <w:rPr>
          <w:sz w:val="16"/>
        </w:rPr>
      </w:pPr>
    </w:p>
    <w:p w:rsidR="003417B1" w:rsidRDefault="003417B1">
      <w:pPr>
        <w:widowControl/>
        <w:autoSpaceDE/>
        <w:autoSpaceDN/>
        <w:rPr>
          <w:b/>
        </w:rPr>
      </w:pPr>
      <w:r>
        <w:rPr>
          <w:b/>
        </w:rPr>
        <w:br w:type="page"/>
      </w:r>
    </w:p>
    <w:p w:rsidR="00B141CF" w:rsidRDefault="003417B1" w:rsidP="003417B1">
      <w:pPr>
        <w:spacing w:before="93"/>
        <w:rPr>
          <w:b/>
        </w:rPr>
      </w:pPr>
      <w:r>
        <w:rPr>
          <w:b/>
        </w:rPr>
        <w:lastRenderedPageBreak/>
        <w:t xml:space="preserve">ELIT-332 </w:t>
      </w:r>
      <w:r w:rsidR="009F45E6">
        <w:rPr>
          <w:b/>
        </w:rPr>
        <w:t>Electronic product production process</w:t>
      </w:r>
    </w:p>
    <w:p w:rsidR="00B141CF" w:rsidRDefault="00B141CF">
      <w:pPr>
        <w:pStyle w:val="BodyText"/>
        <w:spacing w:before="8"/>
        <w:ind w:left="0" w:firstLine="0"/>
        <w:rPr>
          <w:b/>
          <w:sz w:val="28"/>
        </w:rPr>
      </w:pPr>
    </w:p>
    <w:p w:rsidR="00B141CF" w:rsidRDefault="009F45E6">
      <w:pPr>
        <w:ind w:left="222"/>
      </w:pPr>
      <w:r>
        <w:t>Total Course Hours:</w:t>
      </w:r>
    </w:p>
    <w:p w:rsidR="00B141CF" w:rsidRDefault="009F45E6">
      <w:pPr>
        <w:spacing w:before="36"/>
        <w:ind w:left="892"/>
      </w:pPr>
      <w:r>
        <w:t>Practical operation: 96 Hours</w:t>
      </w:r>
    </w:p>
    <w:p w:rsidR="00B141CF" w:rsidRDefault="00B141CF">
      <w:pPr>
        <w:pStyle w:val="BodyText"/>
        <w:spacing w:before="8"/>
        <w:ind w:left="0" w:firstLine="0"/>
        <w:rPr>
          <w:sz w:val="28"/>
        </w:rPr>
      </w:pPr>
    </w:p>
    <w:p w:rsidR="00B141CF" w:rsidRDefault="009F45E6">
      <w:pPr>
        <w:ind w:left="222"/>
        <w:rPr>
          <w:b/>
        </w:rPr>
      </w:pPr>
      <w:r>
        <w:rPr>
          <w:b/>
        </w:rPr>
        <w:t>List of practical operation:</w:t>
      </w:r>
    </w:p>
    <w:p w:rsidR="00B141CF" w:rsidRDefault="00B141CF">
      <w:pPr>
        <w:pStyle w:val="BodyText"/>
        <w:spacing w:before="0"/>
        <w:ind w:left="0" w:firstLine="0"/>
        <w:rPr>
          <w:b/>
          <w:sz w:val="24"/>
        </w:rPr>
      </w:pPr>
    </w:p>
    <w:p w:rsidR="00B141CF" w:rsidRDefault="00B141CF">
      <w:pPr>
        <w:pStyle w:val="BodyText"/>
        <w:spacing w:before="6"/>
        <w:ind w:left="0" w:firstLine="0"/>
        <w:rPr>
          <w:b/>
        </w:rPr>
      </w:pPr>
    </w:p>
    <w:p w:rsidR="00B141CF" w:rsidRDefault="009F45E6">
      <w:pPr>
        <w:pStyle w:val="ListParagraph"/>
        <w:numPr>
          <w:ilvl w:val="0"/>
          <w:numId w:val="170"/>
        </w:numPr>
        <w:tabs>
          <w:tab w:val="left" w:pos="446"/>
        </w:tabs>
        <w:spacing w:before="1"/>
      </w:pPr>
      <w:r>
        <w:t>Preparation of pretreatment process</w:t>
      </w:r>
      <w:r>
        <w:rPr>
          <w:spacing w:val="-18"/>
        </w:rPr>
        <w:t xml:space="preserve"> </w:t>
      </w:r>
      <w:r>
        <w:t>documents</w:t>
      </w:r>
    </w:p>
    <w:p w:rsidR="00B141CF" w:rsidRDefault="00B141CF">
      <w:pPr>
        <w:pStyle w:val="BodyText"/>
        <w:spacing w:before="5"/>
        <w:ind w:left="0" w:firstLine="0"/>
        <w:rPr>
          <w:sz w:val="32"/>
        </w:rPr>
      </w:pPr>
    </w:p>
    <w:p w:rsidR="00B141CF" w:rsidRDefault="009F45E6">
      <w:pPr>
        <w:pStyle w:val="ListParagraph"/>
        <w:numPr>
          <w:ilvl w:val="0"/>
          <w:numId w:val="170"/>
        </w:numPr>
        <w:tabs>
          <w:tab w:val="left" w:pos="446"/>
        </w:tabs>
        <w:spacing w:before="0"/>
      </w:pPr>
      <w:r>
        <w:t>Preparation of plug-in and patch process</w:t>
      </w:r>
      <w:r>
        <w:rPr>
          <w:spacing w:val="-28"/>
        </w:rPr>
        <w:t xml:space="preserve"> </w:t>
      </w:r>
      <w:r>
        <w:t>documents</w:t>
      </w:r>
    </w:p>
    <w:p w:rsidR="00B141CF" w:rsidRDefault="00B141CF">
      <w:pPr>
        <w:pStyle w:val="BodyText"/>
        <w:spacing w:before="1"/>
        <w:ind w:left="0" w:firstLine="0"/>
        <w:rPr>
          <w:sz w:val="33"/>
        </w:rPr>
      </w:pPr>
    </w:p>
    <w:p w:rsidR="00B141CF" w:rsidRDefault="009F45E6">
      <w:pPr>
        <w:pStyle w:val="ListParagraph"/>
        <w:numPr>
          <w:ilvl w:val="0"/>
          <w:numId w:val="170"/>
        </w:numPr>
        <w:tabs>
          <w:tab w:val="left" w:pos="446"/>
        </w:tabs>
        <w:spacing w:before="1"/>
      </w:pPr>
      <w:r>
        <w:t xml:space="preserve">Preparation of </w:t>
      </w:r>
      <w:r>
        <w:rPr>
          <w:spacing w:val="-3"/>
        </w:rPr>
        <w:t xml:space="preserve">welding </w:t>
      </w:r>
      <w:r>
        <w:t>process</w:t>
      </w:r>
      <w:r>
        <w:rPr>
          <w:spacing w:val="-7"/>
        </w:rPr>
        <w:t xml:space="preserve"> </w:t>
      </w:r>
      <w:r>
        <w:t>documents</w:t>
      </w:r>
    </w:p>
    <w:p w:rsidR="00B141CF" w:rsidRDefault="00B141CF">
      <w:pPr>
        <w:pStyle w:val="BodyText"/>
        <w:spacing w:before="1"/>
        <w:ind w:left="0" w:firstLine="0"/>
        <w:rPr>
          <w:sz w:val="33"/>
        </w:rPr>
      </w:pPr>
    </w:p>
    <w:p w:rsidR="00B141CF" w:rsidRDefault="009F45E6">
      <w:pPr>
        <w:pStyle w:val="ListParagraph"/>
        <w:numPr>
          <w:ilvl w:val="0"/>
          <w:numId w:val="170"/>
        </w:numPr>
        <w:tabs>
          <w:tab w:val="left" w:pos="446"/>
        </w:tabs>
        <w:spacing w:before="0"/>
      </w:pPr>
      <w:r>
        <w:t>Preparation of debugging process</w:t>
      </w:r>
      <w:r>
        <w:rPr>
          <w:spacing w:val="-24"/>
        </w:rPr>
        <w:t xml:space="preserve"> </w:t>
      </w:r>
      <w:r>
        <w:t>documents</w:t>
      </w:r>
    </w:p>
    <w:p w:rsidR="00B141CF" w:rsidRDefault="00B141CF">
      <w:pPr>
        <w:pStyle w:val="BodyText"/>
        <w:spacing w:before="2"/>
        <w:ind w:left="0" w:firstLine="0"/>
        <w:rPr>
          <w:sz w:val="33"/>
        </w:rPr>
      </w:pPr>
    </w:p>
    <w:p w:rsidR="00B141CF" w:rsidRDefault="009F45E6">
      <w:pPr>
        <w:pStyle w:val="ListParagraph"/>
        <w:numPr>
          <w:ilvl w:val="0"/>
          <w:numId w:val="170"/>
        </w:numPr>
        <w:tabs>
          <w:tab w:val="left" w:pos="446"/>
        </w:tabs>
        <w:spacing w:before="0"/>
      </w:pPr>
      <w:r>
        <w:t xml:space="preserve">Preparation of </w:t>
      </w:r>
      <w:r>
        <w:rPr>
          <w:spacing w:val="-3"/>
        </w:rPr>
        <w:t xml:space="preserve">final assembly </w:t>
      </w:r>
      <w:r>
        <w:t>process</w:t>
      </w:r>
      <w:r>
        <w:rPr>
          <w:spacing w:val="-6"/>
        </w:rPr>
        <w:t xml:space="preserve"> </w:t>
      </w:r>
      <w:r>
        <w:t>documents</w:t>
      </w:r>
    </w:p>
    <w:p w:rsidR="00B141CF" w:rsidRDefault="00B141CF">
      <w:pPr>
        <w:sectPr w:rsidR="00B141CF">
          <w:pgSz w:w="12240" w:h="15840"/>
          <w:pgMar w:top="420" w:right="1020" w:bottom="1480" w:left="1420" w:header="0" w:footer="1220" w:gutter="0"/>
          <w:cols w:space="720"/>
        </w:sectPr>
      </w:pPr>
    </w:p>
    <w:p w:rsidR="00B141CF" w:rsidRDefault="00676E1D" w:rsidP="00676E1D">
      <w:pPr>
        <w:spacing w:before="73"/>
        <w:ind w:left="222" w:right="-448"/>
        <w:rPr>
          <w:b/>
        </w:rPr>
      </w:pPr>
      <w:r>
        <w:rPr>
          <w:b/>
        </w:rPr>
        <w:lastRenderedPageBreak/>
        <w:t xml:space="preserve">ELIT-323 </w:t>
      </w:r>
      <w:r w:rsidR="009F45E6">
        <w:rPr>
          <w:b/>
        </w:rPr>
        <w:t>Comprehensive practical training of electronic technology</w:t>
      </w:r>
    </w:p>
    <w:p w:rsidR="00B141CF" w:rsidRDefault="00B141CF">
      <w:pPr>
        <w:pStyle w:val="BodyText"/>
        <w:spacing w:before="0"/>
        <w:ind w:left="0" w:firstLine="0"/>
        <w:rPr>
          <w:b/>
          <w:sz w:val="24"/>
        </w:rPr>
      </w:pPr>
    </w:p>
    <w:p w:rsidR="00B141CF" w:rsidRDefault="00B141CF">
      <w:pPr>
        <w:pStyle w:val="BodyText"/>
        <w:spacing w:before="3"/>
        <w:ind w:left="0" w:firstLine="0"/>
        <w:rPr>
          <w:b/>
          <w:sz w:val="27"/>
        </w:rPr>
      </w:pPr>
    </w:p>
    <w:p w:rsidR="00B141CF" w:rsidRDefault="009F45E6">
      <w:pPr>
        <w:spacing w:before="1"/>
        <w:ind w:left="222"/>
        <w:rPr>
          <w:b/>
        </w:rPr>
      </w:pPr>
      <w:r>
        <w:rPr>
          <w:b/>
        </w:rPr>
        <w:t>Total Course Hours</w:t>
      </w:r>
    </w:p>
    <w:p w:rsidR="00B141CF" w:rsidRDefault="00B141CF">
      <w:pPr>
        <w:pStyle w:val="BodyText"/>
        <w:spacing w:before="0"/>
        <w:ind w:left="0" w:firstLine="0"/>
        <w:rPr>
          <w:b/>
          <w:sz w:val="24"/>
        </w:rPr>
      </w:pPr>
    </w:p>
    <w:p w:rsidR="00B141CF" w:rsidRDefault="002147FD" w:rsidP="002147FD">
      <w:r>
        <w:t>Practical</w:t>
      </w:r>
      <w:r w:rsidR="009F45E6">
        <w:t>: 192 Hours</w:t>
      </w:r>
    </w:p>
    <w:p w:rsidR="00B141CF" w:rsidRDefault="009F45E6">
      <w:pPr>
        <w:pStyle w:val="BodyText"/>
        <w:spacing w:before="6"/>
        <w:ind w:left="0" w:firstLine="0"/>
        <w:rPr>
          <w:sz w:val="29"/>
        </w:rPr>
      </w:pPr>
      <w:r>
        <w:br w:type="column"/>
      </w:r>
    </w:p>
    <w:p w:rsidR="00B141CF" w:rsidRDefault="009F45E6">
      <w:pPr>
        <w:tabs>
          <w:tab w:val="left" w:pos="942"/>
          <w:tab w:val="left" w:pos="1663"/>
        </w:tabs>
        <w:ind w:left="222"/>
        <w:rPr>
          <w:b/>
        </w:rPr>
      </w:pPr>
      <w:r>
        <w:rPr>
          <w:b/>
        </w:rPr>
        <w:t>T</w:t>
      </w:r>
      <w:r>
        <w:rPr>
          <w:b/>
        </w:rPr>
        <w:tab/>
        <w:t>P</w:t>
      </w:r>
      <w:r>
        <w:rPr>
          <w:b/>
        </w:rPr>
        <w:tab/>
        <w:t>C</w:t>
      </w:r>
    </w:p>
    <w:p w:rsidR="00B141CF" w:rsidRDefault="009F45E6">
      <w:pPr>
        <w:tabs>
          <w:tab w:val="left" w:pos="942"/>
          <w:tab w:val="left" w:pos="1663"/>
        </w:tabs>
        <w:spacing w:before="35"/>
        <w:ind w:left="222"/>
      </w:pPr>
      <w:r>
        <w:t>0</w:t>
      </w:r>
      <w:r>
        <w:tab/>
        <w:t>6</w:t>
      </w:r>
      <w:r>
        <w:tab/>
        <w:t>2</w:t>
      </w:r>
    </w:p>
    <w:p w:rsidR="00B141CF" w:rsidRDefault="00B141CF">
      <w:pPr>
        <w:sectPr w:rsidR="00B141CF" w:rsidSect="00676E1D">
          <w:pgSz w:w="12240" w:h="15840"/>
          <w:pgMar w:top="420" w:right="1020" w:bottom="1480" w:left="1420" w:header="0" w:footer="1220" w:gutter="0"/>
          <w:cols w:num="2" w:space="720" w:equalWidth="0">
            <w:col w:w="6678" w:space="2"/>
            <w:col w:w="3120"/>
          </w:cols>
        </w:sectPr>
      </w:pPr>
    </w:p>
    <w:p w:rsidR="00B141CF" w:rsidRDefault="00B141CF">
      <w:pPr>
        <w:pStyle w:val="BodyText"/>
        <w:spacing w:before="0"/>
        <w:ind w:left="0" w:firstLine="0"/>
        <w:rPr>
          <w:sz w:val="20"/>
        </w:rPr>
      </w:pPr>
    </w:p>
    <w:p w:rsidR="00B141CF" w:rsidRDefault="002147FD">
      <w:pPr>
        <w:spacing w:before="94"/>
        <w:ind w:left="222"/>
        <w:rPr>
          <w:b/>
        </w:rPr>
      </w:pPr>
      <w:r>
        <w:rPr>
          <w:b/>
        </w:rPr>
        <w:t>List of practical</w:t>
      </w:r>
      <w:r w:rsidR="009F45E6">
        <w:rPr>
          <w:b/>
        </w:rPr>
        <w:t>:</w:t>
      </w:r>
    </w:p>
    <w:p w:rsidR="00B141CF" w:rsidRDefault="009F45E6">
      <w:pPr>
        <w:spacing w:before="37"/>
        <w:ind w:left="222"/>
        <w:rPr>
          <w:sz w:val="4"/>
        </w:rPr>
      </w:pPr>
      <w:r>
        <w:rPr>
          <w:w w:val="108"/>
          <w:sz w:val="4"/>
        </w:rPr>
        <w:t>6</w:t>
      </w:r>
    </w:p>
    <w:p w:rsidR="00B141CF" w:rsidRDefault="00B141CF">
      <w:pPr>
        <w:pStyle w:val="BodyText"/>
        <w:spacing w:before="0"/>
        <w:ind w:left="0" w:firstLine="0"/>
        <w:rPr>
          <w:sz w:val="4"/>
        </w:rPr>
      </w:pPr>
    </w:p>
    <w:p w:rsidR="00B141CF" w:rsidRDefault="00B141CF">
      <w:pPr>
        <w:pStyle w:val="BodyText"/>
        <w:spacing w:before="0"/>
        <w:ind w:left="0" w:firstLine="0"/>
        <w:rPr>
          <w:sz w:val="4"/>
        </w:rPr>
      </w:pPr>
    </w:p>
    <w:p w:rsidR="00B141CF" w:rsidRDefault="00B141CF">
      <w:pPr>
        <w:pStyle w:val="BodyText"/>
        <w:spacing w:before="0"/>
        <w:ind w:left="0" w:firstLine="0"/>
        <w:rPr>
          <w:sz w:val="4"/>
        </w:rPr>
      </w:pPr>
    </w:p>
    <w:p w:rsidR="00B141CF" w:rsidRDefault="00B141CF">
      <w:pPr>
        <w:pStyle w:val="BodyText"/>
        <w:spacing w:before="0"/>
        <w:ind w:left="0" w:firstLine="0"/>
        <w:rPr>
          <w:sz w:val="4"/>
        </w:rPr>
      </w:pPr>
    </w:p>
    <w:p w:rsidR="00B141CF" w:rsidRDefault="009F45E6">
      <w:pPr>
        <w:pStyle w:val="ListParagraph"/>
        <w:numPr>
          <w:ilvl w:val="0"/>
          <w:numId w:val="171"/>
        </w:numPr>
        <w:tabs>
          <w:tab w:val="left" w:pos="942"/>
          <w:tab w:val="left" w:pos="943"/>
          <w:tab w:val="left" w:pos="8180"/>
        </w:tabs>
        <w:spacing w:before="27"/>
        <w:rPr>
          <w:b/>
        </w:rPr>
      </w:pPr>
      <w:r>
        <w:t xml:space="preserve">Design </w:t>
      </w:r>
      <w:r>
        <w:rPr>
          <w:spacing w:val="-4"/>
        </w:rPr>
        <w:t xml:space="preserve">and </w:t>
      </w:r>
      <w:r>
        <w:t xml:space="preserve">debugging of intelligent </w:t>
      </w:r>
      <w:r>
        <w:rPr>
          <w:spacing w:val="-3"/>
        </w:rPr>
        <w:t xml:space="preserve">farming </w:t>
      </w:r>
      <w:r>
        <w:t>water quality</w:t>
      </w:r>
      <w:r>
        <w:rPr>
          <w:spacing w:val="3"/>
        </w:rPr>
        <w:t xml:space="preserve"> </w:t>
      </w:r>
      <w:r>
        <w:t>detection</w:t>
      </w:r>
      <w:r>
        <w:rPr>
          <w:spacing w:val="8"/>
        </w:rPr>
        <w:t xml:space="preserve"> </w:t>
      </w:r>
      <w:r>
        <w:t>systems</w:t>
      </w:r>
      <w:r>
        <w:tab/>
        <w:t>64</w:t>
      </w:r>
      <w:r>
        <w:rPr>
          <w:spacing w:val="4"/>
        </w:rPr>
        <w:t xml:space="preserve"> </w:t>
      </w:r>
      <w:r>
        <w:rPr>
          <w:b/>
        </w:rPr>
        <w:t>Hours</w:t>
      </w:r>
    </w:p>
    <w:p w:rsidR="00B141CF" w:rsidRDefault="00B141CF">
      <w:pPr>
        <w:pStyle w:val="BodyText"/>
        <w:spacing w:before="1"/>
        <w:ind w:left="0" w:firstLine="0"/>
        <w:rPr>
          <w:b/>
          <w:sz w:val="33"/>
        </w:rPr>
      </w:pPr>
    </w:p>
    <w:p w:rsidR="00B141CF" w:rsidRDefault="009F45E6">
      <w:pPr>
        <w:pStyle w:val="ListParagraph"/>
        <w:numPr>
          <w:ilvl w:val="1"/>
          <w:numId w:val="171"/>
        </w:numPr>
        <w:tabs>
          <w:tab w:val="left" w:pos="942"/>
          <w:tab w:val="left" w:pos="943"/>
        </w:tabs>
        <w:spacing w:before="1" w:line="602" w:lineRule="auto"/>
        <w:ind w:right="2479" w:firstLine="0"/>
      </w:pPr>
      <w:r>
        <w:t xml:space="preserve">Research and information query for </w:t>
      </w:r>
      <w:r>
        <w:rPr>
          <w:spacing w:val="-3"/>
        </w:rPr>
        <w:t xml:space="preserve">water </w:t>
      </w:r>
      <w:r>
        <w:t>environment quality detection 1-2</w:t>
      </w:r>
      <w:r>
        <w:tab/>
        <w:t>Selection of water environment detection</w:t>
      </w:r>
      <w:r>
        <w:rPr>
          <w:spacing w:val="-23"/>
        </w:rPr>
        <w:t xml:space="preserve"> </w:t>
      </w:r>
      <w:r>
        <w:t>sensors</w:t>
      </w:r>
    </w:p>
    <w:p w:rsidR="00B141CF" w:rsidRDefault="009F45E6">
      <w:pPr>
        <w:tabs>
          <w:tab w:val="left" w:pos="942"/>
        </w:tabs>
        <w:spacing w:line="602" w:lineRule="auto"/>
        <w:ind w:left="222" w:right="6050"/>
      </w:pPr>
      <w:r>
        <w:t>1-3</w:t>
      </w:r>
      <w:r>
        <w:tab/>
        <w:t xml:space="preserve">Circuit </w:t>
      </w:r>
      <w:r>
        <w:rPr>
          <w:spacing w:val="-2"/>
        </w:rPr>
        <w:t xml:space="preserve">design </w:t>
      </w:r>
      <w:r>
        <w:t>of sensor circuits 1-4</w:t>
      </w:r>
      <w:r>
        <w:tab/>
        <w:t xml:space="preserve">PCB </w:t>
      </w:r>
      <w:r>
        <w:rPr>
          <w:spacing w:val="-2"/>
        </w:rPr>
        <w:t xml:space="preserve">design </w:t>
      </w:r>
      <w:r>
        <w:t>of sensor</w:t>
      </w:r>
      <w:r>
        <w:rPr>
          <w:spacing w:val="-3"/>
        </w:rPr>
        <w:t xml:space="preserve"> </w:t>
      </w:r>
      <w:r>
        <w:t>circuits</w:t>
      </w:r>
    </w:p>
    <w:p w:rsidR="00B141CF" w:rsidRDefault="009F45E6">
      <w:pPr>
        <w:tabs>
          <w:tab w:val="left" w:pos="942"/>
        </w:tabs>
        <w:spacing w:line="600" w:lineRule="auto"/>
        <w:ind w:left="222" w:right="4317"/>
      </w:pPr>
      <w:r>
        <w:t>1-5</w:t>
      </w:r>
      <w:r>
        <w:tab/>
        <w:t>Circuit fabrication and debugging of sensor circuits 1-6</w:t>
      </w:r>
      <w:r>
        <w:tab/>
        <w:t xml:space="preserve">Software design </w:t>
      </w:r>
      <w:r>
        <w:rPr>
          <w:spacing w:val="-4"/>
        </w:rPr>
        <w:t xml:space="preserve">and </w:t>
      </w:r>
      <w:r>
        <w:t>debugging of sensor</w:t>
      </w:r>
      <w:r>
        <w:rPr>
          <w:spacing w:val="-8"/>
        </w:rPr>
        <w:t xml:space="preserve"> </w:t>
      </w:r>
      <w:r>
        <w:t>circuits</w:t>
      </w:r>
    </w:p>
    <w:p w:rsidR="00B141CF" w:rsidRDefault="009F45E6">
      <w:pPr>
        <w:pStyle w:val="ListParagraph"/>
        <w:numPr>
          <w:ilvl w:val="0"/>
          <w:numId w:val="171"/>
        </w:numPr>
        <w:tabs>
          <w:tab w:val="left" w:pos="942"/>
          <w:tab w:val="left" w:pos="943"/>
          <w:tab w:val="left" w:pos="8255"/>
        </w:tabs>
        <w:spacing w:before="0"/>
        <w:rPr>
          <w:b/>
        </w:rPr>
      </w:pPr>
      <w:r>
        <w:t xml:space="preserve">Design </w:t>
      </w:r>
      <w:r>
        <w:rPr>
          <w:spacing w:val="-4"/>
        </w:rPr>
        <w:t xml:space="preserve">and </w:t>
      </w:r>
      <w:r>
        <w:t xml:space="preserve">debugging of intelligent </w:t>
      </w:r>
      <w:r>
        <w:rPr>
          <w:spacing w:val="-3"/>
        </w:rPr>
        <w:t>farming</w:t>
      </w:r>
      <w:r>
        <w:rPr>
          <w:spacing w:val="10"/>
        </w:rPr>
        <w:t xml:space="preserve"> </w:t>
      </w:r>
      <w:r>
        <w:t>feeding</w:t>
      </w:r>
      <w:r>
        <w:rPr>
          <w:spacing w:val="9"/>
        </w:rPr>
        <w:t xml:space="preserve"> </w:t>
      </w:r>
      <w:r>
        <w:rPr>
          <w:spacing w:val="-3"/>
        </w:rPr>
        <w:t>systems</w:t>
      </w:r>
      <w:r>
        <w:rPr>
          <w:spacing w:val="-3"/>
        </w:rPr>
        <w:tab/>
      </w:r>
      <w:r>
        <w:t xml:space="preserve">48 </w:t>
      </w:r>
      <w:r>
        <w:rPr>
          <w:b/>
        </w:rPr>
        <w:t>Hours</w:t>
      </w:r>
    </w:p>
    <w:p w:rsidR="00B141CF" w:rsidRDefault="00B141CF">
      <w:pPr>
        <w:pStyle w:val="BodyText"/>
        <w:spacing w:before="3"/>
        <w:ind w:left="0" w:firstLine="0"/>
        <w:rPr>
          <w:b/>
          <w:sz w:val="32"/>
        </w:rPr>
      </w:pPr>
    </w:p>
    <w:p w:rsidR="00B141CF" w:rsidRDefault="009F45E6">
      <w:pPr>
        <w:tabs>
          <w:tab w:val="left" w:pos="942"/>
        </w:tabs>
        <w:spacing w:before="1" w:line="602" w:lineRule="auto"/>
        <w:ind w:left="222" w:right="4323"/>
      </w:pPr>
      <w:r>
        <w:t>2-1</w:t>
      </w:r>
      <w:r>
        <w:tab/>
        <w:t xml:space="preserve">Research and information query of feeding </w:t>
      </w:r>
      <w:r>
        <w:rPr>
          <w:spacing w:val="-3"/>
        </w:rPr>
        <w:t xml:space="preserve">systems </w:t>
      </w:r>
      <w:r>
        <w:t>2-2</w:t>
      </w:r>
      <w:r>
        <w:tab/>
        <w:t>Selection of feeding control</w:t>
      </w:r>
      <w:r>
        <w:rPr>
          <w:spacing w:val="-16"/>
        </w:rPr>
        <w:t xml:space="preserve"> </w:t>
      </w:r>
      <w:r>
        <w:t>equipment</w:t>
      </w:r>
    </w:p>
    <w:p w:rsidR="002147FD" w:rsidRDefault="009F45E6" w:rsidP="002147FD">
      <w:pPr>
        <w:tabs>
          <w:tab w:val="left" w:pos="942"/>
        </w:tabs>
        <w:spacing w:line="600" w:lineRule="auto"/>
        <w:ind w:left="222" w:right="5411"/>
      </w:pPr>
      <w:r>
        <w:t>2-3</w:t>
      </w:r>
      <w:r>
        <w:tab/>
        <w:t xml:space="preserve">Circuit </w:t>
      </w:r>
      <w:r>
        <w:rPr>
          <w:spacing w:val="-2"/>
        </w:rPr>
        <w:t xml:space="preserve">design </w:t>
      </w:r>
      <w:r>
        <w:t>of motor control circuits 2-4</w:t>
      </w:r>
      <w:r>
        <w:tab/>
        <w:t xml:space="preserve">PCB </w:t>
      </w:r>
      <w:r>
        <w:rPr>
          <w:spacing w:val="-2"/>
        </w:rPr>
        <w:t xml:space="preserve">design </w:t>
      </w:r>
      <w:r>
        <w:t>of motor control</w:t>
      </w:r>
      <w:r>
        <w:rPr>
          <w:spacing w:val="-3"/>
        </w:rPr>
        <w:t xml:space="preserve"> </w:t>
      </w:r>
      <w:r>
        <w:t>circuits</w:t>
      </w:r>
    </w:p>
    <w:p w:rsidR="002147FD" w:rsidRDefault="009F45E6" w:rsidP="002147FD">
      <w:pPr>
        <w:tabs>
          <w:tab w:val="left" w:pos="942"/>
        </w:tabs>
        <w:spacing w:line="600" w:lineRule="auto"/>
        <w:ind w:left="222" w:right="3050"/>
        <w:rPr>
          <w:sz w:val="24"/>
        </w:rPr>
      </w:pPr>
      <w:r>
        <w:t>2-5</w:t>
      </w:r>
      <w:r>
        <w:tab/>
        <w:t xml:space="preserve">Circuit </w:t>
      </w:r>
      <w:r w:rsidRPr="006F3A7D">
        <w:rPr>
          <w:sz w:val="24"/>
        </w:rPr>
        <w:t xml:space="preserve">fabrication and debugging of motor control circuits </w:t>
      </w:r>
    </w:p>
    <w:p w:rsidR="00B141CF" w:rsidRPr="002147FD" w:rsidRDefault="009F45E6" w:rsidP="002147FD">
      <w:pPr>
        <w:tabs>
          <w:tab w:val="left" w:pos="942"/>
        </w:tabs>
        <w:spacing w:line="600" w:lineRule="auto"/>
        <w:ind w:left="222" w:right="2420"/>
      </w:pPr>
      <w:r w:rsidRPr="006F3A7D">
        <w:rPr>
          <w:sz w:val="24"/>
        </w:rPr>
        <w:t>2-6</w:t>
      </w:r>
      <w:r w:rsidRPr="006F3A7D">
        <w:rPr>
          <w:sz w:val="24"/>
        </w:rPr>
        <w:tab/>
        <w:t xml:space="preserve">Software design </w:t>
      </w:r>
      <w:r w:rsidRPr="006F3A7D">
        <w:rPr>
          <w:spacing w:val="-4"/>
          <w:sz w:val="24"/>
        </w:rPr>
        <w:t xml:space="preserve">and </w:t>
      </w:r>
      <w:r w:rsidRPr="006F3A7D">
        <w:rPr>
          <w:sz w:val="24"/>
        </w:rPr>
        <w:t>debugging of motor control</w:t>
      </w:r>
      <w:r w:rsidRPr="006F3A7D">
        <w:rPr>
          <w:spacing w:val="-12"/>
          <w:sz w:val="24"/>
        </w:rPr>
        <w:t xml:space="preserve"> </w:t>
      </w:r>
      <w:r w:rsidRPr="006F3A7D">
        <w:rPr>
          <w:sz w:val="24"/>
        </w:rPr>
        <w:t>circuits</w:t>
      </w:r>
    </w:p>
    <w:p w:rsidR="00B141CF" w:rsidRPr="006F3A7D" w:rsidRDefault="009F45E6" w:rsidP="006F3A7D">
      <w:pPr>
        <w:pStyle w:val="ListParagraph"/>
        <w:numPr>
          <w:ilvl w:val="0"/>
          <w:numId w:val="171"/>
        </w:numPr>
        <w:tabs>
          <w:tab w:val="left" w:pos="942"/>
          <w:tab w:val="left" w:pos="943"/>
          <w:tab w:val="left" w:pos="8255"/>
        </w:tabs>
        <w:spacing w:before="3" w:line="276" w:lineRule="auto"/>
        <w:rPr>
          <w:b/>
          <w:sz w:val="24"/>
        </w:rPr>
      </w:pPr>
      <w:r w:rsidRPr="006F3A7D">
        <w:rPr>
          <w:sz w:val="24"/>
        </w:rPr>
        <w:t xml:space="preserve">Design </w:t>
      </w:r>
      <w:r w:rsidRPr="006F3A7D">
        <w:rPr>
          <w:spacing w:val="-4"/>
          <w:sz w:val="24"/>
        </w:rPr>
        <w:t xml:space="preserve">and </w:t>
      </w:r>
      <w:r w:rsidRPr="006F3A7D">
        <w:rPr>
          <w:sz w:val="24"/>
        </w:rPr>
        <w:t>debugging of intelligent</w:t>
      </w:r>
      <w:r w:rsidRPr="006F3A7D">
        <w:rPr>
          <w:spacing w:val="5"/>
          <w:sz w:val="24"/>
        </w:rPr>
        <w:t xml:space="preserve"> </w:t>
      </w:r>
      <w:r w:rsidRPr="006F3A7D">
        <w:rPr>
          <w:spacing w:val="-3"/>
          <w:sz w:val="24"/>
        </w:rPr>
        <w:t>farming</w:t>
      </w:r>
      <w:r w:rsidRPr="006F3A7D">
        <w:rPr>
          <w:spacing w:val="2"/>
          <w:sz w:val="24"/>
        </w:rPr>
        <w:t xml:space="preserve"> </w:t>
      </w:r>
      <w:r w:rsidRPr="006F3A7D">
        <w:rPr>
          <w:sz w:val="24"/>
        </w:rPr>
        <w:t>systems</w:t>
      </w:r>
      <w:r w:rsidRPr="006F3A7D">
        <w:rPr>
          <w:sz w:val="24"/>
        </w:rPr>
        <w:tab/>
        <w:t>80</w:t>
      </w:r>
      <w:r w:rsidRPr="006F3A7D">
        <w:rPr>
          <w:spacing w:val="-1"/>
          <w:sz w:val="24"/>
        </w:rPr>
        <w:t xml:space="preserve"> </w:t>
      </w:r>
      <w:r w:rsidRPr="006F3A7D">
        <w:rPr>
          <w:b/>
          <w:sz w:val="24"/>
        </w:rPr>
        <w:t>Hours</w:t>
      </w:r>
    </w:p>
    <w:p w:rsidR="002147FD" w:rsidRPr="002147FD" w:rsidRDefault="009F45E6" w:rsidP="002147FD">
      <w:pPr>
        <w:pStyle w:val="ListParagraph"/>
        <w:numPr>
          <w:ilvl w:val="1"/>
          <w:numId w:val="171"/>
        </w:numPr>
        <w:tabs>
          <w:tab w:val="left" w:pos="942"/>
          <w:tab w:val="left" w:pos="6750"/>
        </w:tabs>
        <w:spacing w:line="276" w:lineRule="auto"/>
        <w:ind w:right="2690" w:hanging="42"/>
        <w:rPr>
          <w:sz w:val="24"/>
        </w:rPr>
      </w:pPr>
      <w:r w:rsidRPr="002147FD">
        <w:rPr>
          <w:sz w:val="24"/>
        </w:rPr>
        <w:t xml:space="preserve">Research and information query of </w:t>
      </w:r>
      <w:r w:rsidRPr="002147FD">
        <w:rPr>
          <w:spacing w:val="-3"/>
          <w:sz w:val="24"/>
        </w:rPr>
        <w:t xml:space="preserve">breeding </w:t>
      </w:r>
      <w:r w:rsidRPr="002147FD">
        <w:rPr>
          <w:sz w:val="24"/>
        </w:rPr>
        <w:t xml:space="preserve">systems </w:t>
      </w:r>
    </w:p>
    <w:p w:rsidR="00B141CF" w:rsidRPr="002147FD" w:rsidRDefault="009F45E6" w:rsidP="002147FD">
      <w:pPr>
        <w:pStyle w:val="ListParagraph"/>
        <w:numPr>
          <w:ilvl w:val="1"/>
          <w:numId w:val="171"/>
        </w:numPr>
        <w:tabs>
          <w:tab w:val="left" w:pos="942"/>
        </w:tabs>
        <w:spacing w:line="276" w:lineRule="auto"/>
        <w:ind w:right="3050" w:hanging="42"/>
        <w:rPr>
          <w:sz w:val="24"/>
        </w:rPr>
      </w:pPr>
      <w:r w:rsidRPr="002147FD">
        <w:rPr>
          <w:sz w:val="24"/>
        </w:rPr>
        <w:t xml:space="preserve">Control system </w:t>
      </w:r>
      <w:r w:rsidRPr="002147FD">
        <w:rPr>
          <w:spacing w:val="-2"/>
          <w:sz w:val="24"/>
        </w:rPr>
        <w:t xml:space="preserve">design </w:t>
      </w:r>
      <w:r w:rsidRPr="002147FD">
        <w:rPr>
          <w:sz w:val="24"/>
        </w:rPr>
        <w:t xml:space="preserve">of </w:t>
      </w:r>
      <w:r w:rsidRPr="002147FD">
        <w:rPr>
          <w:spacing w:val="-3"/>
          <w:sz w:val="24"/>
        </w:rPr>
        <w:t xml:space="preserve">supply </w:t>
      </w:r>
      <w:r w:rsidRPr="002147FD">
        <w:rPr>
          <w:spacing w:val="-4"/>
          <w:sz w:val="24"/>
        </w:rPr>
        <w:t xml:space="preserve">and </w:t>
      </w:r>
      <w:r w:rsidRPr="002147FD">
        <w:rPr>
          <w:sz w:val="24"/>
        </w:rPr>
        <w:t>drainage</w:t>
      </w:r>
      <w:r w:rsidRPr="002147FD">
        <w:rPr>
          <w:spacing w:val="49"/>
          <w:sz w:val="24"/>
        </w:rPr>
        <w:t xml:space="preserve"> </w:t>
      </w:r>
      <w:r w:rsidRPr="002147FD">
        <w:rPr>
          <w:spacing w:val="-3"/>
          <w:sz w:val="24"/>
        </w:rPr>
        <w:t>systems</w:t>
      </w:r>
    </w:p>
    <w:p w:rsidR="00B141CF" w:rsidRPr="006F3A7D" w:rsidRDefault="009F45E6" w:rsidP="006F3A7D">
      <w:pPr>
        <w:pStyle w:val="ListParagraph"/>
        <w:numPr>
          <w:ilvl w:val="1"/>
          <w:numId w:val="172"/>
        </w:numPr>
        <w:tabs>
          <w:tab w:val="left" w:pos="942"/>
          <w:tab w:val="left" w:pos="943"/>
        </w:tabs>
        <w:spacing w:before="3" w:line="276" w:lineRule="auto"/>
        <w:rPr>
          <w:sz w:val="24"/>
        </w:rPr>
      </w:pPr>
      <w:r w:rsidRPr="006F3A7D">
        <w:rPr>
          <w:sz w:val="24"/>
        </w:rPr>
        <w:t xml:space="preserve">Structural design and system debugging of intelligent </w:t>
      </w:r>
      <w:r w:rsidRPr="006F3A7D">
        <w:rPr>
          <w:spacing w:val="-3"/>
          <w:sz w:val="24"/>
        </w:rPr>
        <w:t>farming</w:t>
      </w:r>
      <w:r w:rsidRPr="006F3A7D">
        <w:rPr>
          <w:spacing w:val="-20"/>
          <w:sz w:val="24"/>
        </w:rPr>
        <w:t xml:space="preserve"> </w:t>
      </w:r>
      <w:r w:rsidRPr="006F3A7D">
        <w:rPr>
          <w:sz w:val="24"/>
        </w:rPr>
        <w:t>systems</w:t>
      </w:r>
    </w:p>
    <w:p w:rsidR="00B141CF" w:rsidRPr="006F3A7D" w:rsidRDefault="009F45E6" w:rsidP="006F3A7D">
      <w:pPr>
        <w:pStyle w:val="ListParagraph"/>
        <w:numPr>
          <w:ilvl w:val="1"/>
          <w:numId w:val="172"/>
        </w:numPr>
        <w:tabs>
          <w:tab w:val="left" w:pos="942"/>
          <w:tab w:val="left" w:pos="943"/>
        </w:tabs>
        <w:spacing w:before="0" w:line="276" w:lineRule="auto"/>
        <w:rPr>
          <w:sz w:val="24"/>
        </w:rPr>
      </w:pPr>
      <w:r w:rsidRPr="006F3A7D">
        <w:rPr>
          <w:sz w:val="24"/>
        </w:rPr>
        <w:t xml:space="preserve">How </w:t>
      </w:r>
      <w:r w:rsidRPr="006F3A7D">
        <w:rPr>
          <w:spacing w:val="-3"/>
          <w:sz w:val="24"/>
        </w:rPr>
        <w:t xml:space="preserve">to </w:t>
      </w:r>
      <w:r w:rsidRPr="006F3A7D">
        <w:rPr>
          <w:sz w:val="24"/>
        </w:rPr>
        <w:t xml:space="preserve">control </w:t>
      </w:r>
      <w:r w:rsidRPr="006F3A7D">
        <w:rPr>
          <w:spacing w:val="-3"/>
          <w:sz w:val="24"/>
        </w:rPr>
        <w:t xml:space="preserve">supply </w:t>
      </w:r>
      <w:r w:rsidRPr="006F3A7D">
        <w:rPr>
          <w:sz w:val="24"/>
        </w:rPr>
        <w:t>and drainage systems according to water</w:t>
      </w:r>
      <w:r w:rsidRPr="006F3A7D">
        <w:rPr>
          <w:spacing w:val="-15"/>
          <w:sz w:val="24"/>
        </w:rPr>
        <w:t xml:space="preserve"> </w:t>
      </w:r>
      <w:r w:rsidRPr="006F3A7D">
        <w:rPr>
          <w:sz w:val="24"/>
        </w:rPr>
        <w:t>environment</w:t>
      </w:r>
    </w:p>
    <w:p w:rsidR="00B141CF" w:rsidRDefault="009F45E6" w:rsidP="002147FD">
      <w:pPr>
        <w:pStyle w:val="ListParagraph"/>
        <w:numPr>
          <w:ilvl w:val="1"/>
          <w:numId w:val="172"/>
        </w:numPr>
        <w:tabs>
          <w:tab w:val="left" w:pos="942"/>
          <w:tab w:val="left" w:pos="943"/>
        </w:tabs>
        <w:spacing w:before="1" w:line="276" w:lineRule="auto"/>
        <w:ind w:left="222" w:right="80" w:firstLine="0"/>
      </w:pPr>
      <w:r w:rsidRPr="006F3A7D">
        <w:rPr>
          <w:sz w:val="24"/>
        </w:rPr>
        <w:t xml:space="preserve">Design according </w:t>
      </w:r>
      <w:r w:rsidRPr="006F3A7D">
        <w:rPr>
          <w:spacing w:val="-3"/>
          <w:sz w:val="24"/>
        </w:rPr>
        <w:t xml:space="preserve">to </w:t>
      </w:r>
      <w:r w:rsidRPr="006F3A7D">
        <w:rPr>
          <w:sz w:val="24"/>
        </w:rPr>
        <w:t xml:space="preserve">the aquaculture number of and individual size </w:t>
      </w:r>
      <w:r w:rsidRPr="006F3A7D">
        <w:rPr>
          <w:spacing w:val="-3"/>
          <w:sz w:val="24"/>
        </w:rPr>
        <w:t xml:space="preserve">to </w:t>
      </w:r>
      <w:r w:rsidRPr="006F3A7D">
        <w:rPr>
          <w:sz w:val="24"/>
        </w:rPr>
        <w:t xml:space="preserve">control </w:t>
      </w:r>
      <w:r w:rsidRPr="006F3A7D">
        <w:rPr>
          <w:spacing w:val="-3"/>
          <w:sz w:val="24"/>
        </w:rPr>
        <w:t xml:space="preserve">feeding </w:t>
      </w:r>
      <w:r>
        <w:t>systems</w:t>
      </w:r>
    </w:p>
    <w:p w:rsidR="00B141CF" w:rsidRDefault="009F45E6">
      <w:pPr>
        <w:pStyle w:val="ListParagraph"/>
        <w:numPr>
          <w:ilvl w:val="1"/>
          <w:numId w:val="172"/>
        </w:numPr>
        <w:tabs>
          <w:tab w:val="left" w:pos="942"/>
          <w:tab w:val="left" w:pos="943"/>
        </w:tabs>
        <w:spacing w:before="0" w:line="251" w:lineRule="exact"/>
      </w:pPr>
      <w:r>
        <w:t>System debugging of intelligent aquaculture</w:t>
      </w:r>
      <w:r>
        <w:rPr>
          <w:spacing w:val="-16"/>
        </w:rPr>
        <w:t xml:space="preserve"> </w:t>
      </w:r>
      <w:r>
        <w:t>systems</w:t>
      </w:r>
    </w:p>
    <w:p w:rsidR="00B141CF" w:rsidRDefault="00B141CF">
      <w:pPr>
        <w:spacing w:line="251" w:lineRule="exact"/>
        <w:sectPr w:rsidR="00B141CF">
          <w:pgSz w:w="12240" w:h="15840"/>
          <w:pgMar w:top="420" w:right="1020" w:bottom="1480" w:left="1420" w:header="0" w:footer="1220" w:gutter="0"/>
          <w:cols w:space="720"/>
        </w:sectPr>
      </w:pPr>
    </w:p>
    <w:p w:rsidR="00B141CF" w:rsidRDefault="009F45E6" w:rsidP="00576F86">
      <w:pPr>
        <w:spacing w:before="80"/>
        <w:rPr>
          <w:b/>
        </w:rPr>
      </w:pPr>
      <w:r>
        <w:rPr>
          <w:rFonts w:eastAsia="SimSun" w:hint="eastAsia"/>
          <w:b/>
          <w:lang w:eastAsia="zh-CN"/>
        </w:rPr>
        <w:lastRenderedPageBreak/>
        <w:t xml:space="preserve"> </w:t>
      </w:r>
      <w:r w:rsidR="002147FD">
        <w:rPr>
          <w:b/>
        </w:rPr>
        <w:t>ELIT-342</w:t>
      </w:r>
      <w:r w:rsidR="00401B6E">
        <w:rPr>
          <w:b/>
        </w:rPr>
        <w:t xml:space="preserve"> </w:t>
      </w:r>
      <w:r w:rsidR="002147FD">
        <w:rPr>
          <w:b/>
        </w:rPr>
        <w:t xml:space="preserve"> </w:t>
      </w:r>
      <w:r>
        <w:rPr>
          <w:b/>
        </w:rPr>
        <w:t>Micro</w:t>
      </w:r>
      <w:r>
        <w:rPr>
          <w:rFonts w:eastAsia="SimSun" w:hint="eastAsia"/>
          <w:b/>
          <w:lang w:eastAsia="zh-CN"/>
        </w:rPr>
        <w:t xml:space="preserve"> </w:t>
      </w:r>
      <w:r>
        <w:rPr>
          <w:b/>
        </w:rPr>
        <w:t>controller Technology Applications</w:t>
      </w:r>
    </w:p>
    <w:p w:rsidR="00B141CF" w:rsidRDefault="00B141CF">
      <w:pPr>
        <w:pStyle w:val="BodyText"/>
        <w:spacing w:before="0"/>
        <w:ind w:left="0" w:firstLine="0"/>
        <w:rPr>
          <w:b/>
          <w:sz w:val="24"/>
        </w:rPr>
      </w:pPr>
    </w:p>
    <w:p w:rsidR="00B141CF" w:rsidRDefault="00B141CF">
      <w:pPr>
        <w:pStyle w:val="BodyText"/>
        <w:spacing w:before="5"/>
        <w:ind w:left="0" w:firstLine="0"/>
        <w:rPr>
          <w:b/>
          <w:sz w:val="30"/>
        </w:rPr>
      </w:pPr>
    </w:p>
    <w:p w:rsidR="00B141CF" w:rsidRDefault="009F45E6">
      <w:pPr>
        <w:ind w:left="222"/>
        <w:rPr>
          <w:b/>
        </w:rPr>
      </w:pPr>
      <w:r>
        <w:rPr>
          <w:b/>
        </w:rPr>
        <w:t>Total Course Hours</w:t>
      </w:r>
    </w:p>
    <w:p w:rsidR="00B141CF" w:rsidRDefault="009F45E6">
      <w:pPr>
        <w:tabs>
          <w:tab w:val="right" w:pos="1872"/>
        </w:tabs>
        <w:spacing w:before="35"/>
        <w:ind w:left="222"/>
        <w:rPr>
          <w:b/>
        </w:rPr>
      </w:pPr>
      <w:r>
        <w:t>Theory</w:t>
      </w:r>
      <w:r>
        <w:tab/>
      </w:r>
      <w:r>
        <w:rPr>
          <w:b/>
          <w:spacing w:val="3"/>
        </w:rPr>
        <w:t>32</w:t>
      </w:r>
    </w:p>
    <w:p w:rsidR="00B141CF" w:rsidRDefault="009F45E6">
      <w:pPr>
        <w:tabs>
          <w:tab w:val="left" w:pos="942"/>
          <w:tab w:val="left" w:pos="1663"/>
        </w:tabs>
        <w:spacing w:before="376"/>
        <w:ind w:left="222"/>
        <w:rPr>
          <w:b/>
        </w:rPr>
      </w:pPr>
      <w:r>
        <w:br w:type="column"/>
      </w:r>
      <w:r>
        <w:rPr>
          <w:b/>
        </w:rPr>
        <w:lastRenderedPageBreak/>
        <w:t>T</w:t>
      </w:r>
      <w:r>
        <w:rPr>
          <w:b/>
        </w:rPr>
        <w:tab/>
        <w:t>P</w:t>
      </w:r>
      <w:r>
        <w:rPr>
          <w:b/>
        </w:rPr>
        <w:tab/>
        <w:t>C</w:t>
      </w:r>
    </w:p>
    <w:p w:rsidR="00B141CF" w:rsidRDefault="009F45E6">
      <w:pPr>
        <w:tabs>
          <w:tab w:val="left" w:pos="942"/>
          <w:tab w:val="left" w:pos="1663"/>
        </w:tabs>
        <w:spacing w:before="35"/>
        <w:ind w:left="222"/>
      </w:pPr>
      <w:r>
        <w:t>1</w:t>
      </w:r>
      <w:r>
        <w:tab/>
        <w:t>3</w:t>
      </w:r>
      <w:r>
        <w:tab/>
        <w:t>2</w:t>
      </w:r>
    </w:p>
    <w:p w:rsidR="00B141CF" w:rsidRDefault="00B141CF">
      <w:pPr>
        <w:sectPr w:rsidR="00B141CF">
          <w:pgSz w:w="12240" w:h="15840"/>
          <w:pgMar w:top="420" w:right="1020" w:bottom="1480" w:left="1420" w:header="0" w:footer="1220" w:gutter="0"/>
          <w:cols w:num="2" w:space="720" w:equalWidth="0">
            <w:col w:w="5595" w:space="889"/>
            <w:col w:w="3316"/>
          </w:cols>
        </w:sectPr>
      </w:pPr>
    </w:p>
    <w:p w:rsidR="00B141CF" w:rsidRDefault="009F45E6">
      <w:pPr>
        <w:tabs>
          <w:tab w:val="right" w:pos="1893"/>
        </w:tabs>
        <w:spacing w:before="35"/>
        <w:ind w:left="222"/>
        <w:rPr>
          <w:b/>
        </w:rPr>
      </w:pPr>
      <w:r>
        <w:lastRenderedPageBreak/>
        <w:t>Practice</w:t>
      </w:r>
      <w:r>
        <w:tab/>
      </w:r>
      <w:r>
        <w:rPr>
          <w:b/>
          <w:spacing w:val="3"/>
        </w:rPr>
        <w:t>96</w:t>
      </w:r>
    </w:p>
    <w:p w:rsidR="00B141CF" w:rsidRDefault="00B141CF">
      <w:pPr>
        <w:pStyle w:val="BodyText"/>
        <w:ind w:left="0" w:firstLine="0"/>
        <w:rPr>
          <w:b/>
          <w:sz w:val="28"/>
        </w:rPr>
      </w:pPr>
    </w:p>
    <w:p w:rsidR="00B141CF" w:rsidRDefault="009F45E6">
      <w:pPr>
        <w:ind w:left="222"/>
      </w:pPr>
      <w:r>
        <w:t>Introductory Course: Electrical Circuits &amp; Digital Electronics.</w:t>
      </w:r>
    </w:p>
    <w:p w:rsidR="00B141CF" w:rsidRDefault="009F45E6">
      <w:pPr>
        <w:spacing w:before="42" w:line="273" w:lineRule="auto"/>
        <w:ind w:left="222" w:right="1267"/>
      </w:pPr>
      <w:r>
        <w:rPr>
          <w:b/>
        </w:rPr>
        <w:t xml:space="preserve">AIMS Learning Objectives: </w:t>
      </w:r>
      <w:r>
        <w:t>After taking this course, students can understand and master the following knowledge and skills;</w:t>
      </w:r>
    </w:p>
    <w:p w:rsidR="00B141CF" w:rsidRDefault="009F45E6">
      <w:pPr>
        <w:pStyle w:val="ListParagraph"/>
        <w:numPr>
          <w:ilvl w:val="0"/>
          <w:numId w:val="173"/>
        </w:numPr>
        <w:tabs>
          <w:tab w:val="left" w:pos="1000"/>
          <w:tab w:val="left" w:pos="1001"/>
        </w:tabs>
        <w:spacing w:before="7" w:line="252" w:lineRule="auto"/>
        <w:ind w:right="1120" w:firstLine="0"/>
      </w:pPr>
      <w:r>
        <w:rPr>
          <w:spacing w:val="-3"/>
        </w:rPr>
        <w:t xml:space="preserve">Understand </w:t>
      </w:r>
      <w:r>
        <w:t xml:space="preserve">hardware </w:t>
      </w:r>
      <w:r>
        <w:rPr>
          <w:spacing w:val="-3"/>
        </w:rPr>
        <w:t xml:space="preserve">component structures, </w:t>
      </w:r>
      <w:r>
        <w:t xml:space="preserve">principles and functional </w:t>
      </w:r>
      <w:r>
        <w:rPr>
          <w:spacing w:val="-3"/>
        </w:rPr>
        <w:t xml:space="preserve">characteristics </w:t>
      </w:r>
      <w:r>
        <w:t>of MCS-51 single chip</w:t>
      </w:r>
      <w:r>
        <w:rPr>
          <w:spacing w:val="7"/>
        </w:rPr>
        <w:t xml:space="preserve"> </w:t>
      </w:r>
      <w:r>
        <w:rPr>
          <w:spacing w:val="-3"/>
        </w:rPr>
        <w:t>microcomputers.</w:t>
      </w:r>
    </w:p>
    <w:p w:rsidR="00B141CF" w:rsidRDefault="009F45E6">
      <w:pPr>
        <w:pStyle w:val="ListParagraph"/>
        <w:numPr>
          <w:ilvl w:val="0"/>
          <w:numId w:val="173"/>
        </w:numPr>
        <w:tabs>
          <w:tab w:val="left" w:pos="942"/>
          <w:tab w:val="left" w:pos="943"/>
        </w:tabs>
        <w:spacing w:line="252" w:lineRule="auto"/>
        <w:ind w:right="709" w:firstLine="0"/>
      </w:pPr>
      <w:r>
        <w:t xml:space="preserve">Master C language programming technologies </w:t>
      </w:r>
      <w:r>
        <w:rPr>
          <w:spacing w:val="-4"/>
        </w:rPr>
        <w:t xml:space="preserve">and </w:t>
      </w:r>
      <w:r>
        <w:t>programming methods of MCS-51 single chip</w:t>
      </w:r>
      <w:r>
        <w:rPr>
          <w:spacing w:val="-2"/>
        </w:rPr>
        <w:t xml:space="preserve"> </w:t>
      </w:r>
      <w:r>
        <w:rPr>
          <w:spacing w:val="-3"/>
        </w:rPr>
        <w:t>microcomputers.</w:t>
      </w:r>
    </w:p>
    <w:p w:rsidR="00B141CF" w:rsidRDefault="009F45E6">
      <w:pPr>
        <w:pStyle w:val="ListParagraph"/>
        <w:numPr>
          <w:ilvl w:val="0"/>
          <w:numId w:val="173"/>
        </w:numPr>
        <w:tabs>
          <w:tab w:val="left" w:pos="942"/>
          <w:tab w:val="left" w:pos="943"/>
        </w:tabs>
        <w:spacing w:line="259" w:lineRule="auto"/>
        <w:ind w:left="943" w:right="1396" w:hanging="721"/>
      </w:pPr>
      <w:r>
        <w:t xml:space="preserve">Be able </w:t>
      </w:r>
      <w:r>
        <w:rPr>
          <w:spacing w:val="-3"/>
        </w:rPr>
        <w:t xml:space="preserve">to </w:t>
      </w:r>
      <w:r>
        <w:t xml:space="preserve">read and analyze simple single chip microcomputer control system </w:t>
      </w:r>
      <w:r>
        <w:rPr>
          <w:spacing w:val="-3"/>
        </w:rPr>
        <w:t xml:space="preserve">wiring </w:t>
      </w:r>
      <w:r>
        <w:t>diagrams.</w:t>
      </w:r>
    </w:p>
    <w:p w:rsidR="00B141CF" w:rsidRDefault="009F45E6">
      <w:pPr>
        <w:pStyle w:val="ListParagraph"/>
        <w:numPr>
          <w:ilvl w:val="0"/>
          <w:numId w:val="173"/>
        </w:numPr>
        <w:tabs>
          <w:tab w:val="left" w:pos="942"/>
          <w:tab w:val="left" w:pos="943"/>
        </w:tabs>
        <w:spacing w:before="0" w:line="247" w:lineRule="exact"/>
        <w:ind w:left="943" w:hanging="721"/>
      </w:pPr>
      <w:r>
        <w:t xml:space="preserve">Have abilities </w:t>
      </w:r>
      <w:r>
        <w:rPr>
          <w:spacing w:val="-3"/>
        </w:rPr>
        <w:t xml:space="preserve">to </w:t>
      </w:r>
      <w:r>
        <w:t xml:space="preserve">design </w:t>
      </w:r>
      <w:r>
        <w:rPr>
          <w:spacing w:val="-4"/>
        </w:rPr>
        <w:t xml:space="preserve">and </w:t>
      </w:r>
      <w:r>
        <w:t>debug single chip microcomputer control</w:t>
      </w:r>
      <w:r>
        <w:rPr>
          <w:spacing w:val="-19"/>
        </w:rPr>
        <w:t xml:space="preserve"> </w:t>
      </w:r>
      <w:r>
        <w:t>systems.</w:t>
      </w:r>
    </w:p>
    <w:p w:rsidR="00B141CF" w:rsidRDefault="00B141CF">
      <w:pPr>
        <w:pStyle w:val="BodyText"/>
        <w:spacing w:before="10"/>
        <w:ind w:left="0" w:firstLine="0"/>
        <w:rPr>
          <w:sz w:val="26"/>
        </w:rPr>
      </w:pPr>
    </w:p>
    <w:p w:rsidR="00B141CF" w:rsidRDefault="009F45E6">
      <w:pPr>
        <w:ind w:left="222"/>
        <w:rPr>
          <w:b/>
        </w:rPr>
      </w:pPr>
      <w:r>
        <w:rPr>
          <w:b/>
        </w:rPr>
        <w:t>Course Catalog</w:t>
      </w:r>
    </w:p>
    <w:p w:rsidR="00B141CF" w:rsidRDefault="009F45E6">
      <w:pPr>
        <w:pStyle w:val="ListParagraph"/>
        <w:numPr>
          <w:ilvl w:val="0"/>
          <w:numId w:val="174"/>
        </w:numPr>
        <w:tabs>
          <w:tab w:val="left" w:pos="942"/>
          <w:tab w:val="left" w:pos="943"/>
          <w:tab w:val="left" w:pos="8579"/>
        </w:tabs>
        <w:spacing w:before="42"/>
        <w:rPr>
          <w:b/>
        </w:rPr>
      </w:pPr>
      <w:r>
        <w:rPr>
          <w:b/>
        </w:rPr>
        <w:t>Initial understanding of single</w:t>
      </w:r>
      <w:r>
        <w:rPr>
          <w:b/>
          <w:spacing w:val="-9"/>
        </w:rPr>
        <w:t xml:space="preserve"> </w:t>
      </w:r>
      <w:r>
        <w:rPr>
          <w:b/>
        </w:rPr>
        <w:t>chip</w:t>
      </w:r>
      <w:r>
        <w:rPr>
          <w:b/>
          <w:spacing w:val="-8"/>
        </w:rPr>
        <w:t xml:space="preserve"> </w:t>
      </w:r>
      <w:r>
        <w:rPr>
          <w:b/>
        </w:rPr>
        <w:t>microcomputers</w:t>
      </w:r>
      <w:r>
        <w:rPr>
          <w:b/>
        </w:rPr>
        <w:tab/>
        <w:t>4</w:t>
      </w:r>
      <w:r>
        <w:rPr>
          <w:b/>
          <w:spacing w:val="6"/>
        </w:rPr>
        <w:t xml:space="preserve"> </w:t>
      </w:r>
      <w:r>
        <w:rPr>
          <w:b/>
          <w:spacing w:val="-3"/>
        </w:rPr>
        <w:t>Hrs</w:t>
      </w:r>
    </w:p>
    <w:p w:rsidR="00B141CF" w:rsidRDefault="009F45E6">
      <w:pPr>
        <w:pStyle w:val="ListParagraph"/>
        <w:numPr>
          <w:ilvl w:val="1"/>
          <w:numId w:val="174"/>
        </w:numPr>
        <w:tabs>
          <w:tab w:val="left" w:pos="942"/>
          <w:tab w:val="left" w:pos="943"/>
        </w:tabs>
        <w:spacing w:before="14"/>
      </w:pPr>
      <w:r>
        <w:t>Development of single chip</w:t>
      </w:r>
      <w:r>
        <w:rPr>
          <w:spacing w:val="-14"/>
        </w:rPr>
        <w:t xml:space="preserve"> </w:t>
      </w:r>
      <w:r>
        <w:t>microcomputers</w:t>
      </w:r>
    </w:p>
    <w:p w:rsidR="00B141CF" w:rsidRDefault="009F45E6">
      <w:pPr>
        <w:pStyle w:val="ListParagraph"/>
        <w:numPr>
          <w:ilvl w:val="1"/>
          <w:numId w:val="174"/>
        </w:numPr>
        <w:tabs>
          <w:tab w:val="left" w:pos="942"/>
          <w:tab w:val="left" w:pos="943"/>
        </w:tabs>
        <w:spacing w:before="21"/>
      </w:pPr>
      <w:r>
        <w:t>Internal composition of single chip</w:t>
      </w:r>
      <w:r>
        <w:rPr>
          <w:spacing w:val="-13"/>
        </w:rPr>
        <w:t xml:space="preserve"> </w:t>
      </w:r>
      <w:r>
        <w:t>microcomputers</w:t>
      </w:r>
    </w:p>
    <w:p w:rsidR="00B141CF" w:rsidRDefault="009F45E6">
      <w:pPr>
        <w:pStyle w:val="ListParagraph"/>
        <w:numPr>
          <w:ilvl w:val="1"/>
          <w:numId w:val="174"/>
        </w:numPr>
        <w:tabs>
          <w:tab w:val="left" w:pos="942"/>
          <w:tab w:val="left" w:pos="943"/>
        </w:tabs>
        <w:spacing w:before="21"/>
      </w:pPr>
      <w:r>
        <w:t xml:space="preserve">Single chip </w:t>
      </w:r>
      <w:r>
        <w:rPr>
          <w:spacing w:val="-3"/>
        </w:rPr>
        <w:t xml:space="preserve">microcomputer </w:t>
      </w:r>
      <w:r>
        <w:t>pin and</w:t>
      </w:r>
      <w:r>
        <w:rPr>
          <w:spacing w:val="3"/>
        </w:rPr>
        <w:t xml:space="preserve"> </w:t>
      </w:r>
      <w:r>
        <w:rPr>
          <w:spacing w:val="-3"/>
        </w:rPr>
        <w:t>functions</w:t>
      </w:r>
    </w:p>
    <w:p w:rsidR="00B141CF" w:rsidRDefault="009F45E6">
      <w:pPr>
        <w:pStyle w:val="ListParagraph"/>
        <w:numPr>
          <w:ilvl w:val="1"/>
          <w:numId w:val="174"/>
        </w:numPr>
        <w:tabs>
          <w:tab w:val="left" w:pos="942"/>
          <w:tab w:val="left" w:pos="943"/>
        </w:tabs>
        <w:spacing w:before="13"/>
      </w:pPr>
      <w:r>
        <w:t>Development tool of single chip</w:t>
      </w:r>
      <w:r>
        <w:rPr>
          <w:spacing w:val="-14"/>
        </w:rPr>
        <w:t xml:space="preserve"> </w:t>
      </w:r>
      <w:r>
        <w:t>microcomputers</w:t>
      </w:r>
    </w:p>
    <w:p w:rsidR="00B141CF" w:rsidRDefault="00B141CF">
      <w:pPr>
        <w:pStyle w:val="BodyText"/>
        <w:spacing w:before="0"/>
        <w:ind w:left="0" w:firstLine="0"/>
        <w:rPr>
          <w:sz w:val="24"/>
        </w:rPr>
      </w:pPr>
    </w:p>
    <w:p w:rsidR="00B141CF" w:rsidRDefault="00B141CF">
      <w:pPr>
        <w:pStyle w:val="BodyText"/>
        <w:ind w:left="0" w:firstLine="0"/>
        <w:rPr>
          <w:sz w:val="24"/>
        </w:rPr>
      </w:pPr>
    </w:p>
    <w:p w:rsidR="00B141CF" w:rsidRDefault="009F45E6">
      <w:pPr>
        <w:pStyle w:val="ListParagraph"/>
        <w:numPr>
          <w:ilvl w:val="0"/>
          <w:numId w:val="174"/>
        </w:numPr>
        <w:tabs>
          <w:tab w:val="left" w:pos="942"/>
          <w:tab w:val="left" w:pos="943"/>
          <w:tab w:val="left" w:pos="8543"/>
        </w:tabs>
        <w:spacing w:before="0"/>
        <w:rPr>
          <w:b/>
        </w:rPr>
      </w:pPr>
      <w:r>
        <w:rPr>
          <w:b/>
        </w:rPr>
        <w:t xml:space="preserve">C51 </w:t>
      </w:r>
      <w:r>
        <w:rPr>
          <w:b/>
          <w:spacing w:val="-3"/>
        </w:rPr>
        <w:t xml:space="preserve">language </w:t>
      </w:r>
      <w:r>
        <w:rPr>
          <w:b/>
        </w:rPr>
        <w:t>of single</w:t>
      </w:r>
      <w:r>
        <w:rPr>
          <w:b/>
          <w:spacing w:val="28"/>
        </w:rPr>
        <w:t xml:space="preserve"> </w:t>
      </w:r>
      <w:r>
        <w:rPr>
          <w:b/>
        </w:rPr>
        <w:t>chip</w:t>
      </w:r>
      <w:r>
        <w:rPr>
          <w:b/>
          <w:spacing w:val="7"/>
        </w:rPr>
        <w:t xml:space="preserve"> </w:t>
      </w:r>
      <w:r>
        <w:rPr>
          <w:b/>
          <w:spacing w:val="-3"/>
        </w:rPr>
        <w:t>microcomputer</w:t>
      </w:r>
      <w:r>
        <w:rPr>
          <w:b/>
          <w:spacing w:val="-3"/>
        </w:rPr>
        <w:tab/>
      </w:r>
      <w:r>
        <w:rPr>
          <w:b/>
        </w:rPr>
        <w:t>8</w:t>
      </w:r>
      <w:r>
        <w:rPr>
          <w:b/>
          <w:spacing w:val="6"/>
        </w:rPr>
        <w:t xml:space="preserve"> </w:t>
      </w:r>
      <w:r>
        <w:rPr>
          <w:b/>
          <w:spacing w:val="-3"/>
        </w:rPr>
        <w:t>Hrs</w:t>
      </w:r>
    </w:p>
    <w:p w:rsidR="00B141CF" w:rsidRDefault="009F45E6">
      <w:pPr>
        <w:pStyle w:val="ListParagraph"/>
        <w:numPr>
          <w:ilvl w:val="1"/>
          <w:numId w:val="174"/>
        </w:numPr>
        <w:tabs>
          <w:tab w:val="left" w:pos="942"/>
          <w:tab w:val="left" w:pos="943"/>
        </w:tabs>
        <w:spacing w:before="21"/>
      </w:pPr>
      <w:r>
        <w:t>Basic data types</w:t>
      </w:r>
    </w:p>
    <w:p w:rsidR="00B141CF" w:rsidRDefault="009F45E6">
      <w:pPr>
        <w:pStyle w:val="ListParagraph"/>
        <w:numPr>
          <w:ilvl w:val="1"/>
          <w:numId w:val="174"/>
        </w:numPr>
        <w:tabs>
          <w:tab w:val="left" w:pos="942"/>
          <w:tab w:val="left" w:pos="943"/>
        </w:tabs>
        <w:spacing w:before="13"/>
      </w:pPr>
      <w:r>
        <w:t>Common operational</w:t>
      </w:r>
      <w:r>
        <w:rPr>
          <w:spacing w:val="-6"/>
        </w:rPr>
        <w:t xml:space="preserve"> </w:t>
      </w:r>
      <w:r>
        <w:t>characters</w:t>
      </w:r>
    </w:p>
    <w:p w:rsidR="00B141CF" w:rsidRDefault="009F45E6">
      <w:pPr>
        <w:pStyle w:val="ListParagraph"/>
        <w:numPr>
          <w:ilvl w:val="1"/>
          <w:numId w:val="174"/>
        </w:numPr>
        <w:tabs>
          <w:tab w:val="left" w:pos="942"/>
          <w:tab w:val="left" w:pos="943"/>
        </w:tabs>
        <w:spacing w:before="21"/>
      </w:pPr>
      <w:r>
        <w:t>Common</w:t>
      </w:r>
      <w:r>
        <w:rPr>
          <w:spacing w:val="-2"/>
        </w:rPr>
        <w:t xml:space="preserve"> </w:t>
      </w:r>
      <w:r>
        <w:t>statements</w:t>
      </w:r>
    </w:p>
    <w:p w:rsidR="00B141CF" w:rsidRDefault="009F45E6">
      <w:pPr>
        <w:pStyle w:val="ListParagraph"/>
        <w:numPr>
          <w:ilvl w:val="1"/>
          <w:numId w:val="174"/>
        </w:numPr>
        <w:tabs>
          <w:tab w:val="left" w:pos="942"/>
          <w:tab w:val="left" w:pos="943"/>
        </w:tabs>
        <w:spacing w:before="21"/>
      </w:pPr>
      <w:r>
        <w:t xml:space="preserve">Function </w:t>
      </w:r>
      <w:r>
        <w:rPr>
          <w:spacing w:val="-4"/>
        </w:rPr>
        <w:t>and</w:t>
      </w:r>
      <w:r>
        <w:rPr>
          <w:spacing w:val="3"/>
        </w:rPr>
        <w:t xml:space="preserve"> </w:t>
      </w:r>
      <w:r>
        <w:rPr>
          <w:spacing w:val="-3"/>
        </w:rPr>
        <w:t>array</w:t>
      </w:r>
    </w:p>
    <w:p w:rsidR="00B141CF" w:rsidRDefault="00B141CF">
      <w:pPr>
        <w:pStyle w:val="BodyText"/>
        <w:spacing w:before="11"/>
        <w:ind w:left="0" w:firstLine="0"/>
        <w:rPr>
          <w:sz w:val="24"/>
        </w:rPr>
      </w:pPr>
    </w:p>
    <w:p w:rsidR="00B141CF" w:rsidRDefault="009F45E6">
      <w:pPr>
        <w:pStyle w:val="ListParagraph"/>
        <w:numPr>
          <w:ilvl w:val="0"/>
          <w:numId w:val="174"/>
        </w:numPr>
        <w:tabs>
          <w:tab w:val="left" w:pos="942"/>
          <w:tab w:val="left" w:pos="943"/>
          <w:tab w:val="left" w:pos="8550"/>
        </w:tabs>
        <w:spacing w:before="0"/>
        <w:rPr>
          <w:b/>
        </w:rPr>
      </w:pPr>
      <w:r>
        <w:rPr>
          <w:b/>
        </w:rPr>
        <w:t>Single chip microcomputers controlling LED</w:t>
      </w:r>
      <w:r>
        <w:rPr>
          <w:b/>
          <w:spacing w:val="-9"/>
        </w:rPr>
        <w:t xml:space="preserve"> </w:t>
      </w:r>
      <w:r>
        <w:rPr>
          <w:b/>
          <w:spacing w:val="-3"/>
        </w:rPr>
        <w:t>running</w:t>
      </w:r>
      <w:r>
        <w:rPr>
          <w:b/>
          <w:spacing w:val="6"/>
        </w:rPr>
        <w:t xml:space="preserve"> </w:t>
      </w:r>
      <w:r>
        <w:rPr>
          <w:b/>
        </w:rPr>
        <w:t>light</w:t>
      </w:r>
      <w:r>
        <w:rPr>
          <w:b/>
        </w:rPr>
        <w:tab/>
        <w:t>4</w:t>
      </w:r>
      <w:r>
        <w:rPr>
          <w:b/>
          <w:spacing w:val="5"/>
        </w:rPr>
        <w:t xml:space="preserve"> </w:t>
      </w:r>
      <w:r>
        <w:rPr>
          <w:b/>
          <w:spacing w:val="-3"/>
        </w:rPr>
        <w:t>Hrs</w:t>
      </w:r>
    </w:p>
    <w:p w:rsidR="00B141CF" w:rsidRDefault="009F45E6">
      <w:pPr>
        <w:pStyle w:val="ListParagraph"/>
        <w:numPr>
          <w:ilvl w:val="1"/>
          <w:numId w:val="174"/>
        </w:numPr>
        <w:tabs>
          <w:tab w:val="left" w:pos="942"/>
          <w:tab w:val="left" w:pos="943"/>
        </w:tabs>
        <w:spacing w:before="14"/>
      </w:pPr>
      <w:r>
        <w:t>Structure principles of single chip microcomputer I/O</w:t>
      </w:r>
      <w:r>
        <w:rPr>
          <w:spacing w:val="-23"/>
        </w:rPr>
        <w:t xml:space="preserve"> </w:t>
      </w:r>
      <w:r>
        <w:t>ports</w:t>
      </w:r>
    </w:p>
    <w:p w:rsidR="00B141CF" w:rsidRDefault="009F45E6">
      <w:pPr>
        <w:pStyle w:val="ListParagraph"/>
        <w:numPr>
          <w:ilvl w:val="1"/>
          <w:numId w:val="174"/>
        </w:numPr>
        <w:tabs>
          <w:tab w:val="left" w:pos="942"/>
          <w:tab w:val="left" w:pos="943"/>
        </w:tabs>
        <w:spacing w:before="21"/>
      </w:pPr>
      <w:r>
        <w:rPr>
          <w:sz w:val="21"/>
        </w:rPr>
        <w:t>Circuit design of LED running</w:t>
      </w:r>
      <w:r>
        <w:rPr>
          <w:spacing w:val="-4"/>
          <w:sz w:val="21"/>
        </w:rPr>
        <w:t xml:space="preserve"> </w:t>
      </w:r>
      <w:r>
        <w:rPr>
          <w:sz w:val="21"/>
        </w:rPr>
        <w:t>lights</w:t>
      </w:r>
    </w:p>
    <w:p w:rsidR="00B141CF" w:rsidRDefault="009F45E6">
      <w:pPr>
        <w:pStyle w:val="ListParagraph"/>
        <w:numPr>
          <w:ilvl w:val="1"/>
          <w:numId w:val="174"/>
        </w:numPr>
        <w:tabs>
          <w:tab w:val="left" w:pos="942"/>
          <w:tab w:val="left" w:pos="943"/>
        </w:tabs>
        <w:spacing w:before="20"/>
      </w:pPr>
      <w:r>
        <w:rPr>
          <w:sz w:val="21"/>
        </w:rPr>
        <w:t>Display control method of LED running</w:t>
      </w:r>
      <w:r>
        <w:rPr>
          <w:spacing w:val="-3"/>
          <w:sz w:val="21"/>
        </w:rPr>
        <w:t xml:space="preserve"> </w:t>
      </w:r>
      <w:r>
        <w:rPr>
          <w:sz w:val="21"/>
        </w:rPr>
        <w:t>lights</w:t>
      </w:r>
    </w:p>
    <w:p w:rsidR="00B141CF" w:rsidRDefault="00B141CF">
      <w:pPr>
        <w:pStyle w:val="BodyText"/>
        <w:spacing w:before="0"/>
        <w:ind w:left="0" w:firstLine="0"/>
        <w:rPr>
          <w:sz w:val="24"/>
        </w:rPr>
      </w:pPr>
    </w:p>
    <w:p w:rsidR="00B141CF" w:rsidRDefault="00B141CF">
      <w:pPr>
        <w:pStyle w:val="BodyText"/>
        <w:ind w:left="0" w:firstLine="0"/>
        <w:rPr>
          <w:sz w:val="24"/>
        </w:rPr>
      </w:pPr>
    </w:p>
    <w:p w:rsidR="00B141CF" w:rsidRDefault="009F45E6">
      <w:pPr>
        <w:pStyle w:val="ListParagraph"/>
        <w:numPr>
          <w:ilvl w:val="0"/>
          <w:numId w:val="174"/>
        </w:numPr>
        <w:tabs>
          <w:tab w:val="left" w:pos="942"/>
          <w:tab w:val="left" w:pos="943"/>
          <w:tab w:val="left" w:pos="8572"/>
        </w:tabs>
        <w:spacing w:before="0"/>
        <w:rPr>
          <w:b/>
        </w:rPr>
      </w:pPr>
      <w:r>
        <w:rPr>
          <w:b/>
        </w:rPr>
        <w:t>Single chip microcomputers controlling LED</w:t>
      </w:r>
      <w:r>
        <w:rPr>
          <w:b/>
          <w:spacing w:val="-6"/>
        </w:rPr>
        <w:t xml:space="preserve"> </w:t>
      </w:r>
      <w:r>
        <w:rPr>
          <w:b/>
          <w:spacing w:val="-3"/>
        </w:rPr>
        <w:t>digital</w:t>
      </w:r>
      <w:r>
        <w:rPr>
          <w:b/>
          <w:spacing w:val="5"/>
        </w:rPr>
        <w:t xml:space="preserve"> </w:t>
      </w:r>
      <w:r>
        <w:rPr>
          <w:b/>
        </w:rPr>
        <w:t>tubes</w:t>
      </w:r>
      <w:r>
        <w:rPr>
          <w:b/>
        </w:rPr>
        <w:tab/>
        <w:t>4</w:t>
      </w:r>
      <w:r>
        <w:rPr>
          <w:b/>
          <w:spacing w:val="6"/>
        </w:rPr>
        <w:t xml:space="preserve"> </w:t>
      </w:r>
      <w:r>
        <w:rPr>
          <w:b/>
          <w:spacing w:val="-3"/>
        </w:rPr>
        <w:t>Hrs</w:t>
      </w:r>
    </w:p>
    <w:p w:rsidR="00B141CF" w:rsidRDefault="009F45E6">
      <w:pPr>
        <w:pStyle w:val="ListParagraph"/>
        <w:numPr>
          <w:ilvl w:val="1"/>
          <w:numId w:val="174"/>
        </w:numPr>
        <w:tabs>
          <w:tab w:val="left" w:pos="942"/>
          <w:tab w:val="left" w:pos="943"/>
        </w:tabs>
        <w:spacing w:before="14"/>
      </w:pPr>
      <w:r>
        <w:t xml:space="preserve">Principles and driver </w:t>
      </w:r>
      <w:r>
        <w:rPr>
          <w:spacing w:val="-3"/>
        </w:rPr>
        <w:t xml:space="preserve">circuit </w:t>
      </w:r>
      <w:r>
        <w:t xml:space="preserve">design of LED </w:t>
      </w:r>
      <w:r>
        <w:rPr>
          <w:spacing w:val="-3"/>
        </w:rPr>
        <w:t>digital</w:t>
      </w:r>
      <w:r>
        <w:rPr>
          <w:spacing w:val="-17"/>
        </w:rPr>
        <w:t xml:space="preserve"> </w:t>
      </w:r>
      <w:r>
        <w:t>tubes</w:t>
      </w:r>
    </w:p>
    <w:p w:rsidR="00B141CF" w:rsidRDefault="009F45E6">
      <w:pPr>
        <w:pStyle w:val="ListParagraph"/>
        <w:numPr>
          <w:ilvl w:val="1"/>
          <w:numId w:val="174"/>
        </w:numPr>
        <w:tabs>
          <w:tab w:val="left" w:pos="942"/>
          <w:tab w:val="left" w:pos="943"/>
        </w:tabs>
        <w:spacing w:before="21"/>
      </w:pPr>
      <w:r>
        <w:t xml:space="preserve">Static display control of LED </w:t>
      </w:r>
      <w:r>
        <w:rPr>
          <w:spacing w:val="-3"/>
        </w:rPr>
        <w:t>digital</w:t>
      </w:r>
      <w:r>
        <w:rPr>
          <w:spacing w:val="-20"/>
        </w:rPr>
        <w:t xml:space="preserve"> </w:t>
      </w:r>
      <w:r>
        <w:t>tubes</w:t>
      </w:r>
    </w:p>
    <w:p w:rsidR="00B141CF" w:rsidRDefault="009F45E6">
      <w:pPr>
        <w:pStyle w:val="ListParagraph"/>
        <w:numPr>
          <w:ilvl w:val="1"/>
          <w:numId w:val="174"/>
        </w:numPr>
        <w:tabs>
          <w:tab w:val="left" w:pos="942"/>
          <w:tab w:val="left" w:pos="943"/>
        </w:tabs>
        <w:spacing w:before="13"/>
      </w:pPr>
      <w:r>
        <w:t>Dynamic display control of LED digital</w:t>
      </w:r>
      <w:r>
        <w:rPr>
          <w:spacing w:val="-26"/>
        </w:rPr>
        <w:t xml:space="preserve"> </w:t>
      </w:r>
      <w:r>
        <w:t>tubes</w:t>
      </w:r>
    </w:p>
    <w:p w:rsidR="00B141CF" w:rsidRDefault="00B141CF">
      <w:pPr>
        <w:pStyle w:val="BodyText"/>
        <w:spacing w:before="0"/>
        <w:ind w:left="0" w:firstLine="0"/>
        <w:rPr>
          <w:sz w:val="25"/>
        </w:rPr>
      </w:pPr>
    </w:p>
    <w:p w:rsidR="00B141CF" w:rsidRDefault="009F45E6">
      <w:pPr>
        <w:pStyle w:val="ListParagraph"/>
        <w:numPr>
          <w:ilvl w:val="0"/>
          <w:numId w:val="174"/>
        </w:numPr>
        <w:tabs>
          <w:tab w:val="left" w:pos="942"/>
          <w:tab w:val="left" w:pos="943"/>
          <w:tab w:val="left" w:pos="8586"/>
        </w:tabs>
        <w:spacing w:before="0"/>
        <w:rPr>
          <w:b/>
        </w:rPr>
      </w:pPr>
      <w:r>
        <w:rPr>
          <w:b/>
        </w:rPr>
        <w:t xml:space="preserve">Single chip </w:t>
      </w:r>
      <w:r>
        <w:rPr>
          <w:b/>
          <w:spacing w:val="-3"/>
        </w:rPr>
        <w:t xml:space="preserve">microcomputer </w:t>
      </w:r>
      <w:r>
        <w:rPr>
          <w:b/>
          <w:spacing w:val="-5"/>
        </w:rPr>
        <w:t>key</w:t>
      </w:r>
      <w:r>
        <w:rPr>
          <w:b/>
          <w:spacing w:val="30"/>
        </w:rPr>
        <w:t xml:space="preserve"> </w:t>
      </w:r>
      <w:r>
        <w:rPr>
          <w:b/>
        </w:rPr>
        <w:t>detection</w:t>
      </w:r>
      <w:r>
        <w:rPr>
          <w:b/>
          <w:spacing w:val="-2"/>
        </w:rPr>
        <w:t xml:space="preserve"> </w:t>
      </w:r>
      <w:r>
        <w:rPr>
          <w:b/>
        </w:rPr>
        <w:t>control</w:t>
      </w:r>
      <w:r>
        <w:rPr>
          <w:b/>
        </w:rPr>
        <w:tab/>
        <w:t>4</w:t>
      </w:r>
      <w:r>
        <w:rPr>
          <w:b/>
          <w:spacing w:val="5"/>
        </w:rPr>
        <w:t xml:space="preserve"> </w:t>
      </w:r>
      <w:r>
        <w:rPr>
          <w:b/>
          <w:spacing w:val="-3"/>
        </w:rPr>
        <w:t>Hrs</w:t>
      </w:r>
    </w:p>
    <w:p w:rsidR="00B141CF" w:rsidRDefault="009F45E6">
      <w:pPr>
        <w:pStyle w:val="ListParagraph"/>
        <w:numPr>
          <w:ilvl w:val="1"/>
          <w:numId w:val="174"/>
        </w:numPr>
        <w:tabs>
          <w:tab w:val="left" w:pos="942"/>
          <w:tab w:val="left" w:pos="943"/>
        </w:tabs>
        <w:spacing w:before="7"/>
      </w:pPr>
      <w:r>
        <w:t xml:space="preserve">Key interface </w:t>
      </w:r>
      <w:r>
        <w:rPr>
          <w:spacing w:val="-3"/>
        </w:rPr>
        <w:t xml:space="preserve">circuit </w:t>
      </w:r>
      <w:r>
        <w:t>and jitter</w:t>
      </w:r>
      <w:r>
        <w:rPr>
          <w:spacing w:val="-8"/>
        </w:rPr>
        <w:t xml:space="preserve"> </w:t>
      </w:r>
      <w:r>
        <w:t>problems</w:t>
      </w:r>
    </w:p>
    <w:p w:rsidR="00B141CF" w:rsidRDefault="009F45E6">
      <w:pPr>
        <w:pStyle w:val="ListParagraph"/>
        <w:numPr>
          <w:ilvl w:val="1"/>
          <w:numId w:val="174"/>
        </w:numPr>
        <w:tabs>
          <w:tab w:val="left" w:pos="942"/>
          <w:tab w:val="left" w:pos="943"/>
        </w:tabs>
        <w:spacing w:before="13"/>
      </w:pPr>
      <w:r>
        <w:t xml:space="preserve">Independent key </w:t>
      </w:r>
      <w:r>
        <w:rPr>
          <w:spacing w:val="-3"/>
        </w:rPr>
        <w:t>detection</w:t>
      </w:r>
      <w:r>
        <w:t xml:space="preserve"> </w:t>
      </w:r>
      <w:r>
        <w:rPr>
          <w:spacing w:val="-3"/>
        </w:rPr>
        <w:t>method</w:t>
      </w:r>
    </w:p>
    <w:p w:rsidR="00B141CF" w:rsidRDefault="009F45E6">
      <w:pPr>
        <w:pStyle w:val="ListParagraph"/>
        <w:numPr>
          <w:ilvl w:val="1"/>
          <w:numId w:val="174"/>
        </w:numPr>
        <w:tabs>
          <w:tab w:val="left" w:pos="942"/>
          <w:tab w:val="left" w:pos="943"/>
        </w:tabs>
        <w:spacing w:before="21"/>
      </w:pPr>
      <w:r>
        <w:t xml:space="preserve">Matrix </w:t>
      </w:r>
      <w:r>
        <w:rPr>
          <w:spacing w:val="-3"/>
        </w:rPr>
        <w:t xml:space="preserve">keyboard </w:t>
      </w:r>
      <w:r>
        <w:t xml:space="preserve">scanning </w:t>
      </w:r>
      <w:r>
        <w:rPr>
          <w:spacing w:val="-3"/>
        </w:rPr>
        <w:t>recognition</w:t>
      </w:r>
      <w:r>
        <w:rPr>
          <w:spacing w:val="3"/>
        </w:rPr>
        <w:t xml:space="preserve"> </w:t>
      </w:r>
      <w:r>
        <w:t>principle</w:t>
      </w:r>
    </w:p>
    <w:p w:rsidR="00B141CF" w:rsidRDefault="00B141CF">
      <w:pPr>
        <w:pStyle w:val="BodyText"/>
        <w:spacing w:before="0"/>
        <w:ind w:left="0" w:firstLine="0"/>
        <w:rPr>
          <w:sz w:val="24"/>
        </w:rPr>
      </w:pPr>
    </w:p>
    <w:p w:rsidR="00B141CF" w:rsidRDefault="00B141CF">
      <w:pPr>
        <w:pStyle w:val="BodyText"/>
        <w:ind w:left="0" w:firstLine="0"/>
        <w:rPr>
          <w:sz w:val="24"/>
        </w:rPr>
      </w:pPr>
    </w:p>
    <w:p w:rsidR="00B141CF" w:rsidRDefault="009F45E6">
      <w:pPr>
        <w:pStyle w:val="ListParagraph"/>
        <w:numPr>
          <w:ilvl w:val="0"/>
          <w:numId w:val="174"/>
        </w:numPr>
        <w:tabs>
          <w:tab w:val="left" w:pos="942"/>
          <w:tab w:val="left" w:pos="943"/>
          <w:tab w:val="left" w:pos="8636"/>
        </w:tabs>
        <w:spacing w:before="0"/>
        <w:rPr>
          <w:b/>
        </w:rPr>
      </w:pPr>
      <w:r>
        <w:rPr>
          <w:b/>
        </w:rPr>
        <w:t xml:space="preserve">Single chip microcomputer </w:t>
      </w:r>
      <w:r>
        <w:rPr>
          <w:b/>
          <w:spacing w:val="-3"/>
        </w:rPr>
        <w:t xml:space="preserve">timer </w:t>
      </w:r>
      <w:r>
        <w:rPr>
          <w:b/>
        </w:rPr>
        <w:t>control</w:t>
      </w:r>
      <w:r>
        <w:rPr>
          <w:b/>
          <w:spacing w:val="-2"/>
        </w:rPr>
        <w:t xml:space="preserve"> </w:t>
      </w:r>
      <w:r>
        <w:rPr>
          <w:b/>
        </w:rPr>
        <w:t>application</w:t>
      </w:r>
      <w:r>
        <w:rPr>
          <w:b/>
        </w:rPr>
        <w:tab/>
      </w:r>
      <w:r>
        <w:rPr>
          <w:b/>
          <w:sz w:val="21"/>
        </w:rPr>
        <w:t>4</w:t>
      </w:r>
      <w:r>
        <w:rPr>
          <w:b/>
          <w:spacing w:val="1"/>
          <w:sz w:val="21"/>
        </w:rPr>
        <w:t xml:space="preserve"> </w:t>
      </w:r>
      <w:r>
        <w:rPr>
          <w:b/>
          <w:sz w:val="21"/>
        </w:rPr>
        <w:t>Hrs</w:t>
      </w:r>
    </w:p>
    <w:p w:rsidR="00B141CF" w:rsidRDefault="00B141CF">
      <w:pPr>
        <w:sectPr w:rsidR="00B141CF">
          <w:type w:val="continuous"/>
          <w:pgSz w:w="12240" w:h="15840"/>
          <w:pgMar w:top="1140" w:right="1020" w:bottom="280" w:left="1420" w:header="720" w:footer="720" w:gutter="0"/>
          <w:cols w:space="720"/>
        </w:sectPr>
      </w:pPr>
    </w:p>
    <w:p w:rsidR="00B141CF" w:rsidRDefault="009F45E6">
      <w:pPr>
        <w:pStyle w:val="ListParagraph"/>
        <w:numPr>
          <w:ilvl w:val="1"/>
          <w:numId w:val="174"/>
        </w:numPr>
        <w:tabs>
          <w:tab w:val="left" w:pos="942"/>
          <w:tab w:val="left" w:pos="943"/>
        </w:tabs>
        <w:spacing w:before="62"/>
        <w:rPr>
          <w:sz w:val="21"/>
        </w:rPr>
      </w:pPr>
      <w:r>
        <w:rPr>
          <w:sz w:val="21"/>
        </w:rPr>
        <w:lastRenderedPageBreak/>
        <w:t>Single chip microcomputer timer/counter circuit</w:t>
      </w:r>
      <w:r>
        <w:rPr>
          <w:spacing w:val="-6"/>
          <w:sz w:val="21"/>
        </w:rPr>
        <w:t xml:space="preserve"> </w:t>
      </w:r>
      <w:r>
        <w:rPr>
          <w:sz w:val="21"/>
        </w:rPr>
        <w:t>structure</w:t>
      </w:r>
    </w:p>
    <w:p w:rsidR="00B141CF" w:rsidRDefault="009F45E6">
      <w:pPr>
        <w:pStyle w:val="ListParagraph"/>
        <w:numPr>
          <w:ilvl w:val="1"/>
          <w:numId w:val="174"/>
        </w:numPr>
        <w:tabs>
          <w:tab w:val="left" w:pos="942"/>
          <w:tab w:val="left" w:pos="943"/>
        </w:tabs>
        <w:spacing w:before="18"/>
        <w:rPr>
          <w:sz w:val="21"/>
        </w:rPr>
      </w:pPr>
      <w:r>
        <w:rPr>
          <w:sz w:val="21"/>
        </w:rPr>
        <w:t>Single chip microcomputer timer register function and</w:t>
      </w:r>
      <w:r>
        <w:rPr>
          <w:spacing w:val="-3"/>
          <w:sz w:val="21"/>
        </w:rPr>
        <w:t xml:space="preserve"> </w:t>
      </w:r>
      <w:r>
        <w:rPr>
          <w:sz w:val="21"/>
        </w:rPr>
        <w:t>configuration</w:t>
      </w:r>
    </w:p>
    <w:p w:rsidR="00B141CF" w:rsidRDefault="009F45E6">
      <w:pPr>
        <w:pStyle w:val="ListParagraph"/>
        <w:numPr>
          <w:ilvl w:val="1"/>
          <w:numId w:val="174"/>
        </w:numPr>
        <w:tabs>
          <w:tab w:val="left" w:pos="942"/>
          <w:tab w:val="left" w:pos="943"/>
        </w:tabs>
        <w:spacing w:before="18"/>
        <w:rPr>
          <w:sz w:val="21"/>
        </w:rPr>
      </w:pPr>
      <w:r>
        <w:rPr>
          <w:sz w:val="21"/>
        </w:rPr>
        <w:t>Single chip microcomputer timer timing</w:t>
      </w:r>
      <w:r>
        <w:rPr>
          <w:spacing w:val="3"/>
          <w:sz w:val="21"/>
        </w:rPr>
        <w:t xml:space="preserve"> </w:t>
      </w:r>
      <w:r>
        <w:rPr>
          <w:sz w:val="21"/>
        </w:rPr>
        <w:t>calculation</w:t>
      </w:r>
    </w:p>
    <w:p w:rsidR="00B141CF" w:rsidRDefault="00B141CF">
      <w:pPr>
        <w:pStyle w:val="BodyText"/>
        <w:spacing w:before="0"/>
        <w:ind w:left="0" w:firstLine="0"/>
        <w:rPr>
          <w:sz w:val="22"/>
        </w:rPr>
      </w:pPr>
    </w:p>
    <w:p w:rsidR="00B141CF" w:rsidRDefault="00B141CF">
      <w:pPr>
        <w:pStyle w:val="BodyText"/>
        <w:spacing w:before="7"/>
        <w:ind w:left="0" w:firstLine="0"/>
        <w:rPr>
          <w:sz w:val="24"/>
        </w:rPr>
      </w:pPr>
    </w:p>
    <w:p w:rsidR="00B141CF" w:rsidRDefault="009F45E6">
      <w:pPr>
        <w:pStyle w:val="ListParagraph"/>
        <w:numPr>
          <w:ilvl w:val="0"/>
          <w:numId w:val="174"/>
        </w:numPr>
        <w:tabs>
          <w:tab w:val="left" w:pos="942"/>
          <w:tab w:val="left" w:pos="943"/>
          <w:tab w:val="left" w:pos="8593"/>
        </w:tabs>
        <w:spacing w:before="1"/>
        <w:rPr>
          <w:b/>
          <w:sz w:val="21"/>
        </w:rPr>
      </w:pPr>
      <w:r>
        <w:rPr>
          <w:b/>
          <w:sz w:val="21"/>
        </w:rPr>
        <w:t>Single chip microcomputer interrupt</w:t>
      </w:r>
      <w:r>
        <w:rPr>
          <w:b/>
          <w:spacing w:val="-15"/>
          <w:sz w:val="21"/>
        </w:rPr>
        <w:t xml:space="preserve"> </w:t>
      </w:r>
      <w:r>
        <w:rPr>
          <w:b/>
          <w:sz w:val="21"/>
        </w:rPr>
        <w:t>system</w:t>
      </w:r>
      <w:r>
        <w:rPr>
          <w:b/>
          <w:spacing w:val="1"/>
          <w:sz w:val="21"/>
        </w:rPr>
        <w:t xml:space="preserve"> </w:t>
      </w:r>
      <w:r>
        <w:rPr>
          <w:b/>
          <w:sz w:val="21"/>
        </w:rPr>
        <w:t>control</w:t>
      </w:r>
      <w:r>
        <w:rPr>
          <w:b/>
          <w:sz w:val="21"/>
        </w:rPr>
        <w:tab/>
        <w:t>4</w:t>
      </w:r>
      <w:r>
        <w:rPr>
          <w:b/>
          <w:spacing w:val="1"/>
          <w:sz w:val="21"/>
        </w:rPr>
        <w:t xml:space="preserve"> </w:t>
      </w:r>
      <w:r>
        <w:rPr>
          <w:b/>
          <w:sz w:val="21"/>
        </w:rPr>
        <w:t>Hrs</w:t>
      </w:r>
    </w:p>
    <w:p w:rsidR="00B141CF" w:rsidRDefault="009F45E6">
      <w:pPr>
        <w:pStyle w:val="ListParagraph"/>
        <w:numPr>
          <w:ilvl w:val="1"/>
          <w:numId w:val="174"/>
        </w:numPr>
        <w:tabs>
          <w:tab w:val="left" w:pos="942"/>
          <w:tab w:val="left" w:pos="943"/>
        </w:tabs>
        <w:spacing w:before="15"/>
      </w:pPr>
      <w:r>
        <w:t xml:space="preserve">Overview single chip </w:t>
      </w:r>
      <w:r>
        <w:rPr>
          <w:spacing w:val="-3"/>
        </w:rPr>
        <w:t>microcomputer interrupt</w:t>
      </w:r>
      <w:r>
        <w:rPr>
          <w:spacing w:val="10"/>
        </w:rPr>
        <w:t xml:space="preserve"> </w:t>
      </w:r>
      <w:r>
        <w:t>system</w:t>
      </w:r>
    </w:p>
    <w:p w:rsidR="00B141CF" w:rsidRDefault="009F45E6">
      <w:pPr>
        <w:pStyle w:val="ListParagraph"/>
        <w:numPr>
          <w:ilvl w:val="1"/>
          <w:numId w:val="174"/>
        </w:numPr>
        <w:tabs>
          <w:tab w:val="left" w:pos="942"/>
          <w:tab w:val="left" w:pos="943"/>
        </w:tabs>
        <w:spacing w:before="21"/>
      </w:pPr>
      <w:r>
        <w:t xml:space="preserve">Design </w:t>
      </w:r>
      <w:r>
        <w:rPr>
          <w:spacing w:val="-3"/>
        </w:rPr>
        <w:t xml:space="preserve">method </w:t>
      </w:r>
      <w:r>
        <w:t>of single chip microcomputer interrupt</w:t>
      </w:r>
      <w:r>
        <w:rPr>
          <w:spacing w:val="-21"/>
        </w:rPr>
        <w:t xml:space="preserve"> </w:t>
      </w:r>
      <w:r>
        <w:t>program</w:t>
      </w:r>
    </w:p>
    <w:p w:rsidR="00B141CF" w:rsidRDefault="00B141CF">
      <w:pPr>
        <w:pStyle w:val="BodyText"/>
        <w:spacing w:before="0"/>
        <w:ind w:left="0" w:firstLine="0"/>
        <w:rPr>
          <w:sz w:val="24"/>
        </w:rPr>
      </w:pPr>
    </w:p>
    <w:p w:rsidR="00B141CF" w:rsidRDefault="00B141CF">
      <w:pPr>
        <w:pStyle w:val="BodyText"/>
        <w:spacing w:before="0"/>
        <w:ind w:left="0" w:firstLine="0"/>
        <w:rPr>
          <w:sz w:val="26"/>
        </w:rPr>
      </w:pPr>
    </w:p>
    <w:p w:rsidR="00B141CF" w:rsidRDefault="009F45E6">
      <w:pPr>
        <w:ind w:left="222"/>
        <w:rPr>
          <w:b/>
        </w:rPr>
      </w:pPr>
      <w:r>
        <w:rPr>
          <w:b/>
        </w:rPr>
        <w:t>Reference</w:t>
      </w:r>
    </w:p>
    <w:p w:rsidR="00B141CF" w:rsidRDefault="009F45E6">
      <w:pPr>
        <w:pStyle w:val="ListParagraph"/>
        <w:numPr>
          <w:ilvl w:val="0"/>
          <w:numId w:val="175"/>
        </w:numPr>
        <w:tabs>
          <w:tab w:val="left" w:pos="942"/>
          <w:tab w:val="left" w:pos="943"/>
        </w:tabs>
        <w:spacing w:before="43" w:line="273" w:lineRule="auto"/>
        <w:ind w:right="687"/>
      </w:pPr>
      <w:r>
        <w:t xml:space="preserve">Wang Jingxia. “Single Chip Microcomputer </w:t>
      </w:r>
      <w:r>
        <w:rPr>
          <w:spacing w:val="-3"/>
        </w:rPr>
        <w:t xml:space="preserve">Application Technology </w:t>
      </w:r>
      <w:r>
        <w:t>( C Language Edition), 4th Edition”. Electronic Industry Press,</w:t>
      </w:r>
      <w:r>
        <w:rPr>
          <w:spacing w:val="-7"/>
        </w:rPr>
        <w:t xml:space="preserve"> </w:t>
      </w:r>
      <w:r>
        <w:t>2019.1</w:t>
      </w:r>
    </w:p>
    <w:p w:rsidR="00B141CF" w:rsidRDefault="009F45E6">
      <w:pPr>
        <w:pStyle w:val="ListParagraph"/>
        <w:numPr>
          <w:ilvl w:val="0"/>
          <w:numId w:val="175"/>
        </w:numPr>
        <w:tabs>
          <w:tab w:val="left" w:pos="942"/>
          <w:tab w:val="left" w:pos="943"/>
        </w:tabs>
        <w:spacing w:before="0" w:line="280" w:lineRule="auto"/>
        <w:ind w:right="753"/>
      </w:pPr>
      <w:r>
        <w:t xml:space="preserve">Guo </w:t>
      </w:r>
      <w:r>
        <w:rPr>
          <w:spacing w:val="-3"/>
        </w:rPr>
        <w:t xml:space="preserve">Zhiyong. “Project </w:t>
      </w:r>
      <w:r>
        <w:t xml:space="preserve">Course on </w:t>
      </w:r>
      <w:r>
        <w:rPr>
          <w:spacing w:val="-3"/>
        </w:rPr>
        <w:t xml:space="preserve">Single </w:t>
      </w:r>
      <w:r>
        <w:t xml:space="preserve">Chip Microcomputer </w:t>
      </w:r>
      <w:r>
        <w:rPr>
          <w:spacing w:val="-3"/>
        </w:rPr>
        <w:t xml:space="preserve">Application </w:t>
      </w:r>
      <w:r>
        <w:t xml:space="preserve">Technology (Microlearning Edition)”. People’s Post and Telecommunications </w:t>
      </w:r>
      <w:r>
        <w:rPr>
          <w:spacing w:val="-2"/>
        </w:rPr>
        <w:t xml:space="preserve">Publishing </w:t>
      </w:r>
      <w:r>
        <w:rPr>
          <w:spacing w:val="-4"/>
        </w:rPr>
        <w:t>House,</w:t>
      </w:r>
      <w:r>
        <w:t xml:space="preserve"> 2019.2</w:t>
      </w:r>
    </w:p>
    <w:p w:rsidR="00B141CF" w:rsidRDefault="00B141CF">
      <w:pPr>
        <w:pStyle w:val="BodyText"/>
        <w:spacing w:before="0"/>
        <w:ind w:left="0" w:firstLine="0"/>
        <w:rPr>
          <w:sz w:val="20"/>
        </w:rPr>
      </w:pPr>
    </w:p>
    <w:p w:rsidR="00B141CF" w:rsidRDefault="00B141CF">
      <w:pPr>
        <w:pStyle w:val="BodyText"/>
        <w:ind w:left="0" w:firstLine="0"/>
        <w:rPr>
          <w:sz w:val="21"/>
        </w:rPr>
      </w:pPr>
    </w:p>
    <w:p w:rsidR="00B141CF" w:rsidRDefault="00401B6E" w:rsidP="00401B6E">
      <w:pPr>
        <w:spacing w:before="94" w:line="273" w:lineRule="auto"/>
        <w:ind w:left="222" w:right="4463"/>
        <w:rPr>
          <w:b/>
        </w:rPr>
      </w:pPr>
      <w:r>
        <w:rPr>
          <w:b/>
        </w:rPr>
        <w:t xml:space="preserve">ELIT-342 </w:t>
      </w:r>
      <w:r w:rsidR="009F45E6">
        <w:rPr>
          <w:b/>
        </w:rPr>
        <w:t>Microcomputer technology application Instructional Objectives</w:t>
      </w:r>
    </w:p>
    <w:p w:rsidR="00B141CF" w:rsidRDefault="009F45E6">
      <w:pPr>
        <w:pStyle w:val="ListParagraph"/>
        <w:numPr>
          <w:ilvl w:val="0"/>
          <w:numId w:val="176"/>
        </w:numPr>
        <w:tabs>
          <w:tab w:val="left" w:pos="942"/>
          <w:tab w:val="left" w:pos="943"/>
        </w:tabs>
        <w:spacing w:before="7"/>
        <w:rPr>
          <w:b/>
        </w:rPr>
      </w:pPr>
      <w:r>
        <w:rPr>
          <w:b/>
        </w:rPr>
        <w:t xml:space="preserve">Understand </w:t>
      </w:r>
      <w:r>
        <w:rPr>
          <w:b/>
          <w:spacing w:val="-3"/>
        </w:rPr>
        <w:t xml:space="preserve">basic </w:t>
      </w:r>
      <w:r>
        <w:rPr>
          <w:b/>
        </w:rPr>
        <w:t>situations of single chip</w:t>
      </w:r>
      <w:r>
        <w:rPr>
          <w:b/>
          <w:spacing w:val="-10"/>
        </w:rPr>
        <w:t xml:space="preserve"> </w:t>
      </w:r>
      <w:r>
        <w:rPr>
          <w:b/>
        </w:rPr>
        <w:t>microcomputers</w:t>
      </w:r>
    </w:p>
    <w:p w:rsidR="00B141CF" w:rsidRDefault="009F45E6">
      <w:pPr>
        <w:pStyle w:val="ListParagraph"/>
        <w:numPr>
          <w:ilvl w:val="1"/>
          <w:numId w:val="176"/>
        </w:numPr>
        <w:tabs>
          <w:tab w:val="left" w:pos="942"/>
          <w:tab w:val="left" w:pos="943"/>
        </w:tabs>
        <w:spacing w:before="35"/>
      </w:pPr>
      <w:r>
        <w:t xml:space="preserve">Understand </w:t>
      </w:r>
      <w:r>
        <w:rPr>
          <w:spacing w:val="-3"/>
        </w:rPr>
        <w:t xml:space="preserve">development </w:t>
      </w:r>
      <w:r>
        <w:t>history and classifications of single chip</w:t>
      </w:r>
      <w:r>
        <w:rPr>
          <w:spacing w:val="6"/>
        </w:rPr>
        <w:t xml:space="preserve"> </w:t>
      </w:r>
      <w:r>
        <w:rPr>
          <w:spacing w:val="-3"/>
        </w:rPr>
        <w:t>microcomputers</w:t>
      </w:r>
    </w:p>
    <w:p w:rsidR="00B141CF" w:rsidRDefault="009F45E6">
      <w:pPr>
        <w:pStyle w:val="ListParagraph"/>
        <w:numPr>
          <w:ilvl w:val="1"/>
          <w:numId w:val="176"/>
        </w:numPr>
        <w:tabs>
          <w:tab w:val="left" w:pos="942"/>
          <w:tab w:val="left" w:pos="943"/>
        </w:tabs>
        <w:spacing w:before="42"/>
      </w:pPr>
      <w:r>
        <w:t xml:space="preserve">Understand </w:t>
      </w:r>
      <w:r>
        <w:rPr>
          <w:spacing w:val="-3"/>
        </w:rPr>
        <w:t xml:space="preserve">development </w:t>
      </w:r>
      <w:r>
        <w:t>process of single chip microcomputer application</w:t>
      </w:r>
      <w:r>
        <w:rPr>
          <w:spacing w:val="-9"/>
        </w:rPr>
        <w:t xml:space="preserve"> </w:t>
      </w:r>
      <w:r>
        <w:rPr>
          <w:spacing w:val="-3"/>
        </w:rPr>
        <w:t>systems</w:t>
      </w:r>
    </w:p>
    <w:p w:rsidR="00B141CF" w:rsidRDefault="009F45E6">
      <w:pPr>
        <w:pStyle w:val="ListParagraph"/>
        <w:numPr>
          <w:ilvl w:val="1"/>
          <w:numId w:val="176"/>
        </w:numPr>
        <w:tabs>
          <w:tab w:val="left" w:pos="942"/>
          <w:tab w:val="left" w:pos="943"/>
        </w:tabs>
        <w:spacing w:before="35" w:line="273" w:lineRule="auto"/>
        <w:ind w:right="1865"/>
      </w:pPr>
      <w:r>
        <w:t xml:space="preserve">Master functions of internal structures </w:t>
      </w:r>
      <w:r>
        <w:rPr>
          <w:spacing w:val="-4"/>
        </w:rPr>
        <w:t xml:space="preserve">and </w:t>
      </w:r>
      <w:r>
        <w:rPr>
          <w:spacing w:val="-3"/>
        </w:rPr>
        <w:t xml:space="preserve">external </w:t>
      </w:r>
      <w:r>
        <w:t>pins of MCS-51 single chip microcomputers</w:t>
      </w:r>
    </w:p>
    <w:p w:rsidR="00B141CF" w:rsidRDefault="009F45E6">
      <w:pPr>
        <w:pStyle w:val="ListParagraph"/>
        <w:numPr>
          <w:ilvl w:val="1"/>
          <w:numId w:val="176"/>
        </w:numPr>
        <w:tabs>
          <w:tab w:val="left" w:pos="942"/>
          <w:tab w:val="left" w:pos="943"/>
        </w:tabs>
        <w:spacing w:before="7"/>
      </w:pPr>
      <w:r>
        <w:t xml:space="preserve">Master </w:t>
      </w:r>
      <w:r>
        <w:rPr>
          <w:spacing w:val="-3"/>
        </w:rPr>
        <w:t xml:space="preserve">development </w:t>
      </w:r>
      <w:r>
        <w:t>tool installation of MCS-51 single chip</w:t>
      </w:r>
      <w:r>
        <w:rPr>
          <w:spacing w:val="-6"/>
        </w:rPr>
        <w:t xml:space="preserve"> </w:t>
      </w:r>
      <w:r>
        <w:t>microcomputers</w:t>
      </w:r>
    </w:p>
    <w:p w:rsidR="00B141CF" w:rsidRDefault="00B141CF">
      <w:pPr>
        <w:pStyle w:val="BodyText"/>
        <w:spacing w:before="8"/>
        <w:ind w:left="0" w:firstLine="0"/>
        <w:rPr>
          <w:sz w:val="28"/>
        </w:rPr>
      </w:pPr>
    </w:p>
    <w:p w:rsidR="00B141CF" w:rsidRDefault="009F45E6">
      <w:pPr>
        <w:pStyle w:val="ListParagraph"/>
        <w:numPr>
          <w:ilvl w:val="0"/>
          <w:numId w:val="176"/>
        </w:numPr>
        <w:tabs>
          <w:tab w:val="left" w:pos="942"/>
          <w:tab w:val="left" w:pos="943"/>
        </w:tabs>
        <w:spacing w:before="0"/>
        <w:rPr>
          <w:b/>
        </w:rPr>
      </w:pPr>
      <w:r>
        <w:rPr>
          <w:b/>
        </w:rPr>
        <w:t xml:space="preserve">Master </w:t>
      </w:r>
      <w:r>
        <w:rPr>
          <w:b/>
          <w:spacing w:val="-3"/>
        </w:rPr>
        <w:t xml:space="preserve">C51 language </w:t>
      </w:r>
      <w:r>
        <w:rPr>
          <w:b/>
        </w:rPr>
        <w:t>of single chip</w:t>
      </w:r>
      <w:r>
        <w:rPr>
          <w:b/>
          <w:spacing w:val="1"/>
        </w:rPr>
        <w:t xml:space="preserve"> </w:t>
      </w:r>
      <w:r>
        <w:rPr>
          <w:b/>
        </w:rPr>
        <w:t>microcomputers</w:t>
      </w:r>
    </w:p>
    <w:p w:rsidR="00B141CF" w:rsidRDefault="009F45E6">
      <w:pPr>
        <w:pStyle w:val="ListParagraph"/>
        <w:numPr>
          <w:ilvl w:val="1"/>
          <w:numId w:val="176"/>
        </w:numPr>
        <w:tabs>
          <w:tab w:val="left" w:pos="942"/>
          <w:tab w:val="left" w:pos="943"/>
        </w:tabs>
        <w:spacing w:before="35"/>
      </w:pPr>
      <w:r>
        <w:t>Understand data structures of</w:t>
      </w:r>
      <w:r>
        <w:rPr>
          <w:spacing w:val="-13"/>
        </w:rPr>
        <w:t xml:space="preserve"> </w:t>
      </w:r>
      <w:r>
        <w:rPr>
          <w:spacing w:val="-3"/>
        </w:rPr>
        <w:t>C51</w:t>
      </w:r>
    </w:p>
    <w:p w:rsidR="00B141CF" w:rsidRDefault="009F45E6">
      <w:pPr>
        <w:pStyle w:val="ListParagraph"/>
        <w:numPr>
          <w:ilvl w:val="1"/>
          <w:numId w:val="176"/>
        </w:numPr>
        <w:tabs>
          <w:tab w:val="left" w:pos="942"/>
          <w:tab w:val="left" w:pos="943"/>
        </w:tabs>
        <w:spacing w:before="43"/>
      </w:pPr>
      <w:r>
        <w:t>Master programming methods of C5l</w:t>
      </w:r>
      <w:r>
        <w:rPr>
          <w:spacing w:val="-25"/>
        </w:rPr>
        <w:t xml:space="preserve"> </w:t>
      </w:r>
      <w:r>
        <w:t>language</w:t>
      </w:r>
    </w:p>
    <w:p w:rsidR="00B141CF" w:rsidRDefault="00B141CF">
      <w:pPr>
        <w:pStyle w:val="BodyText"/>
        <w:spacing w:before="1"/>
        <w:ind w:left="0" w:firstLine="0"/>
        <w:rPr>
          <w:sz w:val="28"/>
        </w:rPr>
      </w:pPr>
    </w:p>
    <w:p w:rsidR="00B141CF" w:rsidRDefault="009F45E6">
      <w:pPr>
        <w:pStyle w:val="ListParagraph"/>
        <w:numPr>
          <w:ilvl w:val="0"/>
          <w:numId w:val="176"/>
        </w:numPr>
        <w:tabs>
          <w:tab w:val="left" w:pos="942"/>
          <w:tab w:val="left" w:pos="943"/>
        </w:tabs>
        <w:spacing w:before="0"/>
        <w:rPr>
          <w:b/>
        </w:rPr>
      </w:pPr>
      <w:r>
        <w:rPr>
          <w:b/>
        </w:rPr>
        <w:t>Understand and master IO internal structures and</w:t>
      </w:r>
      <w:r>
        <w:rPr>
          <w:b/>
          <w:spacing w:val="-29"/>
        </w:rPr>
        <w:t xml:space="preserve"> </w:t>
      </w:r>
      <w:r>
        <w:rPr>
          <w:b/>
        </w:rPr>
        <w:t>characteristics</w:t>
      </w:r>
    </w:p>
    <w:p w:rsidR="00B141CF" w:rsidRDefault="009F45E6">
      <w:pPr>
        <w:pStyle w:val="ListParagraph"/>
        <w:numPr>
          <w:ilvl w:val="1"/>
          <w:numId w:val="176"/>
        </w:numPr>
        <w:tabs>
          <w:tab w:val="left" w:pos="942"/>
          <w:tab w:val="left" w:pos="943"/>
        </w:tabs>
        <w:spacing w:before="43" w:line="252" w:lineRule="auto"/>
        <w:ind w:left="885" w:right="695" w:hanging="663"/>
      </w:pPr>
      <w:r>
        <w:tab/>
        <w:t xml:space="preserve">Understand and master internal structures and characteristics of </w:t>
      </w:r>
      <w:r>
        <w:rPr>
          <w:spacing w:val="-5"/>
        </w:rPr>
        <w:t xml:space="preserve">P0 </w:t>
      </w:r>
      <w:r>
        <w:t xml:space="preserve">port, </w:t>
      </w:r>
      <w:r>
        <w:rPr>
          <w:spacing w:val="-5"/>
        </w:rPr>
        <w:t xml:space="preserve">P1 </w:t>
      </w:r>
      <w:r>
        <w:t xml:space="preserve">port, </w:t>
      </w:r>
      <w:r>
        <w:rPr>
          <w:spacing w:val="-5"/>
        </w:rPr>
        <w:t xml:space="preserve">P2 </w:t>
      </w:r>
      <w:r>
        <w:t>port and P3</w:t>
      </w:r>
      <w:r>
        <w:rPr>
          <w:spacing w:val="-2"/>
        </w:rPr>
        <w:t xml:space="preserve"> </w:t>
      </w:r>
      <w:r>
        <w:t>port</w:t>
      </w:r>
    </w:p>
    <w:p w:rsidR="00B141CF" w:rsidRDefault="009F45E6">
      <w:pPr>
        <w:pStyle w:val="ListParagraph"/>
        <w:numPr>
          <w:ilvl w:val="1"/>
          <w:numId w:val="176"/>
        </w:numPr>
        <w:tabs>
          <w:tab w:val="left" w:pos="942"/>
          <w:tab w:val="left" w:pos="943"/>
        </w:tabs>
      </w:pPr>
      <w:r>
        <w:t xml:space="preserve">Understand and master functions and using methods of special </w:t>
      </w:r>
      <w:r>
        <w:rPr>
          <w:spacing w:val="-3"/>
        </w:rPr>
        <w:t>function</w:t>
      </w:r>
      <w:r>
        <w:rPr>
          <w:spacing w:val="-22"/>
        </w:rPr>
        <w:t xml:space="preserve"> </w:t>
      </w:r>
      <w:r>
        <w:t>registers</w:t>
      </w:r>
    </w:p>
    <w:p w:rsidR="00B141CF" w:rsidRDefault="00B141CF">
      <w:pPr>
        <w:pStyle w:val="BodyText"/>
        <w:spacing w:before="2"/>
        <w:ind w:left="0" w:firstLine="0"/>
        <w:rPr>
          <w:sz w:val="26"/>
        </w:rPr>
      </w:pPr>
    </w:p>
    <w:p w:rsidR="00B141CF" w:rsidRDefault="009F45E6">
      <w:pPr>
        <w:pStyle w:val="ListParagraph"/>
        <w:numPr>
          <w:ilvl w:val="0"/>
          <w:numId w:val="176"/>
        </w:numPr>
        <w:tabs>
          <w:tab w:val="left" w:pos="942"/>
          <w:tab w:val="left" w:pos="943"/>
        </w:tabs>
        <w:spacing w:before="0"/>
        <w:rPr>
          <w:b/>
        </w:rPr>
      </w:pPr>
      <w:r>
        <w:rPr>
          <w:b/>
        </w:rPr>
        <w:t xml:space="preserve">Understand and master application of LED </w:t>
      </w:r>
      <w:r>
        <w:rPr>
          <w:b/>
          <w:spacing w:val="-3"/>
        </w:rPr>
        <w:t>digital</w:t>
      </w:r>
      <w:r>
        <w:rPr>
          <w:b/>
          <w:spacing w:val="-15"/>
        </w:rPr>
        <w:t xml:space="preserve"> </w:t>
      </w:r>
      <w:r>
        <w:rPr>
          <w:b/>
          <w:spacing w:val="-3"/>
        </w:rPr>
        <w:t>tubes</w:t>
      </w:r>
    </w:p>
    <w:p w:rsidR="00B141CF" w:rsidRDefault="009F45E6">
      <w:pPr>
        <w:pStyle w:val="ListParagraph"/>
        <w:numPr>
          <w:ilvl w:val="1"/>
          <w:numId w:val="176"/>
        </w:numPr>
        <w:tabs>
          <w:tab w:val="left" w:pos="942"/>
          <w:tab w:val="left" w:pos="943"/>
        </w:tabs>
        <w:spacing w:before="7"/>
      </w:pPr>
      <w:r>
        <w:t xml:space="preserve">Understand and master principles and drive circuits of LED </w:t>
      </w:r>
      <w:r>
        <w:rPr>
          <w:spacing w:val="-3"/>
        </w:rPr>
        <w:t>digital</w:t>
      </w:r>
      <w:r>
        <w:rPr>
          <w:spacing w:val="-34"/>
        </w:rPr>
        <w:t xml:space="preserve"> </w:t>
      </w:r>
      <w:r>
        <w:t>tubes</w:t>
      </w:r>
    </w:p>
    <w:p w:rsidR="00B141CF" w:rsidRDefault="009F45E6">
      <w:pPr>
        <w:pStyle w:val="ListParagraph"/>
        <w:numPr>
          <w:ilvl w:val="1"/>
          <w:numId w:val="176"/>
        </w:numPr>
        <w:tabs>
          <w:tab w:val="left" w:pos="942"/>
          <w:tab w:val="left" w:pos="943"/>
        </w:tabs>
        <w:spacing w:before="20"/>
      </w:pPr>
      <w:r>
        <w:t>Understand and master static display methods of LED digital</w:t>
      </w:r>
      <w:r>
        <w:rPr>
          <w:spacing w:val="-33"/>
        </w:rPr>
        <w:t xml:space="preserve"> </w:t>
      </w:r>
      <w:r>
        <w:t>tubes</w:t>
      </w:r>
    </w:p>
    <w:p w:rsidR="00B141CF" w:rsidRDefault="009F45E6">
      <w:pPr>
        <w:pStyle w:val="ListParagraph"/>
        <w:numPr>
          <w:ilvl w:val="1"/>
          <w:numId w:val="176"/>
        </w:numPr>
        <w:tabs>
          <w:tab w:val="left" w:pos="942"/>
          <w:tab w:val="left" w:pos="943"/>
        </w:tabs>
        <w:spacing w:before="14"/>
      </w:pPr>
      <w:r>
        <w:t xml:space="preserve">Understand and master </w:t>
      </w:r>
      <w:r>
        <w:rPr>
          <w:spacing w:val="-3"/>
        </w:rPr>
        <w:t xml:space="preserve">dynamic </w:t>
      </w:r>
      <w:r>
        <w:t xml:space="preserve">display methods of LED </w:t>
      </w:r>
      <w:r>
        <w:rPr>
          <w:spacing w:val="-3"/>
        </w:rPr>
        <w:t>digital</w:t>
      </w:r>
      <w:r>
        <w:rPr>
          <w:spacing w:val="-17"/>
        </w:rPr>
        <w:t xml:space="preserve"> </w:t>
      </w:r>
      <w:r>
        <w:t>tubes</w:t>
      </w:r>
    </w:p>
    <w:p w:rsidR="00B141CF" w:rsidRDefault="00B141CF">
      <w:pPr>
        <w:pStyle w:val="BodyText"/>
        <w:spacing w:before="10"/>
        <w:ind w:left="0" w:firstLine="0"/>
        <w:rPr>
          <w:sz w:val="26"/>
        </w:rPr>
      </w:pPr>
    </w:p>
    <w:p w:rsidR="00B141CF" w:rsidRDefault="009F45E6">
      <w:pPr>
        <w:pStyle w:val="ListParagraph"/>
        <w:numPr>
          <w:ilvl w:val="0"/>
          <w:numId w:val="176"/>
        </w:numPr>
        <w:tabs>
          <w:tab w:val="left" w:pos="942"/>
          <w:tab w:val="left" w:pos="943"/>
        </w:tabs>
        <w:spacing w:before="0"/>
        <w:rPr>
          <w:b/>
        </w:rPr>
      </w:pPr>
      <w:r>
        <w:rPr>
          <w:b/>
        </w:rPr>
        <w:t xml:space="preserve">Understand and master </w:t>
      </w:r>
      <w:r>
        <w:rPr>
          <w:b/>
          <w:spacing w:val="-5"/>
        </w:rPr>
        <w:t xml:space="preserve">key </w:t>
      </w:r>
      <w:r>
        <w:rPr>
          <w:b/>
        </w:rPr>
        <w:t>detection</w:t>
      </w:r>
      <w:r>
        <w:rPr>
          <w:b/>
          <w:spacing w:val="-7"/>
        </w:rPr>
        <w:t xml:space="preserve"> </w:t>
      </w:r>
      <w:r>
        <w:rPr>
          <w:b/>
        </w:rPr>
        <w:t>methods</w:t>
      </w:r>
    </w:p>
    <w:p w:rsidR="00B141CF" w:rsidRDefault="009F45E6">
      <w:pPr>
        <w:pStyle w:val="ListParagraph"/>
        <w:numPr>
          <w:ilvl w:val="1"/>
          <w:numId w:val="176"/>
        </w:numPr>
        <w:tabs>
          <w:tab w:val="left" w:pos="942"/>
          <w:tab w:val="left" w:pos="943"/>
        </w:tabs>
        <w:spacing w:before="21"/>
      </w:pPr>
      <w:r>
        <w:t xml:space="preserve">Understand and master </w:t>
      </w:r>
      <w:r>
        <w:rPr>
          <w:spacing w:val="-4"/>
        </w:rPr>
        <w:t xml:space="preserve">key </w:t>
      </w:r>
      <w:r>
        <w:t xml:space="preserve">interface circuit </w:t>
      </w:r>
      <w:r>
        <w:rPr>
          <w:spacing w:val="-4"/>
        </w:rPr>
        <w:t xml:space="preserve">and </w:t>
      </w:r>
      <w:r>
        <w:t>jitter</w:t>
      </w:r>
      <w:r>
        <w:rPr>
          <w:spacing w:val="1"/>
        </w:rPr>
        <w:t xml:space="preserve"> </w:t>
      </w:r>
      <w:r>
        <w:t>problems</w:t>
      </w:r>
    </w:p>
    <w:p w:rsidR="00B141CF" w:rsidRDefault="009F45E6">
      <w:pPr>
        <w:pStyle w:val="ListParagraph"/>
        <w:numPr>
          <w:ilvl w:val="1"/>
          <w:numId w:val="176"/>
        </w:numPr>
        <w:tabs>
          <w:tab w:val="left" w:pos="942"/>
          <w:tab w:val="left" w:pos="943"/>
        </w:tabs>
        <w:spacing w:before="20"/>
      </w:pPr>
      <w:r>
        <w:t xml:space="preserve">Understand and master </w:t>
      </w:r>
      <w:r>
        <w:rPr>
          <w:spacing w:val="-3"/>
        </w:rPr>
        <w:t xml:space="preserve">detection </w:t>
      </w:r>
      <w:r>
        <w:t>processes of independent</w:t>
      </w:r>
      <w:r>
        <w:rPr>
          <w:spacing w:val="-16"/>
        </w:rPr>
        <w:t xml:space="preserve"> </w:t>
      </w:r>
      <w:r>
        <w:t>keys</w:t>
      </w:r>
    </w:p>
    <w:p w:rsidR="00B141CF" w:rsidRDefault="009F45E6">
      <w:pPr>
        <w:pStyle w:val="ListParagraph"/>
        <w:numPr>
          <w:ilvl w:val="1"/>
          <w:numId w:val="176"/>
        </w:numPr>
        <w:tabs>
          <w:tab w:val="left" w:pos="942"/>
          <w:tab w:val="left" w:pos="943"/>
        </w:tabs>
        <w:spacing w:before="14"/>
      </w:pPr>
      <w:r>
        <w:t xml:space="preserve">Understand and master </w:t>
      </w:r>
      <w:r>
        <w:rPr>
          <w:spacing w:val="-3"/>
        </w:rPr>
        <w:t xml:space="preserve">detection methods </w:t>
      </w:r>
      <w:r>
        <w:t xml:space="preserve">of </w:t>
      </w:r>
      <w:r>
        <w:rPr>
          <w:spacing w:val="-3"/>
        </w:rPr>
        <w:t>matrix</w:t>
      </w:r>
      <w:r>
        <w:rPr>
          <w:spacing w:val="5"/>
        </w:rPr>
        <w:t xml:space="preserve"> </w:t>
      </w:r>
      <w:r>
        <w:t>keyboards</w:t>
      </w:r>
    </w:p>
    <w:p w:rsidR="00B141CF" w:rsidRDefault="00B141CF">
      <w:pPr>
        <w:pStyle w:val="BodyText"/>
        <w:spacing w:before="7"/>
        <w:ind w:left="0" w:firstLine="0"/>
        <w:rPr>
          <w:sz w:val="25"/>
        </w:rPr>
      </w:pPr>
    </w:p>
    <w:p w:rsidR="00B141CF" w:rsidRDefault="009F45E6">
      <w:pPr>
        <w:pStyle w:val="ListParagraph"/>
        <w:numPr>
          <w:ilvl w:val="0"/>
          <w:numId w:val="176"/>
        </w:numPr>
        <w:tabs>
          <w:tab w:val="left" w:pos="942"/>
          <w:tab w:val="left" w:pos="943"/>
        </w:tabs>
        <w:spacing w:before="0"/>
        <w:rPr>
          <w:b/>
        </w:rPr>
      </w:pPr>
      <w:r>
        <w:rPr>
          <w:b/>
        </w:rPr>
        <w:t xml:space="preserve">Understand and master </w:t>
      </w:r>
      <w:r>
        <w:rPr>
          <w:b/>
          <w:spacing w:val="-3"/>
        </w:rPr>
        <w:t xml:space="preserve">timer </w:t>
      </w:r>
      <w:r>
        <w:rPr>
          <w:b/>
        </w:rPr>
        <w:t>control</w:t>
      </w:r>
      <w:r>
        <w:rPr>
          <w:b/>
          <w:spacing w:val="-14"/>
        </w:rPr>
        <w:t xml:space="preserve"> </w:t>
      </w:r>
      <w:r>
        <w:rPr>
          <w:b/>
        </w:rPr>
        <w:t>application</w:t>
      </w:r>
    </w:p>
    <w:p w:rsidR="00B141CF" w:rsidRDefault="009F45E6">
      <w:pPr>
        <w:pStyle w:val="ListParagraph"/>
        <w:numPr>
          <w:ilvl w:val="1"/>
          <w:numId w:val="176"/>
        </w:numPr>
        <w:tabs>
          <w:tab w:val="left" w:pos="942"/>
          <w:tab w:val="left" w:pos="943"/>
        </w:tabs>
        <w:spacing w:before="13"/>
      </w:pPr>
      <w:r>
        <w:t>Understand circuit structures of timer/counter</w:t>
      </w:r>
      <w:r>
        <w:rPr>
          <w:spacing w:val="-17"/>
        </w:rPr>
        <w:t xml:space="preserve"> </w:t>
      </w:r>
      <w:r>
        <w:t>systems</w:t>
      </w:r>
    </w:p>
    <w:p w:rsidR="00B141CF" w:rsidRDefault="009F45E6">
      <w:pPr>
        <w:pStyle w:val="ListParagraph"/>
        <w:numPr>
          <w:ilvl w:val="1"/>
          <w:numId w:val="176"/>
        </w:numPr>
        <w:tabs>
          <w:tab w:val="left" w:pos="942"/>
          <w:tab w:val="left" w:pos="943"/>
        </w:tabs>
        <w:spacing w:before="22"/>
      </w:pPr>
      <w:r>
        <w:t xml:space="preserve">Understand functions and using methods of timer special </w:t>
      </w:r>
      <w:r>
        <w:rPr>
          <w:spacing w:val="-3"/>
        </w:rPr>
        <w:t>function</w:t>
      </w:r>
      <w:r>
        <w:rPr>
          <w:spacing w:val="-19"/>
        </w:rPr>
        <w:t xml:space="preserve"> </w:t>
      </w:r>
      <w:r>
        <w:t>registers</w:t>
      </w:r>
    </w:p>
    <w:p w:rsidR="00B141CF" w:rsidRDefault="00B141CF">
      <w:pPr>
        <w:sectPr w:rsidR="00B141CF">
          <w:pgSz w:w="12240" w:h="15840"/>
          <w:pgMar w:top="440" w:right="1020" w:bottom="1480" w:left="1420" w:header="0" w:footer="1220" w:gutter="0"/>
          <w:cols w:space="720"/>
        </w:sectPr>
      </w:pPr>
    </w:p>
    <w:p w:rsidR="00B141CF" w:rsidRDefault="009F45E6">
      <w:pPr>
        <w:pStyle w:val="ListParagraph"/>
        <w:numPr>
          <w:ilvl w:val="1"/>
          <w:numId w:val="176"/>
        </w:numPr>
        <w:tabs>
          <w:tab w:val="left" w:pos="942"/>
          <w:tab w:val="left" w:pos="943"/>
        </w:tabs>
        <w:spacing w:before="80" w:line="259" w:lineRule="auto"/>
        <w:ind w:right="753"/>
      </w:pPr>
      <w:r>
        <w:lastRenderedPageBreak/>
        <w:t xml:space="preserve">Master </w:t>
      </w:r>
      <w:r>
        <w:rPr>
          <w:spacing w:val="-3"/>
        </w:rPr>
        <w:t xml:space="preserve">working </w:t>
      </w:r>
      <w:r>
        <w:t xml:space="preserve">modes of timers/counters, configuration of registers and </w:t>
      </w:r>
      <w:r>
        <w:rPr>
          <w:spacing w:val="-3"/>
        </w:rPr>
        <w:t xml:space="preserve">timing </w:t>
      </w:r>
      <w:r>
        <w:t>initial value calculation</w:t>
      </w:r>
    </w:p>
    <w:p w:rsidR="00B141CF" w:rsidRDefault="00B141CF">
      <w:pPr>
        <w:pStyle w:val="BodyText"/>
        <w:spacing w:before="3"/>
        <w:ind w:left="0" w:firstLine="0"/>
      </w:pPr>
    </w:p>
    <w:p w:rsidR="00B141CF" w:rsidRDefault="009F45E6">
      <w:pPr>
        <w:pStyle w:val="ListParagraph"/>
        <w:numPr>
          <w:ilvl w:val="0"/>
          <w:numId w:val="176"/>
        </w:numPr>
        <w:tabs>
          <w:tab w:val="left" w:pos="942"/>
          <w:tab w:val="left" w:pos="943"/>
        </w:tabs>
        <w:spacing w:before="1"/>
        <w:rPr>
          <w:b/>
        </w:rPr>
      </w:pPr>
      <w:r>
        <w:rPr>
          <w:b/>
        </w:rPr>
        <w:t xml:space="preserve">Understand and master interrupt </w:t>
      </w:r>
      <w:r>
        <w:rPr>
          <w:b/>
          <w:spacing w:val="-3"/>
        </w:rPr>
        <w:t>system</w:t>
      </w:r>
      <w:r>
        <w:rPr>
          <w:b/>
          <w:spacing w:val="-20"/>
        </w:rPr>
        <w:t xml:space="preserve"> </w:t>
      </w:r>
      <w:r>
        <w:rPr>
          <w:b/>
        </w:rPr>
        <w:t>application</w:t>
      </w:r>
    </w:p>
    <w:p w:rsidR="00B141CF" w:rsidRDefault="009F45E6">
      <w:pPr>
        <w:pStyle w:val="ListParagraph"/>
        <w:numPr>
          <w:ilvl w:val="1"/>
          <w:numId w:val="176"/>
        </w:numPr>
        <w:tabs>
          <w:tab w:val="left" w:pos="942"/>
          <w:tab w:val="left" w:pos="943"/>
        </w:tabs>
        <w:spacing w:before="20"/>
      </w:pPr>
      <w:r>
        <w:t>Understand structures of MCS-51 single chip microcomputer interrupt</w:t>
      </w:r>
      <w:r>
        <w:rPr>
          <w:spacing w:val="-20"/>
        </w:rPr>
        <w:t xml:space="preserve"> </w:t>
      </w:r>
      <w:r>
        <w:t>systems</w:t>
      </w:r>
    </w:p>
    <w:p w:rsidR="00B141CF" w:rsidRDefault="009F45E6">
      <w:pPr>
        <w:pStyle w:val="ListParagraph"/>
        <w:numPr>
          <w:ilvl w:val="1"/>
          <w:numId w:val="176"/>
        </w:numPr>
        <w:tabs>
          <w:tab w:val="left" w:pos="942"/>
          <w:tab w:val="left" w:pos="943"/>
        </w:tabs>
        <w:spacing w:before="21"/>
      </w:pPr>
      <w:r>
        <w:t xml:space="preserve">Understand concepts </w:t>
      </w:r>
      <w:r>
        <w:rPr>
          <w:spacing w:val="-4"/>
        </w:rPr>
        <w:t xml:space="preserve">and </w:t>
      </w:r>
      <w:r>
        <w:t xml:space="preserve">principles of interrupt and interrupt </w:t>
      </w:r>
      <w:r>
        <w:rPr>
          <w:spacing w:val="-3"/>
        </w:rPr>
        <w:t>implementation</w:t>
      </w:r>
      <w:r>
        <w:rPr>
          <w:spacing w:val="-1"/>
        </w:rPr>
        <w:t xml:space="preserve"> </w:t>
      </w:r>
      <w:r>
        <w:rPr>
          <w:spacing w:val="-3"/>
        </w:rPr>
        <w:t>methods</w:t>
      </w:r>
    </w:p>
    <w:p w:rsidR="00B141CF" w:rsidRDefault="009F45E6">
      <w:pPr>
        <w:pStyle w:val="ListParagraph"/>
        <w:numPr>
          <w:ilvl w:val="1"/>
          <w:numId w:val="176"/>
        </w:numPr>
        <w:tabs>
          <w:tab w:val="left" w:pos="942"/>
          <w:tab w:val="left" w:pos="943"/>
        </w:tabs>
        <w:spacing w:before="13"/>
      </w:pPr>
      <w:r>
        <w:t>Master interrupt programming methods and programming</w:t>
      </w:r>
      <w:r>
        <w:rPr>
          <w:spacing w:val="-23"/>
        </w:rPr>
        <w:t xml:space="preserve"> </w:t>
      </w:r>
      <w:r>
        <w:t>technologies</w:t>
      </w:r>
    </w:p>
    <w:p w:rsidR="00401B6E" w:rsidRDefault="00401B6E" w:rsidP="00401B6E">
      <w:pPr>
        <w:spacing w:before="94"/>
        <w:rPr>
          <w:b/>
        </w:rPr>
      </w:pPr>
    </w:p>
    <w:p w:rsidR="00B141CF" w:rsidRDefault="00401B6E" w:rsidP="00401B6E">
      <w:pPr>
        <w:spacing w:before="94"/>
        <w:rPr>
          <w:b/>
        </w:rPr>
      </w:pPr>
      <w:r>
        <w:rPr>
          <w:b/>
        </w:rPr>
        <w:t xml:space="preserve">ELIT-342 </w:t>
      </w:r>
      <w:r w:rsidR="009F45E6">
        <w:rPr>
          <w:b/>
        </w:rPr>
        <w:t>Microcomputer technology application</w:t>
      </w:r>
    </w:p>
    <w:p w:rsidR="00B141CF" w:rsidRDefault="00B141CF">
      <w:pPr>
        <w:pStyle w:val="BodyText"/>
        <w:ind w:left="0" w:firstLine="0"/>
        <w:rPr>
          <w:b/>
          <w:sz w:val="28"/>
        </w:rPr>
      </w:pPr>
    </w:p>
    <w:p w:rsidR="00B141CF" w:rsidRDefault="009F45E6">
      <w:pPr>
        <w:ind w:left="222"/>
      </w:pPr>
      <w:r>
        <w:t>Total Course Hours:</w:t>
      </w:r>
    </w:p>
    <w:p w:rsidR="00B141CF" w:rsidRDefault="00401B6E">
      <w:pPr>
        <w:spacing w:before="35"/>
        <w:ind w:left="943"/>
      </w:pPr>
      <w:r>
        <w:t>Practical</w:t>
      </w:r>
      <w:r w:rsidR="009F45E6">
        <w:t>: 96 Hours</w:t>
      </w:r>
    </w:p>
    <w:p w:rsidR="00B141CF" w:rsidRDefault="00B141CF">
      <w:pPr>
        <w:pStyle w:val="BodyText"/>
        <w:spacing w:before="8"/>
        <w:ind w:left="0" w:firstLine="0"/>
        <w:rPr>
          <w:sz w:val="28"/>
        </w:rPr>
      </w:pPr>
    </w:p>
    <w:p w:rsidR="00B141CF" w:rsidRDefault="00401B6E">
      <w:pPr>
        <w:ind w:left="222"/>
        <w:rPr>
          <w:b/>
        </w:rPr>
      </w:pPr>
      <w:r>
        <w:rPr>
          <w:b/>
        </w:rPr>
        <w:t>List of practical</w:t>
      </w:r>
      <w:r w:rsidR="009F45E6">
        <w:rPr>
          <w:b/>
        </w:rPr>
        <w:t>:</w:t>
      </w:r>
    </w:p>
    <w:p w:rsidR="00B141CF" w:rsidRDefault="00B141CF">
      <w:pPr>
        <w:pStyle w:val="BodyText"/>
        <w:spacing w:before="0"/>
        <w:ind w:left="0" w:firstLine="0"/>
        <w:rPr>
          <w:b/>
          <w:sz w:val="25"/>
        </w:rPr>
      </w:pPr>
    </w:p>
    <w:p w:rsidR="00B141CF" w:rsidRDefault="009F45E6">
      <w:pPr>
        <w:tabs>
          <w:tab w:val="left" w:pos="942"/>
        </w:tabs>
        <w:ind w:left="222"/>
      </w:pPr>
      <w:r>
        <w:t>1</w:t>
      </w:r>
      <w:r>
        <w:tab/>
        <w:t>Imitation practical operation of single chip microcomputers controlling LED running</w:t>
      </w:r>
      <w:r>
        <w:rPr>
          <w:spacing w:val="-34"/>
        </w:rPr>
        <w:t xml:space="preserve"> </w:t>
      </w:r>
      <w:r>
        <w:t>lights</w:t>
      </w:r>
    </w:p>
    <w:p w:rsidR="00B141CF" w:rsidRDefault="00B141CF">
      <w:pPr>
        <w:pStyle w:val="BodyText"/>
        <w:spacing w:before="1"/>
        <w:ind w:left="0" w:firstLine="0"/>
        <w:rPr>
          <w:sz w:val="33"/>
        </w:rPr>
      </w:pPr>
    </w:p>
    <w:p w:rsidR="00B141CF" w:rsidRDefault="009F45E6">
      <w:pPr>
        <w:pStyle w:val="ListParagraph"/>
        <w:numPr>
          <w:ilvl w:val="0"/>
          <w:numId w:val="177"/>
        </w:numPr>
        <w:tabs>
          <w:tab w:val="left" w:pos="942"/>
          <w:tab w:val="left" w:pos="943"/>
        </w:tabs>
        <w:spacing w:before="1"/>
      </w:pPr>
      <w:r>
        <w:t xml:space="preserve">Imitation practical operation of single chip microcomputers controlling </w:t>
      </w:r>
      <w:r>
        <w:rPr>
          <w:spacing w:val="3"/>
        </w:rPr>
        <w:t xml:space="preserve">LED </w:t>
      </w:r>
      <w:r>
        <w:rPr>
          <w:spacing w:val="-3"/>
        </w:rPr>
        <w:t>digital</w:t>
      </w:r>
      <w:r>
        <w:rPr>
          <w:spacing w:val="-31"/>
        </w:rPr>
        <w:t xml:space="preserve"> </w:t>
      </w:r>
      <w:r>
        <w:t>tubes</w:t>
      </w:r>
    </w:p>
    <w:p w:rsidR="00B141CF" w:rsidRDefault="00B141CF">
      <w:pPr>
        <w:pStyle w:val="BodyText"/>
        <w:spacing w:before="1"/>
        <w:ind w:left="0" w:firstLine="0"/>
        <w:rPr>
          <w:sz w:val="33"/>
        </w:rPr>
      </w:pPr>
    </w:p>
    <w:p w:rsidR="00B141CF" w:rsidRDefault="009F45E6">
      <w:pPr>
        <w:pStyle w:val="ListParagraph"/>
        <w:numPr>
          <w:ilvl w:val="0"/>
          <w:numId w:val="177"/>
        </w:numPr>
        <w:tabs>
          <w:tab w:val="left" w:pos="942"/>
          <w:tab w:val="left" w:pos="943"/>
        </w:tabs>
        <w:spacing w:before="0"/>
      </w:pPr>
      <w:r>
        <w:t xml:space="preserve">Imitation practical operation of single chip microcomputer key </w:t>
      </w:r>
      <w:r>
        <w:rPr>
          <w:spacing w:val="-3"/>
        </w:rPr>
        <w:t>detection</w:t>
      </w:r>
      <w:r>
        <w:rPr>
          <w:spacing w:val="-16"/>
        </w:rPr>
        <w:t xml:space="preserve"> </w:t>
      </w:r>
      <w:r>
        <w:t>control</w:t>
      </w:r>
    </w:p>
    <w:p w:rsidR="00B141CF" w:rsidRDefault="00B141CF">
      <w:pPr>
        <w:pStyle w:val="BodyText"/>
        <w:spacing w:before="1"/>
        <w:ind w:left="0" w:firstLine="0"/>
        <w:rPr>
          <w:sz w:val="33"/>
        </w:rPr>
      </w:pPr>
    </w:p>
    <w:p w:rsidR="00B141CF" w:rsidRDefault="009F45E6">
      <w:pPr>
        <w:pStyle w:val="ListParagraph"/>
        <w:numPr>
          <w:ilvl w:val="0"/>
          <w:numId w:val="177"/>
        </w:numPr>
        <w:tabs>
          <w:tab w:val="left" w:pos="942"/>
          <w:tab w:val="left" w:pos="943"/>
        </w:tabs>
        <w:spacing w:before="0"/>
      </w:pPr>
      <w:r>
        <w:t>Imitation practical operation of single chip microcomputer timer control</w:t>
      </w:r>
      <w:r>
        <w:rPr>
          <w:spacing w:val="-32"/>
        </w:rPr>
        <w:t xml:space="preserve"> </w:t>
      </w:r>
      <w:r>
        <w:t>application</w:t>
      </w:r>
    </w:p>
    <w:p w:rsidR="00B141CF" w:rsidRDefault="00B141CF">
      <w:pPr>
        <w:pStyle w:val="BodyText"/>
        <w:spacing w:before="2"/>
        <w:ind w:left="0" w:firstLine="0"/>
        <w:rPr>
          <w:sz w:val="33"/>
        </w:rPr>
      </w:pPr>
    </w:p>
    <w:p w:rsidR="00B141CF" w:rsidRDefault="009F45E6">
      <w:pPr>
        <w:pStyle w:val="ListParagraph"/>
        <w:numPr>
          <w:ilvl w:val="0"/>
          <w:numId w:val="177"/>
        </w:numPr>
        <w:tabs>
          <w:tab w:val="left" w:pos="942"/>
          <w:tab w:val="left" w:pos="943"/>
        </w:tabs>
        <w:spacing w:before="0"/>
      </w:pPr>
      <w:r>
        <w:t>Imitation practical operation of single chip microcomputer interrupt</w:t>
      </w:r>
      <w:r>
        <w:rPr>
          <w:spacing w:val="-25"/>
        </w:rPr>
        <w:t xml:space="preserve"> </w:t>
      </w:r>
      <w:r>
        <w:t>systems</w:t>
      </w:r>
    </w:p>
    <w:p w:rsidR="00B141CF" w:rsidRDefault="00B141CF">
      <w:pPr>
        <w:pStyle w:val="BodyText"/>
        <w:spacing w:before="5"/>
        <w:ind w:left="0" w:firstLine="0"/>
        <w:rPr>
          <w:sz w:val="32"/>
        </w:rPr>
      </w:pPr>
    </w:p>
    <w:p w:rsidR="00B141CF" w:rsidRDefault="009F45E6">
      <w:pPr>
        <w:pStyle w:val="ListParagraph"/>
        <w:numPr>
          <w:ilvl w:val="0"/>
          <w:numId w:val="177"/>
        </w:numPr>
        <w:tabs>
          <w:tab w:val="left" w:pos="942"/>
          <w:tab w:val="left" w:pos="943"/>
        </w:tabs>
        <w:spacing w:before="0"/>
      </w:pPr>
      <w:r>
        <w:t xml:space="preserve">Design </w:t>
      </w:r>
      <w:r>
        <w:rPr>
          <w:spacing w:val="-4"/>
        </w:rPr>
        <w:t xml:space="preserve">and </w:t>
      </w:r>
      <w:r>
        <w:t xml:space="preserve">production of single chip </w:t>
      </w:r>
      <w:r>
        <w:rPr>
          <w:spacing w:val="-3"/>
        </w:rPr>
        <w:t xml:space="preserve">microcomputer </w:t>
      </w:r>
      <w:r>
        <w:t>system circuit boards</w:t>
      </w:r>
    </w:p>
    <w:p w:rsidR="00B141CF" w:rsidRDefault="00B141CF">
      <w:pPr>
        <w:pStyle w:val="BodyText"/>
        <w:spacing w:before="0"/>
        <w:ind w:left="0" w:firstLine="0"/>
        <w:rPr>
          <w:sz w:val="24"/>
        </w:rPr>
      </w:pPr>
    </w:p>
    <w:p w:rsidR="00B141CF" w:rsidRDefault="00B141CF">
      <w:pPr>
        <w:pStyle w:val="BodyText"/>
        <w:spacing w:before="5"/>
        <w:ind w:left="0" w:firstLine="0"/>
        <w:rPr>
          <w:sz w:val="20"/>
        </w:rPr>
      </w:pPr>
    </w:p>
    <w:p w:rsidR="00B141CF" w:rsidRDefault="009F45E6">
      <w:pPr>
        <w:pStyle w:val="ListParagraph"/>
        <w:numPr>
          <w:ilvl w:val="0"/>
          <w:numId w:val="177"/>
        </w:numPr>
        <w:tabs>
          <w:tab w:val="left" w:pos="942"/>
          <w:tab w:val="left" w:pos="943"/>
        </w:tabs>
        <w:spacing w:before="0"/>
      </w:pPr>
      <w:r>
        <w:t xml:space="preserve">Design </w:t>
      </w:r>
      <w:r>
        <w:rPr>
          <w:spacing w:val="-3"/>
        </w:rPr>
        <w:t xml:space="preserve">implementation </w:t>
      </w:r>
      <w:r>
        <w:t xml:space="preserve">of LED dot </w:t>
      </w:r>
      <w:r>
        <w:rPr>
          <w:spacing w:val="-3"/>
        </w:rPr>
        <w:t xml:space="preserve">matrix </w:t>
      </w:r>
      <w:r>
        <w:t>systems based on single chip</w:t>
      </w:r>
      <w:r>
        <w:rPr>
          <w:spacing w:val="-1"/>
        </w:rPr>
        <w:t xml:space="preserve"> </w:t>
      </w:r>
      <w:r>
        <w:t>microcomputers</w:t>
      </w:r>
    </w:p>
    <w:p w:rsidR="00B141CF" w:rsidRDefault="00B141CF">
      <w:pPr>
        <w:sectPr w:rsidR="00B141CF">
          <w:pgSz w:w="12240" w:h="15840"/>
          <w:pgMar w:top="420" w:right="1020" w:bottom="1480" w:left="1420" w:header="0" w:footer="1220" w:gutter="0"/>
          <w:cols w:space="720"/>
        </w:sectPr>
      </w:pPr>
    </w:p>
    <w:p w:rsidR="00B141CF" w:rsidRDefault="001B6DF5" w:rsidP="001B6DF5">
      <w:pPr>
        <w:spacing w:before="80"/>
        <w:rPr>
          <w:b/>
        </w:rPr>
      </w:pPr>
      <w:r>
        <w:rPr>
          <w:b/>
        </w:rPr>
        <w:lastRenderedPageBreak/>
        <w:t xml:space="preserve">ELIT-352 </w:t>
      </w:r>
      <w:r w:rsidR="009F45E6">
        <w:rPr>
          <w:b/>
        </w:rPr>
        <w:t>Integrated Circuit Technological Processes</w:t>
      </w:r>
    </w:p>
    <w:p w:rsidR="00B141CF" w:rsidRDefault="00B141CF">
      <w:pPr>
        <w:pStyle w:val="BodyText"/>
        <w:spacing w:before="0"/>
        <w:ind w:left="0" w:firstLine="0"/>
        <w:rPr>
          <w:b/>
          <w:sz w:val="24"/>
        </w:rPr>
      </w:pPr>
    </w:p>
    <w:p w:rsidR="00B141CF" w:rsidRDefault="00B141CF">
      <w:pPr>
        <w:pStyle w:val="BodyText"/>
        <w:spacing w:before="5"/>
        <w:ind w:left="0" w:firstLine="0"/>
        <w:rPr>
          <w:b/>
          <w:sz w:val="30"/>
        </w:rPr>
      </w:pPr>
    </w:p>
    <w:p w:rsidR="00B141CF" w:rsidRDefault="009F45E6">
      <w:pPr>
        <w:ind w:left="222"/>
        <w:rPr>
          <w:b/>
        </w:rPr>
      </w:pPr>
      <w:r>
        <w:rPr>
          <w:b/>
        </w:rPr>
        <w:t>Total Course Hours</w:t>
      </w:r>
    </w:p>
    <w:p w:rsidR="00B141CF" w:rsidRDefault="009F45E6">
      <w:pPr>
        <w:tabs>
          <w:tab w:val="right" w:pos="1872"/>
        </w:tabs>
        <w:spacing w:before="35"/>
        <w:ind w:left="222"/>
        <w:rPr>
          <w:b/>
        </w:rPr>
      </w:pPr>
      <w:r>
        <w:t>Theory</w:t>
      </w:r>
      <w:r>
        <w:tab/>
      </w:r>
      <w:r>
        <w:rPr>
          <w:b/>
          <w:spacing w:val="3"/>
        </w:rPr>
        <w:t>32</w:t>
      </w:r>
    </w:p>
    <w:p w:rsidR="00B141CF" w:rsidRDefault="009F45E6">
      <w:pPr>
        <w:tabs>
          <w:tab w:val="left" w:pos="942"/>
          <w:tab w:val="left" w:pos="1663"/>
        </w:tabs>
        <w:spacing w:before="376"/>
        <w:ind w:left="222"/>
        <w:rPr>
          <w:b/>
        </w:rPr>
      </w:pPr>
      <w:r>
        <w:br w:type="column"/>
      </w:r>
      <w:r>
        <w:rPr>
          <w:b/>
        </w:rPr>
        <w:lastRenderedPageBreak/>
        <w:t>T</w:t>
      </w:r>
      <w:r>
        <w:rPr>
          <w:b/>
        </w:rPr>
        <w:tab/>
        <w:t>P</w:t>
      </w:r>
      <w:r>
        <w:rPr>
          <w:b/>
        </w:rPr>
        <w:tab/>
        <w:t>C</w:t>
      </w:r>
    </w:p>
    <w:p w:rsidR="00B141CF" w:rsidRDefault="009F45E6">
      <w:pPr>
        <w:tabs>
          <w:tab w:val="left" w:pos="942"/>
          <w:tab w:val="left" w:pos="1663"/>
        </w:tabs>
        <w:spacing w:before="35"/>
        <w:ind w:left="222"/>
      </w:pPr>
      <w:r>
        <w:t>1</w:t>
      </w:r>
      <w:r>
        <w:tab/>
        <w:t>3</w:t>
      </w:r>
      <w:r>
        <w:tab/>
        <w:t>2</w:t>
      </w:r>
    </w:p>
    <w:p w:rsidR="00B141CF" w:rsidRDefault="00B141CF">
      <w:pPr>
        <w:sectPr w:rsidR="00B141CF">
          <w:pgSz w:w="12240" w:h="15840"/>
          <w:pgMar w:top="420" w:right="1020" w:bottom="1480" w:left="1420" w:header="0" w:footer="1220" w:gutter="0"/>
          <w:cols w:num="2" w:space="720" w:equalWidth="0">
            <w:col w:w="5733" w:space="751"/>
            <w:col w:w="3316"/>
          </w:cols>
        </w:sectPr>
      </w:pPr>
    </w:p>
    <w:p w:rsidR="00B141CF" w:rsidRDefault="009F45E6">
      <w:pPr>
        <w:tabs>
          <w:tab w:val="right" w:pos="1893"/>
        </w:tabs>
        <w:spacing w:before="35"/>
        <w:ind w:left="222"/>
        <w:rPr>
          <w:b/>
        </w:rPr>
      </w:pPr>
      <w:r>
        <w:lastRenderedPageBreak/>
        <w:t>Practice</w:t>
      </w:r>
      <w:r>
        <w:tab/>
      </w:r>
      <w:r>
        <w:rPr>
          <w:b/>
          <w:spacing w:val="3"/>
        </w:rPr>
        <w:t>96</w:t>
      </w:r>
    </w:p>
    <w:p w:rsidR="00B141CF" w:rsidRDefault="00B141CF">
      <w:pPr>
        <w:pStyle w:val="BodyText"/>
        <w:ind w:left="0" w:firstLine="0"/>
        <w:rPr>
          <w:b/>
          <w:sz w:val="28"/>
        </w:rPr>
      </w:pPr>
    </w:p>
    <w:p w:rsidR="00B141CF" w:rsidRDefault="009F45E6">
      <w:pPr>
        <w:ind w:left="222"/>
      </w:pPr>
      <w:r>
        <w:t>Introductory Course: Applied Chemistry &amp; Digital Electronics.</w:t>
      </w:r>
    </w:p>
    <w:p w:rsidR="00B141CF" w:rsidRDefault="009F45E6">
      <w:pPr>
        <w:spacing w:before="42" w:line="273" w:lineRule="auto"/>
        <w:ind w:left="222" w:right="1267"/>
      </w:pPr>
      <w:r>
        <w:rPr>
          <w:b/>
        </w:rPr>
        <w:t xml:space="preserve">AIMS Learning Objectives: </w:t>
      </w:r>
      <w:r>
        <w:t>After taking this course, students can understand and master the following knowledge and skills;</w:t>
      </w:r>
    </w:p>
    <w:p w:rsidR="00B141CF" w:rsidRDefault="009F45E6">
      <w:pPr>
        <w:pStyle w:val="ListParagraph"/>
        <w:numPr>
          <w:ilvl w:val="0"/>
          <w:numId w:val="178"/>
        </w:numPr>
        <w:tabs>
          <w:tab w:val="left" w:pos="942"/>
          <w:tab w:val="left" w:pos="943"/>
        </w:tabs>
        <w:spacing w:before="7"/>
      </w:pPr>
      <w:r>
        <w:t xml:space="preserve">Understand basic situations of integrate </w:t>
      </w:r>
      <w:r>
        <w:rPr>
          <w:spacing w:val="-3"/>
        </w:rPr>
        <w:t>circuit</w:t>
      </w:r>
      <w:r>
        <w:rPr>
          <w:spacing w:val="-17"/>
        </w:rPr>
        <w:t xml:space="preserve"> </w:t>
      </w:r>
      <w:r>
        <w:t>industry.</w:t>
      </w:r>
    </w:p>
    <w:p w:rsidR="00B141CF" w:rsidRDefault="009F45E6">
      <w:pPr>
        <w:pStyle w:val="ListParagraph"/>
        <w:numPr>
          <w:ilvl w:val="0"/>
          <w:numId w:val="178"/>
        </w:numPr>
        <w:tabs>
          <w:tab w:val="left" w:pos="942"/>
          <w:tab w:val="left" w:pos="943"/>
        </w:tabs>
        <w:spacing w:before="14"/>
      </w:pPr>
      <w:r>
        <w:t>Master basic operation specifications of integrate</w:t>
      </w:r>
      <w:r>
        <w:rPr>
          <w:spacing w:val="-17"/>
        </w:rPr>
        <w:t xml:space="preserve"> </w:t>
      </w:r>
      <w:r>
        <w:t>circuits.</w:t>
      </w:r>
    </w:p>
    <w:p w:rsidR="00B141CF" w:rsidRDefault="009F45E6">
      <w:pPr>
        <w:pStyle w:val="ListParagraph"/>
        <w:numPr>
          <w:ilvl w:val="0"/>
          <w:numId w:val="178"/>
        </w:numPr>
        <w:tabs>
          <w:tab w:val="left" w:pos="942"/>
          <w:tab w:val="left" w:pos="943"/>
        </w:tabs>
        <w:spacing w:before="20"/>
      </w:pPr>
      <w:r>
        <w:t>Understand and master wafer fabrication process and wafer flow</w:t>
      </w:r>
      <w:r>
        <w:rPr>
          <w:spacing w:val="-27"/>
        </w:rPr>
        <w:t xml:space="preserve"> </w:t>
      </w:r>
      <w:r>
        <w:rPr>
          <w:spacing w:val="-3"/>
        </w:rPr>
        <w:t>process.</w:t>
      </w:r>
    </w:p>
    <w:p w:rsidR="00B141CF" w:rsidRDefault="009F45E6">
      <w:pPr>
        <w:pStyle w:val="ListParagraph"/>
        <w:numPr>
          <w:ilvl w:val="0"/>
          <w:numId w:val="178"/>
        </w:numPr>
        <w:tabs>
          <w:tab w:val="left" w:pos="942"/>
          <w:tab w:val="left" w:pos="943"/>
        </w:tabs>
        <w:spacing w:before="14" w:line="259" w:lineRule="auto"/>
        <w:ind w:right="1658"/>
      </w:pPr>
      <w:r>
        <w:t xml:space="preserve">Understand relevant parameters that have significant impacts on </w:t>
      </w:r>
      <w:r>
        <w:rPr>
          <w:spacing w:val="-3"/>
        </w:rPr>
        <w:t xml:space="preserve">integrated circuit </w:t>
      </w:r>
      <w:r>
        <w:t>technological</w:t>
      </w:r>
      <w:r>
        <w:rPr>
          <w:spacing w:val="-9"/>
        </w:rPr>
        <w:t xml:space="preserve"> </w:t>
      </w:r>
      <w:r>
        <w:t>processes.</w:t>
      </w:r>
    </w:p>
    <w:p w:rsidR="00B141CF" w:rsidRDefault="00B141CF">
      <w:pPr>
        <w:pStyle w:val="BodyText"/>
        <w:spacing w:before="1"/>
        <w:ind w:left="0" w:firstLine="0"/>
        <w:rPr>
          <w:sz w:val="25"/>
        </w:rPr>
      </w:pPr>
    </w:p>
    <w:p w:rsidR="00B141CF" w:rsidRDefault="009F45E6">
      <w:pPr>
        <w:ind w:left="222"/>
        <w:rPr>
          <w:b/>
        </w:rPr>
      </w:pPr>
      <w:r>
        <w:rPr>
          <w:b/>
        </w:rPr>
        <w:t>Course Catalog</w:t>
      </w:r>
    </w:p>
    <w:p w:rsidR="00B141CF" w:rsidRDefault="009F45E6">
      <w:pPr>
        <w:pStyle w:val="ListParagraph"/>
        <w:numPr>
          <w:ilvl w:val="0"/>
          <w:numId w:val="179"/>
        </w:numPr>
        <w:tabs>
          <w:tab w:val="left" w:pos="942"/>
          <w:tab w:val="left" w:pos="943"/>
          <w:tab w:val="left" w:pos="8572"/>
        </w:tabs>
        <w:spacing w:before="35"/>
        <w:rPr>
          <w:b/>
        </w:rPr>
      </w:pPr>
      <w:r>
        <w:rPr>
          <w:b/>
        </w:rPr>
        <w:t>Overview of integrated circuit industry and</w:t>
      </w:r>
      <w:r>
        <w:rPr>
          <w:b/>
          <w:spacing w:val="-25"/>
        </w:rPr>
        <w:t xml:space="preserve"> </w:t>
      </w:r>
      <w:r>
        <w:rPr>
          <w:b/>
        </w:rPr>
        <w:t>semiconductor</w:t>
      </w:r>
      <w:r>
        <w:rPr>
          <w:b/>
          <w:spacing w:val="-3"/>
        </w:rPr>
        <w:t xml:space="preserve"> </w:t>
      </w:r>
      <w:r>
        <w:rPr>
          <w:b/>
        </w:rPr>
        <w:t>foundations</w:t>
      </w:r>
      <w:r>
        <w:rPr>
          <w:b/>
        </w:rPr>
        <w:tab/>
        <w:t>3</w:t>
      </w:r>
      <w:r>
        <w:rPr>
          <w:b/>
          <w:spacing w:val="5"/>
        </w:rPr>
        <w:t xml:space="preserve"> </w:t>
      </w:r>
      <w:r>
        <w:rPr>
          <w:b/>
          <w:spacing w:val="-3"/>
        </w:rPr>
        <w:t>Hrs</w:t>
      </w:r>
    </w:p>
    <w:p w:rsidR="00B141CF" w:rsidRDefault="009F45E6">
      <w:pPr>
        <w:pStyle w:val="ListParagraph"/>
        <w:numPr>
          <w:ilvl w:val="1"/>
          <w:numId w:val="179"/>
        </w:numPr>
        <w:tabs>
          <w:tab w:val="left" w:pos="942"/>
          <w:tab w:val="left" w:pos="943"/>
        </w:tabs>
        <w:spacing w:before="22"/>
      </w:pPr>
      <w:r>
        <w:t xml:space="preserve">Introduction </w:t>
      </w:r>
      <w:r>
        <w:rPr>
          <w:spacing w:val="-3"/>
        </w:rPr>
        <w:t xml:space="preserve">to integrated </w:t>
      </w:r>
      <w:r>
        <w:t>circuit</w:t>
      </w:r>
      <w:r>
        <w:rPr>
          <w:spacing w:val="4"/>
        </w:rPr>
        <w:t xml:space="preserve"> </w:t>
      </w:r>
      <w:r>
        <w:t>industry</w:t>
      </w:r>
    </w:p>
    <w:p w:rsidR="00B141CF" w:rsidRDefault="009F45E6">
      <w:pPr>
        <w:pStyle w:val="ListParagraph"/>
        <w:numPr>
          <w:ilvl w:val="1"/>
          <w:numId w:val="179"/>
        </w:numPr>
        <w:tabs>
          <w:tab w:val="left" w:pos="942"/>
          <w:tab w:val="left" w:pos="943"/>
        </w:tabs>
        <w:spacing w:before="20"/>
      </w:pPr>
      <w:r>
        <w:t xml:space="preserve">Introduction </w:t>
      </w:r>
      <w:r>
        <w:rPr>
          <w:spacing w:val="-3"/>
        </w:rPr>
        <w:t xml:space="preserve">to </w:t>
      </w:r>
      <w:r>
        <w:t>semiconductor</w:t>
      </w:r>
      <w:r>
        <w:rPr>
          <w:spacing w:val="-2"/>
        </w:rPr>
        <w:t xml:space="preserve"> </w:t>
      </w:r>
      <w:r>
        <w:t>physics</w:t>
      </w:r>
    </w:p>
    <w:p w:rsidR="00B141CF" w:rsidRDefault="00B141CF">
      <w:pPr>
        <w:pStyle w:val="BodyText"/>
        <w:spacing w:before="0"/>
        <w:ind w:left="0" w:firstLine="0"/>
        <w:rPr>
          <w:sz w:val="25"/>
        </w:rPr>
      </w:pPr>
    </w:p>
    <w:p w:rsidR="00B141CF" w:rsidRDefault="009F45E6">
      <w:pPr>
        <w:pStyle w:val="ListParagraph"/>
        <w:numPr>
          <w:ilvl w:val="0"/>
          <w:numId w:val="179"/>
        </w:numPr>
        <w:tabs>
          <w:tab w:val="left" w:pos="942"/>
          <w:tab w:val="left" w:pos="943"/>
          <w:tab w:val="left" w:pos="8557"/>
        </w:tabs>
        <w:spacing w:before="0"/>
        <w:rPr>
          <w:b/>
        </w:rPr>
      </w:pPr>
      <w:r>
        <w:rPr>
          <w:b/>
        </w:rPr>
        <w:t>Integrated circuit</w:t>
      </w:r>
      <w:r>
        <w:rPr>
          <w:b/>
          <w:spacing w:val="-10"/>
        </w:rPr>
        <w:t xml:space="preserve"> </w:t>
      </w:r>
      <w:r>
        <w:rPr>
          <w:b/>
        </w:rPr>
        <w:t>operation</w:t>
      </w:r>
      <w:r>
        <w:rPr>
          <w:b/>
          <w:spacing w:val="-1"/>
        </w:rPr>
        <w:t xml:space="preserve"> </w:t>
      </w:r>
      <w:r>
        <w:rPr>
          <w:b/>
        </w:rPr>
        <w:t>specifications</w:t>
      </w:r>
      <w:r>
        <w:rPr>
          <w:b/>
        </w:rPr>
        <w:tab/>
        <w:t>3</w:t>
      </w:r>
      <w:r>
        <w:rPr>
          <w:b/>
          <w:spacing w:val="6"/>
        </w:rPr>
        <w:t xml:space="preserve"> </w:t>
      </w:r>
      <w:r>
        <w:rPr>
          <w:b/>
          <w:spacing w:val="-3"/>
        </w:rPr>
        <w:t>Hrs</w:t>
      </w:r>
    </w:p>
    <w:p w:rsidR="00B141CF" w:rsidRDefault="009F45E6">
      <w:pPr>
        <w:pStyle w:val="ListParagraph"/>
        <w:numPr>
          <w:ilvl w:val="1"/>
          <w:numId w:val="179"/>
        </w:numPr>
        <w:tabs>
          <w:tab w:val="left" w:pos="942"/>
          <w:tab w:val="left" w:pos="943"/>
        </w:tabs>
        <w:spacing w:before="21"/>
      </w:pPr>
      <w:r>
        <w:t xml:space="preserve">Dressing </w:t>
      </w:r>
      <w:r>
        <w:rPr>
          <w:spacing w:val="-4"/>
        </w:rPr>
        <w:t xml:space="preserve">and </w:t>
      </w:r>
      <w:r>
        <w:t>anti-static point inspection</w:t>
      </w:r>
    </w:p>
    <w:p w:rsidR="00B141CF" w:rsidRDefault="009F45E6">
      <w:pPr>
        <w:pStyle w:val="ListParagraph"/>
        <w:numPr>
          <w:ilvl w:val="1"/>
          <w:numId w:val="179"/>
        </w:numPr>
        <w:tabs>
          <w:tab w:val="left" w:pos="942"/>
          <w:tab w:val="left" w:pos="943"/>
        </w:tabs>
        <w:spacing w:before="13"/>
      </w:pPr>
      <w:r>
        <w:t xml:space="preserve">Air shower </w:t>
      </w:r>
      <w:r>
        <w:rPr>
          <w:spacing w:val="-4"/>
        </w:rPr>
        <w:t xml:space="preserve">and </w:t>
      </w:r>
      <w:r>
        <w:t xml:space="preserve">dust </w:t>
      </w:r>
      <w:r>
        <w:rPr>
          <w:spacing w:val="-3"/>
        </w:rPr>
        <w:t>removal</w:t>
      </w:r>
      <w:r>
        <w:rPr>
          <w:spacing w:val="4"/>
        </w:rPr>
        <w:t xml:space="preserve"> </w:t>
      </w:r>
      <w:r>
        <w:t>sweeping</w:t>
      </w:r>
    </w:p>
    <w:p w:rsidR="00B141CF" w:rsidRDefault="00B141CF">
      <w:pPr>
        <w:pStyle w:val="BodyText"/>
        <w:spacing w:before="0"/>
        <w:ind w:left="0" w:firstLine="0"/>
        <w:rPr>
          <w:sz w:val="25"/>
        </w:rPr>
      </w:pPr>
    </w:p>
    <w:p w:rsidR="00B141CF" w:rsidRDefault="009F45E6">
      <w:pPr>
        <w:pStyle w:val="ListParagraph"/>
        <w:numPr>
          <w:ilvl w:val="0"/>
          <w:numId w:val="179"/>
        </w:numPr>
        <w:tabs>
          <w:tab w:val="left" w:pos="942"/>
          <w:tab w:val="left" w:pos="943"/>
          <w:tab w:val="left" w:pos="8557"/>
        </w:tabs>
        <w:spacing w:before="0"/>
        <w:rPr>
          <w:b/>
        </w:rPr>
      </w:pPr>
      <w:r>
        <w:rPr>
          <w:b/>
        </w:rPr>
        <w:t>Wafer fabrication</w:t>
      </w:r>
      <w:r>
        <w:rPr>
          <w:b/>
          <w:spacing w:val="5"/>
        </w:rPr>
        <w:t xml:space="preserve"> </w:t>
      </w:r>
      <w:r>
        <w:rPr>
          <w:b/>
          <w:spacing w:val="-3"/>
        </w:rPr>
        <w:t>process</w:t>
      </w:r>
      <w:r>
        <w:rPr>
          <w:b/>
          <w:spacing w:val="-3"/>
        </w:rPr>
        <w:tab/>
      </w:r>
      <w:r>
        <w:rPr>
          <w:b/>
        </w:rPr>
        <w:t>6</w:t>
      </w:r>
      <w:r>
        <w:rPr>
          <w:b/>
          <w:spacing w:val="5"/>
        </w:rPr>
        <w:t xml:space="preserve"> </w:t>
      </w:r>
      <w:r>
        <w:rPr>
          <w:b/>
          <w:spacing w:val="-3"/>
        </w:rPr>
        <w:t>Hrs</w:t>
      </w:r>
    </w:p>
    <w:p w:rsidR="00B141CF" w:rsidRDefault="009F45E6">
      <w:pPr>
        <w:pStyle w:val="ListParagraph"/>
        <w:numPr>
          <w:ilvl w:val="1"/>
          <w:numId w:val="179"/>
        </w:numPr>
        <w:tabs>
          <w:tab w:val="left" w:pos="942"/>
          <w:tab w:val="left" w:pos="943"/>
        </w:tabs>
        <w:spacing w:before="21"/>
      </w:pPr>
      <w:r>
        <w:t>Preparation of</w:t>
      </w:r>
      <w:r>
        <w:rPr>
          <w:spacing w:val="-10"/>
        </w:rPr>
        <w:t xml:space="preserve"> </w:t>
      </w:r>
      <w:r>
        <w:t>polysilicon</w:t>
      </w:r>
    </w:p>
    <w:p w:rsidR="00B141CF" w:rsidRDefault="009F45E6">
      <w:pPr>
        <w:pStyle w:val="ListParagraph"/>
        <w:numPr>
          <w:ilvl w:val="1"/>
          <w:numId w:val="179"/>
        </w:numPr>
        <w:tabs>
          <w:tab w:val="left" w:pos="942"/>
          <w:tab w:val="left" w:pos="943"/>
        </w:tabs>
        <w:spacing w:before="21"/>
      </w:pPr>
      <w:r>
        <w:t>Growth of single crystal</w:t>
      </w:r>
      <w:r>
        <w:rPr>
          <w:spacing w:val="-1"/>
        </w:rPr>
        <w:t xml:space="preserve"> </w:t>
      </w:r>
      <w:r>
        <w:rPr>
          <w:spacing w:val="-3"/>
        </w:rPr>
        <w:t>silicon</w:t>
      </w:r>
    </w:p>
    <w:p w:rsidR="00B141CF" w:rsidRDefault="009F45E6">
      <w:pPr>
        <w:pStyle w:val="ListParagraph"/>
        <w:numPr>
          <w:ilvl w:val="1"/>
          <w:numId w:val="179"/>
        </w:numPr>
        <w:tabs>
          <w:tab w:val="left" w:pos="942"/>
          <w:tab w:val="left" w:pos="943"/>
        </w:tabs>
        <w:spacing w:before="13"/>
      </w:pPr>
      <w:r>
        <w:t>Post-growth detection of single crystal</w:t>
      </w:r>
      <w:r>
        <w:rPr>
          <w:spacing w:val="-12"/>
        </w:rPr>
        <w:t xml:space="preserve"> </w:t>
      </w:r>
      <w:r>
        <w:t>silicon</w:t>
      </w:r>
    </w:p>
    <w:p w:rsidR="00B141CF" w:rsidRDefault="009F45E6">
      <w:pPr>
        <w:pStyle w:val="ListParagraph"/>
        <w:numPr>
          <w:ilvl w:val="1"/>
          <w:numId w:val="179"/>
        </w:numPr>
        <w:tabs>
          <w:tab w:val="left" w:pos="942"/>
          <w:tab w:val="left" w:pos="943"/>
        </w:tabs>
        <w:spacing w:before="21"/>
      </w:pPr>
      <w:r>
        <w:t>Preparation of silicon</w:t>
      </w:r>
      <w:r>
        <w:rPr>
          <w:spacing w:val="-4"/>
        </w:rPr>
        <w:t xml:space="preserve"> </w:t>
      </w:r>
      <w:r>
        <w:rPr>
          <w:spacing w:val="-3"/>
        </w:rPr>
        <w:t>substrates</w:t>
      </w:r>
    </w:p>
    <w:p w:rsidR="00B141CF" w:rsidRDefault="00B141CF">
      <w:pPr>
        <w:pStyle w:val="BodyText"/>
        <w:spacing w:before="11"/>
        <w:ind w:left="0" w:firstLine="0"/>
        <w:rPr>
          <w:sz w:val="24"/>
        </w:rPr>
      </w:pPr>
    </w:p>
    <w:p w:rsidR="00B141CF" w:rsidRDefault="009F45E6">
      <w:pPr>
        <w:pStyle w:val="ListParagraph"/>
        <w:numPr>
          <w:ilvl w:val="0"/>
          <w:numId w:val="179"/>
        </w:numPr>
        <w:tabs>
          <w:tab w:val="left" w:pos="942"/>
          <w:tab w:val="left" w:pos="943"/>
          <w:tab w:val="left" w:pos="8478"/>
        </w:tabs>
        <w:spacing w:before="0"/>
        <w:rPr>
          <w:b/>
        </w:rPr>
      </w:pPr>
      <w:r>
        <w:rPr>
          <w:b/>
        </w:rPr>
        <w:t>Wafer</w:t>
      </w:r>
      <w:r>
        <w:rPr>
          <w:b/>
          <w:spacing w:val="-1"/>
        </w:rPr>
        <w:t xml:space="preserve"> </w:t>
      </w:r>
      <w:r>
        <w:rPr>
          <w:b/>
        </w:rPr>
        <w:t>flow</w:t>
      </w:r>
      <w:r>
        <w:rPr>
          <w:b/>
          <w:spacing w:val="-6"/>
        </w:rPr>
        <w:t xml:space="preserve"> </w:t>
      </w:r>
      <w:r>
        <w:rPr>
          <w:b/>
        </w:rPr>
        <w:t>process</w:t>
      </w:r>
      <w:r>
        <w:rPr>
          <w:b/>
        </w:rPr>
        <w:tab/>
        <w:t>20</w:t>
      </w:r>
      <w:r>
        <w:rPr>
          <w:b/>
          <w:spacing w:val="6"/>
        </w:rPr>
        <w:t xml:space="preserve"> </w:t>
      </w:r>
      <w:r>
        <w:rPr>
          <w:b/>
          <w:spacing w:val="-3"/>
        </w:rPr>
        <w:t>Hrs</w:t>
      </w:r>
    </w:p>
    <w:p w:rsidR="00B141CF" w:rsidRDefault="009F45E6">
      <w:pPr>
        <w:pStyle w:val="ListParagraph"/>
        <w:numPr>
          <w:ilvl w:val="1"/>
          <w:numId w:val="179"/>
        </w:numPr>
        <w:tabs>
          <w:tab w:val="left" w:pos="942"/>
          <w:tab w:val="left" w:pos="943"/>
        </w:tabs>
        <w:spacing w:before="21"/>
      </w:pPr>
      <w:r>
        <w:t>Silicon wafer</w:t>
      </w:r>
      <w:r>
        <w:rPr>
          <w:spacing w:val="-10"/>
        </w:rPr>
        <w:t xml:space="preserve"> </w:t>
      </w:r>
      <w:r>
        <w:t>cleaning</w:t>
      </w:r>
    </w:p>
    <w:p w:rsidR="00B141CF" w:rsidRDefault="009F45E6">
      <w:pPr>
        <w:pStyle w:val="ListParagraph"/>
        <w:numPr>
          <w:ilvl w:val="1"/>
          <w:numId w:val="179"/>
        </w:numPr>
        <w:tabs>
          <w:tab w:val="left" w:pos="942"/>
          <w:tab w:val="left" w:pos="943"/>
        </w:tabs>
        <w:spacing w:before="14"/>
      </w:pPr>
      <w:r>
        <w:t>Silicon wafer</w:t>
      </w:r>
      <w:r>
        <w:rPr>
          <w:spacing w:val="-10"/>
        </w:rPr>
        <w:t xml:space="preserve"> </w:t>
      </w:r>
      <w:r>
        <w:t>oxidation</w:t>
      </w:r>
    </w:p>
    <w:p w:rsidR="00B141CF" w:rsidRDefault="009F45E6">
      <w:pPr>
        <w:pStyle w:val="ListParagraph"/>
        <w:numPr>
          <w:ilvl w:val="1"/>
          <w:numId w:val="179"/>
        </w:numPr>
        <w:tabs>
          <w:tab w:val="left" w:pos="942"/>
          <w:tab w:val="left" w:pos="943"/>
        </w:tabs>
        <w:spacing w:before="20"/>
      </w:pPr>
      <w:r>
        <w:t>Dry oxygen oxidation process of vertical oxidizing</w:t>
      </w:r>
      <w:r>
        <w:rPr>
          <w:spacing w:val="-24"/>
        </w:rPr>
        <w:t xml:space="preserve"> </w:t>
      </w:r>
      <w:r>
        <w:t>furnaces</w:t>
      </w:r>
    </w:p>
    <w:p w:rsidR="00B141CF" w:rsidRDefault="009F45E6">
      <w:pPr>
        <w:pStyle w:val="ListParagraph"/>
        <w:numPr>
          <w:ilvl w:val="1"/>
          <w:numId w:val="179"/>
        </w:numPr>
        <w:tabs>
          <w:tab w:val="left" w:pos="942"/>
          <w:tab w:val="left" w:pos="943"/>
        </w:tabs>
        <w:spacing w:before="21"/>
      </w:pPr>
      <w:r>
        <w:t>Post-oxidation</w:t>
      </w:r>
      <w:r>
        <w:rPr>
          <w:spacing w:val="-3"/>
        </w:rPr>
        <w:t xml:space="preserve"> </w:t>
      </w:r>
      <w:r>
        <w:t>inspection</w:t>
      </w:r>
    </w:p>
    <w:p w:rsidR="00B141CF" w:rsidRDefault="009F45E6">
      <w:pPr>
        <w:pStyle w:val="ListParagraph"/>
        <w:numPr>
          <w:ilvl w:val="1"/>
          <w:numId w:val="179"/>
        </w:numPr>
        <w:tabs>
          <w:tab w:val="left" w:pos="942"/>
          <w:tab w:val="left" w:pos="943"/>
        </w:tabs>
        <w:spacing w:before="13"/>
      </w:pPr>
      <w:r>
        <w:t>Know</w:t>
      </w:r>
      <w:r>
        <w:rPr>
          <w:spacing w:val="-8"/>
        </w:rPr>
        <w:t xml:space="preserve"> </w:t>
      </w:r>
      <w:r>
        <w:t>photolithography</w:t>
      </w:r>
    </w:p>
    <w:p w:rsidR="00B141CF" w:rsidRDefault="009F45E6">
      <w:pPr>
        <w:pStyle w:val="ListParagraph"/>
        <w:numPr>
          <w:ilvl w:val="1"/>
          <w:numId w:val="179"/>
        </w:numPr>
        <w:tabs>
          <w:tab w:val="left" w:pos="942"/>
          <w:tab w:val="left" w:pos="943"/>
        </w:tabs>
        <w:spacing w:before="21"/>
      </w:pPr>
      <w:r>
        <w:t>Photolithography</w:t>
      </w:r>
      <w:r>
        <w:rPr>
          <w:spacing w:val="-3"/>
        </w:rPr>
        <w:t xml:space="preserve"> </w:t>
      </w:r>
      <w:r>
        <w:t>process</w:t>
      </w:r>
    </w:p>
    <w:p w:rsidR="00B141CF" w:rsidRDefault="009F45E6">
      <w:pPr>
        <w:pStyle w:val="ListParagraph"/>
        <w:numPr>
          <w:ilvl w:val="1"/>
          <w:numId w:val="179"/>
        </w:numPr>
        <w:tabs>
          <w:tab w:val="left" w:pos="942"/>
          <w:tab w:val="left" w:pos="943"/>
        </w:tabs>
        <w:spacing w:before="21"/>
      </w:pPr>
      <w:r>
        <w:t>Etching</w:t>
      </w:r>
      <w:r>
        <w:rPr>
          <w:spacing w:val="-2"/>
        </w:rPr>
        <w:t xml:space="preserve"> </w:t>
      </w:r>
      <w:r>
        <w:t>process</w:t>
      </w:r>
    </w:p>
    <w:p w:rsidR="00B141CF" w:rsidRDefault="009F45E6">
      <w:pPr>
        <w:pStyle w:val="ListParagraph"/>
        <w:numPr>
          <w:ilvl w:val="1"/>
          <w:numId w:val="179"/>
        </w:numPr>
        <w:tabs>
          <w:tab w:val="left" w:pos="942"/>
          <w:tab w:val="left" w:pos="943"/>
        </w:tabs>
        <w:spacing w:before="6"/>
      </w:pPr>
      <w:r>
        <w:t>Doping</w:t>
      </w:r>
      <w:r>
        <w:rPr>
          <w:spacing w:val="2"/>
        </w:rPr>
        <w:t xml:space="preserve"> </w:t>
      </w:r>
      <w:r>
        <w:t>process</w:t>
      </w:r>
    </w:p>
    <w:p w:rsidR="00B141CF" w:rsidRDefault="009F45E6">
      <w:pPr>
        <w:pStyle w:val="ListParagraph"/>
        <w:numPr>
          <w:ilvl w:val="1"/>
          <w:numId w:val="179"/>
        </w:numPr>
        <w:tabs>
          <w:tab w:val="left" w:pos="942"/>
          <w:tab w:val="left" w:pos="943"/>
        </w:tabs>
        <w:spacing w:before="7"/>
      </w:pPr>
      <w:r>
        <w:t>Metallization</w:t>
      </w:r>
    </w:p>
    <w:p w:rsidR="00B141CF" w:rsidRDefault="009F45E6">
      <w:pPr>
        <w:pStyle w:val="ListParagraph"/>
        <w:numPr>
          <w:ilvl w:val="1"/>
          <w:numId w:val="179"/>
        </w:numPr>
        <w:tabs>
          <w:tab w:val="left" w:pos="942"/>
          <w:tab w:val="left" w:pos="943"/>
        </w:tabs>
        <w:spacing w:before="21"/>
      </w:pPr>
      <w:r>
        <w:t>Flattening</w:t>
      </w:r>
    </w:p>
    <w:p w:rsidR="00B141CF" w:rsidRDefault="00B141CF">
      <w:pPr>
        <w:pStyle w:val="BodyText"/>
        <w:ind w:left="0" w:firstLine="0"/>
        <w:rPr>
          <w:sz w:val="26"/>
        </w:rPr>
      </w:pPr>
    </w:p>
    <w:p w:rsidR="00B141CF" w:rsidRDefault="009F45E6">
      <w:pPr>
        <w:ind w:left="222"/>
        <w:rPr>
          <w:b/>
        </w:rPr>
      </w:pPr>
      <w:r>
        <w:rPr>
          <w:b/>
        </w:rPr>
        <w:t>Reference</w:t>
      </w:r>
    </w:p>
    <w:p w:rsidR="00B141CF" w:rsidRDefault="009F45E6">
      <w:pPr>
        <w:pStyle w:val="ListParagraph"/>
        <w:numPr>
          <w:ilvl w:val="0"/>
          <w:numId w:val="180"/>
        </w:numPr>
        <w:tabs>
          <w:tab w:val="left" w:pos="942"/>
          <w:tab w:val="left" w:pos="943"/>
        </w:tabs>
        <w:spacing w:before="36"/>
      </w:pPr>
      <w:r>
        <w:t xml:space="preserve">“Manufacturing </w:t>
      </w:r>
      <w:r>
        <w:rPr>
          <w:spacing w:val="-3"/>
        </w:rPr>
        <w:t xml:space="preserve">Process </w:t>
      </w:r>
      <w:r>
        <w:t xml:space="preserve">of </w:t>
      </w:r>
      <w:r>
        <w:rPr>
          <w:spacing w:val="-3"/>
        </w:rPr>
        <w:t xml:space="preserve">Integrated </w:t>
      </w:r>
      <w:r>
        <w:t xml:space="preserve">Circuits”, </w:t>
      </w:r>
      <w:r>
        <w:rPr>
          <w:spacing w:val="-4"/>
        </w:rPr>
        <w:t xml:space="preserve">Liu Xin, </w:t>
      </w:r>
      <w:r>
        <w:rPr>
          <w:spacing w:val="-3"/>
        </w:rPr>
        <w:t xml:space="preserve">Peng </w:t>
      </w:r>
      <w:r>
        <w:rPr>
          <w:spacing w:val="-4"/>
        </w:rPr>
        <w:t xml:space="preserve">Yong, </w:t>
      </w:r>
      <w:r>
        <w:rPr>
          <w:spacing w:val="-5"/>
        </w:rPr>
        <w:t>Pu</w:t>
      </w:r>
      <w:r>
        <w:rPr>
          <w:spacing w:val="10"/>
        </w:rPr>
        <w:t xml:space="preserve"> </w:t>
      </w:r>
      <w:r>
        <w:rPr>
          <w:spacing w:val="-3"/>
        </w:rPr>
        <w:t>Dayan.</w:t>
      </w:r>
    </w:p>
    <w:p w:rsidR="00B141CF" w:rsidRDefault="009F45E6">
      <w:pPr>
        <w:pStyle w:val="ListParagraph"/>
        <w:numPr>
          <w:ilvl w:val="0"/>
          <w:numId w:val="180"/>
        </w:numPr>
        <w:tabs>
          <w:tab w:val="left" w:pos="1000"/>
          <w:tab w:val="left" w:pos="1001"/>
        </w:tabs>
        <w:spacing w:before="42"/>
        <w:ind w:left="1000" w:hanging="779"/>
      </w:pPr>
      <w:r>
        <w:t xml:space="preserve">“Integrated Circuit </w:t>
      </w:r>
      <w:r>
        <w:rPr>
          <w:spacing w:val="-3"/>
        </w:rPr>
        <w:t xml:space="preserve">Packaging </w:t>
      </w:r>
      <w:r>
        <w:rPr>
          <w:spacing w:val="-4"/>
        </w:rPr>
        <w:t xml:space="preserve">and </w:t>
      </w:r>
      <w:r>
        <w:t xml:space="preserve">Testing”, </w:t>
      </w:r>
      <w:r>
        <w:rPr>
          <w:spacing w:val="-4"/>
        </w:rPr>
        <w:t xml:space="preserve">Lu </w:t>
      </w:r>
      <w:r>
        <w:rPr>
          <w:spacing w:val="-3"/>
        </w:rPr>
        <w:t xml:space="preserve">Kunyi, </w:t>
      </w:r>
      <w:r>
        <w:t xml:space="preserve">Liu </w:t>
      </w:r>
      <w:r>
        <w:rPr>
          <w:spacing w:val="-4"/>
        </w:rPr>
        <w:t xml:space="preserve">Xin, </w:t>
      </w:r>
      <w:r>
        <w:rPr>
          <w:spacing w:val="-3"/>
        </w:rPr>
        <w:t>Mou</w:t>
      </w:r>
      <w:r>
        <w:rPr>
          <w:spacing w:val="44"/>
        </w:rPr>
        <w:t xml:space="preserve"> </w:t>
      </w:r>
      <w:r>
        <w:t>Hongjiang.</w:t>
      </w:r>
    </w:p>
    <w:p w:rsidR="00B141CF" w:rsidRDefault="009F45E6">
      <w:pPr>
        <w:pStyle w:val="ListParagraph"/>
        <w:numPr>
          <w:ilvl w:val="0"/>
          <w:numId w:val="180"/>
        </w:numPr>
        <w:tabs>
          <w:tab w:val="left" w:pos="942"/>
          <w:tab w:val="left" w:pos="943"/>
        </w:tabs>
        <w:spacing w:before="35"/>
      </w:pPr>
      <w:r>
        <w:t xml:space="preserve">“Integrated Circuit </w:t>
      </w:r>
      <w:r>
        <w:rPr>
          <w:spacing w:val="-3"/>
        </w:rPr>
        <w:t xml:space="preserve">Development </w:t>
      </w:r>
      <w:r>
        <w:t xml:space="preserve">and Testing </w:t>
      </w:r>
      <w:r>
        <w:rPr>
          <w:spacing w:val="-3"/>
        </w:rPr>
        <w:t xml:space="preserve">(Intermediate)” </w:t>
      </w:r>
      <w:r>
        <w:rPr>
          <w:spacing w:val="-4"/>
        </w:rPr>
        <w:t xml:space="preserve">Ju </w:t>
      </w:r>
      <w:r>
        <w:t xml:space="preserve">shuirong, </w:t>
      </w:r>
      <w:r>
        <w:rPr>
          <w:spacing w:val="-3"/>
        </w:rPr>
        <w:t>Xia</w:t>
      </w:r>
      <w:r>
        <w:rPr>
          <w:spacing w:val="29"/>
        </w:rPr>
        <w:t xml:space="preserve"> </w:t>
      </w:r>
      <w:r>
        <w:rPr>
          <w:spacing w:val="-3"/>
        </w:rPr>
        <w:t>Minlei.</w:t>
      </w:r>
    </w:p>
    <w:p w:rsidR="00B141CF" w:rsidRDefault="00B141CF">
      <w:pPr>
        <w:sectPr w:rsidR="00B141CF">
          <w:type w:val="continuous"/>
          <w:pgSz w:w="12240" w:h="15840"/>
          <w:pgMar w:top="1140" w:right="1020" w:bottom="280" w:left="1420" w:header="720" w:footer="720" w:gutter="0"/>
          <w:cols w:space="720"/>
        </w:sectPr>
      </w:pPr>
    </w:p>
    <w:p w:rsidR="00B141CF" w:rsidRDefault="00C17442" w:rsidP="00C17442">
      <w:pPr>
        <w:spacing w:before="80" w:line="280" w:lineRule="auto"/>
        <w:ind w:left="222" w:right="4090"/>
        <w:rPr>
          <w:b/>
        </w:rPr>
      </w:pPr>
      <w:r>
        <w:rPr>
          <w:b/>
        </w:rPr>
        <w:lastRenderedPageBreak/>
        <w:t xml:space="preserve">ELIT-352  </w:t>
      </w:r>
      <w:r w:rsidR="009F45E6">
        <w:rPr>
          <w:b/>
        </w:rPr>
        <w:t>Integrated Circuit Technological Processes Instructional Objectives</w:t>
      </w:r>
    </w:p>
    <w:p w:rsidR="00B141CF" w:rsidRDefault="009F45E6">
      <w:pPr>
        <w:pStyle w:val="ListParagraph"/>
        <w:numPr>
          <w:ilvl w:val="0"/>
          <w:numId w:val="181"/>
        </w:numPr>
        <w:tabs>
          <w:tab w:val="left" w:pos="942"/>
          <w:tab w:val="left" w:pos="943"/>
        </w:tabs>
        <w:spacing w:before="0" w:line="280" w:lineRule="auto"/>
        <w:ind w:right="739"/>
        <w:rPr>
          <w:b/>
        </w:rPr>
      </w:pPr>
      <w:r>
        <w:rPr>
          <w:b/>
        </w:rPr>
        <w:t xml:space="preserve">Understand </w:t>
      </w:r>
      <w:r>
        <w:rPr>
          <w:b/>
          <w:spacing w:val="-3"/>
        </w:rPr>
        <w:t xml:space="preserve">basic </w:t>
      </w:r>
      <w:r>
        <w:rPr>
          <w:b/>
        </w:rPr>
        <w:t xml:space="preserve">situations of integrated circuit industry, and </w:t>
      </w:r>
      <w:r>
        <w:rPr>
          <w:b/>
          <w:spacing w:val="-3"/>
        </w:rPr>
        <w:t xml:space="preserve">have </w:t>
      </w:r>
      <w:r>
        <w:rPr>
          <w:b/>
        </w:rPr>
        <w:t>certain theoretical foundations</w:t>
      </w:r>
    </w:p>
    <w:p w:rsidR="00B141CF" w:rsidRDefault="009F45E6">
      <w:pPr>
        <w:pStyle w:val="ListParagraph"/>
        <w:numPr>
          <w:ilvl w:val="1"/>
          <w:numId w:val="181"/>
        </w:numPr>
        <w:tabs>
          <w:tab w:val="left" w:pos="942"/>
          <w:tab w:val="left" w:pos="943"/>
        </w:tabs>
        <w:spacing w:before="0" w:line="245" w:lineRule="exact"/>
      </w:pPr>
      <w:r>
        <w:t xml:space="preserve">Understand basic situations of </w:t>
      </w:r>
      <w:r>
        <w:rPr>
          <w:spacing w:val="-4"/>
        </w:rPr>
        <w:t xml:space="preserve">world </w:t>
      </w:r>
      <w:r>
        <w:t xml:space="preserve">and Chinese integrated </w:t>
      </w:r>
      <w:r>
        <w:rPr>
          <w:spacing w:val="-3"/>
        </w:rPr>
        <w:t>circuit</w:t>
      </w:r>
      <w:r>
        <w:rPr>
          <w:spacing w:val="-9"/>
        </w:rPr>
        <w:t xml:space="preserve"> </w:t>
      </w:r>
      <w:r>
        <w:t>industry</w:t>
      </w:r>
    </w:p>
    <w:p w:rsidR="00B141CF" w:rsidRDefault="009F45E6">
      <w:pPr>
        <w:pStyle w:val="ListParagraph"/>
        <w:numPr>
          <w:ilvl w:val="1"/>
          <w:numId w:val="181"/>
        </w:numPr>
        <w:tabs>
          <w:tab w:val="left" w:pos="942"/>
          <w:tab w:val="left" w:pos="943"/>
        </w:tabs>
        <w:spacing w:before="27"/>
      </w:pPr>
      <w:r>
        <w:t>Understand basic characteristics of semiconductor</w:t>
      </w:r>
      <w:r>
        <w:rPr>
          <w:spacing w:val="-20"/>
        </w:rPr>
        <w:t xml:space="preserve"> </w:t>
      </w:r>
      <w:r>
        <w:t>materials</w:t>
      </w:r>
    </w:p>
    <w:p w:rsidR="00B141CF" w:rsidRDefault="009F45E6">
      <w:pPr>
        <w:pStyle w:val="ListParagraph"/>
        <w:numPr>
          <w:ilvl w:val="1"/>
          <w:numId w:val="181"/>
        </w:numPr>
        <w:tabs>
          <w:tab w:val="left" w:pos="942"/>
          <w:tab w:val="left" w:pos="943"/>
        </w:tabs>
        <w:spacing w:before="42"/>
      </w:pPr>
      <w:r>
        <w:t xml:space="preserve">Understand conductive </w:t>
      </w:r>
      <w:r>
        <w:rPr>
          <w:spacing w:val="-3"/>
        </w:rPr>
        <w:t xml:space="preserve">mechanisms </w:t>
      </w:r>
      <w:r>
        <w:t>of</w:t>
      </w:r>
      <w:r>
        <w:rPr>
          <w:spacing w:val="-14"/>
        </w:rPr>
        <w:t xml:space="preserve"> </w:t>
      </w:r>
      <w:r>
        <w:t>MOS</w:t>
      </w:r>
    </w:p>
    <w:p w:rsidR="00B141CF" w:rsidRDefault="009F45E6">
      <w:pPr>
        <w:pStyle w:val="ListParagraph"/>
        <w:numPr>
          <w:ilvl w:val="1"/>
          <w:numId w:val="181"/>
        </w:numPr>
        <w:tabs>
          <w:tab w:val="left" w:pos="942"/>
          <w:tab w:val="left" w:pos="943"/>
        </w:tabs>
        <w:spacing w:before="35"/>
      </w:pPr>
      <w:r>
        <w:t xml:space="preserve">Understand manufacturing processes </w:t>
      </w:r>
      <w:r>
        <w:rPr>
          <w:spacing w:val="-4"/>
        </w:rPr>
        <w:t xml:space="preserve">and </w:t>
      </w:r>
      <w:r>
        <w:t>process diagrams of</w:t>
      </w:r>
      <w:r>
        <w:rPr>
          <w:spacing w:val="-17"/>
        </w:rPr>
        <w:t xml:space="preserve"> </w:t>
      </w:r>
      <w:r>
        <w:t>MOS</w:t>
      </w:r>
    </w:p>
    <w:p w:rsidR="00B141CF" w:rsidRDefault="00B141CF">
      <w:pPr>
        <w:pStyle w:val="BodyText"/>
        <w:spacing w:before="8"/>
        <w:ind w:left="0" w:firstLine="0"/>
        <w:rPr>
          <w:sz w:val="28"/>
        </w:rPr>
      </w:pPr>
    </w:p>
    <w:p w:rsidR="00B141CF" w:rsidRDefault="009F45E6">
      <w:pPr>
        <w:pStyle w:val="ListParagraph"/>
        <w:numPr>
          <w:ilvl w:val="0"/>
          <w:numId w:val="181"/>
        </w:numPr>
        <w:tabs>
          <w:tab w:val="left" w:pos="942"/>
          <w:tab w:val="left" w:pos="943"/>
        </w:tabs>
        <w:spacing w:before="0"/>
        <w:rPr>
          <w:b/>
        </w:rPr>
      </w:pPr>
      <w:r>
        <w:rPr>
          <w:b/>
        </w:rPr>
        <w:t xml:space="preserve">Mastering </w:t>
      </w:r>
      <w:r>
        <w:rPr>
          <w:b/>
          <w:spacing w:val="-3"/>
        </w:rPr>
        <w:t xml:space="preserve">basic </w:t>
      </w:r>
      <w:r>
        <w:rPr>
          <w:b/>
          <w:spacing w:val="-2"/>
        </w:rPr>
        <w:t xml:space="preserve">operating </w:t>
      </w:r>
      <w:r>
        <w:rPr>
          <w:b/>
        </w:rPr>
        <w:t>specifications of integrated circuits</w:t>
      </w:r>
    </w:p>
    <w:p w:rsidR="00B141CF" w:rsidRDefault="009F45E6">
      <w:pPr>
        <w:pStyle w:val="ListParagraph"/>
        <w:numPr>
          <w:ilvl w:val="1"/>
          <w:numId w:val="181"/>
        </w:numPr>
        <w:tabs>
          <w:tab w:val="left" w:pos="942"/>
          <w:tab w:val="left" w:pos="943"/>
        </w:tabs>
        <w:spacing w:before="43"/>
      </w:pPr>
      <w:r>
        <w:t xml:space="preserve">Master basic operation specifications of integrated </w:t>
      </w:r>
      <w:r>
        <w:rPr>
          <w:spacing w:val="-3"/>
        </w:rPr>
        <w:t xml:space="preserve">circuit </w:t>
      </w:r>
      <w:r>
        <w:rPr>
          <w:spacing w:val="-4"/>
        </w:rPr>
        <w:t>clean</w:t>
      </w:r>
      <w:r>
        <w:rPr>
          <w:spacing w:val="-5"/>
        </w:rPr>
        <w:t xml:space="preserve"> </w:t>
      </w:r>
      <w:r>
        <w:rPr>
          <w:spacing w:val="-3"/>
        </w:rPr>
        <w:t>rooms</w:t>
      </w:r>
    </w:p>
    <w:p w:rsidR="00B141CF" w:rsidRDefault="009F45E6">
      <w:pPr>
        <w:pStyle w:val="ListParagraph"/>
        <w:numPr>
          <w:ilvl w:val="1"/>
          <w:numId w:val="181"/>
        </w:numPr>
        <w:tabs>
          <w:tab w:val="left" w:pos="942"/>
          <w:tab w:val="left" w:pos="943"/>
        </w:tabs>
        <w:spacing w:before="35"/>
      </w:pPr>
      <w:r>
        <w:t xml:space="preserve">Master basic operation specifications of integrated </w:t>
      </w:r>
      <w:r>
        <w:rPr>
          <w:spacing w:val="-3"/>
        </w:rPr>
        <w:t xml:space="preserve">circuit </w:t>
      </w:r>
      <w:r>
        <w:t>production</w:t>
      </w:r>
      <w:r>
        <w:rPr>
          <w:spacing w:val="-22"/>
        </w:rPr>
        <w:t xml:space="preserve"> </w:t>
      </w:r>
      <w:r>
        <w:t>plants.</w:t>
      </w:r>
    </w:p>
    <w:p w:rsidR="00B141CF" w:rsidRDefault="00B141CF">
      <w:pPr>
        <w:pStyle w:val="BodyText"/>
        <w:spacing w:before="8"/>
        <w:ind w:left="0" w:firstLine="0"/>
        <w:rPr>
          <w:sz w:val="28"/>
        </w:rPr>
      </w:pPr>
    </w:p>
    <w:p w:rsidR="00B141CF" w:rsidRDefault="009F45E6">
      <w:pPr>
        <w:pStyle w:val="ListParagraph"/>
        <w:numPr>
          <w:ilvl w:val="0"/>
          <w:numId w:val="181"/>
        </w:numPr>
        <w:tabs>
          <w:tab w:val="left" w:pos="942"/>
          <w:tab w:val="left" w:pos="943"/>
        </w:tabs>
        <w:spacing w:before="1"/>
        <w:rPr>
          <w:b/>
        </w:rPr>
      </w:pPr>
      <w:r>
        <w:rPr>
          <w:b/>
        </w:rPr>
        <w:t xml:space="preserve">Understand and master </w:t>
      </w:r>
      <w:r>
        <w:rPr>
          <w:b/>
          <w:spacing w:val="-4"/>
        </w:rPr>
        <w:t xml:space="preserve">wafer </w:t>
      </w:r>
      <w:r>
        <w:rPr>
          <w:b/>
        </w:rPr>
        <w:t>fabrication</w:t>
      </w:r>
      <w:r>
        <w:rPr>
          <w:b/>
          <w:spacing w:val="-8"/>
        </w:rPr>
        <w:t xml:space="preserve"> </w:t>
      </w:r>
      <w:r>
        <w:rPr>
          <w:b/>
          <w:spacing w:val="-3"/>
        </w:rPr>
        <w:t>process</w:t>
      </w:r>
    </w:p>
    <w:p w:rsidR="00B141CF" w:rsidRDefault="009F45E6">
      <w:pPr>
        <w:pStyle w:val="ListParagraph"/>
        <w:numPr>
          <w:ilvl w:val="1"/>
          <w:numId w:val="181"/>
        </w:numPr>
        <w:tabs>
          <w:tab w:val="left" w:pos="942"/>
          <w:tab w:val="left" w:pos="943"/>
        </w:tabs>
        <w:spacing w:before="35"/>
      </w:pPr>
      <w:r>
        <w:t xml:space="preserve">Understand and master </w:t>
      </w:r>
      <w:r>
        <w:rPr>
          <w:spacing w:val="-3"/>
        </w:rPr>
        <w:t xml:space="preserve">preparation </w:t>
      </w:r>
      <w:r>
        <w:t>processes of</w:t>
      </w:r>
      <w:r>
        <w:rPr>
          <w:spacing w:val="-13"/>
        </w:rPr>
        <w:t xml:space="preserve"> </w:t>
      </w:r>
      <w:r>
        <w:t>polysilicon</w:t>
      </w:r>
    </w:p>
    <w:p w:rsidR="00B141CF" w:rsidRDefault="009F45E6">
      <w:pPr>
        <w:pStyle w:val="ListParagraph"/>
        <w:numPr>
          <w:ilvl w:val="1"/>
          <w:numId w:val="181"/>
        </w:numPr>
        <w:tabs>
          <w:tab w:val="left" w:pos="942"/>
          <w:tab w:val="left" w:pos="943"/>
        </w:tabs>
        <w:spacing w:before="21"/>
      </w:pPr>
      <w:r>
        <w:t>Understand and master growth processes of single crystal</w:t>
      </w:r>
      <w:r>
        <w:rPr>
          <w:spacing w:val="-11"/>
        </w:rPr>
        <w:t xml:space="preserve"> </w:t>
      </w:r>
      <w:r>
        <w:rPr>
          <w:spacing w:val="-3"/>
        </w:rPr>
        <w:t>silicon</w:t>
      </w:r>
    </w:p>
    <w:p w:rsidR="00B141CF" w:rsidRDefault="009F45E6">
      <w:pPr>
        <w:pStyle w:val="ListParagraph"/>
        <w:numPr>
          <w:ilvl w:val="1"/>
          <w:numId w:val="181"/>
        </w:numPr>
        <w:tabs>
          <w:tab w:val="left" w:pos="942"/>
          <w:tab w:val="left" w:pos="943"/>
        </w:tabs>
        <w:spacing w:before="13"/>
      </w:pPr>
      <w:r>
        <w:t>Understand and master methods of post-growth detection of single crystal</w:t>
      </w:r>
      <w:r>
        <w:rPr>
          <w:spacing w:val="-34"/>
        </w:rPr>
        <w:t xml:space="preserve"> </w:t>
      </w:r>
      <w:r>
        <w:t>silicon</w:t>
      </w:r>
    </w:p>
    <w:p w:rsidR="00B141CF" w:rsidRDefault="009F45E6">
      <w:pPr>
        <w:pStyle w:val="ListParagraph"/>
        <w:numPr>
          <w:ilvl w:val="1"/>
          <w:numId w:val="181"/>
        </w:numPr>
        <w:tabs>
          <w:tab w:val="left" w:pos="942"/>
          <w:tab w:val="left" w:pos="943"/>
        </w:tabs>
        <w:spacing w:before="21"/>
      </w:pPr>
      <w:r>
        <w:t xml:space="preserve">Understand and master </w:t>
      </w:r>
      <w:r>
        <w:rPr>
          <w:spacing w:val="-3"/>
        </w:rPr>
        <w:t xml:space="preserve">preparation </w:t>
      </w:r>
      <w:r>
        <w:t xml:space="preserve">processes of </w:t>
      </w:r>
      <w:r>
        <w:rPr>
          <w:spacing w:val="-3"/>
        </w:rPr>
        <w:t>silicon</w:t>
      </w:r>
      <w:r>
        <w:t xml:space="preserve"> substrates</w:t>
      </w:r>
    </w:p>
    <w:p w:rsidR="00B141CF" w:rsidRDefault="00B141CF">
      <w:pPr>
        <w:pStyle w:val="BodyText"/>
        <w:ind w:left="0" w:firstLine="0"/>
        <w:rPr>
          <w:sz w:val="26"/>
        </w:rPr>
      </w:pPr>
    </w:p>
    <w:p w:rsidR="00B141CF" w:rsidRDefault="009F45E6">
      <w:pPr>
        <w:pStyle w:val="ListParagraph"/>
        <w:numPr>
          <w:ilvl w:val="0"/>
          <w:numId w:val="181"/>
        </w:numPr>
        <w:tabs>
          <w:tab w:val="left" w:pos="942"/>
          <w:tab w:val="left" w:pos="943"/>
        </w:tabs>
        <w:spacing w:before="1"/>
        <w:rPr>
          <w:b/>
        </w:rPr>
      </w:pPr>
      <w:r>
        <w:rPr>
          <w:b/>
        </w:rPr>
        <w:t xml:space="preserve">Understand and master </w:t>
      </w:r>
      <w:r>
        <w:rPr>
          <w:b/>
          <w:spacing w:val="-4"/>
        </w:rPr>
        <w:t xml:space="preserve">wafer </w:t>
      </w:r>
      <w:r>
        <w:rPr>
          <w:b/>
        </w:rPr>
        <w:t>flow</w:t>
      </w:r>
      <w:r>
        <w:rPr>
          <w:b/>
          <w:spacing w:val="-17"/>
        </w:rPr>
        <w:t xml:space="preserve"> </w:t>
      </w:r>
      <w:r>
        <w:rPr>
          <w:b/>
        </w:rPr>
        <w:t>process</w:t>
      </w:r>
    </w:p>
    <w:p w:rsidR="00B141CF" w:rsidRDefault="009F45E6">
      <w:pPr>
        <w:pStyle w:val="ListParagraph"/>
        <w:numPr>
          <w:ilvl w:val="1"/>
          <w:numId w:val="181"/>
        </w:numPr>
        <w:tabs>
          <w:tab w:val="left" w:pos="942"/>
          <w:tab w:val="left" w:pos="943"/>
        </w:tabs>
        <w:spacing w:before="35"/>
      </w:pPr>
      <w:r>
        <w:t>Understand and master silicon wafer cleaning</w:t>
      </w:r>
      <w:r>
        <w:rPr>
          <w:spacing w:val="-15"/>
        </w:rPr>
        <w:t xml:space="preserve"> </w:t>
      </w:r>
      <w:r>
        <w:t>process</w:t>
      </w:r>
    </w:p>
    <w:p w:rsidR="00B141CF" w:rsidRDefault="009F45E6">
      <w:pPr>
        <w:pStyle w:val="ListParagraph"/>
        <w:numPr>
          <w:ilvl w:val="1"/>
          <w:numId w:val="181"/>
        </w:numPr>
        <w:tabs>
          <w:tab w:val="left" w:pos="942"/>
          <w:tab w:val="left" w:pos="943"/>
        </w:tabs>
        <w:spacing w:before="21"/>
      </w:pPr>
      <w:r>
        <w:t>Understand and master silicon wafer oxidation</w:t>
      </w:r>
      <w:r>
        <w:rPr>
          <w:spacing w:val="-16"/>
        </w:rPr>
        <w:t xml:space="preserve"> </w:t>
      </w:r>
      <w:r>
        <w:t>process</w:t>
      </w:r>
    </w:p>
    <w:p w:rsidR="00B141CF" w:rsidRDefault="009F45E6">
      <w:pPr>
        <w:pStyle w:val="ListParagraph"/>
        <w:numPr>
          <w:ilvl w:val="1"/>
          <w:numId w:val="181"/>
        </w:numPr>
        <w:tabs>
          <w:tab w:val="left" w:pos="942"/>
          <w:tab w:val="left" w:pos="943"/>
        </w:tabs>
        <w:spacing w:before="21"/>
      </w:pPr>
      <w:r>
        <w:t>Understand and master methods of post-oxidation</w:t>
      </w:r>
      <w:r>
        <w:rPr>
          <w:spacing w:val="-20"/>
        </w:rPr>
        <w:t xml:space="preserve"> </w:t>
      </w:r>
      <w:r>
        <w:t>inspection</w:t>
      </w:r>
    </w:p>
    <w:p w:rsidR="00B141CF" w:rsidRDefault="009F45E6">
      <w:pPr>
        <w:pStyle w:val="ListParagraph"/>
        <w:numPr>
          <w:ilvl w:val="1"/>
          <w:numId w:val="181"/>
        </w:numPr>
        <w:tabs>
          <w:tab w:val="left" w:pos="942"/>
          <w:tab w:val="left" w:pos="943"/>
        </w:tabs>
        <w:spacing w:before="13"/>
      </w:pPr>
      <w:r>
        <w:t>Understand and master photolithography</w:t>
      </w:r>
      <w:r>
        <w:rPr>
          <w:spacing w:val="-7"/>
        </w:rPr>
        <w:t xml:space="preserve"> </w:t>
      </w:r>
      <w:r>
        <w:t>process</w:t>
      </w:r>
    </w:p>
    <w:p w:rsidR="00B141CF" w:rsidRDefault="009F45E6">
      <w:pPr>
        <w:pStyle w:val="ListParagraph"/>
        <w:numPr>
          <w:ilvl w:val="1"/>
          <w:numId w:val="181"/>
        </w:numPr>
        <w:tabs>
          <w:tab w:val="left" w:pos="942"/>
          <w:tab w:val="left" w:pos="943"/>
        </w:tabs>
        <w:spacing w:before="21"/>
      </w:pPr>
      <w:r>
        <w:t xml:space="preserve">Understand and master </w:t>
      </w:r>
      <w:r>
        <w:rPr>
          <w:spacing w:val="-3"/>
        </w:rPr>
        <w:t>etching</w:t>
      </w:r>
      <w:r>
        <w:rPr>
          <w:spacing w:val="7"/>
        </w:rPr>
        <w:t xml:space="preserve"> </w:t>
      </w:r>
      <w:r>
        <w:t>process</w:t>
      </w:r>
    </w:p>
    <w:p w:rsidR="00B141CF" w:rsidRDefault="009F45E6">
      <w:pPr>
        <w:pStyle w:val="ListParagraph"/>
        <w:numPr>
          <w:ilvl w:val="1"/>
          <w:numId w:val="182"/>
        </w:numPr>
        <w:tabs>
          <w:tab w:val="left" w:pos="942"/>
          <w:tab w:val="left" w:pos="943"/>
        </w:tabs>
        <w:spacing w:before="21"/>
      </w:pPr>
      <w:r>
        <w:t xml:space="preserve">Understand and master </w:t>
      </w:r>
      <w:r>
        <w:rPr>
          <w:spacing w:val="-3"/>
        </w:rPr>
        <w:t>doping</w:t>
      </w:r>
      <w:r>
        <w:rPr>
          <w:spacing w:val="9"/>
        </w:rPr>
        <w:t xml:space="preserve"> </w:t>
      </w:r>
      <w:r>
        <w:t>process</w:t>
      </w:r>
    </w:p>
    <w:p w:rsidR="00B141CF" w:rsidRDefault="009F45E6">
      <w:pPr>
        <w:pStyle w:val="ListParagraph"/>
        <w:numPr>
          <w:ilvl w:val="1"/>
          <w:numId w:val="182"/>
        </w:numPr>
        <w:tabs>
          <w:tab w:val="left" w:pos="942"/>
          <w:tab w:val="left" w:pos="943"/>
        </w:tabs>
        <w:spacing w:before="13"/>
      </w:pPr>
      <w:r>
        <w:t>Understand and master metallization</w:t>
      </w:r>
      <w:r>
        <w:rPr>
          <w:spacing w:val="-7"/>
        </w:rPr>
        <w:t xml:space="preserve"> </w:t>
      </w:r>
      <w:r>
        <w:t>process</w:t>
      </w:r>
    </w:p>
    <w:p w:rsidR="00B141CF" w:rsidRDefault="009F45E6">
      <w:pPr>
        <w:pStyle w:val="ListParagraph"/>
        <w:numPr>
          <w:ilvl w:val="1"/>
          <w:numId w:val="182"/>
        </w:numPr>
        <w:tabs>
          <w:tab w:val="left" w:pos="942"/>
          <w:tab w:val="left" w:pos="943"/>
        </w:tabs>
        <w:spacing w:before="21"/>
      </w:pPr>
      <w:r>
        <w:t xml:space="preserve">Understand and master </w:t>
      </w:r>
      <w:r>
        <w:rPr>
          <w:spacing w:val="-3"/>
        </w:rPr>
        <w:t>flattening</w:t>
      </w:r>
      <w:r>
        <w:rPr>
          <w:spacing w:val="-5"/>
        </w:rPr>
        <w:t xml:space="preserve"> </w:t>
      </w:r>
      <w:r>
        <w:t>process</w:t>
      </w:r>
    </w:p>
    <w:p w:rsidR="00B141CF" w:rsidRDefault="00B141CF">
      <w:pPr>
        <w:pStyle w:val="BodyText"/>
        <w:spacing w:before="10"/>
        <w:ind w:left="0" w:firstLine="0"/>
        <w:rPr>
          <w:sz w:val="26"/>
        </w:rPr>
      </w:pPr>
    </w:p>
    <w:p w:rsidR="00B141CF" w:rsidRDefault="009F45E6">
      <w:pPr>
        <w:pStyle w:val="ListParagraph"/>
        <w:numPr>
          <w:ilvl w:val="0"/>
          <w:numId w:val="181"/>
        </w:numPr>
        <w:tabs>
          <w:tab w:val="left" w:pos="942"/>
          <w:tab w:val="left" w:pos="943"/>
        </w:tabs>
        <w:spacing w:before="0" w:line="252" w:lineRule="auto"/>
        <w:ind w:right="1063"/>
        <w:rPr>
          <w:b/>
        </w:rPr>
      </w:pPr>
      <w:r>
        <w:rPr>
          <w:b/>
        </w:rPr>
        <w:t xml:space="preserve">Understand relevant </w:t>
      </w:r>
      <w:r>
        <w:rPr>
          <w:b/>
          <w:spacing w:val="-3"/>
        </w:rPr>
        <w:t xml:space="preserve">parameters that have </w:t>
      </w:r>
      <w:r>
        <w:rPr>
          <w:b/>
        </w:rPr>
        <w:t>significant impacts on integrated circuit technological</w:t>
      </w:r>
      <w:r>
        <w:rPr>
          <w:b/>
          <w:spacing w:val="3"/>
        </w:rPr>
        <w:t xml:space="preserve"> </w:t>
      </w:r>
      <w:r>
        <w:rPr>
          <w:b/>
        </w:rPr>
        <w:t>processes</w:t>
      </w:r>
    </w:p>
    <w:p w:rsidR="00B141CF" w:rsidRDefault="009F45E6">
      <w:pPr>
        <w:pStyle w:val="ListParagraph"/>
        <w:numPr>
          <w:ilvl w:val="1"/>
          <w:numId w:val="181"/>
        </w:numPr>
        <w:tabs>
          <w:tab w:val="left" w:pos="942"/>
          <w:tab w:val="left" w:pos="943"/>
        </w:tabs>
      </w:pPr>
      <w:r>
        <w:t xml:space="preserve">Important parameters in </w:t>
      </w:r>
      <w:r>
        <w:rPr>
          <w:spacing w:val="-3"/>
        </w:rPr>
        <w:t xml:space="preserve">integrated </w:t>
      </w:r>
      <w:r>
        <w:t>circuit operation specifications</w:t>
      </w:r>
    </w:p>
    <w:p w:rsidR="00B141CF" w:rsidRDefault="009F45E6">
      <w:pPr>
        <w:pStyle w:val="ListParagraph"/>
        <w:numPr>
          <w:ilvl w:val="1"/>
          <w:numId w:val="181"/>
        </w:numPr>
        <w:tabs>
          <w:tab w:val="left" w:pos="942"/>
          <w:tab w:val="left" w:pos="943"/>
        </w:tabs>
        <w:spacing w:before="35"/>
      </w:pPr>
      <w:r>
        <w:t>Important parameters in wafer fabrication</w:t>
      </w:r>
      <w:r>
        <w:rPr>
          <w:spacing w:val="-20"/>
        </w:rPr>
        <w:t xml:space="preserve"> </w:t>
      </w:r>
      <w:r>
        <w:t>process</w:t>
      </w:r>
    </w:p>
    <w:p w:rsidR="00B141CF" w:rsidRDefault="009F45E6">
      <w:pPr>
        <w:pStyle w:val="ListParagraph"/>
        <w:numPr>
          <w:ilvl w:val="1"/>
          <w:numId w:val="181"/>
        </w:numPr>
        <w:tabs>
          <w:tab w:val="left" w:pos="942"/>
          <w:tab w:val="left" w:pos="943"/>
        </w:tabs>
        <w:spacing w:before="6"/>
      </w:pPr>
      <w:r>
        <w:t>Important parameters in wafer flow</w:t>
      </w:r>
      <w:r>
        <w:rPr>
          <w:spacing w:val="-26"/>
        </w:rPr>
        <w:t xml:space="preserve"> </w:t>
      </w:r>
      <w:r>
        <w:t>process</w:t>
      </w:r>
    </w:p>
    <w:p w:rsidR="00B141CF" w:rsidRDefault="00B141CF">
      <w:pPr>
        <w:pStyle w:val="BodyText"/>
        <w:spacing w:before="0"/>
        <w:ind w:left="0" w:firstLine="0"/>
        <w:rPr>
          <w:sz w:val="20"/>
        </w:rPr>
      </w:pPr>
    </w:p>
    <w:p w:rsidR="00C17442" w:rsidRDefault="00C17442">
      <w:pPr>
        <w:widowControl/>
        <w:autoSpaceDE/>
        <w:autoSpaceDN/>
        <w:rPr>
          <w:b/>
        </w:rPr>
      </w:pPr>
      <w:r>
        <w:rPr>
          <w:b/>
        </w:rPr>
        <w:br w:type="page"/>
      </w:r>
    </w:p>
    <w:p w:rsidR="00B141CF" w:rsidRDefault="00C17442" w:rsidP="00C17442">
      <w:pPr>
        <w:spacing w:before="93"/>
        <w:rPr>
          <w:b/>
        </w:rPr>
      </w:pPr>
      <w:r>
        <w:rPr>
          <w:b/>
        </w:rPr>
        <w:lastRenderedPageBreak/>
        <w:t xml:space="preserve">ELIT-352 </w:t>
      </w:r>
      <w:r w:rsidR="009F45E6">
        <w:rPr>
          <w:b/>
        </w:rPr>
        <w:t>Integrated Circuit Technological Processes</w:t>
      </w:r>
    </w:p>
    <w:p w:rsidR="00B141CF" w:rsidRDefault="00B141CF">
      <w:pPr>
        <w:pStyle w:val="BodyText"/>
        <w:ind w:left="0" w:firstLine="0"/>
        <w:rPr>
          <w:b/>
          <w:sz w:val="28"/>
        </w:rPr>
      </w:pPr>
    </w:p>
    <w:p w:rsidR="00B141CF" w:rsidRDefault="009F45E6">
      <w:pPr>
        <w:ind w:left="222"/>
      </w:pPr>
      <w:r>
        <w:t>Total Course Hours:</w:t>
      </w:r>
    </w:p>
    <w:p w:rsidR="00B141CF" w:rsidRDefault="00025468">
      <w:pPr>
        <w:spacing w:before="42"/>
        <w:ind w:left="892"/>
      </w:pPr>
      <w:r>
        <w:t>Practical</w:t>
      </w:r>
      <w:r w:rsidR="009F45E6">
        <w:t>: 96 Hours</w:t>
      </w:r>
    </w:p>
    <w:p w:rsidR="00B141CF" w:rsidRDefault="00B141CF">
      <w:pPr>
        <w:pStyle w:val="BodyText"/>
        <w:spacing w:before="2"/>
        <w:ind w:left="0" w:firstLine="0"/>
        <w:rPr>
          <w:sz w:val="28"/>
        </w:rPr>
      </w:pPr>
    </w:p>
    <w:p w:rsidR="00B141CF" w:rsidRDefault="00025468">
      <w:pPr>
        <w:ind w:left="222"/>
        <w:rPr>
          <w:b/>
        </w:rPr>
      </w:pPr>
      <w:r>
        <w:rPr>
          <w:b/>
        </w:rPr>
        <w:t>List of practical:</w:t>
      </w:r>
      <w:r w:rsidR="009F45E6">
        <w:rPr>
          <w:b/>
        </w:rPr>
        <w:t xml:space="preserve"> Hours</w:t>
      </w:r>
    </w:p>
    <w:p w:rsidR="00B141CF" w:rsidRDefault="00B141CF">
      <w:pPr>
        <w:pStyle w:val="BodyText"/>
        <w:spacing w:before="6"/>
        <w:ind w:left="0" w:firstLine="0"/>
        <w:rPr>
          <w:b/>
          <w:sz w:val="25"/>
        </w:rPr>
      </w:pPr>
    </w:p>
    <w:p w:rsidR="00B141CF" w:rsidRDefault="009F45E6">
      <w:pPr>
        <w:pStyle w:val="ListParagraph"/>
        <w:numPr>
          <w:ilvl w:val="0"/>
          <w:numId w:val="183"/>
        </w:numPr>
        <w:tabs>
          <w:tab w:val="left" w:pos="942"/>
          <w:tab w:val="left" w:pos="943"/>
        </w:tabs>
        <w:spacing w:before="1"/>
      </w:pPr>
      <w:r>
        <w:t xml:space="preserve">Virtual </w:t>
      </w:r>
      <w:r>
        <w:rPr>
          <w:spacing w:val="-3"/>
        </w:rPr>
        <w:t xml:space="preserve">simulation </w:t>
      </w:r>
      <w:r>
        <w:t>practical operation of production plant entering</w:t>
      </w:r>
      <w:r>
        <w:rPr>
          <w:spacing w:val="-25"/>
        </w:rPr>
        <w:t xml:space="preserve"> </w:t>
      </w:r>
      <w:r>
        <w:t>preparation</w:t>
      </w:r>
    </w:p>
    <w:p w:rsidR="00B141CF" w:rsidRDefault="009F45E6">
      <w:pPr>
        <w:pStyle w:val="ListParagraph"/>
        <w:numPr>
          <w:ilvl w:val="0"/>
          <w:numId w:val="183"/>
        </w:numPr>
        <w:tabs>
          <w:tab w:val="left" w:pos="942"/>
          <w:tab w:val="left" w:pos="943"/>
        </w:tabs>
        <w:spacing w:before="0"/>
      </w:pPr>
      <w:r>
        <w:t xml:space="preserve">Virtual </w:t>
      </w:r>
      <w:r>
        <w:rPr>
          <w:spacing w:val="-3"/>
        </w:rPr>
        <w:t xml:space="preserve">simulation </w:t>
      </w:r>
      <w:r>
        <w:t xml:space="preserve">practical operation of clean </w:t>
      </w:r>
      <w:r>
        <w:rPr>
          <w:spacing w:val="-3"/>
        </w:rPr>
        <w:t xml:space="preserve">room </w:t>
      </w:r>
      <w:r>
        <w:t>entering</w:t>
      </w:r>
      <w:r>
        <w:rPr>
          <w:spacing w:val="-9"/>
        </w:rPr>
        <w:t xml:space="preserve"> </w:t>
      </w:r>
      <w:r>
        <w:t>preparation</w:t>
      </w:r>
    </w:p>
    <w:p w:rsidR="00B141CF" w:rsidRDefault="009F45E6">
      <w:pPr>
        <w:pStyle w:val="ListParagraph"/>
        <w:numPr>
          <w:ilvl w:val="0"/>
          <w:numId w:val="183"/>
        </w:numPr>
        <w:tabs>
          <w:tab w:val="left" w:pos="942"/>
          <w:tab w:val="left" w:pos="943"/>
        </w:tabs>
        <w:spacing w:before="80"/>
      </w:pPr>
      <w:r>
        <w:t xml:space="preserve">Virtual </w:t>
      </w:r>
      <w:r>
        <w:rPr>
          <w:spacing w:val="-3"/>
        </w:rPr>
        <w:t xml:space="preserve">simulation </w:t>
      </w:r>
      <w:r>
        <w:t xml:space="preserve">practical operation of </w:t>
      </w:r>
      <w:r>
        <w:rPr>
          <w:spacing w:val="-3"/>
        </w:rPr>
        <w:t>silicon</w:t>
      </w:r>
      <w:r>
        <w:rPr>
          <w:spacing w:val="-7"/>
        </w:rPr>
        <w:t xml:space="preserve"> </w:t>
      </w:r>
      <w:r>
        <w:t>purification</w:t>
      </w:r>
    </w:p>
    <w:p w:rsidR="00B141CF" w:rsidRDefault="009F45E6">
      <w:pPr>
        <w:pStyle w:val="ListParagraph"/>
        <w:numPr>
          <w:ilvl w:val="0"/>
          <w:numId w:val="183"/>
        </w:numPr>
        <w:tabs>
          <w:tab w:val="left" w:pos="942"/>
          <w:tab w:val="left" w:pos="943"/>
        </w:tabs>
        <w:spacing w:before="187"/>
      </w:pPr>
      <w:r>
        <w:t xml:space="preserve">Virtual </w:t>
      </w:r>
      <w:r>
        <w:rPr>
          <w:spacing w:val="-3"/>
        </w:rPr>
        <w:t xml:space="preserve">simulation </w:t>
      </w:r>
      <w:r>
        <w:t>practical operation of single crystal silicon</w:t>
      </w:r>
      <w:r>
        <w:rPr>
          <w:spacing w:val="-15"/>
        </w:rPr>
        <w:t xml:space="preserve"> </w:t>
      </w:r>
      <w:r>
        <w:t>growth</w:t>
      </w:r>
    </w:p>
    <w:p w:rsidR="00B141CF" w:rsidRDefault="009F45E6">
      <w:pPr>
        <w:pStyle w:val="ListParagraph"/>
        <w:numPr>
          <w:ilvl w:val="0"/>
          <w:numId w:val="183"/>
        </w:numPr>
        <w:tabs>
          <w:tab w:val="left" w:pos="942"/>
          <w:tab w:val="left" w:pos="943"/>
        </w:tabs>
        <w:spacing w:before="187"/>
      </w:pPr>
      <w:r>
        <w:t xml:space="preserve">Virtual </w:t>
      </w:r>
      <w:r>
        <w:rPr>
          <w:spacing w:val="-3"/>
        </w:rPr>
        <w:t xml:space="preserve">simulation </w:t>
      </w:r>
      <w:r>
        <w:t>practical operation of oxidation</w:t>
      </w:r>
      <w:r>
        <w:rPr>
          <w:spacing w:val="-15"/>
        </w:rPr>
        <w:t xml:space="preserve"> </w:t>
      </w:r>
      <w:r>
        <w:t>diffusion</w:t>
      </w:r>
    </w:p>
    <w:p w:rsidR="00B141CF" w:rsidRDefault="009F45E6">
      <w:pPr>
        <w:pStyle w:val="ListParagraph"/>
        <w:numPr>
          <w:ilvl w:val="0"/>
          <w:numId w:val="183"/>
        </w:numPr>
        <w:tabs>
          <w:tab w:val="left" w:pos="942"/>
          <w:tab w:val="left" w:pos="943"/>
        </w:tabs>
        <w:spacing w:before="180"/>
      </w:pPr>
      <w:r>
        <w:t xml:space="preserve">Virtual </w:t>
      </w:r>
      <w:r>
        <w:rPr>
          <w:spacing w:val="-3"/>
        </w:rPr>
        <w:t xml:space="preserve">simulation </w:t>
      </w:r>
      <w:r>
        <w:t>practical operation of glue</w:t>
      </w:r>
      <w:r>
        <w:rPr>
          <w:spacing w:val="-16"/>
        </w:rPr>
        <w:t xml:space="preserve"> </w:t>
      </w:r>
      <w:r>
        <w:t>application</w:t>
      </w:r>
    </w:p>
    <w:p w:rsidR="00B141CF" w:rsidRDefault="00C17442">
      <w:pPr>
        <w:pStyle w:val="ListParagraph"/>
        <w:numPr>
          <w:ilvl w:val="0"/>
          <w:numId w:val="183"/>
        </w:numPr>
        <w:tabs>
          <w:tab w:val="left" w:pos="942"/>
          <w:tab w:val="left" w:pos="943"/>
        </w:tabs>
        <w:spacing w:before="187"/>
      </w:pPr>
      <w:r>
        <w:t>V</w:t>
      </w:r>
      <w:r w:rsidR="009F45E6">
        <w:t xml:space="preserve">irtual </w:t>
      </w:r>
      <w:r w:rsidR="009F45E6">
        <w:rPr>
          <w:spacing w:val="-3"/>
        </w:rPr>
        <w:t xml:space="preserve">simulation </w:t>
      </w:r>
      <w:r w:rsidR="009F45E6">
        <w:t>practical operation of</w:t>
      </w:r>
      <w:r w:rsidR="009F45E6">
        <w:rPr>
          <w:spacing w:val="-13"/>
        </w:rPr>
        <w:t xml:space="preserve"> </w:t>
      </w:r>
      <w:r w:rsidR="009F45E6">
        <w:t>exposure</w:t>
      </w:r>
    </w:p>
    <w:p w:rsidR="00B141CF" w:rsidRDefault="009F45E6">
      <w:pPr>
        <w:pStyle w:val="ListParagraph"/>
        <w:numPr>
          <w:ilvl w:val="0"/>
          <w:numId w:val="183"/>
        </w:numPr>
        <w:tabs>
          <w:tab w:val="left" w:pos="942"/>
          <w:tab w:val="left" w:pos="943"/>
        </w:tabs>
        <w:spacing w:before="187"/>
      </w:pPr>
      <w:r>
        <w:t xml:space="preserve">Virtual </w:t>
      </w:r>
      <w:r>
        <w:rPr>
          <w:spacing w:val="-3"/>
        </w:rPr>
        <w:t xml:space="preserve">simulation </w:t>
      </w:r>
      <w:r>
        <w:t>practical operation of</w:t>
      </w:r>
      <w:r>
        <w:rPr>
          <w:spacing w:val="12"/>
        </w:rPr>
        <w:t xml:space="preserve"> </w:t>
      </w:r>
      <w:r>
        <w:t>developing</w:t>
      </w:r>
    </w:p>
    <w:p w:rsidR="00B141CF" w:rsidRDefault="009F45E6">
      <w:pPr>
        <w:pStyle w:val="ListParagraph"/>
        <w:numPr>
          <w:ilvl w:val="0"/>
          <w:numId w:val="183"/>
        </w:numPr>
        <w:tabs>
          <w:tab w:val="left" w:pos="942"/>
          <w:tab w:val="left" w:pos="943"/>
        </w:tabs>
        <w:spacing w:before="186"/>
      </w:pPr>
      <w:r>
        <w:t xml:space="preserve">Virtual </w:t>
      </w:r>
      <w:r>
        <w:rPr>
          <w:spacing w:val="-3"/>
        </w:rPr>
        <w:t xml:space="preserve">simulation </w:t>
      </w:r>
      <w:r>
        <w:t xml:space="preserve">practical operation of </w:t>
      </w:r>
      <w:r>
        <w:rPr>
          <w:spacing w:val="-3"/>
        </w:rPr>
        <w:t>dry</w:t>
      </w:r>
      <w:r>
        <w:rPr>
          <w:spacing w:val="37"/>
        </w:rPr>
        <w:t xml:space="preserve"> </w:t>
      </w:r>
      <w:r>
        <w:rPr>
          <w:spacing w:val="-3"/>
        </w:rPr>
        <w:t>etching</w:t>
      </w:r>
    </w:p>
    <w:p w:rsidR="00B141CF" w:rsidRDefault="009F45E6">
      <w:pPr>
        <w:pStyle w:val="ListParagraph"/>
        <w:numPr>
          <w:ilvl w:val="0"/>
          <w:numId w:val="183"/>
        </w:numPr>
        <w:tabs>
          <w:tab w:val="left" w:pos="942"/>
          <w:tab w:val="left" w:pos="943"/>
        </w:tabs>
        <w:spacing w:before="180"/>
      </w:pPr>
      <w:r>
        <w:t xml:space="preserve">Virtual </w:t>
      </w:r>
      <w:r>
        <w:rPr>
          <w:spacing w:val="-3"/>
        </w:rPr>
        <w:t xml:space="preserve">simulation </w:t>
      </w:r>
      <w:r>
        <w:t>practical operation of ion</w:t>
      </w:r>
      <w:r>
        <w:rPr>
          <w:spacing w:val="-13"/>
        </w:rPr>
        <w:t xml:space="preserve"> </w:t>
      </w:r>
      <w:r>
        <w:rPr>
          <w:spacing w:val="-3"/>
        </w:rPr>
        <w:t>injection</w:t>
      </w:r>
    </w:p>
    <w:p w:rsidR="00B141CF" w:rsidRDefault="009F45E6">
      <w:pPr>
        <w:pStyle w:val="ListParagraph"/>
        <w:numPr>
          <w:ilvl w:val="0"/>
          <w:numId w:val="183"/>
        </w:numPr>
        <w:tabs>
          <w:tab w:val="left" w:pos="942"/>
          <w:tab w:val="left" w:pos="943"/>
        </w:tabs>
        <w:spacing w:before="187"/>
      </w:pPr>
      <w:r>
        <w:t xml:space="preserve">Virtual </w:t>
      </w:r>
      <w:r>
        <w:rPr>
          <w:spacing w:val="-3"/>
        </w:rPr>
        <w:t xml:space="preserve">simulation </w:t>
      </w:r>
      <w:r>
        <w:t>practical operation of physical vapor</w:t>
      </w:r>
      <w:r>
        <w:rPr>
          <w:spacing w:val="-22"/>
        </w:rPr>
        <w:t xml:space="preserve"> </w:t>
      </w:r>
      <w:r>
        <w:t>deposition</w:t>
      </w:r>
    </w:p>
    <w:p w:rsidR="00B141CF" w:rsidRDefault="00B141CF">
      <w:pPr>
        <w:sectPr w:rsidR="00B141CF">
          <w:pgSz w:w="12240" w:h="15840"/>
          <w:pgMar w:top="420" w:right="1020" w:bottom="1480" w:left="1420" w:header="0" w:footer="1220" w:gutter="0"/>
          <w:cols w:space="720"/>
        </w:sectPr>
      </w:pPr>
    </w:p>
    <w:p w:rsidR="00B141CF" w:rsidRDefault="00D2015E">
      <w:pPr>
        <w:spacing w:before="80"/>
        <w:ind w:left="222"/>
        <w:rPr>
          <w:b/>
        </w:rPr>
      </w:pPr>
      <w:r>
        <w:rPr>
          <w:b/>
        </w:rPr>
        <w:lastRenderedPageBreak/>
        <w:t xml:space="preserve">ELIT-362 </w:t>
      </w:r>
      <w:r w:rsidR="009F45E6">
        <w:rPr>
          <w:b/>
        </w:rPr>
        <w:t>Sensor and Detection Technology</w:t>
      </w:r>
    </w:p>
    <w:p w:rsidR="00B141CF" w:rsidRDefault="00B141CF">
      <w:pPr>
        <w:pStyle w:val="BodyText"/>
        <w:spacing w:before="0"/>
        <w:ind w:left="0" w:firstLine="0"/>
        <w:rPr>
          <w:b/>
          <w:sz w:val="24"/>
        </w:rPr>
      </w:pPr>
    </w:p>
    <w:p w:rsidR="00B141CF" w:rsidRDefault="00B141CF">
      <w:pPr>
        <w:pStyle w:val="BodyText"/>
        <w:spacing w:before="5"/>
        <w:ind w:left="0" w:firstLine="0"/>
        <w:rPr>
          <w:b/>
          <w:sz w:val="30"/>
        </w:rPr>
      </w:pPr>
    </w:p>
    <w:p w:rsidR="00B141CF" w:rsidRDefault="009F45E6">
      <w:pPr>
        <w:ind w:left="222"/>
        <w:rPr>
          <w:b/>
        </w:rPr>
      </w:pPr>
      <w:r>
        <w:rPr>
          <w:b/>
        </w:rPr>
        <w:t>Total Course Hours</w:t>
      </w:r>
    </w:p>
    <w:p w:rsidR="00B141CF" w:rsidRDefault="009F45E6">
      <w:pPr>
        <w:tabs>
          <w:tab w:val="right" w:pos="1872"/>
        </w:tabs>
        <w:spacing w:before="35"/>
        <w:ind w:left="222"/>
        <w:rPr>
          <w:b/>
        </w:rPr>
      </w:pPr>
      <w:r>
        <w:t>Theory</w:t>
      </w:r>
      <w:r>
        <w:tab/>
      </w:r>
      <w:r>
        <w:rPr>
          <w:b/>
          <w:spacing w:val="3"/>
        </w:rPr>
        <w:t>32</w:t>
      </w:r>
    </w:p>
    <w:p w:rsidR="00B141CF" w:rsidRDefault="009F45E6">
      <w:pPr>
        <w:tabs>
          <w:tab w:val="right" w:pos="1893"/>
        </w:tabs>
        <w:spacing w:before="35"/>
        <w:ind w:left="222"/>
        <w:rPr>
          <w:b/>
        </w:rPr>
      </w:pPr>
      <w:r>
        <w:t>Practice</w:t>
      </w:r>
      <w:r>
        <w:tab/>
      </w:r>
      <w:r>
        <w:rPr>
          <w:b/>
          <w:spacing w:val="3"/>
        </w:rPr>
        <w:t>96</w:t>
      </w:r>
    </w:p>
    <w:p w:rsidR="00B141CF" w:rsidRDefault="009F45E6">
      <w:pPr>
        <w:tabs>
          <w:tab w:val="left" w:pos="942"/>
          <w:tab w:val="left" w:pos="1663"/>
        </w:tabs>
        <w:spacing w:before="376"/>
        <w:ind w:left="222"/>
        <w:rPr>
          <w:b/>
        </w:rPr>
      </w:pPr>
      <w:r>
        <w:br w:type="column"/>
      </w:r>
      <w:r>
        <w:rPr>
          <w:b/>
        </w:rPr>
        <w:lastRenderedPageBreak/>
        <w:t>T</w:t>
      </w:r>
      <w:r>
        <w:rPr>
          <w:b/>
        </w:rPr>
        <w:tab/>
        <w:t>P</w:t>
      </w:r>
      <w:r>
        <w:rPr>
          <w:b/>
        </w:rPr>
        <w:tab/>
        <w:t>C</w:t>
      </w:r>
    </w:p>
    <w:p w:rsidR="00B141CF" w:rsidRDefault="009F45E6">
      <w:pPr>
        <w:tabs>
          <w:tab w:val="left" w:pos="942"/>
          <w:tab w:val="left" w:pos="1663"/>
        </w:tabs>
        <w:spacing w:before="35"/>
        <w:ind w:left="222"/>
      </w:pPr>
      <w:r>
        <w:t>1</w:t>
      </w:r>
      <w:r>
        <w:tab/>
        <w:t>3</w:t>
      </w:r>
      <w:r>
        <w:tab/>
        <w:t>2</w:t>
      </w:r>
    </w:p>
    <w:p w:rsidR="00B141CF" w:rsidRDefault="00B141CF">
      <w:pPr>
        <w:sectPr w:rsidR="00B141CF" w:rsidSect="00D2015E">
          <w:pgSz w:w="12240" w:h="15840"/>
          <w:pgMar w:top="420" w:right="1020" w:bottom="1480" w:left="1420" w:header="0" w:footer="1220" w:gutter="0"/>
          <w:cols w:num="2" w:space="720" w:equalWidth="0">
            <w:col w:w="4880" w:space="1604"/>
            <w:col w:w="3316"/>
          </w:cols>
        </w:sectPr>
      </w:pPr>
    </w:p>
    <w:p w:rsidR="00B141CF" w:rsidRDefault="00B141CF">
      <w:pPr>
        <w:pStyle w:val="BodyText"/>
        <w:ind w:left="0" w:firstLine="0"/>
        <w:rPr>
          <w:sz w:val="28"/>
        </w:rPr>
      </w:pPr>
    </w:p>
    <w:p w:rsidR="00B141CF" w:rsidRDefault="009F45E6">
      <w:pPr>
        <w:ind w:left="222"/>
      </w:pPr>
      <w:r>
        <w:t>Introductory Course: Electrical Circuits &amp; Electrical Wiring &amp; Digital Electronics.</w:t>
      </w:r>
    </w:p>
    <w:p w:rsidR="00B141CF" w:rsidRDefault="009F45E6">
      <w:pPr>
        <w:spacing w:before="42" w:line="273" w:lineRule="auto"/>
        <w:ind w:left="222" w:right="1065"/>
      </w:pPr>
      <w:r>
        <w:rPr>
          <w:b/>
        </w:rPr>
        <w:t xml:space="preserve">AIMS (Learning Objectives) : </w:t>
      </w:r>
      <w:r>
        <w:t>After taking this course, students can understand and master the following knowledge and skills:</w:t>
      </w:r>
    </w:p>
    <w:p w:rsidR="00B141CF" w:rsidRDefault="009F45E6">
      <w:pPr>
        <w:pStyle w:val="ListParagraph"/>
        <w:numPr>
          <w:ilvl w:val="0"/>
          <w:numId w:val="184"/>
        </w:numPr>
        <w:tabs>
          <w:tab w:val="left" w:pos="453"/>
        </w:tabs>
        <w:spacing w:before="7"/>
        <w:ind w:hanging="231"/>
      </w:pPr>
      <w:r>
        <w:rPr>
          <w:spacing w:val="-3"/>
        </w:rPr>
        <w:t xml:space="preserve">Know </w:t>
      </w:r>
      <w:r>
        <w:t xml:space="preserve">sensors </w:t>
      </w:r>
      <w:r>
        <w:rPr>
          <w:spacing w:val="-3"/>
        </w:rPr>
        <w:t xml:space="preserve">in </w:t>
      </w:r>
      <w:r>
        <w:t>electronic</w:t>
      </w:r>
      <w:r>
        <w:rPr>
          <w:spacing w:val="-6"/>
        </w:rPr>
        <w:t xml:space="preserve"> </w:t>
      </w:r>
      <w:r>
        <w:t>devices;</w:t>
      </w:r>
    </w:p>
    <w:p w:rsidR="00B141CF" w:rsidRDefault="009F45E6" w:rsidP="00EA06EB">
      <w:pPr>
        <w:pStyle w:val="ListParagraph"/>
        <w:numPr>
          <w:ilvl w:val="0"/>
          <w:numId w:val="184"/>
        </w:numPr>
        <w:tabs>
          <w:tab w:val="left" w:pos="453"/>
        </w:tabs>
        <w:spacing w:before="14" w:line="259" w:lineRule="auto"/>
        <w:ind w:left="445" w:right="80" w:hanging="224"/>
      </w:pPr>
      <w:r>
        <w:rPr>
          <w:spacing w:val="-3"/>
        </w:rPr>
        <w:t xml:space="preserve">Understand </w:t>
      </w:r>
      <w:r>
        <w:t xml:space="preserve">roles, basic compositions, </w:t>
      </w:r>
      <w:r>
        <w:rPr>
          <w:spacing w:val="-3"/>
        </w:rPr>
        <w:t xml:space="preserve">shapes, circuit symbols, </w:t>
      </w:r>
      <w:r>
        <w:t xml:space="preserve">nomenclature of various </w:t>
      </w:r>
      <w:r>
        <w:rPr>
          <w:spacing w:val="-3"/>
        </w:rPr>
        <w:t xml:space="preserve">common </w:t>
      </w:r>
      <w:r>
        <w:t>sensors;</w:t>
      </w:r>
    </w:p>
    <w:p w:rsidR="00B141CF" w:rsidRDefault="009F45E6" w:rsidP="00C116A2">
      <w:pPr>
        <w:pStyle w:val="ListParagraph"/>
        <w:numPr>
          <w:ilvl w:val="0"/>
          <w:numId w:val="184"/>
        </w:numPr>
        <w:tabs>
          <w:tab w:val="left" w:pos="453"/>
        </w:tabs>
        <w:spacing w:before="0" w:line="259" w:lineRule="auto"/>
        <w:ind w:left="445" w:right="170" w:hanging="224"/>
      </w:pPr>
      <w:r>
        <w:rPr>
          <w:spacing w:val="-3"/>
        </w:rPr>
        <w:t xml:space="preserve">Understand </w:t>
      </w:r>
      <w:r>
        <w:t xml:space="preserve">classifications, </w:t>
      </w:r>
      <w:r>
        <w:rPr>
          <w:spacing w:val="-3"/>
        </w:rPr>
        <w:t xml:space="preserve">development </w:t>
      </w:r>
      <w:r>
        <w:t xml:space="preserve">and main performance indicators of various </w:t>
      </w:r>
      <w:r>
        <w:rPr>
          <w:spacing w:val="-3"/>
        </w:rPr>
        <w:t xml:space="preserve">common </w:t>
      </w:r>
      <w:r>
        <w:t>sensors;</w:t>
      </w:r>
    </w:p>
    <w:p w:rsidR="00B141CF" w:rsidRDefault="009F45E6">
      <w:pPr>
        <w:pStyle w:val="ListParagraph"/>
        <w:numPr>
          <w:ilvl w:val="0"/>
          <w:numId w:val="184"/>
        </w:numPr>
        <w:tabs>
          <w:tab w:val="left" w:pos="446"/>
        </w:tabs>
        <w:spacing w:before="0"/>
        <w:ind w:left="445" w:hanging="224"/>
      </w:pPr>
      <w:r>
        <w:t xml:space="preserve">Master using </w:t>
      </w:r>
      <w:r>
        <w:rPr>
          <w:spacing w:val="-3"/>
        </w:rPr>
        <w:t xml:space="preserve">methods </w:t>
      </w:r>
      <w:r>
        <w:rPr>
          <w:spacing w:val="-4"/>
        </w:rPr>
        <w:t xml:space="preserve">and </w:t>
      </w:r>
      <w:r>
        <w:t>precautions of various</w:t>
      </w:r>
      <w:r>
        <w:rPr>
          <w:spacing w:val="-6"/>
        </w:rPr>
        <w:t xml:space="preserve"> </w:t>
      </w:r>
      <w:r>
        <w:rPr>
          <w:spacing w:val="-3"/>
        </w:rPr>
        <w:t>sensors;</w:t>
      </w:r>
    </w:p>
    <w:p w:rsidR="00B141CF" w:rsidRDefault="009F45E6">
      <w:pPr>
        <w:pStyle w:val="ListParagraph"/>
        <w:numPr>
          <w:ilvl w:val="0"/>
          <w:numId w:val="184"/>
        </w:numPr>
        <w:tabs>
          <w:tab w:val="left" w:pos="446"/>
        </w:tabs>
        <w:spacing w:before="8"/>
        <w:ind w:left="445" w:hanging="224"/>
      </w:pPr>
      <w:r>
        <w:t xml:space="preserve">Master application </w:t>
      </w:r>
      <w:r>
        <w:rPr>
          <w:spacing w:val="-3"/>
        </w:rPr>
        <w:t xml:space="preserve">circuit </w:t>
      </w:r>
      <w:r>
        <w:t>detection and maintenance of</w:t>
      </w:r>
      <w:r>
        <w:rPr>
          <w:spacing w:val="-17"/>
        </w:rPr>
        <w:t xml:space="preserve"> </w:t>
      </w:r>
      <w:r>
        <w:t>sensors.</w:t>
      </w:r>
    </w:p>
    <w:p w:rsidR="00B141CF" w:rsidRDefault="00B141CF">
      <w:pPr>
        <w:pStyle w:val="BodyText"/>
        <w:spacing w:before="10"/>
        <w:ind w:left="0" w:firstLine="0"/>
        <w:rPr>
          <w:sz w:val="26"/>
        </w:rPr>
      </w:pPr>
    </w:p>
    <w:p w:rsidR="00B141CF" w:rsidRDefault="009F45E6">
      <w:pPr>
        <w:ind w:left="222"/>
        <w:rPr>
          <w:b/>
        </w:rPr>
      </w:pPr>
      <w:r>
        <w:rPr>
          <w:b/>
        </w:rPr>
        <w:t>Course Catalog</w:t>
      </w:r>
    </w:p>
    <w:p w:rsidR="00B141CF" w:rsidRDefault="009F45E6">
      <w:pPr>
        <w:pStyle w:val="ListParagraph"/>
        <w:numPr>
          <w:ilvl w:val="0"/>
          <w:numId w:val="185"/>
        </w:numPr>
        <w:tabs>
          <w:tab w:val="left" w:pos="942"/>
          <w:tab w:val="left" w:pos="943"/>
          <w:tab w:val="left" w:pos="8536"/>
        </w:tabs>
        <w:spacing w:before="42"/>
        <w:rPr>
          <w:b/>
        </w:rPr>
      </w:pPr>
      <w:r>
        <w:rPr>
          <w:b/>
        </w:rPr>
        <w:t xml:space="preserve">Basic </w:t>
      </w:r>
      <w:r>
        <w:rPr>
          <w:b/>
          <w:spacing w:val="-3"/>
        </w:rPr>
        <w:t>knowledge</w:t>
      </w:r>
      <w:r>
        <w:rPr>
          <w:b/>
          <w:spacing w:val="5"/>
        </w:rPr>
        <w:t xml:space="preserve"> </w:t>
      </w:r>
      <w:r>
        <w:rPr>
          <w:b/>
        </w:rPr>
        <w:t>of</w:t>
      </w:r>
      <w:r>
        <w:rPr>
          <w:b/>
          <w:spacing w:val="6"/>
        </w:rPr>
        <w:t xml:space="preserve"> </w:t>
      </w:r>
      <w:r>
        <w:rPr>
          <w:b/>
        </w:rPr>
        <w:t>sensors</w:t>
      </w:r>
      <w:r>
        <w:rPr>
          <w:b/>
        </w:rPr>
        <w:tab/>
        <w:t>2</w:t>
      </w:r>
      <w:r>
        <w:rPr>
          <w:b/>
          <w:spacing w:val="-1"/>
        </w:rPr>
        <w:t xml:space="preserve"> </w:t>
      </w:r>
      <w:r>
        <w:rPr>
          <w:b/>
          <w:spacing w:val="-3"/>
        </w:rPr>
        <w:t>Hrs</w:t>
      </w:r>
    </w:p>
    <w:p w:rsidR="00B141CF" w:rsidRDefault="009F45E6">
      <w:pPr>
        <w:pStyle w:val="ListParagraph"/>
        <w:numPr>
          <w:ilvl w:val="1"/>
          <w:numId w:val="185"/>
        </w:numPr>
        <w:tabs>
          <w:tab w:val="left" w:pos="942"/>
          <w:tab w:val="left" w:pos="943"/>
        </w:tabs>
        <w:spacing w:before="14"/>
      </w:pPr>
      <w:r>
        <w:t>Basic knowledge of</w:t>
      </w:r>
      <w:r>
        <w:rPr>
          <w:spacing w:val="-14"/>
        </w:rPr>
        <w:t xml:space="preserve"> </w:t>
      </w:r>
      <w:r>
        <w:t>sensors</w:t>
      </w:r>
    </w:p>
    <w:p w:rsidR="00B141CF" w:rsidRDefault="009F45E6">
      <w:pPr>
        <w:pStyle w:val="ListParagraph"/>
        <w:numPr>
          <w:ilvl w:val="1"/>
          <w:numId w:val="185"/>
        </w:numPr>
        <w:tabs>
          <w:tab w:val="left" w:pos="942"/>
          <w:tab w:val="left" w:pos="943"/>
        </w:tabs>
        <w:spacing w:before="21"/>
      </w:pPr>
      <w:r>
        <w:t>Expansion knowledge of</w:t>
      </w:r>
      <w:r>
        <w:rPr>
          <w:spacing w:val="-14"/>
        </w:rPr>
        <w:t xml:space="preserve"> </w:t>
      </w:r>
      <w:r>
        <w:t>sensors</w:t>
      </w:r>
    </w:p>
    <w:p w:rsidR="00B141CF" w:rsidRDefault="00B141CF">
      <w:pPr>
        <w:pStyle w:val="BodyText"/>
        <w:spacing w:before="11"/>
        <w:ind w:left="0" w:firstLine="0"/>
        <w:rPr>
          <w:sz w:val="24"/>
        </w:rPr>
      </w:pPr>
    </w:p>
    <w:p w:rsidR="00B141CF" w:rsidRDefault="009F45E6">
      <w:pPr>
        <w:pStyle w:val="ListParagraph"/>
        <w:numPr>
          <w:ilvl w:val="0"/>
          <w:numId w:val="185"/>
        </w:numPr>
        <w:tabs>
          <w:tab w:val="left" w:pos="942"/>
          <w:tab w:val="left" w:pos="943"/>
          <w:tab w:val="left" w:pos="8536"/>
        </w:tabs>
        <w:spacing w:before="0"/>
        <w:rPr>
          <w:b/>
        </w:rPr>
      </w:pPr>
      <w:r>
        <w:rPr>
          <w:b/>
        </w:rPr>
        <w:t xml:space="preserve">Temperature and </w:t>
      </w:r>
      <w:r>
        <w:rPr>
          <w:b/>
          <w:spacing w:val="-4"/>
        </w:rPr>
        <w:t xml:space="preserve">humidity </w:t>
      </w:r>
      <w:r>
        <w:rPr>
          <w:b/>
        </w:rPr>
        <w:t>sensors and</w:t>
      </w:r>
      <w:r>
        <w:rPr>
          <w:b/>
          <w:spacing w:val="27"/>
        </w:rPr>
        <w:t xml:space="preserve"> </w:t>
      </w:r>
      <w:r>
        <w:rPr>
          <w:b/>
          <w:spacing w:val="-4"/>
        </w:rPr>
        <w:t>their</w:t>
      </w:r>
      <w:r>
        <w:rPr>
          <w:b/>
          <w:spacing w:val="2"/>
        </w:rPr>
        <w:t xml:space="preserve"> </w:t>
      </w:r>
      <w:r>
        <w:rPr>
          <w:b/>
        </w:rPr>
        <w:t>application</w:t>
      </w:r>
      <w:r>
        <w:rPr>
          <w:b/>
        </w:rPr>
        <w:tab/>
        <w:t>6</w:t>
      </w:r>
      <w:r>
        <w:rPr>
          <w:b/>
          <w:spacing w:val="-2"/>
        </w:rPr>
        <w:t xml:space="preserve"> </w:t>
      </w:r>
      <w:r>
        <w:rPr>
          <w:b/>
          <w:spacing w:val="-3"/>
        </w:rPr>
        <w:t>Hrs</w:t>
      </w:r>
    </w:p>
    <w:p w:rsidR="00B141CF" w:rsidRDefault="009F45E6">
      <w:pPr>
        <w:pStyle w:val="ListParagraph"/>
        <w:numPr>
          <w:ilvl w:val="1"/>
          <w:numId w:val="185"/>
        </w:numPr>
        <w:tabs>
          <w:tab w:val="left" w:pos="942"/>
          <w:tab w:val="left" w:pos="943"/>
        </w:tabs>
        <w:spacing w:before="20"/>
      </w:pPr>
      <w:r>
        <w:t xml:space="preserve">Basic knowledge of </w:t>
      </w:r>
      <w:r>
        <w:rPr>
          <w:spacing w:val="-3"/>
        </w:rPr>
        <w:t xml:space="preserve">temperature </w:t>
      </w:r>
      <w:r>
        <w:t>and humidity</w:t>
      </w:r>
      <w:r>
        <w:rPr>
          <w:spacing w:val="-16"/>
        </w:rPr>
        <w:t xml:space="preserve"> </w:t>
      </w:r>
      <w:r>
        <w:t>sensors</w:t>
      </w:r>
    </w:p>
    <w:p w:rsidR="00B141CF" w:rsidRDefault="009F45E6">
      <w:pPr>
        <w:pStyle w:val="ListParagraph"/>
        <w:numPr>
          <w:ilvl w:val="1"/>
          <w:numId w:val="185"/>
        </w:numPr>
        <w:tabs>
          <w:tab w:val="left" w:pos="942"/>
          <w:tab w:val="left" w:pos="943"/>
        </w:tabs>
        <w:spacing w:before="14"/>
      </w:pPr>
      <w:r>
        <w:t>Thermistor</w:t>
      </w:r>
    </w:p>
    <w:p w:rsidR="00B141CF" w:rsidRDefault="009F45E6">
      <w:pPr>
        <w:pStyle w:val="ListParagraph"/>
        <w:numPr>
          <w:ilvl w:val="1"/>
          <w:numId w:val="185"/>
        </w:numPr>
        <w:tabs>
          <w:tab w:val="left" w:pos="942"/>
          <w:tab w:val="left" w:pos="943"/>
        </w:tabs>
        <w:spacing w:before="21"/>
      </w:pPr>
      <w:r>
        <w:t>PN junction</w:t>
      </w:r>
      <w:r>
        <w:rPr>
          <w:spacing w:val="-3"/>
        </w:rPr>
        <w:t xml:space="preserve"> </w:t>
      </w:r>
      <w:r>
        <w:t>sensor</w:t>
      </w:r>
    </w:p>
    <w:p w:rsidR="00B141CF" w:rsidRDefault="009F45E6">
      <w:pPr>
        <w:pStyle w:val="ListParagraph"/>
        <w:numPr>
          <w:ilvl w:val="1"/>
          <w:numId w:val="185"/>
        </w:numPr>
        <w:tabs>
          <w:tab w:val="left" w:pos="942"/>
          <w:tab w:val="left" w:pos="943"/>
        </w:tabs>
        <w:spacing w:before="21"/>
      </w:pPr>
      <w:r>
        <w:t>Hot</w:t>
      </w:r>
      <w:r>
        <w:rPr>
          <w:spacing w:val="-3"/>
        </w:rPr>
        <w:t xml:space="preserve"> </w:t>
      </w:r>
      <w:r>
        <w:t>resistor</w:t>
      </w:r>
    </w:p>
    <w:p w:rsidR="00B141CF" w:rsidRDefault="009F45E6">
      <w:pPr>
        <w:pStyle w:val="ListParagraph"/>
        <w:numPr>
          <w:ilvl w:val="1"/>
          <w:numId w:val="185"/>
        </w:numPr>
        <w:tabs>
          <w:tab w:val="left" w:pos="942"/>
          <w:tab w:val="left" w:pos="943"/>
        </w:tabs>
        <w:spacing w:before="13"/>
      </w:pPr>
      <w:r>
        <w:t>Thermocouple</w:t>
      </w:r>
    </w:p>
    <w:p w:rsidR="00B141CF" w:rsidRDefault="009F45E6">
      <w:pPr>
        <w:pStyle w:val="ListParagraph"/>
        <w:numPr>
          <w:ilvl w:val="1"/>
          <w:numId w:val="185"/>
        </w:numPr>
        <w:tabs>
          <w:tab w:val="left" w:pos="942"/>
          <w:tab w:val="left" w:pos="943"/>
        </w:tabs>
        <w:spacing w:before="21"/>
      </w:pPr>
      <w:r>
        <w:t>Integrated temperature sensor</w:t>
      </w:r>
    </w:p>
    <w:p w:rsidR="00B141CF" w:rsidRDefault="009F45E6">
      <w:pPr>
        <w:pStyle w:val="ListParagraph"/>
        <w:numPr>
          <w:ilvl w:val="1"/>
          <w:numId w:val="185"/>
        </w:numPr>
        <w:tabs>
          <w:tab w:val="left" w:pos="942"/>
          <w:tab w:val="left" w:pos="943"/>
        </w:tabs>
        <w:spacing w:before="21"/>
      </w:pPr>
      <w:r>
        <w:t>Pyroelectric infrared</w:t>
      </w:r>
      <w:r>
        <w:rPr>
          <w:spacing w:val="-7"/>
        </w:rPr>
        <w:t xml:space="preserve"> </w:t>
      </w:r>
      <w:r>
        <w:t>sensor</w:t>
      </w:r>
    </w:p>
    <w:p w:rsidR="00B141CF" w:rsidRDefault="009F45E6">
      <w:pPr>
        <w:pStyle w:val="ListParagraph"/>
        <w:numPr>
          <w:ilvl w:val="1"/>
          <w:numId w:val="185"/>
        </w:numPr>
        <w:tabs>
          <w:tab w:val="left" w:pos="942"/>
          <w:tab w:val="left" w:pos="943"/>
        </w:tabs>
        <w:spacing w:before="13"/>
      </w:pPr>
      <w:r>
        <w:t>Humidity</w:t>
      </w:r>
      <w:r>
        <w:rPr>
          <w:spacing w:val="4"/>
        </w:rPr>
        <w:t xml:space="preserve"> </w:t>
      </w:r>
      <w:r>
        <w:t>sensor</w:t>
      </w:r>
    </w:p>
    <w:p w:rsidR="00B141CF" w:rsidRDefault="009F45E6">
      <w:pPr>
        <w:pStyle w:val="ListParagraph"/>
        <w:numPr>
          <w:ilvl w:val="1"/>
          <w:numId w:val="185"/>
        </w:numPr>
        <w:tabs>
          <w:tab w:val="left" w:pos="942"/>
          <w:tab w:val="left" w:pos="943"/>
        </w:tabs>
        <w:spacing w:before="21"/>
      </w:pPr>
      <w:r>
        <w:t xml:space="preserve">Application and testing of temperature </w:t>
      </w:r>
      <w:r>
        <w:rPr>
          <w:spacing w:val="-4"/>
        </w:rPr>
        <w:t xml:space="preserve">and </w:t>
      </w:r>
      <w:r>
        <w:t>humidity</w:t>
      </w:r>
      <w:r>
        <w:rPr>
          <w:spacing w:val="-10"/>
        </w:rPr>
        <w:t xml:space="preserve"> </w:t>
      </w:r>
      <w:r>
        <w:t>sensors</w:t>
      </w:r>
    </w:p>
    <w:p w:rsidR="00B141CF" w:rsidRDefault="00B141CF">
      <w:pPr>
        <w:pStyle w:val="BodyText"/>
        <w:spacing w:before="0"/>
        <w:ind w:left="0" w:firstLine="0"/>
        <w:rPr>
          <w:sz w:val="25"/>
        </w:rPr>
      </w:pPr>
    </w:p>
    <w:p w:rsidR="00B141CF" w:rsidRDefault="009F45E6">
      <w:pPr>
        <w:pStyle w:val="ListParagraph"/>
        <w:numPr>
          <w:ilvl w:val="0"/>
          <w:numId w:val="185"/>
        </w:numPr>
        <w:tabs>
          <w:tab w:val="left" w:pos="942"/>
          <w:tab w:val="left" w:pos="943"/>
          <w:tab w:val="left" w:pos="8536"/>
        </w:tabs>
        <w:spacing w:before="0"/>
        <w:rPr>
          <w:b/>
        </w:rPr>
      </w:pPr>
      <w:r>
        <w:rPr>
          <w:b/>
        </w:rPr>
        <w:t xml:space="preserve">Photosensitive </w:t>
      </w:r>
      <w:r>
        <w:rPr>
          <w:b/>
          <w:spacing w:val="-3"/>
        </w:rPr>
        <w:t xml:space="preserve">sensor </w:t>
      </w:r>
      <w:r>
        <w:rPr>
          <w:b/>
        </w:rPr>
        <w:t>and</w:t>
      </w:r>
      <w:r>
        <w:rPr>
          <w:b/>
          <w:spacing w:val="8"/>
        </w:rPr>
        <w:t xml:space="preserve"> </w:t>
      </w:r>
      <w:r>
        <w:rPr>
          <w:b/>
        </w:rPr>
        <w:t>its</w:t>
      </w:r>
      <w:r>
        <w:rPr>
          <w:b/>
          <w:spacing w:val="-4"/>
        </w:rPr>
        <w:t xml:space="preserve"> </w:t>
      </w:r>
      <w:r>
        <w:rPr>
          <w:b/>
        </w:rPr>
        <w:t>application</w:t>
      </w:r>
      <w:r>
        <w:rPr>
          <w:b/>
        </w:rPr>
        <w:tab/>
        <w:t>6</w:t>
      </w:r>
      <w:r>
        <w:rPr>
          <w:b/>
          <w:spacing w:val="-2"/>
        </w:rPr>
        <w:t xml:space="preserve"> </w:t>
      </w:r>
      <w:r>
        <w:rPr>
          <w:b/>
          <w:spacing w:val="-3"/>
        </w:rPr>
        <w:t>Hrs</w:t>
      </w:r>
    </w:p>
    <w:p w:rsidR="00B141CF" w:rsidRDefault="009F45E6">
      <w:pPr>
        <w:pStyle w:val="ListParagraph"/>
        <w:numPr>
          <w:ilvl w:val="1"/>
          <w:numId w:val="185"/>
        </w:numPr>
        <w:tabs>
          <w:tab w:val="left" w:pos="942"/>
          <w:tab w:val="left" w:pos="943"/>
        </w:tabs>
        <w:spacing w:before="20"/>
      </w:pPr>
      <w:r>
        <w:t>Basic knowledge of photosensitive</w:t>
      </w:r>
      <w:r>
        <w:rPr>
          <w:spacing w:val="-18"/>
        </w:rPr>
        <w:t xml:space="preserve"> </w:t>
      </w:r>
      <w:r>
        <w:t>sensor</w:t>
      </w:r>
    </w:p>
    <w:p w:rsidR="00B141CF" w:rsidRDefault="009F45E6">
      <w:pPr>
        <w:pStyle w:val="ListParagraph"/>
        <w:numPr>
          <w:ilvl w:val="1"/>
          <w:numId w:val="185"/>
        </w:numPr>
        <w:tabs>
          <w:tab w:val="left" w:pos="942"/>
          <w:tab w:val="left" w:pos="943"/>
        </w:tabs>
        <w:spacing w:before="14"/>
      </w:pPr>
      <w:r>
        <w:t>Photo</w:t>
      </w:r>
      <w:r w:rsidR="00EA06EB">
        <w:t xml:space="preserve"> </w:t>
      </w:r>
      <w:r>
        <w:t>resistor</w:t>
      </w:r>
    </w:p>
    <w:p w:rsidR="00B141CF" w:rsidRDefault="009F45E6">
      <w:pPr>
        <w:pStyle w:val="ListParagraph"/>
        <w:numPr>
          <w:ilvl w:val="1"/>
          <w:numId w:val="185"/>
        </w:numPr>
        <w:tabs>
          <w:tab w:val="left" w:pos="942"/>
          <w:tab w:val="left" w:pos="943"/>
        </w:tabs>
        <w:spacing w:before="21"/>
      </w:pPr>
      <w:r>
        <w:t>Phototransistor</w:t>
      </w:r>
    </w:p>
    <w:p w:rsidR="00B141CF" w:rsidRDefault="009F45E6">
      <w:pPr>
        <w:pStyle w:val="ListParagraph"/>
        <w:numPr>
          <w:ilvl w:val="1"/>
          <w:numId w:val="185"/>
        </w:numPr>
        <w:tabs>
          <w:tab w:val="left" w:pos="942"/>
          <w:tab w:val="left" w:pos="943"/>
        </w:tabs>
        <w:spacing w:before="20"/>
      </w:pPr>
      <w:r>
        <w:t>Infrared sensor</w:t>
      </w:r>
    </w:p>
    <w:p w:rsidR="00B141CF" w:rsidRPr="00EA06EB" w:rsidRDefault="009F45E6">
      <w:pPr>
        <w:pStyle w:val="ListParagraph"/>
        <w:numPr>
          <w:ilvl w:val="1"/>
          <w:numId w:val="185"/>
        </w:numPr>
        <w:tabs>
          <w:tab w:val="left" w:pos="942"/>
          <w:tab w:val="left" w:pos="943"/>
        </w:tabs>
        <w:spacing w:before="14"/>
      </w:pPr>
      <w:r>
        <w:t>Photovoltaic</w:t>
      </w:r>
      <w:r>
        <w:rPr>
          <w:spacing w:val="3"/>
        </w:rPr>
        <w:t xml:space="preserve"> </w:t>
      </w:r>
      <w:r>
        <w:rPr>
          <w:spacing w:val="-3"/>
        </w:rPr>
        <w:t>cell</w:t>
      </w:r>
    </w:p>
    <w:p w:rsidR="00B141CF" w:rsidRDefault="009F45E6">
      <w:pPr>
        <w:pStyle w:val="ListParagraph"/>
        <w:numPr>
          <w:ilvl w:val="1"/>
          <w:numId w:val="185"/>
        </w:numPr>
        <w:tabs>
          <w:tab w:val="left" w:pos="942"/>
          <w:tab w:val="left" w:pos="943"/>
        </w:tabs>
        <w:spacing w:before="80"/>
      </w:pPr>
      <w:r>
        <w:t>Application and testing of photosensitive</w:t>
      </w:r>
      <w:r>
        <w:rPr>
          <w:spacing w:val="-11"/>
        </w:rPr>
        <w:t xml:space="preserve"> </w:t>
      </w:r>
      <w:r>
        <w:t>sensor</w:t>
      </w:r>
    </w:p>
    <w:p w:rsidR="00B141CF" w:rsidRDefault="00B141CF">
      <w:pPr>
        <w:pStyle w:val="BodyText"/>
        <w:spacing w:before="7"/>
        <w:ind w:left="0" w:firstLine="0"/>
        <w:rPr>
          <w:sz w:val="25"/>
        </w:rPr>
      </w:pPr>
    </w:p>
    <w:p w:rsidR="00B141CF" w:rsidRDefault="009F45E6">
      <w:pPr>
        <w:pStyle w:val="ListParagraph"/>
        <w:numPr>
          <w:ilvl w:val="0"/>
          <w:numId w:val="185"/>
        </w:numPr>
        <w:tabs>
          <w:tab w:val="left" w:pos="942"/>
          <w:tab w:val="left" w:pos="943"/>
          <w:tab w:val="left" w:pos="8572"/>
        </w:tabs>
        <w:spacing w:before="0"/>
        <w:rPr>
          <w:b/>
        </w:rPr>
      </w:pPr>
      <w:r>
        <w:rPr>
          <w:b/>
        </w:rPr>
        <w:t xml:space="preserve">Force sensitive </w:t>
      </w:r>
      <w:r>
        <w:rPr>
          <w:b/>
          <w:spacing w:val="-3"/>
        </w:rPr>
        <w:t xml:space="preserve">sensor </w:t>
      </w:r>
      <w:r>
        <w:rPr>
          <w:b/>
        </w:rPr>
        <w:t>and</w:t>
      </w:r>
      <w:r>
        <w:rPr>
          <w:b/>
          <w:spacing w:val="1"/>
        </w:rPr>
        <w:t xml:space="preserve"> </w:t>
      </w:r>
      <w:r>
        <w:rPr>
          <w:b/>
        </w:rPr>
        <w:t>its</w:t>
      </w:r>
      <w:r>
        <w:rPr>
          <w:b/>
          <w:spacing w:val="-1"/>
        </w:rPr>
        <w:t xml:space="preserve"> </w:t>
      </w:r>
      <w:r>
        <w:rPr>
          <w:b/>
        </w:rPr>
        <w:t>application</w:t>
      </w:r>
      <w:r>
        <w:rPr>
          <w:b/>
        </w:rPr>
        <w:tab/>
        <w:t>6</w:t>
      </w:r>
      <w:r>
        <w:rPr>
          <w:b/>
          <w:spacing w:val="5"/>
        </w:rPr>
        <w:t xml:space="preserve"> </w:t>
      </w:r>
      <w:r>
        <w:rPr>
          <w:b/>
          <w:spacing w:val="-3"/>
        </w:rPr>
        <w:t>Hrs</w:t>
      </w:r>
    </w:p>
    <w:p w:rsidR="00B141CF" w:rsidRDefault="009F45E6">
      <w:pPr>
        <w:pStyle w:val="ListParagraph"/>
        <w:numPr>
          <w:ilvl w:val="1"/>
          <w:numId w:val="185"/>
        </w:numPr>
        <w:tabs>
          <w:tab w:val="left" w:pos="942"/>
          <w:tab w:val="left" w:pos="943"/>
        </w:tabs>
        <w:spacing w:before="14"/>
      </w:pPr>
      <w:r>
        <w:t>Basic knowledge of force-sensitive</w:t>
      </w:r>
      <w:r>
        <w:rPr>
          <w:spacing w:val="-11"/>
        </w:rPr>
        <w:t xml:space="preserve"> </w:t>
      </w:r>
      <w:r>
        <w:t>sensor</w:t>
      </w:r>
    </w:p>
    <w:p w:rsidR="00B141CF" w:rsidRDefault="009F45E6">
      <w:pPr>
        <w:pStyle w:val="ListParagraph"/>
        <w:numPr>
          <w:ilvl w:val="1"/>
          <w:numId w:val="185"/>
        </w:numPr>
        <w:tabs>
          <w:tab w:val="left" w:pos="942"/>
          <w:tab w:val="left" w:pos="943"/>
        </w:tabs>
        <w:spacing w:before="21"/>
      </w:pPr>
      <w:r>
        <w:t xml:space="preserve">Resistance </w:t>
      </w:r>
      <w:r>
        <w:rPr>
          <w:spacing w:val="-2"/>
        </w:rPr>
        <w:t xml:space="preserve">strain </w:t>
      </w:r>
      <w:r>
        <w:t>pressure</w:t>
      </w:r>
      <w:r>
        <w:rPr>
          <w:spacing w:val="-8"/>
        </w:rPr>
        <w:t xml:space="preserve"> </w:t>
      </w:r>
      <w:r>
        <w:t>sensor</w:t>
      </w:r>
    </w:p>
    <w:p w:rsidR="00B141CF" w:rsidRDefault="009F45E6">
      <w:pPr>
        <w:pStyle w:val="ListParagraph"/>
        <w:numPr>
          <w:ilvl w:val="1"/>
          <w:numId w:val="185"/>
        </w:numPr>
        <w:tabs>
          <w:tab w:val="left" w:pos="942"/>
          <w:tab w:val="left" w:pos="943"/>
        </w:tabs>
        <w:spacing w:before="20"/>
      </w:pPr>
      <w:r>
        <w:t>Piezoelectric pressure</w:t>
      </w:r>
      <w:r>
        <w:rPr>
          <w:spacing w:val="-2"/>
        </w:rPr>
        <w:t xml:space="preserve"> </w:t>
      </w:r>
      <w:r>
        <w:t>sensor</w:t>
      </w:r>
    </w:p>
    <w:p w:rsidR="00B141CF" w:rsidRDefault="009F45E6">
      <w:pPr>
        <w:pStyle w:val="ListParagraph"/>
        <w:numPr>
          <w:ilvl w:val="1"/>
          <w:numId w:val="185"/>
        </w:numPr>
        <w:tabs>
          <w:tab w:val="left" w:pos="942"/>
          <w:tab w:val="left" w:pos="943"/>
        </w:tabs>
        <w:spacing w:before="14"/>
      </w:pPr>
      <w:r>
        <w:t>Capacitive pressure</w:t>
      </w:r>
      <w:r>
        <w:rPr>
          <w:spacing w:val="-2"/>
        </w:rPr>
        <w:t xml:space="preserve"> </w:t>
      </w:r>
      <w:r>
        <w:t>sensor</w:t>
      </w:r>
    </w:p>
    <w:p w:rsidR="00B141CF" w:rsidRDefault="009F45E6">
      <w:pPr>
        <w:pStyle w:val="ListParagraph"/>
        <w:numPr>
          <w:ilvl w:val="1"/>
          <w:numId w:val="185"/>
        </w:numPr>
        <w:tabs>
          <w:tab w:val="left" w:pos="942"/>
          <w:tab w:val="left" w:pos="943"/>
        </w:tabs>
        <w:spacing w:before="21"/>
      </w:pPr>
      <w:r>
        <w:t>Inductive pressure</w:t>
      </w:r>
      <w:r>
        <w:rPr>
          <w:spacing w:val="-7"/>
        </w:rPr>
        <w:t xml:space="preserve"> </w:t>
      </w:r>
      <w:r>
        <w:t>sensor</w:t>
      </w:r>
    </w:p>
    <w:p w:rsidR="00B141CF" w:rsidRDefault="009F45E6">
      <w:pPr>
        <w:pStyle w:val="ListParagraph"/>
        <w:numPr>
          <w:ilvl w:val="1"/>
          <w:numId w:val="185"/>
        </w:numPr>
        <w:tabs>
          <w:tab w:val="left" w:pos="942"/>
          <w:tab w:val="left" w:pos="943"/>
        </w:tabs>
        <w:spacing w:before="13"/>
      </w:pPr>
      <w:r>
        <w:t>Application and detection of force-sensitive</w:t>
      </w:r>
      <w:r>
        <w:rPr>
          <w:spacing w:val="-12"/>
        </w:rPr>
        <w:t xml:space="preserve"> </w:t>
      </w:r>
      <w:r>
        <w:t>sensor</w:t>
      </w:r>
    </w:p>
    <w:p w:rsidR="00B141CF" w:rsidRDefault="00B141CF">
      <w:pPr>
        <w:pStyle w:val="BodyText"/>
        <w:spacing w:before="7"/>
        <w:ind w:left="0" w:firstLine="0"/>
        <w:rPr>
          <w:sz w:val="25"/>
        </w:rPr>
      </w:pPr>
    </w:p>
    <w:p w:rsidR="00B141CF" w:rsidRDefault="009F45E6">
      <w:pPr>
        <w:pStyle w:val="ListParagraph"/>
        <w:numPr>
          <w:ilvl w:val="0"/>
          <w:numId w:val="185"/>
        </w:numPr>
        <w:tabs>
          <w:tab w:val="left" w:pos="942"/>
          <w:tab w:val="left" w:pos="943"/>
          <w:tab w:val="left" w:pos="8608"/>
        </w:tabs>
        <w:spacing w:before="0"/>
        <w:rPr>
          <w:b/>
        </w:rPr>
      </w:pPr>
      <w:r>
        <w:rPr>
          <w:b/>
        </w:rPr>
        <w:t>Ultrasonic sensor and</w:t>
      </w:r>
      <w:r>
        <w:rPr>
          <w:b/>
          <w:spacing w:val="-11"/>
        </w:rPr>
        <w:t xml:space="preserve"> </w:t>
      </w:r>
      <w:r>
        <w:rPr>
          <w:b/>
        </w:rPr>
        <w:t>its</w:t>
      </w:r>
      <w:r>
        <w:rPr>
          <w:b/>
          <w:spacing w:val="-5"/>
        </w:rPr>
        <w:t xml:space="preserve"> </w:t>
      </w:r>
      <w:r>
        <w:rPr>
          <w:b/>
        </w:rPr>
        <w:t>application</w:t>
      </w:r>
      <w:r>
        <w:rPr>
          <w:b/>
        </w:rPr>
        <w:tab/>
        <w:t>4</w:t>
      </w:r>
      <w:r>
        <w:rPr>
          <w:b/>
          <w:spacing w:val="6"/>
        </w:rPr>
        <w:t xml:space="preserve"> </w:t>
      </w:r>
      <w:r>
        <w:rPr>
          <w:b/>
          <w:spacing w:val="-3"/>
        </w:rPr>
        <w:t>Hrs</w:t>
      </w:r>
    </w:p>
    <w:p w:rsidR="00B141CF" w:rsidRDefault="009F45E6">
      <w:pPr>
        <w:pStyle w:val="ListParagraph"/>
        <w:numPr>
          <w:ilvl w:val="1"/>
          <w:numId w:val="185"/>
        </w:numPr>
        <w:tabs>
          <w:tab w:val="left" w:pos="942"/>
          <w:tab w:val="left" w:pos="943"/>
        </w:tabs>
        <w:spacing w:before="14"/>
      </w:pPr>
      <w:r>
        <w:t>Basic knowledge of ultrasonic</w:t>
      </w:r>
      <w:r>
        <w:rPr>
          <w:spacing w:val="-18"/>
        </w:rPr>
        <w:t xml:space="preserve"> </w:t>
      </w:r>
      <w:r>
        <w:t>sensor</w:t>
      </w:r>
    </w:p>
    <w:p w:rsidR="00B141CF" w:rsidRDefault="009F45E6">
      <w:pPr>
        <w:pStyle w:val="ListParagraph"/>
        <w:numPr>
          <w:ilvl w:val="1"/>
          <w:numId w:val="185"/>
        </w:numPr>
        <w:tabs>
          <w:tab w:val="left" w:pos="942"/>
          <w:tab w:val="left" w:pos="943"/>
        </w:tabs>
        <w:spacing w:before="21"/>
      </w:pPr>
      <w:r>
        <w:t>Ultrasonic</w:t>
      </w:r>
      <w:r>
        <w:rPr>
          <w:spacing w:val="-3"/>
        </w:rPr>
        <w:t xml:space="preserve"> </w:t>
      </w:r>
      <w:r>
        <w:t>transmitter</w:t>
      </w:r>
    </w:p>
    <w:p w:rsidR="00B141CF" w:rsidRDefault="009F45E6">
      <w:pPr>
        <w:pStyle w:val="ListParagraph"/>
        <w:numPr>
          <w:ilvl w:val="1"/>
          <w:numId w:val="185"/>
        </w:numPr>
        <w:tabs>
          <w:tab w:val="left" w:pos="942"/>
          <w:tab w:val="left" w:pos="943"/>
        </w:tabs>
        <w:spacing w:before="20"/>
      </w:pPr>
      <w:r>
        <w:t>Ultrasonic</w:t>
      </w:r>
      <w:r>
        <w:rPr>
          <w:spacing w:val="2"/>
        </w:rPr>
        <w:t xml:space="preserve"> </w:t>
      </w:r>
      <w:r>
        <w:t>receiver</w:t>
      </w:r>
    </w:p>
    <w:p w:rsidR="00B141CF" w:rsidRDefault="009F45E6">
      <w:pPr>
        <w:pStyle w:val="ListParagraph"/>
        <w:numPr>
          <w:ilvl w:val="1"/>
          <w:numId w:val="185"/>
        </w:numPr>
        <w:tabs>
          <w:tab w:val="left" w:pos="942"/>
          <w:tab w:val="left" w:pos="943"/>
        </w:tabs>
        <w:spacing w:before="14"/>
      </w:pPr>
      <w:r>
        <w:t>Application and detection of ultrasonic</w:t>
      </w:r>
      <w:r>
        <w:rPr>
          <w:spacing w:val="-19"/>
        </w:rPr>
        <w:t xml:space="preserve"> </w:t>
      </w:r>
      <w:r>
        <w:t>sensor</w:t>
      </w:r>
    </w:p>
    <w:p w:rsidR="00B141CF" w:rsidRDefault="00B141CF">
      <w:pPr>
        <w:pStyle w:val="BodyText"/>
        <w:spacing w:before="11"/>
        <w:ind w:left="0" w:firstLine="0"/>
        <w:rPr>
          <w:sz w:val="24"/>
        </w:rPr>
      </w:pPr>
    </w:p>
    <w:p w:rsidR="00B141CF" w:rsidRDefault="009F45E6">
      <w:pPr>
        <w:pStyle w:val="ListParagraph"/>
        <w:numPr>
          <w:ilvl w:val="0"/>
          <w:numId w:val="185"/>
        </w:numPr>
        <w:tabs>
          <w:tab w:val="left" w:pos="942"/>
          <w:tab w:val="left" w:pos="943"/>
          <w:tab w:val="left" w:pos="8557"/>
        </w:tabs>
        <w:spacing w:before="0"/>
        <w:rPr>
          <w:b/>
        </w:rPr>
      </w:pPr>
      <w:r>
        <w:rPr>
          <w:b/>
        </w:rPr>
        <w:t xml:space="preserve">Magnetic </w:t>
      </w:r>
      <w:r>
        <w:rPr>
          <w:b/>
          <w:spacing w:val="-3"/>
        </w:rPr>
        <w:t xml:space="preserve">sensor </w:t>
      </w:r>
      <w:r>
        <w:rPr>
          <w:b/>
        </w:rPr>
        <w:t>and</w:t>
      </w:r>
      <w:r>
        <w:rPr>
          <w:b/>
          <w:spacing w:val="7"/>
        </w:rPr>
        <w:t xml:space="preserve"> </w:t>
      </w:r>
      <w:r>
        <w:rPr>
          <w:b/>
        </w:rPr>
        <w:t>its</w:t>
      </w:r>
      <w:r>
        <w:rPr>
          <w:b/>
          <w:spacing w:val="-1"/>
        </w:rPr>
        <w:t xml:space="preserve"> </w:t>
      </w:r>
      <w:r>
        <w:rPr>
          <w:b/>
        </w:rPr>
        <w:t>application</w:t>
      </w:r>
      <w:r>
        <w:rPr>
          <w:b/>
        </w:rPr>
        <w:tab/>
        <w:t>4</w:t>
      </w:r>
      <w:r>
        <w:rPr>
          <w:b/>
          <w:spacing w:val="6"/>
        </w:rPr>
        <w:t xml:space="preserve"> </w:t>
      </w:r>
      <w:r>
        <w:rPr>
          <w:b/>
          <w:spacing w:val="-3"/>
        </w:rPr>
        <w:t>Hrs</w:t>
      </w:r>
    </w:p>
    <w:p w:rsidR="00B141CF" w:rsidRDefault="009F45E6">
      <w:pPr>
        <w:pStyle w:val="ListParagraph"/>
        <w:numPr>
          <w:ilvl w:val="1"/>
          <w:numId w:val="185"/>
        </w:numPr>
        <w:tabs>
          <w:tab w:val="left" w:pos="942"/>
          <w:tab w:val="left" w:pos="943"/>
        </w:tabs>
        <w:spacing w:before="21"/>
      </w:pPr>
      <w:r>
        <w:t xml:space="preserve">Basic knowledge of </w:t>
      </w:r>
      <w:r>
        <w:rPr>
          <w:spacing w:val="-3"/>
        </w:rPr>
        <w:t>magnetic</w:t>
      </w:r>
      <w:r>
        <w:rPr>
          <w:spacing w:val="-10"/>
        </w:rPr>
        <w:t xml:space="preserve"> </w:t>
      </w:r>
      <w:r>
        <w:t>sensor</w:t>
      </w:r>
    </w:p>
    <w:p w:rsidR="00B141CF" w:rsidRDefault="009F45E6">
      <w:pPr>
        <w:pStyle w:val="ListParagraph"/>
        <w:numPr>
          <w:ilvl w:val="1"/>
          <w:numId w:val="185"/>
        </w:numPr>
        <w:tabs>
          <w:tab w:val="left" w:pos="942"/>
          <w:tab w:val="left" w:pos="943"/>
        </w:tabs>
        <w:spacing w:before="20"/>
      </w:pPr>
      <w:r>
        <w:lastRenderedPageBreak/>
        <w:t>Magneto</w:t>
      </w:r>
      <w:r w:rsidR="00EA06EB">
        <w:t xml:space="preserve"> </w:t>
      </w:r>
      <w:r>
        <w:t>resistor</w:t>
      </w:r>
    </w:p>
    <w:p w:rsidR="00B141CF" w:rsidRDefault="009F45E6">
      <w:pPr>
        <w:pStyle w:val="ListParagraph"/>
        <w:numPr>
          <w:ilvl w:val="1"/>
          <w:numId w:val="185"/>
        </w:numPr>
        <w:tabs>
          <w:tab w:val="left" w:pos="942"/>
          <w:tab w:val="left" w:pos="943"/>
        </w:tabs>
        <w:spacing w:before="14"/>
      </w:pPr>
      <w:r>
        <w:t>Dry reed</w:t>
      </w:r>
      <w:r>
        <w:rPr>
          <w:spacing w:val="14"/>
        </w:rPr>
        <w:t xml:space="preserve"> </w:t>
      </w:r>
      <w:r>
        <w:rPr>
          <w:spacing w:val="-3"/>
        </w:rPr>
        <w:t>switch</w:t>
      </w:r>
    </w:p>
    <w:p w:rsidR="00B141CF" w:rsidRDefault="009F45E6">
      <w:pPr>
        <w:pStyle w:val="ListParagraph"/>
        <w:numPr>
          <w:ilvl w:val="1"/>
          <w:numId w:val="185"/>
        </w:numPr>
        <w:tabs>
          <w:tab w:val="left" w:pos="942"/>
          <w:tab w:val="left" w:pos="943"/>
        </w:tabs>
        <w:spacing w:before="21"/>
      </w:pPr>
      <w:r>
        <w:t>Magnetic</w:t>
      </w:r>
      <w:r>
        <w:rPr>
          <w:spacing w:val="-3"/>
        </w:rPr>
        <w:t xml:space="preserve"> </w:t>
      </w:r>
      <w:r>
        <w:t>transistor</w:t>
      </w:r>
    </w:p>
    <w:p w:rsidR="00B141CF" w:rsidRDefault="009F45E6">
      <w:pPr>
        <w:pStyle w:val="ListParagraph"/>
        <w:numPr>
          <w:ilvl w:val="1"/>
          <w:numId w:val="185"/>
        </w:numPr>
        <w:tabs>
          <w:tab w:val="left" w:pos="942"/>
          <w:tab w:val="left" w:pos="943"/>
        </w:tabs>
        <w:spacing w:before="20"/>
      </w:pPr>
      <w:r>
        <w:t>Hall</w:t>
      </w:r>
      <w:r>
        <w:rPr>
          <w:spacing w:val="-3"/>
        </w:rPr>
        <w:t xml:space="preserve"> </w:t>
      </w:r>
      <w:r>
        <w:t>sensor</w:t>
      </w:r>
    </w:p>
    <w:p w:rsidR="00B141CF" w:rsidRDefault="009F45E6">
      <w:pPr>
        <w:pStyle w:val="ListParagraph"/>
        <w:numPr>
          <w:ilvl w:val="1"/>
          <w:numId w:val="185"/>
        </w:numPr>
        <w:tabs>
          <w:tab w:val="left" w:pos="942"/>
          <w:tab w:val="left" w:pos="943"/>
        </w:tabs>
        <w:spacing w:before="14"/>
      </w:pPr>
      <w:r>
        <w:t xml:space="preserve">Application and detection of </w:t>
      </w:r>
      <w:r>
        <w:rPr>
          <w:spacing w:val="-3"/>
        </w:rPr>
        <w:t>magnetic</w:t>
      </w:r>
      <w:r>
        <w:rPr>
          <w:spacing w:val="-10"/>
        </w:rPr>
        <w:t xml:space="preserve"> </w:t>
      </w:r>
      <w:r>
        <w:t>sensor</w:t>
      </w:r>
    </w:p>
    <w:p w:rsidR="00B141CF" w:rsidRDefault="00B141CF">
      <w:pPr>
        <w:pStyle w:val="BodyText"/>
        <w:spacing w:before="0"/>
        <w:ind w:left="0" w:firstLine="0"/>
        <w:rPr>
          <w:sz w:val="25"/>
        </w:rPr>
      </w:pPr>
    </w:p>
    <w:p w:rsidR="00B141CF" w:rsidRDefault="009F45E6">
      <w:pPr>
        <w:pStyle w:val="ListParagraph"/>
        <w:numPr>
          <w:ilvl w:val="0"/>
          <w:numId w:val="185"/>
        </w:numPr>
        <w:tabs>
          <w:tab w:val="left" w:pos="942"/>
          <w:tab w:val="left" w:pos="943"/>
          <w:tab w:val="left" w:pos="8586"/>
        </w:tabs>
        <w:spacing w:before="0"/>
        <w:rPr>
          <w:b/>
        </w:rPr>
      </w:pPr>
      <w:r>
        <w:rPr>
          <w:b/>
        </w:rPr>
        <w:t xml:space="preserve">Gas-sensitive </w:t>
      </w:r>
      <w:r>
        <w:rPr>
          <w:b/>
          <w:spacing w:val="-3"/>
        </w:rPr>
        <w:t xml:space="preserve">sensor </w:t>
      </w:r>
      <w:r>
        <w:rPr>
          <w:b/>
        </w:rPr>
        <w:t>and</w:t>
      </w:r>
      <w:r>
        <w:rPr>
          <w:b/>
          <w:spacing w:val="6"/>
        </w:rPr>
        <w:t xml:space="preserve"> </w:t>
      </w:r>
      <w:r>
        <w:rPr>
          <w:b/>
        </w:rPr>
        <w:t>its</w:t>
      </w:r>
      <w:r>
        <w:rPr>
          <w:b/>
          <w:spacing w:val="-2"/>
        </w:rPr>
        <w:t xml:space="preserve"> </w:t>
      </w:r>
      <w:r>
        <w:rPr>
          <w:b/>
        </w:rPr>
        <w:t>application</w:t>
      </w:r>
      <w:r>
        <w:rPr>
          <w:b/>
        </w:rPr>
        <w:tab/>
        <w:t>4</w:t>
      </w:r>
      <w:r>
        <w:rPr>
          <w:b/>
          <w:spacing w:val="6"/>
        </w:rPr>
        <w:t xml:space="preserve"> </w:t>
      </w:r>
      <w:r>
        <w:rPr>
          <w:b/>
          <w:spacing w:val="-3"/>
        </w:rPr>
        <w:t>Hrs</w:t>
      </w:r>
    </w:p>
    <w:p w:rsidR="00B141CF" w:rsidRDefault="009F45E6">
      <w:pPr>
        <w:pStyle w:val="ListParagraph"/>
        <w:numPr>
          <w:ilvl w:val="1"/>
          <w:numId w:val="185"/>
        </w:numPr>
        <w:tabs>
          <w:tab w:val="left" w:pos="942"/>
          <w:tab w:val="left" w:pos="943"/>
        </w:tabs>
        <w:spacing w:before="21"/>
      </w:pPr>
      <w:r>
        <w:t>Basic knowledge of gas-sensitive</w:t>
      </w:r>
      <w:r>
        <w:rPr>
          <w:spacing w:val="-4"/>
        </w:rPr>
        <w:t xml:space="preserve"> </w:t>
      </w:r>
      <w:r>
        <w:t>sensor</w:t>
      </w:r>
    </w:p>
    <w:p w:rsidR="00B141CF" w:rsidRDefault="009F45E6">
      <w:pPr>
        <w:pStyle w:val="ListParagraph"/>
        <w:numPr>
          <w:ilvl w:val="1"/>
          <w:numId w:val="185"/>
        </w:numPr>
        <w:tabs>
          <w:tab w:val="left" w:pos="942"/>
          <w:tab w:val="left" w:pos="943"/>
        </w:tabs>
        <w:spacing w:before="21"/>
      </w:pPr>
      <w:r>
        <w:t>Semiconductor type gas-sensitive</w:t>
      </w:r>
      <w:r>
        <w:rPr>
          <w:spacing w:val="-9"/>
        </w:rPr>
        <w:t xml:space="preserve"> </w:t>
      </w:r>
      <w:r>
        <w:t>sensor</w:t>
      </w:r>
    </w:p>
    <w:p w:rsidR="00B141CF" w:rsidRDefault="009F45E6">
      <w:pPr>
        <w:pStyle w:val="ListParagraph"/>
        <w:numPr>
          <w:ilvl w:val="1"/>
          <w:numId w:val="185"/>
        </w:numPr>
        <w:tabs>
          <w:tab w:val="left" w:pos="942"/>
          <w:tab w:val="left" w:pos="943"/>
        </w:tabs>
        <w:spacing w:before="13"/>
      </w:pPr>
      <w:r>
        <w:t>Resistive gas-sensitive</w:t>
      </w:r>
      <w:r>
        <w:rPr>
          <w:spacing w:val="-1"/>
        </w:rPr>
        <w:t xml:space="preserve"> </w:t>
      </w:r>
      <w:r>
        <w:t>sensor</w:t>
      </w:r>
    </w:p>
    <w:p w:rsidR="00B141CF" w:rsidRDefault="009F45E6">
      <w:pPr>
        <w:pStyle w:val="ListParagraph"/>
        <w:numPr>
          <w:ilvl w:val="1"/>
          <w:numId w:val="185"/>
        </w:numPr>
        <w:tabs>
          <w:tab w:val="left" w:pos="942"/>
          <w:tab w:val="left" w:pos="943"/>
        </w:tabs>
        <w:spacing w:before="21"/>
      </w:pPr>
      <w:r>
        <w:t>Contact combustion gas-sensitive</w:t>
      </w:r>
      <w:r>
        <w:rPr>
          <w:spacing w:val="-10"/>
        </w:rPr>
        <w:t xml:space="preserve"> </w:t>
      </w:r>
      <w:r>
        <w:t>sensor</w:t>
      </w:r>
    </w:p>
    <w:p w:rsidR="00B141CF" w:rsidRDefault="009F45E6">
      <w:pPr>
        <w:pStyle w:val="ListParagraph"/>
        <w:numPr>
          <w:ilvl w:val="1"/>
          <w:numId w:val="185"/>
        </w:numPr>
        <w:tabs>
          <w:tab w:val="left" w:pos="942"/>
          <w:tab w:val="left" w:pos="943"/>
        </w:tabs>
        <w:spacing w:before="20"/>
      </w:pPr>
      <w:r>
        <w:t>Electrochemical gas-sensitive</w:t>
      </w:r>
      <w:r>
        <w:rPr>
          <w:spacing w:val="-7"/>
        </w:rPr>
        <w:t xml:space="preserve"> </w:t>
      </w:r>
      <w:r>
        <w:t>sensor</w:t>
      </w:r>
    </w:p>
    <w:p w:rsidR="00B141CF" w:rsidRDefault="009F45E6">
      <w:pPr>
        <w:pStyle w:val="ListParagraph"/>
        <w:numPr>
          <w:ilvl w:val="1"/>
          <w:numId w:val="185"/>
        </w:numPr>
        <w:tabs>
          <w:tab w:val="left" w:pos="942"/>
          <w:tab w:val="left" w:pos="943"/>
        </w:tabs>
        <w:spacing w:before="14"/>
      </w:pPr>
      <w:r>
        <w:t>Application and detection of gas-sensitive</w:t>
      </w:r>
      <w:r>
        <w:rPr>
          <w:spacing w:val="-12"/>
        </w:rPr>
        <w:t xml:space="preserve"> </w:t>
      </w:r>
      <w:r>
        <w:t>sensor</w:t>
      </w:r>
    </w:p>
    <w:p w:rsidR="00B141CF" w:rsidRDefault="00B141CF">
      <w:pPr>
        <w:pStyle w:val="BodyText"/>
        <w:spacing w:before="0"/>
        <w:ind w:left="0" w:firstLine="0"/>
        <w:rPr>
          <w:sz w:val="25"/>
        </w:rPr>
      </w:pPr>
    </w:p>
    <w:p w:rsidR="00B141CF" w:rsidRDefault="009F45E6">
      <w:pPr>
        <w:ind w:left="222"/>
        <w:rPr>
          <w:b/>
        </w:rPr>
      </w:pPr>
      <w:r>
        <w:rPr>
          <w:b/>
        </w:rPr>
        <w:t>Reference</w:t>
      </w:r>
    </w:p>
    <w:p w:rsidR="00B141CF" w:rsidRDefault="009F45E6">
      <w:pPr>
        <w:pStyle w:val="ListParagraph"/>
        <w:numPr>
          <w:ilvl w:val="0"/>
          <w:numId w:val="186"/>
        </w:numPr>
        <w:tabs>
          <w:tab w:val="left" w:pos="446"/>
        </w:tabs>
        <w:spacing w:before="42"/>
        <w:ind w:hanging="224"/>
      </w:pPr>
      <w:r>
        <w:t xml:space="preserve">“Sensor </w:t>
      </w:r>
      <w:r>
        <w:rPr>
          <w:spacing w:val="-3"/>
        </w:rPr>
        <w:t xml:space="preserve">Application </w:t>
      </w:r>
      <w:r>
        <w:t xml:space="preserve">Technology” </w:t>
      </w:r>
      <w:r>
        <w:rPr>
          <w:spacing w:val="-3"/>
        </w:rPr>
        <w:t>Liang</w:t>
      </w:r>
      <w:r>
        <w:rPr>
          <w:spacing w:val="3"/>
        </w:rPr>
        <w:t xml:space="preserve"> </w:t>
      </w:r>
      <w:r>
        <w:t>Changyin.</w:t>
      </w:r>
    </w:p>
    <w:p w:rsidR="00B141CF" w:rsidRDefault="009F45E6">
      <w:pPr>
        <w:pStyle w:val="ListParagraph"/>
        <w:numPr>
          <w:ilvl w:val="0"/>
          <w:numId w:val="186"/>
        </w:numPr>
        <w:tabs>
          <w:tab w:val="left" w:pos="446"/>
        </w:tabs>
        <w:spacing w:before="35"/>
        <w:ind w:hanging="224"/>
      </w:pPr>
      <w:r>
        <w:t xml:space="preserve">“Sensor and </w:t>
      </w:r>
      <w:r>
        <w:rPr>
          <w:spacing w:val="-3"/>
        </w:rPr>
        <w:t xml:space="preserve">Detection </w:t>
      </w:r>
      <w:r>
        <w:t xml:space="preserve">Technology” </w:t>
      </w:r>
      <w:r>
        <w:rPr>
          <w:spacing w:val="-3"/>
        </w:rPr>
        <w:t xml:space="preserve">Hao </w:t>
      </w:r>
      <w:r>
        <w:t>Minchai, Li</w:t>
      </w:r>
      <w:r>
        <w:rPr>
          <w:spacing w:val="-1"/>
        </w:rPr>
        <w:t xml:space="preserve"> </w:t>
      </w:r>
      <w:r>
        <w:t>Jianzhao.</w:t>
      </w:r>
    </w:p>
    <w:p w:rsidR="00B141CF" w:rsidRDefault="009F45E6">
      <w:pPr>
        <w:pStyle w:val="ListParagraph"/>
        <w:numPr>
          <w:ilvl w:val="0"/>
          <w:numId w:val="186"/>
        </w:numPr>
        <w:tabs>
          <w:tab w:val="left" w:pos="446"/>
        </w:tabs>
        <w:spacing w:before="43"/>
        <w:ind w:hanging="224"/>
      </w:pPr>
      <w:r>
        <w:t xml:space="preserve">“Sensor </w:t>
      </w:r>
      <w:r>
        <w:rPr>
          <w:spacing w:val="-3"/>
        </w:rPr>
        <w:t xml:space="preserve">Application </w:t>
      </w:r>
      <w:r>
        <w:t xml:space="preserve">Technology”, Chen </w:t>
      </w:r>
      <w:r>
        <w:rPr>
          <w:spacing w:val="-3"/>
        </w:rPr>
        <w:t xml:space="preserve">Kaihong, </w:t>
      </w:r>
      <w:r>
        <w:rPr>
          <w:spacing w:val="-5"/>
        </w:rPr>
        <w:t xml:space="preserve">Wu </w:t>
      </w:r>
      <w:r>
        <w:t xml:space="preserve">Dongyan, </w:t>
      </w:r>
      <w:r>
        <w:rPr>
          <w:spacing w:val="-3"/>
        </w:rPr>
        <w:t>Zhang</w:t>
      </w:r>
      <w:r>
        <w:rPr>
          <w:spacing w:val="23"/>
        </w:rPr>
        <w:t xml:space="preserve"> </w:t>
      </w:r>
      <w:r>
        <w:t>Zhengqiu.</w:t>
      </w:r>
    </w:p>
    <w:p w:rsidR="00EA06EB" w:rsidRDefault="00EA06EB">
      <w:pPr>
        <w:widowControl/>
        <w:autoSpaceDE/>
        <w:autoSpaceDN/>
        <w:rPr>
          <w:b/>
        </w:rPr>
      </w:pPr>
      <w:r>
        <w:rPr>
          <w:b/>
        </w:rPr>
        <w:br w:type="page"/>
      </w:r>
    </w:p>
    <w:p w:rsidR="00B141CF" w:rsidRDefault="00B37DCE" w:rsidP="00B37DCE">
      <w:pPr>
        <w:spacing w:before="35" w:line="273" w:lineRule="auto"/>
        <w:ind w:left="222" w:right="4982"/>
        <w:rPr>
          <w:b/>
        </w:rPr>
      </w:pPr>
      <w:r>
        <w:rPr>
          <w:b/>
        </w:rPr>
        <w:lastRenderedPageBreak/>
        <w:t xml:space="preserve">ELIT-362 </w:t>
      </w:r>
      <w:r w:rsidR="009F45E6">
        <w:rPr>
          <w:b/>
        </w:rPr>
        <w:t>Sensor and Detection Technology Instructional Objectives</w:t>
      </w:r>
    </w:p>
    <w:p w:rsidR="00B141CF" w:rsidRDefault="009F45E6">
      <w:pPr>
        <w:pStyle w:val="ListParagraph"/>
        <w:numPr>
          <w:ilvl w:val="0"/>
          <w:numId w:val="187"/>
        </w:numPr>
        <w:tabs>
          <w:tab w:val="left" w:pos="942"/>
          <w:tab w:val="left" w:pos="943"/>
        </w:tabs>
        <w:spacing w:before="0" w:line="253" w:lineRule="exact"/>
        <w:rPr>
          <w:b/>
        </w:rPr>
      </w:pPr>
      <w:r>
        <w:rPr>
          <w:b/>
        </w:rPr>
        <w:t xml:space="preserve">Understand </w:t>
      </w:r>
      <w:r>
        <w:rPr>
          <w:b/>
          <w:spacing w:val="-3"/>
        </w:rPr>
        <w:t xml:space="preserve">basic knowledge </w:t>
      </w:r>
      <w:r>
        <w:rPr>
          <w:b/>
        </w:rPr>
        <w:t xml:space="preserve">of sensors, and </w:t>
      </w:r>
      <w:r>
        <w:rPr>
          <w:b/>
          <w:spacing w:val="-3"/>
        </w:rPr>
        <w:t xml:space="preserve">have </w:t>
      </w:r>
      <w:r>
        <w:rPr>
          <w:b/>
        </w:rPr>
        <w:t xml:space="preserve">certain </w:t>
      </w:r>
      <w:r>
        <w:rPr>
          <w:b/>
          <w:spacing w:val="-3"/>
        </w:rPr>
        <w:t>theoretical</w:t>
      </w:r>
      <w:r>
        <w:rPr>
          <w:b/>
          <w:spacing w:val="24"/>
        </w:rPr>
        <w:t xml:space="preserve"> </w:t>
      </w:r>
      <w:r>
        <w:rPr>
          <w:b/>
          <w:spacing w:val="-3"/>
        </w:rPr>
        <w:t>foundations</w:t>
      </w:r>
    </w:p>
    <w:p w:rsidR="00B141CF" w:rsidRDefault="009F45E6">
      <w:pPr>
        <w:pStyle w:val="ListParagraph"/>
        <w:numPr>
          <w:ilvl w:val="1"/>
          <w:numId w:val="187"/>
        </w:numPr>
        <w:tabs>
          <w:tab w:val="left" w:pos="942"/>
          <w:tab w:val="left" w:pos="943"/>
        </w:tabs>
        <w:spacing w:before="6"/>
      </w:pPr>
      <w:r>
        <w:t xml:space="preserve">Understand compositions </w:t>
      </w:r>
      <w:r>
        <w:rPr>
          <w:spacing w:val="-4"/>
        </w:rPr>
        <w:t xml:space="preserve">and </w:t>
      </w:r>
      <w:r>
        <w:t>characteristics of</w:t>
      </w:r>
      <w:r>
        <w:rPr>
          <w:spacing w:val="-12"/>
        </w:rPr>
        <w:t xml:space="preserve"> </w:t>
      </w:r>
      <w:r>
        <w:t>sensors</w:t>
      </w:r>
    </w:p>
    <w:p w:rsidR="00B141CF" w:rsidRDefault="009F45E6">
      <w:pPr>
        <w:pStyle w:val="ListParagraph"/>
        <w:numPr>
          <w:ilvl w:val="1"/>
          <w:numId w:val="187"/>
        </w:numPr>
        <w:tabs>
          <w:tab w:val="left" w:pos="942"/>
          <w:tab w:val="left" w:pos="943"/>
        </w:tabs>
        <w:spacing w:before="35"/>
      </w:pPr>
      <w:r>
        <w:t xml:space="preserve">Understand </w:t>
      </w:r>
      <w:r>
        <w:rPr>
          <w:spacing w:val="-3"/>
        </w:rPr>
        <w:t xml:space="preserve">measurement </w:t>
      </w:r>
      <w:r>
        <w:t>errors and processing</w:t>
      </w:r>
      <w:r>
        <w:rPr>
          <w:spacing w:val="5"/>
        </w:rPr>
        <w:t xml:space="preserve"> </w:t>
      </w:r>
      <w:r>
        <w:rPr>
          <w:spacing w:val="-3"/>
        </w:rPr>
        <w:t>methods</w:t>
      </w:r>
    </w:p>
    <w:p w:rsidR="00B141CF" w:rsidRDefault="009F45E6">
      <w:pPr>
        <w:pStyle w:val="ListParagraph"/>
        <w:numPr>
          <w:ilvl w:val="1"/>
          <w:numId w:val="187"/>
        </w:numPr>
        <w:tabs>
          <w:tab w:val="left" w:pos="942"/>
          <w:tab w:val="left" w:pos="943"/>
        </w:tabs>
        <w:spacing w:before="43"/>
      </w:pPr>
      <w:r>
        <w:t xml:space="preserve">Be </w:t>
      </w:r>
      <w:r>
        <w:rPr>
          <w:spacing w:val="-3"/>
        </w:rPr>
        <w:t xml:space="preserve">familiar </w:t>
      </w:r>
      <w:r>
        <w:rPr>
          <w:spacing w:val="-4"/>
        </w:rPr>
        <w:t xml:space="preserve">with </w:t>
      </w:r>
      <w:r>
        <w:t xml:space="preserve">common sensor knowledge and </w:t>
      </w:r>
      <w:r>
        <w:rPr>
          <w:spacing w:val="-3"/>
        </w:rPr>
        <w:t>quality</w:t>
      </w:r>
      <w:r>
        <w:rPr>
          <w:spacing w:val="-2"/>
        </w:rPr>
        <w:t xml:space="preserve"> </w:t>
      </w:r>
      <w:r>
        <w:t>detection</w:t>
      </w:r>
    </w:p>
    <w:p w:rsidR="00B141CF" w:rsidRPr="00B37DCE" w:rsidRDefault="009F45E6">
      <w:pPr>
        <w:pStyle w:val="ListParagraph"/>
        <w:numPr>
          <w:ilvl w:val="1"/>
          <w:numId w:val="187"/>
        </w:numPr>
        <w:tabs>
          <w:tab w:val="left" w:pos="942"/>
          <w:tab w:val="left" w:pos="943"/>
        </w:tabs>
        <w:spacing w:before="35"/>
      </w:pPr>
      <w:r>
        <w:t xml:space="preserve">Understand roles of sensors </w:t>
      </w:r>
      <w:r>
        <w:rPr>
          <w:spacing w:val="-4"/>
        </w:rPr>
        <w:t xml:space="preserve">and </w:t>
      </w:r>
      <w:r>
        <w:t>their application in</w:t>
      </w:r>
      <w:r>
        <w:rPr>
          <w:spacing w:val="-21"/>
        </w:rPr>
        <w:t xml:space="preserve"> </w:t>
      </w:r>
      <w:r>
        <w:rPr>
          <w:spacing w:val="-3"/>
        </w:rPr>
        <w:t>reality</w:t>
      </w:r>
    </w:p>
    <w:p w:rsidR="00B37DCE" w:rsidRDefault="00B37DCE" w:rsidP="00B37DCE">
      <w:pPr>
        <w:pStyle w:val="ListParagraph"/>
        <w:tabs>
          <w:tab w:val="left" w:pos="942"/>
          <w:tab w:val="left" w:pos="943"/>
        </w:tabs>
        <w:spacing w:before="35"/>
        <w:ind w:left="943" w:firstLine="0"/>
      </w:pPr>
    </w:p>
    <w:p w:rsidR="00B141CF" w:rsidRDefault="009F45E6" w:rsidP="00B37DCE">
      <w:pPr>
        <w:pStyle w:val="ListParagraph"/>
        <w:numPr>
          <w:ilvl w:val="0"/>
          <w:numId w:val="187"/>
        </w:numPr>
        <w:tabs>
          <w:tab w:val="left" w:pos="942"/>
          <w:tab w:val="left" w:pos="943"/>
        </w:tabs>
        <w:spacing w:before="42" w:line="273" w:lineRule="auto"/>
        <w:ind w:right="80"/>
        <w:rPr>
          <w:b/>
        </w:rPr>
      </w:pPr>
      <w:r>
        <w:rPr>
          <w:b/>
        </w:rPr>
        <w:t xml:space="preserve">Master </w:t>
      </w:r>
      <w:r>
        <w:rPr>
          <w:b/>
          <w:spacing w:val="-3"/>
        </w:rPr>
        <w:t xml:space="preserve">basic </w:t>
      </w:r>
      <w:r>
        <w:rPr>
          <w:b/>
        </w:rPr>
        <w:t xml:space="preserve">knowledge, classifications and application of </w:t>
      </w:r>
      <w:r>
        <w:rPr>
          <w:b/>
          <w:spacing w:val="-3"/>
        </w:rPr>
        <w:t xml:space="preserve">temperature </w:t>
      </w:r>
      <w:r>
        <w:rPr>
          <w:b/>
        </w:rPr>
        <w:t xml:space="preserve">and </w:t>
      </w:r>
      <w:r>
        <w:rPr>
          <w:b/>
          <w:spacing w:val="-3"/>
        </w:rPr>
        <w:t xml:space="preserve">humidity </w:t>
      </w:r>
      <w:r>
        <w:rPr>
          <w:b/>
        </w:rPr>
        <w:t>sensors</w:t>
      </w:r>
    </w:p>
    <w:p w:rsidR="00B141CF" w:rsidRDefault="009F45E6">
      <w:pPr>
        <w:pStyle w:val="ListParagraph"/>
        <w:numPr>
          <w:ilvl w:val="1"/>
          <w:numId w:val="187"/>
        </w:numPr>
        <w:tabs>
          <w:tab w:val="left" w:pos="942"/>
          <w:tab w:val="left" w:pos="943"/>
        </w:tabs>
        <w:spacing w:before="0" w:line="280" w:lineRule="auto"/>
        <w:ind w:right="1222"/>
      </w:pPr>
      <w:r>
        <w:t xml:space="preserve">Understand basic concepts of temperature, temperature </w:t>
      </w:r>
      <w:r>
        <w:rPr>
          <w:spacing w:val="-3"/>
        </w:rPr>
        <w:t xml:space="preserve">scale </w:t>
      </w:r>
      <w:r>
        <w:t xml:space="preserve">and humidity, </w:t>
      </w:r>
      <w:r>
        <w:rPr>
          <w:spacing w:val="-4"/>
        </w:rPr>
        <w:t xml:space="preserve">and </w:t>
      </w:r>
      <w:r>
        <w:t xml:space="preserve">master classifications of temperature </w:t>
      </w:r>
      <w:r>
        <w:rPr>
          <w:spacing w:val="-4"/>
        </w:rPr>
        <w:t xml:space="preserve">and </w:t>
      </w:r>
      <w:r>
        <w:t>humidity</w:t>
      </w:r>
      <w:r>
        <w:rPr>
          <w:spacing w:val="-9"/>
        </w:rPr>
        <w:t xml:space="preserve"> </w:t>
      </w:r>
      <w:r>
        <w:t>sensors</w:t>
      </w:r>
    </w:p>
    <w:p w:rsidR="00B141CF" w:rsidRDefault="009F45E6">
      <w:pPr>
        <w:pStyle w:val="ListParagraph"/>
        <w:numPr>
          <w:ilvl w:val="1"/>
          <w:numId w:val="187"/>
        </w:numPr>
        <w:tabs>
          <w:tab w:val="left" w:pos="942"/>
          <w:tab w:val="left" w:pos="943"/>
        </w:tabs>
        <w:spacing w:before="0" w:line="244" w:lineRule="exact"/>
      </w:pPr>
      <w:r>
        <w:t xml:space="preserve">Understand and master </w:t>
      </w:r>
      <w:r>
        <w:rPr>
          <w:spacing w:val="-3"/>
        </w:rPr>
        <w:t xml:space="preserve">types, </w:t>
      </w:r>
      <w:r>
        <w:t>characteristics, structures and parameters of</w:t>
      </w:r>
      <w:r>
        <w:rPr>
          <w:spacing w:val="-22"/>
        </w:rPr>
        <w:t xml:space="preserve"> </w:t>
      </w:r>
      <w:r>
        <w:t>thermistors</w:t>
      </w:r>
    </w:p>
    <w:p w:rsidR="00B141CF" w:rsidRDefault="009F45E6">
      <w:pPr>
        <w:pStyle w:val="ListParagraph"/>
        <w:numPr>
          <w:ilvl w:val="1"/>
          <w:numId w:val="187"/>
        </w:numPr>
        <w:tabs>
          <w:tab w:val="left" w:pos="942"/>
          <w:tab w:val="left" w:pos="943"/>
        </w:tabs>
        <w:spacing w:before="21" w:line="273" w:lineRule="auto"/>
        <w:ind w:right="710"/>
      </w:pPr>
      <w:r>
        <w:t xml:space="preserve">Understand and master </w:t>
      </w:r>
      <w:r>
        <w:rPr>
          <w:spacing w:val="-3"/>
        </w:rPr>
        <w:t xml:space="preserve">temperature </w:t>
      </w:r>
      <w:r>
        <w:t>characteristics of PN junctions and characteristics of PN junction temperature</w:t>
      </w:r>
      <w:r>
        <w:rPr>
          <w:spacing w:val="-3"/>
        </w:rPr>
        <w:t xml:space="preserve"> </w:t>
      </w:r>
      <w:r>
        <w:t>sensors</w:t>
      </w:r>
    </w:p>
    <w:p w:rsidR="00B141CF" w:rsidRDefault="009F45E6">
      <w:pPr>
        <w:pStyle w:val="ListParagraph"/>
        <w:numPr>
          <w:ilvl w:val="1"/>
          <w:numId w:val="187"/>
        </w:numPr>
        <w:tabs>
          <w:tab w:val="left" w:pos="942"/>
          <w:tab w:val="left" w:pos="943"/>
        </w:tabs>
        <w:spacing w:before="80" w:line="280" w:lineRule="auto"/>
        <w:ind w:right="1328"/>
      </w:pPr>
      <w:r>
        <w:t xml:space="preserve">Understand and master characteristics, structures, classifications </w:t>
      </w:r>
      <w:r>
        <w:rPr>
          <w:spacing w:val="-4"/>
        </w:rPr>
        <w:t xml:space="preserve">and </w:t>
      </w:r>
      <w:r>
        <w:t>principles of hot resistors</w:t>
      </w:r>
    </w:p>
    <w:p w:rsidR="00B141CF" w:rsidRDefault="009F45E6">
      <w:pPr>
        <w:pStyle w:val="ListParagraph"/>
        <w:numPr>
          <w:ilvl w:val="1"/>
          <w:numId w:val="187"/>
        </w:numPr>
        <w:tabs>
          <w:tab w:val="left" w:pos="942"/>
          <w:tab w:val="left" w:pos="943"/>
        </w:tabs>
        <w:spacing w:before="0" w:line="244" w:lineRule="exact"/>
      </w:pPr>
      <w:r>
        <w:t xml:space="preserve">Understand and master structures, classifications </w:t>
      </w:r>
      <w:r>
        <w:rPr>
          <w:spacing w:val="-4"/>
        </w:rPr>
        <w:t xml:space="preserve">and </w:t>
      </w:r>
      <w:r>
        <w:rPr>
          <w:spacing w:val="-3"/>
        </w:rPr>
        <w:t xml:space="preserve">working </w:t>
      </w:r>
      <w:r>
        <w:t>principles of</w:t>
      </w:r>
      <w:r>
        <w:rPr>
          <w:spacing w:val="-9"/>
        </w:rPr>
        <w:t xml:space="preserve"> </w:t>
      </w:r>
      <w:r>
        <w:t>thermocouples</w:t>
      </w:r>
    </w:p>
    <w:p w:rsidR="00B141CF" w:rsidRDefault="009F45E6">
      <w:pPr>
        <w:pStyle w:val="ListParagraph"/>
        <w:numPr>
          <w:ilvl w:val="1"/>
          <w:numId w:val="187"/>
        </w:numPr>
        <w:tabs>
          <w:tab w:val="left" w:pos="942"/>
          <w:tab w:val="left" w:pos="943"/>
        </w:tabs>
        <w:spacing w:before="22" w:line="273" w:lineRule="auto"/>
        <w:ind w:right="1301"/>
      </w:pPr>
      <w:r>
        <w:t xml:space="preserve">Understand and master structures, classifications </w:t>
      </w:r>
      <w:r>
        <w:rPr>
          <w:spacing w:val="-4"/>
        </w:rPr>
        <w:t xml:space="preserve">and </w:t>
      </w:r>
      <w:r>
        <w:rPr>
          <w:spacing w:val="-3"/>
        </w:rPr>
        <w:t xml:space="preserve">working </w:t>
      </w:r>
      <w:r>
        <w:t>principles of integrated temperature</w:t>
      </w:r>
      <w:r>
        <w:rPr>
          <w:spacing w:val="-4"/>
        </w:rPr>
        <w:t xml:space="preserve"> </w:t>
      </w:r>
      <w:r>
        <w:t>sensors</w:t>
      </w:r>
    </w:p>
    <w:p w:rsidR="00B141CF" w:rsidRDefault="009F45E6">
      <w:pPr>
        <w:pStyle w:val="ListParagraph"/>
        <w:numPr>
          <w:ilvl w:val="1"/>
          <w:numId w:val="187"/>
        </w:numPr>
        <w:tabs>
          <w:tab w:val="left" w:pos="942"/>
          <w:tab w:val="left" w:pos="943"/>
        </w:tabs>
        <w:spacing w:before="6" w:line="273" w:lineRule="auto"/>
        <w:ind w:right="1125"/>
      </w:pPr>
      <w:r>
        <w:t xml:space="preserve">Understand and master structures, characteristics and </w:t>
      </w:r>
      <w:r>
        <w:rPr>
          <w:spacing w:val="-3"/>
        </w:rPr>
        <w:t xml:space="preserve">working </w:t>
      </w:r>
      <w:r>
        <w:t>principles of pyroelectric sensors</w:t>
      </w:r>
    </w:p>
    <w:p w:rsidR="00B141CF" w:rsidRDefault="009F45E6">
      <w:pPr>
        <w:pStyle w:val="ListParagraph"/>
        <w:numPr>
          <w:ilvl w:val="1"/>
          <w:numId w:val="187"/>
        </w:numPr>
        <w:tabs>
          <w:tab w:val="left" w:pos="942"/>
          <w:tab w:val="left" w:pos="943"/>
        </w:tabs>
        <w:spacing w:before="7"/>
      </w:pPr>
      <w:r>
        <w:t xml:space="preserve">Understand and master structures, classifications </w:t>
      </w:r>
      <w:r>
        <w:rPr>
          <w:spacing w:val="-4"/>
        </w:rPr>
        <w:t xml:space="preserve">and </w:t>
      </w:r>
      <w:r>
        <w:rPr>
          <w:spacing w:val="-3"/>
        </w:rPr>
        <w:t xml:space="preserve">working </w:t>
      </w:r>
      <w:r>
        <w:t>principles of humidity</w:t>
      </w:r>
      <w:r>
        <w:rPr>
          <w:spacing w:val="9"/>
        </w:rPr>
        <w:t xml:space="preserve"> </w:t>
      </w:r>
      <w:r>
        <w:t>sensors</w:t>
      </w:r>
    </w:p>
    <w:p w:rsidR="00B141CF" w:rsidRDefault="009F45E6">
      <w:pPr>
        <w:pStyle w:val="ListParagraph"/>
        <w:numPr>
          <w:ilvl w:val="1"/>
          <w:numId w:val="187"/>
        </w:numPr>
        <w:tabs>
          <w:tab w:val="left" w:pos="942"/>
          <w:tab w:val="left" w:pos="943"/>
        </w:tabs>
        <w:spacing w:before="35" w:line="273" w:lineRule="auto"/>
        <w:ind w:right="915"/>
      </w:pPr>
      <w:r>
        <w:t xml:space="preserve">Understand and master </w:t>
      </w:r>
      <w:r>
        <w:rPr>
          <w:spacing w:val="-3"/>
        </w:rPr>
        <w:t xml:space="preserve">working </w:t>
      </w:r>
      <w:r>
        <w:t xml:space="preserve">principles and debugging methods of various </w:t>
      </w:r>
      <w:r>
        <w:rPr>
          <w:spacing w:val="-3"/>
        </w:rPr>
        <w:t xml:space="preserve">temperature </w:t>
      </w:r>
      <w:r>
        <w:t xml:space="preserve">and humidity sensor </w:t>
      </w:r>
      <w:r>
        <w:rPr>
          <w:spacing w:val="-3"/>
        </w:rPr>
        <w:t>measurement</w:t>
      </w:r>
      <w:r>
        <w:rPr>
          <w:spacing w:val="-7"/>
        </w:rPr>
        <w:t xml:space="preserve"> </w:t>
      </w:r>
      <w:r>
        <w:t>circuits</w:t>
      </w:r>
    </w:p>
    <w:p w:rsidR="00B37DCE" w:rsidRDefault="00B37DCE" w:rsidP="00B37DCE">
      <w:pPr>
        <w:pStyle w:val="ListParagraph"/>
        <w:tabs>
          <w:tab w:val="left" w:pos="942"/>
          <w:tab w:val="left" w:pos="943"/>
        </w:tabs>
        <w:spacing w:before="35" w:line="273" w:lineRule="auto"/>
        <w:ind w:left="943" w:right="915" w:firstLine="0"/>
      </w:pPr>
    </w:p>
    <w:p w:rsidR="00B141CF" w:rsidRDefault="009F45E6">
      <w:pPr>
        <w:pStyle w:val="ListParagraph"/>
        <w:numPr>
          <w:ilvl w:val="0"/>
          <w:numId w:val="187"/>
        </w:numPr>
        <w:tabs>
          <w:tab w:val="left" w:pos="942"/>
          <w:tab w:val="left" w:pos="943"/>
        </w:tabs>
        <w:spacing w:before="7"/>
        <w:rPr>
          <w:b/>
        </w:rPr>
      </w:pPr>
      <w:r>
        <w:rPr>
          <w:b/>
        </w:rPr>
        <w:t xml:space="preserve">Master </w:t>
      </w:r>
      <w:r>
        <w:rPr>
          <w:b/>
          <w:spacing w:val="-3"/>
        </w:rPr>
        <w:t xml:space="preserve">basic </w:t>
      </w:r>
      <w:r>
        <w:rPr>
          <w:b/>
        </w:rPr>
        <w:t>knowledge, classifications and application of photosensitive</w:t>
      </w:r>
      <w:r>
        <w:rPr>
          <w:b/>
          <w:spacing w:val="-11"/>
        </w:rPr>
        <w:t xml:space="preserve"> </w:t>
      </w:r>
      <w:r>
        <w:rPr>
          <w:b/>
        </w:rPr>
        <w:t>sensors</w:t>
      </w:r>
    </w:p>
    <w:p w:rsidR="00B141CF" w:rsidRDefault="009F45E6">
      <w:pPr>
        <w:pStyle w:val="ListParagraph"/>
        <w:numPr>
          <w:ilvl w:val="1"/>
          <w:numId w:val="187"/>
        </w:numPr>
        <w:tabs>
          <w:tab w:val="left" w:pos="942"/>
          <w:tab w:val="left" w:pos="943"/>
        </w:tabs>
        <w:spacing w:before="35" w:line="280" w:lineRule="auto"/>
        <w:ind w:right="1714"/>
      </w:pPr>
      <w:r>
        <w:t xml:space="preserve">Understand basic knowledge of photometry </w:t>
      </w:r>
      <w:r>
        <w:rPr>
          <w:spacing w:val="-4"/>
        </w:rPr>
        <w:t xml:space="preserve">and </w:t>
      </w:r>
      <w:r>
        <w:t>photoelectric effects, and master classifications of photosensitive</w:t>
      </w:r>
      <w:r>
        <w:rPr>
          <w:spacing w:val="-10"/>
        </w:rPr>
        <w:t xml:space="preserve"> </w:t>
      </w:r>
      <w:r>
        <w:t>sensors</w:t>
      </w:r>
    </w:p>
    <w:p w:rsidR="00B141CF" w:rsidRDefault="009F45E6">
      <w:pPr>
        <w:pStyle w:val="ListParagraph"/>
        <w:numPr>
          <w:ilvl w:val="1"/>
          <w:numId w:val="187"/>
        </w:numPr>
        <w:tabs>
          <w:tab w:val="left" w:pos="942"/>
          <w:tab w:val="left" w:pos="943"/>
        </w:tabs>
        <w:spacing w:before="0" w:line="259" w:lineRule="auto"/>
        <w:ind w:right="1646"/>
      </w:pPr>
      <w:r>
        <w:t xml:space="preserve">Understand and master structures, classification, characteristics </w:t>
      </w:r>
      <w:r>
        <w:rPr>
          <w:spacing w:val="-4"/>
        </w:rPr>
        <w:t xml:space="preserve">and </w:t>
      </w:r>
      <w:r>
        <w:t>parameters of photo</w:t>
      </w:r>
      <w:r w:rsidR="00B37DCE">
        <w:t xml:space="preserve"> </w:t>
      </w:r>
      <w:r>
        <w:t>resistors</w:t>
      </w:r>
    </w:p>
    <w:p w:rsidR="00B141CF" w:rsidRDefault="009F45E6" w:rsidP="00B37DCE">
      <w:pPr>
        <w:pStyle w:val="ListParagraph"/>
        <w:numPr>
          <w:ilvl w:val="1"/>
          <w:numId w:val="187"/>
        </w:numPr>
        <w:tabs>
          <w:tab w:val="left" w:pos="942"/>
          <w:tab w:val="left" w:pos="943"/>
        </w:tabs>
        <w:spacing w:before="0" w:line="280" w:lineRule="auto"/>
        <w:ind w:right="440"/>
      </w:pPr>
      <w:r>
        <w:t xml:space="preserve">Understand and master structures, parameters </w:t>
      </w:r>
      <w:r>
        <w:rPr>
          <w:spacing w:val="-4"/>
        </w:rPr>
        <w:t xml:space="preserve">and </w:t>
      </w:r>
      <w:r>
        <w:t>operating principles of photosensitive diodes</w:t>
      </w:r>
    </w:p>
    <w:p w:rsidR="00B141CF" w:rsidRDefault="009F45E6" w:rsidP="00B37DCE">
      <w:pPr>
        <w:pStyle w:val="ListParagraph"/>
        <w:numPr>
          <w:ilvl w:val="1"/>
          <w:numId w:val="187"/>
        </w:numPr>
        <w:tabs>
          <w:tab w:val="left" w:pos="942"/>
          <w:tab w:val="left" w:pos="943"/>
          <w:tab w:val="left" w:pos="9540"/>
          <w:tab w:val="left" w:pos="9630"/>
        </w:tabs>
        <w:spacing w:before="0" w:line="273" w:lineRule="auto"/>
        <w:ind w:right="260"/>
      </w:pPr>
      <w:r>
        <w:t xml:space="preserve">Understand and master structures, parameters </w:t>
      </w:r>
      <w:r>
        <w:rPr>
          <w:spacing w:val="-4"/>
        </w:rPr>
        <w:t xml:space="preserve">and </w:t>
      </w:r>
      <w:r>
        <w:t>operating principles of photosensitive triodes</w:t>
      </w:r>
    </w:p>
    <w:p w:rsidR="00B141CF" w:rsidRDefault="009F45E6">
      <w:pPr>
        <w:pStyle w:val="ListParagraph"/>
        <w:numPr>
          <w:ilvl w:val="1"/>
          <w:numId w:val="187"/>
        </w:numPr>
        <w:tabs>
          <w:tab w:val="left" w:pos="942"/>
          <w:tab w:val="left" w:pos="943"/>
        </w:tabs>
        <w:spacing w:before="0"/>
      </w:pPr>
      <w:r>
        <w:t xml:space="preserve">Understand and master structures and </w:t>
      </w:r>
      <w:r>
        <w:rPr>
          <w:spacing w:val="-3"/>
        </w:rPr>
        <w:t xml:space="preserve">working </w:t>
      </w:r>
      <w:r>
        <w:t>principles of photoelectric</w:t>
      </w:r>
      <w:r>
        <w:rPr>
          <w:spacing w:val="-11"/>
        </w:rPr>
        <w:t xml:space="preserve"> </w:t>
      </w:r>
      <w:r>
        <w:t>switches</w:t>
      </w:r>
    </w:p>
    <w:p w:rsidR="00B141CF" w:rsidRDefault="009F45E6">
      <w:pPr>
        <w:pStyle w:val="ListParagraph"/>
        <w:numPr>
          <w:ilvl w:val="1"/>
          <w:numId w:val="187"/>
        </w:numPr>
        <w:tabs>
          <w:tab w:val="left" w:pos="942"/>
          <w:tab w:val="left" w:pos="943"/>
        </w:tabs>
        <w:spacing w:before="0"/>
      </w:pPr>
      <w:r>
        <w:t xml:space="preserve">Understand and master structures and </w:t>
      </w:r>
      <w:r>
        <w:rPr>
          <w:spacing w:val="-3"/>
        </w:rPr>
        <w:t xml:space="preserve">working </w:t>
      </w:r>
      <w:r>
        <w:t>principles of photoelectric</w:t>
      </w:r>
      <w:r>
        <w:rPr>
          <w:spacing w:val="-4"/>
        </w:rPr>
        <w:t xml:space="preserve"> </w:t>
      </w:r>
      <w:r>
        <w:t>couplers</w:t>
      </w:r>
    </w:p>
    <w:p w:rsidR="00B141CF" w:rsidRDefault="009F45E6" w:rsidP="00B37DCE">
      <w:pPr>
        <w:pStyle w:val="ListParagraph"/>
        <w:numPr>
          <w:ilvl w:val="1"/>
          <w:numId w:val="187"/>
        </w:numPr>
        <w:tabs>
          <w:tab w:val="left" w:pos="942"/>
          <w:tab w:val="left" w:pos="943"/>
          <w:tab w:val="left" w:pos="9540"/>
        </w:tabs>
        <w:spacing w:before="39" w:line="273" w:lineRule="auto"/>
        <w:ind w:right="260"/>
      </w:pPr>
      <w:r>
        <w:t xml:space="preserve">Understand and master structures, classifications </w:t>
      </w:r>
      <w:r>
        <w:rPr>
          <w:spacing w:val="-4"/>
        </w:rPr>
        <w:t xml:space="preserve">and </w:t>
      </w:r>
      <w:r>
        <w:rPr>
          <w:spacing w:val="-3"/>
        </w:rPr>
        <w:t xml:space="preserve">working </w:t>
      </w:r>
      <w:r>
        <w:t>principles of photovoltaic cells</w:t>
      </w:r>
    </w:p>
    <w:p w:rsidR="00B141CF" w:rsidRDefault="009F45E6" w:rsidP="00B37DCE">
      <w:pPr>
        <w:pStyle w:val="ListParagraph"/>
        <w:numPr>
          <w:ilvl w:val="1"/>
          <w:numId w:val="187"/>
        </w:numPr>
        <w:tabs>
          <w:tab w:val="left" w:pos="942"/>
          <w:tab w:val="left" w:pos="943"/>
        </w:tabs>
        <w:spacing w:before="7" w:line="273" w:lineRule="auto"/>
        <w:ind w:right="80"/>
      </w:pPr>
      <w:r>
        <w:t xml:space="preserve">Understand and master compositions, classifications </w:t>
      </w:r>
      <w:r>
        <w:rPr>
          <w:spacing w:val="-4"/>
        </w:rPr>
        <w:t xml:space="preserve">and </w:t>
      </w:r>
      <w:r>
        <w:rPr>
          <w:spacing w:val="-3"/>
        </w:rPr>
        <w:t xml:space="preserve">working </w:t>
      </w:r>
      <w:r>
        <w:t>principles of infrared sensors</w:t>
      </w:r>
    </w:p>
    <w:p w:rsidR="00B141CF" w:rsidRDefault="009F45E6">
      <w:pPr>
        <w:pStyle w:val="ListParagraph"/>
        <w:numPr>
          <w:ilvl w:val="1"/>
          <w:numId w:val="187"/>
        </w:numPr>
        <w:tabs>
          <w:tab w:val="left" w:pos="942"/>
          <w:tab w:val="left" w:pos="943"/>
        </w:tabs>
        <w:spacing w:before="0" w:line="280" w:lineRule="auto"/>
        <w:ind w:right="699"/>
      </w:pPr>
      <w:r>
        <w:t xml:space="preserve">Understand and master </w:t>
      </w:r>
      <w:r>
        <w:rPr>
          <w:spacing w:val="-3"/>
        </w:rPr>
        <w:t xml:space="preserve">working </w:t>
      </w:r>
      <w:r>
        <w:t>principles and debugging methods of various photosensitive sensor measurement</w:t>
      </w:r>
      <w:r>
        <w:rPr>
          <w:spacing w:val="-10"/>
        </w:rPr>
        <w:t xml:space="preserve"> </w:t>
      </w:r>
      <w:r>
        <w:t>circuits</w:t>
      </w:r>
    </w:p>
    <w:p w:rsidR="00B141CF" w:rsidRDefault="009F45E6">
      <w:pPr>
        <w:pStyle w:val="ListParagraph"/>
        <w:numPr>
          <w:ilvl w:val="0"/>
          <w:numId w:val="187"/>
        </w:numPr>
        <w:tabs>
          <w:tab w:val="left" w:pos="942"/>
          <w:tab w:val="left" w:pos="943"/>
        </w:tabs>
        <w:spacing w:before="0" w:line="244" w:lineRule="exact"/>
        <w:rPr>
          <w:b/>
        </w:rPr>
      </w:pPr>
      <w:r>
        <w:rPr>
          <w:b/>
        </w:rPr>
        <w:t xml:space="preserve">Master </w:t>
      </w:r>
      <w:r>
        <w:rPr>
          <w:b/>
          <w:spacing w:val="-3"/>
        </w:rPr>
        <w:t xml:space="preserve">basic </w:t>
      </w:r>
      <w:r>
        <w:rPr>
          <w:b/>
        </w:rPr>
        <w:t>knowledge, classifications and application of photosensitive</w:t>
      </w:r>
      <w:r>
        <w:rPr>
          <w:b/>
          <w:spacing w:val="-11"/>
        </w:rPr>
        <w:t xml:space="preserve"> </w:t>
      </w:r>
      <w:r>
        <w:rPr>
          <w:b/>
        </w:rPr>
        <w:t>sensors</w:t>
      </w:r>
    </w:p>
    <w:p w:rsidR="00B141CF" w:rsidRDefault="009F45E6" w:rsidP="00B37DCE">
      <w:pPr>
        <w:pStyle w:val="ListParagraph"/>
        <w:numPr>
          <w:ilvl w:val="1"/>
          <w:numId w:val="187"/>
        </w:numPr>
        <w:tabs>
          <w:tab w:val="left" w:pos="942"/>
          <w:tab w:val="left" w:pos="943"/>
          <w:tab w:val="left" w:pos="9630"/>
        </w:tabs>
        <w:spacing w:before="42" w:line="276" w:lineRule="auto"/>
        <w:ind w:right="80"/>
      </w:pPr>
      <w:r>
        <w:t>Understand types of mechanical quantities</w:t>
      </w:r>
      <w:r>
        <w:rPr>
          <w:rFonts w:ascii="SimSun" w:eastAsia="SimSun" w:hint="eastAsia"/>
        </w:rPr>
        <w:t>，</w:t>
      </w:r>
      <w:r>
        <w:rPr>
          <w:rFonts w:ascii="SimSun" w:eastAsia="SimSun" w:hint="eastAsia"/>
          <w:spacing w:val="-72"/>
        </w:rPr>
        <w:t xml:space="preserve"> </w:t>
      </w:r>
      <w:r>
        <w:rPr>
          <w:spacing w:val="-4"/>
        </w:rPr>
        <w:t xml:space="preserve">and </w:t>
      </w:r>
      <w:r>
        <w:t>master classifications of force-sensitive sensors</w:t>
      </w:r>
    </w:p>
    <w:p w:rsidR="00B141CF" w:rsidRDefault="009F45E6">
      <w:pPr>
        <w:pStyle w:val="ListParagraph"/>
        <w:numPr>
          <w:ilvl w:val="1"/>
          <w:numId w:val="187"/>
        </w:numPr>
        <w:tabs>
          <w:tab w:val="left" w:pos="942"/>
          <w:tab w:val="left" w:pos="943"/>
        </w:tabs>
        <w:spacing w:before="4" w:line="273" w:lineRule="auto"/>
        <w:ind w:right="1148"/>
      </w:pPr>
      <w:r>
        <w:t xml:space="preserve">Understand strain effects, understand </w:t>
      </w:r>
      <w:r>
        <w:rPr>
          <w:spacing w:val="-4"/>
        </w:rPr>
        <w:t xml:space="preserve">and </w:t>
      </w:r>
      <w:r>
        <w:t xml:space="preserve">master structures, classifications and </w:t>
      </w:r>
      <w:r>
        <w:rPr>
          <w:spacing w:val="-4"/>
        </w:rPr>
        <w:t xml:space="preserve">working </w:t>
      </w:r>
      <w:r>
        <w:t xml:space="preserve">principles of resistance </w:t>
      </w:r>
      <w:r>
        <w:rPr>
          <w:spacing w:val="-2"/>
        </w:rPr>
        <w:t xml:space="preserve">strain </w:t>
      </w:r>
      <w:r>
        <w:t>pressure</w:t>
      </w:r>
      <w:r>
        <w:rPr>
          <w:spacing w:val="-13"/>
        </w:rPr>
        <w:t xml:space="preserve"> </w:t>
      </w:r>
      <w:r>
        <w:t>sensors</w:t>
      </w:r>
    </w:p>
    <w:p w:rsidR="00B141CF" w:rsidRDefault="009F45E6" w:rsidP="00B37DCE">
      <w:pPr>
        <w:pStyle w:val="ListParagraph"/>
        <w:numPr>
          <w:ilvl w:val="1"/>
          <w:numId w:val="187"/>
        </w:numPr>
        <w:tabs>
          <w:tab w:val="left" w:pos="942"/>
          <w:tab w:val="left" w:pos="943"/>
          <w:tab w:val="left" w:pos="9540"/>
          <w:tab w:val="left" w:pos="9720"/>
          <w:tab w:val="left" w:pos="9800"/>
        </w:tabs>
        <w:spacing w:before="0" w:line="259" w:lineRule="auto"/>
        <w:ind w:right="-10"/>
      </w:pPr>
      <w:r>
        <w:t xml:space="preserve">Understand and master structures, parameters </w:t>
      </w:r>
      <w:r>
        <w:rPr>
          <w:spacing w:val="-4"/>
        </w:rPr>
        <w:t xml:space="preserve">and </w:t>
      </w:r>
      <w:r>
        <w:t>working principles of capacitive pressure sensors</w:t>
      </w:r>
    </w:p>
    <w:p w:rsidR="00B141CF" w:rsidRDefault="009F45E6" w:rsidP="00B37DCE">
      <w:pPr>
        <w:pStyle w:val="ListParagraph"/>
        <w:numPr>
          <w:ilvl w:val="1"/>
          <w:numId w:val="187"/>
        </w:numPr>
        <w:tabs>
          <w:tab w:val="left" w:pos="942"/>
          <w:tab w:val="left" w:pos="943"/>
          <w:tab w:val="left" w:pos="9720"/>
          <w:tab w:val="left" w:pos="9800"/>
        </w:tabs>
        <w:spacing w:before="1" w:line="273" w:lineRule="auto"/>
        <w:ind w:right="-190"/>
      </w:pPr>
      <w:r>
        <w:t xml:space="preserve">Understand and master structures, parameters </w:t>
      </w:r>
      <w:r>
        <w:rPr>
          <w:spacing w:val="-4"/>
        </w:rPr>
        <w:t xml:space="preserve">and </w:t>
      </w:r>
      <w:r>
        <w:t>operating principles of inductive pressure sensors</w:t>
      </w:r>
    </w:p>
    <w:p w:rsidR="00B141CF" w:rsidRDefault="009F45E6">
      <w:pPr>
        <w:pStyle w:val="ListParagraph"/>
        <w:numPr>
          <w:ilvl w:val="1"/>
          <w:numId w:val="187"/>
        </w:numPr>
        <w:tabs>
          <w:tab w:val="left" w:pos="942"/>
          <w:tab w:val="left" w:pos="943"/>
        </w:tabs>
        <w:spacing w:before="6" w:line="252" w:lineRule="auto"/>
        <w:ind w:right="925"/>
      </w:pPr>
      <w:r>
        <w:t xml:space="preserve">Understand piezoelectric effects, and understand </w:t>
      </w:r>
      <w:r>
        <w:rPr>
          <w:spacing w:val="-4"/>
        </w:rPr>
        <w:t xml:space="preserve">and </w:t>
      </w:r>
      <w:r>
        <w:t xml:space="preserve">master </w:t>
      </w:r>
      <w:r>
        <w:rPr>
          <w:spacing w:val="-3"/>
        </w:rPr>
        <w:t xml:space="preserve">structures, </w:t>
      </w:r>
      <w:r>
        <w:t>classifications and working principles of piezoelectric</w:t>
      </w:r>
      <w:r>
        <w:rPr>
          <w:spacing w:val="-18"/>
        </w:rPr>
        <w:t xml:space="preserve"> </w:t>
      </w:r>
      <w:r>
        <w:t>sensors</w:t>
      </w:r>
    </w:p>
    <w:p w:rsidR="00B141CF" w:rsidRDefault="009F45E6">
      <w:pPr>
        <w:pStyle w:val="ListParagraph"/>
        <w:numPr>
          <w:ilvl w:val="1"/>
          <w:numId w:val="187"/>
        </w:numPr>
        <w:tabs>
          <w:tab w:val="left" w:pos="942"/>
          <w:tab w:val="left" w:pos="943"/>
        </w:tabs>
        <w:spacing w:line="273" w:lineRule="auto"/>
        <w:ind w:right="659"/>
      </w:pPr>
      <w:r>
        <w:t xml:space="preserve">Understand and master </w:t>
      </w:r>
      <w:r>
        <w:rPr>
          <w:spacing w:val="-3"/>
        </w:rPr>
        <w:t xml:space="preserve">working </w:t>
      </w:r>
      <w:r>
        <w:t>principles and debugging methods of various force-sensitive sensor measurement</w:t>
      </w:r>
      <w:r>
        <w:rPr>
          <w:spacing w:val="-10"/>
        </w:rPr>
        <w:t xml:space="preserve"> </w:t>
      </w:r>
      <w:r>
        <w:t>circuits</w:t>
      </w:r>
    </w:p>
    <w:p w:rsidR="00B141CF" w:rsidRDefault="00B141CF">
      <w:pPr>
        <w:spacing w:line="273" w:lineRule="auto"/>
        <w:sectPr w:rsidR="00B141CF">
          <w:pgSz w:w="12240" w:h="15840"/>
          <w:pgMar w:top="420" w:right="1020" w:bottom="1480" w:left="1420" w:header="0" w:footer="1220" w:gutter="0"/>
          <w:cols w:space="720"/>
        </w:sectPr>
      </w:pPr>
    </w:p>
    <w:p w:rsidR="00B141CF" w:rsidRDefault="009F45E6">
      <w:pPr>
        <w:pStyle w:val="ListParagraph"/>
        <w:numPr>
          <w:ilvl w:val="0"/>
          <w:numId w:val="187"/>
        </w:numPr>
        <w:tabs>
          <w:tab w:val="left" w:pos="942"/>
          <w:tab w:val="left" w:pos="943"/>
        </w:tabs>
        <w:spacing w:before="80"/>
        <w:rPr>
          <w:b/>
        </w:rPr>
      </w:pPr>
      <w:r>
        <w:rPr>
          <w:b/>
        </w:rPr>
        <w:lastRenderedPageBreak/>
        <w:t xml:space="preserve">Master </w:t>
      </w:r>
      <w:r>
        <w:rPr>
          <w:b/>
          <w:spacing w:val="-3"/>
        </w:rPr>
        <w:t xml:space="preserve">basic </w:t>
      </w:r>
      <w:r>
        <w:rPr>
          <w:b/>
        </w:rPr>
        <w:t>knowledge, classifications and application of photosensitive</w:t>
      </w:r>
      <w:r>
        <w:rPr>
          <w:b/>
          <w:spacing w:val="-5"/>
        </w:rPr>
        <w:t xml:space="preserve"> </w:t>
      </w:r>
      <w:r>
        <w:rPr>
          <w:b/>
        </w:rPr>
        <w:t>sensors</w:t>
      </w:r>
    </w:p>
    <w:p w:rsidR="00B141CF" w:rsidRDefault="009F45E6">
      <w:pPr>
        <w:pStyle w:val="ListParagraph"/>
        <w:numPr>
          <w:ilvl w:val="1"/>
          <w:numId w:val="187"/>
        </w:numPr>
        <w:tabs>
          <w:tab w:val="left" w:pos="942"/>
          <w:tab w:val="left" w:pos="943"/>
        </w:tabs>
        <w:spacing w:before="43" w:line="273" w:lineRule="auto"/>
        <w:ind w:right="1007"/>
      </w:pPr>
      <w:r>
        <w:t xml:space="preserve">Understand characteristics of acoustic and ultrasonic </w:t>
      </w:r>
      <w:r>
        <w:rPr>
          <w:spacing w:val="-4"/>
        </w:rPr>
        <w:t xml:space="preserve">waves, and </w:t>
      </w:r>
      <w:r>
        <w:t>master classifications of ultrasonic</w:t>
      </w:r>
      <w:r>
        <w:rPr>
          <w:spacing w:val="2"/>
        </w:rPr>
        <w:t xml:space="preserve"> </w:t>
      </w:r>
      <w:r>
        <w:t>sensors</w:t>
      </w:r>
    </w:p>
    <w:p w:rsidR="00B141CF" w:rsidRDefault="009F45E6">
      <w:pPr>
        <w:pStyle w:val="ListParagraph"/>
        <w:numPr>
          <w:ilvl w:val="1"/>
          <w:numId w:val="187"/>
        </w:numPr>
        <w:tabs>
          <w:tab w:val="left" w:pos="942"/>
          <w:tab w:val="left" w:pos="943"/>
        </w:tabs>
        <w:spacing w:before="7"/>
      </w:pPr>
      <w:r>
        <w:t>Understand and master structures and performance indicators of ultrasonic</w:t>
      </w:r>
      <w:r>
        <w:rPr>
          <w:spacing w:val="-26"/>
        </w:rPr>
        <w:t xml:space="preserve"> </w:t>
      </w:r>
      <w:r>
        <w:t>sensors</w:t>
      </w:r>
    </w:p>
    <w:p w:rsidR="00B141CF" w:rsidRDefault="009F45E6">
      <w:pPr>
        <w:pStyle w:val="ListParagraph"/>
        <w:numPr>
          <w:ilvl w:val="1"/>
          <w:numId w:val="187"/>
        </w:numPr>
        <w:tabs>
          <w:tab w:val="left" w:pos="942"/>
          <w:tab w:val="left" w:pos="943"/>
        </w:tabs>
        <w:spacing w:before="13"/>
      </w:pPr>
      <w:r>
        <w:t xml:space="preserve">Understand and master </w:t>
      </w:r>
      <w:r>
        <w:rPr>
          <w:spacing w:val="-3"/>
        </w:rPr>
        <w:t xml:space="preserve">detection </w:t>
      </w:r>
      <w:r>
        <w:t xml:space="preserve">principles </w:t>
      </w:r>
      <w:r>
        <w:rPr>
          <w:spacing w:val="-4"/>
        </w:rPr>
        <w:t xml:space="preserve">and </w:t>
      </w:r>
      <w:r>
        <w:t>system structures of ultrasonic</w:t>
      </w:r>
      <w:r>
        <w:rPr>
          <w:spacing w:val="1"/>
        </w:rPr>
        <w:t xml:space="preserve"> </w:t>
      </w:r>
      <w:r>
        <w:rPr>
          <w:spacing w:val="-3"/>
        </w:rPr>
        <w:t>sensors</w:t>
      </w:r>
    </w:p>
    <w:p w:rsidR="00B141CF" w:rsidRDefault="009F45E6">
      <w:pPr>
        <w:pStyle w:val="ListParagraph"/>
        <w:numPr>
          <w:ilvl w:val="1"/>
          <w:numId w:val="187"/>
        </w:numPr>
        <w:tabs>
          <w:tab w:val="left" w:pos="942"/>
          <w:tab w:val="left" w:pos="943"/>
        </w:tabs>
        <w:spacing w:before="42"/>
      </w:pPr>
      <w:r>
        <w:t>Understand and master compositions and principles of ultrasonic sensor transmitting</w:t>
      </w:r>
      <w:r>
        <w:rPr>
          <w:spacing w:val="-33"/>
        </w:rPr>
        <w:t xml:space="preserve"> </w:t>
      </w:r>
      <w:r>
        <w:t>circuits</w:t>
      </w:r>
    </w:p>
    <w:p w:rsidR="00B141CF" w:rsidRDefault="009F45E6">
      <w:pPr>
        <w:pStyle w:val="ListParagraph"/>
        <w:numPr>
          <w:ilvl w:val="1"/>
          <w:numId w:val="187"/>
        </w:numPr>
        <w:tabs>
          <w:tab w:val="left" w:pos="942"/>
          <w:tab w:val="left" w:pos="943"/>
        </w:tabs>
        <w:spacing w:before="35"/>
      </w:pPr>
      <w:r>
        <w:t xml:space="preserve">Understand and master compositions and principles of ultrasonic sensor </w:t>
      </w:r>
      <w:r>
        <w:rPr>
          <w:spacing w:val="-3"/>
        </w:rPr>
        <w:t>receiving</w:t>
      </w:r>
      <w:r>
        <w:rPr>
          <w:spacing w:val="-17"/>
        </w:rPr>
        <w:t xml:space="preserve"> </w:t>
      </w:r>
      <w:r>
        <w:t>circuits</w:t>
      </w:r>
    </w:p>
    <w:p w:rsidR="00B141CF" w:rsidRDefault="00B141CF">
      <w:pPr>
        <w:pStyle w:val="BodyText"/>
        <w:spacing w:before="10"/>
        <w:ind w:left="0" w:firstLine="0"/>
        <w:rPr>
          <w:sz w:val="26"/>
        </w:rPr>
      </w:pPr>
    </w:p>
    <w:p w:rsidR="00B141CF" w:rsidRDefault="009F45E6">
      <w:pPr>
        <w:pStyle w:val="ListParagraph"/>
        <w:numPr>
          <w:ilvl w:val="0"/>
          <w:numId w:val="187"/>
        </w:numPr>
        <w:tabs>
          <w:tab w:val="left" w:pos="942"/>
          <w:tab w:val="left" w:pos="943"/>
        </w:tabs>
        <w:spacing w:before="0"/>
        <w:rPr>
          <w:b/>
        </w:rPr>
      </w:pPr>
      <w:r>
        <w:rPr>
          <w:b/>
        </w:rPr>
        <w:t xml:space="preserve">Master </w:t>
      </w:r>
      <w:r>
        <w:rPr>
          <w:b/>
          <w:spacing w:val="-3"/>
        </w:rPr>
        <w:t xml:space="preserve">basic </w:t>
      </w:r>
      <w:r>
        <w:rPr>
          <w:b/>
        </w:rPr>
        <w:t xml:space="preserve">knowledge, classifications and application of </w:t>
      </w:r>
      <w:r>
        <w:rPr>
          <w:b/>
          <w:spacing w:val="-3"/>
        </w:rPr>
        <w:t>magnetic</w:t>
      </w:r>
      <w:r>
        <w:rPr>
          <w:b/>
          <w:spacing w:val="-6"/>
        </w:rPr>
        <w:t xml:space="preserve"> </w:t>
      </w:r>
      <w:r>
        <w:rPr>
          <w:b/>
        </w:rPr>
        <w:t>sensors</w:t>
      </w:r>
    </w:p>
    <w:p w:rsidR="00B141CF" w:rsidRDefault="009F45E6">
      <w:pPr>
        <w:pStyle w:val="ListParagraph"/>
        <w:numPr>
          <w:ilvl w:val="1"/>
          <w:numId w:val="187"/>
        </w:numPr>
        <w:tabs>
          <w:tab w:val="left" w:pos="942"/>
          <w:tab w:val="left" w:pos="943"/>
        </w:tabs>
        <w:spacing w:before="42" w:line="273" w:lineRule="auto"/>
        <w:ind w:right="696"/>
      </w:pPr>
      <w:r>
        <w:t xml:space="preserve">Understand parameters of </w:t>
      </w:r>
      <w:r>
        <w:rPr>
          <w:spacing w:val="-3"/>
        </w:rPr>
        <w:t xml:space="preserve">magnetic </w:t>
      </w:r>
      <w:r>
        <w:t xml:space="preserve">fields </w:t>
      </w:r>
      <w:r>
        <w:rPr>
          <w:spacing w:val="-4"/>
        </w:rPr>
        <w:t xml:space="preserve">and </w:t>
      </w:r>
      <w:r>
        <w:t xml:space="preserve">laws of electromagnetic induction, and master classifications of </w:t>
      </w:r>
      <w:r>
        <w:rPr>
          <w:spacing w:val="-3"/>
        </w:rPr>
        <w:t>magnetic</w:t>
      </w:r>
      <w:r>
        <w:rPr>
          <w:spacing w:val="-9"/>
        </w:rPr>
        <w:t xml:space="preserve"> </w:t>
      </w:r>
      <w:r>
        <w:t>sensors</w:t>
      </w:r>
    </w:p>
    <w:p w:rsidR="00B141CF" w:rsidRDefault="009F45E6">
      <w:pPr>
        <w:pStyle w:val="ListParagraph"/>
        <w:numPr>
          <w:ilvl w:val="1"/>
          <w:numId w:val="187"/>
        </w:numPr>
        <w:tabs>
          <w:tab w:val="left" w:pos="942"/>
          <w:tab w:val="left" w:pos="943"/>
        </w:tabs>
        <w:spacing w:before="0" w:line="259" w:lineRule="auto"/>
        <w:ind w:right="870"/>
      </w:pPr>
      <w:r>
        <w:t>Understand magneto</w:t>
      </w:r>
      <w:r w:rsidR="00914B48">
        <w:t xml:space="preserve"> </w:t>
      </w:r>
      <w:r>
        <w:t xml:space="preserve">resistive effects, and understand </w:t>
      </w:r>
      <w:r>
        <w:rPr>
          <w:spacing w:val="-4"/>
        </w:rPr>
        <w:t xml:space="preserve">and </w:t>
      </w:r>
      <w:r>
        <w:t xml:space="preserve">master </w:t>
      </w:r>
      <w:r>
        <w:rPr>
          <w:spacing w:val="-3"/>
        </w:rPr>
        <w:t xml:space="preserve">structures, </w:t>
      </w:r>
      <w:r>
        <w:t xml:space="preserve">classifications, characteristics </w:t>
      </w:r>
      <w:r>
        <w:rPr>
          <w:spacing w:val="-4"/>
        </w:rPr>
        <w:t xml:space="preserve">and </w:t>
      </w:r>
      <w:r>
        <w:t>parameters of</w:t>
      </w:r>
      <w:r>
        <w:rPr>
          <w:spacing w:val="-9"/>
        </w:rPr>
        <w:t xml:space="preserve"> </w:t>
      </w:r>
      <w:r>
        <w:t>magneto</w:t>
      </w:r>
      <w:r w:rsidR="00914B48">
        <w:t xml:space="preserve"> </w:t>
      </w:r>
      <w:r>
        <w:t>resistors</w:t>
      </w:r>
    </w:p>
    <w:p w:rsidR="00B141CF" w:rsidRDefault="009F45E6">
      <w:pPr>
        <w:pStyle w:val="ListParagraph"/>
        <w:numPr>
          <w:ilvl w:val="1"/>
          <w:numId w:val="187"/>
        </w:numPr>
        <w:tabs>
          <w:tab w:val="left" w:pos="942"/>
          <w:tab w:val="left" w:pos="943"/>
        </w:tabs>
        <w:spacing w:before="1"/>
      </w:pPr>
      <w:r>
        <w:t xml:space="preserve">Understand and master structures, roles </w:t>
      </w:r>
      <w:r>
        <w:rPr>
          <w:spacing w:val="-4"/>
        </w:rPr>
        <w:t xml:space="preserve">and </w:t>
      </w:r>
      <w:r>
        <w:rPr>
          <w:spacing w:val="-3"/>
        </w:rPr>
        <w:t xml:space="preserve">working </w:t>
      </w:r>
      <w:r>
        <w:t xml:space="preserve">principles of </w:t>
      </w:r>
      <w:r>
        <w:rPr>
          <w:spacing w:val="-4"/>
        </w:rPr>
        <w:t>reed</w:t>
      </w:r>
      <w:r>
        <w:rPr>
          <w:spacing w:val="2"/>
        </w:rPr>
        <w:t xml:space="preserve"> </w:t>
      </w:r>
      <w:r>
        <w:t>switches</w:t>
      </w:r>
    </w:p>
    <w:p w:rsidR="00B141CF" w:rsidRDefault="009F45E6" w:rsidP="00914B48">
      <w:pPr>
        <w:pStyle w:val="ListParagraph"/>
        <w:numPr>
          <w:ilvl w:val="1"/>
          <w:numId w:val="187"/>
        </w:numPr>
        <w:tabs>
          <w:tab w:val="left" w:pos="942"/>
          <w:tab w:val="left" w:pos="943"/>
          <w:tab w:val="left" w:pos="9270"/>
        </w:tabs>
        <w:spacing w:before="35" w:line="273" w:lineRule="auto"/>
        <w:ind w:right="530"/>
      </w:pPr>
      <w:r>
        <w:t>Understand and master structures, characteristics and operating principles of magnetic diodes</w:t>
      </w:r>
    </w:p>
    <w:p w:rsidR="00B141CF" w:rsidRDefault="009F45E6" w:rsidP="00914B48">
      <w:pPr>
        <w:pStyle w:val="ListParagraph"/>
        <w:numPr>
          <w:ilvl w:val="1"/>
          <w:numId w:val="187"/>
        </w:numPr>
        <w:tabs>
          <w:tab w:val="left" w:pos="942"/>
          <w:tab w:val="left" w:pos="943"/>
        </w:tabs>
        <w:spacing w:before="7" w:line="252" w:lineRule="auto"/>
        <w:ind w:right="620"/>
      </w:pPr>
      <w:r>
        <w:t>Understand and master structures, characteristics and operating principles of</w:t>
      </w:r>
      <w:r>
        <w:rPr>
          <w:spacing w:val="-34"/>
        </w:rPr>
        <w:t xml:space="preserve"> </w:t>
      </w:r>
      <w:r>
        <w:t>magnetic triodes</w:t>
      </w:r>
    </w:p>
    <w:p w:rsidR="00B141CF" w:rsidRDefault="009F45E6">
      <w:pPr>
        <w:pStyle w:val="ListParagraph"/>
        <w:numPr>
          <w:ilvl w:val="1"/>
          <w:numId w:val="187"/>
        </w:numPr>
        <w:tabs>
          <w:tab w:val="left" w:pos="942"/>
          <w:tab w:val="left" w:pos="943"/>
        </w:tabs>
        <w:spacing w:line="273" w:lineRule="auto"/>
        <w:ind w:right="1550"/>
      </w:pPr>
      <w:r>
        <w:t xml:space="preserve">Understand Hall effects, </w:t>
      </w:r>
      <w:r>
        <w:rPr>
          <w:spacing w:val="-4"/>
        </w:rPr>
        <w:t xml:space="preserve">and </w:t>
      </w:r>
      <w:r>
        <w:t xml:space="preserve">understand and master characteristics, parameters </w:t>
      </w:r>
      <w:r>
        <w:rPr>
          <w:spacing w:val="-4"/>
        </w:rPr>
        <w:t xml:space="preserve">and </w:t>
      </w:r>
      <w:r>
        <w:t xml:space="preserve">classifications of </w:t>
      </w:r>
      <w:r>
        <w:rPr>
          <w:spacing w:val="-3"/>
        </w:rPr>
        <w:t>Hall</w:t>
      </w:r>
      <w:r>
        <w:rPr>
          <w:spacing w:val="-1"/>
        </w:rPr>
        <w:t xml:space="preserve"> </w:t>
      </w:r>
      <w:r>
        <w:t>components</w:t>
      </w:r>
    </w:p>
    <w:p w:rsidR="00B141CF" w:rsidRDefault="009F45E6">
      <w:pPr>
        <w:pStyle w:val="ListParagraph"/>
        <w:numPr>
          <w:ilvl w:val="1"/>
          <w:numId w:val="187"/>
        </w:numPr>
        <w:tabs>
          <w:tab w:val="left" w:pos="942"/>
          <w:tab w:val="left" w:pos="943"/>
        </w:tabs>
        <w:spacing w:before="6" w:line="273" w:lineRule="auto"/>
        <w:ind w:right="659"/>
      </w:pPr>
      <w:r>
        <w:t xml:space="preserve">Understand and master </w:t>
      </w:r>
      <w:r>
        <w:rPr>
          <w:spacing w:val="-3"/>
        </w:rPr>
        <w:t xml:space="preserve">working </w:t>
      </w:r>
      <w:r>
        <w:t>principles and debugging methods of various force-sensitive sensor measurement</w:t>
      </w:r>
      <w:r>
        <w:rPr>
          <w:spacing w:val="-10"/>
        </w:rPr>
        <w:t xml:space="preserve"> </w:t>
      </w:r>
      <w:r>
        <w:t>circuits</w:t>
      </w:r>
    </w:p>
    <w:p w:rsidR="00B141CF" w:rsidRDefault="00B141CF">
      <w:pPr>
        <w:pStyle w:val="BodyText"/>
        <w:spacing w:before="8"/>
        <w:ind w:left="0" w:firstLine="0"/>
        <w:rPr>
          <w:sz w:val="25"/>
        </w:rPr>
      </w:pPr>
    </w:p>
    <w:p w:rsidR="00B141CF" w:rsidRDefault="009F45E6">
      <w:pPr>
        <w:pStyle w:val="ListParagraph"/>
        <w:numPr>
          <w:ilvl w:val="0"/>
          <w:numId w:val="187"/>
        </w:numPr>
        <w:tabs>
          <w:tab w:val="left" w:pos="942"/>
          <w:tab w:val="left" w:pos="943"/>
        </w:tabs>
        <w:spacing w:before="0"/>
        <w:rPr>
          <w:b/>
        </w:rPr>
      </w:pPr>
      <w:r>
        <w:rPr>
          <w:b/>
        </w:rPr>
        <w:t xml:space="preserve">Master </w:t>
      </w:r>
      <w:r>
        <w:rPr>
          <w:b/>
          <w:spacing w:val="-3"/>
        </w:rPr>
        <w:t xml:space="preserve">basic </w:t>
      </w:r>
      <w:r>
        <w:rPr>
          <w:b/>
        </w:rPr>
        <w:t xml:space="preserve">knowledge, classifications and application of </w:t>
      </w:r>
      <w:r>
        <w:rPr>
          <w:b/>
          <w:spacing w:val="-3"/>
        </w:rPr>
        <w:t>magnetic</w:t>
      </w:r>
      <w:r>
        <w:rPr>
          <w:b/>
          <w:spacing w:val="-6"/>
        </w:rPr>
        <w:t xml:space="preserve"> </w:t>
      </w:r>
      <w:r>
        <w:rPr>
          <w:b/>
        </w:rPr>
        <w:t>sensors</w:t>
      </w:r>
    </w:p>
    <w:p w:rsidR="00B141CF" w:rsidRDefault="009F45E6" w:rsidP="00914B48">
      <w:pPr>
        <w:pStyle w:val="ListParagraph"/>
        <w:numPr>
          <w:ilvl w:val="1"/>
          <w:numId w:val="187"/>
        </w:numPr>
        <w:tabs>
          <w:tab w:val="left" w:pos="942"/>
          <w:tab w:val="left" w:pos="943"/>
        </w:tabs>
        <w:spacing w:before="42" w:line="273" w:lineRule="auto"/>
        <w:ind w:right="-10"/>
      </w:pPr>
      <w:r>
        <w:t xml:space="preserve">Understand definitions, roles, performance requirements </w:t>
      </w:r>
      <w:r>
        <w:rPr>
          <w:spacing w:val="-4"/>
        </w:rPr>
        <w:t xml:space="preserve">and main </w:t>
      </w:r>
      <w:r>
        <w:t>indicators of gas-sensitive sensors</w:t>
      </w:r>
    </w:p>
    <w:p w:rsidR="00B141CF" w:rsidRDefault="009F45E6">
      <w:pPr>
        <w:pStyle w:val="ListParagraph"/>
        <w:numPr>
          <w:ilvl w:val="1"/>
          <w:numId w:val="187"/>
        </w:numPr>
        <w:tabs>
          <w:tab w:val="left" w:pos="942"/>
          <w:tab w:val="left" w:pos="943"/>
        </w:tabs>
        <w:spacing w:before="0" w:line="253" w:lineRule="exact"/>
      </w:pPr>
      <w:r>
        <w:t xml:space="preserve">Master classifications of gas-sensitive sensors </w:t>
      </w:r>
      <w:r>
        <w:rPr>
          <w:spacing w:val="-4"/>
        </w:rPr>
        <w:t xml:space="preserve">and </w:t>
      </w:r>
      <w:r>
        <w:t>their</w:t>
      </w:r>
      <w:r>
        <w:rPr>
          <w:spacing w:val="-21"/>
        </w:rPr>
        <w:t xml:space="preserve"> </w:t>
      </w:r>
      <w:r>
        <w:t>parameters</w:t>
      </w:r>
    </w:p>
    <w:p w:rsidR="00B141CF" w:rsidRDefault="009F45E6" w:rsidP="00914B48">
      <w:pPr>
        <w:pStyle w:val="ListParagraph"/>
        <w:numPr>
          <w:ilvl w:val="1"/>
          <w:numId w:val="187"/>
        </w:numPr>
        <w:tabs>
          <w:tab w:val="left" w:pos="942"/>
          <w:tab w:val="left" w:pos="943"/>
        </w:tabs>
        <w:spacing w:before="21" w:line="273" w:lineRule="auto"/>
        <w:ind w:right="-10"/>
      </w:pPr>
      <w:r>
        <w:t xml:space="preserve">Understand and master classifications </w:t>
      </w:r>
      <w:r>
        <w:rPr>
          <w:spacing w:val="-4"/>
        </w:rPr>
        <w:t xml:space="preserve">and </w:t>
      </w:r>
      <w:r>
        <w:t>structures of semiconductor type gas-sensitive sensors</w:t>
      </w:r>
    </w:p>
    <w:p w:rsidR="00B141CF" w:rsidRDefault="009F45E6">
      <w:pPr>
        <w:pStyle w:val="ListParagraph"/>
        <w:numPr>
          <w:ilvl w:val="1"/>
          <w:numId w:val="187"/>
        </w:numPr>
        <w:tabs>
          <w:tab w:val="left" w:pos="942"/>
          <w:tab w:val="left" w:pos="943"/>
        </w:tabs>
        <w:spacing w:before="7" w:line="273" w:lineRule="auto"/>
        <w:ind w:right="877"/>
      </w:pPr>
      <w:r>
        <w:t xml:space="preserve">Understand and master characteristics and operating principles of semiconductor type </w:t>
      </w:r>
      <w:r>
        <w:rPr>
          <w:spacing w:val="2"/>
        </w:rPr>
        <w:t xml:space="preserve">gas- </w:t>
      </w:r>
      <w:r>
        <w:t>sensitive</w:t>
      </w:r>
      <w:r>
        <w:rPr>
          <w:spacing w:val="-3"/>
        </w:rPr>
        <w:t xml:space="preserve"> </w:t>
      </w:r>
      <w:r>
        <w:t>sensors</w:t>
      </w:r>
    </w:p>
    <w:p w:rsidR="00B141CF" w:rsidRDefault="009F45E6">
      <w:pPr>
        <w:pStyle w:val="ListParagraph"/>
        <w:numPr>
          <w:ilvl w:val="1"/>
          <w:numId w:val="187"/>
        </w:numPr>
        <w:tabs>
          <w:tab w:val="left" w:pos="942"/>
          <w:tab w:val="left" w:pos="943"/>
        </w:tabs>
        <w:spacing w:before="6"/>
      </w:pPr>
      <w:r>
        <w:t xml:space="preserve">Understand and master </w:t>
      </w:r>
      <w:r>
        <w:rPr>
          <w:spacing w:val="-3"/>
        </w:rPr>
        <w:t xml:space="preserve">main </w:t>
      </w:r>
      <w:r>
        <w:t>parameters of resistive gas-sensitive</w:t>
      </w:r>
      <w:r>
        <w:rPr>
          <w:spacing w:val="-14"/>
        </w:rPr>
        <w:t xml:space="preserve"> </w:t>
      </w:r>
      <w:r>
        <w:t>sensors</w:t>
      </w:r>
    </w:p>
    <w:p w:rsidR="00B141CF" w:rsidRDefault="009F45E6" w:rsidP="00914B48">
      <w:pPr>
        <w:pStyle w:val="ListParagraph"/>
        <w:numPr>
          <w:ilvl w:val="1"/>
          <w:numId w:val="187"/>
        </w:numPr>
        <w:tabs>
          <w:tab w:val="left" w:pos="942"/>
          <w:tab w:val="left" w:pos="943"/>
        </w:tabs>
        <w:spacing w:before="14" w:line="280" w:lineRule="auto"/>
        <w:ind w:right="-10"/>
      </w:pPr>
      <w:r>
        <w:t>Understand and master structures and characteristics of contact combustion gas-sensitive sensors</w:t>
      </w:r>
    </w:p>
    <w:p w:rsidR="00B141CF" w:rsidRDefault="009F45E6">
      <w:pPr>
        <w:pStyle w:val="ListParagraph"/>
        <w:numPr>
          <w:ilvl w:val="1"/>
          <w:numId w:val="187"/>
        </w:numPr>
        <w:tabs>
          <w:tab w:val="left" w:pos="942"/>
          <w:tab w:val="left" w:pos="943"/>
        </w:tabs>
        <w:spacing w:before="0" w:line="273" w:lineRule="auto"/>
        <w:ind w:right="796"/>
      </w:pPr>
      <w:r>
        <w:t xml:space="preserve">Understand and master </w:t>
      </w:r>
      <w:r>
        <w:rPr>
          <w:spacing w:val="-3"/>
        </w:rPr>
        <w:t xml:space="preserve">working </w:t>
      </w:r>
      <w:r>
        <w:t xml:space="preserve">principled </w:t>
      </w:r>
      <w:r>
        <w:rPr>
          <w:spacing w:val="-4"/>
        </w:rPr>
        <w:t xml:space="preserve">and </w:t>
      </w:r>
      <w:r>
        <w:t>debugging methods of various gas-sensitive sensor measurement</w:t>
      </w:r>
      <w:r>
        <w:rPr>
          <w:spacing w:val="-10"/>
        </w:rPr>
        <w:t xml:space="preserve"> </w:t>
      </w:r>
      <w:r>
        <w:t>circuits</w:t>
      </w:r>
    </w:p>
    <w:p w:rsidR="00B141CF" w:rsidRDefault="00B141CF">
      <w:pPr>
        <w:spacing w:line="273" w:lineRule="auto"/>
        <w:sectPr w:rsidR="00B141CF">
          <w:pgSz w:w="12240" w:h="15840"/>
          <w:pgMar w:top="420" w:right="1020" w:bottom="1480" w:left="1420" w:header="0" w:footer="1220" w:gutter="0"/>
          <w:cols w:space="720"/>
        </w:sectPr>
      </w:pPr>
    </w:p>
    <w:p w:rsidR="00B141CF" w:rsidRDefault="00914B48" w:rsidP="00914B48">
      <w:pPr>
        <w:spacing w:before="80"/>
        <w:rPr>
          <w:b/>
        </w:rPr>
      </w:pPr>
      <w:r>
        <w:rPr>
          <w:b/>
        </w:rPr>
        <w:lastRenderedPageBreak/>
        <w:t xml:space="preserve">ELIT-362 </w:t>
      </w:r>
      <w:r w:rsidR="009F45E6">
        <w:rPr>
          <w:b/>
        </w:rPr>
        <w:t>Sensor and Detection Technology</w:t>
      </w:r>
    </w:p>
    <w:p w:rsidR="00B141CF" w:rsidRDefault="00B141CF">
      <w:pPr>
        <w:pStyle w:val="BodyText"/>
        <w:spacing w:before="8"/>
        <w:ind w:left="0" w:firstLine="0"/>
        <w:rPr>
          <w:b/>
          <w:sz w:val="28"/>
        </w:rPr>
      </w:pPr>
    </w:p>
    <w:p w:rsidR="00B141CF" w:rsidRDefault="009F45E6">
      <w:pPr>
        <w:spacing w:before="1"/>
        <w:ind w:left="222"/>
      </w:pPr>
      <w:r>
        <w:t>Total Course Hours:</w:t>
      </w:r>
    </w:p>
    <w:p w:rsidR="00B141CF" w:rsidRDefault="00914B48">
      <w:pPr>
        <w:spacing w:before="42"/>
        <w:ind w:left="892"/>
      </w:pPr>
      <w:r>
        <w:t>Practical</w:t>
      </w:r>
      <w:r w:rsidR="009F45E6">
        <w:t>: 96 Hours</w:t>
      </w:r>
    </w:p>
    <w:p w:rsidR="00B141CF" w:rsidRDefault="00B141CF">
      <w:pPr>
        <w:pStyle w:val="BodyText"/>
        <w:spacing w:before="1"/>
        <w:ind w:left="0" w:firstLine="0"/>
        <w:rPr>
          <w:sz w:val="28"/>
        </w:rPr>
      </w:pPr>
    </w:p>
    <w:p w:rsidR="00B141CF" w:rsidRDefault="00914B48">
      <w:pPr>
        <w:ind w:left="222"/>
        <w:rPr>
          <w:b/>
        </w:rPr>
      </w:pPr>
      <w:r>
        <w:rPr>
          <w:b/>
        </w:rPr>
        <w:t>List of practical</w:t>
      </w:r>
      <w:r w:rsidR="009F45E6">
        <w:rPr>
          <w:b/>
        </w:rPr>
        <w:t>: Hours</w:t>
      </w:r>
    </w:p>
    <w:p w:rsidR="00B141CF" w:rsidRDefault="00B141CF">
      <w:pPr>
        <w:pStyle w:val="BodyText"/>
        <w:spacing w:before="7"/>
        <w:ind w:left="0" w:firstLine="0"/>
        <w:rPr>
          <w:b/>
          <w:sz w:val="25"/>
        </w:rPr>
      </w:pPr>
    </w:p>
    <w:p w:rsidR="00B141CF" w:rsidRPr="00914B48" w:rsidRDefault="009F45E6" w:rsidP="00914B48">
      <w:pPr>
        <w:pStyle w:val="ListParagraph"/>
        <w:numPr>
          <w:ilvl w:val="0"/>
          <w:numId w:val="188"/>
        </w:numPr>
        <w:tabs>
          <w:tab w:val="left" w:pos="942"/>
          <w:tab w:val="left" w:pos="943"/>
        </w:tabs>
        <w:spacing w:before="1"/>
      </w:pPr>
      <w:r>
        <w:t>Debugging</w:t>
      </w:r>
      <w:r>
        <w:rPr>
          <w:spacing w:val="-2"/>
        </w:rPr>
        <w:t xml:space="preserve"> </w:t>
      </w:r>
      <w:r>
        <w:t>of</w:t>
      </w:r>
      <w:r>
        <w:rPr>
          <w:spacing w:val="-8"/>
        </w:rPr>
        <w:t xml:space="preserve"> </w:t>
      </w:r>
      <w:r>
        <w:t>thermistor</w:t>
      </w:r>
      <w:r>
        <w:rPr>
          <w:spacing w:val="-6"/>
        </w:rPr>
        <w:t xml:space="preserve"> </w:t>
      </w:r>
      <w:r>
        <w:t>temperature</w:t>
      </w:r>
      <w:r>
        <w:rPr>
          <w:spacing w:val="-11"/>
        </w:rPr>
        <w:t xml:space="preserve"> </w:t>
      </w:r>
      <w:r>
        <w:t>upper</w:t>
      </w:r>
      <w:r>
        <w:rPr>
          <w:spacing w:val="-8"/>
        </w:rPr>
        <w:t xml:space="preserve"> </w:t>
      </w:r>
      <w:r>
        <w:t>and</w:t>
      </w:r>
      <w:r>
        <w:rPr>
          <w:spacing w:val="-1"/>
        </w:rPr>
        <w:t xml:space="preserve"> </w:t>
      </w:r>
      <w:r>
        <w:t>lower</w:t>
      </w:r>
      <w:r>
        <w:rPr>
          <w:spacing w:val="-8"/>
        </w:rPr>
        <w:t xml:space="preserve"> </w:t>
      </w:r>
      <w:r>
        <w:t>limit</w:t>
      </w:r>
      <w:r>
        <w:rPr>
          <w:spacing w:val="-2"/>
        </w:rPr>
        <w:t xml:space="preserve"> </w:t>
      </w:r>
      <w:r>
        <w:t>alarm</w:t>
      </w:r>
      <w:r>
        <w:rPr>
          <w:spacing w:val="-6"/>
        </w:rPr>
        <w:t xml:space="preserve"> </w:t>
      </w:r>
      <w:r>
        <w:t>circuits</w:t>
      </w:r>
    </w:p>
    <w:p w:rsidR="00B141CF" w:rsidRPr="00914B48" w:rsidRDefault="009F45E6" w:rsidP="00914B48">
      <w:pPr>
        <w:pStyle w:val="ListParagraph"/>
        <w:numPr>
          <w:ilvl w:val="0"/>
          <w:numId w:val="188"/>
        </w:numPr>
        <w:tabs>
          <w:tab w:val="left" w:pos="942"/>
          <w:tab w:val="left" w:pos="943"/>
        </w:tabs>
        <w:spacing w:before="0"/>
      </w:pPr>
      <w:r>
        <w:t xml:space="preserve">Debugging of PN </w:t>
      </w:r>
      <w:r>
        <w:rPr>
          <w:spacing w:val="-3"/>
        </w:rPr>
        <w:t xml:space="preserve">junction </w:t>
      </w:r>
      <w:r>
        <w:t xml:space="preserve">temperature sensor </w:t>
      </w:r>
      <w:r>
        <w:rPr>
          <w:spacing w:val="-3"/>
        </w:rPr>
        <w:t xml:space="preserve">temperature </w:t>
      </w:r>
      <w:r>
        <w:t>measurement</w:t>
      </w:r>
      <w:r>
        <w:rPr>
          <w:spacing w:val="-9"/>
        </w:rPr>
        <w:t xml:space="preserve"> </w:t>
      </w:r>
      <w:r>
        <w:t>circuits</w:t>
      </w:r>
    </w:p>
    <w:p w:rsidR="00B141CF" w:rsidRPr="00914B48" w:rsidRDefault="009F45E6" w:rsidP="00914B48">
      <w:pPr>
        <w:pStyle w:val="ListParagraph"/>
        <w:numPr>
          <w:ilvl w:val="0"/>
          <w:numId w:val="188"/>
        </w:numPr>
        <w:tabs>
          <w:tab w:val="left" w:pos="942"/>
          <w:tab w:val="left" w:pos="943"/>
        </w:tabs>
        <w:spacing w:before="0"/>
      </w:pPr>
      <w:r>
        <w:t xml:space="preserve">Debugging of hot resistor temperature </w:t>
      </w:r>
      <w:r>
        <w:rPr>
          <w:spacing w:val="-3"/>
        </w:rPr>
        <w:t>measurement</w:t>
      </w:r>
      <w:r>
        <w:rPr>
          <w:spacing w:val="-25"/>
        </w:rPr>
        <w:t xml:space="preserve"> </w:t>
      </w:r>
      <w:r>
        <w:t>circuits</w:t>
      </w:r>
    </w:p>
    <w:p w:rsidR="00B141CF" w:rsidRPr="00914B48" w:rsidRDefault="009F45E6" w:rsidP="00914B48">
      <w:pPr>
        <w:pStyle w:val="ListParagraph"/>
        <w:numPr>
          <w:ilvl w:val="0"/>
          <w:numId w:val="188"/>
        </w:numPr>
        <w:tabs>
          <w:tab w:val="left" w:pos="942"/>
          <w:tab w:val="left" w:pos="943"/>
        </w:tabs>
        <w:spacing w:before="0"/>
      </w:pPr>
      <w:r>
        <w:t xml:space="preserve">Debugging of thermocouple </w:t>
      </w:r>
      <w:r>
        <w:rPr>
          <w:spacing w:val="-3"/>
        </w:rPr>
        <w:t>measurement</w:t>
      </w:r>
      <w:r>
        <w:rPr>
          <w:spacing w:val="-9"/>
        </w:rPr>
        <w:t xml:space="preserve"> </w:t>
      </w:r>
      <w:r>
        <w:t>circuits</w:t>
      </w:r>
    </w:p>
    <w:p w:rsidR="00B141CF" w:rsidRPr="00914B48" w:rsidRDefault="009F45E6" w:rsidP="00914B48">
      <w:pPr>
        <w:pStyle w:val="ListParagraph"/>
        <w:numPr>
          <w:ilvl w:val="0"/>
          <w:numId w:val="188"/>
        </w:numPr>
        <w:tabs>
          <w:tab w:val="left" w:pos="942"/>
          <w:tab w:val="left" w:pos="943"/>
        </w:tabs>
        <w:spacing w:before="0"/>
      </w:pPr>
      <w:r>
        <w:t xml:space="preserve">Debugging of integrated </w:t>
      </w:r>
      <w:r>
        <w:rPr>
          <w:spacing w:val="-3"/>
        </w:rPr>
        <w:t xml:space="preserve">temperature </w:t>
      </w:r>
      <w:r>
        <w:t>sensor</w:t>
      </w:r>
      <w:r>
        <w:rPr>
          <w:spacing w:val="10"/>
        </w:rPr>
        <w:t xml:space="preserve"> </w:t>
      </w:r>
      <w:r>
        <w:t>circuits</w:t>
      </w:r>
    </w:p>
    <w:p w:rsidR="00B141CF" w:rsidRPr="00914B48" w:rsidRDefault="009F45E6" w:rsidP="00914B48">
      <w:pPr>
        <w:pStyle w:val="ListParagraph"/>
        <w:numPr>
          <w:ilvl w:val="0"/>
          <w:numId w:val="188"/>
        </w:numPr>
        <w:tabs>
          <w:tab w:val="left" w:pos="942"/>
          <w:tab w:val="left" w:pos="943"/>
        </w:tabs>
        <w:spacing w:before="0"/>
      </w:pPr>
      <w:r>
        <w:t>Debugging of human infrared sensing alarm</w:t>
      </w:r>
      <w:r>
        <w:rPr>
          <w:spacing w:val="-21"/>
        </w:rPr>
        <w:t xml:space="preserve"> </w:t>
      </w:r>
      <w:r>
        <w:t>circuits</w:t>
      </w:r>
    </w:p>
    <w:p w:rsidR="00B141CF" w:rsidRPr="00914B48" w:rsidRDefault="009F45E6" w:rsidP="00914B48">
      <w:pPr>
        <w:pStyle w:val="ListParagraph"/>
        <w:numPr>
          <w:ilvl w:val="0"/>
          <w:numId w:val="188"/>
        </w:numPr>
        <w:tabs>
          <w:tab w:val="left" w:pos="942"/>
          <w:tab w:val="left" w:pos="943"/>
        </w:tabs>
        <w:spacing w:before="0"/>
      </w:pPr>
      <w:r>
        <w:t xml:space="preserve">Debugging of humidity </w:t>
      </w:r>
      <w:r>
        <w:rPr>
          <w:spacing w:val="-3"/>
        </w:rPr>
        <w:t>measurement</w:t>
      </w:r>
      <w:r>
        <w:rPr>
          <w:spacing w:val="-7"/>
        </w:rPr>
        <w:t xml:space="preserve"> </w:t>
      </w:r>
      <w:r>
        <w:t>circuits</w:t>
      </w:r>
    </w:p>
    <w:p w:rsidR="00B141CF" w:rsidRPr="00914B48" w:rsidRDefault="009F45E6" w:rsidP="00914B48">
      <w:pPr>
        <w:pStyle w:val="ListParagraph"/>
        <w:numPr>
          <w:ilvl w:val="0"/>
          <w:numId w:val="188"/>
        </w:numPr>
        <w:tabs>
          <w:tab w:val="left" w:pos="942"/>
          <w:tab w:val="left" w:pos="943"/>
        </w:tabs>
        <w:spacing w:before="0"/>
      </w:pPr>
      <w:r>
        <w:t>Debugging of photo</w:t>
      </w:r>
      <w:r w:rsidR="00914B48">
        <w:t xml:space="preserve"> </w:t>
      </w:r>
      <w:r>
        <w:t>resistor light-sensitive control</w:t>
      </w:r>
      <w:r>
        <w:rPr>
          <w:spacing w:val="-22"/>
        </w:rPr>
        <w:t xml:space="preserve"> </w:t>
      </w:r>
      <w:r>
        <w:t>circuits</w:t>
      </w:r>
    </w:p>
    <w:p w:rsidR="00B141CF" w:rsidRDefault="009F45E6">
      <w:pPr>
        <w:pStyle w:val="ListParagraph"/>
        <w:numPr>
          <w:ilvl w:val="0"/>
          <w:numId w:val="188"/>
        </w:numPr>
        <w:tabs>
          <w:tab w:val="left" w:pos="942"/>
          <w:tab w:val="left" w:pos="943"/>
        </w:tabs>
        <w:spacing w:before="1"/>
      </w:pPr>
      <w:r>
        <w:t xml:space="preserve">Debugging of human pulse </w:t>
      </w:r>
      <w:r>
        <w:rPr>
          <w:spacing w:val="-3"/>
        </w:rPr>
        <w:t>measurement</w:t>
      </w:r>
      <w:r>
        <w:rPr>
          <w:spacing w:val="-18"/>
        </w:rPr>
        <w:t xml:space="preserve"> </w:t>
      </w:r>
      <w:r>
        <w:t>circuits</w:t>
      </w:r>
    </w:p>
    <w:p w:rsidR="00B141CF" w:rsidRDefault="009F45E6">
      <w:pPr>
        <w:pStyle w:val="ListParagraph"/>
        <w:numPr>
          <w:ilvl w:val="0"/>
          <w:numId w:val="188"/>
        </w:numPr>
        <w:tabs>
          <w:tab w:val="left" w:pos="942"/>
          <w:tab w:val="left" w:pos="943"/>
        </w:tabs>
        <w:spacing w:before="1"/>
      </w:pPr>
      <w:r>
        <w:t>Debugging of optical test</w:t>
      </w:r>
      <w:r>
        <w:rPr>
          <w:spacing w:val="-16"/>
        </w:rPr>
        <w:t xml:space="preserve"> </w:t>
      </w:r>
      <w:r>
        <w:t>systems</w:t>
      </w:r>
    </w:p>
    <w:p w:rsidR="00B141CF" w:rsidRDefault="009F45E6">
      <w:pPr>
        <w:pStyle w:val="ListParagraph"/>
        <w:numPr>
          <w:ilvl w:val="0"/>
          <w:numId w:val="188"/>
        </w:numPr>
        <w:tabs>
          <w:tab w:val="left" w:pos="942"/>
          <w:tab w:val="left" w:pos="943"/>
        </w:tabs>
        <w:spacing w:before="0"/>
      </w:pPr>
      <w:r>
        <w:t xml:space="preserve">Debugging of infrared distance </w:t>
      </w:r>
      <w:r>
        <w:rPr>
          <w:spacing w:val="-3"/>
        </w:rPr>
        <w:t>measurement</w:t>
      </w:r>
      <w:r>
        <w:rPr>
          <w:spacing w:val="-10"/>
        </w:rPr>
        <w:t xml:space="preserve"> </w:t>
      </w:r>
      <w:r>
        <w:t>circuits</w:t>
      </w:r>
    </w:p>
    <w:p w:rsidR="00B141CF" w:rsidRDefault="009F45E6">
      <w:pPr>
        <w:pStyle w:val="ListParagraph"/>
        <w:numPr>
          <w:ilvl w:val="0"/>
          <w:numId w:val="188"/>
        </w:numPr>
        <w:tabs>
          <w:tab w:val="left" w:pos="942"/>
          <w:tab w:val="left" w:pos="943"/>
        </w:tabs>
        <w:spacing w:before="0"/>
      </w:pPr>
      <w:r>
        <w:t>Debugging of photocell detection</w:t>
      </w:r>
      <w:r>
        <w:rPr>
          <w:spacing w:val="-16"/>
        </w:rPr>
        <w:t xml:space="preserve"> </w:t>
      </w:r>
      <w:r>
        <w:t>circuits</w:t>
      </w:r>
    </w:p>
    <w:p w:rsidR="00B141CF" w:rsidRDefault="009F45E6">
      <w:pPr>
        <w:pStyle w:val="ListParagraph"/>
        <w:numPr>
          <w:ilvl w:val="0"/>
          <w:numId w:val="188"/>
        </w:numPr>
        <w:tabs>
          <w:tab w:val="left" w:pos="942"/>
          <w:tab w:val="left" w:pos="943"/>
        </w:tabs>
        <w:spacing w:before="0"/>
      </w:pPr>
      <w:r>
        <w:t xml:space="preserve">Debugging of simple electronic </w:t>
      </w:r>
      <w:r>
        <w:rPr>
          <w:spacing w:val="-3"/>
        </w:rPr>
        <w:t>scale</w:t>
      </w:r>
      <w:r>
        <w:rPr>
          <w:spacing w:val="-14"/>
        </w:rPr>
        <w:t xml:space="preserve"> </w:t>
      </w:r>
      <w:r>
        <w:t>circuits</w:t>
      </w:r>
    </w:p>
    <w:p w:rsidR="00B141CF" w:rsidRDefault="009F45E6">
      <w:pPr>
        <w:pStyle w:val="ListParagraph"/>
        <w:numPr>
          <w:ilvl w:val="0"/>
          <w:numId w:val="188"/>
        </w:numPr>
        <w:tabs>
          <w:tab w:val="left" w:pos="942"/>
          <w:tab w:val="left" w:pos="943"/>
        </w:tabs>
        <w:spacing w:before="0"/>
      </w:pPr>
      <w:r>
        <w:t>Debugging of capacitive touch key</w:t>
      </w:r>
      <w:r>
        <w:rPr>
          <w:spacing w:val="-17"/>
        </w:rPr>
        <w:t xml:space="preserve"> </w:t>
      </w:r>
      <w:r>
        <w:t>circuits</w:t>
      </w:r>
    </w:p>
    <w:p w:rsidR="00B141CF" w:rsidRDefault="009F45E6">
      <w:pPr>
        <w:pStyle w:val="ListParagraph"/>
        <w:numPr>
          <w:ilvl w:val="0"/>
          <w:numId w:val="188"/>
        </w:numPr>
        <w:tabs>
          <w:tab w:val="left" w:pos="942"/>
          <w:tab w:val="left" w:pos="943"/>
        </w:tabs>
        <w:spacing w:before="0"/>
      </w:pPr>
      <w:r>
        <w:t xml:space="preserve">Debugging of </w:t>
      </w:r>
      <w:r>
        <w:rPr>
          <w:spacing w:val="-3"/>
        </w:rPr>
        <w:t xml:space="preserve">metal </w:t>
      </w:r>
      <w:r>
        <w:t>detection</w:t>
      </w:r>
      <w:r>
        <w:rPr>
          <w:spacing w:val="8"/>
        </w:rPr>
        <w:t xml:space="preserve"> </w:t>
      </w:r>
      <w:r>
        <w:t>circuits</w:t>
      </w:r>
    </w:p>
    <w:p w:rsidR="00B141CF" w:rsidRDefault="009F45E6">
      <w:pPr>
        <w:pStyle w:val="ListParagraph"/>
        <w:numPr>
          <w:ilvl w:val="0"/>
          <w:numId w:val="188"/>
        </w:numPr>
        <w:tabs>
          <w:tab w:val="left" w:pos="942"/>
          <w:tab w:val="left" w:pos="943"/>
        </w:tabs>
        <w:spacing w:before="0"/>
      </w:pPr>
      <w:r>
        <w:t xml:space="preserve">Debugging of reversing </w:t>
      </w:r>
      <w:r>
        <w:rPr>
          <w:spacing w:val="-3"/>
        </w:rPr>
        <w:t>radar</w:t>
      </w:r>
      <w:r>
        <w:rPr>
          <w:spacing w:val="4"/>
        </w:rPr>
        <w:t xml:space="preserve"> </w:t>
      </w:r>
      <w:r>
        <w:t>circuits</w:t>
      </w:r>
    </w:p>
    <w:p w:rsidR="00B141CF" w:rsidRDefault="009F45E6">
      <w:pPr>
        <w:pStyle w:val="ListParagraph"/>
        <w:numPr>
          <w:ilvl w:val="0"/>
          <w:numId w:val="188"/>
        </w:numPr>
        <w:tabs>
          <w:tab w:val="left" w:pos="942"/>
          <w:tab w:val="left" w:pos="943"/>
        </w:tabs>
        <w:spacing w:before="0"/>
      </w:pPr>
      <w:r>
        <w:t xml:space="preserve">Debugging of </w:t>
      </w:r>
      <w:r>
        <w:rPr>
          <w:spacing w:val="-3"/>
        </w:rPr>
        <w:t xml:space="preserve">magnetic </w:t>
      </w:r>
      <w:r>
        <w:t xml:space="preserve">sensor angle </w:t>
      </w:r>
      <w:r>
        <w:rPr>
          <w:spacing w:val="-3"/>
        </w:rPr>
        <w:t>measurement</w:t>
      </w:r>
      <w:r>
        <w:rPr>
          <w:spacing w:val="-7"/>
        </w:rPr>
        <w:t xml:space="preserve"> </w:t>
      </w:r>
      <w:r>
        <w:t>circuits</w:t>
      </w:r>
    </w:p>
    <w:p w:rsidR="00B141CF" w:rsidRDefault="009F45E6">
      <w:pPr>
        <w:pStyle w:val="ListParagraph"/>
        <w:numPr>
          <w:ilvl w:val="0"/>
          <w:numId w:val="188"/>
        </w:numPr>
        <w:tabs>
          <w:tab w:val="left" w:pos="942"/>
          <w:tab w:val="left" w:pos="943"/>
        </w:tabs>
        <w:spacing w:before="0"/>
      </w:pPr>
      <w:r>
        <w:t xml:space="preserve">Debugging of Hall </w:t>
      </w:r>
      <w:r>
        <w:rPr>
          <w:spacing w:val="-4"/>
        </w:rPr>
        <w:t xml:space="preserve">speed </w:t>
      </w:r>
      <w:r>
        <w:rPr>
          <w:spacing w:val="-3"/>
        </w:rPr>
        <w:t>measurement</w:t>
      </w:r>
      <w:r>
        <w:rPr>
          <w:spacing w:val="2"/>
        </w:rPr>
        <w:t xml:space="preserve"> </w:t>
      </w:r>
      <w:r>
        <w:t>circuits</w:t>
      </w:r>
    </w:p>
    <w:p w:rsidR="007E5B5E" w:rsidRDefault="007E5B5E">
      <w:pPr>
        <w:pStyle w:val="ListParagraph"/>
        <w:numPr>
          <w:ilvl w:val="0"/>
          <w:numId w:val="188"/>
        </w:numPr>
        <w:tabs>
          <w:tab w:val="left" w:pos="942"/>
          <w:tab w:val="left" w:pos="943"/>
        </w:tabs>
        <w:spacing w:before="0"/>
      </w:pPr>
      <w:r>
        <w:t>Debugging of gas smoke alarm circuits design and application of industrial production inspection system</w:t>
      </w:r>
    </w:p>
    <w:p w:rsidR="007E5B5E" w:rsidRDefault="007E5B5E">
      <w:pPr>
        <w:pStyle w:val="ListParagraph"/>
        <w:numPr>
          <w:ilvl w:val="0"/>
          <w:numId w:val="188"/>
        </w:numPr>
        <w:tabs>
          <w:tab w:val="left" w:pos="942"/>
          <w:tab w:val="left" w:pos="943"/>
        </w:tabs>
        <w:spacing w:before="0"/>
      </w:pPr>
      <w:r>
        <w:t>Design and application of intelligent robots</w:t>
      </w:r>
    </w:p>
    <w:p w:rsidR="007E5B5E" w:rsidRDefault="007E5B5E">
      <w:pPr>
        <w:pStyle w:val="ListParagraph"/>
        <w:numPr>
          <w:ilvl w:val="0"/>
          <w:numId w:val="188"/>
        </w:numPr>
        <w:tabs>
          <w:tab w:val="left" w:pos="942"/>
          <w:tab w:val="left" w:pos="943"/>
        </w:tabs>
        <w:spacing w:before="0"/>
      </w:pPr>
      <w:r>
        <w:t>Debugging of alcohol concentration detection circuits</w:t>
      </w:r>
    </w:p>
    <w:p w:rsidR="007E5B5E" w:rsidRDefault="007E5B5E">
      <w:pPr>
        <w:pStyle w:val="ListParagraph"/>
        <w:numPr>
          <w:ilvl w:val="0"/>
          <w:numId w:val="188"/>
        </w:numPr>
        <w:tabs>
          <w:tab w:val="left" w:pos="942"/>
          <w:tab w:val="left" w:pos="943"/>
        </w:tabs>
        <w:spacing w:before="0"/>
      </w:pPr>
      <w:r>
        <w:t>Design and application of smart home systems</w:t>
      </w:r>
    </w:p>
    <w:p w:rsidR="007E5B5E" w:rsidRDefault="007E5B5E">
      <w:pPr>
        <w:pStyle w:val="ListParagraph"/>
        <w:numPr>
          <w:ilvl w:val="0"/>
          <w:numId w:val="188"/>
        </w:numPr>
        <w:tabs>
          <w:tab w:val="left" w:pos="942"/>
          <w:tab w:val="left" w:pos="943"/>
        </w:tabs>
        <w:spacing w:before="0"/>
      </w:pPr>
      <w:r>
        <w:t>Design and application of intelligent traffic management system</w:t>
      </w:r>
    </w:p>
    <w:p w:rsidR="00B141CF" w:rsidRDefault="00B141CF">
      <w:pPr>
        <w:pStyle w:val="BodyText"/>
        <w:spacing w:before="0"/>
        <w:ind w:left="0" w:firstLine="0"/>
        <w:rPr>
          <w:sz w:val="20"/>
        </w:rPr>
      </w:pPr>
    </w:p>
    <w:p w:rsidR="00B141CF" w:rsidRDefault="00B141CF">
      <w:pPr>
        <w:pStyle w:val="BodyText"/>
        <w:spacing w:before="0"/>
        <w:ind w:left="0" w:firstLine="0"/>
        <w:rPr>
          <w:sz w:val="20"/>
        </w:rPr>
      </w:pPr>
    </w:p>
    <w:p w:rsidR="00B141CF" w:rsidRDefault="009F45E6">
      <w:pPr>
        <w:pStyle w:val="BodyText"/>
        <w:spacing w:before="0"/>
        <w:ind w:left="0" w:firstLine="0"/>
        <w:rPr>
          <w:sz w:val="20"/>
        </w:rPr>
      </w:pPr>
      <w:r>
        <w:rPr>
          <w:rFonts w:ascii="Times New Roman Regular" w:eastAsia="DengXian" w:hAnsi="Times New Roman Regular" w:cs="Times New Roman Regular"/>
          <w:b/>
          <w:bCs/>
          <w:caps/>
          <w:sz w:val="20"/>
          <w:szCs w:val="20"/>
        </w:rPr>
        <w:t>Names of members of the revision committee</w:t>
      </w:r>
    </w:p>
    <w:p w:rsidR="00B141CF" w:rsidRDefault="00B141CF">
      <w:pPr>
        <w:pStyle w:val="BodyText"/>
        <w:spacing w:before="7"/>
        <w:ind w:left="0" w:firstLine="0"/>
        <w:rPr>
          <w:sz w:val="28"/>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677"/>
        <w:gridCol w:w="1844"/>
        <w:gridCol w:w="1981"/>
        <w:gridCol w:w="2269"/>
        <w:gridCol w:w="2810"/>
      </w:tblGrid>
      <w:tr w:rsidR="00B141CF">
        <w:trPr>
          <w:trHeight w:val="256"/>
        </w:trPr>
        <w:tc>
          <w:tcPr>
            <w:tcW w:w="677" w:type="dxa"/>
          </w:tcPr>
          <w:p w:rsidR="00B141CF" w:rsidRDefault="009F45E6">
            <w:pPr>
              <w:pStyle w:val="TableParagraph"/>
              <w:spacing w:before="2" w:line="234" w:lineRule="exact"/>
              <w:ind w:left="126" w:right="116"/>
              <w:jc w:val="center"/>
              <w:rPr>
                <w:b/>
              </w:rPr>
            </w:pPr>
            <w:r>
              <w:rPr>
                <w:b/>
              </w:rPr>
              <w:t>Sr #</w:t>
            </w:r>
          </w:p>
        </w:tc>
        <w:tc>
          <w:tcPr>
            <w:tcW w:w="1844" w:type="dxa"/>
          </w:tcPr>
          <w:p w:rsidR="00B141CF" w:rsidRDefault="009F45E6">
            <w:pPr>
              <w:pStyle w:val="TableParagraph"/>
              <w:spacing w:before="2" w:line="234" w:lineRule="exact"/>
              <w:ind w:left="220" w:right="200"/>
              <w:jc w:val="center"/>
              <w:rPr>
                <w:b/>
              </w:rPr>
            </w:pPr>
            <w:r>
              <w:rPr>
                <w:b/>
              </w:rPr>
              <w:t>Name</w:t>
            </w:r>
          </w:p>
        </w:tc>
        <w:tc>
          <w:tcPr>
            <w:tcW w:w="1981" w:type="dxa"/>
          </w:tcPr>
          <w:p w:rsidR="00B141CF" w:rsidRDefault="009F45E6">
            <w:pPr>
              <w:pStyle w:val="TableParagraph"/>
              <w:spacing w:before="2" w:line="234" w:lineRule="exact"/>
              <w:ind w:left="416" w:right="401"/>
              <w:jc w:val="center"/>
              <w:rPr>
                <w:b/>
              </w:rPr>
            </w:pPr>
            <w:r>
              <w:rPr>
                <w:b/>
              </w:rPr>
              <w:t>Designation</w:t>
            </w:r>
          </w:p>
        </w:tc>
        <w:tc>
          <w:tcPr>
            <w:tcW w:w="2269" w:type="dxa"/>
          </w:tcPr>
          <w:p w:rsidR="00B141CF" w:rsidRDefault="009F45E6">
            <w:pPr>
              <w:pStyle w:val="TableParagraph"/>
              <w:spacing w:before="2" w:line="234" w:lineRule="exact"/>
              <w:ind w:left="497" w:right="475"/>
              <w:jc w:val="center"/>
              <w:rPr>
                <w:b/>
              </w:rPr>
            </w:pPr>
            <w:r>
              <w:rPr>
                <w:b/>
              </w:rPr>
              <w:t>Organization</w:t>
            </w:r>
          </w:p>
        </w:tc>
        <w:tc>
          <w:tcPr>
            <w:tcW w:w="2810" w:type="dxa"/>
          </w:tcPr>
          <w:p w:rsidR="00B141CF" w:rsidRDefault="009F45E6">
            <w:pPr>
              <w:pStyle w:val="TableParagraph"/>
              <w:spacing w:before="2" w:line="234" w:lineRule="exact"/>
              <w:ind w:left="609" w:right="592"/>
              <w:jc w:val="center"/>
              <w:rPr>
                <w:b/>
              </w:rPr>
            </w:pPr>
            <w:r>
              <w:rPr>
                <w:b/>
              </w:rPr>
              <w:t>Contact / E.Mail</w:t>
            </w:r>
          </w:p>
        </w:tc>
      </w:tr>
      <w:tr w:rsidR="00B141CF">
        <w:trPr>
          <w:trHeight w:val="249"/>
        </w:trPr>
        <w:tc>
          <w:tcPr>
            <w:tcW w:w="677" w:type="dxa"/>
          </w:tcPr>
          <w:p w:rsidR="00B141CF" w:rsidRDefault="009F45E6">
            <w:pPr>
              <w:pStyle w:val="TableParagraph"/>
              <w:spacing w:line="229" w:lineRule="exact"/>
              <w:ind w:left="10"/>
              <w:jc w:val="center"/>
            </w:pPr>
            <w:r>
              <w:rPr>
                <w:w w:val="101"/>
              </w:rPr>
              <w:t>1</w:t>
            </w:r>
          </w:p>
        </w:tc>
        <w:tc>
          <w:tcPr>
            <w:tcW w:w="1844" w:type="dxa"/>
          </w:tcPr>
          <w:p w:rsidR="00B141CF" w:rsidRDefault="009F45E6">
            <w:pPr>
              <w:pStyle w:val="TableParagraph"/>
              <w:spacing w:line="229" w:lineRule="exact"/>
              <w:ind w:left="220" w:right="210"/>
              <w:jc w:val="center"/>
            </w:pPr>
            <w:r>
              <w:t>Cai Rongbin</w:t>
            </w:r>
          </w:p>
        </w:tc>
        <w:tc>
          <w:tcPr>
            <w:tcW w:w="1981" w:type="dxa"/>
          </w:tcPr>
          <w:p w:rsidR="00B141CF" w:rsidRDefault="009F45E6">
            <w:pPr>
              <w:pStyle w:val="TableParagraph"/>
              <w:spacing w:line="229" w:lineRule="exact"/>
              <w:ind w:left="410" w:right="401"/>
              <w:jc w:val="center"/>
            </w:pPr>
            <w:r>
              <w:t>Professor</w:t>
            </w:r>
          </w:p>
        </w:tc>
        <w:tc>
          <w:tcPr>
            <w:tcW w:w="2269" w:type="dxa"/>
          </w:tcPr>
          <w:p w:rsidR="00B141CF" w:rsidRDefault="009F45E6">
            <w:pPr>
              <w:pStyle w:val="TableParagraph"/>
              <w:spacing w:line="229" w:lineRule="exact"/>
              <w:ind w:left="490" w:right="475"/>
              <w:jc w:val="center"/>
            </w:pPr>
            <w:r>
              <w:t>FJPIT</w:t>
            </w:r>
          </w:p>
        </w:tc>
        <w:tc>
          <w:tcPr>
            <w:tcW w:w="2810" w:type="dxa"/>
          </w:tcPr>
          <w:p w:rsidR="00B141CF" w:rsidRDefault="009F45E6">
            <w:pPr>
              <w:pStyle w:val="TableParagraph"/>
              <w:spacing w:line="229" w:lineRule="exact"/>
              <w:ind w:left="609" w:right="591"/>
              <w:jc w:val="center"/>
            </w:pPr>
            <w:r>
              <w:t>13950494982</w:t>
            </w:r>
          </w:p>
        </w:tc>
      </w:tr>
      <w:tr w:rsidR="00B141CF">
        <w:trPr>
          <w:trHeight w:val="256"/>
        </w:trPr>
        <w:tc>
          <w:tcPr>
            <w:tcW w:w="677" w:type="dxa"/>
          </w:tcPr>
          <w:p w:rsidR="00B141CF" w:rsidRDefault="009F45E6">
            <w:pPr>
              <w:pStyle w:val="TableParagraph"/>
              <w:spacing w:before="2" w:line="234" w:lineRule="exact"/>
              <w:ind w:left="10"/>
              <w:jc w:val="center"/>
            </w:pPr>
            <w:r>
              <w:rPr>
                <w:w w:val="101"/>
              </w:rPr>
              <w:t>2</w:t>
            </w:r>
          </w:p>
        </w:tc>
        <w:tc>
          <w:tcPr>
            <w:tcW w:w="1844" w:type="dxa"/>
          </w:tcPr>
          <w:p w:rsidR="00B141CF" w:rsidRDefault="009F45E6">
            <w:pPr>
              <w:pStyle w:val="TableParagraph"/>
              <w:spacing w:before="2" w:line="234" w:lineRule="exact"/>
              <w:ind w:left="220" w:right="203"/>
              <w:jc w:val="center"/>
            </w:pPr>
            <w:r>
              <w:t>Zhuo Shufeng</w:t>
            </w:r>
          </w:p>
        </w:tc>
        <w:tc>
          <w:tcPr>
            <w:tcW w:w="1981" w:type="dxa"/>
          </w:tcPr>
          <w:p w:rsidR="00B141CF" w:rsidRDefault="009F45E6">
            <w:pPr>
              <w:pStyle w:val="TableParagraph"/>
              <w:spacing w:before="2" w:line="234" w:lineRule="exact"/>
              <w:ind w:left="410" w:right="401"/>
              <w:jc w:val="center"/>
            </w:pPr>
            <w:r>
              <w:t>Professor</w:t>
            </w:r>
          </w:p>
        </w:tc>
        <w:tc>
          <w:tcPr>
            <w:tcW w:w="2269" w:type="dxa"/>
          </w:tcPr>
          <w:p w:rsidR="00B141CF" w:rsidRDefault="009F45E6">
            <w:pPr>
              <w:pStyle w:val="TableParagraph"/>
              <w:spacing w:before="2" w:line="234" w:lineRule="exact"/>
              <w:ind w:left="490" w:right="475"/>
              <w:jc w:val="center"/>
            </w:pPr>
            <w:r>
              <w:t>FJPIT</w:t>
            </w:r>
          </w:p>
        </w:tc>
        <w:tc>
          <w:tcPr>
            <w:tcW w:w="2810" w:type="dxa"/>
          </w:tcPr>
          <w:p w:rsidR="00B141CF" w:rsidRDefault="009F45E6">
            <w:pPr>
              <w:pStyle w:val="TableParagraph"/>
              <w:spacing w:before="2" w:line="234" w:lineRule="exact"/>
              <w:ind w:left="609" w:right="591"/>
              <w:jc w:val="center"/>
            </w:pPr>
            <w:r>
              <w:t>13075899937</w:t>
            </w:r>
          </w:p>
        </w:tc>
      </w:tr>
      <w:tr w:rsidR="00B141CF">
        <w:trPr>
          <w:trHeight w:val="249"/>
        </w:trPr>
        <w:tc>
          <w:tcPr>
            <w:tcW w:w="677" w:type="dxa"/>
          </w:tcPr>
          <w:p w:rsidR="00B141CF" w:rsidRDefault="009F45E6">
            <w:pPr>
              <w:pStyle w:val="TableParagraph"/>
              <w:spacing w:line="230" w:lineRule="exact"/>
              <w:ind w:left="10"/>
              <w:jc w:val="center"/>
            </w:pPr>
            <w:r>
              <w:rPr>
                <w:w w:val="101"/>
              </w:rPr>
              <w:t>3</w:t>
            </w:r>
          </w:p>
        </w:tc>
        <w:tc>
          <w:tcPr>
            <w:tcW w:w="1844" w:type="dxa"/>
          </w:tcPr>
          <w:p w:rsidR="00B141CF" w:rsidRDefault="009F45E6">
            <w:pPr>
              <w:pStyle w:val="TableParagraph"/>
              <w:spacing w:line="230" w:lineRule="exact"/>
              <w:ind w:left="220" w:right="210"/>
              <w:jc w:val="center"/>
            </w:pPr>
            <w:r>
              <w:t>Zhu Ping</w:t>
            </w:r>
          </w:p>
        </w:tc>
        <w:tc>
          <w:tcPr>
            <w:tcW w:w="1981" w:type="dxa"/>
          </w:tcPr>
          <w:p w:rsidR="00B141CF" w:rsidRDefault="009F45E6">
            <w:pPr>
              <w:pStyle w:val="TableParagraph"/>
              <w:spacing w:line="230" w:lineRule="exact"/>
              <w:ind w:left="410" w:right="401"/>
              <w:jc w:val="center"/>
            </w:pPr>
            <w:r>
              <w:t>Professor</w:t>
            </w:r>
          </w:p>
        </w:tc>
        <w:tc>
          <w:tcPr>
            <w:tcW w:w="2269" w:type="dxa"/>
          </w:tcPr>
          <w:p w:rsidR="00B141CF" w:rsidRDefault="009F45E6">
            <w:pPr>
              <w:pStyle w:val="TableParagraph"/>
              <w:spacing w:line="230" w:lineRule="exact"/>
              <w:ind w:left="490" w:right="475"/>
              <w:jc w:val="center"/>
            </w:pPr>
            <w:r>
              <w:t>FJPIT</w:t>
            </w:r>
          </w:p>
        </w:tc>
        <w:tc>
          <w:tcPr>
            <w:tcW w:w="2810" w:type="dxa"/>
          </w:tcPr>
          <w:p w:rsidR="00B141CF" w:rsidRDefault="009F45E6">
            <w:pPr>
              <w:pStyle w:val="TableParagraph"/>
              <w:spacing w:line="230" w:lineRule="exact"/>
              <w:ind w:left="609" w:right="591"/>
              <w:jc w:val="center"/>
            </w:pPr>
            <w:r>
              <w:t>13506992620</w:t>
            </w:r>
          </w:p>
        </w:tc>
      </w:tr>
      <w:tr w:rsidR="00B141CF">
        <w:trPr>
          <w:trHeight w:val="256"/>
        </w:trPr>
        <w:tc>
          <w:tcPr>
            <w:tcW w:w="677" w:type="dxa"/>
          </w:tcPr>
          <w:p w:rsidR="00B141CF" w:rsidRDefault="009F45E6">
            <w:pPr>
              <w:pStyle w:val="TableParagraph"/>
              <w:spacing w:before="2" w:line="234" w:lineRule="exact"/>
              <w:ind w:left="10"/>
              <w:jc w:val="center"/>
            </w:pPr>
            <w:r>
              <w:rPr>
                <w:w w:val="101"/>
              </w:rPr>
              <w:t>4</w:t>
            </w:r>
          </w:p>
        </w:tc>
        <w:tc>
          <w:tcPr>
            <w:tcW w:w="1844" w:type="dxa"/>
          </w:tcPr>
          <w:p w:rsidR="00B141CF" w:rsidRDefault="009F45E6">
            <w:pPr>
              <w:pStyle w:val="TableParagraph"/>
              <w:spacing w:before="2" w:line="234" w:lineRule="exact"/>
              <w:ind w:left="220" w:right="210"/>
              <w:jc w:val="center"/>
            </w:pPr>
            <w:r>
              <w:t>Chen Kaihong</w:t>
            </w:r>
          </w:p>
        </w:tc>
        <w:tc>
          <w:tcPr>
            <w:tcW w:w="1981" w:type="dxa"/>
          </w:tcPr>
          <w:p w:rsidR="00B141CF" w:rsidRDefault="009F45E6">
            <w:pPr>
              <w:pStyle w:val="TableParagraph"/>
              <w:spacing w:before="2" w:line="234" w:lineRule="exact"/>
              <w:ind w:left="410" w:right="401"/>
              <w:jc w:val="center"/>
            </w:pPr>
            <w:r>
              <w:t>Lecturer</w:t>
            </w:r>
          </w:p>
        </w:tc>
        <w:tc>
          <w:tcPr>
            <w:tcW w:w="2269" w:type="dxa"/>
          </w:tcPr>
          <w:p w:rsidR="00B141CF" w:rsidRDefault="009F45E6">
            <w:pPr>
              <w:pStyle w:val="TableParagraph"/>
              <w:spacing w:before="2" w:line="234" w:lineRule="exact"/>
              <w:ind w:left="490" w:right="475"/>
              <w:jc w:val="center"/>
            </w:pPr>
            <w:r>
              <w:t>FJPIT</w:t>
            </w:r>
          </w:p>
        </w:tc>
        <w:tc>
          <w:tcPr>
            <w:tcW w:w="2810" w:type="dxa"/>
          </w:tcPr>
          <w:p w:rsidR="00B141CF" w:rsidRDefault="009F45E6">
            <w:pPr>
              <w:pStyle w:val="TableParagraph"/>
              <w:spacing w:before="2" w:line="234" w:lineRule="exact"/>
              <w:ind w:left="609" w:right="591"/>
              <w:jc w:val="center"/>
            </w:pPr>
            <w:r>
              <w:t>18959509661</w:t>
            </w:r>
          </w:p>
        </w:tc>
      </w:tr>
      <w:tr w:rsidR="00B141CF">
        <w:trPr>
          <w:trHeight w:val="256"/>
        </w:trPr>
        <w:tc>
          <w:tcPr>
            <w:tcW w:w="677" w:type="dxa"/>
          </w:tcPr>
          <w:p w:rsidR="00B141CF" w:rsidRDefault="009F45E6">
            <w:pPr>
              <w:pStyle w:val="TableParagraph"/>
              <w:spacing w:line="236" w:lineRule="exact"/>
              <w:ind w:left="10"/>
              <w:jc w:val="center"/>
            </w:pPr>
            <w:r>
              <w:rPr>
                <w:w w:val="101"/>
              </w:rPr>
              <w:t>5</w:t>
            </w:r>
          </w:p>
        </w:tc>
        <w:tc>
          <w:tcPr>
            <w:tcW w:w="1844" w:type="dxa"/>
          </w:tcPr>
          <w:p w:rsidR="00B141CF" w:rsidRDefault="009F45E6">
            <w:pPr>
              <w:pStyle w:val="TableParagraph"/>
              <w:spacing w:line="236" w:lineRule="exact"/>
              <w:ind w:left="220" w:right="210"/>
              <w:jc w:val="center"/>
            </w:pPr>
            <w:r>
              <w:t>Chen Yuelin</w:t>
            </w:r>
          </w:p>
        </w:tc>
        <w:tc>
          <w:tcPr>
            <w:tcW w:w="1981" w:type="dxa"/>
          </w:tcPr>
          <w:p w:rsidR="00B141CF" w:rsidRDefault="009F45E6">
            <w:pPr>
              <w:pStyle w:val="TableParagraph"/>
              <w:spacing w:line="236" w:lineRule="exact"/>
              <w:ind w:left="410" w:right="401"/>
              <w:jc w:val="center"/>
            </w:pPr>
            <w:r>
              <w:t>Lecturer</w:t>
            </w:r>
          </w:p>
        </w:tc>
        <w:tc>
          <w:tcPr>
            <w:tcW w:w="2269" w:type="dxa"/>
          </w:tcPr>
          <w:p w:rsidR="00B141CF" w:rsidRDefault="009F45E6">
            <w:pPr>
              <w:pStyle w:val="TableParagraph"/>
              <w:spacing w:line="236" w:lineRule="exact"/>
              <w:ind w:left="490" w:right="475"/>
              <w:jc w:val="center"/>
            </w:pPr>
            <w:r>
              <w:t>FJPIT</w:t>
            </w:r>
          </w:p>
        </w:tc>
        <w:tc>
          <w:tcPr>
            <w:tcW w:w="2810" w:type="dxa"/>
          </w:tcPr>
          <w:p w:rsidR="00B141CF" w:rsidRDefault="009F45E6">
            <w:pPr>
              <w:pStyle w:val="TableParagraph"/>
              <w:spacing w:line="236" w:lineRule="exact"/>
              <w:ind w:left="609" w:right="591"/>
              <w:jc w:val="center"/>
            </w:pPr>
            <w:r>
              <w:t>15060009703</w:t>
            </w:r>
          </w:p>
        </w:tc>
      </w:tr>
      <w:tr w:rsidR="00B141CF">
        <w:trPr>
          <w:trHeight w:val="249"/>
        </w:trPr>
        <w:tc>
          <w:tcPr>
            <w:tcW w:w="677" w:type="dxa"/>
          </w:tcPr>
          <w:p w:rsidR="00B141CF" w:rsidRDefault="009F45E6">
            <w:pPr>
              <w:pStyle w:val="TableParagraph"/>
              <w:spacing w:line="229" w:lineRule="exact"/>
              <w:ind w:left="10"/>
              <w:jc w:val="center"/>
            </w:pPr>
            <w:r>
              <w:rPr>
                <w:w w:val="101"/>
              </w:rPr>
              <w:t>6</w:t>
            </w:r>
          </w:p>
        </w:tc>
        <w:tc>
          <w:tcPr>
            <w:tcW w:w="1844" w:type="dxa"/>
          </w:tcPr>
          <w:p w:rsidR="00B141CF" w:rsidRDefault="009F45E6">
            <w:pPr>
              <w:pStyle w:val="TableParagraph"/>
              <w:spacing w:line="229" w:lineRule="exact"/>
              <w:ind w:left="220" w:right="201"/>
              <w:jc w:val="center"/>
            </w:pPr>
            <w:r>
              <w:t>Luo Weihua</w:t>
            </w:r>
          </w:p>
        </w:tc>
        <w:tc>
          <w:tcPr>
            <w:tcW w:w="1981" w:type="dxa"/>
          </w:tcPr>
          <w:p w:rsidR="00B141CF" w:rsidRDefault="009F45E6">
            <w:pPr>
              <w:pStyle w:val="TableParagraph"/>
              <w:spacing w:line="229" w:lineRule="exact"/>
              <w:ind w:left="410" w:right="401"/>
              <w:jc w:val="center"/>
            </w:pPr>
            <w:r>
              <w:t>Lecturer</w:t>
            </w:r>
          </w:p>
        </w:tc>
        <w:tc>
          <w:tcPr>
            <w:tcW w:w="2269" w:type="dxa"/>
          </w:tcPr>
          <w:p w:rsidR="00B141CF" w:rsidRDefault="009F45E6">
            <w:pPr>
              <w:pStyle w:val="TableParagraph"/>
              <w:spacing w:line="229" w:lineRule="exact"/>
              <w:ind w:left="490" w:right="475"/>
              <w:jc w:val="center"/>
            </w:pPr>
            <w:r>
              <w:t>FJPIT</w:t>
            </w:r>
          </w:p>
        </w:tc>
        <w:tc>
          <w:tcPr>
            <w:tcW w:w="2810" w:type="dxa"/>
          </w:tcPr>
          <w:p w:rsidR="00B141CF" w:rsidRDefault="009F45E6">
            <w:pPr>
              <w:pStyle w:val="TableParagraph"/>
              <w:spacing w:line="229" w:lineRule="exact"/>
              <w:ind w:left="609" w:right="591"/>
              <w:jc w:val="center"/>
            </w:pPr>
            <w:r>
              <w:t>13850173356</w:t>
            </w:r>
          </w:p>
        </w:tc>
      </w:tr>
      <w:tr w:rsidR="00B141CF">
        <w:trPr>
          <w:trHeight w:val="256"/>
        </w:trPr>
        <w:tc>
          <w:tcPr>
            <w:tcW w:w="677" w:type="dxa"/>
          </w:tcPr>
          <w:p w:rsidR="00B141CF" w:rsidRDefault="009F45E6">
            <w:pPr>
              <w:pStyle w:val="TableParagraph"/>
              <w:spacing w:line="237" w:lineRule="exact"/>
              <w:ind w:left="10"/>
              <w:jc w:val="center"/>
            </w:pPr>
            <w:r>
              <w:rPr>
                <w:w w:val="101"/>
              </w:rPr>
              <w:t>7</w:t>
            </w:r>
          </w:p>
        </w:tc>
        <w:tc>
          <w:tcPr>
            <w:tcW w:w="1844" w:type="dxa"/>
          </w:tcPr>
          <w:p w:rsidR="00B141CF" w:rsidRDefault="009F45E6">
            <w:pPr>
              <w:pStyle w:val="TableParagraph"/>
              <w:spacing w:line="237" w:lineRule="exact"/>
              <w:ind w:left="220" w:right="210"/>
              <w:jc w:val="center"/>
            </w:pPr>
            <w:r>
              <w:t>Chen Chao</w:t>
            </w:r>
          </w:p>
        </w:tc>
        <w:tc>
          <w:tcPr>
            <w:tcW w:w="1981" w:type="dxa"/>
          </w:tcPr>
          <w:p w:rsidR="00B141CF" w:rsidRDefault="009F45E6">
            <w:pPr>
              <w:pStyle w:val="TableParagraph"/>
              <w:spacing w:line="237" w:lineRule="exact"/>
              <w:ind w:left="410" w:right="401"/>
              <w:jc w:val="center"/>
            </w:pPr>
            <w:r>
              <w:t>Lecturer</w:t>
            </w:r>
          </w:p>
        </w:tc>
        <w:tc>
          <w:tcPr>
            <w:tcW w:w="2269" w:type="dxa"/>
          </w:tcPr>
          <w:p w:rsidR="00B141CF" w:rsidRDefault="009F45E6">
            <w:pPr>
              <w:pStyle w:val="TableParagraph"/>
              <w:spacing w:line="237" w:lineRule="exact"/>
              <w:ind w:left="490" w:right="475"/>
              <w:jc w:val="center"/>
            </w:pPr>
            <w:r>
              <w:t>FJPIT</w:t>
            </w:r>
          </w:p>
        </w:tc>
        <w:tc>
          <w:tcPr>
            <w:tcW w:w="2810" w:type="dxa"/>
          </w:tcPr>
          <w:p w:rsidR="00B141CF" w:rsidRDefault="009F45E6">
            <w:pPr>
              <w:pStyle w:val="TableParagraph"/>
              <w:spacing w:line="237" w:lineRule="exact"/>
              <w:ind w:left="609" w:right="591"/>
              <w:jc w:val="center"/>
            </w:pPr>
            <w:r>
              <w:t>15705996296</w:t>
            </w:r>
          </w:p>
        </w:tc>
      </w:tr>
      <w:tr w:rsidR="00B141CF">
        <w:trPr>
          <w:trHeight w:val="249"/>
        </w:trPr>
        <w:tc>
          <w:tcPr>
            <w:tcW w:w="677" w:type="dxa"/>
          </w:tcPr>
          <w:p w:rsidR="00B141CF" w:rsidRDefault="009F45E6">
            <w:pPr>
              <w:pStyle w:val="TableParagraph"/>
              <w:spacing w:line="229" w:lineRule="exact"/>
              <w:ind w:left="10"/>
              <w:jc w:val="center"/>
            </w:pPr>
            <w:r>
              <w:rPr>
                <w:w w:val="101"/>
              </w:rPr>
              <w:t>8</w:t>
            </w:r>
          </w:p>
        </w:tc>
        <w:tc>
          <w:tcPr>
            <w:tcW w:w="1844" w:type="dxa"/>
          </w:tcPr>
          <w:p w:rsidR="00B141CF" w:rsidRDefault="009F45E6">
            <w:pPr>
              <w:pStyle w:val="TableParagraph"/>
              <w:spacing w:line="229" w:lineRule="exact"/>
              <w:ind w:left="220" w:right="210"/>
              <w:jc w:val="center"/>
            </w:pPr>
            <w:r>
              <w:t>Yang Qingqing</w:t>
            </w:r>
          </w:p>
        </w:tc>
        <w:tc>
          <w:tcPr>
            <w:tcW w:w="1981" w:type="dxa"/>
          </w:tcPr>
          <w:p w:rsidR="00B141CF" w:rsidRDefault="009F45E6">
            <w:pPr>
              <w:pStyle w:val="TableParagraph"/>
              <w:spacing w:line="229" w:lineRule="exact"/>
              <w:ind w:left="410" w:right="401"/>
              <w:jc w:val="center"/>
            </w:pPr>
            <w:r>
              <w:t>Lecturer</w:t>
            </w:r>
          </w:p>
        </w:tc>
        <w:tc>
          <w:tcPr>
            <w:tcW w:w="2269" w:type="dxa"/>
          </w:tcPr>
          <w:p w:rsidR="00B141CF" w:rsidRDefault="009F45E6">
            <w:pPr>
              <w:pStyle w:val="TableParagraph"/>
              <w:spacing w:line="229" w:lineRule="exact"/>
              <w:ind w:left="490" w:right="475"/>
              <w:jc w:val="center"/>
            </w:pPr>
            <w:r>
              <w:t>FJPIT</w:t>
            </w:r>
          </w:p>
        </w:tc>
        <w:tc>
          <w:tcPr>
            <w:tcW w:w="2810" w:type="dxa"/>
          </w:tcPr>
          <w:p w:rsidR="00B141CF" w:rsidRDefault="009F45E6">
            <w:pPr>
              <w:pStyle w:val="TableParagraph"/>
              <w:spacing w:line="229" w:lineRule="exact"/>
              <w:ind w:left="609" w:right="591"/>
              <w:jc w:val="center"/>
            </w:pPr>
            <w:r>
              <w:t>18906927188</w:t>
            </w:r>
          </w:p>
        </w:tc>
      </w:tr>
      <w:tr w:rsidR="00B141CF">
        <w:trPr>
          <w:trHeight w:val="256"/>
        </w:trPr>
        <w:tc>
          <w:tcPr>
            <w:tcW w:w="677" w:type="dxa"/>
          </w:tcPr>
          <w:p w:rsidR="00B141CF" w:rsidRDefault="009F45E6">
            <w:pPr>
              <w:pStyle w:val="TableParagraph"/>
              <w:spacing w:line="236" w:lineRule="exact"/>
              <w:ind w:left="10"/>
              <w:jc w:val="center"/>
            </w:pPr>
            <w:r>
              <w:rPr>
                <w:w w:val="101"/>
              </w:rPr>
              <w:t>9</w:t>
            </w:r>
          </w:p>
        </w:tc>
        <w:tc>
          <w:tcPr>
            <w:tcW w:w="1844" w:type="dxa"/>
          </w:tcPr>
          <w:p w:rsidR="00B141CF" w:rsidRDefault="009F45E6">
            <w:pPr>
              <w:pStyle w:val="TableParagraph"/>
              <w:spacing w:line="236" w:lineRule="exact"/>
              <w:ind w:left="220" w:right="202"/>
              <w:jc w:val="center"/>
            </w:pPr>
            <w:r>
              <w:t>Zheng Jingyi</w:t>
            </w:r>
          </w:p>
        </w:tc>
        <w:tc>
          <w:tcPr>
            <w:tcW w:w="1981" w:type="dxa"/>
          </w:tcPr>
          <w:p w:rsidR="00B141CF" w:rsidRDefault="009F45E6">
            <w:pPr>
              <w:pStyle w:val="TableParagraph"/>
              <w:spacing w:line="236" w:lineRule="exact"/>
              <w:ind w:left="410" w:right="401"/>
              <w:jc w:val="center"/>
            </w:pPr>
            <w:r>
              <w:t>Lecturer</w:t>
            </w:r>
          </w:p>
        </w:tc>
        <w:tc>
          <w:tcPr>
            <w:tcW w:w="2269" w:type="dxa"/>
          </w:tcPr>
          <w:p w:rsidR="00B141CF" w:rsidRDefault="009F45E6">
            <w:pPr>
              <w:pStyle w:val="TableParagraph"/>
              <w:spacing w:line="236" w:lineRule="exact"/>
              <w:ind w:left="490" w:right="475"/>
              <w:jc w:val="center"/>
            </w:pPr>
            <w:r>
              <w:t>FJPIT</w:t>
            </w:r>
          </w:p>
        </w:tc>
        <w:tc>
          <w:tcPr>
            <w:tcW w:w="2810" w:type="dxa"/>
          </w:tcPr>
          <w:p w:rsidR="00B141CF" w:rsidRDefault="009F45E6">
            <w:pPr>
              <w:pStyle w:val="TableParagraph"/>
              <w:spacing w:line="236" w:lineRule="exact"/>
              <w:ind w:left="609" w:right="591"/>
              <w:jc w:val="center"/>
            </w:pPr>
            <w:r>
              <w:t>15506913110</w:t>
            </w:r>
          </w:p>
        </w:tc>
      </w:tr>
    </w:tbl>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p w:rsidR="00B141CF" w:rsidRDefault="00B141CF"/>
    <w:tbl>
      <w:tblPr>
        <w:tblW w:w="89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26"/>
        <w:gridCol w:w="6527"/>
        <w:gridCol w:w="1545"/>
      </w:tblGrid>
      <w:tr w:rsidR="00B141CF">
        <w:trPr>
          <w:trHeight w:val="253"/>
          <w:jc w:val="center"/>
        </w:trPr>
        <w:tc>
          <w:tcPr>
            <w:tcW w:w="926" w:type="dxa"/>
            <w:shd w:val="clear" w:color="auto" w:fill="BEBEBE"/>
          </w:tcPr>
          <w:p w:rsidR="00B141CF" w:rsidRDefault="00B141CF">
            <w:pPr>
              <w:pStyle w:val="TableParagraph"/>
              <w:spacing w:before="1" w:line="233" w:lineRule="exact"/>
              <w:ind w:left="89" w:right="187"/>
              <w:jc w:val="center"/>
              <w:rPr>
                <w:b/>
              </w:rPr>
            </w:pPr>
          </w:p>
          <w:p w:rsidR="00B141CF" w:rsidRDefault="009F45E6">
            <w:pPr>
              <w:pStyle w:val="TableParagraph"/>
              <w:spacing w:before="1" w:line="233" w:lineRule="exact"/>
              <w:ind w:left="89" w:right="187"/>
              <w:jc w:val="center"/>
              <w:rPr>
                <w:b/>
              </w:rPr>
            </w:pPr>
            <w:r>
              <w:rPr>
                <w:b/>
              </w:rPr>
              <w:t>Sr. No</w:t>
            </w:r>
          </w:p>
        </w:tc>
        <w:tc>
          <w:tcPr>
            <w:tcW w:w="6527" w:type="dxa"/>
            <w:shd w:val="clear" w:color="auto" w:fill="BEBEBE"/>
          </w:tcPr>
          <w:p w:rsidR="00B141CF" w:rsidRDefault="009F45E6">
            <w:pPr>
              <w:pStyle w:val="TableParagraph"/>
              <w:spacing w:before="1" w:line="233" w:lineRule="exact"/>
              <w:ind w:left="2266" w:right="2255"/>
              <w:jc w:val="center"/>
              <w:rPr>
                <w:b/>
              </w:rPr>
            </w:pPr>
            <w:r>
              <w:rPr>
                <w:rFonts w:ascii="Times New Roman Regular" w:eastAsia="DengXian" w:hAnsi="Times New Roman Regular" w:cs="Times New Roman Regular"/>
                <w:b/>
                <w:bCs/>
                <w:caps/>
                <w:sz w:val="18"/>
                <w:szCs w:val="18"/>
              </w:rPr>
              <w:t xml:space="preserve">TEVTA Course Review Committee Recommendations </w:t>
            </w:r>
          </w:p>
        </w:tc>
        <w:tc>
          <w:tcPr>
            <w:tcW w:w="1545" w:type="dxa"/>
            <w:shd w:val="clear" w:color="auto" w:fill="BEBEBE"/>
          </w:tcPr>
          <w:p w:rsidR="00B141CF" w:rsidRDefault="009F45E6">
            <w:pPr>
              <w:pStyle w:val="TableParagraph"/>
              <w:spacing w:before="1" w:line="233" w:lineRule="exact"/>
              <w:ind w:left="325" w:right="310"/>
              <w:jc w:val="center"/>
              <w:rPr>
                <w:b/>
              </w:rPr>
            </w:pPr>
            <w:r>
              <w:rPr>
                <w:b/>
              </w:rPr>
              <w:t>Status</w:t>
            </w:r>
          </w:p>
        </w:tc>
      </w:tr>
      <w:tr w:rsidR="00B141CF">
        <w:trPr>
          <w:trHeight w:val="758"/>
          <w:jc w:val="center"/>
        </w:trPr>
        <w:tc>
          <w:tcPr>
            <w:tcW w:w="926" w:type="dxa"/>
          </w:tcPr>
          <w:p w:rsidR="00B141CF" w:rsidRDefault="00B141CF">
            <w:pPr>
              <w:pStyle w:val="TableParagraph"/>
              <w:spacing w:before="6"/>
            </w:pPr>
          </w:p>
          <w:p w:rsidR="00B141CF" w:rsidRDefault="009F45E6">
            <w:pPr>
              <w:pStyle w:val="TableParagraph"/>
              <w:spacing w:before="1"/>
              <w:ind w:left="89" w:right="82"/>
              <w:jc w:val="center"/>
            </w:pPr>
            <w:r>
              <w:t>1.</w:t>
            </w:r>
          </w:p>
        </w:tc>
        <w:tc>
          <w:tcPr>
            <w:tcW w:w="6527" w:type="dxa"/>
          </w:tcPr>
          <w:p w:rsidR="00B141CF" w:rsidRDefault="009F45E6">
            <w:pPr>
              <w:pStyle w:val="TableParagraph"/>
              <w:spacing w:line="250" w:lineRule="exact"/>
              <w:ind w:left="108"/>
              <w:rPr>
                <w:b/>
              </w:rPr>
            </w:pPr>
            <w:r>
              <w:rPr>
                <w:b/>
              </w:rPr>
              <w:t>Mr. Muhammad Arif Butt</w:t>
            </w:r>
          </w:p>
          <w:p w:rsidR="00B141CF" w:rsidRDefault="009F45E6">
            <w:pPr>
              <w:pStyle w:val="TableParagraph"/>
              <w:spacing w:before="2" w:line="252" w:lineRule="exact"/>
              <w:ind w:left="108"/>
            </w:pPr>
            <w:r>
              <w:t>Assistant Professor, Punjab University College of I.T, Old (Allama Iqbal) Campus, The Mall, Lahore</w:t>
            </w:r>
          </w:p>
        </w:tc>
        <w:tc>
          <w:tcPr>
            <w:tcW w:w="1545" w:type="dxa"/>
          </w:tcPr>
          <w:p w:rsidR="00B141CF" w:rsidRDefault="00B141CF">
            <w:pPr>
              <w:pStyle w:val="TableParagraph"/>
              <w:spacing w:before="6"/>
            </w:pPr>
          </w:p>
          <w:p w:rsidR="00B141CF" w:rsidRDefault="009F45E6">
            <w:pPr>
              <w:pStyle w:val="TableParagraph"/>
              <w:spacing w:before="1"/>
              <w:ind w:left="325" w:right="313"/>
              <w:jc w:val="center"/>
            </w:pPr>
            <w:r>
              <w:t>Convener</w:t>
            </w:r>
          </w:p>
        </w:tc>
      </w:tr>
      <w:tr w:rsidR="00B141CF">
        <w:trPr>
          <w:trHeight w:val="647"/>
          <w:jc w:val="center"/>
        </w:trPr>
        <w:tc>
          <w:tcPr>
            <w:tcW w:w="926" w:type="dxa"/>
          </w:tcPr>
          <w:p w:rsidR="00B141CF" w:rsidRDefault="009F45E6">
            <w:pPr>
              <w:pStyle w:val="TableParagraph"/>
              <w:spacing w:before="193"/>
              <w:ind w:left="89" w:right="82"/>
              <w:jc w:val="center"/>
            </w:pPr>
            <w:r>
              <w:t>2.</w:t>
            </w:r>
          </w:p>
        </w:tc>
        <w:tc>
          <w:tcPr>
            <w:tcW w:w="6527" w:type="dxa"/>
          </w:tcPr>
          <w:p w:rsidR="00B141CF" w:rsidRDefault="009F45E6">
            <w:pPr>
              <w:pStyle w:val="TableParagraph"/>
              <w:spacing w:before="1" w:line="250" w:lineRule="exact"/>
              <w:ind w:left="108"/>
              <w:rPr>
                <w:b/>
              </w:rPr>
            </w:pPr>
            <w:r>
              <w:rPr>
                <w:b/>
              </w:rPr>
              <w:t>Mr. Imran Ashraf</w:t>
            </w:r>
          </w:p>
          <w:p w:rsidR="00B141CF" w:rsidRDefault="009F45E6">
            <w:pPr>
              <w:pStyle w:val="TableParagraph"/>
              <w:spacing w:line="250" w:lineRule="exact"/>
              <w:ind w:left="108"/>
            </w:pPr>
            <w:r>
              <w:t>Chief Instructor, Govt. College of Technology, Multan</w:t>
            </w:r>
          </w:p>
        </w:tc>
        <w:tc>
          <w:tcPr>
            <w:tcW w:w="1545" w:type="dxa"/>
          </w:tcPr>
          <w:p w:rsidR="00B141CF" w:rsidRDefault="009F45E6">
            <w:pPr>
              <w:pStyle w:val="TableParagraph"/>
              <w:spacing w:before="179"/>
              <w:ind w:left="325" w:right="313"/>
              <w:jc w:val="center"/>
              <w:rPr>
                <w:sz w:val="24"/>
              </w:rPr>
            </w:pPr>
            <w:r>
              <w:rPr>
                <w:sz w:val="24"/>
              </w:rPr>
              <w:t>Member</w:t>
            </w:r>
          </w:p>
        </w:tc>
      </w:tr>
      <w:tr w:rsidR="00B141CF">
        <w:trPr>
          <w:trHeight w:val="760"/>
          <w:jc w:val="center"/>
        </w:trPr>
        <w:tc>
          <w:tcPr>
            <w:tcW w:w="926" w:type="dxa"/>
          </w:tcPr>
          <w:p w:rsidR="00B141CF" w:rsidRDefault="00B141CF">
            <w:pPr>
              <w:pStyle w:val="TableParagraph"/>
              <w:spacing w:before="6"/>
            </w:pPr>
          </w:p>
          <w:p w:rsidR="00B141CF" w:rsidRDefault="009F45E6">
            <w:pPr>
              <w:pStyle w:val="TableParagraph"/>
              <w:ind w:left="89" w:right="82"/>
              <w:jc w:val="center"/>
            </w:pPr>
            <w:r>
              <w:t>3.</w:t>
            </w:r>
          </w:p>
        </w:tc>
        <w:tc>
          <w:tcPr>
            <w:tcW w:w="6527" w:type="dxa"/>
          </w:tcPr>
          <w:p w:rsidR="00B141CF" w:rsidRDefault="009F45E6">
            <w:pPr>
              <w:pStyle w:val="TableParagraph"/>
              <w:spacing w:line="250" w:lineRule="exact"/>
              <w:ind w:left="108"/>
              <w:rPr>
                <w:b/>
              </w:rPr>
            </w:pPr>
            <w:r>
              <w:rPr>
                <w:b/>
              </w:rPr>
              <w:t>Mr. Salman Tariq,</w:t>
            </w:r>
          </w:p>
          <w:p w:rsidR="00B141CF" w:rsidRDefault="009F45E6">
            <w:pPr>
              <w:pStyle w:val="TableParagraph"/>
              <w:spacing w:before="2" w:line="252" w:lineRule="exact"/>
              <w:ind w:left="108" w:right="3895"/>
            </w:pPr>
            <w:r>
              <w:t>HoD/ Sr. Instructor (I.T) GCT-Raiwind Road, Lahore</w:t>
            </w:r>
          </w:p>
        </w:tc>
        <w:tc>
          <w:tcPr>
            <w:tcW w:w="1545" w:type="dxa"/>
          </w:tcPr>
          <w:p w:rsidR="00B141CF" w:rsidRDefault="00B141CF">
            <w:pPr>
              <w:pStyle w:val="TableParagraph"/>
              <w:spacing w:before="4"/>
              <w:rPr>
                <w:sz w:val="20"/>
              </w:rPr>
            </w:pPr>
          </w:p>
          <w:p w:rsidR="00B141CF" w:rsidRDefault="009F45E6">
            <w:pPr>
              <w:pStyle w:val="TableParagraph"/>
              <w:ind w:left="325" w:right="313"/>
              <w:jc w:val="center"/>
              <w:rPr>
                <w:sz w:val="24"/>
              </w:rPr>
            </w:pPr>
            <w:r>
              <w:rPr>
                <w:sz w:val="24"/>
              </w:rPr>
              <w:t>Member</w:t>
            </w:r>
          </w:p>
        </w:tc>
      </w:tr>
      <w:tr w:rsidR="00B141CF">
        <w:trPr>
          <w:trHeight w:val="664"/>
          <w:jc w:val="center"/>
        </w:trPr>
        <w:tc>
          <w:tcPr>
            <w:tcW w:w="926" w:type="dxa"/>
          </w:tcPr>
          <w:p w:rsidR="00B141CF" w:rsidRDefault="009F45E6">
            <w:pPr>
              <w:pStyle w:val="TableParagraph"/>
              <w:spacing w:before="200"/>
              <w:ind w:left="89" w:right="82"/>
              <w:jc w:val="center"/>
            </w:pPr>
            <w:r>
              <w:t>4.</w:t>
            </w:r>
          </w:p>
        </w:tc>
        <w:tc>
          <w:tcPr>
            <w:tcW w:w="6527" w:type="dxa"/>
          </w:tcPr>
          <w:p w:rsidR="00B141CF" w:rsidRDefault="009F45E6">
            <w:pPr>
              <w:pStyle w:val="TableParagraph"/>
              <w:spacing w:line="248" w:lineRule="exact"/>
              <w:ind w:left="108"/>
              <w:rPr>
                <w:b/>
              </w:rPr>
            </w:pPr>
            <w:r>
              <w:rPr>
                <w:b/>
              </w:rPr>
              <w:t>Ms. Tayyaba Amin</w:t>
            </w:r>
          </w:p>
          <w:p w:rsidR="00B141CF" w:rsidRDefault="009F45E6">
            <w:pPr>
              <w:pStyle w:val="TableParagraph"/>
              <w:spacing w:line="250" w:lineRule="exact"/>
              <w:ind w:left="108"/>
            </w:pPr>
            <w:r>
              <w:t>HoD / Instructor(CIT), GCT (W) Lytton Road, Lahore</w:t>
            </w:r>
          </w:p>
        </w:tc>
        <w:tc>
          <w:tcPr>
            <w:tcW w:w="1545" w:type="dxa"/>
          </w:tcPr>
          <w:p w:rsidR="00B141CF" w:rsidRDefault="009F45E6">
            <w:pPr>
              <w:pStyle w:val="TableParagraph"/>
              <w:spacing w:before="186"/>
              <w:ind w:left="325" w:right="313"/>
              <w:jc w:val="center"/>
              <w:rPr>
                <w:sz w:val="24"/>
              </w:rPr>
            </w:pPr>
            <w:r>
              <w:rPr>
                <w:sz w:val="24"/>
              </w:rPr>
              <w:t>Member</w:t>
            </w:r>
          </w:p>
        </w:tc>
      </w:tr>
      <w:tr w:rsidR="00B141CF">
        <w:trPr>
          <w:trHeight w:val="880"/>
          <w:jc w:val="center"/>
        </w:trPr>
        <w:tc>
          <w:tcPr>
            <w:tcW w:w="926" w:type="dxa"/>
          </w:tcPr>
          <w:p w:rsidR="00B141CF" w:rsidRDefault="00B141CF">
            <w:pPr>
              <w:pStyle w:val="TableParagraph"/>
              <w:spacing w:before="9"/>
              <w:rPr>
                <w:sz w:val="26"/>
              </w:rPr>
            </w:pPr>
          </w:p>
          <w:p w:rsidR="00B141CF" w:rsidRDefault="009F45E6">
            <w:pPr>
              <w:pStyle w:val="TableParagraph"/>
              <w:ind w:left="89" w:right="82"/>
              <w:jc w:val="center"/>
            </w:pPr>
            <w:r>
              <w:t>5.</w:t>
            </w:r>
          </w:p>
        </w:tc>
        <w:tc>
          <w:tcPr>
            <w:tcW w:w="6527" w:type="dxa"/>
          </w:tcPr>
          <w:p w:rsidR="00B141CF" w:rsidRDefault="009F45E6">
            <w:pPr>
              <w:pStyle w:val="TableParagraph"/>
              <w:spacing w:line="270" w:lineRule="exact"/>
              <w:ind w:left="108"/>
              <w:rPr>
                <w:b/>
                <w:sz w:val="24"/>
              </w:rPr>
            </w:pPr>
            <w:r>
              <w:rPr>
                <w:b/>
                <w:sz w:val="24"/>
              </w:rPr>
              <w:t>Mr. Tahir Ameen</w:t>
            </w:r>
          </w:p>
          <w:p w:rsidR="00B141CF" w:rsidRDefault="009F45E6">
            <w:pPr>
              <w:pStyle w:val="TableParagraph"/>
              <w:spacing w:line="274" w:lineRule="exact"/>
              <w:ind w:left="108"/>
              <w:rPr>
                <w:sz w:val="24"/>
              </w:rPr>
            </w:pPr>
            <w:r>
              <w:rPr>
                <w:sz w:val="24"/>
              </w:rPr>
              <w:t>Manager (I.T) / Head of Department</w:t>
            </w:r>
          </w:p>
          <w:p w:rsidR="00B141CF" w:rsidRDefault="009F45E6">
            <w:pPr>
              <w:pStyle w:val="TableParagraph"/>
              <w:ind w:left="108"/>
              <w:rPr>
                <w:sz w:val="24"/>
              </w:rPr>
            </w:pPr>
            <w:r>
              <w:rPr>
                <w:sz w:val="24"/>
              </w:rPr>
              <w:t>House No. 430, Block-3, sector B-2 Township, Lahore</w:t>
            </w:r>
          </w:p>
        </w:tc>
        <w:tc>
          <w:tcPr>
            <w:tcW w:w="1545" w:type="dxa"/>
          </w:tcPr>
          <w:p w:rsidR="00B141CF" w:rsidRDefault="00B141CF">
            <w:pPr>
              <w:pStyle w:val="TableParagraph"/>
              <w:spacing w:before="6"/>
              <w:rPr>
                <w:sz w:val="25"/>
              </w:rPr>
            </w:pPr>
          </w:p>
          <w:p w:rsidR="00B141CF" w:rsidRDefault="009F45E6">
            <w:pPr>
              <w:pStyle w:val="TableParagraph"/>
              <w:ind w:left="325" w:right="313"/>
              <w:jc w:val="center"/>
              <w:rPr>
                <w:sz w:val="24"/>
              </w:rPr>
            </w:pPr>
            <w:r>
              <w:rPr>
                <w:sz w:val="24"/>
              </w:rPr>
              <w:t>Member</w:t>
            </w:r>
          </w:p>
        </w:tc>
      </w:tr>
      <w:tr w:rsidR="00B141CF">
        <w:trPr>
          <w:trHeight w:val="621"/>
          <w:jc w:val="center"/>
        </w:trPr>
        <w:tc>
          <w:tcPr>
            <w:tcW w:w="926" w:type="dxa"/>
          </w:tcPr>
          <w:p w:rsidR="00B141CF" w:rsidRDefault="009F45E6">
            <w:pPr>
              <w:pStyle w:val="TableParagraph"/>
              <w:spacing w:before="179"/>
              <w:ind w:left="89" w:right="82"/>
              <w:jc w:val="center"/>
            </w:pPr>
            <w:r>
              <w:t>6.</w:t>
            </w:r>
          </w:p>
        </w:tc>
        <w:tc>
          <w:tcPr>
            <w:tcW w:w="6527" w:type="dxa"/>
          </w:tcPr>
          <w:p w:rsidR="00B141CF" w:rsidRDefault="009F45E6">
            <w:pPr>
              <w:pStyle w:val="TableParagraph"/>
              <w:spacing w:line="242" w:lineRule="auto"/>
              <w:ind w:left="108" w:right="2592"/>
            </w:pPr>
            <w:r>
              <w:rPr>
                <w:b/>
              </w:rPr>
              <w:t xml:space="preserve">Mr. Muhammad Ali Butt, </w:t>
            </w:r>
            <w:r>
              <w:t>Instructor (I.T) GTTI-Mughalpura, Lahore</w:t>
            </w:r>
          </w:p>
        </w:tc>
        <w:tc>
          <w:tcPr>
            <w:tcW w:w="1545" w:type="dxa"/>
          </w:tcPr>
          <w:p w:rsidR="00B141CF" w:rsidRDefault="009F45E6">
            <w:pPr>
              <w:pStyle w:val="TableParagraph"/>
              <w:spacing w:before="165"/>
              <w:ind w:left="325" w:right="313"/>
              <w:jc w:val="center"/>
              <w:rPr>
                <w:sz w:val="24"/>
              </w:rPr>
            </w:pPr>
            <w:r>
              <w:rPr>
                <w:sz w:val="24"/>
              </w:rPr>
              <w:t>Member</w:t>
            </w:r>
          </w:p>
        </w:tc>
      </w:tr>
      <w:tr w:rsidR="00B141CF">
        <w:trPr>
          <w:trHeight w:val="618"/>
          <w:jc w:val="center"/>
        </w:trPr>
        <w:tc>
          <w:tcPr>
            <w:tcW w:w="926" w:type="dxa"/>
          </w:tcPr>
          <w:p w:rsidR="00B141CF" w:rsidRDefault="009F45E6">
            <w:pPr>
              <w:pStyle w:val="TableParagraph"/>
              <w:spacing w:before="176"/>
              <w:ind w:left="89" w:right="82"/>
              <w:jc w:val="center"/>
            </w:pPr>
            <w:r>
              <w:t>7.</w:t>
            </w:r>
          </w:p>
        </w:tc>
        <w:tc>
          <w:tcPr>
            <w:tcW w:w="6527" w:type="dxa"/>
          </w:tcPr>
          <w:p w:rsidR="00B141CF" w:rsidRDefault="009F45E6">
            <w:pPr>
              <w:pStyle w:val="TableParagraph"/>
              <w:spacing w:line="270" w:lineRule="exact"/>
              <w:ind w:left="108"/>
              <w:rPr>
                <w:b/>
                <w:sz w:val="24"/>
              </w:rPr>
            </w:pPr>
            <w:r>
              <w:rPr>
                <w:b/>
                <w:sz w:val="24"/>
              </w:rPr>
              <w:t>Mr. Irfan Sarwar,</w:t>
            </w:r>
          </w:p>
          <w:p w:rsidR="00B141CF" w:rsidRDefault="009F45E6">
            <w:pPr>
              <w:pStyle w:val="TableParagraph"/>
              <w:spacing w:line="274" w:lineRule="exact"/>
              <w:ind w:left="168"/>
              <w:rPr>
                <w:sz w:val="24"/>
              </w:rPr>
            </w:pPr>
            <w:r>
              <w:rPr>
                <w:sz w:val="24"/>
              </w:rPr>
              <w:t>Network Engineer, MIS Wing, TEVTA</w:t>
            </w:r>
          </w:p>
        </w:tc>
        <w:tc>
          <w:tcPr>
            <w:tcW w:w="1545" w:type="dxa"/>
          </w:tcPr>
          <w:p w:rsidR="00B141CF" w:rsidRDefault="009F45E6">
            <w:pPr>
              <w:pStyle w:val="TableParagraph"/>
              <w:spacing w:before="162"/>
              <w:ind w:left="325" w:right="313"/>
              <w:jc w:val="center"/>
              <w:rPr>
                <w:sz w:val="24"/>
              </w:rPr>
            </w:pPr>
            <w:r>
              <w:rPr>
                <w:sz w:val="24"/>
              </w:rPr>
              <w:t>Member</w:t>
            </w:r>
          </w:p>
        </w:tc>
      </w:tr>
      <w:tr w:rsidR="00B141CF">
        <w:trPr>
          <w:trHeight w:val="827"/>
          <w:jc w:val="center"/>
        </w:trPr>
        <w:tc>
          <w:tcPr>
            <w:tcW w:w="926" w:type="dxa"/>
          </w:tcPr>
          <w:p w:rsidR="00B141CF" w:rsidRDefault="00B141CF">
            <w:pPr>
              <w:pStyle w:val="TableParagraph"/>
              <w:spacing w:before="5"/>
              <w:rPr>
                <w:sz w:val="24"/>
              </w:rPr>
            </w:pPr>
          </w:p>
          <w:p w:rsidR="00B141CF" w:rsidRDefault="009F45E6">
            <w:pPr>
              <w:pStyle w:val="TableParagraph"/>
              <w:ind w:left="89" w:right="82"/>
              <w:jc w:val="center"/>
            </w:pPr>
            <w:r>
              <w:t>8.</w:t>
            </w:r>
          </w:p>
        </w:tc>
        <w:tc>
          <w:tcPr>
            <w:tcW w:w="6527" w:type="dxa"/>
          </w:tcPr>
          <w:p w:rsidR="00B141CF" w:rsidRDefault="009F45E6">
            <w:pPr>
              <w:pStyle w:val="TableParagraph"/>
              <w:spacing w:line="270" w:lineRule="exact"/>
              <w:ind w:left="108"/>
              <w:rPr>
                <w:b/>
                <w:sz w:val="24"/>
              </w:rPr>
            </w:pPr>
            <w:r>
              <w:rPr>
                <w:b/>
                <w:sz w:val="24"/>
              </w:rPr>
              <w:t>Muhammad Imran Rashid</w:t>
            </w:r>
          </w:p>
          <w:p w:rsidR="00B141CF" w:rsidRDefault="009F45E6">
            <w:pPr>
              <w:pStyle w:val="TableParagraph"/>
              <w:spacing w:before="1" w:line="276" w:lineRule="exact"/>
              <w:ind w:left="108" w:firstLine="60"/>
              <w:rPr>
                <w:sz w:val="24"/>
              </w:rPr>
            </w:pPr>
            <w:r>
              <w:rPr>
                <w:sz w:val="24"/>
              </w:rPr>
              <w:t>Software Engineer, M/S Systems (Pvt.) Ltd. 97-Aziz avenue, Canal Bank, Gulberg-5, Lahore</w:t>
            </w:r>
          </w:p>
        </w:tc>
        <w:tc>
          <w:tcPr>
            <w:tcW w:w="1545" w:type="dxa"/>
          </w:tcPr>
          <w:p w:rsidR="00B141CF" w:rsidRDefault="00B141CF">
            <w:pPr>
              <w:pStyle w:val="TableParagraph"/>
              <w:spacing w:before="3"/>
              <w:rPr>
                <w:sz w:val="23"/>
              </w:rPr>
            </w:pPr>
          </w:p>
          <w:p w:rsidR="00B141CF" w:rsidRDefault="009F45E6">
            <w:pPr>
              <w:pStyle w:val="TableParagraph"/>
              <w:ind w:left="325" w:right="313"/>
              <w:jc w:val="center"/>
              <w:rPr>
                <w:sz w:val="24"/>
              </w:rPr>
            </w:pPr>
            <w:r>
              <w:rPr>
                <w:sz w:val="24"/>
              </w:rPr>
              <w:t>Member</w:t>
            </w:r>
          </w:p>
        </w:tc>
      </w:tr>
    </w:tbl>
    <w:p w:rsidR="00B141CF" w:rsidRDefault="00B141CF">
      <w:pPr>
        <w:rPr>
          <w:rFonts w:ascii="Times New Roman Regular" w:eastAsia="DengXian" w:hAnsi="Times New Roman Regular" w:cs="Times New Roman Regular" w:hint="eastAsia"/>
          <w:b/>
          <w:bCs/>
          <w:caps/>
          <w:sz w:val="20"/>
          <w:szCs w:val="20"/>
        </w:rPr>
      </w:pPr>
    </w:p>
    <w:sectPr w:rsidR="00B141CF">
      <w:pgSz w:w="12240" w:h="15840"/>
      <w:pgMar w:top="500" w:right="1020" w:bottom="1480" w:left="1420" w:header="0" w:footer="12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57BE" w:rsidRDefault="00A757BE">
      <w:r>
        <w:separator/>
      </w:r>
    </w:p>
  </w:endnote>
  <w:endnote w:type="continuationSeparator" w:id="0">
    <w:p w:rsidR="00A757BE" w:rsidRDefault="00A757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Regular">
    <w:altName w:val="Times New Roman"/>
    <w:charset w:val="00"/>
    <w:family w:val="auto"/>
    <w:pitch w:val="default"/>
  </w:font>
  <w:font w:name="仿宋">
    <w:charset w:val="86"/>
    <w:family w:val="modern"/>
    <w:pitch w:val="default"/>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SimSun"/>
    <w:panose1 w:val="02010600030101010101"/>
    <w:charset w:val="86"/>
    <w:family w:val="auto"/>
    <w:pitch w:val="default"/>
    <w:sig w:usb0="00000000" w:usb1="38CF7CFA" w:usb2="00000016" w:usb3="00000000" w:csb0="0004000F" w:csb1="00000000"/>
  </w:font>
  <w:font w:name="NimbusSanL-Regu">
    <w:altName w:val="SimSun"/>
    <w:panose1 w:val="00000000000000000000"/>
    <w:charset w:val="86"/>
    <w:family w:val="auto"/>
    <w:notTrueType/>
    <w:pitch w:val="default"/>
    <w:sig w:usb0="00000000"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6945" w:rsidRDefault="006E6945">
    <w:pPr>
      <w:pStyle w:val="BodyText"/>
      <w:spacing w:before="0" w:line="14" w:lineRule="auto"/>
      <w:ind w:left="0" w:firstLine="0"/>
      <w:rPr>
        <w:sz w:val="20"/>
      </w:rPr>
    </w:pPr>
    <w:r>
      <w:rPr>
        <w:noProof/>
      </w:rPr>
      <mc:AlternateContent>
        <mc:Choice Requires="wps">
          <w:drawing>
            <wp:anchor distT="0" distB="0" distL="114300" distR="114300" simplePos="0" relativeHeight="251651584" behindDoc="0" locked="0" layoutInCell="1" allowOverlap="1" wp14:anchorId="4776C594" wp14:editId="3286ABCA">
              <wp:simplePos x="0" y="0"/>
              <wp:positionH relativeFrom="margin">
                <wp:align>right</wp:align>
              </wp:positionH>
              <wp:positionV relativeFrom="paragraph">
                <wp:posOffset>0</wp:posOffset>
              </wp:positionV>
              <wp:extent cx="350520" cy="196850"/>
              <wp:effectExtent l="0" t="0" r="0" b="0"/>
              <wp:wrapNone/>
              <wp:docPr id="51" name="文本框 1"/>
              <wp:cNvGraphicFramePr/>
              <a:graphic xmlns:a="http://schemas.openxmlformats.org/drawingml/2006/main">
                <a:graphicData uri="http://schemas.microsoft.com/office/word/2010/wordprocessingShape">
                  <wps:wsp>
                    <wps:cNvSpPr txBox="1"/>
                    <wps:spPr>
                      <a:xfrm>
                        <a:off x="0" y="0"/>
                        <a:ext cx="350520" cy="196850"/>
                      </a:xfrm>
                      <a:prstGeom prst="rect">
                        <a:avLst/>
                      </a:prstGeom>
                      <a:noFill/>
                      <a:ln>
                        <a:noFill/>
                      </a:ln>
                    </wps:spPr>
                    <wps:txbx>
                      <w:txbxContent>
                        <w:p w:rsidR="006E6945" w:rsidRDefault="006E6945">
                          <w:pPr>
                            <w:pStyle w:val="BodyText"/>
                            <w:spacing w:before="26"/>
                            <w:ind w:left="60" w:firstLine="0"/>
                            <w:rPr>
                              <w:rFonts w:ascii="Courier New"/>
                            </w:rPr>
                          </w:pPr>
                          <w:r>
                            <w:fldChar w:fldCharType="begin"/>
                          </w:r>
                          <w:r>
                            <w:rPr>
                              <w:rFonts w:ascii="Courier New"/>
                              <w:w w:val="105"/>
                            </w:rPr>
                            <w:instrText xml:space="preserve"> PAGE </w:instrText>
                          </w:r>
                          <w:r>
                            <w:fldChar w:fldCharType="separate"/>
                          </w:r>
                          <w:r w:rsidR="007342E7">
                            <w:rPr>
                              <w:rFonts w:ascii="Courier New"/>
                              <w:noProof/>
                              <w:w w:val="105"/>
                            </w:rPr>
                            <w:t>10</w:t>
                          </w:r>
                          <w:r>
                            <w:fldChar w:fldCharType="end"/>
                          </w:r>
                        </w:p>
                      </w:txbxContent>
                    </wps:txbx>
                    <wps:bodyPr vert="horz" lIns="0" tIns="0" rIns="0" bIns="0" anchor="t" anchorCtr="0" upright="1"/>
                  </wps:wsp>
                </a:graphicData>
              </a:graphic>
            </wp:anchor>
          </w:drawing>
        </mc:Choice>
        <mc:Fallback>
          <w:pict>
            <v:shapetype w14:anchorId="4776C594" id="_x0000_t202" coordsize="21600,21600" o:spt="202" path="m,l,21600r21600,l21600,xe">
              <v:stroke joinstyle="miter"/>
              <v:path gradientshapeok="t" o:connecttype="rect"/>
            </v:shapetype>
            <v:shape id="文本框 1" o:spid="_x0000_s1048" type="#_x0000_t202" style="position:absolute;margin-left:-23.6pt;margin-top:0;width:27.6pt;height:15.5pt;z-index:25165158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" filled="f" stroked="f">
              <v:textbox inset="0,0,0,0">
                <w:txbxContent>
                  <w:p w:rsidR="006E6945" w:rsidRDefault="006E6945">
                    <w:pPr>
                      <w:pStyle w:val="BodyText"/>
                      <w:spacing w:before="26"/>
                      <w:ind w:left="60" w:firstLine="0"/>
                      <w:rPr>
                        <w:rFonts w:ascii="Courier New"/>
                      </w:rPr>
                    </w:pPr>
                    <w:r>
                      <w:fldChar w:fldCharType="begin"/>
                    </w:r>
                    <w:r>
                      <w:rPr>
                        <w:rFonts w:ascii="Courier New"/>
                        <w:w w:val="105"/>
                      </w:rPr>
                      <w:instrText xml:space="preserve"> PAGE </w:instrText>
                    </w:r>
                    <w:r>
                      <w:fldChar w:fldCharType="separate"/>
                    </w:r>
                    <w:r w:rsidR="007342E7">
                      <w:rPr>
                        <w:rFonts w:ascii="Courier New"/>
                        <w:noProof/>
                        <w:w w:val="105"/>
                      </w:rPr>
                      <w:t>10</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6945" w:rsidRDefault="006E6945">
    <w:pPr>
      <w:pStyle w:val="BodyText"/>
      <w:spacing w:before="0" w:line="14" w:lineRule="auto"/>
      <w:ind w:left="0" w:firstLine="0"/>
      <w:rPr>
        <w:sz w:val="20"/>
      </w:rPr>
    </w:pPr>
    <w:r>
      <w:rPr>
        <w:noProof/>
      </w:rPr>
      <mc:AlternateContent>
        <mc:Choice Requires="wps">
          <w:drawing>
            <wp:anchor distT="0" distB="0" distL="114300" distR="114300" simplePos="0" relativeHeight="251661824" behindDoc="0" locked="0" layoutInCell="1" allowOverlap="1" wp14:anchorId="585068BD" wp14:editId="1FCF1000">
              <wp:simplePos x="0" y="0"/>
              <wp:positionH relativeFrom="margin">
                <wp:align>right</wp:align>
              </wp:positionH>
              <wp:positionV relativeFrom="paragraph">
                <wp:posOffset>0</wp:posOffset>
              </wp:positionV>
              <wp:extent cx="350520" cy="196850"/>
              <wp:effectExtent l="0" t="0" r="0" b="0"/>
              <wp:wrapNone/>
              <wp:docPr id="61" name="文本框 1"/>
              <wp:cNvGraphicFramePr/>
              <a:graphic xmlns:a="http://schemas.openxmlformats.org/drawingml/2006/main">
                <a:graphicData uri="http://schemas.microsoft.com/office/word/2010/wordprocessingShape">
                  <wps:wsp>
                    <wps:cNvSpPr txBox="1"/>
                    <wps:spPr>
                      <a:xfrm>
                        <a:off x="0" y="0"/>
                        <a:ext cx="350520" cy="196850"/>
                      </a:xfrm>
                      <a:prstGeom prst="rect">
                        <a:avLst/>
                      </a:prstGeom>
                      <a:noFill/>
                      <a:ln>
                        <a:noFill/>
                      </a:ln>
                    </wps:spPr>
                    <wps:txbx>
                      <w:txbxContent>
                        <w:p w:rsidR="006E6945" w:rsidRDefault="006E6945">
                          <w:pPr>
                            <w:pStyle w:val="BodyText"/>
                            <w:spacing w:before="26"/>
                            <w:ind w:left="60" w:firstLine="0"/>
                            <w:rPr>
                              <w:rFonts w:ascii="Courier New"/>
                            </w:rPr>
                          </w:pPr>
                          <w:r>
                            <w:fldChar w:fldCharType="begin"/>
                          </w:r>
                          <w:r>
                            <w:rPr>
                              <w:rFonts w:ascii="Courier New"/>
                              <w:w w:val="105"/>
                            </w:rPr>
                            <w:instrText xml:space="preserve"> PAGE </w:instrText>
                          </w:r>
                          <w:r>
                            <w:fldChar w:fldCharType="separate"/>
                          </w:r>
                          <w:r w:rsidR="007342E7">
                            <w:rPr>
                              <w:rFonts w:ascii="Courier New"/>
                              <w:noProof/>
                              <w:w w:val="105"/>
                            </w:rPr>
                            <w:t>81</w:t>
                          </w:r>
                          <w:r>
                            <w:fldChar w:fldCharType="end"/>
                          </w:r>
                        </w:p>
                      </w:txbxContent>
                    </wps:txbx>
                    <wps:bodyPr vert="horz" lIns="0" tIns="0" rIns="0" bIns="0" anchor="t" anchorCtr="0" upright="1"/>
                  </wps:wsp>
                </a:graphicData>
              </a:graphic>
            </wp:anchor>
          </w:drawing>
        </mc:Choice>
        <mc:Fallback>
          <w:pict>
            <v:shapetype w14:anchorId="585068BD" id="_x0000_t202" coordsize="21600,21600" o:spt="202" path="m,l,21600r21600,l21600,xe">
              <v:stroke joinstyle="miter"/>
              <v:path gradientshapeok="t" o:connecttype="rect"/>
            </v:shapetype>
            <v:shape id="_x0000_s1049" type="#_x0000_t202" style="position:absolute;margin-left:-23.6pt;margin-top:0;width:27.6pt;height:15.5pt;z-index:25166182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" filled="f" stroked="f">
              <v:textbox inset="0,0,0,0">
                <w:txbxContent>
                  <w:p w:rsidR="006E6945" w:rsidRDefault="006E6945">
                    <w:pPr>
                      <w:pStyle w:val="BodyText"/>
                      <w:spacing w:before="26"/>
                      <w:ind w:left="60" w:firstLine="0"/>
                      <w:rPr>
                        <w:rFonts w:ascii="Courier New"/>
                      </w:rPr>
                    </w:pPr>
                    <w:r>
                      <w:fldChar w:fldCharType="begin"/>
                    </w:r>
                    <w:r>
                      <w:rPr>
                        <w:rFonts w:ascii="Courier New"/>
                        <w:w w:val="105"/>
                      </w:rPr>
                      <w:instrText xml:space="preserve"> PAGE </w:instrText>
                    </w:r>
                    <w:r>
                      <w:fldChar w:fldCharType="separate"/>
                    </w:r>
                    <w:r w:rsidR="007342E7">
                      <w:rPr>
                        <w:rFonts w:ascii="Courier New"/>
                        <w:noProof/>
                        <w:w w:val="105"/>
                      </w:rPr>
                      <w:t>81</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6945" w:rsidRDefault="006E6945">
    <w:pPr>
      <w:pStyle w:val="BodyText"/>
      <w:spacing w:line="14" w:lineRule="auto"/>
      <w:ind w:left="0" w:firstLine="0"/>
      <w:rPr>
        <w:sz w:val="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6945" w:rsidRDefault="006E6945">
    <w:pPr>
      <w:pStyle w:val="BodyText"/>
      <w:spacing w:line="14" w:lineRule="auto"/>
      <w:ind w:left="0" w:firstLine="0"/>
      <w:rPr>
        <w:sz w:val="20"/>
      </w:rPr>
    </w:pPr>
    <w:r>
      <w:rPr>
        <w:noProof/>
      </w:rPr>
      <mc:AlternateContent>
        <mc:Choice Requires="wps">
          <w:drawing>
            <wp:anchor distT="0" distB="0" distL="0" distR="0" simplePos="0" relativeHeight="251659776" behindDoc="1" locked="0" layoutInCell="1" allowOverlap="1" wp14:anchorId="735E01E0" wp14:editId="787AE548">
              <wp:simplePos x="0" y="0"/>
              <wp:positionH relativeFrom="page">
                <wp:posOffset>3957196</wp:posOffset>
              </wp:positionH>
              <wp:positionV relativeFrom="page">
                <wp:posOffset>9405235</wp:posOffset>
              </wp:positionV>
              <wp:extent cx="363220" cy="198120"/>
              <wp:effectExtent l="0" t="0" r="0" b="0"/>
              <wp:wrapNone/>
              <wp:docPr id="23"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3220" cy="198120"/>
                      </a:xfrm>
                      <a:prstGeom prst="rect">
                        <a:avLst/>
                      </a:prstGeom>
                    </wps:spPr>
                    <wps:txbx>
                      <w:txbxContent>
                        <w:p w:rsidR="006E6945" w:rsidRDefault="006E6945">
                          <w:pPr>
                            <w:pStyle w:val="BodyText"/>
                            <w:spacing w:before="20"/>
                            <w:ind w:left="60" w:firstLine="0"/>
                            <w:rPr>
                              <w:rFonts w:ascii="Courier New"/>
                            </w:rPr>
                          </w:pPr>
                          <w:r>
                            <w:rPr>
                              <w:rFonts w:ascii="Courier New"/>
                              <w:spacing w:val="-5"/>
                            </w:rPr>
                            <w:fldChar w:fldCharType="begin"/>
                          </w:r>
                          <w:r>
                            <w:rPr>
                              <w:rFonts w:ascii="Courier New"/>
                              <w:spacing w:val="-5"/>
                            </w:rPr>
                            <w:instrText xml:space="preserve"> PAGE </w:instrText>
                          </w:r>
                          <w:r>
                            <w:rPr>
                              <w:rFonts w:ascii="Courier New"/>
                              <w:spacing w:val="-5"/>
                            </w:rPr>
                            <w:fldChar w:fldCharType="separate"/>
                          </w:r>
                          <w:r w:rsidR="002B4510">
                            <w:rPr>
                              <w:rFonts w:ascii="Courier New"/>
                              <w:noProof/>
                              <w:spacing w:val="-5"/>
                            </w:rPr>
                            <w:t>125</w:t>
                          </w:r>
                          <w:r>
                            <w:rPr>
                              <w:rFonts w:ascii="Courier New"/>
                              <w:spacing w:val="-5"/>
                            </w:rPr>
                            <w:fldChar w:fldCharType="end"/>
                          </w:r>
                        </w:p>
                      </w:txbxContent>
                    </wps:txbx>
                    <wps:bodyPr wrap="square" lIns="0" tIns="0" rIns="0" bIns="0" rtlCol="0">
                      <a:noAutofit/>
                    </wps:bodyPr>
                  </wps:wsp>
                </a:graphicData>
              </a:graphic>
            </wp:anchor>
          </w:drawing>
        </mc:Choice>
        <mc:Fallback>
          <w:pict>
            <v:shapetype w14:anchorId="735E01E0" id="_x0000_t202" coordsize="21600,21600" o:spt="202" path="m,l,21600r21600,l21600,xe">
              <v:stroke joinstyle="miter"/>
              <v:path gradientshapeok="t" o:connecttype="rect"/>
            </v:shapetype>
            <v:shape id="Textbox 23" o:spid="_x0000_s1050" type="#_x0000_t202" style="position:absolute;margin-left:311.6pt;margin-top:740.55pt;width:28.6pt;height:15.6pt;z-index:-25165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" filled="f" stroked="f">
              <v:path arrowok="t"/>
              <v:textbox inset="0,0,0,0">
                <w:txbxContent>
                  <w:p w:rsidR="006E6945" w:rsidRDefault="006E6945">
                    <w:pPr>
                      <w:pStyle w:val="BodyText"/>
                      <w:spacing w:before="20"/>
                      <w:ind w:left="60" w:firstLine="0"/>
                      <w:rPr>
                        <w:rFonts w:ascii="Courier New"/>
                      </w:rPr>
                    </w:pPr>
                    <w:r>
                      <w:rPr>
                        <w:rFonts w:ascii="Courier New"/>
                        <w:spacing w:val="-5"/>
                      </w:rPr>
                      <w:fldChar w:fldCharType="begin"/>
                    </w:r>
                    <w:r>
                      <w:rPr>
                        <w:rFonts w:ascii="Courier New"/>
                        <w:spacing w:val="-5"/>
                      </w:rPr>
                      <w:instrText xml:space="preserve"> PAGE </w:instrText>
                    </w:r>
                    <w:r>
                      <w:rPr>
                        <w:rFonts w:ascii="Courier New"/>
                        <w:spacing w:val="-5"/>
                      </w:rPr>
                      <w:fldChar w:fldCharType="separate"/>
                    </w:r>
                    <w:r w:rsidR="002B4510">
                      <w:rPr>
                        <w:rFonts w:ascii="Courier New"/>
                        <w:noProof/>
                        <w:spacing w:val="-5"/>
                      </w:rPr>
                      <w:t>125</w:t>
                    </w:r>
                    <w:r>
                      <w:rPr>
                        <w:rFonts w:ascii="Courier New"/>
                        <w:spacing w:val="-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6945" w:rsidRDefault="006E6945">
    <w:pPr>
      <w:pStyle w:val="BodyText"/>
      <w:spacing w:before="0" w:line="14" w:lineRule="auto"/>
      <w:ind w:left="0" w:firstLine="0"/>
      <w:rPr>
        <w:sz w:val="20"/>
      </w:rPr>
    </w:pPr>
    <w:r>
      <w:rPr>
        <w:noProof/>
      </w:rPr>
      <mc:AlternateContent>
        <mc:Choice Requires="wps">
          <w:drawing>
            <wp:anchor distT="0" distB="0" distL="114300" distR="114300" simplePos="0" relativeHeight="251657728" behindDoc="0" locked="0" layoutInCell="1" allowOverlap="1" wp14:anchorId="5C5D8F68" wp14:editId="0C5363BF">
              <wp:simplePos x="0" y="0"/>
              <wp:positionH relativeFrom="margin">
                <wp:align>right</wp:align>
              </wp:positionH>
              <wp:positionV relativeFrom="paragraph">
                <wp:posOffset>0</wp:posOffset>
              </wp:positionV>
              <wp:extent cx="350520" cy="196850"/>
              <wp:effectExtent l="0" t="0" r="0" b="0"/>
              <wp:wrapNone/>
              <wp:docPr id="52" name="文本框 2"/>
              <wp:cNvGraphicFramePr/>
              <a:graphic xmlns:a="http://schemas.openxmlformats.org/drawingml/2006/main">
                <a:graphicData uri="http://schemas.microsoft.com/office/word/2010/wordprocessingShape">
                  <wps:wsp>
                    <wps:cNvSpPr txBox="1"/>
                    <wps:spPr>
                      <a:xfrm>
                        <a:off x="0" y="0"/>
                        <a:ext cx="350520" cy="196850"/>
                      </a:xfrm>
                      <a:prstGeom prst="rect">
                        <a:avLst/>
                      </a:prstGeom>
                      <a:noFill/>
                      <a:ln>
                        <a:noFill/>
                      </a:ln>
                    </wps:spPr>
                    <wps:txbx>
                      <w:txbxContent>
                        <w:p w:rsidR="006E6945" w:rsidRDefault="006E6945">
                          <w:pPr>
                            <w:pStyle w:val="BodyText"/>
                            <w:spacing w:before="26"/>
                            <w:ind w:left="60" w:firstLine="0"/>
                            <w:rPr>
                              <w:rFonts w:ascii="Courier New"/>
                            </w:rPr>
                          </w:pPr>
                          <w:r>
                            <w:fldChar w:fldCharType="begin"/>
                          </w:r>
                          <w:r>
                            <w:rPr>
                              <w:rFonts w:ascii="Courier New"/>
                              <w:w w:val="105"/>
                            </w:rPr>
                            <w:instrText xml:space="preserve"> PAGE </w:instrText>
                          </w:r>
                          <w:r>
                            <w:fldChar w:fldCharType="separate"/>
                          </w:r>
                          <w:r w:rsidR="002B4510">
                            <w:rPr>
                              <w:rFonts w:ascii="Courier New"/>
                              <w:noProof/>
                              <w:w w:val="105"/>
                            </w:rPr>
                            <w:t>158</w:t>
                          </w:r>
                          <w:r>
                            <w:fldChar w:fldCharType="end"/>
                          </w:r>
                        </w:p>
                      </w:txbxContent>
                    </wps:txbx>
                    <wps:bodyPr vert="horz" lIns="0" tIns="0" rIns="0" bIns="0" anchor="t" anchorCtr="0" upright="1"/>
                  </wps:wsp>
                </a:graphicData>
              </a:graphic>
            </wp:anchor>
          </w:drawing>
        </mc:Choice>
        <mc:Fallback>
          <w:pict>
            <v:shapetype w14:anchorId="5C5D8F68" id="_x0000_t202" coordsize="21600,21600" o:spt="202" path="m,l,21600r21600,l21600,xe">
              <v:stroke joinstyle="miter"/>
              <v:path gradientshapeok="t" o:connecttype="rect"/>
            </v:shapetype>
            <v:shape id="文本框 2" o:spid="_x0000_s1051" type="#_x0000_t202" style="position:absolute;margin-left:-23.6pt;margin-top:0;width:27.6pt;height:15.5pt;z-index:25165772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" filled="f" stroked="f">
              <v:textbox inset="0,0,0,0">
                <w:txbxContent>
                  <w:p w:rsidR="006E6945" w:rsidRDefault="006E6945">
                    <w:pPr>
                      <w:pStyle w:val="BodyText"/>
                      <w:spacing w:before="26"/>
                      <w:ind w:left="60" w:firstLine="0"/>
                      <w:rPr>
                        <w:rFonts w:ascii="Courier New"/>
                      </w:rPr>
                    </w:pPr>
                    <w:r>
                      <w:fldChar w:fldCharType="begin"/>
                    </w:r>
                    <w:r>
                      <w:rPr>
                        <w:rFonts w:ascii="Courier New"/>
                        <w:w w:val="105"/>
                      </w:rPr>
                      <w:instrText xml:space="preserve"> PAGE </w:instrText>
                    </w:r>
                    <w:r>
                      <w:fldChar w:fldCharType="separate"/>
                    </w:r>
                    <w:r w:rsidR="002B4510">
                      <w:rPr>
                        <w:rFonts w:ascii="Courier New"/>
                        <w:noProof/>
                        <w:w w:val="105"/>
                      </w:rPr>
                      <w:t>158</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57BE" w:rsidRDefault="00A757BE">
      <w:r>
        <w:separator/>
      </w:r>
    </w:p>
  </w:footnote>
  <w:footnote w:type="continuationSeparator" w:id="0">
    <w:p w:rsidR="00A757BE" w:rsidRDefault="00A757B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04E4E29"/>
    <w:multiLevelType w:val="multilevel"/>
    <w:tmpl w:val="804E4E29"/>
    <w:lvl w:ilvl="0">
      <w:start w:val="1"/>
      <w:numFmt w:val="decimal"/>
      <w:lvlText w:val="%1."/>
      <w:lvlJc w:val="left"/>
      <w:pPr>
        <w:ind w:left="1151" w:hanging="721"/>
      </w:pPr>
      <w:rPr>
        <w:rFonts w:ascii="Times New Roman" w:eastAsia="Times New Roman" w:hAnsi="Times New Roman" w:cs="Times New Roman" w:hint="default"/>
        <w:b/>
        <w:bCs/>
        <w:spacing w:val="0"/>
        <w:w w:val="62"/>
        <w:sz w:val="23"/>
        <w:szCs w:val="23"/>
        <w:lang w:val="en-US" w:eastAsia="en-US" w:bidi="ar-SA"/>
      </w:rPr>
    </w:lvl>
    <w:lvl w:ilvl="1">
      <w:start w:val="1"/>
      <w:numFmt w:val="decimal"/>
      <w:lvlText w:val="%1.%2"/>
      <w:lvlJc w:val="left"/>
      <w:pPr>
        <w:ind w:left="1872" w:hanging="721"/>
      </w:pPr>
      <w:rPr>
        <w:rFonts w:hint="default"/>
        <w:spacing w:val="-4"/>
        <w:w w:val="10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92"/>
        <w:sz w:val="23"/>
        <w:szCs w:val="23"/>
        <w:lang w:val="en-US" w:eastAsia="en-US" w:bidi="ar-SA"/>
      </w:rPr>
    </w:lvl>
    <w:lvl w:ilvl="3">
      <w:start w:val="1"/>
      <w:numFmt w:val="lowerRoman"/>
      <w:lvlText w:val="%4)"/>
      <w:lvlJc w:val="left"/>
      <w:pPr>
        <w:ind w:left="3313" w:hanging="721"/>
      </w:pPr>
      <w:rPr>
        <w:rFonts w:ascii="Times New Roman" w:eastAsia="Times New Roman" w:hAnsi="Times New Roman" w:cs="Times New Roman" w:hint="default"/>
        <w:spacing w:val="-2"/>
        <w:w w:val="39"/>
        <w:sz w:val="23"/>
        <w:szCs w:val="23"/>
        <w:lang w:val="en-US" w:eastAsia="en-US" w:bidi="ar-SA"/>
      </w:rPr>
    </w:lvl>
    <w:lvl w:ilvl="4">
      <w:numFmt w:val="bullet"/>
      <w:lvlText w:val="•"/>
      <w:lvlJc w:val="left"/>
      <w:pPr>
        <w:ind w:left="4325" w:hanging="721"/>
      </w:pPr>
      <w:rPr>
        <w:rFonts w:hint="default"/>
        <w:lang w:val="en-US" w:eastAsia="en-US" w:bidi="ar-SA"/>
      </w:rPr>
    </w:lvl>
    <w:lvl w:ilvl="5">
      <w:numFmt w:val="bullet"/>
      <w:lvlText w:val="•"/>
      <w:lvlJc w:val="left"/>
      <w:pPr>
        <w:ind w:left="5331" w:hanging="721"/>
      </w:pPr>
      <w:rPr>
        <w:rFonts w:hint="default"/>
        <w:lang w:val="en-US" w:eastAsia="en-US" w:bidi="ar-SA"/>
      </w:rPr>
    </w:lvl>
    <w:lvl w:ilvl="6">
      <w:numFmt w:val="bullet"/>
      <w:lvlText w:val="•"/>
      <w:lvlJc w:val="left"/>
      <w:pPr>
        <w:ind w:left="6337" w:hanging="721"/>
      </w:pPr>
      <w:rPr>
        <w:rFonts w:hint="default"/>
        <w:lang w:val="en-US" w:eastAsia="en-US" w:bidi="ar-SA"/>
      </w:rPr>
    </w:lvl>
    <w:lvl w:ilvl="7">
      <w:numFmt w:val="bullet"/>
      <w:lvlText w:val="•"/>
      <w:lvlJc w:val="left"/>
      <w:pPr>
        <w:ind w:left="7342" w:hanging="721"/>
      </w:pPr>
      <w:rPr>
        <w:rFonts w:hint="default"/>
        <w:lang w:val="en-US" w:eastAsia="en-US" w:bidi="ar-SA"/>
      </w:rPr>
    </w:lvl>
    <w:lvl w:ilvl="8">
      <w:numFmt w:val="bullet"/>
      <w:lvlText w:val="•"/>
      <w:lvlJc w:val="left"/>
      <w:pPr>
        <w:ind w:left="8348" w:hanging="721"/>
      </w:pPr>
      <w:rPr>
        <w:rFonts w:hint="default"/>
        <w:lang w:val="en-US" w:eastAsia="en-US" w:bidi="ar-SA"/>
      </w:rPr>
    </w:lvl>
  </w:abstractNum>
  <w:abstractNum w:abstractNumId="1" w15:restartNumberingAfterBreak="0">
    <w:nsid w:val="813A4B87"/>
    <w:multiLevelType w:val="multilevel"/>
    <w:tmpl w:val="813A4B87"/>
    <w:lvl w:ilvl="0">
      <w:start w:val="3"/>
      <w:numFmt w:val="decimal"/>
      <w:lvlText w:val="%1"/>
      <w:lvlJc w:val="left"/>
      <w:pPr>
        <w:ind w:left="1872" w:hanging="721"/>
      </w:pPr>
      <w:rPr>
        <w:rFonts w:hint="default"/>
        <w:lang w:val="en-US" w:eastAsia="en-US" w:bidi="ar-SA"/>
      </w:rPr>
    </w:lvl>
    <w:lvl w:ilvl="1">
      <w:start w:val="4"/>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2" w15:restartNumberingAfterBreak="0">
    <w:nsid w:val="825EC3C5"/>
    <w:multiLevelType w:val="multilevel"/>
    <w:tmpl w:val="825EC3C5"/>
    <w:lvl w:ilvl="0">
      <w:start w:val="6"/>
      <w:numFmt w:val="decimal"/>
      <w:lvlText w:val="%1"/>
      <w:lvlJc w:val="left"/>
      <w:pPr>
        <w:ind w:left="2592" w:hanging="721"/>
      </w:pPr>
      <w:rPr>
        <w:rFonts w:hint="default"/>
        <w:lang w:val="en-US" w:eastAsia="en-US" w:bidi="ar-SA"/>
      </w:rPr>
    </w:lvl>
    <w:lvl w:ilvl="1">
      <w:start w:val="2"/>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3" w15:restartNumberingAfterBreak="0">
    <w:nsid w:val="845B5372"/>
    <w:multiLevelType w:val="multilevel"/>
    <w:tmpl w:val="845B5372"/>
    <w:lvl w:ilvl="0">
      <w:start w:val="1"/>
      <w:numFmt w:val="decimal"/>
      <w:lvlText w:val="%1."/>
      <w:lvlJc w:val="left"/>
      <w:pPr>
        <w:ind w:left="1872" w:hanging="1442"/>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82"/>
        <w:sz w:val="23"/>
        <w:szCs w:val="2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92"/>
        <w:sz w:val="23"/>
        <w:szCs w:val="23"/>
        <w:lang w:val="en-US" w:eastAsia="en-US" w:bidi="ar-SA"/>
      </w:rPr>
    </w:lvl>
    <w:lvl w:ilvl="3">
      <w:start w:val="1"/>
      <w:numFmt w:val="lowerRoman"/>
      <w:lvlText w:val="%4)"/>
      <w:lvlJc w:val="left"/>
      <w:pPr>
        <w:ind w:left="4033" w:hanging="721"/>
      </w:pPr>
      <w:rPr>
        <w:rFonts w:ascii="Times New Roman" w:eastAsia="Times New Roman" w:hAnsi="Times New Roman" w:cs="Times New Roman" w:hint="default"/>
        <w:spacing w:val="-2"/>
        <w:w w:val="56"/>
        <w:sz w:val="23"/>
        <w:szCs w:val="23"/>
        <w:lang w:val="en-US" w:eastAsia="en-US" w:bidi="ar-SA"/>
      </w:rPr>
    </w:lvl>
    <w:lvl w:ilvl="4">
      <w:numFmt w:val="bullet"/>
      <w:lvlText w:val="•"/>
      <w:lvlJc w:val="left"/>
      <w:pPr>
        <w:ind w:left="5620" w:hanging="721"/>
      </w:pPr>
      <w:rPr>
        <w:rFonts w:hint="default"/>
        <w:lang w:val="en-US" w:eastAsia="en-US" w:bidi="ar-SA"/>
      </w:rPr>
    </w:lvl>
    <w:lvl w:ilvl="5">
      <w:numFmt w:val="bullet"/>
      <w:lvlText w:val="•"/>
      <w:lvlJc w:val="left"/>
      <w:pPr>
        <w:ind w:left="6410" w:hanging="721"/>
      </w:pPr>
      <w:rPr>
        <w:rFonts w:hint="default"/>
        <w:lang w:val="en-US" w:eastAsia="en-US" w:bidi="ar-SA"/>
      </w:rPr>
    </w:lvl>
    <w:lvl w:ilvl="6">
      <w:numFmt w:val="bullet"/>
      <w:lvlText w:val="•"/>
      <w:lvlJc w:val="left"/>
      <w:pPr>
        <w:ind w:left="7200" w:hanging="721"/>
      </w:pPr>
      <w:rPr>
        <w:rFonts w:hint="default"/>
        <w:lang w:val="en-US" w:eastAsia="en-US" w:bidi="ar-SA"/>
      </w:rPr>
    </w:lvl>
    <w:lvl w:ilvl="7">
      <w:numFmt w:val="bullet"/>
      <w:lvlText w:val="•"/>
      <w:lvlJc w:val="left"/>
      <w:pPr>
        <w:ind w:left="7990" w:hanging="721"/>
      </w:pPr>
      <w:rPr>
        <w:rFonts w:hint="default"/>
        <w:lang w:val="en-US" w:eastAsia="en-US" w:bidi="ar-SA"/>
      </w:rPr>
    </w:lvl>
    <w:lvl w:ilvl="8">
      <w:numFmt w:val="bullet"/>
      <w:lvlText w:val="•"/>
      <w:lvlJc w:val="left"/>
      <w:pPr>
        <w:ind w:left="8780" w:hanging="721"/>
      </w:pPr>
      <w:rPr>
        <w:rFonts w:hint="default"/>
        <w:lang w:val="en-US" w:eastAsia="en-US" w:bidi="ar-SA"/>
      </w:rPr>
    </w:lvl>
  </w:abstractNum>
  <w:abstractNum w:abstractNumId="4" w15:restartNumberingAfterBreak="0">
    <w:nsid w:val="8461FADE"/>
    <w:multiLevelType w:val="multilevel"/>
    <w:tmpl w:val="8461FADE"/>
    <w:lvl w:ilvl="0">
      <w:start w:val="1"/>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2822" w:hanging="721"/>
      </w:pPr>
      <w:rPr>
        <w:rFonts w:hint="default"/>
        <w:lang w:val="en-US" w:eastAsia="en-US" w:bidi="ar-SA"/>
      </w:rPr>
    </w:lvl>
    <w:lvl w:ilvl="3">
      <w:numFmt w:val="bullet"/>
      <w:lvlText w:val="•"/>
      <w:lvlJc w:val="left"/>
      <w:pPr>
        <w:ind w:left="3764" w:hanging="721"/>
      </w:pPr>
      <w:rPr>
        <w:rFonts w:hint="default"/>
        <w:lang w:val="en-US" w:eastAsia="en-US" w:bidi="ar-SA"/>
      </w:rPr>
    </w:lvl>
    <w:lvl w:ilvl="4">
      <w:numFmt w:val="bullet"/>
      <w:lvlText w:val="•"/>
      <w:lvlJc w:val="left"/>
      <w:pPr>
        <w:ind w:left="4706" w:hanging="721"/>
      </w:pPr>
      <w:rPr>
        <w:rFonts w:hint="default"/>
        <w:lang w:val="en-US" w:eastAsia="en-US" w:bidi="ar-SA"/>
      </w:rPr>
    </w:lvl>
    <w:lvl w:ilvl="5">
      <w:numFmt w:val="bullet"/>
      <w:lvlText w:val="•"/>
      <w:lvlJc w:val="left"/>
      <w:pPr>
        <w:ind w:left="5648" w:hanging="721"/>
      </w:pPr>
      <w:rPr>
        <w:rFonts w:hint="default"/>
        <w:lang w:val="en-US" w:eastAsia="en-US" w:bidi="ar-SA"/>
      </w:rPr>
    </w:lvl>
    <w:lvl w:ilvl="6">
      <w:numFmt w:val="bullet"/>
      <w:lvlText w:val="•"/>
      <w:lvlJc w:val="left"/>
      <w:pPr>
        <w:ind w:left="6591" w:hanging="721"/>
      </w:pPr>
      <w:rPr>
        <w:rFonts w:hint="default"/>
        <w:lang w:val="en-US" w:eastAsia="en-US" w:bidi="ar-SA"/>
      </w:rPr>
    </w:lvl>
    <w:lvl w:ilvl="7">
      <w:numFmt w:val="bullet"/>
      <w:lvlText w:val="•"/>
      <w:lvlJc w:val="left"/>
      <w:pPr>
        <w:ind w:left="7533" w:hanging="721"/>
      </w:pPr>
      <w:rPr>
        <w:rFonts w:hint="default"/>
        <w:lang w:val="en-US" w:eastAsia="en-US" w:bidi="ar-SA"/>
      </w:rPr>
    </w:lvl>
    <w:lvl w:ilvl="8">
      <w:numFmt w:val="bullet"/>
      <w:lvlText w:val="•"/>
      <w:lvlJc w:val="left"/>
      <w:pPr>
        <w:ind w:left="8475" w:hanging="721"/>
      </w:pPr>
      <w:rPr>
        <w:rFonts w:hint="default"/>
        <w:lang w:val="en-US" w:eastAsia="en-US" w:bidi="ar-SA"/>
      </w:rPr>
    </w:lvl>
  </w:abstractNum>
  <w:abstractNum w:abstractNumId="5" w15:restartNumberingAfterBreak="0">
    <w:nsid w:val="87B75F0A"/>
    <w:multiLevelType w:val="multilevel"/>
    <w:tmpl w:val="87B75F0A"/>
    <w:lvl w:ilvl="0">
      <w:start w:val="1"/>
      <w:numFmt w:val="decimal"/>
      <w:lvlText w:val="%1"/>
      <w:lvlJc w:val="left"/>
      <w:pPr>
        <w:ind w:left="943"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6" w15:restartNumberingAfterBreak="0">
    <w:nsid w:val="883B3669"/>
    <w:multiLevelType w:val="multilevel"/>
    <w:tmpl w:val="883B3669"/>
    <w:lvl w:ilvl="0">
      <w:start w:val="6"/>
      <w:numFmt w:val="decimal"/>
      <w:lvlText w:val="%1"/>
      <w:lvlJc w:val="left"/>
      <w:pPr>
        <w:ind w:left="2592" w:hanging="721"/>
      </w:pPr>
      <w:rPr>
        <w:rFonts w:hint="default"/>
        <w:lang w:val="en-US" w:eastAsia="en-US" w:bidi="ar-SA"/>
      </w:rPr>
    </w:lvl>
    <w:lvl w:ilvl="1">
      <w:start w:val="3"/>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7" w15:restartNumberingAfterBreak="0">
    <w:nsid w:val="8CAEB125"/>
    <w:multiLevelType w:val="multilevel"/>
    <w:tmpl w:val="8CAEB125"/>
    <w:lvl w:ilvl="0">
      <w:start w:val="2"/>
      <w:numFmt w:val="lowerLetter"/>
      <w:lvlText w:val="%1)"/>
      <w:lvlJc w:val="left"/>
      <w:pPr>
        <w:ind w:left="1872" w:hanging="721"/>
      </w:pPr>
      <w:rPr>
        <w:rFonts w:ascii="Times New Roman" w:eastAsia="Times New Roman" w:hAnsi="Times New Roman" w:cs="Times New Roman" w:hint="default"/>
        <w:spacing w:val="0"/>
        <w:w w:val="95"/>
        <w:sz w:val="23"/>
        <w:szCs w:val="23"/>
        <w:lang w:val="en-US" w:eastAsia="en-US" w:bidi="ar-SA"/>
      </w:rPr>
    </w:lvl>
    <w:lvl w:ilvl="1">
      <w:start w:val="1"/>
      <w:numFmt w:val="lowerRoman"/>
      <w:lvlText w:val="%2)"/>
      <w:lvlJc w:val="left"/>
      <w:pPr>
        <w:ind w:left="2592" w:hanging="721"/>
      </w:pPr>
      <w:rPr>
        <w:rFonts w:ascii="Times New Roman" w:eastAsia="Times New Roman" w:hAnsi="Times New Roman" w:cs="Times New Roman" w:hint="default"/>
        <w:spacing w:val="-2"/>
        <w:w w:val="73"/>
        <w:sz w:val="23"/>
        <w:szCs w:val="23"/>
        <w:lang w:val="en-US" w:eastAsia="en-US" w:bidi="ar-SA"/>
      </w:rPr>
    </w:lvl>
    <w:lvl w:ilvl="2">
      <w:numFmt w:val="bullet"/>
      <w:lvlText w:val="•"/>
      <w:lvlJc w:val="left"/>
      <w:pPr>
        <w:ind w:left="3462" w:hanging="721"/>
      </w:pPr>
      <w:rPr>
        <w:rFonts w:hint="default"/>
        <w:lang w:val="en-US" w:eastAsia="en-US" w:bidi="ar-SA"/>
      </w:rPr>
    </w:lvl>
    <w:lvl w:ilvl="3">
      <w:numFmt w:val="bullet"/>
      <w:lvlText w:val="•"/>
      <w:lvlJc w:val="left"/>
      <w:pPr>
        <w:ind w:left="4324" w:hanging="721"/>
      </w:pPr>
      <w:rPr>
        <w:rFonts w:hint="default"/>
        <w:lang w:val="en-US" w:eastAsia="en-US" w:bidi="ar-SA"/>
      </w:rPr>
    </w:lvl>
    <w:lvl w:ilvl="4">
      <w:numFmt w:val="bullet"/>
      <w:lvlText w:val="•"/>
      <w:lvlJc w:val="left"/>
      <w:pPr>
        <w:ind w:left="5186" w:hanging="721"/>
      </w:pPr>
      <w:rPr>
        <w:rFonts w:hint="default"/>
        <w:lang w:val="en-US" w:eastAsia="en-US" w:bidi="ar-SA"/>
      </w:rPr>
    </w:lvl>
    <w:lvl w:ilvl="5">
      <w:numFmt w:val="bullet"/>
      <w:lvlText w:val="•"/>
      <w:lvlJc w:val="left"/>
      <w:pPr>
        <w:ind w:left="6048" w:hanging="721"/>
      </w:pPr>
      <w:rPr>
        <w:rFonts w:hint="default"/>
        <w:lang w:val="en-US" w:eastAsia="en-US" w:bidi="ar-SA"/>
      </w:rPr>
    </w:lvl>
    <w:lvl w:ilvl="6">
      <w:numFmt w:val="bullet"/>
      <w:lvlText w:val="•"/>
      <w:lvlJc w:val="left"/>
      <w:pPr>
        <w:ind w:left="6911" w:hanging="721"/>
      </w:pPr>
      <w:rPr>
        <w:rFonts w:hint="default"/>
        <w:lang w:val="en-US" w:eastAsia="en-US" w:bidi="ar-SA"/>
      </w:rPr>
    </w:lvl>
    <w:lvl w:ilvl="7">
      <w:numFmt w:val="bullet"/>
      <w:lvlText w:val="•"/>
      <w:lvlJc w:val="left"/>
      <w:pPr>
        <w:ind w:left="7773" w:hanging="721"/>
      </w:pPr>
      <w:rPr>
        <w:rFonts w:hint="default"/>
        <w:lang w:val="en-US" w:eastAsia="en-US" w:bidi="ar-SA"/>
      </w:rPr>
    </w:lvl>
    <w:lvl w:ilvl="8">
      <w:numFmt w:val="bullet"/>
      <w:lvlText w:val="•"/>
      <w:lvlJc w:val="left"/>
      <w:pPr>
        <w:ind w:left="8635" w:hanging="721"/>
      </w:pPr>
      <w:rPr>
        <w:rFonts w:hint="default"/>
        <w:lang w:val="en-US" w:eastAsia="en-US" w:bidi="ar-SA"/>
      </w:rPr>
    </w:lvl>
  </w:abstractNum>
  <w:abstractNum w:abstractNumId="8" w15:restartNumberingAfterBreak="0">
    <w:nsid w:val="91995D4F"/>
    <w:multiLevelType w:val="multilevel"/>
    <w:tmpl w:val="91995D4F"/>
    <w:lvl w:ilvl="0">
      <w:start w:val="2"/>
      <w:numFmt w:val="decimal"/>
      <w:lvlText w:val="%1"/>
      <w:lvlJc w:val="left"/>
      <w:pPr>
        <w:ind w:left="2592" w:hanging="721"/>
      </w:pPr>
      <w:rPr>
        <w:rFonts w:hint="default"/>
        <w:lang w:val="en-US" w:eastAsia="en-US" w:bidi="ar-SA"/>
      </w:rPr>
    </w:lvl>
    <w:lvl w:ilvl="1">
      <w:start w:val="5"/>
      <w:numFmt w:val="decimal"/>
      <w:lvlText w:val="%1.%2"/>
      <w:lvlJc w:val="left"/>
      <w:pPr>
        <w:ind w:left="2592" w:hanging="721"/>
      </w:pPr>
      <w:rPr>
        <w:rFonts w:hint="default"/>
        <w:lang w:val="en-US" w:eastAsia="en-US" w:bidi="ar-SA"/>
      </w:rPr>
    </w:lvl>
    <w:lvl w:ilvl="2">
      <w:start w:val="5"/>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9" w15:restartNumberingAfterBreak="0">
    <w:nsid w:val="91B69C97"/>
    <w:multiLevelType w:val="multilevel"/>
    <w:tmpl w:val="91B69C97"/>
    <w:lvl w:ilvl="0">
      <w:start w:val="1"/>
      <w:numFmt w:val="decimal"/>
      <w:lvlText w:val="%1."/>
      <w:lvlJc w:val="left"/>
      <w:pPr>
        <w:ind w:left="661" w:hanging="231"/>
      </w:pPr>
      <w:rPr>
        <w:rFonts w:ascii="Times New Roman" w:eastAsia="Times New Roman" w:hAnsi="Times New Roman" w:cs="Times New Roman" w:hint="default"/>
        <w:b/>
        <w:bCs/>
        <w:w w:val="99"/>
        <w:sz w:val="23"/>
        <w:szCs w:val="23"/>
        <w:lang w:val="en-US" w:eastAsia="en-US" w:bidi="ar-SA"/>
      </w:rPr>
    </w:lvl>
    <w:lvl w:ilvl="1">
      <w:start w:val="1"/>
      <w:numFmt w:val="decimal"/>
      <w:lvlText w:val="%1.%2"/>
      <w:lvlJc w:val="left"/>
      <w:pPr>
        <w:ind w:left="777" w:hanging="347"/>
      </w:pPr>
      <w:rPr>
        <w:rFonts w:ascii="Times New Roman" w:eastAsia="Times New Roman" w:hAnsi="Times New Roman" w:cs="Times New Roman" w:hint="default"/>
        <w:w w:val="99"/>
        <w:sz w:val="23"/>
        <w:szCs w:val="23"/>
        <w:lang w:val="en-US" w:eastAsia="en-US" w:bidi="ar-SA"/>
      </w:rPr>
    </w:lvl>
    <w:lvl w:ilvl="2">
      <w:numFmt w:val="bullet"/>
      <w:lvlText w:val="•"/>
      <w:lvlJc w:val="left"/>
      <w:pPr>
        <w:ind w:left="1844" w:hanging="347"/>
      </w:pPr>
      <w:rPr>
        <w:rFonts w:hint="default"/>
        <w:lang w:val="en-US" w:eastAsia="en-US" w:bidi="ar-SA"/>
      </w:rPr>
    </w:lvl>
    <w:lvl w:ilvl="3">
      <w:numFmt w:val="bullet"/>
      <w:lvlText w:val="•"/>
      <w:lvlJc w:val="left"/>
      <w:pPr>
        <w:ind w:left="2908" w:hanging="347"/>
      </w:pPr>
      <w:rPr>
        <w:rFonts w:hint="default"/>
        <w:lang w:val="en-US" w:eastAsia="en-US" w:bidi="ar-SA"/>
      </w:rPr>
    </w:lvl>
    <w:lvl w:ilvl="4">
      <w:numFmt w:val="bullet"/>
      <w:lvlText w:val="•"/>
      <w:lvlJc w:val="left"/>
      <w:pPr>
        <w:ind w:left="3973" w:hanging="347"/>
      </w:pPr>
      <w:rPr>
        <w:rFonts w:hint="default"/>
        <w:lang w:val="en-US" w:eastAsia="en-US" w:bidi="ar-SA"/>
      </w:rPr>
    </w:lvl>
    <w:lvl w:ilvl="5">
      <w:numFmt w:val="bullet"/>
      <w:lvlText w:val="•"/>
      <w:lvlJc w:val="left"/>
      <w:pPr>
        <w:ind w:left="5037" w:hanging="347"/>
      </w:pPr>
      <w:rPr>
        <w:rFonts w:hint="default"/>
        <w:lang w:val="en-US" w:eastAsia="en-US" w:bidi="ar-SA"/>
      </w:rPr>
    </w:lvl>
    <w:lvl w:ilvl="6">
      <w:numFmt w:val="bullet"/>
      <w:lvlText w:val="•"/>
      <w:lvlJc w:val="left"/>
      <w:pPr>
        <w:ind w:left="6102" w:hanging="347"/>
      </w:pPr>
      <w:rPr>
        <w:rFonts w:hint="default"/>
        <w:lang w:val="en-US" w:eastAsia="en-US" w:bidi="ar-SA"/>
      </w:rPr>
    </w:lvl>
    <w:lvl w:ilvl="7">
      <w:numFmt w:val="bullet"/>
      <w:lvlText w:val="•"/>
      <w:lvlJc w:val="left"/>
      <w:pPr>
        <w:ind w:left="7166" w:hanging="347"/>
      </w:pPr>
      <w:rPr>
        <w:rFonts w:hint="default"/>
        <w:lang w:val="en-US" w:eastAsia="en-US" w:bidi="ar-SA"/>
      </w:rPr>
    </w:lvl>
    <w:lvl w:ilvl="8">
      <w:numFmt w:val="bullet"/>
      <w:lvlText w:val="•"/>
      <w:lvlJc w:val="left"/>
      <w:pPr>
        <w:ind w:left="8231" w:hanging="347"/>
      </w:pPr>
      <w:rPr>
        <w:rFonts w:hint="default"/>
        <w:lang w:val="en-US" w:eastAsia="en-US" w:bidi="ar-SA"/>
      </w:rPr>
    </w:lvl>
  </w:abstractNum>
  <w:abstractNum w:abstractNumId="10" w15:restartNumberingAfterBreak="0">
    <w:nsid w:val="9239341B"/>
    <w:multiLevelType w:val="multilevel"/>
    <w:tmpl w:val="9239341B"/>
    <w:lvl w:ilvl="0">
      <w:start w:val="1"/>
      <w:numFmt w:val="decimal"/>
      <w:lvlText w:val="%1"/>
      <w:lvlJc w:val="left"/>
      <w:pPr>
        <w:ind w:left="2592" w:hanging="721"/>
      </w:pPr>
      <w:rPr>
        <w:rFonts w:hint="default"/>
        <w:lang w:val="en-US" w:eastAsia="en-US" w:bidi="ar-SA"/>
      </w:rPr>
    </w:lvl>
    <w:lvl w:ilvl="1">
      <w:start w:val="1"/>
      <w:numFmt w:val="decimal"/>
      <w:lvlText w:val="%1.%2"/>
      <w:lvlJc w:val="left"/>
      <w:pPr>
        <w:ind w:left="2592" w:hanging="721"/>
      </w:pPr>
      <w:rPr>
        <w:rFonts w:ascii="Times New Roman" w:eastAsia="Times New Roman" w:hAnsi="Times New Roman" w:cs="Times New Roman" w:hint="default"/>
        <w:spacing w:val="-2"/>
        <w:w w:val="103"/>
        <w:sz w:val="23"/>
        <w:szCs w:val="23"/>
        <w:lang w:val="en-US" w:eastAsia="en-US" w:bidi="ar-SA"/>
      </w:rPr>
    </w:lvl>
    <w:lvl w:ilvl="2">
      <w:numFmt w:val="bullet"/>
      <w:lvlText w:val="•"/>
      <w:lvlJc w:val="left"/>
      <w:pPr>
        <w:ind w:left="4152" w:hanging="721"/>
      </w:pPr>
      <w:rPr>
        <w:rFonts w:hint="default"/>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1" w15:restartNumberingAfterBreak="0">
    <w:nsid w:val="9288B902"/>
    <w:multiLevelType w:val="multilevel"/>
    <w:tmpl w:val="9288B902"/>
    <w:lvl w:ilvl="0">
      <w:start w:val="6"/>
      <w:numFmt w:val="decimal"/>
      <w:lvlText w:val="%1"/>
      <w:lvlJc w:val="left"/>
      <w:pPr>
        <w:ind w:left="1872" w:hanging="721"/>
      </w:pPr>
      <w:rPr>
        <w:rFonts w:hint="default"/>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2" w15:restartNumberingAfterBreak="0">
    <w:nsid w:val="930EE254"/>
    <w:multiLevelType w:val="multilevel"/>
    <w:tmpl w:val="930EE254"/>
    <w:lvl w:ilvl="0">
      <w:start w:val="1"/>
      <w:numFmt w:val="decimal"/>
      <w:lvlText w:val="%1"/>
      <w:lvlJc w:val="left"/>
      <w:pPr>
        <w:ind w:left="943"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3" w15:restartNumberingAfterBreak="0">
    <w:nsid w:val="9377BC45"/>
    <w:multiLevelType w:val="multilevel"/>
    <w:tmpl w:val="9377BC45"/>
    <w:lvl w:ilvl="0">
      <w:start w:val="1"/>
      <w:numFmt w:val="decimal"/>
      <w:lvlText w:val="%1."/>
      <w:lvlJc w:val="left"/>
      <w:pPr>
        <w:ind w:left="1151" w:hanging="360"/>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080" w:hanging="360"/>
      </w:pPr>
      <w:rPr>
        <w:rFonts w:hint="default"/>
        <w:lang w:val="en-US" w:eastAsia="en-US" w:bidi="ar-SA"/>
      </w:rPr>
    </w:lvl>
    <w:lvl w:ilvl="2">
      <w:numFmt w:val="bullet"/>
      <w:lvlText w:val="•"/>
      <w:lvlJc w:val="left"/>
      <w:pPr>
        <w:ind w:left="3000" w:hanging="360"/>
      </w:pPr>
      <w:rPr>
        <w:rFonts w:hint="default"/>
        <w:lang w:val="en-US" w:eastAsia="en-US" w:bidi="ar-SA"/>
      </w:rPr>
    </w:lvl>
    <w:lvl w:ilvl="3">
      <w:numFmt w:val="bullet"/>
      <w:lvlText w:val="•"/>
      <w:lvlJc w:val="left"/>
      <w:pPr>
        <w:ind w:left="3920" w:hanging="360"/>
      </w:pPr>
      <w:rPr>
        <w:rFonts w:hint="default"/>
        <w:lang w:val="en-US" w:eastAsia="en-US" w:bidi="ar-SA"/>
      </w:rPr>
    </w:lvl>
    <w:lvl w:ilvl="4">
      <w:numFmt w:val="bullet"/>
      <w:lvlText w:val="•"/>
      <w:lvlJc w:val="left"/>
      <w:pPr>
        <w:ind w:left="4840" w:hanging="360"/>
      </w:pPr>
      <w:rPr>
        <w:rFonts w:hint="default"/>
        <w:lang w:val="en-US" w:eastAsia="en-US" w:bidi="ar-SA"/>
      </w:rPr>
    </w:lvl>
    <w:lvl w:ilvl="5">
      <w:numFmt w:val="bullet"/>
      <w:lvlText w:val="•"/>
      <w:lvlJc w:val="left"/>
      <w:pPr>
        <w:ind w:left="5760" w:hanging="360"/>
      </w:pPr>
      <w:rPr>
        <w:rFonts w:hint="default"/>
        <w:lang w:val="en-US" w:eastAsia="en-US" w:bidi="ar-SA"/>
      </w:rPr>
    </w:lvl>
    <w:lvl w:ilvl="6">
      <w:numFmt w:val="bullet"/>
      <w:lvlText w:val="•"/>
      <w:lvlJc w:val="left"/>
      <w:pPr>
        <w:ind w:left="6680" w:hanging="360"/>
      </w:pPr>
      <w:rPr>
        <w:rFonts w:hint="default"/>
        <w:lang w:val="en-US" w:eastAsia="en-US" w:bidi="ar-SA"/>
      </w:rPr>
    </w:lvl>
    <w:lvl w:ilvl="7">
      <w:numFmt w:val="bullet"/>
      <w:lvlText w:val="•"/>
      <w:lvlJc w:val="left"/>
      <w:pPr>
        <w:ind w:left="7600" w:hanging="360"/>
      </w:pPr>
      <w:rPr>
        <w:rFonts w:hint="default"/>
        <w:lang w:val="en-US" w:eastAsia="en-US" w:bidi="ar-SA"/>
      </w:rPr>
    </w:lvl>
    <w:lvl w:ilvl="8">
      <w:numFmt w:val="bullet"/>
      <w:lvlText w:val="•"/>
      <w:lvlJc w:val="left"/>
      <w:pPr>
        <w:ind w:left="8520" w:hanging="360"/>
      </w:pPr>
      <w:rPr>
        <w:rFonts w:hint="default"/>
        <w:lang w:val="en-US" w:eastAsia="en-US" w:bidi="ar-SA"/>
      </w:rPr>
    </w:lvl>
  </w:abstractNum>
  <w:abstractNum w:abstractNumId="14" w15:restartNumberingAfterBreak="0">
    <w:nsid w:val="941D12A9"/>
    <w:multiLevelType w:val="multilevel"/>
    <w:tmpl w:val="941D12A9"/>
    <w:lvl w:ilvl="0">
      <w:start w:val="1"/>
      <w:numFmt w:val="decimal"/>
      <w:lvlText w:val="%1."/>
      <w:lvlJc w:val="left"/>
      <w:pPr>
        <w:ind w:left="943" w:hanging="721"/>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5" w15:restartNumberingAfterBreak="0">
    <w:nsid w:val="95E682A1"/>
    <w:multiLevelType w:val="multilevel"/>
    <w:tmpl w:val="95E682A1"/>
    <w:lvl w:ilvl="0">
      <w:start w:val="1"/>
      <w:numFmt w:val="decimal"/>
      <w:lvlText w:val="%1."/>
      <w:lvlJc w:val="left"/>
      <w:pPr>
        <w:ind w:left="668" w:hanging="238"/>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1630" w:hanging="238"/>
      </w:pPr>
      <w:rPr>
        <w:rFonts w:hint="default"/>
        <w:lang w:val="en-US" w:eastAsia="en-US" w:bidi="ar-SA"/>
      </w:rPr>
    </w:lvl>
    <w:lvl w:ilvl="2">
      <w:numFmt w:val="bullet"/>
      <w:lvlText w:val="•"/>
      <w:lvlJc w:val="left"/>
      <w:pPr>
        <w:ind w:left="2600" w:hanging="238"/>
      </w:pPr>
      <w:rPr>
        <w:rFonts w:hint="default"/>
        <w:lang w:val="en-US" w:eastAsia="en-US" w:bidi="ar-SA"/>
      </w:rPr>
    </w:lvl>
    <w:lvl w:ilvl="3">
      <w:numFmt w:val="bullet"/>
      <w:lvlText w:val="•"/>
      <w:lvlJc w:val="left"/>
      <w:pPr>
        <w:ind w:left="3570" w:hanging="238"/>
      </w:pPr>
      <w:rPr>
        <w:rFonts w:hint="default"/>
        <w:lang w:val="en-US" w:eastAsia="en-US" w:bidi="ar-SA"/>
      </w:rPr>
    </w:lvl>
    <w:lvl w:ilvl="4">
      <w:numFmt w:val="bullet"/>
      <w:lvlText w:val="•"/>
      <w:lvlJc w:val="left"/>
      <w:pPr>
        <w:ind w:left="4540" w:hanging="238"/>
      </w:pPr>
      <w:rPr>
        <w:rFonts w:hint="default"/>
        <w:lang w:val="en-US" w:eastAsia="en-US" w:bidi="ar-SA"/>
      </w:rPr>
    </w:lvl>
    <w:lvl w:ilvl="5">
      <w:numFmt w:val="bullet"/>
      <w:lvlText w:val="•"/>
      <w:lvlJc w:val="left"/>
      <w:pPr>
        <w:ind w:left="5510" w:hanging="238"/>
      </w:pPr>
      <w:rPr>
        <w:rFonts w:hint="default"/>
        <w:lang w:val="en-US" w:eastAsia="en-US" w:bidi="ar-SA"/>
      </w:rPr>
    </w:lvl>
    <w:lvl w:ilvl="6">
      <w:numFmt w:val="bullet"/>
      <w:lvlText w:val="•"/>
      <w:lvlJc w:val="left"/>
      <w:pPr>
        <w:ind w:left="6480" w:hanging="238"/>
      </w:pPr>
      <w:rPr>
        <w:rFonts w:hint="default"/>
        <w:lang w:val="en-US" w:eastAsia="en-US" w:bidi="ar-SA"/>
      </w:rPr>
    </w:lvl>
    <w:lvl w:ilvl="7">
      <w:numFmt w:val="bullet"/>
      <w:lvlText w:val="•"/>
      <w:lvlJc w:val="left"/>
      <w:pPr>
        <w:ind w:left="7450" w:hanging="238"/>
      </w:pPr>
      <w:rPr>
        <w:rFonts w:hint="default"/>
        <w:lang w:val="en-US" w:eastAsia="en-US" w:bidi="ar-SA"/>
      </w:rPr>
    </w:lvl>
    <w:lvl w:ilvl="8">
      <w:numFmt w:val="bullet"/>
      <w:lvlText w:val="•"/>
      <w:lvlJc w:val="left"/>
      <w:pPr>
        <w:ind w:left="8420" w:hanging="238"/>
      </w:pPr>
      <w:rPr>
        <w:rFonts w:hint="default"/>
        <w:lang w:val="en-US" w:eastAsia="en-US" w:bidi="ar-SA"/>
      </w:rPr>
    </w:lvl>
  </w:abstractNum>
  <w:abstractNum w:abstractNumId="16" w15:restartNumberingAfterBreak="0">
    <w:nsid w:val="98CD717A"/>
    <w:multiLevelType w:val="multilevel"/>
    <w:tmpl w:val="98CD717A"/>
    <w:lvl w:ilvl="0">
      <w:start w:val="7"/>
      <w:numFmt w:val="decimal"/>
      <w:lvlText w:val="%1"/>
      <w:lvlJc w:val="left"/>
      <w:pPr>
        <w:ind w:left="2578" w:hanging="721"/>
      </w:pPr>
      <w:rPr>
        <w:rFonts w:hint="default"/>
        <w:lang w:val="en-US" w:eastAsia="en-US" w:bidi="ar-SA"/>
      </w:rPr>
    </w:lvl>
    <w:lvl w:ilvl="1">
      <w:start w:val="6"/>
      <w:numFmt w:val="decimal"/>
      <w:lvlText w:val="%1.%2"/>
      <w:lvlJc w:val="left"/>
      <w:pPr>
        <w:ind w:left="2578" w:hanging="721"/>
      </w:pPr>
      <w:rPr>
        <w:rFonts w:hint="default"/>
        <w:lang w:val="en-US" w:eastAsia="en-US" w:bidi="ar-SA"/>
      </w:rPr>
    </w:lvl>
    <w:lvl w:ilvl="2">
      <w:start w:val="1"/>
      <w:numFmt w:val="decimal"/>
      <w:lvlText w:val="%1.%2.%3"/>
      <w:lvlJc w:val="left"/>
      <w:pPr>
        <w:ind w:left="2578"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14" w:hanging="721"/>
      </w:pPr>
      <w:rPr>
        <w:rFonts w:hint="default"/>
        <w:lang w:val="en-US" w:eastAsia="en-US" w:bidi="ar-SA"/>
      </w:rPr>
    </w:lvl>
    <w:lvl w:ilvl="4">
      <w:numFmt w:val="bullet"/>
      <w:lvlText w:val="•"/>
      <w:lvlJc w:val="left"/>
      <w:pPr>
        <w:ind w:left="5692" w:hanging="721"/>
      </w:pPr>
      <w:rPr>
        <w:rFonts w:hint="default"/>
        <w:lang w:val="en-US" w:eastAsia="en-US" w:bidi="ar-SA"/>
      </w:rPr>
    </w:lvl>
    <w:lvl w:ilvl="5">
      <w:numFmt w:val="bullet"/>
      <w:lvlText w:val="•"/>
      <w:lvlJc w:val="left"/>
      <w:pPr>
        <w:ind w:left="6470" w:hanging="721"/>
      </w:pPr>
      <w:rPr>
        <w:rFonts w:hint="default"/>
        <w:lang w:val="en-US" w:eastAsia="en-US" w:bidi="ar-SA"/>
      </w:rPr>
    </w:lvl>
    <w:lvl w:ilvl="6">
      <w:numFmt w:val="bullet"/>
      <w:lvlText w:val="•"/>
      <w:lvlJc w:val="left"/>
      <w:pPr>
        <w:ind w:left="7248" w:hanging="721"/>
      </w:pPr>
      <w:rPr>
        <w:rFonts w:hint="default"/>
        <w:lang w:val="en-US" w:eastAsia="en-US" w:bidi="ar-SA"/>
      </w:rPr>
    </w:lvl>
    <w:lvl w:ilvl="7">
      <w:numFmt w:val="bullet"/>
      <w:lvlText w:val="•"/>
      <w:lvlJc w:val="left"/>
      <w:pPr>
        <w:ind w:left="8026" w:hanging="721"/>
      </w:pPr>
      <w:rPr>
        <w:rFonts w:hint="default"/>
        <w:lang w:val="en-US" w:eastAsia="en-US" w:bidi="ar-SA"/>
      </w:rPr>
    </w:lvl>
    <w:lvl w:ilvl="8">
      <w:numFmt w:val="bullet"/>
      <w:lvlText w:val="•"/>
      <w:lvlJc w:val="left"/>
      <w:pPr>
        <w:ind w:left="8804" w:hanging="721"/>
      </w:pPr>
      <w:rPr>
        <w:rFonts w:hint="default"/>
        <w:lang w:val="en-US" w:eastAsia="en-US" w:bidi="ar-SA"/>
      </w:rPr>
    </w:lvl>
  </w:abstractNum>
  <w:abstractNum w:abstractNumId="17" w15:restartNumberingAfterBreak="0">
    <w:nsid w:val="9ACF65A0"/>
    <w:multiLevelType w:val="multilevel"/>
    <w:tmpl w:val="9ACF65A0"/>
    <w:lvl w:ilvl="0">
      <w:start w:val="1"/>
      <w:numFmt w:val="decimal"/>
      <w:lvlText w:val="%1."/>
      <w:lvlJc w:val="left"/>
      <w:pPr>
        <w:ind w:left="1511" w:hanging="720"/>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404" w:hanging="720"/>
      </w:pPr>
      <w:rPr>
        <w:rFonts w:hint="default"/>
        <w:lang w:val="en-US" w:eastAsia="en-US" w:bidi="ar-SA"/>
      </w:rPr>
    </w:lvl>
    <w:lvl w:ilvl="2">
      <w:numFmt w:val="bullet"/>
      <w:lvlText w:val="•"/>
      <w:lvlJc w:val="left"/>
      <w:pPr>
        <w:ind w:left="3288" w:hanging="720"/>
      </w:pPr>
      <w:rPr>
        <w:rFonts w:hint="default"/>
        <w:lang w:val="en-US" w:eastAsia="en-US" w:bidi="ar-SA"/>
      </w:rPr>
    </w:lvl>
    <w:lvl w:ilvl="3">
      <w:numFmt w:val="bullet"/>
      <w:lvlText w:val="•"/>
      <w:lvlJc w:val="left"/>
      <w:pPr>
        <w:ind w:left="4172" w:hanging="720"/>
      </w:pPr>
      <w:rPr>
        <w:rFonts w:hint="default"/>
        <w:lang w:val="en-US" w:eastAsia="en-US" w:bidi="ar-SA"/>
      </w:rPr>
    </w:lvl>
    <w:lvl w:ilvl="4">
      <w:numFmt w:val="bullet"/>
      <w:lvlText w:val="•"/>
      <w:lvlJc w:val="left"/>
      <w:pPr>
        <w:ind w:left="5056" w:hanging="720"/>
      </w:pPr>
      <w:rPr>
        <w:rFonts w:hint="default"/>
        <w:lang w:val="en-US" w:eastAsia="en-US" w:bidi="ar-SA"/>
      </w:rPr>
    </w:lvl>
    <w:lvl w:ilvl="5">
      <w:numFmt w:val="bullet"/>
      <w:lvlText w:val="•"/>
      <w:lvlJc w:val="left"/>
      <w:pPr>
        <w:ind w:left="5940" w:hanging="720"/>
      </w:pPr>
      <w:rPr>
        <w:rFonts w:hint="default"/>
        <w:lang w:val="en-US" w:eastAsia="en-US" w:bidi="ar-SA"/>
      </w:rPr>
    </w:lvl>
    <w:lvl w:ilvl="6">
      <w:numFmt w:val="bullet"/>
      <w:lvlText w:val="•"/>
      <w:lvlJc w:val="left"/>
      <w:pPr>
        <w:ind w:left="6824" w:hanging="720"/>
      </w:pPr>
      <w:rPr>
        <w:rFonts w:hint="default"/>
        <w:lang w:val="en-US" w:eastAsia="en-US" w:bidi="ar-SA"/>
      </w:rPr>
    </w:lvl>
    <w:lvl w:ilvl="7">
      <w:numFmt w:val="bullet"/>
      <w:lvlText w:val="•"/>
      <w:lvlJc w:val="left"/>
      <w:pPr>
        <w:ind w:left="7708" w:hanging="720"/>
      </w:pPr>
      <w:rPr>
        <w:rFonts w:hint="default"/>
        <w:lang w:val="en-US" w:eastAsia="en-US" w:bidi="ar-SA"/>
      </w:rPr>
    </w:lvl>
    <w:lvl w:ilvl="8">
      <w:numFmt w:val="bullet"/>
      <w:lvlText w:val="•"/>
      <w:lvlJc w:val="left"/>
      <w:pPr>
        <w:ind w:left="8592" w:hanging="720"/>
      </w:pPr>
      <w:rPr>
        <w:rFonts w:hint="default"/>
        <w:lang w:val="en-US" w:eastAsia="en-US" w:bidi="ar-SA"/>
      </w:rPr>
    </w:lvl>
  </w:abstractNum>
  <w:abstractNum w:abstractNumId="18" w15:restartNumberingAfterBreak="0">
    <w:nsid w:val="9C11E984"/>
    <w:multiLevelType w:val="multilevel"/>
    <w:tmpl w:val="9C11E984"/>
    <w:lvl w:ilvl="0">
      <w:start w:val="1"/>
      <w:numFmt w:val="decimal"/>
      <w:lvlText w:val="%1."/>
      <w:lvlJc w:val="left"/>
      <w:pPr>
        <w:ind w:left="1151" w:hanging="721"/>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080" w:hanging="721"/>
      </w:pPr>
      <w:rPr>
        <w:rFonts w:hint="default"/>
        <w:lang w:val="en-US" w:eastAsia="en-US" w:bidi="ar-SA"/>
      </w:rPr>
    </w:lvl>
    <w:lvl w:ilvl="2">
      <w:numFmt w:val="bullet"/>
      <w:lvlText w:val="•"/>
      <w:lvlJc w:val="left"/>
      <w:pPr>
        <w:ind w:left="3000" w:hanging="721"/>
      </w:pPr>
      <w:rPr>
        <w:rFonts w:hint="default"/>
        <w:lang w:val="en-US" w:eastAsia="en-US" w:bidi="ar-SA"/>
      </w:rPr>
    </w:lvl>
    <w:lvl w:ilvl="3">
      <w:numFmt w:val="bullet"/>
      <w:lvlText w:val="•"/>
      <w:lvlJc w:val="left"/>
      <w:pPr>
        <w:ind w:left="3920" w:hanging="721"/>
      </w:pPr>
      <w:rPr>
        <w:rFonts w:hint="default"/>
        <w:lang w:val="en-US" w:eastAsia="en-US" w:bidi="ar-SA"/>
      </w:rPr>
    </w:lvl>
    <w:lvl w:ilvl="4">
      <w:numFmt w:val="bullet"/>
      <w:lvlText w:val="•"/>
      <w:lvlJc w:val="left"/>
      <w:pPr>
        <w:ind w:left="4840" w:hanging="721"/>
      </w:pPr>
      <w:rPr>
        <w:rFonts w:hint="default"/>
        <w:lang w:val="en-US" w:eastAsia="en-US" w:bidi="ar-SA"/>
      </w:rPr>
    </w:lvl>
    <w:lvl w:ilvl="5">
      <w:numFmt w:val="bullet"/>
      <w:lvlText w:val="•"/>
      <w:lvlJc w:val="left"/>
      <w:pPr>
        <w:ind w:left="5760" w:hanging="721"/>
      </w:pPr>
      <w:rPr>
        <w:rFonts w:hint="default"/>
        <w:lang w:val="en-US" w:eastAsia="en-US" w:bidi="ar-SA"/>
      </w:rPr>
    </w:lvl>
    <w:lvl w:ilvl="6">
      <w:numFmt w:val="bullet"/>
      <w:lvlText w:val="•"/>
      <w:lvlJc w:val="left"/>
      <w:pPr>
        <w:ind w:left="6680" w:hanging="721"/>
      </w:pPr>
      <w:rPr>
        <w:rFonts w:hint="default"/>
        <w:lang w:val="en-US" w:eastAsia="en-US" w:bidi="ar-SA"/>
      </w:rPr>
    </w:lvl>
    <w:lvl w:ilvl="7">
      <w:numFmt w:val="bullet"/>
      <w:lvlText w:val="•"/>
      <w:lvlJc w:val="left"/>
      <w:pPr>
        <w:ind w:left="7600" w:hanging="721"/>
      </w:pPr>
      <w:rPr>
        <w:rFonts w:hint="default"/>
        <w:lang w:val="en-US" w:eastAsia="en-US" w:bidi="ar-SA"/>
      </w:rPr>
    </w:lvl>
    <w:lvl w:ilvl="8">
      <w:numFmt w:val="bullet"/>
      <w:lvlText w:val="•"/>
      <w:lvlJc w:val="left"/>
      <w:pPr>
        <w:ind w:left="8520" w:hanging="721"/>
      </w:pPr>
      <w:rPr>
        <w:rFonts w:hint="default"/>
        <w:lang w:val="en-US" w:eastAsia="en-US" w:bidi="ar-SA"/>
      </w:rPr>
    </w:lvl>
  </w:abstractNum>
  <w:abstractNum w:abstractNumId="19" w15:restartNumberingAfterBreak="0">
    <w:nsid w:val="9C7198AA"/>
    <w:multiLevelType w:val="multilevel"/>
    <w:tmpl w:val="9C7198AA"/>
    <w:lvl w:ilvl="0">
      <w:start w:val="8"/>
      <w:numFmt w:val="decimal"/>
      <w:lvlText w:val="%1"/>
      <w:lvlJc w:val="left"/>
      <w:pPr>
        <w:ind w:left="2592" w:hanging="721"/>
      </w:pPr>
      <w:rPr>
        <w:rFonts w:hint="default"/>
        <w:lang w:val="en-US" w:eastAsia="en-US" w:bidi="ar-SA"/>
      </w:rPr>
    </w:lvl>
    <w:lvl w:ilvl="1">
      <w:start w:val="4"/>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20" w15:restartNumberingAfterBreak="0">
    <w:nsid w:val="9C8AC8EF"/>
    <w:multiLevelType w:val="multilevel"/>
    <w:tmpl w:val="9C8AC8EF"/>
    <w:lvl w:ilvl="0">
      <w:start w:val="1"/>
      <w:numFmt w:val="decimal"/>
      <w:lvlText w:val="%1."/>
      <w:lvlJc w:val="left"/>
      <w:pPr>
        <w:ind w:left="1151" w:hanging="721"/>
      </w:pPr>
      <w:rPr>
        <w:rFonts w:ascii="Times New Roman" w:eastAsia="Times New Roman" w:hAnsi="Times New Roman" w:cs="Times New Roman" w:hint="default"/>
        <w:b/>
        <w:bCs/>
        <w:spacing w:val="0"/>
        <w:w w:val="62"/>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2"/>
        <w:w w:val="103"/>
        <w:sz w:val="23"/>
        <w:szCs w:val="23"/>
        <w:lang w:val="en-US" w:eastAsia="en-US" w:bidi="ar-SA"/>
      </w:rPr>
    </w:lvl>
    <w:lvl w:ilvl="2">
      <w:numFmt w:val="bullet"/>
      <w:lvlText w:val="•"/>
      <w:lvlJc w:val="left"/>
      <w:pPr>
        <w:ind w:left="2822" w:hanging="721"/>
      </w:pPr>
      <w:rPr>
        <w:rFonts w:hint="default"/>
        <w:lang w:val="en-US" w:eastAsia="en-US" w:bidi="ar-SA"/>
      </w:rPr>
    </w:lvl>
    <w:lvl w:ilvl="3">
      <w:numFmt w:val="bullet"/>
      <w:lvlText w:val="•"/>
      <w:lvlJc w:val="left"/>
      <w:pPr>
        <w:ind w:left="3764" w:hanging="721"/>
      </w:pPr>
      <w:rPr>
        <w:rFonts w:hint="default"/>
        <w:lang w:val="en-US" w:eastAsia="en-US" w:bidi="ar-SA"/>
      </w:rPr>
    </w:lvl>
    <w:lvl w:ilvl="4">
      <w:numFmt w:val="bullet"/>
      <w:lvlText w:val="•"/>
      <w:lvlJc w:val="left"/>
      <w:pPr>
        <w:ind w:left="4706" w:hanging="721"/>
      </w:pPr>
      <w:rPr>
        <w:rFonts w:hint="default"/>
        <w:lang w:val="en-US" w:eastAsia="en-US" w:bidi="ar-SA"/>
      </w:rPr>
    </w:lvl>
    <w:lvl w:ilvl="5">
      <w:numFmt w:val="bullet"/>
      <w:lvlText w:val="•"/>
      <w:lvlJc w:val="left"/>
      <w:pPr>
        <w:ind w:left="5648" w:hanging="721"/>
      </w:pPr>
      <w:rPr>
        <w:rFonts w:hint="default"/>
        <w:lang w:val="en-US" w:eastAsia="en-US" w:bidi="ar-SA"/>
      </w:rPr>
    </w:lvl>
    <w:lvl w:ilvl="6">
      <w:numFmt w:val="bullet"/>
      <w:lvlText w:val="•"/>
      <w:lvlJc w:val="left"/>
      <w:pPr>
        <w:ind w:left="6591" w:hanging="721"/>
      </w:pPr>
      <w:rPr>
        <w:rFonts w:hint="default"/>
        <w:lang w:val="en-US" w:eastAsia="en-US" w:bidi="ar-SA"/>
      </w:rPr>
    </w:lvl>
    <w:lvl w:ilvl="7">
      <w:numFmt w:val="bullet"/>
      <w:lvlText w:val="•"/>
      <w:lvlJc w:val="left"/>
      <w:pPr>
        <w:ind w:left="7533" w:hanging="721"/>
      </w:pPr>
      <w:rPr>
        <w:rFonts w:hint="default"/>
        <w:lang w:val="en-US" w:eastAsia="en-US" w:bidi="ar-SA"/>
      </w:rPr>
    </w:lvl>
    <w:lvl w:ilvl="8">
      <w:numFmt w:val="bullet"/>
      <w:lvlText w:val="•"/>
      <w:lvlJc w:val="left"/>
      <w:pPr>
        <w:ind w:left="8475" w:hanging="721"/>
      </w:pPr>
      <w:rPr>
        <w:rFonts w:hint="default"/>
        <w:lang w:val="en-US" w:eastAsia="en-US" w:bidi="ar-SA"/>
      </w:rPr>
    </w:lvl>
  </w:abstractNum>
  <w:abstractNum w:abstractNumId="21" w15:restartNumberingAfterBreak="0">
    <w:nsid w:val="9D5D7490"/>
    <w:multiLevelType w:val="multilevel"/>
    <w:tmpl w:val="9D5D7490"/>
    <w:lvl w:ilvl="0">
      <w:start w:val="1"/>
      <w:numFmt w:val="decimal"/>
      <w:lvlText w:val="%1."/>
      <w:lvlJc w:val="left"/>
      <w:pPr>
        <w:ind w:left="661" w:hanging="231"/>
      </w:pPr>
      <w:rPr>
        <w:rFonts w:ascii="Times New Roman" w:eastAsia="Times New Roman" w:hAnsi="Times New Roman" w:cs="Times New Roman" w:hint="default"/>
        <w:b/>
        <w:bCs/>
        <w:w w:val="99"/>
        <w:sz w:val="23"/>
        <w:szCs w:val="23"/>
        <w:lang w:val="en-US" w:eastAsia="en-US" w:bidi="ar-SA"/>
      </w:rPr>
    </w:lvl>
    <w:lvl w:ilvl="1">
      <w:start w:val="1"/>
      <w:numFmt w:val="decimal"/>
      <w:lvlText w:val="%1.%2"/>
      <w:lvlJc w:val="left"/>
      <w:pPr>
        <w:ind w:left="777" w:hanging="347"/>
      </w:pPr>
      <w:rPr>
        <w:rFonts w:ascii="Times New Roman" w:eastAsia="Times New Roman" w:hAnsi="Times New Roman" w:cs="Times New Roman" w:hint="default"/>
        <w:w w:val="99"/>
        <w:sz w:val="23"/>
        <w:szCs w:val="23"/>
        <w:lang w:val="en-US" w:eastAsia="en-US" w:bidi="ar-SA"/>
      </w:rPr>
    </w:lvl>
    <w:lvl w:ilvl="2">
      <w:numFmt w:val="bullet"/>
      <w:lvlText w:val="•"/>
      <w:lvlJc w:val="left"/>
      <w:pPr>
        <w:ind w:left="1844" w:hanging="347"/>
      </w:pPr>
      <w:rPr>
        <w:rFonts w:hint="default"/>
        <w:lang w:val="en-US" w:eastAsia="en-US" w:bidi="ar-SA"/>
      </w:rPr>
    </w:lvl>
    <w:lvl w:ilvl="3">
      <w:numFmt w:val="bullet"/>
      <w:lvlText w:val="•"/>
      <w:lvlJc w:val="left"/>
      <w:pPr>
        <w:ind w:left="2908" w:hanging="347"/>
      </w:pPr>
      <w:rPr>
        <w:rFonts w:hint="default"/>
        <w:lang w:val="en-US" w:eastAsia="en-US" w:bidi="ar-SA"/>
      </w:rPr>
    </w:lvl>
    <w:lvl w:ilvl="4">
      <w:numFmt w:val="bullet"/>
      <w:lvlText w:val="•"/>
      <w:lvlJc w:val="left"/>
      <w:pPr>
        <w:ind w:left="3973" w:hanging="347"/>
      </w:pPr>
      <w:rPr>
        <w:rFonts w:hint="default"/>
        <w:lang w:val="en-US" w:eastAsia="en-US" w:bidi="ar-SA"/>
      </w:rPr>
    </w:lvl>
    <w:lvl w:ilvl="5">
      <w:numFmt w:val="bullet"/>
      <w:lvlText w:val="•"/>
      <w:lvlJc w:val="left"/>
      <w:pPr>
        <w:ind w:left="5037" w:hanging="347"/>
      </w:pPr>
      <w:rPr>
        <w:rFonts w:hint="default"/>
        <w:lang w:val="en-US" w:eastAsia="en-US" w:bidi="ar-SA"/>
      </w:rPr>
    </w:lvl>
    <w:lvl w:ilvl="6">
      <w:numFmt w:val="bullet"/>
      <w:lvlText w:val="•"/>
      <w:lvlJc w:val="left"/>
      <w:pPr>
        <w:ind w:left="6102" w:hanging="347"/>
      </w:pPr>
      <w:rPr>
        <w:rFonts w:hint="default"/>
        <w:lang w:val="en-US" w:eastAsia="en-US" w:bidi="ar-SA"/>
      </w:rPr>
    </w:lvl>
    <w:lvl w:ilvl="7">
      <w:numFmt w:val="bullet"/>
      <w:lvlText w:val="•"/>
      <w:lvlJc w:val="left"/>
      <w:pPr>
        <w:ind w:left="7166" w:hanging="347"/>
      </w:pPr>
      <w:rPr>
        <w:rFonts w:hint="default"/>
        <w:lang w:val="en-US" w:eastAsia="en-US" w:bidi="ar-SA"/>
      </w:rPr>
    </w:lvl>
    <w:lvl w:ilvl="8">
      <w:numFmt w:val="bullet"/>
      <w:lvlText w:val="•"/>
      <w:lvlJc w:val="left"/>
      <w:pPr>
        <w:ind w:left="8231" w:hanging="347"/>
      </w:pPr>
      <w:rPr>
        <w:rFonts w:hint="default"/>
        <w:lang w:val="en-US" w:eastAsia="en-US" w:bidi="ar-SA"/>
      </w:rPr>
    </w:lvl>
  </w:abstractNum>
  <w:abstractNum w:abstractNumId="22" w15:restartNumberingAfterBreak="0">
    <w:nsid w:val="9D7EB8E6"/>
    <w:multiLevelType w:val="multilevel"/>
    <w:tmpl w:val="9D7EB8E6"/>
    <w:lvl w:ilvl="0">
      <w:start w:val="11"/>
      <w:numFmt w:val="decimal"/>
      <w:lvlText w:val="%1"/>
      <w:lvlJc w:val="left"/>
      <w:pPr>
        <w:ind w:left="2592" w:hanging="721"/>
      </w:pPr>
      <w:rPr>
        <w:rFonts w:hint="default"/>
        <w:lang w:val="en-US" w:eastAsia="en-US" w:bidi="ar-SA"/>
      </w:rPr>
    </w:lvl>
    <w:lvl w:ilvl="1">
      <w:start w:val="1"/>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23" w15:restartNumberingAfterBreak="0">
    <w:nsid w:val="9DFC6F65"/>
    <w:multiLevelType w:val="multilevel"/>
    <w:tmpl w:val="9DFC6F65"/>
    <w:lvl w:ilvl="0">
      <w:start w:val="8"/>
      <w:numFmt w:val="decimal"/>
      <w:lvlText w:val="%1"/>
      <w:lvlJc w:val="left"/>
      <w:pPr>
        <w:ind w:left="2592" w:hanging="721"/>
      </w:pPr>
      <w:rPr>
        <w:rFonts w:hint="default"/>
        <w:lang w:val="en-US" w:eastAsia="en-US" w:bidi="ar-SA"/>
      </w:rPr>
    </w:lvl>
    <w:lvl w:ilvl="1">
      <w:start w:val="1"/>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24" w15:restartNumberingAfterBreak="0">
    <w:nsid w:val="9F81B9F9"/>
    <w:multiLevelType w:val="multilevel"/>
    <w:tmpl w:val="9F81B9F9"/>
    <w:lvl w:ilvl="0">
      <w:start w:val="6"/>
      <w:numFmt w:val="decimal"/>
      <w:lvlText w:val="%1"/>
      <w:lvlJc w:val="left"/>
      <w:pPr>
        <w:ind w:left="2592" w:hanging="721"/>
      </w:pPr>
      <w:rPr>
        <w:rFonts w:hint="default"/>
        <w:lang w:val="en-US" w:eastAsia="en-US" w:bidi="ar-SA"/>
      </w:rPr>
    </w:lvl>
    <w:lvl w:ilvl="1">
      <w:start w:val="5"/>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25" w15:restartNumberingAfterBreak="0">
    <w:nsid w:val="A0C93552"/>
    <w:multiLevelType w:val="multilevel"/>
    <w:tmpl w:val="A0C93552"/>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26" w15:restartNumberingAfterBreak="0">
    <w:nsid w:val="A0F05207"/>
    <w:multiLevelType w:val="multilevel"/>
    <w:tmpl w:val="A0F05207"/>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27" w15:restartNumberingAfterBreak="0">
    <w:nsid w:val="A5435042"/>
    <w:multiLevelType w:val="multilevel"/>
    <w:tmpl w:val="A5435042"/>
    <w:lvl w:ilvl="0">
      <w:start w:val="1"/>
      <w:numFmt w:val="decimal"/>
      <w:lvlText w:val="%1."/>
      <w:lvlJc w:val="left"/>
      <w:pPr>
        <w:ind w:left="943" w:hanging="721"/>
      </w:pPr>
      <w:rPr>
        <w:rFonts w:ascii="Times New Roman" w:eastAsia="Times New Roman" w:hAnsi="Times New Roman" w:cs="Times New Roman" w:hint="default"/>
        <w:spacing w:val="0"/>
        <w:w w:val="101"/>
        <w:sz w:val="22"/>
        <w:szCs w:val="22"/>
        <w:lang w:val="en-US" w:eastAsia="en-US" w:bidi="ar-SA"/>
      </w:rPr>
    </w:lvl>
    <w:lvl w:ilvl="1">
      <w:start w:val="1"/>
      <w:numFmt w:val="decimal"/>
      <w:lvlText w:val="%1-%2"/>
      <w:lvlJc w:val="left"/>
      <w:pPr>
        <w:ind w:left="222" w:hanging="721"/>
      </w:pPr>
      <w:rPr>
        <w:rFonts w:ascii="Times New Roman" w:eastAsia="Times New Roman" w:hAnsi="Times New Roman" w:cs="Times New Roman" w:hint="default"/>
        <w:spacing w:val="-3"/>
        <w:w w:val="101"/>
        <w:sz w:val="22"/>
        <w:szCs w:val="22"/>
        <w:lang w:val="en-US" w:eastAsia="en-US" w:bidi="ar-SA"/>
      </w:rPr>
    </w:lvl>
    <w:lvl w:ilvl="2">
      <w:numFmt w:val="bullet"/>
      <w:lvlText w:val="•"/>
      <w:lvlJc w:val="left"/>
      <w:pPr>
        <w:ind w:left="1924" w:hanging="721"/>
      </w:pPr>
      <w:rPr>
        <w:rFonts w:hint="default"/>
        <w:lang w:val="en-US" w:eastAsia="en-US" w:bidi="ar-SA"/>
      </w:rPr>
    </w:lvl>
    <w:lvl w:ilvl="3">
      <w:numFmt w:val="bullet"/>
      <w:lvlText w:val="•"/>
      <w:lvlJc w:val="left"/>
      <w:pPr>
        <w:ind w:left="2908" w:hanging="721"/>
      </w:pPr>
      <w:rPr>
        <w:rFonts w:hint="default"/>
        <w:lang w:val="en-US" w:eastAsia="en-US" w:bidi="ar-SA"/>
      </w:rPr>
    </w:lvl>
    <w:lvl w:ilvl="4">
      <w:numFmt w:val="bullet"/>
      <w:lvlText w:val="•"/>
      <w:lvlJc w:val="left"/>
      <w:pPr>
        <w:ind w:left="3893" w:hanging="721"/>
      </w:pPr>
      <w:rPr>
        <w:rFonts w:hint="default"/>
        <w:lang w:val="en-US" w:eastAsia="en-US" w:bidi="ar-SA"/>
      </w:rPr>
    </w:lvl>
    <w:lvl w:ilvl="5">
      <w:numFmt w:val="bullet"/>
      <w:lvlText w:val="•"/>
      <w:lvlJc w:val="left"/>
      <w:pPr>
        <w:ind w:left="4877" w:hanging="721"/>
      </w:pPr>
      <w:rPr>
        <w:rFonts w:hint="default"/>
        <w:lang w:val="en-US" w:eastAsia="en-US" w:bidi="ar-SA"/>
      </w:rPr>
    </w:lvl>
    <w:lvl w:ilvl="6">
      <w:numFmt w:val="bullet"/>
      <w:lvlText w:val="•"/>
      <w:lvlJc w:val="left"/>
      <w:pPr>
        <w:ind w:left="5862" w:hanging="721"/>
      </w:pPr>
      <w:rPr>
        <w:rFonts w:hint="default"/>
        <w:lang w:val="en-US" w:eastAsia="en-US" w:bidi="ar-SA"/>
      </w:rPr>
    </w:lvl>
    <w:lvl w:ilvl="7">
      <w:numFmt w:val="bullet"/>
      <w:lvlText w:val="•"/>
      <w:lvlJc w:val="left"/>
      <w:pPr>
        <w:ind w:left="6846" w:hanging="721"/>
      </w:pPr>
      <w:rPr>
        <w:rFonts w:hint="default"/>
        <w:lang w:val="en-US" w:eastAsia="en-US" w:bidi="ar-SA"/>
      </w:rPr>
    </w:lvl>
    <w:lvl w:ilvl="8">
      <w:numFmt w:val="bullet"/>
      <w:lvlText w:val="•"/>
      <w:lvlJc w:val="left"/>
      <w:pPr>
        <w:ind w:left="7831" w:hanging="721"/>
      </w:pPr>
      <w:rPr>
        <w:rFonts w:hint="default"/>
        <w:lang w:val="en-US" w:eastAsia="en-US" w:bidi="ar-SA"/>
      </w:rPr>
    </w:lvl>
  </w:abstractNum>
  <w:abstractNum w:abstractNumId="28" w15:restartNumberingAfterBreak="0">
    <w:nsid w:val="A97D620A"/>
    <w:multiLevelType w:val="multilevel"/>
    <w:tmpl w:val="A97D620A"/>
    <w:lvl w:ilvl="0">
      <w:start w:val="1"/>
      <w:numFmt w:val="decimal"/>
      <w:lvlText w:val="%1."/>
      <w:lvlJc w:val="left"/>
      <w:pPr>
        <w:ind w:left="943" w:hanging="721"/>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29" w15:restartNumberingAfterBreak="0">
    <w:nsid w:val="A9AC3AA7"/>
    <w:multiLevelType w:val="multilevel"/>
    <w:tmpl w:val="A9AC3AA7"/>
    <w:lvl w:ilvl="0">
      <w:start w:val="1"/>
      <w:numFmt w:val="decimal"/>
      <w:lvlText w:val="%1."/>
      <w:lvlJc w:val="left"/>
      <w:pPr>
        <w:ind w:left="1151" w:hanging="721"/>
      </w:pPr>
      <w:rPr>
        <w:rFonts w:ascii="Times New Roman" w:eastAsia="Times New Roman" w:hAnsi="Times New Roman" w:cs="Times New Roman" w:hint="default"/>
        <w:b/>
        <w:bCs/>
        <w:spacing w:val="0"/>
        <w:w w:val="62"/>
        <w:sz w:val="23"/>
        <w:szCs w:val="23"/>
        <w:lang w:val="en-US" w:eastAsia="en-US" w:bidi="ar-SA"/>
      </w:rPr>
    </w:lvl>
    <w:lvl w:ilvl="1">
      <w:start w:val="1"/>
      <w:numFmt w:val="decimal"/>
      <w:lvlText w:val="%1.%2"/>
      <w:lvlJc w:val="left"/>
      <w:pPr>
        <w:ind w:left="2592" w:hanging="721"/>
      </w:pPr>
      <w:rPr>
        <w:rFonts w:hint="default"/>
        <w:spacing w:val="-4"/>
        <w:w w:val="103"/>
        <w:lang w:val="en-US" w:eastAsia="en-US" w:bidi="ar-SA"/>
      </w:rPr>
    </w:lvl>
    <w:lvl w:ilvl="2">
      <w:start w:val="1"/>
      <w:numFmt w:val="lowerLetter"/>
      <w:lvlText w:val="%3."/>
      <w:lvlJc w:val="left"/>
      <w:pPr>
        <w:ind w:left="2592" w:hanging="721"/>
      </w:pPr>
      <w:rPr>
        <w:rFonts w:ascii="Times New Roman" w:eastAsia="Times New Roman" w:hAnsi="Times New Roman" w:cs="Times New Roman" w:hint="default"/>
        <w:spacing w:val="-5"/>
        <w:w w:val="98"/>
        <w:sz w:val="23"/>
        <w:szCs w:val="23"/>
        <w:lang w:val="en-US" w:eastAsia="en-US" w:bidi="ar-SA"/>
      </w:rPr>
    </w:lvl>
    <w:lvl w:ilvl="3">
      <w:numFmt w:val="bullet"/>
      <w:lvlText w:val="•"/>
      <w:lvlJc w:val="left"/>
      <w:pPr>
        <w:ind w:left="3570" w:hanging="721"/>
      </w:pPr>
      <w:rPr>
        <w:rFonts w:hint="default"/>
        <w:lang w:val="en-US" w:eastAsia="en-US" w:bidi="ar-SA"/>
      </w:rPr>
    </w:lvl>
    <w:lvl w:ilvl="4">
      <w:numFmt w:val="bullet"/>
      <w:lvlText w:val="•"/>
      <w:lvlJc w:val="left"/>
      <w:pPr>
        <w:ind w:left="4540" w:hanging="721"/>
      </w:pPr>
      <w:rPr>
        <w:rFonts w:hint="default"/>
        <w:lang w:val="en-US" w:eastAsia="en-US" w:bidi="ar-SA"/>
      </w:rPr>
    </w:lvl>
    <w:lvl w:ilvl="5">
      <w:numFmt w:val="bullet"/>
      <w:lvlText w:val="•"/>
      <w:lvlJc w:val="left"/>
      <w:pPr>
        <w:ind w:left="5510" w:hanging="721"/>
      </w:pPr>
      <w:rPr>
        <w:rFonts w:hint="default"/>
        <w:lang w:val="en-US" w:eastAsia="en-US" w:bidi="ar-SA"/>
      </w:rPr>
    </w:lvl>
    <w:lvl w:ilvl="6">
      <w:numFmt w:val="bullet"/>
      <w:lvlText w:val="•"/>
      <w:lvlJc w:val="left"/>
      <w:pPr>
        <w:ind w:left="6480" w:hanging="721"/>
      </w:pPr>
      <w:rPr>
        <w:rFonts w:hint="default"/>
        <w:lang w:val="en-US" w:eastAsia="en-US" w:bidi="ar-SA"/>
      </w:rPr>
    </w:lvl>
    <w:lvl w:ilvl="7">
      <w:numFmt w:val="bullet"/>
      <w:lvlText w:val="•"/>
      <w:lvlJc w:val="left"/>
      <w:pPr>
        <w:ind w:left="7450" w:hanging="721"/>
      </w:pPr>
      <w:rPr>
        <w:rFonts w:hint="default"/>
        <w:lang w:val="en-US" w:eastAsia="en-US" w:bidi="ar-SA"/>
      </w:rPr>
    </w:lvl>
    <w:lvl w:ilvl="8">
      <w:numFmt w:val="bullet"/>
      <w:lvlText w:val="•"/>
      <w:lvlJc w:val="left"/>
      <w:pPr>
        <w:ind w:left="8420" w:hanging="721"/>
      </w:pPr>
      <w:rPr>
        <w:rFonts w:hint="default"/>
        <w:lang w:val="en-US" w:eastAsia="en-US" w:bidi="ar-SA"/>
      </w:rPr>
    </w:lvl>
  </w:abstractNum>
  <w:abstractNum w:abstractNumId="30" w15:restartNumberingAfterBreak="0">
    <w:nsid w:val="AAF3F3FA"/>
    <w:multiLevelType w:val="multilevel"/>
    <w:tmpl w:val="AAF3F3FA"/>
    <w:lvl w:ilvl="0">
      <w:start w:val="4"/>
      <w:numFmt w:val="decimal"/>
      <w:lvlText w:val="%1"/>
      <w:lvlJc w:val="left"/>
      <w:pPr>
        <w:ind w:left="777" w:hanging="347"/>
      </w:pPr>
      <w:rPr>
        <w:rFonts w:hint="default"/>
        <w:lang w:val="en-US" w:eastAsia="en-US" w:bidi="ar-SA"/>
      </w:rPr>
    </w:lvl>
    <w:lvl w:ilvl="1">
      <w:start w:val="3"/>
      <w:numFmt w:val="decimal"/>
      <w:lvlText w:val="%1.%2"/>
      <w:lvlJc w:val="left"/>
      <w:pPr>
        <w:ind w:left="777" w:hanging="347"/>
      </w:pPr>
      <w:rPr>
        <w:rFonts w:ascii="Times New Roman" w:eastAsia="Times New Roman" w:hAnsi="Times New Roman" w:cs="Times New Roman" w:hint="default"/>
        <w:w w:val="99"/>
        <w:sz w:val="23"/>
        <w:szCs w:val="23"/>
        <w:lang w:val="en-US" w:eastAsia="en-US" w:bidi="ar-SA"/>
      </w:rPr>
    </w:lvl>
    <w:lvl w:ilvl="2">
      <w:numFmt w:val="bullet"/>
      <w:lvlText w:val="•"/>
      <w:lvlJc w:val="left"/>
      <w:pPr>
        <w:ind w:left="2696" w:hanging="347"/>
      </w:pPr>
      <w:rPr>
        <w:rFonts w:hint="default"/>
        <w:lang w:val="en-US" w:eastAsia="en-US" w:bidi="ar-SA"/>
      </w:rPr>
    </w:lvl>
    <w:lvl w:ilvl="3">
      <w:numFmt w:val="bullet"/>
      <w:lvlText w:val="•"/>
      <w:lvlJc w:val="left"/>
      <w:pPr>
        <w:ind w:left="3654" w:hanging="347"/>
      </w:pPr>
      <w:rPr>
        <w:rFonts w:hint="default"/>
        <w:lang w:val="en-US" w:eastAsia="en-US" w:bidi="ar-SA"/>
      </w:rPr>
    </w:lvl>
    <w:lvl w:ilvl="4">
      <w:numFmt w:val="bullet"/>
      <w:lvlText w:val="•"/>
      <w:lvlJc w:val="left"/>
      <w:pPr>
        <w:ind w:left="4612" w:hanging="347"/>
      </w:pPr>
      <w:rPr>
        <w:rFonts w:hint="default"/>
        <w:lang w:val="en-US" w:eastAsia="en-US" w:bidi="ar-SA"/>
      </w:rPr>
    </w:lvl>
    <w:lvl w:ilvl="5">
      <w:numFmt w:val="bullet"/>
      <w:lvlText w:val="•"/>
      <w:lvlJc w:val="left"/>
      <w:pPr>
        <w:ind w:left="5570" w:hanging="347"/>
      </w:pPr>
      <w:rPr>
        <w:rFonts w:hint="default"/>
        <w:lang w:val="en-US" w:eastAsia="en-US" w:bidi="ar-SA"/>
      </w:rPr>
    </w:lvl>
    <w:lvl w:ilvl="6">
      <w:numFmt w:val="bullet"/>
      <w:lvlText w:val="•"/>
      <w:lvlJc w:val="left"/>
      <w:pPr>
        <w:ind w:left="6528" w:hanging="347"/>
      </w:pPr>
      <w:rPr>
        <w:rFonts w:hint="default"/>
        <w:lang w:val="en-US" w:eastAsia="en-US" w:bidi="ar-SA"/>
      </w:rPr>
    </w:lvl>
    <w:lvl w:ilvl="7">
      <w:numFmt w:val="bullet"/>
      <w:lvlText w:val="•"/>
      <w:lvlJc w:val="left"/>
      <w:pPr>
        <w:ind w:left="7486" w:hanging="347"/>
      </w:pPr>
      <w:rPr>
        <w:rFonts w:hint="default"/>
        <w:lang w:val="en-US" w:eastAsia="en-US" w:bidi="ar-SA"/>
      </w:rPr>
    </w:lvl>
    <w:lvl w:ilvl="8">
      <w:numFmt w:val="bullet"/>
      <w:lvlText w:val="•"/>
      <w:lvlJc w:val="left"/>
      <w:pPr>
        <w:ind w:left="8444" w:hanging="347"/>
      </w:pPr>
      <w:rPr>
        <w:rFonts w:hint="default"/>
        <w:lang w:val="en-US" w:eastAsia="en-US" w:bidi="ar-SA"/>
      </w:rPr>
    </w:lvl>
  </w:abstractNum>
  <w:abstractNum w:abstractNumId="31" w15:restartNumberingAfterBreak="0">
    <w:nsid w:val="B08374AC"/>
    <w:multiLevelType w:val="multilevel"/>
    <w:tmpl w:val="B08374AC"/>
    <w:lvl w:ilvl="0">
      <w:start w:val="1"/>
      <w:numFmt w:val="decimal"/>
      <w:lvlText w:val="%1."/>
      <w:lvlJc w:val="left"/>
      <w:pPr>
        <w:ind w:left="943" w:hanging="721"/>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32" w15:restartNumberingAfterBreak="0">
    <w:nsid w:val="B0ED9BEA"/>
    <w:multiLevelType w:val="multilevel"/>
    <w:tmpl w:val="B0ED9BEA"/>
    <w:lvl w:ilvl="0">
      <w:start w:val="1"/>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2"/>
        <w:w w:val="103"/>
        <w:sz w:val="23"/>
        <w:szCs w:val="2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2"/>
        <w:w w:val="103"/>
        <w:sz w:val="23"/>
        <w:szCs w:val="23"/>
        <w:lang w:val="en-US" w:eastAsia="en-US" w:bidi="ar-SA"/>
      </w:rPr>
    </w:lvl>
    <w:lvl w:ilvl="3">
      <w:start w:val="1"/>
      <w:numFmt w:val="decimal"/>
      <w:lvlText w:val="%1.%2.%3.%4"/>
      <w:lvlJc w:val="left"/>
      <w:pPr>
        <w:ind w:left="3313" w:hanging="721"/>
      </w:pPr>
      <w:rPr>
        <w:rFonts w:ascii="Times New Roman" w:eastAsia="Times New Roman" w:hAnsi="Times New Roman" w:cs="Times New Roman" w:hint="default"/>
        <w:spacing w:val="-2"/>
        <w:w w:val="103"/>
        <w:sz w:val="23"/>
        <w:szCs w:val="23"/>
        <w:lang w:val="en-US" w:eastAsia="en-US" w:bidi="ar-SA"/>
      </w:rPr>
    </w:lvl>
    <w:lvl w:ilvl="4">
      <w:numFmt w:val="bullet"/>
      <w:lvlText w:val="•"/>
      <w:lvlJc w:val="left"/>
      <w:pPr>
        <w:ind w:left="4325" w:hanging="721"/>
      </w:pPr>
      <w:rPr>
        <w:rFonts w:hint="default"/>
        <w:lang w:val="en-US" w:eastAsia="en-US" w:bidi="ar-SA"/>
      </w:rPr>
    </w:lvl>
    <w:lvl w:ilvl="5">
      <w:numFmt w:val="bullet"/>
      <w:lvlText w:val="•"/>
      <w:lvlJc w:val="left"/>
      <w:pPr>
        <w:ind w:left="5331" w:hanging="721"/>
      </w:pPr>
      <w:rPr>
        <w:rFonts w:hint="default"/>
        <w:lang w:val="en-US" w:eastAsia="en-US" w:bidi="ar-SA"/>
      </w:rPr>
    </w:lvl>
    <w:lvl w:ilvl="6">
      <w:numFmt w:val="bullet"/>
      <w:lvlText w:val="•"/>
      <w:lvlJc w:val="left"/>
      <w:pPr>
        <w:ind w:left="6337" w:hanging="721"/>
      </w:pPr>
      <w:rPr>
        <w:rFonts w:hint="default"/>
        <w:lang w:val="en-US" w:eastAsia="en-US" w:bidi="ar-SA"/>
      </w:rPr>
    </w:lvl>
    <w:lvl w:ilvl="7">
      <w:numFmt w:val="bullet"/>
      <w:lvlText w:val="•"/>
      <w:lvlJc w:val="left"/>
      <w:pPr>
        <w:ind w:left="7342" w:hanging="721"/>
      </w:pPr>
      <w:rPr>
        <w:rFonts w:hint="default"/>
        <w:lang w:val="en-US" w:eastAsia="en-US" w:bidi="ar-SA"/>
      </w:rPr>
    </w:lvl>
    <w:lvl w:ilvl="8">
      <w:numFmt w:val="bullet"/>
      <w:lvlText w:val="•"/>
      <w:lvlJc w:val="left"/>
      <w:pPr>
        <w:ind w:left="8348" w:hanging="721"/>
      </w:pPr>
      <w:rPr>
        <w:rFonts w:hint="default"/>
        <w:lang w:val="en-US" w:eastAsia="en-US" w:bidi="ar-SA"/>
      </w:rPr>
    </w:lvl>
  </w:abstractNum>
  <w:abstractNum w:abstractNumId="33" w15:restartNumberingAfterBreak="0">
    <w:nsid w:val="B0F1ACD9"/>
    <w:multiLevelType w:val="multilevel"/>
    <w:tmpl w:val="B0F1ACD9"/>
    <w:lvl w:ilvl="0">
      <w:start w:val="1"/>
      <w:numFmt w:val="decimal"/>
      <w:lvlText w:val="%1"/>
      <w:lvlJc w:val="left"/>
      <w:pPr>
        <w:ind w:left="1872" w:hanging="721"/>
      </w:pPr>
      <w:rPr>
        <w:rFonts w:hint="default"/>
        <w:lang w:val="en-US" w:eastAsia="en-US" w:bidi="ar-SA"/>
      </w:rPr>
    </w:lvl>
    <w:lvl w:ilvl="1">
      <w:start w:val="2"/>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34" w15:restartNumberingAfterBreak="0">
    <w:nsid w:val="B1CC6FF1"/>
    <w:multiLevelType w:val="multilevel"/>
    <w:tmpl w:val="B1CC6FF1"/>
    <w:lvl w:ilvl="0">
      <w:start w:val="1"/>
      <w:numFmt w:val="decimal"/>
      <w:lvlText w:val="%1."/>
      <w:lvlJc w:val="left"/>
      <w:pPr>
        <w:ind w:left="943" w:hanging="721"/>
      </w:pPr>
      <w:rPr>
        <w:rFonts w:ascii="Times New Roman" w:eastAsia="Times New Roman" w:hAnsi="Times New Roman" w:cs="Times New Roman" w:hint="default"/>
        <w:spacing w:val="0"/>
        <w:w w:val="6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35" w15:restartNumberingAfterBreak="0">
    <w:nsid w:val="B23A94A9"/>
    <w:multiLevelType w:val="multilevel"/>
    <w:tmpl w:val="B23A94A9"/>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jc w:val="right"/>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36" w15:restartNumberingAfterBreak="0">
    <w:nsid w:val="B4E02BC3"/>
    <w:multiLevelType w:val="multilevel"/>
    <w:tmpl w:val="B4E02BC3"/>
    <w:lvl w:ilvl="0">
      <w:start w:val="1"/>
      <w:numFmt w:val="decimal"/>
      <w:lvlText w:val="%1."/>
      <w:lvlJc w:val="left"/>
      <w:pPr>
        <w:ind w:left="943" w:hanging="281"/>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826" w:hanging="281"/>
      </w:pPr>
      <w:rPr>
        <w:rFonts w:hint="default"/>
        <w:lang w:val="en-US" w:eastAsia="en-US" w:bidi="ar-SA"/>
      </w:rPr>
    </w:lvl>
    <w:lvl w:ilvl="2">
      <w:numFmt w:val="bullet"/>
      <w:lvlText w:val="•"/>
      <w:lvlJc w:val="left"/>
      <w:pPr>
        <w:ind w:left="2712" w:hanging="281"/>
      </w:pPr>
      <w:rPr>
        <w:rFonts w:hint="default"/>
        <w:lang w:val="en-US" w:eastAsia="en-US" w:bidi="ar-SA"/>
      </w:rPr>
    </w:lvl>
    <w:lvl w:ilvl="3">
      <w:numFmt w:val="bullet"/>
      <w:lvlText w:val="•"/>
      <w:lvlJc w:val="left"/>
      <w:pPr>
        <w:ind w:left="3598" w:hanging="281"/>
      </w:pPr>
      <w:rPr>
        <w:rFonts w:hint="default"/>
        <w:lang w:val="en-US" w:eastAsia="en-US" w:bidi="ar-SA"/>
      </w:rPr>
    </w:lvl>
    <w:lvl w:ilvl="4">
      <w:numFmt w:val="bullet"/>
      <w:lvlText w:val="•"/>
      <w:lvlJc w:val="left"/>
      <w:pPr>
        <w:ind w:left="4484" w:hanging="281"/>
      </w:pPr>
      <w:rPr>
        <w:rFonts w:hint="default"/>
        <w:lang w:val="en-US" w:eastAsia="en-US" w:bidi="ar-SA"/>
      </w:rPr>
    </w:lvl>
    <w:lvl w:ilvl="5">
      <w:numFmt w:val="bullet"/>
      <w:lvlText w:val="•"/>
      <w:lvlJc w:val="left"/>
      <w:pPr>
        <w:ind w:left="5370" w:hanging="281"/>
      </w:pPr>
      <w:rPr>
        <w:rFonts w:hint="default"/>
        <w:lang w:val="en-US" w:eastAsia="en-US" w:bidi="ar-SA"/>
      </w:rPr>
    </w:lvl>
    <w:lvl w:ilvl="6">
      <w:numFmt w:val="bullet"/>
      <w:lvlText w:val="•"/>
      <w:lvlJc w:val="left"/>
      <w:pPr>
        <w:ind w:left="6256" w:hanging="281"/>
      </w:pPr>
      <w:rPr>
        <w:rFonts w:hint="default"/>
        <w:lang w:val="en-US" w:eastAsia="en-US" w:bidi="ar-SA"/>
      </w:rPr>
    </w:lvl>
    <w:lvl w:ilvl="7">
      <w:numFmt w:val="bullet"/>
      <w:lvlText w:val="•"/>
      <w:lvlJc w:val="left"/>
      <w:pPr>
        <w:ind w:left="7142" w:hanging="281"/>
      </w:pPr>
      <w:rPr>
        <w:rFonts w:hint="default"/>
        <w:lang w:val="en-US" w:eastAsia="en-US" w:bidi="ar-SA"/>
      </w:rPr>
    </w:lvl>
    <w:lvl w:ilvl="8">
      <w:numFmt w:val="bullet"/>
      <w:lvlText w:val="•"/>
      <w:lvlJc w:val="left"/>
      <w:pPr>
        <w:ind w:left="8028" w:hanging="281"/>
      </w:pPr>
      <w:rPr>
        <w:rFonts w:hint="default"/>
        <w:lang w:val="en-US" w:eastAsia="en-US" w:bidi="ar-SA"/>
      </w:rPr>
    </w:lvl>
  </w:abstractNum>
  <w:abstractNum w:abstractNumId="37" w15:restartNumberingAfterBreak="0">
    <w:nsid w:val="B53F3350"/>
    <w:multiLevelType w:val="multilevel"/>
    <w:tmpl w:val="B53F3350"/>
    <w:lvl w:ilvl="0">
      <w:start w:val="1"/>
      <w:numFmt w:val="decimal"/>
      <w:lvlText w:val="%1."/>
      <w:lvlJc w:val="left"/>
      <w:pPr>
        <w:ind w:left="1151" w:hanging="721"/>
      </w:pPr>
      <w:rPr>
        <w:rFonts w:ascii="Times New Roman" w:eastAsia="Times New Roman" w:hAnsi="Times New Roman" w:cs="Times New Roman" w:hint="default"/>
        <w:spacing w:val="0"/>
        <w:w w:val="62"/>
        <w:sz w:val="23"/>
        <w:szCs w:val="23"/>
        <w:lang w:val="en-US" w:eastAsia="en-US" w:bidi="ar-SA"/>
      </w:rPr>
    </w:lvl>
    <w:lvl w:ilvl="1">
      <w:start w:val="1"/>
      <w:numFmt w:val="lowerLetter"/>
      <w:lvlText w:val="%2)"/>
      <w:lvlJc w:val="left"/>
      <w:pPr>
        <w:ind w:left="1872" w:hanging="721"/>
      </w:pPr>
      <w:rPr>
        <w:rFonts w:ascii="Times New Roman" w:eastAsia="Times New Roman" w:hAnsi="Times New Roman" w:cs="Times New Roman" w:hint="default"/>
        <w:spacing w:val="-5"/>
        <w:w w:val="98"/>
        <w:sz w:val="23"/>
        <w:szCs w:val="23"/>
        <w:lang w:val="en-US" w:eastAsia="en-US" w:bidi="ar-SA"/>
      </w:rPr>
    </w:lvl>
    <w:lvl w:ilvl="2">
      <w:numFmt w:val="bullet"/>
      <w:lvlText w:val="•"/>
      <w:lvlJc w:val="left"/>
      <w:pPr>
        <w:ind w:left="2822" w:hanging="721"/>
      </w:pPr>
      <w:rPr>
        <w:rFonts w:hint="default"/>
        <w:lang w:val="en-US" w:eastAsia="en-US" w:bidi="ar-SA"/>
      </w:rPr>
    </w:lvl>
    <w:lvl w:ilvl="3">
      <w:numFmt w:val="bullet"/>
      <w:lvlText w:val="•"/>
      <w:lvlJc w:val="left"/>
      <w:pPr>
        <w:ind w:left="3764" w:hanging="721"/>
      </w:pPr>
      <w:rPr>
        <w:rFonts w:hint="default"/>
        <w:lang w:val="en-US" w:eastAsia="en-US" w:bidi="ar-SA"/>
      </w:rPr>
    </w:lvl>
    <w:lvl w:ilvl="4">
      <w:numFmt w:val="bullet"/>
      <w:lvlText w:val="•"/>
      <w:lvlJc w:val="left"/>
      <w:pPr>
        <w:ind w:left="4706" w:hanging="721"/>
      </w:pPr>
      <w:rPr>
        <w:rFonts w:hint="default"/>
        <w:lang w:val="en-US" w:eastAsia="en-US" w:bidi="ar-SA"/>
      </w:rPr>
    </w:lvl>
    <w:lvl w:ilvl="5">
      <w:numFmt w:val="bullet"/>
      <w:lvlText w:val="•"/>
      <w:lvlJc w:val="left"/>
      <w:pPr>
        <w:ind w:left="5648" w:hanging="721"/>
      </w:pPr>
      <w:rPr>
        <w:rFonts w:hint="default"/>
        <w:lang w:val="en-US" w:eastAsia="en-US" w:bidi="ar-SA"/>
      </w:rPr>
    </w:lvl>
    <w:lvl w:ilvl="6">
      <w:numFmt w:val="bullet"/>
      <w:lvlText w:val="•"/>
      <w:lvlJc w:val="left"/>
      <w:pPr>
        <w:ind w:left="6591" w:hanging="721"/>
      </w:pPr>
      <w:rPr>
        <w:rFonts w:hint="default"/>
        <w:lang w:val="en-US" w:eastAsia="en-US" w:bidi="ar-SA"/>
      </w:rPr>
    </w:lvl>
    <w:lvl w:ilvl="7">
      <w:numFmt w:val="bullet"/>
      <w:lvlText w:val="•"/>
      <w:lvlJc w:val="left"/>
      <w:pPr>
        <w:ind w:left="7533" w:hanging="721"/>
      </w:pPr>
      <w:rPr>
        <w:rFonts w:hint="default"/>
        <w:lang w:val="en-US" w:eastAsia="en-US" w:bidi="ar-SA"/>
      </w:rPr>
    </w:lvl>
    <w:lvl w:ilvl="8">
      <w:numFmt w:val="bullet"/>
      <w:lvlText w:val="•"/>
      <w:lvlJc w:val="left"/>
      <w:pPr>
        <w:ind w:left="8475" w:hanging="721"/>
      </w:pPr>
      <w:rPr>
        <w:rFonts w:hint="default"/>
        <w:lang w:val="en-US" w:eastAsia="en-US" w:bidi="ar-SA"/>
      </w:rPr>
    </w:lvl>
  </w:abstractNum>
  <w:abstractNum w:abstractNumId="38" w15:restartNumberingAfterBreak="0">
    <w:nsid w:val="B5601969"/>
    <w:multiLevelType w:val="multilevel"/>
    <w:tmpl w:val="B5601969"/>
    <w:lvl w:ilvl="0">
      <w:start w:val="1"/>
      <w:numFmt w:val="decimal"/>
      <w:lvlText w:val="%1."/>
      <w:lvlJc w:val="left"/>
      <w:pPr>
        <w:ind w:left="445" w:hanging="223"/>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376" w:hanging="223"/>
      </w:pPr>
      <w:rPr>
        <w:rFonts w:hint="default"/>
        <w:lang w:val="en-US" w:eastAsia="en-US" w:bidi="ar-SA"/>
      </w:rPr>
    </w:lvl>
    <w:lvl w:ilvl="2">
      <w:numFmt w:val="bullet"/>
      <w:lvlText w:val="•"/>
      <w:lvlJc w:val="left"/>
      <w:pPr>
        <w:ind w:left="2312" w:hanging="223"/>
      </w:pPr>
      <w:rPr>
        <w:rFonts w:hint="default"/>
        <w:lang w:val="en-US" w:eastAsia="en-US" w:bidi="ar-SA"/>
      </w:rPr>
    </w:lvl>
    <w:lvl w:ilvl="3">
      <w:numFmt w:val="bullet"/>
      <w:lvlText w:val="•"/>
      <w:lvlJc w:val="left"/>
      <w:pPr>
        <w:ind w:left="3248" w:hanging="223"/>
      </w:pPr>
      <w:rPr>
        <w:rFonts w:hint="default"/>
        <w:lang w:val="en-US" w:eastAsia="en-US" w:bidi="ar-SA"/>
      </w:rPr>
    </w:lvl>
    <w:lvl w:ilvl="4">
      <w:numFmt w:val="bullet"/>
      <w:lvlText w:val="•"/>
      <w:lvlJc w:val="left"/>
      <w:pPr>
        <w:ind w:left="4184" w:hanging="223"/>
      </w:pPr>
      <w:rPr>
        <w:rFonts w:hint="default"/>
        <w:lang w:val="en-US" w:eastAsia="en-US" w:bidi="ar-SA"/>
      </w:rPr>
    </w:lvl>
    <w:lvl w:ilvl="5">
      <w:numFmt w:val="bullet"/>
      <w:lvlText w:val="•"/>
      <w:lvlJc w:val="left"/>
      <w:pPr>
        <w:ind w:left="5120" w:hanging="223"/>
      </w:pPr>
      <w:rPr>
        <w:rFonts w:hint="default"/>
        <w:lang w:val="en-US" w:eastAsia="en-US" w:bidi="ar-SA"/>
      </w:rPr>
    </w:lvl>
    <w:lvl w:ilvl="6">
      <w:numFmt w:val="bullet"/>
      <w:lvlText w:val="•"/>
      <w:lvlJc w:val="left"/>
      <w:pPr>
        <w:ind w:left="6056" w:hanging="223"/>
      </w:pPr>
      <w:rPr>
        <w:rFonts w:hint="default"/>
        <w:lang w:val="en-US" w:eastAsia="en-US" w:bidi="ar-SA"/>
      </w:rPr>
    </w:lvl>
    <w:lvl w:ilvl="7">
      <w:numFmt w:val="bullet"/>
      <w:lvlText w:val="•"/>
      <w:lvlJc w:val="left"/>
      <w:pPr>
        <w:ind w:left="6992" w:hanging="223"/>
      </w:pPr>
      <w:rPr>
        <w:rFonts w:hint="default"/>
        <w:lang w:val="en-US" w:eastAsia="en-US" w:bidi="ar-SA"/>
      </w:rPr>
    </w:lvl>
    <w:lvl w:ilvl="8">
      <w:numFmt w:val="bullet"/>
      <w:lvlText w:val="•"/>
      <w:lvlJc w:val="left"/>
      <w:pPr>
        <w:ind w:left="7928" w:hanging="223"/>
      </w:pPr>
      <w:rPr>
        <w:rFonts w:hint="default"/>
        <w:lang w:val="en-US" w:eastAsia="en-US" w:bidi="ar-SA"/>
      </w:rPr>
    </w:lvl>
  </w:abstractNum>
  <w:abstractNum w:abstractNumId="39" w15:restartNumberingAfterBreak="0">
    <w:nsid w:val="B5CF74F5"/>
    <w:multiLevelType w:val="multilevel"/>
    <w:tmpl w:val="B5CF74F5"/>
    <w:lvl w:ilvl="0">
      <w:start w:val="1"/>
      <w:numFmt w:val="decimal"/>
      <w:lvlText w:val="%1."/>
      <w:lvlJc w:val="left"/>
      <w:pPr>
        <w:ind w:left="943" w:hanging="721"/>
      </w:pPr>
      <w:rPr>
        <w:rFonts w:ascii="Times New Roman" w:eastAsia="Times New Roman" w:hAnsi="Times New Roman" w:cs="Times New Roman" w:hint="default"/>
        <w:spacing w:val="0"/>
        <w:w w:val="6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40" w15:restartNumberingAfterBreak="0">
    <w:nsid w:val="B5E306ED"/>
    <w:multiLevelType w:val="multilevel"/>
    <w:tmpl w:val="B5E306ED"/>
    <w:lvl w:ilvl="0">
      <w:start w:val="1"/>
      <w:numFmt w:val="decimal"/>
      <w:lvlText w:val="%1."/>
      <w:lvlJc w:val="left"/>
      <w:pPr>
        <w:ind w:left="560" w:hanging="281"/>
      </w:pPr>
      <w:rPr>
        <w:rFonts w:ascii="Times New Roman" w:eastAsia="Times New Roman" w:hAnsi="Times New Roman" w:cs="Times New Roman" w:hint="default"/>
        <w:b/>
        <w:bCs/>
        <w:spacing w:val="0"/>
        <w:w w:val="61"/>
        <w:sz w:val="22"/>
        <w:szCs w:val="22"/>
        <w:lang w:val="en-US" w:eastAsia="en-US" w:bidi="ar-SA"/>
      </w:rPr>
    </w:lvl>
    <w:lvl w:ilvl="1">
      <w:numFmt w:val="bullet"/>
      <w:lvlText w:val="•"/>
      <w:lvlJc w:val="left"/>
      <w:pPr>
        <w:ind w:left="1540" w:hanging="281"/>
      </w:pPr>
      <w:rPr>
        <w:rFonts w:hint="default"/>
        <w:lang w:val="en-US" w:eastAsia="en-US" w:bidi="ar-SA"/>
      </w:rPr>
    </w:lvl>
    <w:lvl w:ilvl="2">
      <w:numFmt w:val="bullet"/>
      <w:lvlText w:val="•"/>
      <w:lvlJc w:val="left"/>
      <w:pPr>
        <w:ind w:left="2520" w:hanging="281"/>
      </w:pPr>
      <w:rPr>
        <w:rFonts w:hint="default"/>
        <w:lang w:val="en-US" w:eastAsia="en-US" w:bidi="ar-SA"/>
      </w:rPr>
    </w:lvl>
    <w:lvl w:ilvl="3">
      <w:numFmt w:val="bullet"/>
      <w:lvlText w:val="•"/>
      <w:lvlJc w:val="left"/>
      <w:pPr>
        <w:ind w:left="3500" w:hanging="281"/>
      </w:pPr>
      <w:rPr>
        <w:rFonts w:hint="default"/>
        <w:lang w:val="en-US" w:eastAsia="en-US" w:bidi="ar-SA"/>
      </w:rPr>
    </w:lvl>
    <w:lvl w:ilvl="4">
      <w:numFmt w:val="bullet"/>
      <w:lvlText w:val="•"/>
      <w:lvlJc w:val="left"/>
      <w:pPr>
        <w:ind w:left="4480" w:hanging="281"/>
      </w:pPr>
      <w:rPr>
        <w:rFonts w:hint="default"/>
        <w:lang w:val="en-US" w:eastAsia="en-US" w:bidi="ar-SA"/>
      </w:rPr>
    </w:lvl>
    <w:lvl w:ilvl="5">
      <w:numFmt w:val="bullet"/>
      <w:lvlText w:val="•"/>
      <w:lvlJc w:val="left"/>
      <w:pPr>
        <w:ind w:left="5460" w:hanging="281"/>
      </w:pPr>
      <w:rPr>
        <w:rFonts w:hint="default"/>
        <w:lang w:val="en-US" w:eastAsia="en-US" w:bidi="ar-SA"/>
      </w:rPr>
    </w:lvl>
    <w:lvl w:ilvl="6">
      <w:numFmt w:val="bullet"/>
      <w:lvlText w:val="•"/>
      <w:lvlJc w:val="left"/>
      <w:pPr>
        <w:ind w:left="6440" w:hanging="281"/>
      </w:pPr>
      <w:rPr>
        <w:rFonts w:hint="default"/>
        <w:lang w:val="en-US" w:eastAsia="en-US" w:bidi="ar-SA"/>
      </w:rPr>
    </w:lvl>
    <w:lvl w:ilvl="7">
      <w:numFmt w:val="bullet"/>
      <w:lvlText w:val="•"/>
      <w:lvlJc w:val="left"/>
      <w:pPr>
        <w:ind w:left="7420" w:hanging="281"/>
      </w:pPr>
      <w:rPr>
        <w:rFonts w:hint="default"/>
        <w:lang w:val="en-US" w:eastAsia="en-US" w:bidi="ar-SA"/>
      </w:rPr>
    </w:lvl>
    <w:lvl w:ilvl="8">
      <w:numFmt w:val="bullet"/>
      <w:lvlText w:val="•"/>
      <w:lvlJc w:val="left"/>
      <w:pPr>
        <w:ind w:left="8400" w:hanging="281"/>
      </w:pPr>
      <w:rPr>
        <w:rFonts w:hint="default"/>
        <w:lang w:val="en-US" w:eastAsia="en-US" w:bidi="ar-SA"/>
      </w:rPr>
    </w:lvl>
  </w:abstractNum>
  <w:abstractNum w:abstractNumId="41" w15:restartNumberingAfterBreak="0">
    <w:nsid w:val="B88D21A8"/>
    <w:multiLevelType w:val="multilevel"/>
    <w:tmpl w:val="B88D21A8"/>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jc w:val="right"/>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42" w15:restartNumberingAfterBreak="0">
    <w:nsid w:val="B8CEF35B"/>
    <w:multiLevelType w:val="multilevel"/>
    <w:tmpl w:val="B8CEF35B"/>
    <w:lvl w:ilvl="0">
      <w:start w:val="5"/>
      <w:numFmt w:val="decimal"/>
      <w:lvlText w:val="%1"/>
      <w:lvlJc w:val="left"/>
      <w:pPr>
        <w:ind w:left="1872" w:hanging="721"/>
      </w:pPr>
      <w:rPr>
        <w:rFonts w:hint="default"/>
        <w:lang w:val="en-US" w:eastAsia="en-US" w:bidi="ar-SA"/>
      </w:rPr>
    </w:lvl>
    <w:lvl w:ilvl="1">
      <w:start w:val="6"/>
      <w:numFmt w:val="decimal"/>
      <w:lvlText w:val="%1.%2"/>
      <w:lvlJc w:val="left"/>
      <w:pPr>
        <w:ind w:left="1872" w:hanging="721"/>
      </w:pPr>
      <w:rPr>
        <w:rFonts w:ascii="Times New Roman" w:eastAsia="Times New Roman" w:hAnsi="Times New Roman" w:cs="Times New Roman" w:hint="default"/>
        <w:spacing w:val="-10"/>
        <w:w w:val="82"/>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43" w15:restartNumberingAfterBreak="0">
    <w:nsid w:val="BB64CFA9"/>
    <w:multiLevelType w:val="multilevel"/>
    <w:tmpl w:val="BB64CFA9"/>
    <w:lvl w:ilvl="0">
      <w:start w:val="2"/>
      <w:numFmt w:val="decimal"/>
      <w:lvlText w:val="%1"/>
      <w:lvlJc w:val="left"/>
      <w:pPr>
        <w:ind w:left="1872" w:hanging="721"/>
      </w:pPr>
      <w:rPr>
        <w:rFonts w:hint="default"/>
        <w:lang w:val="en-US" w:eastAsia="en-US" w:bidi="ar-SA"/>
      </w:rPr>
    </w:lvl>
    <w:lvl w:ilvl="1">
      <w:start w:val="3"/>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324" w:hanging="721"/>
      </w:pPr>
      <w:rPr>
        <w:rFonts w:hint="default"/>
        <w:lang w:val="en-US" w:eastAsia="en-US" w:bidi="ar-SA"/>
      </w:rPr>
    </w:lvl>
    <w:lvl w:ilvl="4">
      <w:numFmt w:val="bullet"/>
      <w:lvlText w:val="•"/>
      <w:lvlJc w:val="left"/>
      <w:pPr>
        <w:ind w:left="5186" w:hanging="721"/>
      </w:pPr>
      <w:rPr>
        <w:rFonts w:hint="default"/>
        <w:lang w:val="en-US" w:eastAsia="en-US" w:bidi="ar-SA"/>
      </w:rPr>
    </w:lvl>
    <w:lvl w:ilvl="5">
      <w:numFmt w:val="bullet"/>
      <w:lvlText w:val="•"/>
      <w:lvlJc w:val="left"/>
      <w:pPr>
        <w:ind w:left="6048" w:hanging="721"/>
      </w:pPr>
      <w:rPr>
        <w:rFonts w:hint="default"/>
        <w:lang w:val="en-US" w:eastAsia="en-US" w:bidi="ar-SA"/>
      </w:rPr>
    </w:lvl>
    <w:lvl w:ilvl="6">
      <w:numFmt w:val="bullet"/>
      <w:lvlText w:val="•"/>
      <w:lvlJc w:val="left"/>
      <w:pPr>
        <w:ind w:left="6911" w:hanging="721"/>
      </w:pPr>
      <w:rPr>
        <w:rFonts w:hint="default"/>
        <w:lang w:val="en-US" w:eastAsia="en-US" w:bidi="ar-SA"/>
      </w:rPr>
    </w:lvl>
    <w:lvl w:ilvl="7">
      <w:numFmt w:val="bullet"/>
      <w:lvlText w:val="•"/>
      <w:lvlJc w:val="left"/>
      <w:pPr>
        <w:ind w:left="7773" w:hanging="721"/>
      </w:pPr>
      <w:rPr>
        <w:rFonts w:hint="default"/>
        <w:lang w:val="en-US" w:eastAsia="en-US" w:bidi="ar-SA"/>
      </w:rPr>
    </w:lvl>
    <w:lvl w:ilvl="8">
      <w:numFmt w:val="bullet"/>
      <w:lvlText w:val="•"/>
      <w:lvlJc w:val="left"/>
      <w:pPr>
        <w:ind w:left="8635" w:hanging="721"/>
      </w:pPr>
      <w:rPr>
        <w:rFonts w:hint="default"/>
        <w:lang w:val="en-US" w:eastAsia="en-US" w:bidi="ar-SA"/>
      </w:rPr>
    </w:lvl>
  </w:abstractNum>
  <w:abstractNum w:abstractNumId="44" w15:restartNumberingAfterBreak="0">
    <w:nsid w:val="BCECA0B4"/>
    <w:multiLevelType w:val="multilevel"/>
    <w:tmpl w:val="BCECA0B4"/>
    <w:lvl w:ilvl="0">
      <w:start w:val="1"/>
      <w:numFmt w:val="lowerRoman"/>
      <w:lvlText w:val="%1)"/>
      <w:lvlJc w:val="left"/>
      <w:pPr>
        <w:ind w:left="2592" w:hanging="721"/>
      </w:pPr>
      <w:rPr>
        <w:rFonts w:ascii="Times New Roman" w:eastAsia="Times New Roman" w:hAnsi="Times New Roman" w:cs="Times New Roman" w:hint="default"/>
        <w:spacing w:val="-2"/>
        <w:w w:val="56"/>
        <w:sz w:val="23"/>
        <w:szCs w:val="23"/>
        <w:lang w:val="en-US" w:eastAsia="en-US" w:bidi="ar-SA"/>
      </w:rPr>
    </w:lvl>
    <w:lvl w:ilvl="1">
      <w:numFmt w:val="bullet"/>
      <w:lvlText w:val="•"/>
      <w:lvlJc w:val="left"/>
      <w:pPr>
        <w:ind w:left="3376" w:hanging="721"/>
      </w:pPr>
      <w:rPr>
        <w:rFonts w:hint="default"/>
        <w:lang w:val="en-US" w:eastAsia="en-US" w:bidi="ar-SA"/>
      </w:rPr>
    </w:lvl>
    <w:lvl w:ilvl="2">
      <w:numFmt w:val="bullet"/>
      <w:lvlText w:val="•"/>
      <w:lvlJc w:val="left"/>
      <w:pPr>
        <w:ind w:left="4152" w:hanging="721"/>
      </w:pPr>
      <w:rPr>
        <w:rFonts w:hint="default"/>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45" w15:restartNumberingAfterBreak="0">
    <w:nsid w:val="BDA1395C"/>
    <w:multiLevelType w:val="multilevel"/>
    <w:tmpl w:val="BDA1395C"/>
    <w:lvl w:ilvl="0">
      <w:start w:val="1"/>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2"/>
        <w:w w:val="103"/>
        <w:sz w:val="23"/>
        <w:szCs w:val="2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2"/>
        <w:w w:val="103"/>
        <w:sz w:val="23"/>
        <w:szCs w:val="23"/>
        <w:lang w:val="en-US" w:eastAsia="en-US" w:bidi="ar-SA"/>
      </w:rPr>
    </w:lvl>
    <w:lvl w:ilvl="3">
      <w:start w:val="1"/>
      <w:numFmt w:val="decimal"/>
      <w:lvlText w:val="%1.%2.%3.%4"/>
      <w:lvlJc w:val="left"/>
      <w:pPr>
        <w:ind w:left="3313" w:hanging="721"/>
      </w:pPr>
      <w:rPr>
        <w:rFonts w:ascii="Times New Roman" w:eastAsia="Times New Roman" w:hAnsi="Times New Roman" w:cs="Times New Roman" w:hint="default"/>
        <w:spacing w:val="-2"/>
        <w:w w:val="103"/>
        <w:sz w:val="23"/>
        <w:szCs w:val="23"/>
        <w:lang w:val="en-US" w:eastAsia="en-US" w:bidi="ar-SA"/>
      </w:rPr>
    </w:lvl>
    <w:lvl w:ilvl="4">
      <w:numFmt w:val="bullet"/>
      <w:lvlText w:val="•"/>
      <w:lvlJc w:val="left"/>
      <w:pPr>
        <w:ind w:left="4325" w:hanging="721"/>
      </w:pPr>
      <w:rPr>
        <w:rFonts w:hint="default"/>
        <w:lang w:val="en-US" w:eastAsia="en-US" w:bidi="ar-SA"/>
      </w:rPr>
    </w:lvl>
    <w:lvl w:ilvl="5">
      <w:numFmt w:val="bullet"/>
      <w:lvlText w:val="•"/>
      <w:lvlJc w:val="left"/>
      <w:pPr>
        <w:ind w:left="5331" w:hanging="721"/>
      </w:pPr>
      <w:rPr>
        <w:rFonts w:hint="default"/>
        <w:lang w:val="en-US" w:eastAsia="en-US" w:bidi="ar-SA"/>
      </w:rPr>
    </w:lvl>
    <w:lvl w:ilvl="6">
      <w:numFmt w:val="bullet"/>
      <w:lvlText w:val="•"/>
      <w:lvlJc w:val="left"/>
      <w:pPr>
        <w:ind w:left="6337" w:hanging="721"/>
      </w:pPr>
      <w:rPr>
        <w:rFonts w:hint="default"/>
        <w:lang w:val="en-US" w:eastAsia="en-US" w:bidi="ar-SA"/>
      </w:rPr>
    </w:lvl>
    <w:lvl w:ilvl="7">
      <w:numFmt w:val="bullet"/>
      <w:lvlText w:val="•"/>
      <w:lvlJc w:val="left"/>
      <w:pPr>
        <w:ind w:left="7342" w:hanging="721"/>
      </w:pPr>
      <w:rPr>
        <w:rFonts w:hint="default"/>
        <w:lang w:val="en-US" w:eastAsia="en-US" w:bidi="ar-SA"/>
      </w:rPr>
    </w:lvl>
    <w:lvl w:ilvl="8">
      <w:numFmt w:val="bullet"/>
      <w:lvlText w:val="•"/>
      <w:lvlJc w:val="left"/>
      <w:pPr>
        <w:ind w:left="8348" w:hanging="721"/>
      </w:pPr>
      <w:rPr>
        <w:rFonts w:hint="default"/>
        <w:lang w:val="en-US" w:eastAsia="en-US" w:bidi="ar-SA"/>
      </w:rPr>
    </w:lvl>
  </w:abstractNum>
  <w:abstractNum w:abstractNumId="46" w15:restartNumberingAfterBreak="0">
    <w:nsid w:val="BE8A4F4C"/>
    <w:multiLevelType w:val="multilevel"/>
    <w:tmpl w:val="BE8A4F4C"/>
    <w:lvl w:ilvl="0">
      <w:start w:val="1"/>
      <w:numFmt w:val="decimal"/>
      <w:lvlText w:val="%1."/>
      <w:lvlJc w:val="left"/>
      <w:pPr>
        <w:ind w:left="1872" w:hanging="361"/>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728" w:hanging="361"/>
      </w:pPr>
      <w:rPr>
        <w:rFonts w:hint="default"/>
        <w:lang w:val="en-US" w:eastAsia="en-US" w:bidi="ar-SA"/>
      </w:rPr>
    </w:lvl>
    <w:lvl w:ilvl="2">
      <w:numFmt w:val="bullet"/>
      <w:lvlText w:val="•"/>
      <w:lvlJc w:val="left"/>
      <w:pPr>
        <w:ind w:left="3576" w:hanging="361"/>
      </w:pPr>
      <w:rPr>
        <w:rFonts w:hint="default"/>
        <w:lang w:val="en-US" w:eastAsia="en-US" w:bidi="ar-SA"/>
      </w:rPr>
    </w:lvl>
    <w:lvl w:ilvl="3">
      <w:numFmt w:val="bullet"/>
      <w:lvlText w:val="•"/>
      <w:lvlJc w:val="left"/>
      <w:pPr>
        <w:ind w:left="4424" w:hanging="361"/>
      </w:pPr>
      <w:rPr>
        <w:rFonts w:hint="default"/>
        <w:lang w:val="en-US" w:eastAsia="en-US" w:bidi="ar-SA"/>
      </w:rPr>
    </w:lvl>
    <w:lvl w:ilvl="4">
      <w:numFmt w:val="bullet"/>
      <w:lvlText w:val="•"/>
      <w:lvlJc w:val="left"/>
      <w:pPr>
        <w:ind w:left="5272" w:hanging="361"/>
      </w:pPr>
      <w:rPr>
        <w:rFonts w:hint="default"/>
        <w:lang w:val="en-US" w:eastAsia="en-US" w:bidi="ar-SA"/>
      </w:rPr>
    </w:lvl>
    <w:lvl w:ilvl="5">
      <w:numFmt w:val="bullet"/>
      <w:lvlText w:val="•"/>
      <w:lvlJc w:val="left"/>
      <w:pPr>
        <w:ind w:left="6120" w:hanging="361"/>
      </w:pPr>
      <w:rPr>
        <w:rFonts w:hint="default"/>
        <w:lang w:val="en-US" w:eastAsia="en-US" w:bidi="ar-SA"/>
      </w:rPr>
    </w:lvl>
    <w:lvl w:ilvl="6">
      <w:numFmt w:val="bullet"/>
      <w:lvlText w:val="•"/>
      <w:lvlJc w:val="left"/>
      <w:pPr>
        <w:ind w:left="6968" w:hanging="361"/>
      </w:pPr>
      <w:rPr>
        <w:rFonts w:hint="default"/>
        <w:lang w:val="en-US" w:eastAsia="en-US" w:bidi="ar-SA"/>
      </w:rPr>
    </w:lvl>
    <w:lvl w:ilvl="7">
      <w:numFmt w:val="bullet"/>
      <w:lvlText w:val="•"/>
      <w:lvlJc w:val="left"/>
      <w:pPr>
        <w:ind w:left="7816" w:hanging="361"/>
      </w:pPr>
      <w:rPr>
        <w:rFonts w:hint="default"/>
        <w:lang w:val="en-US" w:eastAsia="en-US" w:bidi="ar-SA"/>
      </w:rPr>
    </w:lvl>
    <w:lvl w:ilvl="8">
      <w:numFmt w:val="bullet"/>
      <w:lvlText w:val="•"/>
      <w:lvlJc w:val="left"/>
      <w:pPr>
        <w:ind w:left="8664" w:hanging="361"/>
      </w:pPr>
      <w:rPr>
        <w:rFonts w:hint="default"/>
        <w:lang w:val="en-US" w:eastAsia="en-US" w:bidi="ar-SA"/>
      </w:rPr>
    </w:lvl>
  </w:abstractNum>
  <w:abstractNum w:abstractNumId="47" w15:restartNumberingAfterBreak="0">
    <w:nsid w:val="BE923771"/>
    <w:multiLevelType w:val="multilevel"/>
    <w:tmpl w:val="BE923771"/>
    <w:lvl w:ilvl="0">
      <w:start w:val="4"/>
      <w:numFmt w:val="decimal"/>
      <w:lvlText w:val="%1"/>
      <w:lvlJc w:val="left"/>
      <w:pPr>
        <w:ind w:left="1793" w:hanging="354"/>
      </w:pPr>
      <w:rPr>
        <w:rFonts w:hint="default"/>
        <w:lang w:val="en-US" w:eastAsia="en-US" w:bidi="ar-SA"/>
      </w:rPr>
    </w:lvl>
    <w:lvl w:ilvl="1">
      <w:start w:val="1"/>
      <w:numFmt w:val="decimal"/>
      <w:lvlText w:val="%1.%2"/>
      <w:lvlJc w:val="left"/>
      <w:pPr>
        <w:ind w:left="1793" w:hanging="354"/>
      </w:pPr>
      <w:rPr>
        <w:rFonts w:hint="default"/>
        <w:spacing w:val="-10"/>
        <w:w w:val="103"/>
        <w:lang w:val="en-US" w:eastAsia="en-US" w:bidi="ar-SA"/>
      </w:rPr>
    </w:lvl>
    <w:lvl w:ilvl="2">
      <w:start w:val="1"/>
      <w:numFmt w:val="decimal"/>
      <w:lvlText w:val="%1.%2.%3"/>
      <w:lvlJc w:val="left"/>
      <w:pPr>
        <w:ind w:left="2347" w:hanging="526"/>
        <w:jc w:val="right"/>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122" w:hanging="526"/>
      </w:pPr>
      <w:rPr>
        <w:rFonts w:hint="default"/>
        <w:lang w:val="en-US" w:eastAsia="en-US" w:bidi="ar-SA"/>
      </w:rPr>
    </w:lvl>
    <w:lvl w:ilvl="4">
      <w:numFmt w:val="bullet"/>
      <w:lvlText w:val="•"/>
      <w:lvlJc w:val="left"/>
      <w:pPr>
        <w:ind w:left="5013" w:hanging="526"/>
      </w:pPr>
      <w:rPr>
        <w:rFonts w:hint="default"/>
        <w:lang w:val="en-US" w:eastAsia="en-US" w:bidi="ar-SA"/>
      </w:rPr>
    </w:lvl>
    <w:lvl w:ilvl="5">
      <w:numFmt w:val="bullet"/>
      <w:lvlText w:val="•"/>
      <w:lvlJc w:val="left"/>
      <w:pPr>
        <w:ind w:left="5904" w:hanging="526"/>
      </w:pPr>
      <w:rPr>
        <w:rFonts w:hint="default"/>
        <w:lang w:val="en-US" w:eastAsia="en-US" w:bidi="ar-SA"/>
      </w:rPr>
    </w:lvl>
    <w:lvl w:ilvl="6">
      <w:numFmt w:val="bullet"/>
      <w:lvlText w:val="•"/>
      <w:lvlJc w:val="left"/>
      <w:pPr>
        <w:ind w:left="6795" w:hanging="526"/>
      </w:pPr>
      <w:rPr>
        <w:rFonts w:hint="default"/>
        <w:lang w:val="en-US" w:eastAsia="en-US" w:bidi="ar-SA"/>
      </w:rPr>
    </w:lvl>
    <w:lvl w:ilvl="7">
      <w:numFmt w:val="bullet"/>
      <w:lvlText w:val="•"/>
      <w:lvlJc w:val="left"/>
      <w:pPr>
        <w:ind w:left="7686" w:hanging="526"/>
      </w:pPr>
      <w:rPr>
        <w:rFonts w:hint="default"/>
        <w:lang w:val="en-US" w:eastAsia="en-US" w:bidi="ar-SA"/>
      </w:rPr>
    </w:lvl>
    <w:lvl w:ilvl="8">
      <w:numFmt w:val="bullet"/>
      <w:lvlText w:val="•"/>
      <w:lvlJc w:val="left"/>
      <w:pPr>
        <w:ind w:left="8577" w:hanging="526"/>
      </w:pPr>
      <w:rPr>
        <w:rFonts w:hint="default"/>
        <w:lang w:val="en-US" w:eastAsia="en-US" w:bidi="ar-SA"/>
      </w:rPr>
    </w:lvl>
  </w:abstractNum>
  <w:abstractNum w:abstractNumId="48" w15:restartNumberingAfterBreak="0">
    <w:nsid w:val="BF205925"/>
    <w:multiLevelType w:val="multilevel"/>
    <w:tmpl w:val="BF205925"/>
    <w:lvl w:ilvl="0">
      <w:start w:val="1"/>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2822" w:hanging="721"/>
      </w:pPr>
      <w:rPr>
        <w:rFonts w:hint="default"/>
        <w:lang w:val="en-US" w:eastAsia="en-US" w:bidi="ar-SA"/>
      </w:rPr>
    </w:lvl>
    <w:lvl w:ilvl="3">
      <w:numFmt w:val="bullet"/>
      <w:lvlText w:val="•"/>
      <w:lvlJc w:val="left"/>
      <w:pPr>
        <w:ind w:left="3764" w:hanging="721"/>
      </w:pPr>
      <w:rPr>
        <w:rFonts w:hint="default"/>
        <w:lang w:val="en-US" w:eastAsia="en-US" w:bidi="ar-SA"/>
      </w:rPr>
    </w:lvl>
    <w:lvl w:ilvl="4">
      <w:numFmt w:val="bullet"/>
      <w:lvlText w:val="•"/>
      <w:lvlJc w:val="left"/>
      <w:pPr>
        <w:ind w:left="4706" w:hanging="721"/>
      </w:pPr>
      <w:rPr>
        <w:rFonts w:hint="default"/>
        <w:lang w:val="en-US" w:eastAsia="en-US" w:bidi="ar-SA"/>
      </w:rPr>
    </w:lvl>
    <w:lvl w:ilvl="5">
      <w:numFmt w:val="bullet"/>
      <w:lvlText w:val="•"/>
      <w:lvlJc w:val="left"/>
      <w:pPr>
        <w:ind w:left="5648" w:hanging="721"/>
      </w:pPr>
      <w:rPr>
        <w:rFonts w:hint="default"/>
        <w:lang w:val="en-US" w:eastAsia="en-US" w:bidi="ar-SA"/>
      </w:rPr>
    </w:lvl>
    <w:lvl w:ilvl="6">
      <w:numFmt w:val="bullet"/>
      <w:lvlText w:val="•"/>
      <w:lvlJc w:val="left"/>
      <w:pPr>
        <w:ind w:left="6591" w:hanging="721"/>
      </w:pPr>
      <w:rPr>
        <w:rFonts w:hint="default"/>
        <w:lang w:val="en-US" w:eastAsia="en-US" w:bidi="ar-SA"/>
      </w:rPr>
    </w:lvl>
    <w:lvl w:ilvl="7">
      <w:numFmt w:val="bullet"/>
      <w:lvlText w:val="•"/>
      <w:lvlJc w:val="left"/>
      <w:pPr>
        <w:ind w:left="7533" w:hanging="721"/>
      </w:pPr>
      <w:rPr>
        <w:rFonts w:hint="default"/>
        <w:lang w:val="en-US" w:eastAsia="en-US" w:bidi="ar-SA"/>
      </w:rPr>
    </w:lvl>
    <w:lvl w:ilvl="8">
      <w:numFmt w:val="bullet"/>
      <w:lvlText w:val="•"/>
      <w:lvlJc w:val="left"/>
      <w:pPr>
        <w:ind w:left="8475" w:hanging="721"/>
      </w:pPr>
      <w:rPr>
        <w:rFonts w:hint="default"/>
        <w:lang w:val="en-US" w:eastAsia="en-US" w:bidi="ar-SA"/>
      </w:rPr>
    </w:lvl>
  </w:abstractNum>
  <w:abstractNum w:abstractNumId="49" w15:restartNumberingAfterBreak="0">
    <w:nsid w:val="BF50FE6B"/>
    <w:multiLevelType w:val="multilevel"/>
    <w:tmpl w:val="BF50FE6B"/>
    <w:lvl w:ilvl="0">
      <w:start w:val="6"/>
      <w:numFmt w:val="decimal"/>
      <w:lvlText w:val="%1"/>
      <w:lvlJc w:val="left"/>
      <w:pPr>
        <w:ind w:left="2592" w:hanging="721"/>
      </w:pPr>
      <w:rPr>
        <w:rFonts w:hint="default"/>
        <w:lang w:val="en-US" w:eastAsia="en-US" w:bidi="ar-SA"/>
      </w:rPr>
    </w:lvl>
    <w:lvl w:ilvl="1">
      <w:start w:val="5"/>
      <w:numFmt w:val="decimal"/>
      <w:lvlText w:val="%1.%2"/>
      <w:lvlJc w:val="left"/>
      <w:pPr>
        <w:ind w:left="2592" w:hanging="721"/>
      </w:pPr>
      <w:rPr>
        <w:rFonts w:hint="default"/>
        <w:lang w:val="en-US" w:eastAsia="en-US" w:bidi="ar-SA"/>
      </w:rPr>
    </w:lvl>
    <w:lvl w:ilvl="2">
      <w:start w:val="8"/>
      <w:numFmt w:val="decimal"/>
      <w:lvlText w:val="%1.%2.%3"/>
      <w:lvlJc w:val="left"/>
      <w:pPr>
        <w:ind w:left="2592" w:hanging="721"/>
      </w:pPr>
      <w:rPr>
        <w:rFonts w:ascii="Times New Roman" w:eastAsia="Times New Roman" w:hAnsi="Times New Roman" w:cs="Times New Roman" w:hint="default"/>
        <w:spacing w:val="-10"/>
        <w:w w:val="92"/>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50" w15:restartNumberingAfterBreak="0">
    <w:nsid w:val="C0283A65"/>
    <w:multiLevelType w:val="multilevel"/>
    <w:tmpl w:val="C0283A65"/>
    <w:lvl w:ilvl="0">
      <w:start w:val="1"/>
      <w:numFmt w:val="decimal"/>
      <w:lvlText w:val="%1."/>
      <w:lvlJc w:val="left"/>
      <w:pPr>
        <w:ind w:left="452" w:hanging="230"/>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394" w:hanging="230"/>
      </w:pPr>
      <w:rPr>
        <w:rFonts w:hint="default"/>
        <w:lang w:val="en-US" w:eastAsia="en-US" w:bidi="ar-SA"/>
      </w:rPr>
    </w:lvl>
    <w:lvl w:ilvl="2">
      <w:numFmt w:val="bullet"/>
      <w:lvlText w:val="•"/>
      <w:lvlJc w:val="left"/>
      <w:pPr>
        <w:ind w:left="2328" w:hanging="230"/>
      </w:pPr>
      <w:rPr>
        <w:rFonts w:hint="default"/>
        <w:lang w:val="en-US" w:eastAsia="en-US" w:bidi="ar-SA"/>
      </w:rPr>
    </w:lvl>
    <w:lvl w:ilvl="3">
      <w:numFmt w:val="bullet"/>
      <w:lvlText w:val="•"/>
      <w:lvlJc w:val="left"/>
      <w:pPr>
        <w:ind w:left="3262" w:hanging="230"/>
      </w:pPr>
      <w:rPr>
        <w:rFonts w:hint="default"/>
        <w:lang w:val="en-US" w:eastAsia="en-US" w:bidi="ar-SA"/>
      </w:rPr>
    </w:lvl>
    <w:lvl w:ilvl="4">
      <w:numFmt w:val="bullet"/>
      <w:lvlText w:val="•"/>
      <w:lvlJc w:val="left"/>
      <w:pPr>
        <w:ind w:left="4196" w:hanging="230"/>
      </w:pPr>
      <w:rPr>
        <w:rFonts w:hint="default"/>
        <w:lang w:val="en-US" w:eastAsia="en-US" w:bidi="ar-SA"/>
      </w:rPr>
    </w:lvl>
    <w:lvl w:ilvl="5">
      <w:numFmt w:val="bullet"/>
      <w:lvlText w:val="•"/>
      <w:lvlJc w:val="left"/>
      <w:pPr>
        <w:ind w:left="5130" w:hanging="230"/>
      </w:pPr>
      <w:rPr>
        <w:rFonts w:hint="default"/>
        <w:lang w:val="en-US" w:eastAsia="en-US" w:bidi="ar-SA"/>
      </w:rPr>
    </w:lvl>
    <w:lvl w:ilvl="6">
      <w:numFmt w:val="bullet"/>
      <w:lvlText w:val="•"/>
      <w:lvlJc w:val="left"/>
      <w:pPr>
        <w:ind w:left="6064" w:hanging="230"/>
      </w:pPr>
      <w:rPr>
        <w:rFonts w:hint="default"/>
        <w:lang w:val="en-US" w:eastAsia="en-US" w:bidi="ar-SA"/>
      </w:rPr>
    </w:lvl>
    <w:lvl w:ilvl="7">
      <w:numFmt w:val="bullet"/>
      <w:lvlText w:val="•"/>
      <w:lvlJc w:val="left"/>
      <w:pPr>
        <w:ind w:left="6998" w:hanging="230"/>
      </w:pPr>
      <w:rPr>
        <w:rFonts w:hint="default"/>
        <w:lang w:val="en-US" w:eastAsia="en-US" w:bidi="ar-SA"/>
      </w:rPr>
    </w:lvl>
    <w:lvl w:ilvl="8">
      <w:numFmt w:val="bullet"/>
      <w:lvlText w:val="•"/>
      <w:lvlJc w:val="left"/>
      <w:pPr>
        <w:ind w:left="7932" w:hanging="230"/>
      </w:pPr>
      <w:rPr>
        <w:rFonts w:hint="default"/>
        <w:lang w:val="en-US" w:eastAsia="en-US" w:bidi="ar-SA"/>
      </w:rPr>
    </w:lvl>
  </w:abstractNum>
  <w:abstractNum w:abstractNumId="51" w15:restartNumberingAfterBreak="0">
    <w:nsid w:val="C0915F4F"/>
    <w:multiLevelType w:val="multilevel"/>
    <w:tmpl w:val="C0915F4F"/>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jc w:val="right"/>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52" w15:restartNumberingAfterBreak="0">
    <w:nsid w:val="C4E0D24A"/>
    <w:multiLevelType w:val="multilevel"/>
    <w:tmpl w:val="C4E0D24A"/>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jc w:val="right"/>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53" w15:restartNumberingAfterBreak="0">
    <w:nsid w:val="C8879AEF"/>
    <w:multiLevelType w:val="multilevel"/>
    <w:tmpl w:val="C8879AEF"/>
    <w:lvl w:ilvl="0">
      <w:start w:val="7"/>
      <w:numFmt w:val="decimal"/>
      <w:lvlText w:val="%1"/>
      <w:lvlJc w:val="left"/>
      <w:pPr>
        <w:ind w:left="1151" w:hanging="721"/>
      </w:pPr>
      <w:rPr>
        <w:rFonts w:ascii="Times New Roman" w:eastAsia="Times New Roman" w:hAnsi="Times New Roman" w:cs="Times New Roman" w:hint="default"/>
        <w:b/>
        <w:bCs/>
        <w:w w:val="103"/>
        <w:sz w:val="23"/>
        <w:szCs w:val="23"/>
        <w:lang w:val="en-US" w:eastAsia="en-US" w:bidi="ar-SA"/>
      </w:rPr>
    </w:lvl>
    <w:lvl w:ilvl="1">
      <w:start w:val="1"/>
      <w:numFmt w:val="decimal"/>
      <w:lvlText w:val="%1.%2"/>
      <w:lvlJc w:val="left"/>
      <w:pPr>
        <w:ind w:left="2592" w:hanging="721"/>
      </w:pPr>
      <w:rPr>
        <w:rFonts w:ascii="Times New Roman" w:eastAsia="Times New Roman" w:hAnsi="Times New Roman" w:cs="Times New Roman" w:hint="default"/>
        <w:spacing w:val="-2"/>
        <w:w w:val="75"/>
        <w:sz w:val="23"/>
        <w:szCs w:val="23"/>
        <w:lang w:val="en-US" w:eastAsia="en-US" w:bidi="ar-SA"/>
      </w:rPr>
    </w:lvl>
    <w:lvl w:ilvl="2">
      <w:numFmt w:val="bullet"/>
      <w:lvlText w:val="•"/>
      <w:lvlJc w:val="left"/>
      <w:pPr>
        <w:ind w:left="3071" w:hanging="721"/>
      </w:pPr>
      <w:rPr>
        <w:rFonts w:hint="default"/>
        <w:lang w:val="en-US" w:eastAsia="en-US" w:bidi="ar-SA"/>
      </w:rPr>
    </w:lvl>
    <w:lvl w:ilvl="3">
      <w:numFmt w:val="bullet"/>
      <w:lvlText w:val="•"/>
      <w:lvlJc w:val="left"/>
      <w:pPr>
        <w:ind w:left="3542" w:hanging="721"/>
      </w:pPr>
      <w:rPr>
        <w:rFonts w:hint="default"/>
        <w:lang w:val="en-US" w:eastAsia="en-US" w:bidi="ar-SA"/>
      </w:rPr>
    </w:lvl>
    <w:lvl w:ilvl="4">
      <w:numFmt w:val="bullet"/>
      <w:lvlText w:val="•"/>
      <w:lvlJc w:val="left"/>
      <w:pPr>
        <w:ind w:left="4013" w:hanging="721"/>
      </w:pPr>
      <w:rPr>
        <w:rFonts w:hint="default"/>
        <w:lang w:val="en-US" w:eastAsia="en-US" w:bidi="ar-SA"/>
      </w:rPr>
    </w:lvl>
    <w:lvl w:ilvl="5">
      <w:numFmt w:val="bullet"/>
      <w:lvlText w:val="•"/>
      <w:lvlJc w:val="left"/>
      <w:pPr>
        <w:ind w:left="4484" w:hanging="721"/>
      </w:pPr>
      <w:rPr>
        <w:rFonts w:hint="default"/>
        <w:lang w:val="en-US" w:eastAsia="en-US" w:bidi="ar-SA"/>
      </w:rPr>
    </w:lvl>
    <w:lvl w:ilvl="6">
      <w:numFmt w:val="bullet"/>
      <w:lvlText w:val="•"/>
      <w:lvlJc w:val="left"/>
      <w:pPr>
        <w:ind w:left="4955" w:hanging="721"/>
      </w:pPr>
      <w:rPr>
        <w:rFonts w:hint="default"/>
        <w:lang w:val="en-US" w:eastAsia="en-US" w:bidi="ar-SA"/>
      </w:rPr>
    </w:lvl>
    <w:lvl w:ilvl="7">
      <w:numFmt w:val="bullet"/>
      <w:lvlText w:val="•"/>
      <w:lvlJc w:val="left"/>
      <w:pPr>
        <w:ind w:left="5426" w:hanging="721"/>
      </w:pPr>
      <w:rPr>
        <w:rFonts w:hint="default"/>
        <w:lang w:val="en-US" w:eastAsia="en-US" w:bidi="ar-SA"/>
      </w:rPr>
    </w:lvl>
    <w:lvl w:ilvl="8">
      <w:numFmt w:val="bullet"/>
      <w:lvlText w:val="•"/>
      <w:lvlJc w:val="left"/>
      <w:pPr>
        <w:ind w:left="5897" w:hanging="721"/>
      </w:pPr>
      <w:rPr>
        <w:rFonts w:hint="default"/>
        <w:lang w:val="en-US" w:eastAsia="en-US" w:bidi="ar-SA"/>
      </w:rPr>
    </w:lvl>
  </w:abstractNum>
  <w:abstractNum w:abstractNumId="54" w15:restartNumberingAfterBreak="0">
    <w:nsid w:val="C90D1B09"/>
    <w:multiLevelType w:val="multilevel"/>
    <w:tmpl w:val="C90D1B09"/>
    <w:lvl w:ilvl="0">
      <w:start w:val="6"/>
      <w:numFmt w:val="decimal"/>
      <w:lvlText w:val="%1"/>
      <w:lvlJc w:val="left"/>
      <w:pPr>
        <w:ind w:left="2592" w:hanging="721"/>
      </w:pPr>
      <w:rPr>
        <w:rFonts w:hint="default"/>
        <w:lang w:val="en-US" w:eastAsia="en-US" w:bidi="ar-SA"/>
      </w:rPr>
    </w:lvl>
    <w:lvl w:ilvl="1">
      <w:start w:val="6"/>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55" w15:restartNumberingAfterBreak="0">
    <w:nsid w:val="C9412743"/>
    <w:multiLevelType w:val="multilevel"/>
    <w:tmpl w:val="C9412743"/>
    <w:lvl w:ilvl="0">
      <w:start w:val="11"/>
      <w:numFmt w:val="decimal"/>
      <w:lvlText w:val="%1."/>
      <w:lvlJc w:val="left"/>
      <w:pPr>
        <w:ind w:left="1151" w:hanging="721"/>
      </w:pPr>
      <w:rPr>
        <w:rFonts w:ascii="Times New Roman" w:eastAsia="Times New Roman" w:hAnsi="Times New Roman" w:cs="Times New Roman" w:hint="default"/>
        <w:spacing w:val="-4"/>
        <w:w w:val="103"/>
        <w:sz w:val="23"/>
        <w:szCs w:val="23"/>
        <w:lang w:val="en-US" w:eastAsia="en-US" w:bidi="ar-SA"/>
      </w:rPr>
    </w:lvl>
    <w:lvl w:ilvl="1">
      <w:numFmt w:val="bullet"/>
      <w:lvlText w:val="•"/>
      <w:lvlJc w:val="left"/>
      <w:pPr>
        <w:ind w:left="2080" w:hanging="721"/>
      </w:pPr>
      <w:rPr>
        <w:rFonts w:hint="default"/>
        <w:lang w:val="en-US" w:eastAsia="en-US" w:bidi="ar-SA"/>
      </w:rPr>
    </w:lvl>
    <w:lvl w:ilvl="2">
      <w:numFmt w:val="bullet"/>
      <w:lvlText w:val="•"/>
      <w:lvlJc w:val="left"/>
      <w:pPr>
        <w:ind w:left="3000" w:hanging="721"/>
      </w:pPr>
      <w:rPr>
        <w:rFonts w:hint="default"/>
        <w:lang w:val="en-US" w:eastAsia="en-US" w:bidi="ar-SA"/>
      </w:rPr>
    </w:lvl>
    <w:lvl w:ilvl="3">
      <w:numFmt w:val="bullet"/>
      <w:lvlText w:val="•"/>
      <w:lvlJc w:val="left"/>
      <w:pPr>
        <w:ind w:left="3920" w:hanging="721"/>
      </w:pPr>
      <w:rPr>
        <w:rFonts w:hint="default"/>
        <w:lang w:val="en-US" w:eastAsia="en-US" w:bidi="ar-SA"/>
      </w:rPr>
    </w:lvl>
    <w:lvl w:ilvl="4">
      <w:numFmt w:val="bullet"/>
      <w:lvlText w:val="•"/>
      <w:lvlJc w:val="left"/>
      <w:pPr>
        <w:ind w:left="4840" w:hanging="721"/>
      </w:pPr>
      <w:rPr>
        <w:rFonts w:hint="default"/>
        <w:lang w:val="en-US" w:eastAsia="en-US" w:bidi="ar-SA"/>
      </w:rPr>
    </w:lvl>
    <w:lvl w:ilvl="5">
      <w:numFmt w:val="bullet"/>
      <w:lvlText w:val="•"/>
      <w:lvlJc w:val="left"/>
      <w:pPr>
        <w:ind w:left="5760" w:hanging="721"/>
      </w:pPr>
      <w:rPr>
        <w:rFonts w:hint="default"/>
        <w:lang w:val="en-US" w:eastAsia="en-US" w:bidi="ar-SA"/>
      </w:rPr>
    </w:lvl>
    <w:lvl w:ilvl="6">
      <w:numFmt w:val="bullet"/>
      <w:lvlText w:val="•"/>
      <w:lvlJc w:val="left"/>
      <w:pPr>
        <w:ind w:left="6680" w:hanging="721"/>
      </w:pPr>
      <w:rPr>
        <w:rFonts w:hint="default"/>
        <w:lang w:val="en-US" w:eastAsia="en-US" w:bidi="ar-SA"/>
      </w:rPr>
    </w:lvl>
    <w:lvl w:ilvl="7">
      <w:numFmt w:val="bullet"/>
      <w:lvlText w:val="•"/>
      <w:lvlJc w:val="left"/>
      <w:pPr>
        <w:ind w:left="7600" w:hanging="721"/>
      </w:pPr>
      <w:rPr>
        <w:rFonts w:hint="default"/>
        <w:lang w:val="en-US" w:eastAsia="en-US" w:bidi="ar-SA"/>
      </w:rPr>
    </w:lvl>
    <w:lvl w:ilvl="8">
      <w:numFmt w:val="bullet"/>
      <w:lvlText w:val="•"/>
      <w:lvlJc w:val="left"/>
      <w:pPr>
        <w:ind w:left="8520" w:hanging="721"/>
      </w:pPr>
      <w:rPr>
        <w:rFonts w:hint="default"/>
        <w:lang w:val="en-US" w:eastAsia="en-US" w:bidi="ar-SA"/>
      </w:rPr>
    </w:lvl>
  </w:abstractNum>
  <w:abstractNum w:abstractNumId="56" w15:restartNumberingAfterBreak="0">
    <w:nsid w:val="CB94649F"/>
    <w:multiLevelType w:val="multilevel"/>
    <w:tmpl w:val="CB94649F"/>
    <w:lvl w:ilvl="0">
      <w:start w:val="2"/>
      <w:numFmt w:val="decimal"/>
      <w:lvlText w:val="%1."/>
      <w:lvlJc w:val="left"/>
      <w:pPr>
        <w:ind w:left="943" w:hanging="721"/>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57" w15:restartNumberingAfterBreak="0">
    <w:nsid w:val="CD699D1D"/>
    <w:multiLevelType w:val="multilevel"/>
    <w:tmpl w:val="CD699D1D"/>
    <w:lvl w:ilvl="0">
      <w:start w:val="8"/>
      <w:numFmt w:val="decimal"/>
      <w:lvlText w:val="%1"/>
      <w:lvlJc w:val="left"/>
      <w:pPr>
        <w:ind w:left="2592" w:hanging="721"/>
      </w:pPr>
      <w:rPr>
        <w:rFonts w:hint="default"/>
        <w:lang w:val="en-US" w:eastAsia="en-US" w:bidi="ar-SA"/>
      </w:rPr>
    </w:lvl>
    <w:lvl w:ilvl="1">
      <w:start w:val="3"/>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58" w15:restartNumberingAfterBreak="0">
    <w:nsid w:val="CF092B84"/>
    <w:multiLevelType w:val="multilevel"/>
    <w:tmpl w:val="CF092B84"/>
    <w:lvl w:ilvl="0">
      <w:start w:val="4"/>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2822" w:hanging="721"/>
      </w:pPr>
      <w:rPr>
        <w:rFonts w:hint="default"/>
        <w:lang w:val="en-US" w:eastAsia="en-US" w:bidi="ar-SA"/>
      </w:rPr>
    </w:lvl>
    <w:lvl w:ilvl="3">
      <w:numFmt w:val="bullet"/>
      <w:lvlText w:val="•"/>
      <w:lvlJc w:val="left"/>
      <w:pPr>
        <w:ind w:left="3764" w:hanging="721"/>
      </w:pPr>
      <w:rPr>
        <w:rFonts w:hint="default"/>
        <w:lang w:val="en-US" w:eastAsia="en-US" w:bidi="ar-SA"/>
      </w:rPr>
    </w:lvl>
    <w:lvl w:ilvl="4">
      <w:numFmt w:val="bullet"/>
      <w:lvlText w:val="•"/>
      <w:lvlJc w:val="left"/>
      <w:pPr>
        <w:ind w:left="4706" w:hanging="721"/>
      </w:pPr>
      <w:rPr>
        <w:rFonts w:hint="default"/>
        <w:lang w:val="en-US" w:eastAsia="en-US" w:bidi="ar-SA"/>
      </w:rPr>
    </w:lvl>
    <w:lvl w:ilvl="5">
      <w:numFmt w:val="bullet"/>
      <w:lvlText w:val="•"/>
      <w:lvlJc w:val="left"/>
      <w:pPr>
        <w:ind w:left="5648" w:hanging="721"/>
      </w:pPr>
      <w:rPr>
        <w:rFonts w:hint="default"/>
        <w:lang w:val="en-US" w:eastAsia="en-US" w:bidi="ar-SA"/>
      </w:rPr>
    </w:lvl>
    <w:lvl w:ilvl="6">
      <w:numFmt w:val="bullet"/>
      <w:lvlText w:val="•"/>
      <w:lvlJc w:val="left"/>
      <w:pPr>
        <w:ind w:left="6591" w:hanging="721"/>
      </w:pPr>
      <w:rPr>
        <w:rFonts w:hint="default"/>
        <w:lang w:val="en-US" w:eastAsia="en-US" w:bidi="ar-SA"/>
      </w:rPr>
    </w:lvl>
    <w:lvl w:ilvl="7">
      <w:numFmt w:val="bullet"/>
      <w:lvlText w:val="•"/>
      <w:lvlJc w:val="left"/>
      <w:pPr>
        <w:ind w:left="7533" w:hanging="721"/>
      </w:pPr>
      <w:rPr>
        <w:rFonts w:hint="default"/>
        <w:lang w:val="en-US" w:eastAsia="en-US" w:bidi="ar-SA"/>
      </w:rPr>
    </w:lvl>
    <w:lvl w:ilvl="8">
      <w:numFmt w:val="bullet"/>
      <w:lvlText w:val="•"/>
      <w:lvlJc w:val="left"/>
      <w:pPr>
        <w:ind w:left="8475" w:hanging="721"/>
      </w:pPr>
      <w:rPr>
        <w:rFonts w:hint="default"/>
        <w:lang w:val="en-US" w:eastAsia="en-US" w:bidi="ar-SA"/>
      </w:rPr>
    </w:lvl>
  </w:abstractNum>
  <w:abstractNum w:abstractNumId="59" w15:restartNumberingAfterBreak="0">
    <w:nsid w:val="D1EB1714"/>
    <w:multiLevelType w:val="multilevel"/>
    <w:tmpl w:val="D1EB1714"/>
    <w:lvl w:ilvl="0">
      <w:start w:val="5"/>
      <w:numFmt w:val="decimal"/>
      <w:lvlText w:val="%1"/>
      <w:lvlJc w:val="left"/>
      <w:pPr>
        <w:ind w:left="1872" w:hanging="721"/>
      </w:pPr>
      <w:rPr>
        <w:rFonts w:hint="default"/>
        <w:lang w:val="en-US" w:eastAsia="en-US" w:bidi="ar-SA"/>
      </w:rPr>
    </w:lvl>
    <w:lvl w:ilvl="1">
      <w:start w:val="7"/>
      <w:numFmt w:val="decimal"/>
      <w:lvlText w:val="%1.%2"/>
      <w:lvlJc w:val="left"/>
      <w:pPr>
        <w:ind w:left="1872" w:hanging="721"/>
      </w:pPr>
      <w:rPr>
        <w:rFonts w:ascii="Times New Roman" w:eastAsia="Times New Roman" w:hAnsi="Times New Roman" w:cs="Times New Roman" w:hint="default"/>
        <w:spacing w:val="-10"/>
        <w:w w:val="82"/>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60" w15:restartNumberingAfterBreak="0">
    <w:nsid w:val="D5F12F34"/>
    <w:multiLevelType w:val="multilevel"/>
    <w:tmpl w:val="D5F12F34"/>
    <w:lvl w:ilvl="0">
      <w:start w:val="4"/>
      <w:numFmt w:val="decimal"/>
      <w:lvlText w:val="%1"/>
      <w:lvlJc w:val="left"/>
      <w:pPr>
        <w:ind w:left="943" w:hanging="721"/>
      </w:pPr>
      <w:rPr>
        <w:rFonts w:hint="default"/>
        <w:lang w:val="en-US" w:eastAsia="en-US" w:bidi="ar-SA"/>
      </w:rPr>
    </w:lvl>
    <w:lvl w:ilvl="1">
      <w:start w:val="7"/>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61" w15:restartNumberingAfterBreak="0">
    <w:nsid w:val="D7936317"/>
    <w:multiLevelType w:val="multilevel"/>
    <w:tmpl w:val="D7936317"/>
    <w:lvl w:ilvl="0">
      <w:start w:val="3"/>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2"/>
        <w:w w:val="75"/>
        <w:sz w:val="23"/>
        <w:szCs w:val="23"/>
        <w:lang w:val="en-US" w:eastAsia="en-US" w:bidi="ar-SA"/>
      </w:rPr>
    </w:lvl>
    <w:lvl w:ilvl="2">
      <w:start w:val="1"/>
      <w:numFmt w:val="decimal"/>
      <w:lvlText w:val="%3."/>
      <w:lvlJc w:val="left"/>
      <w:pPr>
        <w:ind w:left="2232" w:hanging="360"/>
      </w:pPr>
      <w:rPr>
        <w:rFonts w:ascii="Times New Roman" w:eastAsia="Times New Roman" w:hAnsi="Times New Roman" w:cs="Times New Roman" w:hint="default"/>
        <w:spacing w:val="0"/>
        <w:w w:val="62"/>
        <w:sz w:val="23"/>
        <w:szCs w:val="23"/>
        <w:lang w:val="en-US" w:eastAsia="en-US" w:bidi="ar-SA"/>
      </w:rPr>
    </w:lvl>
    <w:lvl w:ilvl="3">
      <w:numFmt w:val="bullet"/>
      <w:lvlText w:val="•"/>
      <w:lvlJc w:val="left"/>
      <w:pPr>
        <w:ind w:left="3255" w:hanging="360"/>
      </w:pPr>
      <w:rPr>
        <w:rFonts w:hint="default"/>
        <w:lang w:val="en-US" w:eastAsia="en-US" w:bidi="ar-SA"/>
      </w:rPr>
    </w:lvl>
    <w:lvl w:ilvl="4">
      <w:numFmt w:val="bullet"/>
      <w:lvlText w:val="•"/>
      <w:lvlJc w:val="left"/>
      <w:pPr>
        <w:ind w:left="4270" w:hanging="360"/>
      </w:pPr>
      <w:rPr>
        <w:rFonts w:hint="default"/>
        <w:lang w:val="en-US" w:eastAsia="en-US" w:bidi="ar-SA"/>
      </w:rPr>
    </w:lvl>
    <w:lvl w:ilvl="5">
      <w:numFmt w:val="bullet"/>
      <w:lvlText w:val="•"/>
      <w:lvlJc w:val="left"/>
      <w:pPr>
        <w:ind w:left="5285" w:hanging="360"/>
      </w:pPr>
      <w:rPr>
        <w:rFonts w:hint="default"/>
        <w:lang w:val="en-US" w:eastAsia="en-US" w:bidi="ar-SA"/>
      </w:rPr>
    </w:lvl>
    <w:lvl w:ilvl="6">
      <w:numFmt w:val="bullet"/>
      <w:lvlText w:val="•"/>
      <w:lvlJc w:val="left"/>
      <w:pPr>
        <w:ind w:left="6300" w:hanging="360"/>
      </w:pPr>
      <w:rPr>
        <w:rFonts w:hint="default"/>
        <w:lang w:val="en-US" w:eastAsia="en-US" w:bidi="ar-SA"/>
      </w:rPr>
    </w:lvl>
    <w:lvl w:ilvl="7">
      <w:numFmt w:val="bullet"/>
      <w:lvlText w:val="•"/>
      <w:lvlJc w:val="left"/>
      <w:pPr>
        <w:ind w:left="7315" w:hanging="360"/>
      </w:pPr>
      <w:rPr>
        <w:rFonts w:hint="default"/>
        <w:lang w:val="en-US" w:eastAsia="en-US" w:bidi="ar-SA"/>
      </w:rPr>
    </w:lvl>
    <w:lvl w:ilvl="8">
      <w:numFmt w:val="bullet"/>
      <w:lvlText w:val="•"/>
      <w:lvlJc w:val="left"/>
      <w:pPr>
        <w:ind w:left="8330" w:hanging="360"/>
      </w:pPr>
      <w:rPr>
        <w:rFonts w:hint="default"/>
        <w:lang w:val="en-US" w:eastAsia="en-US" w:bidi="ar-SA"/>
      </w:rPr>
    </w:lvl>
  </w:abstractNum>
  <w:abstractNum w:abstractNumId="62" w15:restartNumberingAfterBreak="0">
    <w:nsid w:val="D7D140E4"/>
    <w:multiLevelType w:val="multilevel"/>
    <w:tmpl w:val="D7D140E4"/>
    <w:lvl w:ilvl="0">
      <w:start w:val="3"/>
      <w:numFmt w:val="decimal"/>
      <w:lvlText w:val="%1"/>
      <w:lvlJc w:val="left"/>
      <w:pPr>
        <w:ind w:left="2592" w:hanging="721"/>
      </w:pPr>
      <w:rPr>
        <w:rFonts w:hint="default"/>
        <w:lang w:val="en-US" w:eastAsia="en-US" w:bidi="ar-SA"/>
      </w:rPr>
    </w:lvl>
    <w:lvl w:ilvl="1">
      <w:start w:val="1"/>
      <w:numFmt w:val="decimal"/>
      <w:lvlText w:val="%1.%2"/>
      <w:lvlJc w:val="left"/>
      <w:pPr>
        <w:ind w:left="2592" w:hanging="721"/>
      </w:pPr>
      <w:rPr>
        <w:rFonts w:hint="default"/>
        <w:lang w:val="en-US" w:eastAsia="en-US" w:bidi="ar-SA"/>
      </w:rPr>
    </w:lvl>
    <w:lvl w:ilvl="2">
      <w:start w:val="14"/>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63" w15:restartNumberingAfterBreak="0">
    <w:nsid w:val="D7F9FE59"/>
    <w:multiLevelType w:val="multilevel"/>
    <w:tmpl w:val="D7F9FE59"/>
    <w:lvl w:ilvl="0">
      <w:start w:val="1"/>
      <w:numFmt w:val="decimal"/>
      <w:lvlText w:val="%1."/>
      <w:lvlJc w:val="left"/>
      <w:pPr>
        <w:ind w:left="1872" w:hanging="721"/>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728" w:hanging="721"/>
      </w:pPr>
      <w:rPr>
        <w:rFonts w:hint="default"/>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64" w15:restartNumberingAfterBreak="0">
    <w:nsid w:val="DAD3A854"/>
    <w:multiLevelType w:val="multilevel"/>
    <w:tmpl w:val="DAD3A854"/>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jc w:val="right"/>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65" w15:restartNumberingAfterBreak="0">
    <w:nsid w:val="DAE62134"/>
    <w:multiLevelType w:val="multilevel"/>
    <w:tmpl w:val="DAE62134"/>
    <w:lvl w:ilvl="0">
      <w:start w:val="1"/>
      <w:numFmt w:val="decimal"/>
      <w:lvlText w:val="%1."/>
      <w:lvlJc w:val="left"/>
      <w:pPr>
        <w:ind w:left="409" w:hanging="188"/>
      </w:pPr>
      <w:rPr>
        <w:rFonts w:ascii="Times New Roman" w:eastAsia="Times New Roman" w:hAnsi="Times New Roman" w:cs="Times New Roman" w:hint="default"/>
        <w:spacing w:val="3"/>
        <w:w w:val="103"/>
        <w:sz w:val="21"/>
        <w:szCs w:val="21"/>
        <w:lang w:val="en-US" w:eastAsia="en-US" w:bidi="ar-SA"/>
      </w:rPr>
    </w:lvl>
    <w:lvl w:ilvl="1">
      <w:numFmt w:val="bullet"/>
      <w:lvlText w:val="•"/>
      <w:lvlJc w:val="left"/>
      <w:pPr>
        <w:ind w:left="1340" w:hanging="188"/>
      </w:pPr>
      <w:rPr>
        <w:rFonts w:hint="default"/>
        <w:lang w:val="en-US" w:eastAsia="en-US" w:bidi="ar-SA"/>
      </w:rPr>
    </w:lvl>
    <w:lvl w:ilvl="2">
      <w:numFmt w:val="bullet"/>
      <w:lvlText w:val="•"/>
      <w:lvlJc w:val="left"/>
      <w:pPr>
        <w:ind w:left="2280" w:hanging="188"/>
      </w:pPr>
      <w:rPr>
        <w:rFonts w:hint="default"/>
        <w:lang w:val="en-US" w:eastAsia="en-US" w:bidi="ar-SA"/>
      </w:rPr>
    </w:lvl>
    <w:lvl w:ilvl="3">
      <w:numFmt w:val="bullet"/>
      <w:lvlText w:val="•"/>
      <w:lvlJc w:val="left"/>
      <w:pPr>
        <w:ind w:left="3220" w:hanging="188"/>
      </w:pPr>
      <w:rPr>
        <w:rFonts w:hint="default"/>
        <w:lang w:val="en-US" w:eastAsia="en-US" w:bidi="ar-SA"/>
      </w:rPr>
    </w:lvl>
    <w:lvl w:ilvl="4">
      <w:numFmt w:val="bullet"/>
      <w:lvlText w:val="•"/>
      <w:lvlJc w:val="left"/>
      <w:pPr>
        <w:ind w:left="4160" w:hanging="188"/>
      </w:pPr>
      <w:rPr>
        <w:rFonts w:hint="default"/>
        <w:lang w:val="en-US" w:eastAsia="en-US" w:bidi="ar-SA"/>
      </w:rPr>
    </w:lvl>
    <w:lvl w:ilvl="5">
      <w:numFmt w:val="bullet"/>
      <w:lvlText w:val="•"/>
      <w:lvlJc w:val="left"/>
      <w:pPr>
        <w:ind w:left="5100" w:hanging="188"/>
      </w:pPr>
      <w:rPr>
        <w:rFonts w:hint="default"/>
        <w:lang w:val="en-US" w:eastAsia="en-US" w:bidi="ar-SA"/>
      </w:rPr>
    </w:lvl>
    <w:lvl w:ilvl="6">
      <w:numFmt w:val="bullet"/>
      <w:lvlText w:val="•"/>
      <w:lvlJc w:val="left"/>
      <w:pPr>
        <w:ind w:left="6040" w:hanging="188"/>
      </w:pPr>
      <w:rPr>
        <w:rFonts w:hint="default"/>
        <w:lang w:val="en-US" w:eastAsia="en-US" w:bidi="ar-SA"/>
      </w:rPr>
    </w:lvl>
    <w:lvl w:ilvl="7">
      <w:numFmt w:val="bullet"/>
      <w:lvlText w:val="•"/>
      <w:lvlJc w:val="left"/>
      <w:pPr>
        <w:ind w:left="6980" w:hanging="188"/>
      </w:pPr>
      <w:rPr>
        <w:rFonts w:hint="default"/>
        <w:lang w:val="en-US" w:eastAsia="en-US" w:bidi="ar-SA"/>
      </w:rPr>
    </w:lvl>
    <w:lvl w:ilvl="8">
      <w:numFmt w:val="bullet"/>
      <w:lvlText w:val="•"/>
      <w:lvlJc w:val="left"/>
      <w:pPr>
        <w:ind w:left="7920" w:hanging="188"/>
      </w:pPr>
      <w:rPr>
        <w:rFonts w:hint="default"/>
        <w:lang w:val="en-US" w:eastAsia="en-US" w:bidi="ar-SA"/>
      </w:rPr>
    </w:lvl>
  </w:abstractNum>
  <w:abstractNum w:abstractNumId="66" w15:restartNumberingAfterBreak="0">
    <w:nsid w:val="DCBA6B53"/>
    <w:multiLevelType w:val="multilevel"/>
    <w:tmpl w:val="DCBA6B53"/>
    <w:lvl w:ilvl="0">
      <w:start w:val="1"/>
      <w:numFmt w:val="lowerLetter"/>
      <w:lvlText w:val="%1)"/>
      <w:lvlJc w:val="left"/>
      <w:pPr>
        <w:ind w:left="1872" w:hanging="721"/>
        <w:jc w:val="right"/>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2728" w:hanging="721"/>
      </w:pPr>
      <w:rPr>
        <w:rFonts w:hint="default"/>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67" w15:restartNumberingAfterBreak="0">
    <w:nsid w:val="E0294EC7"/>
    <w:multiLevelType w:val="multilevel"/>
    <w:tmpl w:val="E0294EC7"/>
    <w:lvl w:ilvl="0">
      <w:start w:val="1"/>
      <w:numFmt w:val="decimal"/>
      <w:lvlText w:val="%1."/>
      <w:lvlJc w:val="left"/>
      <w:pPr>
        <w:ind w:left="1151" w:hanging="721"/>
      </w:pPr>
      <w:rPr>
        <w:rFonts w:ascii="Times New Roman" w:eastAsia="Times New Roman" w:hAnsi="Times New Roman" w:cs="Times New Roman" w:hint="default"/>
        <w:b/>
        <w:bCs/>
        <w:spacing w:val="0"/>
        <w:w w:val="62"/>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82"/>
        <w:sz w:val="23"/>
        <w:szCs w:val="23"/>
        <w:lang w:val="en-US" w:eastAsia="en-US" w:bidi="ar-SA"/>
      </w:rPr>
    </w:lvl>
    <w:lvl w:ilvl="2">
      <w:numFmt w:val="bullet"/>
      <w:lvlText w:val="•"/>
      <w:lvlJc w:val="left"/>
      <w:pPr>
        <w:ind w:left="1880" w:hanging="721"/>
      </w:pPr>
      <w:rPr>
        <w:rFonts w:hint="default"/>
        <w:lang w:val="en-US" w:eastAsia="en-US" w:bidi="ar-SA"/>
      </w:rPr>
    </w:lvl>
    <w:lvl w:ilvl="3">
      <w:numFmt w:val="bullet"/>
      <w:lvlText w:val="•"/>
      <w:lvlJc w:val="left"/>
      <w:pPr>
        <w:ind w:left="2940" w:hanging="721"/>
      </w:pPr>
      <w:rPr>
        <w:rFonts w:hint="default"/>
        <w:lang w:val="en-US" w:eastAsia="en-US" w:bidi="ar-SA"/>
      </w:rPr>
    </w:lvl>
    <w:lvl w:ilvl="4">
      <w:numFmt w:val="bullet"/>
      <w:lvlText w:val="•"/>
      <w:lvlJc w:val="left"/>
      <w:pPr>
        <w:ind w:left="4000" w:hanging="721"/>
      </w:pPr>
      <w:rPr>
        <w:rFonts w:hint="default"/>
        <w:lang w:val="en-US" w:eastAsia="en-US" w:bidi="ar-SA"/>
      </w:rPr>
    </w:lvl>
    <w:lvl w:ilvl="5">
      <w:numFmt w:val="bullet"/>
      <w:lvlText w:val="•"/>
      <w:lvlJc w:val="left"/>
      <w:pPr>
        <w:ind w:left="5060" w:hanging="721"/>
      </w:pPr>
      <w:rPr>
        <w:rFonts w:hint="default"/>
        <w:lang w:val="en-US" w:eastAsia="en-US" w:bidi="ar-SA"/>
      </w:rPr>
    </w:lvl>
    <w:lvl w:ilvl="6">
      <w:numFmt w:val="bullet"/>
      <w:lvlText w:val="•"/>
      <w:lvlJc w:val="left"/>
      <w:pPr>
        <w:ind w:left="6120" w:hanging="721"/>
      </w:pPr>
      <w:rPr>
        <w:rFonts w:hint="default"/>
        <w:lang w:val="en-US" w:eastAsia="en-US" w:bidi="ar-SA"/>
      </w:rPr>
    </w:lvl>
    <w:lvl w:ilvl="7">
      <w:numFmt w:val="bullet"/>
      <w:lvlText w:val="•"/>
      <w:lvlJc w:val="left"/>
      <w:pPr>
        <w:ind w:left="7180" w:hanging="721"/>
      </w:pPr>
      <w:rPr>
        <w:rFonts w:hint="default"/>
        <w:lang w:val="en-US" w:eastAsia="en-US" w:bidi="ar-SA"/>
      </w:rPr>
    </w:lvl>
    <w:lvl w:ilvl="8">
      <w:numFmt w:val="bullet"/>
      <w:lvlText w:val="•"/>
      <w:lvlJc w:val="left"/>
      <w:pPr>
        <w:ind w:left="8240" w:hanging="721"/>
      </w:pPr>
      <w:rPr>
        <w:rFonts w:hint="default"/>
        <w:lang w:val="en-US" w:eastAsia="en-US" w:bidi="ar-SA"/>
      </w:rPr>
    </w:lvl>
  </w:abstractNum>
  <w:abstractNum w:abstractNumId="68" w15:restartNumberingAfterBreak="0">
    <w:nsid w:val="E093A4B0"/>
    <w:multiLevelType w:val="multilevel"/>
    <w:tmpl w:val="E093A4B0"/>
    <w:lvl w:ilvl="0">
      <w:start w:val="1"/>
      <w:numFmt w:val="decimal"/>
      <w:lvlText w:val="%1."/>
      <w:lvlJc w:val="left"/>
      <w:pPr>
        <w:ind w:left="1872" w:hanging="721"/>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728" w:hanging="721"/>
      </w:pPr>
      <w:rPr>
        <w:rFonts w:hint="default"/>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69" w15:restartNumberingAfterBreak="0">
    <w:nsid w:val="E43A772E"/>
    <w:multiLevelType w:val="multilevel"/>
    <w:tmpl w:val="E43A772E"/>
    <w:lvl w:ilvl="0">
      <w:start w:val="3"/>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2"/>
        <w:w w:val="75"/>
        <w:sz w:val="23"/>
        <w:szCs w:val="23"/>
        <w:lang w:val="en-US" w:eastAsia="en-US" w:bidi="ar-SA"/>
      </w:rPr>
    </w:lvl>
    <w:lvl w:ilvl="2">
      <w:numFmt w:val="bullet"/>
      <w:lvlText w:val="•"/>
      <w:lvlJc w:val="left"/>
      <w:pPr>
        <w:ind w:left="2822" w:hanging="721"/>
      </w:pPr>
      <w:rPr>
        <w:rFonts w:hint="default"/>
        <w:lang w:val="en-US" w:eastAsia="en-US" w:bidi="ar-SA"/>
      </w:rPr>
    </w:lvl>
    <w:lvl w:ilvl="3">
      <w:numFmt w:val="bullet"/>
      <w:lvlText w:val="•"/>
      <w:lvlJc w:val="left"/>
      <w:pPr>
        <w:ind w:left="3764" w:hanging="721"/>
      </w:pPr>
      <w:rPr>
        <w:rFonts w:hint="default"/>
        <w:lang w:val="en-US" w:eastAsia="en-US" w:bidi="ar-SA"/>
      </w:rPr>
    </w:lvl>
    <w:lvl w:ilvl="4">
      <w:numFmt w:val="bullet"/>
      <w:lvlText w:val="•"/>
      <w:lvlJc w:val="left"/>
      <w:pPr>
        <w:ind w:left="4706" w:hanging="721"/>
      </w:pPr>
      <w:rPr>
        <w:rFonts w:hint="default"/>
        <w:lang w:val="en-US" w:eastAsia="en-US" w:bidi="ar-SA"/>
      </w:rPr>
    </w:lvl>
    <w:lvl w:ilvl="5">
      <w:numFmt w:val="bullet"/>
      <w:lvlText w:val="•"/>
      <w:lvlJc w:val="left"/>
      <w:pPr>
        <w:ind w:left="5648" w:hanging="721"/>
      </w:pPr>
      <w:rPr>
        <w:rFonts w:hint="default"/>
        <w:lang w:val="en-US" w:eastAsia="en-US" w:bidi="ar-SA"/>
      </w:rPr>
    </w:lvl>
    <w:lvl w:ilvl="6">
      <w:numFmt w:val="bullet"/>
      <w:lvlText w:val="•"/>
      <w:lvlJc w:val="left"/>
      <w:pPr>
        <w:ind w:left="6591" w:hanging="721"/>
      </w:pPr>
      <w:rPr>
        <w:rFonts w:hint="default"/>
        <w:lang w:val="en-US" w:eastAsia="en-US" w:bidi="ar-SA"/>
      </w:rPr>
    </w:lvl>
    <w:lvl w:ilvl="7">
      <w:numFmt w:val="bullet"/>
      <w:lvlText w:val="•"/>
      <w:lvlJc w:val="left"/>
      <w:pPr>
        <w:ind w:left="7533" w:hanging="721"/>
      </w:pPr>
      <w:rPr>
        <w:rFonts w:hint="default"/>
        <w:lang w:val="en-US" w:eastAsia="en-US" w:bidi="ar-SA"/>
      </w:rPr>
    </w:lvl>
    <w:lvl w:ilvl="8">
      <w:numFmt w:val="bullet"/>
      <w:lvlText w:val="•"/>
      <w:lvlJc w:val="left"/>
      <w:pPr>
        <w:ind w:left="8475" w:hanging="721"/>
      </w:pPr>
      <w:rPr>
        <w:rFonts w:hint="default"/>
        <w:lang w:val="en-US" w:eastAsia="en-US" w:bidi="ar-SA"/>
      </w:rPr>
    </w:lvl>
  </w:abstractNum>
  <w:abstractNum w:abstractNumId="70" w15:restartNumberingAfterBreak="0">
    <w:nsid w:val="E504947C"/>
    <w:multiLevelType w:val="multilevel"/>
    <w:tmpl w:val="E504947C"/>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71" w15:restartNumberingAfterBreak="0">
    <w:nsid w:val="E52D9448"/>
    <w:multiLevelType w:val="multilevel"/>
    <w:tmpl w:val="E52D9448"/>
    <w:lvl w:ilvl="0">
      <w:start w:val="10"/>
      <w:numFmt w:val="decimal"/>
      <w:lvlText w:val="%1"/>
      <w:lvlJc w:val="left"/>
      <w:pPr>
        <w:ind w:left="2592" w:hanging="721"/>
      </w:pPr>
      <w:rPr>
        <w:rFonts w:hint="default"/>
        <w:lang w:val="en-US" w:eastAsia="en-US" w:bidi="ar-SA"/>
      </w:rPr>
    </w:lvl>
    <w:lvl w:ilvl="1">
      <w:start w:val="4"/>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72" w15:restartNumberingAfterBreak="0">
    <w:nsid w:val="E7B27C5B"/>
    <w:multiLevelType w:val="multilevel"/>
    <w:tmpl w:val="E7B27C5B"/>
    <w:lvl w:ilvl="0">
      <w:start w:val="1"/>
      <w:numFmt w:val="decimal"/>
      <w:lvlText w:val="%1."/>
      <w:lvlJc w:val="left"/>
      <w:pPr>
        <w:ind w:left="640" w:hanging="360"/>
      </w:pPr>
      <w:rPr>
        <w:rFonts w:ascii="Times New Roman" w:eastAsia="Times New Roman" w:hAnsi="Times New Roman" w:cs="Times New Roman" w:hint="default"/>
        <w:b/>
        <w:bCs/>
        <w:spacing w:val="0"/>
        <w:w w:val="61"/>
        <w:sz w:val="22"/>
        <w:szCs w:val="22"/>
        <w:lang w:val="en-US" w:eastAsia="en-US" w:bidi="ar-SA"/>
      </w:rPr>
    </w:lvl>
    <w:lvl w:ilvl="1">
      <w:start w:val="1"/>
      <w:numFmt w:val="decimal"/>
      <w:lvlText w:val="%2."/>
      <w:lvlJc w:val="left"/>
      <w:pPr>
        <w:ind w:left="1872" w:hanging="721"/>
      </w:pPr>
      <w:rPr>
        <w:rFonts w:hint="default"/>
        <w:spacing w:val="0"/>
        <w:w w:val="62"/>
        <w:lang w:val="en-US" w:eastAsia="en-US" w:bidi="ar-SA"/>
      </w:rPr>
    </w:lvl>
    <w:lvl w:ilvl="2">
      <w:start w:val="1"/>
      <w:numFmt w:val="decimal"/>
      <w:lvlText w:val="%2.%3"/>
      <w:lvlJc w:val="left"/>
      <w:pPr>
        <w:ind w:left="2592" w:hanging="721"/>
      </w:pPr>
      <w:rPr>
        <w:rFonts w:ascii="Times New Roman" w:eastAsia="Times New Roman" w:hAnsi="Times New Roman" w:cs="Times New Roman" w:hint="default"/>
        <w:spacing w:val="-2"/>
        <w:w w:val="103"/>
        <w:sz w:val="23"/>
        <w:szCs w:val="23"/>
        <w:lang w:val="en-US" w:eastAsia="en-US" w:bidi="ar-SA"/>
      </w:rPr>
    </w:lvl>
    <w:lvl w:ilvl="3">
      <w:numFmt w:val="bullet"/>
      <w:lvlText w:val="•"/>
      <w:lvlJc w:val="left"/>
      <w:pPr>
        <w:ind w:left="3570" w:hanging="721"/>
      </w:pPr>
      <w:rPr>
        <w:rFonts w:hint="default"/>
        <w:lang w:val="en-US" w:eastAsia="en-US" w:bidi="ar-SA"/>
      </w:rPr>
    </w:lvl>
    <w:lvl w:ilvl="4">
      <w:numFmt w:val="bullet"/>
      <w:lvlText w:val="•"/>
      <w:lvlJc w:val="left"/>
      <w:pPr>
        <w:ind w:left="4540" w:hanging="721"/>
      </w:pPr>
      <w:rPr>
        <w:rFonts w:hint="default"/>
        <w:lang w:val="en-US" w:eastAsia="en-US" w:bidi="ar-SA"/>
      </w:rPr>
    </w:lvl>
    <w:lvl w:ilvl="5">
      <w:numFmt w:val="bullet"/>
      <w:lvlText w:val="•"/>
      <w:lvlJc w:val="left"/>
      <w:pPr>
        <w:ind w:left="5510" w:hanging="721"/>
      </w:pPr>
      <w:rPr>
        <w:rFonts w:hint="default"/>
        <w:lang w:val="en-US" w:eastAsia="en-US" w:bidi="ar-SA"/>
      </w:rPr>
    </w:lvl>
    <w:lvl w:ilvl="6">
      <w:numFmt w:val="bullet"/>
      <w:lvlText w:val="•"/>
      <w:lvlJc w:val="left"/>
      <w:pPr>
        <w:ind w:left="6480" w:hanging="721"/>
      </w:pPr>
      <w:rPr>
        <w:rFonts w:hint="default"/>
        <w:lang w:val="en-US" w:eastAsia="en-US" w:bidi="ar-SA"/>
      </w:rPr>
    </w:lvl>
    <w:lvl w:ilvl="7">
      <w:numFmt w:val="bullet"/>
      <w:lvlText w:val="•"/>
      <w:lvlJc w:val="left"/>
      <w:pPr>
        <w:ind w:left="7450" w:hanging="721"/>
      </w:pPr>
      <w:rPr>
        <w:rFonts w:hint="default"/>
        <w:lang w:val="en-US" w:eastAsia="en-US" w:bidi="ar-SA"/>
      </w:rPr>
    </w:lvl>
    <w:lvl w:ilvl="8">
      <w:numFmt w:val="bullet"/>
      <w:lvlText w:val="•"/>
      <w:lvlJc w:val="left"/>
      <w:pPr>
        <w:ind w:left="8420" w:hanging="721"/>
      </w:pPr>
      <w:rPr>
        <w:rFonts w:hint="default"/>
        <w:lang w:val="en-US" w:eastAsia="en-US" w:bidi="ar-SA"/>
      </w:rPr>
    </w:lvl>
  </w:abstractNum>
  <w:abstractNum w:abstractNumId="73" w15:restartNumberingAfterBreak="0">
    <w:nsid w:val="EA28CC15"/>
    <w:multiLevelType w:val="multilevel"/>
    <w:tmpl w:val="EA28CC15"/>
    <w:lvl w:ilvl="0">
      <w:start w:val="1"/>
      <w:numFmt w:val="decimal"/>
      <w:lvlText w:val="%1"/>
      <w:lvlJc w:val="left"/>
      <w:pPr>
        <w:ind w:left="2592" w:hanging="721"/>
      </w:pPr>
      <w:rPr>
        <w:rFonts w:hint="default"/>
        <w:lang w:val="en-US" w:eastAsia="en-US" w:bidi="ar-SA"/>
      </w:rPr>
    </w:lvl>
    <w:lvl w:ilvl="1">
      <w:start w:val="7"/>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2"/>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74" w15:restartNumberingAfterBreak="0">
    <w:nsid w:val="F066642F"/>
    <w:multiLevelType w:val="multilevel"/>
    <w:tmpl w:val="F066642F"/>
    <w:lvl w:ilvl="0">
      <w:start w:val="1"/>
      <w:numFmt w:val="decimal"/>
      <w:lvlText w:val="%1."/>
      <w:lvlJc w:val="left"/>
      <w:pPr>
        <w:ind w:left="445" w:hanging="224"/>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376" w:hanging="224"/>
      </w:pPr>
      <w:rPr>
        <w:rFonts w:hint="default"/>
        <w:lang w:val="en-US" w:eastAsia="en-US" w:bidi="ar-SA"/>
      </w:rPr>
    </w:lvl>
    <w:lvl w:ilvl="2">
      <w:numFmt w:val="bullet"/>
      <w:lvlText w:val="•"/>
      <w:lvlJc w:val="left"/>
      <w:pPr>
        <w:ind w:left="2312" w:hanging="224"/>
      </w:pPr>
      <w:rPr>
        <w:rFonts w:hint="default"/>
        <w:lang w:val="en-US" w:eastAsia="en-US" w:bidi="ar-SA"/>
      </w:rPr>
    </w:lvl>
    <w:lvl w:ilvl="3">
      <w:numFmt w:val="bullet"/>
      <w:lvlText w:val="•"/>
      <w:lvlJc w:val="left"/>
      <w:pPr>
        <w:ind w:left="3248" w:hanging="224"/>
      </w:pPr>
      <w:rPr>
        <w:rFonts w:hint="default"/>
        <w:lang w:val="en-US" w:eastAsia="en-US" w:bidi="ar-SA"/>
      </w:rPr>
    </w:lvl>
    <w:lvl w:ilvl="4">
      <w:numFmt w:val="bullet"/>
      <w:lvlText w:val="•"/>
      <w:lvlJc w:val="left"/>
      <w:pPr>
        <w:ind w:left="4184" w:hanging="224"/>
      </w:pPr>
      <w:rPr>
        <w:rFonts w:hint="default"/>
        <w:lang w:val="en-US" w:eastAsia="en-US" w:bidi="ar-SA"/>
      </w:rPr>
    </w:lvl>
    <w:lvl w:ilvl="5">
      <w:numFmt w:val="bullet"/>
      <w:lvlText w:val="•"/>
      <w:lvlJc w:val="left"/>
      <w:pPr>
        <w:ind w:left="5120" w:hanging="224"/>
      </w:pPr>
      <w:rPr>
        <w:rFonts w:hint="default"/>
        <w:lang w:val="en-US" w:eastAsia="en-US" w:bidi="ar-SA"/>
      </w:rPr>
    </w:lvl>
    <w:lvl w:ilvl="6">
      <w:numFmt w:val="bullet"/>
      <w:lvlText w:val="•"/>
      <w:lvlJc w:val="left"/>
      <w:pPr>
        <w:ind w:left="6056" w:hanging="224"/>
      </w:pPr>
      <w:rPr>
        <w:rFonts w:hint="default"/>
        <w:lang w:val="en-US" w:eastAsia="en-US" w:bidi="ar-SA"/>
      </w:rPr>
    </w:lvl>
    <w:lvl w:ilvl="7">
      <w:numFmt w:val="bullet"/>
      <w:lvlText w:val="•"/>
      <w:lvlJc w:val="left"/>
      <w:pPr>
        <w:ind w:left="6992" w:hanging="224"/>
      </w:pPr>
      <w:rPr>
        <w:rFonts w:hint="default"/>
        <w:lang w:val="en-US" w:eastAsia="en-US" w:bidi="ar-SA"/>
      </w:rPr>
    </w:lvl>
    <w:lvl w:ilvl="8">
      <w:numFmt w:val="bullet"/>
      <w:lvlText w:val="•"/>
      <w:lvlJc w:val="left"/>
      <w:pPr>
        <w:ind w:left="7928" w:hanging="224"/>
      </w:pPr>
      <w:rPr>
        <w:rFonts w:hint="default"/>
        <w:lang w:val="en-US" w:eastAsia="en-US" w:bidi="ar-SA"/>
      </w:rPr>
    </w:lvl>
  </w:abstractNum>
  <w:abstractNum w:abstractNumId="75" w15:restartNumberingAfterBreak="0">
    <w:nsid w:val="F0E89278"/>
    <w:multiLevelType w:val="multilevel"/>
    <w:tmpl w:val="F0E89278"/>
    <w:lvl w:ilvl="0">
      <w:start w:val="1"/>
      <w:numFmt w:val="decimal"/>
      <w:lvlText w:val="%1."/>
      <w:lvlJc w:val="left"/>
      <w:pPr>
        <w:ind w:left="1151" w:hanging="721"/>
      </w:pPr>
      <w:rPr>
        <w:rFonts w:ascii="Times New Roman" w:eastAsia="Times New Roman" w:hAnsi="Times New Roman" w:cs="Times New Roman" w:hint="default"/>
        <w:spacing w:val="0"/>
        <w:w w:val="62"/>
        <w:sz w:val="23"/>
        <w:szCs w:val="23"/>
        <w:lang w:val="en-US" w:eastAsia="en-US" w:bidi="ar-SA"/>
      </w:rPr>
    </w:lvl>
    <w:lvl w:ilvl="1">
      <w:start w:val="1"/>
      <w:numFmt w:val="lowerLetter"/>
      <w:lvlText w:val="%2)"/>
      <w:lvlJc w:val="left"/>
      <w:pPr>
        <w:ind w:left="2232" w:hanging="360"/>
      </w:pPr>
      <w:rPr>
        <w:rFonts w:hint="default"/>
        <w:spacing w:val="-5"/>
        <w:w w:val="103"/>
        <w:lang w:val="en-US" w:eastAsia="en-US" w:bidi="ar-SA"/>
      </w:rPr>
    </w:lvl>
    <w:lvl w:ilvl="2">
      <w:numFmt w:val="bullet"/>
      <w:lvlText w:val="•"/>
      <w:lvlJc w:val="left"/>
      <w:pPr>
        <w:ind w:left="3142" w:hanging="360"/>
      </w:pPr>
      <w:rPr>
        <w:rFonts w:hint="default"/>
        <w:lang w:val="en-US" w:eastAsia="en-US" w:bidi="ar-SA"/>
      </w:rPr>
    </w:lvl>
    <w:lvl w:ilvl="3">
      <w:numFmt w:val="bullet"/>
      <w:lvlText w:val="•"/>
      <w:lvlJc w:val="left"/>
      <w:pPr>
        <w:ind w:left="4044" w:hanging="360"/>
      </w:pPr>
      <w:rPr>
        <w:rFonts w:hint="default"/>
        <w:lang w:val="en-US" w:eastAsia="en-US" w:bidi="ar-SA"/>
      </w:rPr>
    </w:lvl>
    <w:lvl w:ilvl="4">
      <w:numFmt w:val="bullet"/>
      <w:lvlText w:val="•"/>
      <w:lvlJc w:val="left"/>
      <w:pPr>
        <w:ind w:left="4946" w:hanging="360"/>
      </w:pPr>
      <w:rPr>
        <w:rFonts w:hint="default"/>
        <w:lang w:val="en-US" w:eastAsia="en-US" w:bidi="ar-SA"/>
      </w:rPr>
    </w:lvl>
    <w:lvl w:ilvl="5">
      <w:numFmt w:val="bullet"/>
      <w:lvlText w:val="•"/>
      <w:lvlJc w:val="left"/>
      <w:pPr>
        <w:ind w:left="5848" w:hanging="360"/>
      </w:pPr>
      <w:rPr>
        <w:rFonts w:hint="default"/>
        <w:lang w:val="en-US" w:eastAsia="en-US" w:bidi="ar-SA"/>
      </w:rPr>
    </w:lvl>
    <w:lvl w:ilvl="6">
      <w:numFmt w:val="bullet"/>
      <w:lvlText w:val="•"/>
      <w:lvlJc w:val="left"/>
      <w:pPr>
        <w:ind w:left="6751" w:hanging="360"/>
      </w:pPr>
      <w:rPr>
        <w:rFonts w:hint="default"/>
        <w:lang w:val="en-US" w:eastAsia="en-US" w:bidi="ar-SA"/>
      </w:rPr>
    </w:lvl>
    <w:lvl w:ilvl="7">
      <w:numFmt w:val="bullet"/>
      <w:lvlText w:val="•"/>
      <w:lvlJc w:val="left"/>
      <w:pPr>
        <w:ind w:left="7653" w:hanging="360"/>
      </w:pPr>
      <w:rPr>
        <w:rFonts w:hint="default"/>
        <w:lang w:val="en-US" w:eastAsia="en-US" w:bidi="ar-SA"/>
      </w:rPr>
    </w:lvl>
    <w:lvl w:ilvl="8">
      <w:numFmt w:val="bullet"/>
      <w:lvlText w:val="•"/>
      <w:lvlJc w:val="left"/>
      <w:pPr>
        <w:ind w:left="8555" w:hanging="360"/>
      </w:pPr>
      <w:rPr>
        <w:rFonts w:hint="default"/>
        <w:lang w:val="en-US" w:eastAsia="en-US" w:bidi="ar-SA"/>
      </w:rPr>
    </w:lvl>
  </w:abstractNum>
  <w:abstractNum w:abstractNumId="76" w15:restartNumberingAfterBreak="0">
    <w:nsid w:val="F1FCDEFA"/>
    <w:multiLevelType w:val="multilevel"/>
    <w:tmpl w:val="F1FCDEFA"/>
    <w:lvl w:ilvl="0">
      <w:start w:val="1"/>
      <w:numFmt w:val="decimal"/>
      <w:lvlText w:val="%1."/>
      <w:lvlJc w:val="left"/>
      <w:pPr>
        <w:ind w:left="1151" w:hanging="721"/>
      </w:pPr>
      <w:rPr>
        <w:rFonts w:ascii="Times New Roman" w:eastAsia="Times New Roman" w:hAnsi="Times New Roman" w:cs="Times New Roman" w:hint="default"/>
        <w:b/>
        <w:bCs/>
        <w:spacing w:val="0"/>
        <w:w w:val="62"/>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92"/>
        <w:sz w:val="23"/>
        <w:szCs w:val="23"/>
        <w:lang w:val="en-US" w:eastAsia="en-US" w:bidi="ar-SA"/>
      </w:rPr>
    </w:lvl>
    <w:lvl w:ilvl="3">
      <w:start w:val="1"/>
      <w:numFmt w:val="decimal"/>
      <w:lvlText w:val="%1.%2.%3.%4"/>
      <w:lvlJc w:val="left"/>
      <w:pPr>
        <w:ind w:left="3313" w:hanging="721"/>
      </w:pPr>
      <w:rPr>
        <w:rFonts w:ascii="Times New Roman" w:eastAsia="Times New Roman" w:hAnsi="Times New Roman" w:cs="Times New Roman" w:hint="default"/>
        <w:spacing w:val="-10"/>
        <w:w w:val="103"/>
        <w:sz w:val="23"/>
        <w:szCs w:val="23"/>
        <w:lang w:val="en-US" w:eastAsia="en-US" w:bidi="ar-SA"/>
      </w:rPr>
    </w:lvl>
    <w:lvl w:ilvl="4">
      <w:numFmt w:val="bullet"/>
      <w:lvlText w:val="•"/>
      <w:lvlJc w:val="left"/>
      <w:pPr>
        <w:ind w:left="4325" w:hanging="721"/>
      </w:pPr>
      <w:rPr>
        <w:rFonts w:hint="default"/>
        <w:lang w:val="en-US" w:eastAsia="en-US" w:bidi="ar-SA"/>
      </w:rPr>
    </w:lvl>
    <w:lvl w:ilvl="5">
      <w:numFmt w:val="bullet"/>
      <w:lvlText w:val="•"/>
      <w:lvlJc w:val="left"/>
      <w:pPr>
        <w:ind w:left="5331" w:hanging="721"/>
      </w:pPr>
      <w:rPr>
        <w:rFonts w:hint="default"/>
        <w:lang w:val="en-US" w:eastAsia="en-US" w:bidi="ar-SA"/>
      </w:rPr>
    </w:lvl>
    <w:lvl w:ilvl="6">
      <w:numFmt w:val="bullet"/>
      <w:lvlText w:val="•"/>
      <w:lvlJc w:val="left"/>
      <w:pPr>
        <w:ind w:left="6337" w:hanging="721"/>
      </w:pPr>
      <w:rPr>
        <w:rFonts w:hint="default"/>
        <w:lang w:val="en-US" w:eastAsia="en-US" w:bidi="ar-SA"/>
      </w:rPr>
    </w:lvl>
    <w:lvl w:ilvl="7">
      <w:numFmt w:val="bullet"/>
      <w:lvlText w:val="•"/>
      <w:lvlJc w:val="left"/>
      <w:pPr>
        <w:ind w:left="7342" w:hanging="721"/>
      </w:pPr>
      <w:rPr>
        <w:rFonts w:hint="default"/>
        <w:lang w:val="en-US" w:eastAsia="en-US" w:bidi="ar-SA"/>
      </w:rPr>
    </w:lvl>
    <w:lvl w:ilvl="8">
      <w:numFmt w:val="bullet"/>
      <w:lvlText w:val="•"/>
      <w:lvlJc w:val="left"/>
      <w:pPr>
        <w:ind w:left="8348" w:hanging="721"/>
      </w:pPr>
      <w:rPr>
        <w:rFonts w:hint="default"/>
        <w:lang w:val="en-US" w:eastAsia="en-US" w:bidi="ar-SA"/>
      </w:rPr>
    </w:lvl>
  </w:abstractNum>
  <w:abstractNum w:abstractNumId="77" w15:restartNumberingAfterBreak="0">
    <w:nsid w:val="F237ACA1"/>
    <w:multiLevelType w:val="multilevel"/>
    <w:tmpl w:val="F237ACA1"/>
    <w:lvl w:ilvl="0">
      <w:start w:val="2"/>
      <w:numFmt w:val="decimal"/>
      <w:lvlText w:val="%1"/>
      <w:lvlJc w:val="left"/>
      <w:pPr>
        <w:ind w:left="1151" w:hanging="721"/>
      </w:pPr>
      <w:rPr>
        <w:rFonts w:ascii="Times New Roman" w:eastAsia="Times New Roman" w:hAnsi="Times New Roman" w:cs="Times New Roman" w:hint="default"/>
        <w:b/>
        <w:bCs/>
        <w:w w:val="103"/>
        <w:sz w:val="23"/>
        <w:szCs w:val="23"/>
        <w:lang w:val="en-US" w:eastAsia="en-US" w:bidi="ar-SA"/>
      </w:rPr>
    </w:lvl>
    <w:lvl w:ilvl="1">
      <w:start w:val="1"/>
      <w:numFmt w:val="decimal"/>
      <w:lvlText w:val="%1.%2"/>
      <w:lvlJc w:val="left"/>
      <w:pPr>
        <w:ind w:left="1511" w:hanging="360"/>
      </w:pPr>
      <w:rPr>
        <w:rFonts w:ascii="Times New Roman" w:eastAsia="Times New Roman" w:hAnsi="Times New Roman" w:cs="Times New Roman" w:hint="default"/>
        <w:spacing w:val="-2"/>
        <w:w w:val="103"/>
        <w:sz w:val="23"/>
        <w:szCs w:val="23"/>
        <w:lang w:val="en-US" w:eastAsia="en-US" w:bidi="ar-SA"/>
      </w:rPr>
    </w:lvl>
    <w:lvl w:ilvl="2">
      <w:numFmt w:val="bullet"/>
      <w:lvlText w:val="•"/>
      <w:lvlJc w:val="left"/>
      <w:pPr>
        <w:ind w:left="2502" w:hanging="360"/>
      </w:pPr>
      <w:rPr>
        <w:rFonts w:hint="default"/>
        <w:lang w:val="en-US" w:eastAsia="en-US" w:bidi="ar-SA"/>
      </w:rPr>
    </w:lvl>
    <w:lvl w:ilvl="3">
      <w:numFmt w:val="bullet"/>
      <w:lvlText w:val="•"/>
      <w:lvlJc w:val="left"/>
      <w:pPr>
        <w:ind w:left="3484" w:hanging="360"/>
      </w:pPr>
      <w:rPr>
        <w:rFonts w:hint="default"/>
        <w:lang w:val="en-US" w:eastAsia="en-US" w:bidi="ar-SA"/>
      </w:rPr>
    </w:lvl>
    <w:lvl w:ilvl="4">
      <w:numFmt w:val="bullet"/>
      <w:lvlText w:val="•"/>
      <w:lvlJc w:val="left"/>
      <w:pPr>
        <w:ind w:left="4466" w:hanging="360"/>
      </w:pPr>
      <w:rPr>
        <w:rFonts w:hint="default"/>
        <w:lang w:val="en-US" w:eastAsia="en-US" w:bidi="ar-SA"/>
      </w:rPr>
    </w:lvl>
    <w:lvl w:ilvl="5">
      <w:numFmt w:val="bullet"/>
      <w:lvlText w:val="•"/>
      <w:lvlJc w:val="left"/>
      <w:pPr>
        <w:ind w:left="5448" w:hanging="360"/>
      </w:pPr>
      <w:rPr>
        <w:rFonts w:hint="default"/>
        <w:lang w:val="en-US" w:eastAsia="en-US" w:bidi="ar-SA"/>
      </w:rPr>
    </w:lvl>
    <w:lvl w:ilvl="6">
      <w:numFmt w:val="bullet"/>
      <w:lvlText w:val="•"/>
      <w:lvlJc w:val="left"/>
      <w:pPr>
        <w:ind w:left="6431" w:hanging="360"/>
      </w:pPr>
      <w:rPr>
        <w:rFonts w:hint="default"/>
        <w:lang w:val="en-US" w:eastAsia="en-US" w:bidi="ar-SA"/>
      </w:rPr>
    </w:lvl>
    <w:lvl w:ilvl="7">
      <w:numFmt w:val="bullet"/>
      <w:lvlText w:val="•"/>
      <w:lvlJc w:val="left"/>
      <w:pPr>
        <w:ind w:left="7413" w:hanging="360"/>
      </w:pPr>
      <w:rPr>
        <w:rFonts w:hint="default"/>
        <w:lang w:val="en-US" w:eastAsia="en-US" w:bidi="ar-SA"/>
      </w:rPr>
    </w:lvl>
    <w:lvl w:ilvl="8">
      <w:numFmt w:val="bullet"/>
      <w:lvlText w:val="•"/>
      <w:lvlJc w:val="left"/>
      <w:pPr>
        <w:ind w:left="8395" w:hanging="360"/>
      </w:pPr>
      <w:rPr>
        <w:rFonts w:hint="default"/>
        <w:lang w:val="en-US" w:eastAsia="en-US" w:bidi="ar-SA"/>
      </w:rPr>
    </w:lvl>
  </w:abstractNum>
  <w:abstractNum w:abstractNumId="78" w15:restartNumberingAfterBreak="0">
    <w:nsid w:val="F2A81E1A"/>
    <w:multiLevelType w:val="multilevel"/>
    <w:tmpl w:val="F2A81E1A"/>
    <w:lvl w:ilvl="0">
      <w:start w:val="1"/>
      <w:numFmt w:val="decimal"/>
      <w:lvlText w:val="%1"/>
      <w:lvlJc w:val="left"/>
      <w:pPr>
        <w:ind w:left="943"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79" w15:restartNumberingAfterBreak="0">
    <w:nsid w:val="F30FC083"/>
    <w:multiLevelType w:val="multilevel"/>
    <w:tmpl w:val="F30FC083"/>
    <w:lvl w:ilvl="0">
      <w:start w:val="1"/>
      <w:numFmt w:val="decimal"/>
      <w:lvlText w:val="%1."/>
      <w:lvlJc w:val="left"/>
      <w:pPr>
        <w:ind w:left="943" w:hanging="721"/>
      </w:pPr>
      <w:rPr>
        <w:rFonts w:ascii="Times New Roman" w:eastAsia="Times New Roman" w:hAnsi="Times New Roman" w:cs="Times New Roman" w:hint="default"/>
        <w:spacing w:val="0"/>
        <w:w w:val="6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80" w15:restartNumberingAfterBreak="0">
    <w:nsid w:val="F3A33954"/>
    <w:multiLevelType w:val="multilevel"/>
    <w:tmpl w:val="F3A33954"/>
    <w:lvl w:ilvl="0">
      <w:start w:val="7"/>
      <w:numFmt w:val="decimal"/>
      <w:lvlText w:val="%1"/>
      <w:lvlJc w:val="left"/>
      <w:pPr>
        <w:ind w:left="2592" w:hanging="721"/>
      </w:pPr>
      <w:rPr>
        <w:rFonts w:hint="default"/>
        <w:lang w:val="en-US" w:eastAsia="en-US" w:bidi="ar-SA"/>
      </w:rPr>
    </w:lvl>
    <w:lvl w:ilvl="1">
      <w:start w:val="3"/>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81" w15:restartNumberingAfterBreak="0">
    <w:nsid w:val="F46CCC20"/>
    <w:multiLevelType w:val="multilevel"/>
    <w:tmpl w:val="F46CCC20"/>
    <w:lvl w:ilvl="0">
      <w:start w:val="1"/>
      <w:numFmt w:val="decimal"/>
      <w:lvlText w:val="%1."/>
      <w:lvlJc w:val="left"/>
      <w:pPr>
        <w:ind w:left="1151" w:hanging="721"/>
      </w:pPr>
      <w:rPr>
        <w:rFonts w:ascii="Times New Roman" w:eastAsia="Times New Roman" w:hAnsi="Times New Roman" w:cs="Times New Roman" w:hint="default"/>
        <w:b/>
        <w:bCs/>
        <w:spacing w:val="0"/>
        <w:w w:val="62"/>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start w:val="1"/>
      <w:numFmt w:val="decimal"/>
      <w:lvlText w:val="%1.%2.%3.%4"/>
      <w:lvlJc w:val="left"/>
      <w:pPr>
        <w:ind w:left="3313" w:hanging="721"/>
      </w:pPr>
      <w:rPr>
        <w:rFonts w:ascii="Times New Roman" w:eastAsia="Times New Roman" w:hAnsi="Times New Roman" w:cs="Times New Roman" w:hint="default"/>
        <w:spacing w:val="-10"/>
        <w:w w:val="103"/>
        <w:sz w:val="23"/>
        <w:szCs w:val="23"/>
        <w:lang w:val="en-US" w:eastAsia="en-US" w:bidi="ar-SA"/>
      </w:rPr>
    </w:lvl>
    <w:lvl w:ilvl="4">
      <w:numFmt w:val="bullet"/>
      <w:lvlText w:val="•"/>
      <w:lvlJc w:val="left"/>
      <w:pPr>
        <w:ind w:left="4325" w:hanging="721"/>
      </w:pPr>
      <w:rPr>
        <w:rFonts w:hint="default"/>
        <w:lang w:val="en-US" w:eastAsia="en-US" w:bidi="ar-SA"/>
      </w:rPr>
    </w:lvl>
    <w:lvl w:ilvl="5">
      <w:numFmt w:val="bullet"/>
      <w:lvlText w:val="•"/>
      <w:lvlJc w:val="left"/>
      <w:pPr>
        <w:ind w:left="5331" w:hanging="721"/>
      </w:pPr>
      <w:rPr>
        <w:rFonts w:hint="default"/>
        <w:lang w:val="en-US" w:eastAsia="en-US" w:bidi="ar-SA"/>
      </w:rPr>
    </w:lvl>
    <w:lvl w:ilvl="6">
      <w:numFmt w:val="bullet"/>
      <w:lvlText w:val="•"/>
      <w:lvlJc w:val="left"/>
      <w:pPr>
        <w:ind w:left="6337" w:hanging="721"/>
      </w:pPr>
      <w:rPr>
        <w:rFonts w:hint="default"/>
        <w:lang w:val="en-US" w:eastAsia="en-US" w:bidi="ar-SA"/>
      </w:rPr>
    </w:lvl>
    <w:lvl w:ilvl="7">
      <w:numFmt w:val="bullet"/>
      <w:lvlText w:val="•"/>
      <w:lvlJc w:val="left"/>
      <w:pPr>
        <w:ind w:left="7342" w:hanging="721"/>
      </w:pPr>
      <w:rPr>
        <w:rFonts w:hint="default"/>
        <w:lang w:val="en-US" w:eastAsia="en-US" w:bidi="ar-SA"/>
      </w:rPr>
    </w:lvl>
    <w:lvl w:ilvl="8">
      <w:numFmt w:val="bullet"/>
      <w:lvlText w:val="•"/>
      <w:lvlJc w:val="left"/>
      <w:pPr>
        <w:ind w:left="8348" w:hanging="721"/>
      </w:pPr>
      <w:rPr>
        <w:rFonts w:hint="default"/>
        <w:lang w:val="en-US" w:eastAsia="en-US" w:bidi="ar-SA"/>
      </w:rPr>
    </w:lvl>
  </w:abstractNum>
  <w:abstractNum w:abstractNumId="82" w15:restartNumberingAfterBreak="0">
    <w:nsid w:val="F4A942FE"/>
    <w:multiLevelType w:val="multilevel"/>
    <w:tmpl w:val="F4A942FE"/>
    <w:lvl w:ilvl="0">
      <w:start w:val="7"/>
      <w:numFmt w:val="decimal"/>
      <w:lvlText w:val="%1"/>
      <w:lvlJc w:val="left"/>
      <w:pPr>
        <w:ind w:left="2592" w:hanging="721"/>
      </w:pPr>
      <w:rPr>
        <w:rFonts w:hint="default"/>
        <w:lang w:val="en-US" w:eastAsia="en-US" w:bidi="ar-SA"/>
      </w:rPr>
    </w:lvl>
    <w:lvl w:ilvl="1">
      <w:start w:val="1"/>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83" w15:restartNumberingAfterBreak="0">
    <w:nsid w:val="F4B5D9F5"/>
    <w:multiLevelType w:val="multilevel"/>
    <w:tmpl w:val="F4B5D9F5"/>
    <w:lvl w:ilvl="0">
      <w:start w:val="1"/>
      <w:numFmt w:val="decimal"/>
      <w:lvlText w:val="%1"/>
      <w:lvlJc w:val="left"/>
      <w:pPr>
        <w:ind w:left="1151" w:hanging="721"/>
      </w:pPr>
      <w:rPr>
        <w:rFonts w:ascii="Times New Roman" w:eastAsia="Times New Roman" w:hAnsi="Times New Roman" w:cs="Times New Roman" w:hint="default"/>
        <w:b/>
        <w:bCs/>
        <w:w w:val="103"/>
        <w:sz w:val="23"/>
        <w:szCs w:val="23"/>
        <w:lang w:val="en-US" w:eastAsia="en-US" w:bidi="ar-SA"/>
      </w:rPr>
    </w:lvl>
    <w:lvl w:ilvl="1">
      <w:start w:val="1"/>
      <w:numFmt w:val="decimal"/>
      <w:lvlText w:val="%1.%2"/>
      <w:lvlJc w:val="left"/>
      <w:pPr>
        <w:ind w:left="2592" w:hanging="721"/>
      </w:pPr>
      <w:rPr>
        <w:rFonts w:ascii="Times New Roman" w:eastAsia="Times New Roman" w:hAnsi="Times New Roman" w:cs="Times New Roman" w:hint="default"/>
        <w:spacing w:val="-2"/>
        <w:w w:val="103"/>
        <w:sz w:val="23"/>
        <w:szCs w:val="23"/>
        <w:lang w:val="en-US" w:eastAsia="en-US" w:bidi="ar-SA"/>
      </w:rPr>
    </w:lvl>
    <w:lvl w:ilvl="2">
      <w:numFmt w:val="bullet"/>
      <w:lvlText w:val="•"/>
      <w:lvlJc w:val="left"/>
      <w:pPr>
        <w:ind w:left="3462" w:hanging="721"/>
      </w:pPr>
      <w:rPr>
        <w:rFonts w:hint="default"/>
        <w:lang w:val="en-US" w:eastAsia="en-US" w:bidi="ar-SA"/>
      </w:rPr>
    </w:lvl>
    <w:lvl w:ilvl="3">
      <w:numFmt w:val="bullet"/>
      <w:lvlText w:val="•"/>
      <w:lvlJc w:val="left"/>
      <w:pPr>
        <w:ind w:left="4324" w:hanging="721"/>
      </w:pPr>
      <w:rPr>
        <w:rFonts w:hint="default"/>
        <w:lang w:val="en-US" w:eastAsia="en-US" w:bidi="ar-SA"/>
      </w:rPr>
    </w:lvl>
    <w:lvl w:ilvl="4">
      <w:numFmt w:val="bullet"/>
      <w:lvlText w:val="•"/>
      <w:lvlJc w:val="left"/>
      <w:pPr>
        <w:ind w:left="5186" w:hanging="721"/>
      </w:pPr>
      <w:rPr>
        <w:rFonts w:hint="default"/>
        <w:lang w:val="en-US" w:eastAsia="en-US" w:bidi="ar-SA"/>
      </w:rPr>
    </w:lvl>
    <w:lvl w:ilvl="5">
      <w:numFmt w:val="bullet"/>
      <w:lvlText w:val="•"/>
      <w:lvlJc w:val="left"/>
      <w:pPr>
        <w:ind w:left="6048" w:hanging="721"/>
      </w:pPr>
      <w:rPr>
        <w:rFonts w:hint="default"/>
        <w:lang w:val="en-US" w:eastAsia="en-US" w:bidi="ar-SA"/>
      </w:rPr>
    </w:lvl>
    <w:lvl w:ilvl="6">
      <w:numFmt w:val="bullet"/>
      <w:lvlText w:val="•"/>
      <w:lvlJc w:val="left"/>
      <w:pPr>
        <w:ind w:left="6911" w:hanging="721"/>
      </w:pPr>
      <w:rPr>
        <w:rFonts w:hint="default"/>
        <w:lang w:val="en-US" w:eastAsia="en-US" w:bidi="ar-SA"/>
      </w:rPr>
    </w:lvl>
    <w:lvl w:ilvl="7">
      <w:numFmt w:val="bullet"/>
      <w:lvlText w:val="•"/>
      <w:lvlJc w:val="left"/>
      <w:pPr>
        <w:ind w:left="7773" w:hanging="721"/>
      </w:pPr>
      <w:rPr>
        <w:rFonts w:hint="default"/>
        <w:lang w:val="en-US" w:eastAsia="en-US" w:bidi="ar-SA"/>
      </w:rPr>
    </w:lvl>
    <w:lvl w:ilvl="8">
      <w:numFmt w:val="bullet"/>
      <w:lvlText w:val="•"/>
      <w:lvlJc w:val="left"/>
      <w:pPr>
        <w:ind w:left="8635" w:hanging="721"/>
      </w:pPr>
      <w:rPr>
        <w:rFonts w:hint="default"/>
        <w:lang w:val="en-US" w:eastAsia="en-US" w:bidi="ar-SA"/>
      </w:rPr>
    </w:lvl>
  </w:abstractNum>
  <w:abstractNum w:abstractNumId="84" w15:restartNumberingAfterBreak="0">
    <w:nsid w:val="F585BF25"/>
    <w:multiLevelType w:val="multilevel"/>
    <w:tmpl w:val="F585BF25"/>
    <w:lvl w:ilvl="0">
      <w:start w:val="6"/>
      <w:numFmt w:val="decimal"/>
      <w:lvlText w:val="%1"/>
      <w:lvlJc w:val="left"/>
      <w:pPr>
        <w:ind w:left="2592" w:hanging="721"/>
      </w:pPr>
      <w:rPr>
        <w:rFonts w:hint="default"/>
        <w:lang w:val="en-US" w:eastAsia="en-US" w:bidi="ar-SA"/>
      </w:rPr>
    </w:lvl>
    <w:lvl w:ilvl="1">
      <w:start w:val="1"/>
      <w:numFmt w:val="decimal"/>
      <w:lvlText w:val="%1.%2"/>
      <w:lvlJc w:val="left"/>
      <w:pPr>
        <w:ind w:left="2592" w:hanging="721"/>
      </w:pPr>
      <w:rPr>
        <w:rFonts w:hint="default"/>
        <w:lang w:val="en-US" w:eastAsia="en-US" w:bidi="ar-SA"/>
      </w:rPr>
    </w:lvl>
    <w:lvl w:ilvl="2">
      <w:start w:val="2"/>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85" w15:restartNumberingAfterBreak="0">
    <w:nsid w:val="F689643B"/>
    <w:multiLevelType w:val="multilevel"/>
    <w:tmpl w:val="F689643B"/>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jc w:val="right"/>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86" w15:restartNumberingAfterBreak="0">
    <w:nsid w:val="F7735DC9"/>
    <w:multiLevelType w:val="multilevel"/>
    <w:tmpl w:val="F7735DC9"/>
    <w:lvl w:ilvl="0">
      <w:start w:val="1"/>
      <w:numFmt w:val="decimal"/>
      <w:lvlText w:val="%1."/>
      <w:lvlJc w:val="left"/>
      <w:pPr>
        <w:ind w:left="1151" w:hanging="360"/>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2."/>
      <w:lvlJc w:val="left"/>
      <w:pPr>
        <w:ind w:left="1511" w:hanging="360"/>
        <w:jc w:val="right"/>
      </w:pPr>
      <w:rPr>
        <w:rFonts w:hint="default"/>
        <w:spacing w:val="0"/>
        <w:w w:val="103"/>
        <w:lang w:val="en-US" w:eastAsia="en-US" w:bidi="ar-SA"/>
      </w:rPr>
    </w:lvl>
    <w:lvl w:ilvl="2">
      <w:start w:val="1"/>
      <w:numFmt w:val="decimal"/>
      <w:lvlText w:val="%3."/>
      <w:lvlJc w:val="left"/>
      <w:pPr>
        <w:ind w:left="1511" w:hanging="360"/>
      </w:pPr>
      <w:rPr>
        <w:rFonts w:ascii="Times New Roman" w:eastAsia="Times New Roman" w:hAnsi="Times New Roman" w:cs="Times New Roman" w:hint="default"/>
        <w:spacing w:val="0"/>
        <w:w w:val="103"/>
        <w:sz w:val="23"/>
        <w:szCs w:val="23"/>
        <w:lang w:val="en-US" w:eastAsia="en-US" w:bidi="ar-SA"/>
      </w:rPr>
    </w:lvl>
    <w:lvl w:ilvl="3">
      <w:numFmt w:val="bullet"/>
      <w:lvlText w:val="•"/>
      <w:lvlJc w:val="left"/>
      <w:pPr>
        <w:ind w:left="3484" w:hanging="360"/>
      </w:pPr>
      <w:rPr>
        <w:rFonts w:hint="default"/>
        <w:lang w:val="en-US" w:eastAsia="en-US" w:bidi="ar-SA"/>
      </w:rPr>
    </w:lvl>
    <w:lvl w:ilvl="4">
      <w:numFmt w:val="bullet"/>
      <w:lvlText w:val="•"/>
      <w:lvlJc w:val="left"/>
      <w:pPr>
        <w:ind w:left="4466" w:hanging="360"/>
      </w:pPr>
      <w:rPr>
        <w:rFonts w:hint="default"/>
        <w:lang w:val="en-US" w:eastAsia="en-US" w:bidi="ar-SA"/>
      </w:rPr>
    </w:lvl>
    <w:lvl w:ilvl="5">
      <w:numFmt w:val="bullet"/>
      <w:lvlText w:val="•"/>
      <w:lvlJc w:val="left"/>
      <w:pPr>
        <w:ind w:left="5448" w:hanging="360"/>
      </w:pPr>
      <w:rPr>
        <w:rFonts w:hint="default"/>
        <w:lang w:val="en-US" w:eastAsia="en-US" w:bidi="ar-SA"/>
      </w:rPr>
    </w:lvl>
    <w:lvl w:ilvl="6">
      <w:numFmt w:val="bullet"/>
      <w:lvlText w:val="•"/>
      <w:lvlJc w:val="left"/>
      <w:pPr>
        <w:ind w:left="6431" w:hanging="360"/>
      </w:pPr>
      <w:rPr>
        <w:rFonts w:hint="default"/>
        <w:lang w:val="en-US" w:eastAsia="en-US" w:bidi="ar-SA"/>
      </w:rPr>
    </w:lvl>
    <w:lvl w:ilvl="7">
      <w:numFmt w:val="bullet"/>
      <w:lvlText w:val="•"/>
      <w:lvlJc w:val="left"/>
      <w:pPr>
        <w:ind w:left="7413" w:hanging="360"/>
      </w:pPr>
      <w:rPr>
        <w:rFonts w:hint="default"/>
        <w:lang w:val="en-US" w:eastAsia="en-US" w:bidi="ar-SA"/>
      </w:rPr>
    </w:lvl>
    <w:lvl w:ilvl="8">
      <w:numFmt w:val="bullet"/>
      <w:lvlText w:val="•"/>
      <w:lvlJc w:val="left"/>
      <w:pPr>
        <w:ind w:left="8395" w:hanging="360"/>
      </w:pPr>
      <w:rPr>
        <w:rFonts w:hint="default"/>
        <w:lang w:val="en-US" w:eastAsia="en-US" w:bidi="ar-SA"/>
      </w:rPr>
    </w:lvl>
  </w:abstractNum>
  <w:abstractNum w:abstractNumId="87" w15:restartNumberingAfterBreak="0">
    <w:nsid w:val="F9718D3C"/>
    <w:multiLevelType w:val="multilevel"/>
    <w:tmpl w:val="F9718D3C"/>
    <w:lvl w:ilvl="0">
      <w:start w:val="1"/>
      <w:numFmt w:val="decimal"/>
      <w:lvlText w:val="%1"/>
      <w:lvlJc w:val="left"/>
      <w:pPr>
        <w:ind w:left="943"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88" w15:restartNumberingAfterBreak="0">
    <w:nsid w:val="FCC85EE2"/>
    <w:multiLevelType w:val="multilevel"/>
    <w:tmpl w:val="FCC85EE2"/>
    <w:lvl w:ilvl="0">
      <w:start w:val="1"/>
      <w:numFmt w:val="decimal"/>
      <w:lvlText w:val="%1."/>
      <w:lvlJc w:val="left"/>
      <w:pPr>
        <w:ind w:left="452" w:hanging="230"/>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394" w:hanging="230"/>
      </w:pPr>
      <w:rPr>
        <w:rFonts w:hint="default"/>
        <w:lang w:val="en-US" w:eastAsia="en-US" w:bidi="ar-SA"/>
      </w:rPr>
    </w:lvl>
    <w:lvl w:ilvl="2">
      <w:numFmt w:val="bullet"/>
      <w:lvlText w:val="•"/>
      <w:lvlJc w:val="left"/>
      <w:pPr>
        <w:ind w:left="2328" w:hanging="230"/>
      </w:pPr>
      <w:rPr>
        <w:rFonts w:hint="default"/>
        <w:lang w:val="en-US" w:eastAsia="en-US" w:bidi="ar-SA"/>
      </w:rPr>
    </w:lvl>
    <w:lvl w:ilvl="3">
      <w:numFmt w:val="bullet"/>
      <w:lvlText w:val="•"/>
      <w:lvlJc w:val="left"/>
      <w:pPr>
        <w:ind w:left="3262" w:hanging="230"/>
      </w:pPr>
      <w:rPr>
        <w:rFonts w:hint="default"/>
        <w:lang w:val="en-US" w:eastAsia="en-US" w:bidi="ar-SA"/>
      </w:rPr>
    </w:lvl>
    <w:lvl w:ilvl="4">
      <w:numFmt w:val="bullet"/>
      <w:lvlText w:val="•"/>
      <w:lvlJc w:val="left"/>
      <w:pPr>
        <w:ind w:left="4196" w:hanging="230"/>
      </w:pPr>
      <w:rPr>
        <w:rFonts w:hint="default"/>
        <w:lang w:val="en-US" w:eastAsia="en-US" w:bidi="ar-SA"/>
      </w:rPr>
    </w:lvl>
    <w:lvl w:ilvl="5">
      <w:numFmt w:val="bullet"/>
      <w:lvlText w:val="•"/>
      <w:lvlJc w:val="left"/>
      <w:pPr>
        <w:ind w:left="5130" w:hanging="230"/>
      </w:pPr>
      <w:rPr>
        <w:rFonts w:hint="default"/>
        <w:lang w:val="en-US" w:eastAsia="en-US" w:bidi="ar-SA"/>
      </w:rPr>
    </w:lvl>
    <w:lvl w:ilvl="6">
      <w:numFmt w:val="bullet"/>
      <w:lvlText w:val="•"/>
      <w:lvlJc w:val="left"/>
      <w:pPr>
        <w:ind w:left="6064" w:hanging="230"/>
      </w:pPr>
      <w:rPr>
        <w:rFonts w:hint="default"/>
        <w:lang w:val="en-US" w:eastAsia="en-US" w:bidi="ar-SA"/>
      </w:rPr>
    </w:lvl>
    <w:lvl w:ilvl="7">
      <w:numFmt w:val="bullet"/>
      <w:lvlText w:val="•"/>
      <w:lvlJc w:val="left"/>
      <w:pPr>
        <w:ind w:left="6998" w:hanging="230"/>
      </w:pPr>
      <w:rPr>
        <w:rFonts w:hint="default"/>
        <w:lang w:val="en-US" w:eastAsia="en-US" w:bidi="ar-SA"/>
      </w:rPr>
    </w:lvl>
    <w:lvl w:ilvl="8">
      <w:numFmt w:val="bullet"/>
      <w:lvlText w:val="•"/>
      <w:lvlJc w:val="left"/>
      <w:pPr>
        <w:ind w:left="7932" w:hanging="230"/>
      </w:pPr>
      <w:rPr>
        <w:rFonts w:hint="default"/>
        <w:lang w:val="en-US" w:eastAsia="en-US" w:bidi="ar-SA"/>
      </w:rPr>
    </w:lvl>
  </w:abstractNum>
  <w:abstractNum w:abstractNumId="89" w15:restartNumberingAfterBreak="0">
    <w:nsid w:val="FEC2EA36"/>
    <w:multiLevelType w:val="multilevel"/>
    <w:tmpl w:val="FEC2EA36"/>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jc w:val="right"/>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90" w15:restartNumberingAfterBreak="0">
    <w:nsid w:val="0053208E"/>
    <w:multiLevelType w:val="multilevel"/>
    <w:tmpl w:val="0053208E"/>
    <w:lvl w:ilvl="0">
      <w:start w:val="1"/>
      <w:numFmt w:val="decimal"/>
      <w:lvlText w:val="%1"/>
      <w:lvlJc w:val="left"/>
      <w:pPr>
        <w:ind w:left="1151" w:hanging="721"/>
      </w:pPr>
      <w:rPr>
        <w:rFonts w:ascii="Times New Roman" w:eastAsia="Times New Roman" w:hAnsi="Times New Roman" w:cs="Times New Roman" w:hint="default"/>
        <w:b/>
        <w:bCs/>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2822" w:hanging="721"/>
      </w:pPr>
      <w:rPr>
        <w:rFonts w:hint="default"/>
        <w:lang w:val="en-US" w:eastAsia="en-US" w:bidi="ar-SA"/>
      </w:rPr>
    </w:lvl>
    <w:lvl w:ilvl="3">
      <w:numFmt w:val="bullet"/>
      <w:lvlText w:val="•"/>
      <w:lvlJc w:val="left"/>
      <w:pPr>
        <w:ind w:left="3764" w:hanging="721"/>
      </w:pPr>
      <w:rPr>
        <w:rFonts w:hint="default"/>
        <w:lang w:val="en-US" w:eastAsia="en-US" w:bidi="ar-SA"/>
      </w:rPr>
    </w:lvl>
    <w:lvl w:ilvl="4">
      <w:numFmt w:val="bullet"/>
      <w:lvlText w:val="•"/>
      <w:lvlJc w:val="left"/>
      <w:pPr>
        <w:ind w:left="4706" w:hanging="721"/>
      </w:pPr>
      <w:rPr>
        <w:rFonts w:hint="default"/>
        <w:lang w:val="en-US" w:eastAsia="en-US" w:bidi="ar-SA"/>
      </w:rPr>
    </w:lvl>
    <w:lvl w:ilvl="5">
      <w:numFmt w:val="bullet"/>
      <w:lvlText w:val="•"/>
      <w:lvlJc w:val="left"/>
      <w:pPr>
        <w:ind w:left="5648" w:hanging="721"/>
      </w:pPr>
      <w:rPr>
        <w:rFonts w:hint="default"/>
        <w:lang w:val="en-US" w:eastAsia="en-US" w:bidi="ar-SA"/>
      </w:rPr>
    </w:lvl>
    <w:lvl w:ilvl="6">
      <w:numFmt w:val="bullet"/>
      <w:lvlText w:val="•"/>
      <w:lvlJc w:val="left"/>
      <w:pPr>
        <w:ind w:left="6591" w:hanging="721"/>
      </w:pPr>
      <w:rPr>
        <w:rFonts w:hint="default"/>
        <w:lang w:val="en-US" w:eastAsia="en-US" w:bidi="ar-SA"/>
      </w:rPr>
    </w:lvl>
    <w:lvl w:ilvl="7">
      <w:numFmt w:val="bullet"/>
      <w:lvlText w:val="•"/>
      <w:lvlJc w:val="left"/>
      <w:pPr>
        <w:ind w:left="7533" w:hanging="721"/>
      </w:pPr>
      <w:rPr>
        <w:rFonts w:hint="default"/>
        <w:lang w:val="en-US" w:eastAsia="en-US" w:bidi="ar-SA"/>
      </w:rPr>
    </w:lvl>
    <w:lvl w:ilvl="8">
      <w:numFmt w:val="bullet"/>
      <w:lvlText w:val="•"/>
      <w:lvlJc w:val="left"/>
      <w:pPr>
        <w:ind w:left="8475" w:hanging="721"/>
      </w:pPr>
      <w:rPr>
        <w:rFonts w:hint="default"/>
        <w:lang w:val="en-US" w:eastAsia="en-US" w:bidi="ar-SA"/>
      </w:rPr>
    </w:lvl>
  </w:abstractNum>
  <w:abstractNum w:abstractNumId="91" w15:restartNumberingAfterBreak="0">
    <w:nsid w:val="01836A6D"/>
    <w:multiLevelType w:val="multilevel"/>
    <w:tmpl w:val="01836A6D"/>
    <w:lvl w:ilvl="0">
      <w:start w:val="6"/>
      <w:numFmt w:val="decimal"/>
      <w:lvlText w:val="%1"/>
      <w:lvlJc w:val="left"/>
      <w:pPr>
        <w:ind w:left="2592" w:hanging="721"/>
      </w:pPr>
      <w:rPr>
        <w:rFonts w:hint="default"/>
        <w:lang w:val="en-US" w:eastAsia="en-US" w:bidi="ar-SA"/>
      </w:rPr>
    </w:lvl>
    <w:lvl w:ilvl="1">
      <w:start w:val="4"/>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92" w15:restartNumberingAfterBreak="0">
    <w:nsid w:val="01D7E1C7"/>
    <w:multiLevelType w:val="multilevel"/>
    <w:tmpl w:val="01D7E1C7"/>
    <w:lvl w:ilvl="0">
      <w:start w:val="1"/>
      <w:numFmt w:val="decimal"/>
      <w:lvlText w:val="%1."/>
      <w:lvlJc w:val="left"/>
      <w:pPr>
        <w:ind w:left="1151" w:hanging="721"/>
        <w:jc w:val="right"/>
      </w:pPr>
      <w:rPr>
        <w:rFonts w:ascii="Times New Roman" w:eastAsia="Times New Roman" w:hAnsi="Times New Roman" w:cs="Times New Roman" w:hint="default"/>
        <w:spacing w:val="0"/>
        <w:w w:val="62"/>
        <w:sz w:val="23"/>
        <w:szCs w:val="23"/>
        <w:lang w:val="en-US" w:eastAsia="en-US" w:bidi="ar-SA"/>
      </w:rPr>
    </w:lvl>
    <w:lvl w:ilvl="1">
      <w:numFmt w:val="bullet"/>
      <w:lvlText w:val="•"/>
      <w:lvlJc w:val="left"/>
      <w:pPr>
        <w:ind w:left="2080" w:hanging="721"/>
      </w:pPr>
      <w:rPr>
        <w:rFonts w:hint="default"/>
        <w:lang w:val="en-US" w:eastAsia="en-US" w:bidi="ar-SA"/>
      </w:rPr>
    </w:lvl>
    <w:lvl w:ilvl="2">
      <w:numFmt w:val="bullet"/>
      <w:lvlText w:val="•"/>
      <w:lvlJc w:val="left"/>
      <w:pPr>
        <w:ind w:left="3000" w:hanging="721"/>
      </w:pPr>
      <w:rPr>
        <w:rFonts w:hint="default"/>
        <w:lang w:val="en-US" w:eastAsia="en-US" w:bidi="ar-SA"/>
      </w:rPr>
    </w:lvl>
    <w:lvl w:ilvl="3">
      <w:numFmt w:val="bullet"/>
      <w:lvlText w:val="•"/>
      <w:lvlJc w:val="left"/>
      <w:pPr>
        <w:ind w:left="3920" w:hanging="721"/>
      </w:pPr>
      <w:rPr>
        <w:rFonts w:hint="default"/>
        <w:lang w:val="en-US" w:eastAsia="en-US" w:bidi="ar-SA"/>
      </w:rPr>
    </w:lvl>
    <w:lvl w:ilvl="4">
      <w:numFmt w:val="bullet"/>
      <w:lvlText w:val="•"/>
      <w:lvlJc w:val="left"/>
      <w:pPr>
        <w:ind w:left="4840" w:hanging="721"/>
      </w:pPr>
      <w:rPr>
        <w:rFonts w:hint="default"/>
        <w:lang w:val="en-US" w:eastAsia="en-US" w:bidi="ar-SA"/>
      </w:rPr>
    </w:lvl>
    <w:lvl w:ilvl="5">
      <w:numFmt w:val="bullet"/>
      <w:lvlText w:val="•"/>
      <w:lvlJc w:val="left"/>
      <w:pPr>
        <w:ind w:left="5760" w:hanging="721"/>
      </w:pPr>
      <w:rPr>
        <w:rFonts w:hint="default"/>
        <w:lang w:val="en-US" w:eastAsia="en-US" w:bidi="ar-SA"/>
      </w:rPr>
    </w:lvl>
    <w:lvl w:ilvl="6">
      <w:numFmt w:val="bullet"/>
      <w:lvlText w:val="•"/>
      <w:lvlJc w:val="left"/>
      <w:pPr>
        <w:ind w:left="6680" w:hanging="721"/>
      </w:pPr>
      <w:rPr>
        <w:rFonts w:hint="default"/>
        <w:lang w:val="en-US" w:eastAsia="en-US" w:bidi="ar-SA"/>
      </w:rPr>
    </w:lvl>
    <w:lvl w:ilvl="7">
      <w:numFmt w:val="bullet"/>
      <w:lvlText w:val="•"/>
      <w:lvlJc w:val="left"/>
      <w:pPr>
        <w:ind w:left="7600" w:hanging="721"/>
      </w:pPr>
      <w:rPr>
        <w:rFonts w:hint="default"/>
        <w:lang w:val="en-US" w:eastAsia="en-US" w:bidi="ar-SA"/>
      </w:rPr>
    </w:lvl>
    <w:lvl w:ilvl="8">
      <w:numFmt w:val="bullet"/>
      <w:lvlText w:val="•"/>
      <w:lvlJc w:val="left"/>
      <w:pPr>
        <w:ind w:left="8520" w:hanging="721"/>
      </w:pPr>
      <w:rPr>
        <w:rFonts w:hint="default"/>
        <w:lang w:val="en-US" w:eastAsia="en-US" w:bidi="ar-SA"/>
      </w:rPr>
    </w:lvl>
  </w:abstractNum>
  <w:abstractNum w:abstractNumId="93" w15:restartNumberingAfterBreak="0">
    <w:nsid w:val="0248C179"/>
    <w:multiLevelType w:val="multilevel"/>
    <w:tmpl w:val="0248C179"/>
    <w:lvl w:ilvl="0">
      <w:start w:val="1"/>
      <w:numFmt w:val="decimal"/>
      <w:lvlText w:val="%1."/>
      <w:lvlJc w:val="left"/>
      <w:pPr>
        <w:ind w:left="1151" w:hanging="721"/>
      </w:pPr>
      <w:rPr>
        <w:rFonts w:ascii="Times New Roman" w:eastAsia="Times New Roman" w:hAnsi="Times New Roman" w:cs="Times New Roman" w:hint="default"/>
        <w:b/>
        <w:bCs/>
        <w:spacing w:val="0"/>
        <w:w w:val="62"/>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89"/>
        <w:sz w:val="23"/>
        <w:szCs w:val="23"/>
        <w:lang w:val="en-US" w:eastAsia="en-US" w:bidi="ar-SA"/>
      </w:rPr>
    </w:lvl>
    <w:lvl w:ilvl="2">
      <w:start w:val="1"/>
      <w:numFmt w:val="decimal"/>
      <w:lvlText w:val="%3"/>
      <w:lvlJc w:val="left"/>
      <w:pPr>
        <w:ind w:left="2866" w:hanging="721"/>
      </w:pPr>
      <w:rPr>
        <w:rFonts w:ascii="Times New Roman" w:eastAsia="Times New Roman" w:hAnsi="Times New Roman" w:cs="Times New Roman" w:hint="default"/>
        <w:b/>
        <w:bCs/>
        <w:w w:val="103"/>
        <w:sz w:val="23"/>
        <w:szCs w:val="23"/>
        <w:lang w:val="en-US" w:eastAsia="en-US" w:bidi="ar-SA"/>
      </w:rPr>
    </w:lvl>
    <w:lvl w:ilvl="3">
      <w:numFmt w:val="bullet"/>
      <w:lvlText w:val="•"/>
      <w:lvlJc w:val="left"/>
      <w:pPr>
        <w:ind w:left="3797" w:hanging="721"/>
      </w:pPr>
      <w:rPr>
        <w:rFonts w:hint="default"/>
        <w:lang w:val="en-US" w:eastAsia="en-US" w:bidi="ar-SA"/>
      </w:rPr>
    </w:lvl>
    <w:lvl w:ilvl="4">
      <w:numFmt w:val="bullet"/>
      <w:lvlText w:val="•"/>
      <w:lvlJc w:val="left"/>
      <w:pPr>
        <w:ind w:left="4735" w:hanging="721"/>
      </w:pPr>
      <w:rPr>
        <w:rFonts w:hint="default"/>
        <w:lang w:val="en-US" w:eastAsia="en-US" w:bidi="ar-SA"/>
      </w:rPr>
    </w:lvl>
    <w:lvl w:ilvl="5">
      <w:numFmt w:val="bullet"/>
      <w:lvlText w:val="•"/>
      <w:lvlJc w:val="left"/>
      <w:pPr>
        <w:ind w:left="5672" w:hanging="721"/>
      </w:pPr>
      <w:rPr>
        <w:rFonts w:hint="default"/>
        <w:lang w:val="en-US" w:eastAsia="en-US" w:bidi="ar-SA"/>
      </w:rPr>
    </w:lvl>
    <w:lvl w:ilvl="6">
      <w:numFmt w:val="bullet"/>
      <w:lvlText w:val="•"/>
      <w:lvlJc w:val="left"/>
      <w:pPr>
        <w:ind w:left="6610" w:hanging="721"/>
      </w:pPr>
      <w:rPr>
        <w:rFonts w:hint="default"/>
        <w:lang w:val="en-US" w:eastAsia="en-US" w:bidi="ar-SA"/>
      </w:rPr>
    </w:lvl>
    <w:lvl w:ilvl="7">
      <w:numFmt w:val="bullet"/>
      <w:lvlText w:val="•"/>
      <w:lvlJc w:val="left"/>
      <w:pPr>
        <w:ind w:left="7547" w:hanging="721"/>
      </w:pPr>
      <w:rPr>
        <w:rFonts w:hint="default"/>
        <w:lang w:val="en-US" w:eastAsia="en-US" w:bidi="ar-SA"/>
      </w:rPr>
    </w:lvl>
    <w:lvl w:ilvl="8">
      <w:numFmt w:val="bullet"/>
      <w:lvlText w:val="•"/>
      <w:lvlJc w:val="left"/>
      <w:pPr>
        <w:ind w:left="8485" w:hanging="721"/>
      </w:pPr>
      <w:rPr>
        <w:rFonts w:hint="default"/>
        <w:lang w:val="en-US" w:eastAsia="en-US" w:bidi="ar-SA"/>
      </w:rPr>
    </w:lvl>
  </w:abstractNum>
  <w:abstractNum w:abstractNumId="94" w15:restartNumberingAfterBreak="0">
    <w:nsid w:val="03A63A41"/>
    <w:multiLevelType w:val="multilevel"/>
    <w:tmpl w:val="03A63A41"/>
    <w:lvl w:ilvl="0">
      <w:start w:val="1"/>
      <w:numFmt w:val="decimal"/>
      <w:lvlText w:val="%1."/>
      <w:lvlJc w:val="left"/>
      <w:pPr>
        <w:ind w:left="280" w:hanging="281"/>
      </w:pPr>
      <w:rPr>
        <w:rFonts w:ascii="Times New Roman" w:eastAsia="Times New Roman" w:hAnsi="Times New Roman" w:cs="Times New Roman" w:hint="default"/>
        <w:b/>
        <w:bCs/>
        <w:spacing w:val="0"/>
        <w:w w:val="100"/>
        <w:sz w:val="22"/>
        <w:szCs w:val="22"/>
        <w:lang w:val="en-US" w:eastAsia="en-US" w:bidi="ar-SA"/>
      </w:rPr>
    </w:lvl>
    <w:lvl w:ilvl="1">
      <w:numFmt w:val="bullet"/>
      <w:lvlText w:val="•"/>
      <w:lvlJc w:val="left"/>
      <w:pPr>
        <w:ind w:left="1288" w:hanging="281"/>
      </w:pPr>
      <w:rPr>
        <w:rFonts w:hint="default"/>
        <w:lang w:val="en-US" w:eastAsia="en-US" w:bidi="ar-SA"/>
      </w:rPr>
    </w:lvl>
    <w:lvl w:ilvl="2">
      <w:numFmt w:val="bullet"/>
      <w:lvlText w:val="•"/>
      <w:lvlJc w:val="left"/>
      <w:pPr>
        <w:ind w:left="2296" w:hanging="281"/>
      </w:pPr>
      <w:rPr>
        <w:rFonts w:hint="default"/>
        <w:lang w:val="en-US" w:eastAsia="en-US" w:bidi="ar-SA"/>
      </w:rPr>
    </w:lvl>
    <w:lvl w:ilvl="3">
      <w:numFmt w:val="bullet"/>
      <w:lvlText w:val="•"/>
      <w:lvlJc w:val="left"/>
      <w:pPr>
        <w:ind w:left="3304" w:hanging="281"/>
      </w:pPr>
      <w:rPr>
        <w:rFonts w:hint="default"/>
        <w:lang w:val="en-US" w:eastAsia="en-US" w:bidi="ar-SA"/>
      </w:rPr>
    </w:lvl>
    <w:lvl w:ilvl="4">
      <w:numFmt w:val="bullet"/>
      <w:lvlText w:val="•"/>
      <w:lvlJc w:val="left"/>
      <w:pPr>
        <w:ind w:left="4312" w:hanging="281"/>
      </w:pPr>
      <w:rPr>
        <w:rFonts w:hint="default"/>
        <w:lang w:val="en-US" w:eastAsia="en-US" w:bidi="ar-SA"/>
      </w:rPr>
    </w:lvl>
    <w:lvl w:ilvl="5">
      <w:numFmt w:val="bullet"/>
      <w:lvlText w:val="•"/>
      <w:lvlJc w:val="left"/>
      <w:pPr>
        <w:ind w:left="5320" w:hanging="281"/>
      </w:pPr>
      <w:rPr>
        <w:rFonts w:hint="default"/>
        <w:lang w:val="en-US" w:eastAsia="en-US" w:bidi="ar-SA"/>
      </w:rPr>
    </w:lvl>
    <w:lvl w:ilvl="6">
      <w:numFmt w:val="bullet"/>
      <w:lvlText w:val="•"/>
      <w:lvlJc w:val="left"/>
      <w:pPr>
        <w:ind w:left="6328" w:hanging="281"/>
      </w:pPr>
      <w:rPr>
        <w:rFonts w:hint="default"/>
        <w:lang w:val="en-US" w:eastAsia="en-US" w:bidi="ar-SA"/>
      </w:rPr>
    </w:lvl>
    <w:lvl w:ilvl="7">
      <w:numFmt w:val="bullet"/>
      <w:lvlText w:val="•"/>
      <w:lvlJc w:val="left"/>
      <w:pPr>
        <w:ind w:left="7336" w:hanging="281"/>
      </w:pPr>
      <w:rPr>
        <w:rFonts w:hint="default"/>
        <w:lang w:val="en-US" w:eastAsia="en-US" w:bidi="ar-SA"/>
      </w:rPr>
    </w:lvl>
    <w:lvl w:ilvl="8">
      <w:numFmt w:val="bullet"/>
      <w:lvlText w:val="•"/>
      <w:lvlJc w:val="left"/>
      <w:pPr>
        <w:ind w:left="8344" w:hanging="281"/>
      </w:pPr>
      <w:rPr>
        <w:rFonts w:hint="default"/>
        <w:lang w:val="en-US" w:eastAsia="en-US" w:bidi="ar-SA"/>
      </w:rPr>
    </w:lvl>
  </w:abstractNum>
  <w:abstractNum w:abstractNumId="95" w15:restartNumberingAfterBreak="0">
    <w:nsid w:val="03C240C0"/>
    <w:multiLevelType w:val="multilevel"/>
    <w:tmpl w:val="03C240C0"/>
    <w:lvl w:ilvl="0">
      <w:start w:val="7"/>
      <w:numFmt w:val="decimal"/>
      <w:lvlText w:val="%1"/>
      <w:lvlJc w:val="left"/>
      <w:pPr>
        <w:ind w:left="2592" w:hanging="721"/>
      </w:pPr>
      <w:rPr>
        <w:rFonts w:hint="default"/>
        <w:lang w:val="en-US" w:eastAsia="en-US" w:bidi="ar-SA"/>
      </w:rPr>
    </w:lvl>
    <w:lvl w:ilvl="1">
      <w:start w:val="7"/>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96" w15:restartNumberingAfterBreak="0">
    <w:nsid w:val="03D11AC3"/>
    <w:multiLevelType w:val="hybridMultilevel"/>
    <w:tmpl w:val="9BEA0EA4"/>
    <w:lvl w:ilvl="0" w:tplc="896C9A1C">
      <w:start w:val="1"/>
      <w:numFmt w:val="decimal"/>
      <w:lvlText w:val="%1."/>
      <w:lvlJc w:val="left"/>
      <w:pPr>
        <w:ind w:left="1589" w:hanging="360"/>
      </w:pPr>
      <w:rPr>
        <w:rFonts w:hint="default"/>
        <w:sz w:val="28"/>
      </w:rPr>
    </w:lvl>
    <w:lvl w:ilvl="1" w:tplc="04090019" w:tentative="1">
      <w:start w:val="1"/>
      <w:numFmt w:val="lowerLetter"/>
      <w:lvlText w:val="%2."/>
      <w:lvlJc w:val="left"/>
      <w:pPr>
        <w:ind w:left="2309" w:hanging="360"/>
      </w:pPr>
    </w:lvl>
    <w:lvl w:ilvl="2" w:tplc="0409001B" w:tentative="1">
      <w:start w:val="1"/>
      <w:numFmt w:val="lowerRoman"/>
      <w:lvlText w:val="%3."/>
      <w:lvlJc w:val="right"/>
      <w:pPr>
        <w:ind w:left="3029" w:hanging="180"/>
      </w:pPr>
    </w:lvl>
    <w:lvl w:ilvl="3" w:tplc="0409000F" w:tentative="1">
      <w:start w:val="1"/>
      <w:numFmt w:val="decimal"/>
      <w:lvlText w:val="%4."/>
      <w:lvlJc w:val="left"/>
      <w:pPr>
        <w:ind w:left="3749" w:hanging="360"/>
      </w:pPr>
    </w:lvl>
    <w:lvl w:ilvl="4" w:tplc="04090019" w:tentative="1">
      <w:start w:val="1"/>
      <w:numFmt w:val="lowerLetter"/>
      <w:lvlText w:val="%5."/>
      <w:lvlJc w:val="left"/>
      <w:pPr>
        <w:ind w:left="4469" w:hanging="360"/>
      </w:pPr>
    </w:lvl>
    <w:lvl w:ilvl="5" w:tplc="0409001B" w:tentative="1">
      <w:start w:val="1"/>
      <w:numFmt w:val="lowerRoman"/>
      <w:lvlText w:val="%6."/>
      <w:lvlJc w:val="right"/>
      <w:pPr>
        <w:ind w:left="5189" w:hanging="180"/>
      </w:pPr>
    </w:lvl>
    <w:lvl w:ilvl="6" w:tplc="0409000F" w:tentative="1">
      <w:start w:val="1"/>
      <w:numFmt w:val="decimal"/>
      <w:lvlText w:val="%7."/>
      <w:lvlJc w:val="left"/>
      <w:pPr>
        <w:ind w:left="5909" w:hanging="360"/>
      </w:pPr>
    </w:lvl>
    <w:lvl w:ilvl="7" w:tplc="04090019" w:tentative="1">
      <w:start w:val="1"/>
      <w:numFmt w:val="lowerLetter"/>
      <w:lvlText w:val="%8."/>
      <w:lvlJc w:val="left"/>
      <w:pPr>
        <w:ind w:left="6629" w:hanging="360"/>
      </w:pPr>
    </w:lvl>
    <w:lvl w:ilvl="8" w:tplc="0409001B" w:tentative="1">
      <w:start w:val="1"/>
      <w:numFmt w:val="lowerRoman"/>
      <w:lvlText w:val="%9."/>
      <w:lvlJc w:val="right"/>
      <w:pPr>
        <w:ind w:left="7349" w:hanging="180"/>
      </w:pPr>
    </w:lvl>
  </w:abstractNum>
  <w:abstractNum w:abstractNumId="97" w15:restartNumberingAfterBreak="0">
    <w:nsid w:val="03D62ECE"/>
    <w:multiLevelType w:val="multilevel"/>
    <w:tmpl w:val="03D62ECE"/>
    <w:lvl w:ilvl="0">
      <w:start w:val="1"/>
      <w:numFmt w:val="decimal"/>
      <w:lvlText w:val="%1."/>
      <w:lvlJc w:val="left"/>
      <w:pPr>
        <w:ind w:left="560" w:hanging="281"/>
      </w:pPr>
      <w:rPr>
        <w:rFonts w:ascii="Times New Roman" w:eastAsia="Times New Roman" w:hAnsi="Times New Roman" w:cs="Times New Roman" w:hint="default"/>
        <w:b/>
        <w:bCs/>
        <w:spacing w:val="0"/>
        <w:w w:val="101"/>
        <w:sz w:val="22"/>
        <w:szCs w:val="22"/>
        <w:lang w:val="en-US" w:eastAsia="en-US" w:bidi="ar-SA"/>
      </w:rPr>
    </w:lvl>
    <w:lvl w:ilvl="1">
      <w:start w:val="1"/>
      <w:numFmt w:val="decimal"/>
      <w:lvlText w:val="%2."/>
      <w:lvlJc w:val="left"/>
      <w:pPr>
        <w:ind w:left="2592" w:hanging="721"/>
      </w:pPr>
      <w:rPr>
        <w:rFonts w:ascii="Times New Roman" w:eastAsia="Times New Roman" w:hAnsi="Times New Roman" w:cs="Times New Roman" w:hint="default"/>
        <w:spacing w:val="0"/>
        <w:w w:val="103"/>
        <w:sz w:val="23"/>
        <w:szCs w:val="23"/>
        <w:lang w:val="en-US" w:eastAsia="en-US" w:bidi="ar-SA"/>
      </w:rPr>
    </w:lvl>
    <w:lvl w:ilvl="2">
      <w:numFmt w:val="bullet"/>
      <w:lvlText w:val="•"/>
      <w:lvlJc w:val="left"/>
      <w:pPr>
        <w:ind w:left="2600" w:hanging="721"/>
      </w:pPr>
      <w:rPr>
        <w:rFonts w:hint="default"/>
        <w:lang w:val="en-US" w:eastAsia="en-US" w:bidi="ar-SA"/>
      </w:rPr>
    </w:lvl>
    <w:lvl w:ilvl="3">
      <w:numFmt w:val="bullet"/>
      <w:lvlText w:val="•"/>
      <w:lvlJc w:val="left"/>
      <w:pPr>
        <w:ind w:left="2759" w:hanging="721"/>
      </w:pPr>
      <w:rPr>
        <w:rFonts w:hint="default"/>
        <w:lang w:val="en-US" w:eastAsia="en-US" w:bidi="ar-SA"/>
      </w:rPr>
    </w:lvl>
    <w:lvl w:ilvl="4">
      <w:numFmt w:val="bullet"/>
      <w:lvlText w:val="•"/>
      <w:lvlJc w:val="left"/>
      <w:pPr>
        <w:ind w:left="2919" w:hanging="721"/>
      </w:pPr>
      <w:rPr>
        <w:rFonts w:hint="default"/>
        <w:lang w:val="en-US" w:eastAsia="en-US" w:bidi="ar-SA"/>
      </w:rPr>
    </w:lvl>
    <w:lvl w:ilvl="5">
      <w:numFmt w:val="bullet"/>
      <w:lvlText w:val="•"/>
      <w:lvlJc w:val="left"/>
      <w:pPr>
        <w:ind w:left="3078" w:hanging="721"/>
      </w:pPr>
      <w:rPr>
        <w:rFonts w:hint="default"/>
        <w:lang w:val="en-US" w:eastAsia="en-US" w:bidi="ar-SA"/>
      </w:rPr>
    </w:lvl>
    <w:lvl w:ilvl="6">
      <w:numFmt w:val="bullet"/>
      <w:lvlText w:val="•"/>
      <w:lvlJc w:val="left"/>
      <w:pPr>
        <w:ind w:left="3238" w:hanging="721"/>
      </w:pPr>
      <w:rPr>
        <w:rFonts w:hint="default"/>
        <w:lang w:val="en-US" w:eastAsia="en-US" w:bidi="ar-SA"/>
      </w:rPr>
    </w:lvl>
    <w:lvl w:ilvl="7">
      <w:numFmt w:val="bullet"/>
      <w:lvlText w:val="•"/>
      <w:lvlJc w:val="left"/>
      <w:pPr>
        <w:ind w:left="3397" w:hanging="721"/>
      </w:pPr>
      <w:rPr>
        <w:rFonts w:hint="default"/>
        <w:lang w:val="en-US" w:eastAsia="en-US" w:bidi="ar-SA"/>
      </w:rPr>
    </w:lvl>
    <w:lvl w:ilvl="8">
      <w:numFmt w:val="bullet"/>
      <w:lvlText w:val="•"/>
      <w:lvlJc w:val="left"/>
      <w:pPr>
        <w:ind w:left="3557" w:hanging="721"/>
      </w:pPr>
      <w:rPr>
        <w:rFonts w:hint="default"/>
        <w:lang w:val="en-US" w:eastAsia="en-US" w:bidi="ar-SA"/>
      </w:rPr>
    </w:lvl>
  </w:abstractNum>
  <w:abstractNum w:abstractNumId="98" w15:restartNumberingAfterBreak="0">
    <w:nsid w:val="0709FD3E"/>
    <w:multiLevelType w:val="multilevel"/>
    <w:tmpl w:val="0709FD3E"/>
    <w:lvl w:ilvl="0">
      <w:start w:val="2"/>
      <w:numFmt w:val="decimal"/>
      <w:lvlText w:val="%1."/>
      <w:lvlJc w:val="left"/>
      <w:pPr>
        <w:ind w:left="1389" w:hanging="238"/>
        <w:jc w:val="right"/>
      </w:pPr>
      <w:rPr>
        <w:rFonts w:hint="default"/>
        <w:spacing w:val="0"/>
        <w:w w:val="10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92"/>
        <w:sz w:val="23"/>
        <w:szCs w:val="23"/>
        <w:lang w:val="en-US" w:eastAsia="en-US" w:bidi="ar-SA"/>
      </w:rPr>
    </w:lvl>
    <w:lvl w:ilvl="3">
      <w:start w:val="1"/>
      <w:numFmt w:val="lowerLetter"/>
      <w:lvlText w:val="%4)"/>
      <w:lvlJc w:val="left"/>
      <w:pPr>
        <w:ind w:left="3313" w:hanging="721"/>
      </w:pPr>
      <w:rPr>
        <w:rFonts w:ascii="Times New Roman" w:eastAsia="Times New Roman" w:hAnsi="Times New Roman" w:cs="Times New Roman" w:hint="default"/>
        <w:spacing w:val="0"/>
        <w:w w:val="90"/>
        <w:sz w:val="23"/>
        <w:szCs w:val="23"/>
        <w:lang w:val="en-US" w:eastAsia="en-US" w:bidi="ar-SA"/>
      </w:rPr>
    </w:lvl>
    <w:lvl w:ilvl="4">
      <w:numFmt w:val="bullet"/>
      <w:lvlText w:val="•"/>
      <w:lvlJc w:val="left"/>
      <w:pPr>
        <w:ind w:left="4325" w:hanging="721"/>
      </w:pPr>
      <w:rPr>
        <w:rFonts w:hint="default"/>
        <w:lang w:val="en-US" w:eastAsia="en-US" w:bidi="ar-SA"/>
      </w:rPr>
    </w:lvl>
    <w:lvl w:ilvl="5">
      <w:numFmt w:val="bullet"/>
      <w:lvlText w:val="•"/>
      <w:lvlJc w:val="left"/>
      <w:pPr>
        <w:ind w:left="5331" w:hanging="721"/>
      </w:pPr>
      <w:rPr>
        <w:rFonts w:hint="default"/>
        <w:lang w:val="en-US" w:eastAsia="en-US" w:bidi="ar-SA"/>
      </w:rPr>
    </w:lvl>
    <w:lvl w:ilvl="6">
      <w:numFmt w:val="bullet"/>
      <w:lvlText w:val="•"/>
      <w:lvlJc w:val="left"/>
      <w:pPr>
        <w:ind w:left="6337" w:hanging="721"/>
      </w:pPr>
      <w:rPr>
        <w:rFonts w:hint="default"/>
        <w:lang w:val="en-US" w:eastAsia="en-US" w:bidi="ar-SA"/>
      </w:rPr>
    </w:lvl>
    <w:lvl w:ilvl="7">
      <w:numFmt w:val="bullet"/>
      <w:lvlText w:val="•"/>
      <w:lvlJc w:val="left"/>
      <w:pPr>
        <w:ind w:left="7342" w:hanging="721"/>
      </w:pPr>
      <w:rPr>
        <w:rFonts w:hint="default"/>
        <w:lang w:val="en-US" w:eastAsia="en-US" w:bidi="ar-SA"/>
      </w:rPr>
    </w:lvl>
    <w:lvl w:ilvl="8">
      <w:numFmt w:val="bullet"/>
      <w:lvlText w:val="•"/>
      <w:lvlJc w:val="left"/>
      <w:pPr>
        <w:ind w:left="8348" w:hanging="721"/>
      </w:pPr>
      <w:rPr>
        <w:rFonts w:hint="default"/>
        <w:lang w:val="en-US" w:eastAsia="en-US" w:bidi="ar-SA"/>
      </w:rPr>
    </w:lvl>
  </w:abstractNum>
  <w:abstractNum w:abstractNumId="99" w15:restartNumberingAfterBreak="0">
    <w:nsid w:val="07F5BCC3"/>
    <w:multiLevelType w:val="multilevel"/>
    <w:tmpl w:val="07F5BCC3"/>
    <w:lvl w:ilvl="0">
      <w:start w:val="1"/>
      <w:numFmt w:val="decimal"/>
      <w:lvlText w:val="%1"/>
      <w:lvlJc w:val="left"/>
      <w:pPr>
        <w:ind w:left="943"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00" w15:restartNumberingAfterBreak="0">
    <w:nsid w:val="0C0E1E13"/>
    <w:multiLevelType w:val="multilevel"/>
    <w:tmpl w:val="0C0E1E13"/>
    <w:lvl w:ilvl="0">
      <w:start w:val="1"/>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2"/>
        <w:w w:val="103"/>
        <w:sz w:val="23"/>
        <w:szCs w:val="2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2660" w:hanging="721"/>
      </w:pPr>
      <w:rPr>
        <w:rFonts w:hint="default"/>
        <w:lang w:val="en-US" w:eastAsia="en-US" w:bidi="ar-SA"/>
      </w:rPr>
    </w:lvl>
    <w:lvl w:ilvl="4">
      <w:numFmt w:val="bullet"/>
      <w:lvlText w:val="•"/>
      <w:lvlJc w:val="left"/>
      <w:pPr>
        <w:ind w:left="3760" w:hanging="721"/>
      </w:pPr>
      <w:rPr>
        <w:rFonts w:hint="default"/>
        <w:lang w:val="en-US" w:eastAsia="en-US" w:bidi="ar-SA"/>
      </w:rPr>
    </w:lvl>
    <w:lvl w:ilvl="5">
      <w:numFmt w:val="bullet"/>
      <w:lvlText w:val="•"/>
      <w:lvlJc w:val="left"/>
      <w:pPr>
        <w:ind w:left="4860" w:hanging="721"/>
      </w:pPr>
      <w:rPr>
        <w:rFonts w:hint="default"/>
        <w:lang w:val="en-US" w:eastAsia="en-US" w:bidi="ar-SA"/>
      </w:rPr>
    </w:lvl>
    <w:lvl w:ilvl="6">
      <w:numFmt w:val="bullet"/>
      <w:lvlText w:val="•"/>
      <w:lvlJc w:val="left"/>
      <w:pPr>
        <w:ind w:left="5960" w:hanging="721"/>
      </w:pPr>
      <w:rPr>
        <w:rFonts w:hint="default"/>
        <w:lang w:val="en-US" w:eastAsia="en-US" w:bidi="ar-SA"/>
      </w:rPr>
    </w:lvl>
    <w:lvl w:ilvl="7">
      <w:numFmt w:val="bullet"/>
      <w:lvlText w:val="•"/>
      <w:lvlJc w:val="left"/>
      <w:pPr>
        <w:ind w:left="7060" w:hanging="721"/>
      </w:pPr>
      <w:rPr>
        <w:rFonts w:hint="default"/>
        <w:lang w:val="en-US" w:eastAsia="en-US" w:bidi="ar-SA"/>
      </w:rPr>
    </w:lvl>
    <w:lvl w:ilvl="8">
      <w:numFmt w:val="bullet"/>
      <w:lvlText w:val="•"/>
      <w:lvlJc w:val="left"/>
      <w:pPr>
        <w:ind w:left="8160" w:hanging="721"/>
      </w:pPr>
      <w:rPr>
        <w:rFonts w:hint="default"/>
        <w:lang w:val="en-US" w:eastAsia="en-US" w:bidi="ar-SA"/>
      </w:rPr>
    </w:lvl>
  </w:abstractNum>
  <w:abstractNum w:abstractNumId="101" w15:restartNumberingAfterBreak="0">
    <w:nsid w:val="0CEF100B"/>
    <w:multiLevelType w:val="multilevel"/>
    <w:tmpl w:val="0CEF100B"/>
    <w:lvl w:ilvl="0">
      <w:start w:val="2"/>
      <w:numFmt w:val="decimal"/>
      <w:lvlText w:val="%1"/>
      <w:lvlJc w:val="left"/>
      <w:pPr>
        <w:ind w:left="2592" w:hanging="721"/>
      </w:pPr>
      <w:rPr>
        <w:rFonts w:hint="default"/>
        <w:lang w:val="en-US" w:eastAsia="en-US" w:bidi="ar-SA"/>
      </w:rPr>
    </w:lvl>
    <w:lvl w:ilvl="1">
      <w:start w:val="3"/>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02" w15:restartNumberingAfterBreak="0">
    <w:nsid w:val="0DC629B0"/>
    <w:multiLevelType w:val="multilevel"/>
    <w:tmpl w:val="0DC629B0"/>
    <w:lvl w:ilvl="0">
      <w:start w:val="1"/>
      <w:numFmt w:val="decimal"/>
      <w:lvlText w:val="%1"/>
      <w:lvlJc w:val="left"/>
      <w:pPr>
        <w:ind w:left="2592" w:hanging="721"/>
      </w:pPr>
      <w:rPr>
        <w:rFonts w:hint="default"/>
        <w:lang w:val="en-US" w:eastAsia="en-US" w:bidi="ar-SA"/>
      </w:rPr>
    </w:lvl>
    <w:lvl w:ilvl="1">
      <w:start w:val="7"/>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2"/>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03" w15:restartNumberingAfterBreak="0">
    <w:nsid w:val="0E640482"/>
    <w:multiLevelType w:val="multilevel"/>
    <w:tmpl w:val="0E640482"/>
    <w:lvl w:ilvl="0">
      <w:start w:val="1"/>
      <w:numFmt w:val="decimal"/>
      <w:lvlText w:val="%1."/>
      <w:lvlJc w:val="left"/>
      <w:pPr>
        <w:ind w:left="1872" w:hanging="721"/>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728" w:hanging="721"/>
      </w:pPr>
      <w:rPr>
        <w:rFonts w:hint="default"/>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04" w15:restartNumberingAfterBreak="0">
    <w:nsid w:val="0F9F9CCA"/>
    <w:multiLevelType w:val="multilevel"/>
    <w:tmpl w:val="0F9F9CCA"/>
    <w:lvl w:ilvl="0">
      <w:start w:val="1"/>
      <w:numFmt w:val="decimal"/>
      <w:lvlText w:val="%1."/>
      <w:lvlJc w:val="left"/>
      <w:pPr>
        <w:ind w:left="1151" w:hanging="721"/>
      </w:pPr>
      <w:rPr>
        <w:rFonts w:hint="default"/>
        <w:spacing w:val="0"/>
        <w:w w:val="103"/>
        <w:lang w:val="en-US" w:eastAsia="en-US" w:bidi="ar-SA"/>
      </w:rPr>
    </w:lvl>
    <w:lvl w:ilvl="1">
      <w:numFmt w:val="bullet"/>
      <w:lvlText w:val="•"/>
      <w:lvlJc w:val="left"/>
      <w:pPr>
        <w:ind w:left="1733" w:hanging="721"/>
      </w:pPr>
      <w:rPr>
        <w:rFonts w:hint="default"/>
        <w:lang w:val="en-US" w:eastAsia="en-US" w:bidi="ar-SA"/>
      </w:rPr>
    </w:lvl>
    <w:lvl w:ilvl="2">
      <w:numFmt w:val="bullet"/>
      <w:lvlText w:val="•"/>
      <w:lvlJc w:val="left"/>
      <w:pPr>
        <w:ind w:left="2307" w:hanging="721"/>
      </w:pPr>
      <w:rPr>
        <w:rFonts w:hint="default"/>
        <w:lang w:val="en-US" w:eastAsia="en-US" w:bidi="ar-SA"/>
      </w:rPr>
    </w:lvl>
    <w:lvl w:ilvl="3">
      <w:numFmt w:val="bullet"/>
      <w:lvlText w:val="•"/>
      <w:lvlJc w:val="left"/>
      <w:pPr>
        <w:ind w:left="2881" w:hanging="721"/>
      </w:pPr>
      <w:rPr>
        <w:rFonts w:hint="default"/>
        <w:lang w:val="en-US" w:eastAsia="en-US" w:bidi="ar-SA"/>
      </w:rPr>
    </w:lvl>
    <w:lvl w:ilvl="4">
      <w:numFmt w:val="bullet"/>
      <w:lvlText w:val="•"/>
      <w:lvlJc w:val="left"/>
      <w:pPr>
        <w:ind w:left="3455" w:hanging="721"/>
      </w:pPr>
      <w:rPr>
        <w:rFonts w:hint="default"/>
        <w:lang w:val="en-US" w:eastAsia="en-US" w:bidi="ar-SA"/>
      </w:rPr>
    </w:lvl>
    <w:lvl w:ilvl="5">
      <w:numFmt w:val="bullet"/>
      <w:lvlText w:val="•"/>
      <w:lvlJc w:val="left"/>
      <w:pPr>
        <w:ind w:left="4029" w:hanging="721"/>
      </w:pPr>
      <w:rPr>
        <w:rFonts w:hint="default"/>
        <w:lang w:val="en-US" w:eastAsia="en-US" w:bidi="ar-SA"/>
      </w:rPr>
    </w:lvl>
    <w:lvl w:ilvl="6">
      <w:numFmt w:val="bullet"/>
      <w:lvlText w:val="•"/>
      <w:lvlJc w:val="left"/>
      <w:pPr>
        <w:ind w:left="4603" w:hanging="721"/>
      </w:pPr>
      <w:rPr>
        <w:rFonts w:hint="default"/>
        <w:lang w:val="en-US" w:eastAsia="en-US" w:bidi="ar-SA"/>
      </w:rPr>
    </w:lvl>
    <w:lvl w:ilvl="7">
      <w:numFmt w:val="bullet"/>
      <w:lvlText w:val="•"/>
      <w:lvlJc w:val="left"/>
      <w:pPr>
        <w:ind w:left="5177" w:hanging="721"/>
      </w:pPr>
      <w:rPr>
        <w:rFonts w:hint="default"/>
        <w:lang w:val="en-US" w:eastAsia="en-US" w:bidi="ar-SA"/>
      </w:rPr>
    </w:lvl>
    <w:lvl w:ilvl="8">
      <w:numFmt w:val="bullet"/>
      <w:lvlText w:val="•"/>
      <w:lvlJc w:val="left"/>
      <w:pPr>
        <w:ind w:left="5751" w:hanging="721"/>
      </w:pPr>
      <w:rPr>
        <w:rFonts w:hint="default"/>
        <w:lang w:val="en-US" w:eastAsia="en-US" w:bidi="ar-SA"/>
      </w:rPr>
    </w:lvl>
  </w:abstractNum>
  <w:abstractNum w:abstractNumId="105" w15:restartNumberingAfterBreak="0">
    <w:nsid w:val="100E2CE0"/>
    <w:multiLevelType w:val="hybridMultilevel"/>
    <w:tmpl w:val="7098D3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0D591E5"/>
    <w:multiLevelType w:val="multilevel"/>
    <w:tmpl w:val="10D591E5"/>
    <w:lvl w:ilvl="0">
      <w:start w:val="1"/>
      <w:numFmt w:val="decimal"/>
      <w:lvlText w:val="%1."/>
      <w:lvlJc w:val="left"/>
      <w:pPr>
        <w:ind w:left="1151" w:hanging="360"/>
      </w:pPr>
      <w:rPr>
        <w:rFonts w:ascii="Times New Roman" w:eastAsia="Times New Roman" w:hAnsi="Times New Roman" w:cs="Times New Roman" w:hint="default"/>
        <w:spacing w:val="0"/>
        <w:w w:val="62"/>
        <w:sz w:val="23"/>
        <w:szCs w:val="23"/>
        <w:lang w:val="en-US" w:eastAsia="en-US" w:bidi="ar-SA"/>
      </w:rPr>
    </w:lvl>
    <w:lvl w:ilvl="1">
      <w:numFmt w:val="bullet"/>
      <w:lvlText w:val="•"/>
      <w:lvlJc w:val="left"/>
      <w:pPr>
        <w:ind w:left="1880" w:hanging="360"/>
      </w:pPr>
      <w:rPr>
        <w:rFonts w:hint="default"/>
        <w:lang w:val="en-US" w:eastAsia="en-US" w:bidi="ar-SA"/>
      </w:rPr>
    </w:lvl>
    <w:lvl w:ilvl="2">
      <w:numFmt w:val="bullet"/>
      <w:lvlText w:val="•"/>
      <w:lvlJc w:val="left"/>
      <w:pPr>
        <w:ind w:left="2822" w:hanging="360"/>
      </w:pPr>
      <w:rPr>
        <w:rFonts w:hint="default"/>
        <w:lang w:val="en-US" w:eastAsia="en-US" w:bidi="ar-SA"/>
      </w:rPr>
    </w:lvl>
    <w:lvl w:ilvl="3">
      <w:numFmt w:val="bullet"/>
      <w:lvlText w:val="•"/>
      <w:lvlJc w:val="left"/>
      <w:pPr>
        <w:ind w:left="3764" w:hanging="360"/>
      </w:pPr>
      <w:rPr>
        <w:rFonts w:hint="default"/>
        <w:lang w:val="en-US" w:eastAsia="en-US" w:bidi="ar-SA"/>
      </w:rPr>
    </w:lvl>
    <w:lvl w:ilvl="4">
      <w:numFmt w:val="bullet"/>
      <w:lvlText w:val="•"/>
      <w:lvlJc w:val="left"/>
      <w:pPr>
        <w:ind w:left="4706" w:hanging="360"/>
      </w:pPr>
      <w:rPr>
        <w:rFonts w:hint="default"/>
        <w:lang w:val="en-US" w:eastAsia="en-US" w:bidi="ar-SA"/>
      </w:rPr>
    </w:lvl>
    <w:lvl w:ilvl="5">
      <w:numFmt w:val="bullet"/>
      <w:lvlText w:val="•"/>
      <w:lvlJc w:val="left"/>
      <w:pPr>
        <w:ind w:left="5648" w:hanging="360"/>
      </w:pPr>
      <w:rPr>
        <w:rFonts w:hint="default"/>
        <w:lang w:val="en-US" w:eastAsia="en-US" w:bidi="ar-SA"/>
      </w:rPr>
    </w:lvl>
    <w:lvl w:ilvl="6">
      <w:numFmt w:val="bullet"/>
      <w:lvlText w:val="•"/>
      <w:lvlJc w:val="left"/>
      <w:pPr>
        <w:ind w:left="6591" w:hanging="360"/>
      </w:pPr>
      <w:rPr>
        <w:rFonts w:hint="default"/>
        <w:lang w:val="en-US" w:eastAsia="en-US" w:bidi="ar-SA"/>
      </w:rPr>
    </w:lvl>
    <w:lvl w:ilvl="7">
      <w:numFmt w:val="bullet"/>
      <w:lvlText w:val="•"/>
      <w:lvlJc w:val="left"/>
      <w:pPr>
        <w:ind w:left="7533" w:hanging="360"/>
      </w:pPr>
      <w:rPr>
        <w:rFonts w:hint="default"/>
        <w:lang w:val="en-US" w:eastAsia="en-US" w:bidi="ar-SA"/>
      </w:rPr>
    </w:lvl>
    <w:lvl w:ilvl="8">
      <w:numFmt w:val="bullet"/>
      <w:lvlText w:val="•"/>
      <w:lvlJc w:val="left"/>
      <w:pPr>
        <w:ind w:left="8475" w:hanging="360"/>
      </w:pPr>
      <w:rPr>
        <w:rFonts w:hint="default"/>
        <w:lang w:val="en-US" w:eastAsia="en-US" w:bidi="ar-SA"/>
      </w:rPr>
    </w:lvl>
  </w:abstractNum>
  <w:abstractNum w:abstractNumId="107" w15:restartNumberingAfterBreak="0">
    <w:nsid w:val="10F0DB0B"/>
    <w:multiLevelType w:val="multilevel"/>
    <w:tmpl w:val="10F0DB0B"/>
    <w:lvl w:ilvl="0">
      <w:start w:val="9"/>
      <w:numFmt w:val="decimal"/>
      <w:lvlText w:val="%1"/>
      <w:lvlJc w:val="left"/>
      <w:pPr>
        <w:ind w:left="2592" w:hanging="721"/>
      </w:pPr>
      <w:rPr>
        <w:rFonts w:hint="default"/>
        <w:lang w:val="en-US" w:eastAsia="en-US" w:bidi="ar-SA"/>
      </w:rPr>
    </w:lvl>
    <w:lvl w:ilvl="1">
      <w:start w:val="2"/>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08" w15:restartNumberingAfterBreak="0">
    <w:nsid w:val="118303C7"/>
    <w:multiLevelType w:val="multilevel"/>
    <w:tmpl w:val="118303C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9" w15:restartNumberingAfterBreak="0">
    <w:nsid w:val="12EADF99"/>
    <w:multiLevelType w:val="multilevel"/>
    <w:tmpl w:val="12EADF99"/>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jc w:val="right"/>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110" w15:restartNumberingAfterBreak="0">
    <w:nsid w:val="1450273B"/>
    <w:multiLevelType w:val="multilevel"/>
    <w:tmpl w:val="1450273B"/>
    <w:lvl w:ilvl="0">
      <w:start w:val="1"/>
      <w:numFmt w:val="decimal"/>
      <w:lvlText w:val="%1."/>
      <w:lvlJc w:val="left"/>
      <w:pPr>
        <w:ind w:left="1151" w:hanging="721"/>
      </w:pPr>
      <w:rPr>
        <w:rFonts w:ascii="Times New Roman" w:eastAsia="Times New Roman" w:hAnsi="Times New Roman" w:cs="Times New Roman" w:hint="default"/>
        <w:b/>
        <w:bCs/>
        <w:spacing w:val="0"/>
        <w:w w:val="62"/>
        <w:sz w:val="23"/>
        <w:szCs w:val="23"/>
        <w:lang w:val="en-US" w:eastAsia="en-US" w:bidi="ar-SA"/>
      </w:rPr>
    </w:lvl>
    <w:lvl w:ilvl="1">
      <w:start w:val="1"/>
      <w:numFmt w:val="decimal"/>
      <w:lvlText w:val="%1.%2"/>
      <w:lvlJc w:val="left"/>
      <w:pPr>
        <w:ind w:left="1872" w:hanging="721"/>
      </w:pPr>
      <w:rPr>
        <w:rFonts w:hint="default"/>
        <w:spacing w:val="-4"/>
        <w:w w:val="10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3570" w:hanging="721"/>
      </w:pPr>
      <w:rPr>
        <w:rFonts w:hint="default"/>
        <w:lang w:val="en-US" w:eastAsia="en-US" w:bidi="ar-SA"/>
      </w:rPr>
    </w:lvl>
    <w:lvl w:ilvl="4">
      <w:numFmt w:val="bullet"/>
      <w:lvlText w:val="•"/>
      <w:lvlJc w:val="left"/>
      <w:pPr>
        <w:ind w:left="4540" w:hanging="721"/>
      </w:pPr>
      <w:rPr>
        <w:rFonts w:hint="default"/>
        <w:lang w:val="en-US" w:eastAsia="en-US" w:bidi="ar-SA"/>
      </w:rPr>
    </w:lvl>
    <w:lvl w:ilvl="5">
      <w:numFmt w:val="bullet"/>
      <w:lvlText w:val="•"/>
      <w:lvlJc w:val="left"/>
      <w:pPr>
        <w:ind w:left="5510" w:hanging="721"/>
      </w:pPr>
      <w:rPr>
        <w:rFonts w:hint="default"/>
        <w:lang w:val="en-US" w:eastAsia="en-US" w:bidi="ar-SA"/>
      </w:rPr>
    </w:lvl>
    <w:lvl w:ilvl="6">
      <w:numFmt w:val="bullet"/>
      <w:lvlText w:val="•"/>
      <w:lvlJc w:val="left"/>
      <w:pPr>
        <w:ind w:left="6480" w:hanging="721"/>
      </w:pPr>
      <w:rPr>
        <w:rFonts w:hint="default"/>
        <w:lang w:val="en-US" w:eastAsia="en-US" w:bidi="ar-SA"/>
      </w:rPr>
    </w:lvl>
    <w:lvl w:ilvl="7">
      <w:numFmt w:val="bullet"/>
      <w:lvlText w:val="•"/>
      <w:lvlJc w:val="left"/>
      <w:pPr>
        <w:ind w:left="7450" w:hanging="721"/>
      </w:pPr>
      <w:rPr>
        <w:rFonts w:hint="default"/>
        <w:lang w:val="en-US" w:eastAsia="en-US" w:bidi="ar-SA"/>
      </w:rPr>
    </w:lvl>
    <w:lvl w:ilvl="8">
      <w:numFmt w:val="bullet"/>
      <w:lvlText w:val="•"/>
      <w:lvlJc w:val="left"/>
      <w:pPr>
        <w:ind w:left="8420" w:hanging="721"/>
      </w:pPr>
      <w:rPr>
        <w:rFonts w:hint="default"/>
        <w:lang w:val="en-US" w:eastAsia="en-US" w:bidi="ar-SA"/>
      </w:rPr>
    </w:lvl>
  </w:abstractNum>
  <w:abstractNum w:abstractNumId="111" w15:restartNumberingAfterBreak="0">
    <w:nsid w:val="1483906D"/>
    <w:multiLevelType w:val="multilevel"/>
    <w:tmpl w:val="1483906D"/>
    <w:lvl w:ilvl="0">
      <w:start w:val="1"/>
      <w:numFmt w:val="decimal"/>
      <w:lvlText w:val="%1."/>
      <w:lvlJc w:val="left"/>
      <w:pPr>
        <w:ind w:left="943" w:hanging="721"/>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12" w15:restartNumberingAfterBreak="0">
    <w:nsid w:val="18F74015"/>
    <w:multiLevelType w:val="multilevel"/>
    <w:tmpl w:val="18F74015"/>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113" w15:restartNumberingAfterBreak="0">
    <w:nsid w:val="1ACDE60F"/>
    <w:multiLevelType w:val="multilevel"/>
    <w:tmpl w:val="1ACDE60F"/>
    <w:lvl w:ilvl="0">
      <w:start w:val="1"/>
      <w:numFmt w:val="decimal"/>
      <w:lvlText w:val="%1."/>
      <w:lvlJc w:val="left"/>
      <w:pPr>
        <w:ind w:left="1151" w:hanging="721"/>
      </w:pPr>
      <w:rPr>
        <w:rFonts w:ascii="Times New Roman" w:eastAsia="Times New Roman" w:hAnsi="Times New Roman" w:cs="Times New Roman" w:hint="default"/>
        <w:spacing w:val="0"/>
        <w:w w:val="62"/>
        <w:sz w:val="23"/>
        <w:szCs w:val="23"/>
        <w:lang w:val="en-US" w:eastAsia="en-US" w:bidi="ar-SA"/>
      </w:rPr>
    </w:lvl>
    <w:lvl w:ilvl="1">
      <w:start w:val="1"/>
      <w:numFmt w:val="lowerRoman"/>
      <w:lvlText w:val="%2)"/>
      <w:lvlJc w:val="left"/>
      <w:pPr>
        <w:ind w:left="2592" w:hanging="721"/>
      </w:pPr>
      <w:rPr>
        <w:rFonts w:ascii="Times New Roman" w:eastAsia="Times New Roman" w:hAnsi="Times New Roman" w:cs="Times New Roman" w:hint="default"/>
        <w:spacing w:val="-2"/>
        <w:w w:val="73"/>
        <w:sz w:val="23"/>
        <w:szCs w:val="23"/>
        <w:lang w:val="en-US" w:eastAsia="en-US" w:bidi="ar-SA"/>
      </w:rPr>
    </w:lvl>
    <w:lvl w:ilvl="2">
      <w:numFmt w:val="bullet"/>
      <w:lvlText w:val="•"/>
      <w:lvlJc w:val="left"/>
      <w:pPr>
        <w:ind w:left="3462" w:hanging="721"/>
      </w:pPr>
      <w:rPr>
        <w:rFonts w:hint="default"/>
        <w:lang w:val="en-US" w:eastAsia="en-US" w:bidi="ar-SA"/>
      </w:rPr>
    </w:lvl>
    <w:lvl w:ilvl="3">
      <w:numFmt w:val="bullet"/>
      <w:lvlText w:val="•"/>
      <w:lvlJc w:val="left"/>
      <w:pPr>
        <w:ind w:left="4324" w:hanging="721"/>
      </w:pPr>
      <w:rPr>
        <w:rFonts w:hint="default"/>
        <w:lang w:val="en-US" w:eastAsia="en-US" w:bidi="ar-SA"/>
      </w:rPr>
    </w:lvl>
    <w:lvl w:ilvl="4">
      <w:numFmt w:val="bullet"/>
      <w:lvlText w:val="•"/>
      <w:lvlJc w:val="left"/>
      <w:pPr>
        <w:ind w:left="5186" w:hanging="721"/>
      </w:pPr>
      <w:rPr>
        <w:rFonts w:hint="default"/>
        <w:lang w:val="en-US" w:eastAsia="en-US" w:bidi="ar-SA"/>
      </w:rPr>
    </w:lvl>
    <w:lvl w:ilvl="5">
      <w:numFmt w:val="bullet"/>
      <w:lvlText w:val="•"/>
      <w:lvlJc w:val="left"/>
      <w:pPr>
        <w:ind w:left="6048" w:hanging="721"/>
      </w:pPr>
      <w:rPr>
        <w:rFonts w:hint="default"/>
        <w:lang w:val="en-US" w:eastAsia="en-US" w:bidi="ar-SA"/>
      </w:rPr>
    </w:lvl>
    <w:lvl w:ilvl="6">
      <w:numFmt w:val="bullet"/>
      <w:lvlText w:val="•"/>
      <w:lvlJc w:val="left"/>
      <w:pPr>
        <w:ind w:left="6911" w:hanging="721"/>
      </w:pPr>
      <w:rPr>
        <w:rFonts w:hint="default"/>
        <w:lang w:val="en-US" w:eastAsia="en-US" w:bidi="ar-SA"/>
      </w:rPr>
    </w:lvl>
    <w:lvl w:ilvl="7">
      <w:numFmt w:val="bullet"/>
      <w:lvlText w:val="•"/>
      <w:lvlJc w:val="left"/>
      <w:pPr>
        <w:ind w:left="7773" w:hanging="721"/>
      </w:pPr>
      <w:rPr>
        <w:rFonts w:hint="default"/>
        <w:lang w:val="en-US" w:eastAsia="en-US" w:bidi="ar-SA"/>
      </w:rPr>
    </w:lvl>
    <w:lvl w:ilvl="8">
      <w:numFmt w:val="bullet"/>
      <w:lvlText w:val="•"/>
      <w:lvlJc w:val="left"/>
      <w:pPr>
        <w:ind w:left="8635" w:hanging="721"/>
      </w:pPr>
      <w:rPr>
        <w:rFonts w:hint="default"/>
        <w:lang w:val="en-US" w:eastAsia="en-US" w:bidi="ar-SA"/>
      </w:rPr>
    </w:lvl>
  </w:abstractNum>
  <w:abstractNum w:abstractNumId="114" w15:restartNumberingAfterBreak="0">
    <w:nsid w:val="1AD50295"/>
    <w:multiLevelType w:val="multilevel"/>
    <w:tmpl w:val="1AD50295"/>
    <w:lvl w:ilvl="0">
      <w:start w:val="7"/>
      <w:numFmt w:val="decimal"/>
      <w:lvlText w:val="%1"/>
      <w:lvlJc w:val="left"/>
      <w:pPr>
        <w:ind w:left="1872" w:hanging="721"/>
      </w:pPr>
      <w:rPr>
        <w:rFonts w:hint="default"/>
        <w:lang w:val="en-US" w:eastAsia="en-US" w:bidi="ar-SA"/>
      </w:rPr>
    </w:lvl>
    <w:lvl w:ilvl="1">
      <w:start w:val="5"/>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15" w15:restartNumberingAfterBreak="0">
    <w:nsid w:val="1B3FCE26"/>
    <w:multiLevelType w:val="multilevel"/>
    <w:tmpl w:val="1B3FCE26"/>
    <w:lvl w:ilvl="0">
      <w:start w:val="1"/>
      <w:numFmt w:val="decimal"/>
      <w:lvlText w:val="%1"/>
      <w:lvlJc w:val="left"/>
      <w:pPr>
        <w:ind w:left="943"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16" w15:restartNumberingAfterBreak="0">
    <w:nsid w:val="1BCBBCF0"/>
    <w:multiLevelType w:val="multilevel"/>
    <w:tmpl w:val="1BCBBCF0"/>
    <w:lvl w:ilvl="0">
      <w:start w:val="9"/>
      <w:numFmt w:val="decimal"/>
      <w:lvlText w:val="%1"/>
      <w:lvlJc w:val="left"/>
      <w:pPr>
        <w:ind w:left="777" w:hanging="347"/>
      </w:pPr>
      <w:rPr>
        <w:rFonts w:hint="default"/>
        <w:lang w:val="en-US" w:eastAsia="en-US" w:bidi="ar-SA"/>
      </w:rPr>
    </w:lvl>
    <w:lvl w:ilvl="1">
      <w:start w:val="2"/>
      <w:numFmt w:val="decimal"/>
      <w:lvlText w:val="%1.%2"/>
      <w:lvlJc w:val="left"/>
      <w:pPr>
        <w:ind w:left="777" w:hanging="347"/>
      </w:pPr>
      <w:rPr>
        <w:rFonts w:ascii="Times New Roman" w:eastAsia="Times New Roman" w:hAnsi="Times New Roman" w:cs="Times New Roman" w:hint="default"/>
        <w:w w:val="99"/>
        <w:sz w:val="23"/>
        <w:szCs w:val="23"/>
        <w:lang w:val="en-US" w:eastAsia="en-US" w:bidi="ar-SA"/>
      </w:rPr>
    </w:lvl>
    <w:lvl w:ilvl="2">
      <w:numFmt w:val="bullet"/>
      <w:lvlText w:val="•"/>
      <w:lvlJc w:val="left"/>
      <w:pPr>
        <w:ind w:left="2696" w:hanging="347"/>
      </w:pPr>
      <w:rPr>
        <w:rFonts w:hint="default"/>
        <w:lang w:val="en-US" w:eastAsia="en-US" w:bidi="ar-SA"/>
      </w:rPr>
    </w:lvl>
    <w:lvl w:ilvl="3">
      <w:numFmt w:val="bullet"/>
      <w:lvlText w:val="•"/>
      <w:lvlJc w:val="left"/>
      <w:pPr>
        <w:ind w:left="3654" w:hanging="347"/>
      </w:pPr>
      <w:rPr>
        <w:rFonts w:hint="default"/>
        <w:lang w:val="en-US" w:eastAsia="en-US" w:bidi="ar-SA"/>
      </w:rPr>
    </w:lvl>
    <w:lvl w:ilvl="4">
      <w:numFmt w:val="bullet"/>
      <w:lvlText w:val="•"/>
      <w:lvlJc w:val="left"/>
      <w:pPr>
        <w:ind w:left="4612" w:hanging="347"/>
      </w:pPr>
      <w:rPr>
        <w:rFonts w:hint="default"/>
        <w:lang w:val="en-US" w:eastAsia="en-US" w:bidi="ar-SA"/>
      </w:rPr>
    </w:lvl>
    <w:lvl w:ilvl="5">
      <w:numFmt w:val="bullet"/>
      <w:lvlText w:val="•"/>
      <w:lvlJc w:val="left"/>
      <w:pPr>
        <w:ind w:left="5570" w:hanging="347"/>
      </w:pPr>
      <w:rPr>
        <w:rFonts w:hint="default"/>
        <w:lang w:val="en-US" w:eastAsia="en-US" w:bidi="ar-SA"/>
      </w:rPr>
    </w:lvl>
    <w:lvl w:ilvl="6">
      <w:numFmt w:val="bullet"/>
      <w:lvlText w:val="•"/>
      <w:lvlJc w:val="left"/>
      <w:pPr>
        <w:ind w:left="6528" w:hanging="347"/>
      </w:pPr>
      <w:rPr>
        <w:rFonts w:hint="default"/>
        <w:lang w:val="en-US" w:eastAsia="en-US" w:bidi="ar-SA"/>
      </w:rPr>
    </w:lvl>
    <w:lvl w:ilvl="7">
      <w:numFmt w:val="bullet"/>
      <w:lvlText w:val="•"/>
      <w:lvlJc w:val="left"/>
      <w:pPr>
        <w:ind w:left="7486" w:hanging="347"/>
      </w:pPr>
      <w:rPr>
        <w:rFonts w:hint="default"/>
        <w:lang w:val="en-US" w:eastAsia="en-US" w:bidi="ar-SA"/>
      </w:rPr>
    </w:lvl>
    <w:lvl w:ilvl="8">
      <w:numFmt w:val="bullet"/>
      <w:lvlText w:val="•"/>
      <w:lvlJc w:val="left"/>
      <w:pPr>
        <w:ind w:left="8444" w:hanging="347"/>
      </w:pPr>
      <w:rPr>
        <w:rFonts w:hint="default"/>
        <w:lang w:val="en-US" w:eastAsia="en-US" w:bidi="ar-SA"/>
      </w:rPr>
    </w:lvl>
  </w:abstractNum>
  <w:abstractNum w:abstractNumId="117" w15:restartNumberingAfterBreak="0">
    <w:nsid w:val="1C257C7B"/>
    <w:multiLevelType w:val="multilevel"/>
    <w:tmpl w:val="1C257C7B"/>
    <w:lvl w:ilvl="0">
      <w:start w:val="4"/>
      <w:numFmt w:val="decimal"/>
      <w:lvlText w:val="%1"/>
      <w:lvlJc w:val="left"/>
      <w:pPr>
        <w:ind w:left="1872" w:hanging="721"/>
      </w:pPr>
      <w:rPr>
        <w:rFonts w:hint="default"/>
        <w:lang w:val="en-US" w:eastAsia="en-US" w:bidi="ar-SA"/>
      </w:rPr>
    </w:lvl>
    <w:lvl w:ilvl="1">
      <w:start w:val="5"/>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324" w:hanging="721"/>
      </w:pPr>
      <w:rPr>
        <w:rFonts w:hint="default"/>
        <w:lang w:val="en-US" w:eastAsia="en-US" w:bidi="ar-SA"/>
      </w:rPr>
    </w:lvl>
    <w:lvl w:ilvl="4">
      <w:numFmt w:val="bullet"/>
      <w:lvlText w:val="•"/>
      <w:lvlJc w:val="left"/>
      <w:pPr>
        <w:ind w:left="5186" w:hanging="721"/>
      </w:pPr>
      <w:rPr>
        <w:rFonts w:hint="default"/>
        <w:lang w:val="en-US" w:eastAsia="en-US" w:bidi="ar-SA"/>
      </w:rPr>
    </w:lvl>
    <w:lvl w:ilvl="5">
      <w:numFmt w:val="bullet"/>
      <w:lvlText w:val="•"/>
      <w:lvlJc w:val="left"/>
      <w:pPr>
        <w:ind w:left="6048" w:hanging="721"/>
      </w:pPr>
      <w:rPr>
        <w:rFonts w:hint="default"/>
        <w:lang w:val="en-US" w:eastAsia="en-US" w:bidi="ar-SA"/>
      </w:rPr>
    </w:lvl>
    <w:lvl w:ilvl="6">
      <w:numFmt w:val="bullet"/>
      <w:lvlText w:val="•"/>
      <w:lvlJc w:val="left"/>
      <w:pPr>
        <w:ind w:left="6911" w:hanging="721"/>
      </w:pPr>
      <w:rPr>
        <w:rFonts w:hint="default"/>
        <w:lang w:val="en-US" w:eastAsia="en-US" w:bidi="ar-SA"/>
      </w:rPr>
    </w:lvl>
    <w:lvl w:ilvl="7">
      <w:numFmt w:val="bullet"/>
      <w:lvlText w:val="•"/>
      <w:lvlJc w:val="left"/>
      <w:pPr>
        <w:ind w:left="7773" w:hanging="721"/>
      </w:pPr>
      <w:rPr>
        <w:rFonts w:hint="default"/>
        <w:lang w:val="en-US" w:eastAsia="en-US" w:bidi="ar-SA"/>
      </w:rPr>
    </w:lvl>
    <w:lvl w:ilvl="8">
      <w:numFmt w:val="bullet"/>
      <w:lvlText w:val="•"/>
      <w:lvlJc w:val="left"/>
      <w:pPr>
        <w:ind w:left="8635" w:hanging="721"/>
      </w:pPr>
      <w:rPr>
        <w:rFonts w:hint="default"/>
        <w:lang w:val="en-US" w:eastAsia="en-US" w:bidi="ar-SA"/>
      </w:rPr>
    </w:lvl>
  </w:abstractNum>
  <w:abstractNum w:abstractNumId="118" w15:restartNumberingAfterBreak="0">
    <w:nsid w:val="2007DCFD"/>
    <w:multiLevelType w:val="multilevel"/>
    <w:tmpl w:val="2007DCFD"/>
    <w:lvl w:ilvl="0">
      <w:start w:val="1"/>
      <w:numFmt w:val="decimal"/>
      <w:lvlText w:val="%1."/>
      <w:lvlJc w:val="left"/>
      <w:pPr>
        <w:ind w:left="1151" w:hanging="721"/>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080" w:hanging="721"/>
      </w:pPr>
      <w:rPr>
        <w:rFonts w:hint="default"/>
        <w:lang w:val="en-US" w:eastAsia="en-US" w:bidi="ar-SA"/>
      </w:rPr>
    </w:lvl>
    <w:lvl w:ilvl="2">
      <w:numFmt w:val="bullet"/>
      <w:lvlText w:val="•"/>
      <w:lvlJc w:val="left"/>
      <w:pPr>
        <w:ind w:left="3000" w:hanging="721"/>
      </w:pPr>
      <w:rPr>
        <w:rFonts w:hint="default"/>
        <w:lang w:val="en-US" w:eastAsia="en-US" w:bidi="ar-SA"/>
      </w:rPr>
    </w:lvl>
    <w:lvl w:ilvl="3">
      <w:numFmt w:val="bullet"/>
      <w:lvlText w:val="•"/>
      <w:lvlJc w:val="left"/>
      <w:pPr>
        <w:ind w:left="3920" w:hanging="721"/>
      </w:pPr>
      <w:rPr>
        <w:rFonts w:hint="default"/>
        <w:lang w:val="en-US" w:eastAsia="en-US" w:bidi="ar-SA"/>
      </w:rPr>
    </w:lvl>
    <w:lvl w:ilvl="4">
      <w:numFmt w:val="bullet"/>
      <w:lvlText w:val="•"/>
      <w:lvlJc w:val="left"/>
      <w:pPr>
        <w:ind w:left="4840" w:hanging="721"/>
      </w:pPr>
      <w:rPr>
        <w:rFonts w:hint="default"/>
        <w:lang w:val="en-US" w:eastAsia="en-US" w:bidi="ar-SA"/>
      </w:rPr>
    </w:lvl>
    <w:lvl w:ilvl="5">
      <w:numFmt w:val="bullet"/>
      <w:lvlText w:val="•"/>
      <w:lvlJc w:val="left"/>
      <w:pPr>
        <w:ind w:left="5760" w:hanging="721"/>
      </w:pPr>
      <w:rPr>
        <w:rFonts w:hint="default"/>
        <w:lang w:val="en-US" w:eastAsia="en-US" w:bidi="ar-SA"/>
      </w:rPr>
    </w:lvl>
    <w:lvl w:ilvl="6">
      <w:numFmt w:val="bullet"/>
      <w:lvlText w:val="•"/>
      <w:lvlJc w:val="left"/>
      <w:pPr>
        <w:ind w:left="6680" w:hanging="721"/>
      </w:pPr>
      <w:rPr>
        <w:rFonts w:hint="default"/>
        <w:lang w:val="en-US" w:eastAsia="en-US" w:bidi="ar-SA"/>
      </w:rPr>
    </w:lvl>
    <w:lvl w:ilvl="7">
      <w:numFmt w:val="bullet"/>
      <w:lvlText w:val="•"/>
      <w:lvlJc w:val="left"/>
      <w:pPr>
        <w:ind w:left="7600" w:hanging="721"/>
      </w:pPr>
      <w:rPr>
        <w:rFonts w:hint="default"/>
        <w:lang w:val="en-US" w:eastAsia="en-US" w:bidi="ar-SA"/>
      </w:rPr>
    </w:lvl>
    <w:lvl w:ilvl="8">
      <w:numFmt w:val="bullet"/>
      <w:lvlText w:val="•"/>
      <w:lvlJc w:val="left"/>
      <w:pPr>
        <w:ind w:left="8520" w:hanging="721"/>
      </w:pPr>
      <w:rPr>
        <w:rFonts w:hint="default"/>
        <w:lang w:val="en-US" w:eastAsia="en-US" w:bidi="ar-SA"/>
      </w:rPr>
    </w:lvl>
  </w:abstractNum>
  <w:abstractNum w:abstractNumId="119" w15:restartNumberingAfterBreak="0">
    <w:nsid w:val="21B3B1B1"/>
    <w:multiLevelType w:val="multilevel"/>
    <w:tmpl w:val="21B3B1B1"/>
    <w:lvl w:ilvl="0">
      <w:start w:val="7"/>
      <w:numFmt w:val="decimal"/>
      <w:lvlText w:val="%1"/>
      <w:lvlJc w:val="left"/>
      <w:pPr>
        <w:ind w:left="2592" w:hanging="721"/>
      </w:pPr>
      <w:rPr>
        <w:rFonts w:hint="default"/>
        <w:lang w:val="en-US" w:eastAsia="en-US" w:bidi="ar-SA"/>
      </w:rPr>
    </w:lvl>
    <w:lvl w:ilvl="1">
      <w:start w:val="5"/>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20" w15:restartNumberingAfterBreak="0">
    <w:nsid w:val="227C9188"/>
    <w:multiLevelType w:val="multilevel"/>
    <w:tmpl w:val="227C9188"/>
    <w:lvl w:ilvl="0">
      <w:start w:val="10"/>
      <w:numFmt w:val="decimal"/>
      <w:lvlText w:val="%1"/>
      <w:lvlJc w:val="left"/>
      <w:pPr>
        <w:ind w:left="2592" w:hanging="721"/>
      </w:pPr>
      <w:rPr>
        <w:rFonts w:hint="default"/>
        <w:lang w:val="en-US" w:eastAsia="en-US" w:bidi="ar-SA"/>
      </w:rPr>
    </w:lvl>
    <w:lvl w:ilvl="1">
      <w:start w:val="3"/>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21" w15:restartNumberingAfterBreak="0">
    <w:nsid w:val="23E97754"/>
    <w:multiLevelType w:val="multilevel"/>
    <w:tmpl w:val="23E97754"/>
    <w:lvl w:ilvl="0">
      <w:start w:val="1"/>
      <w:numFmt w:val="lowerLetter"/>
      <w:lvlText w:val="(%1)"/>
      <w:lvlJc w:val="left"/>
      <w:pPr>
        <w:ind w:left="1151" w:hanging="721"/>
      </w:pPr>
      <w:rPr>
        <w:rFonts w:ascii="Times New Roman" w:eastAsia="Times New Roman" w:hAnsi="Times New Roman" w:cs="Times New Roman" w:hint="default"/>
        <w:b/>
        <w:bCs/>
        <w:spacing w:val="-2"/>
        <w:w w:val="93"/>
        <w:sz w:val="23"/>
        <w:szCs w:val="23"/>
        <w:lang w:val="en-US" w:eastAsia="en-US" w:bidi="ar-SA"/>
      </w:rPr>
    </w:lvl>
    <w:lvl w:ilvl="1">
      <w:numFmt w:val="bullet"/>
      <w:lvlText w:val="•"/>
      <w:lvlJc w:val="left"/>
      <w:pPr>
        <w:ind w:left="2080" w:hanging="721"/>
      </w:pPr>
      <w:rPr>
        <w:rFonts w:hint="default"/>
        <w:lang w:val="en-US" w:eastAsia="en-US" w:bidi="ar-SA"/>
      </w:rPr>
    </w:lvl>
    <w:lvl w:ilvl="2">
      <w:numFmt w:val="bullet"/>
      <w:lvlText w:val="•"/>
      <w:lvlJc w:val="left"/>
      <w:pPr>
        <w:ind w:left="3000" w:hanging="721"/>
      </w:pPr>
      <w:rPr>
        <w:rFonts w:hint="default"/>
        <w:lang w:val="en-US" w:eastAsia="en-US" w:bidi="ar-SA"/>
      </w:rPr>
    </w:lvl>
    <w:lvl w:ilvl="3">
      <w:numFmt w:val="bullet"/>
      <w:lvlText w:val="•"/>
      <w:lvlJc w:val="left"/>
      <w:pPr>
        <w:ind w:left="3920" w:hanging="721"/>
      </w:pPr>
      <w:rPr>
        <w:rFonts w:hint="default"/>
        <w:lang w:val="en-US" w:eastAsia="en-US" w:bidi="ar-SA"/>
      </w:rPr>
    </w:lvl>
    <w:lvl w:ilvl="4">
      <w:numFmt w:val="bullet"/>
      <w:lvlText w:val="•"/>
      <w:lvlJc w:val="left"/>
      <w:pPr>
        <w:ind w:left="4840" w:hanging="721"/>
      </w:pPr>
      <w:rPr>
        <w:rFonts w:hint="default"/>
        <w:lang w:val="en-US" w:eastAsia="en-US" w:bidi="ar-SA"/>
      </w:rPr>
    </w:lvl>
    <w:lvl w:ilvl="5">
      <w:numFmt w:val="bullet"/>
      <w:lvlText w:val="•"/>
      <w:lvlJc w:val="left"/>
      <w:pPr>
        <w:ind w:left="5760" w:hanging="721"/>
      </w:pPr>
      <w:rPr>
        <w:rFonts w:hint="default"/>
        <w:lang w:val="en-US" w:eastAsia="en-US" w:bidi="ar-SA"/>
      </w:rPr>
    </w:lvl>
    <w:lvl w:ilvl="6">
      <w:numFmt w:val="bullet"/>
      <w:lvlText w:val="•"/>
      <w:lvlJc w:val="left"/>
      <w:pPr>
        <w:ind w:left="6680" w:hanging="721"/>
      </w:pPr>
      <w:rPr>
        <w:rFonts w:hint="default"/>
        <w:lang w:val="en-US" w:eastAsia="en-US" w:bidi="ar-SA"/>
      </w:rPr>
    </w:lvl>
    <w:lvl w:ilvl="7">
      <w:numFmt w:val="bullet"/>
      <w:lvlText w:val="•"/>
      <w:lvlJc w:val="left"/>
      <w:pPr>
        <w:ind w:left="7600" w:hanging="721"/>
      </w:pPr>
      <w:rPr>
        <w:rFonts w:hint="default"/>
        <w:lang w:val="en-US" w:eastAsia="en-US" w:bidi="ar-SA"/>
      </w:rPr>
    </w:lvl>
    <w:lvl w:ilvl="8">
      <w:numFmt w:val="bullet"/>
      <w:lvlText w:val="•"/>
      <w:lvlJc w:val="left"/>
      <w:pPr>
        <w:ind w:left="8520" w:hanging="721"/>
      </w:pPr>
      <w:rPr>
        <w:rFonts w:hint="default"/>
        <w:lang w:val="en-US" w:eastAsia="en-US" w:bidi="ar-SA"/>
      </w:rPr>
    </w:lvl>
  </w:abstractNum>
  <w:abstractNum w:abstractNumId="122" w15:restartNumberingAfterBreak="0">
    <w:nsid w:val="243FCF68"/>
    <w:multiLevelType w:val="multilevel"/>
    <w:tmpl w:val="243FCF68"/>
    <w:lvl w:ilvl="0">
      <w:start w:val="5"/>
      <w:numFmt w:val="decimal"/>
      <w:lvlText w:val="%1"/>
      <w:lvlJc w:val="left"/>
      <w:pPr>
        <w:ind w:left="1872" w:hanging="721"/>
      </w:pPr>
      <w:rPr>
        <w:rFonts w:hint="default"/>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23" w15:restartNumberingAfterBreak="0">
    <w:nsid w:val="2470EC97"/>
    <w:multiLevelType w:val="multilevel"/>
    <w:tmpl w:val="2470EC97"/>
    <w:lvl w:ilvl="0">
      <w:start w:val="1"/>
      <w:numFmt w:val="decimal"/>
      <w:lvlText w:val="%1"/>
      <w:lvlJc w:val="left"/>
      <w:pPr>
        <w:ind w:left="1151" w:hanging="721"/>
      </w:pPr>
      <w:rPr>
        <w:rFonts w:hint="default"/>
        <w:w w:val="53"/>
        <w:lang w:val="en-US" w:eastAsia="en-US" w:bidi="ar-SA"/>
      </w:rPr>
    </w:lvl>
    <w:lvl w:ilvl="1">
      <w:start w:val="2"/>
      <w:numFmt w:val="lowerLetter"/>
      <w:lvlText w:val="%2)"/>
      <w:lvlJc w:val="left"/>
      <w:pPr>
        <w:ind w:left="1872" w:hanging="721"/>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822" w:hanging="721"/>
      </w:pPr>
      <w:rPr>
        <w:rFonts w:hint="default"/>
        <w:lang w:val="en-US" w:eastAsia="en-US" w:bidi="ar-SA"/>
      </w:rPr>
    </w:lvl>
    <w:lvl w:ilvl="3">
      <w:numFmt w:val="bullet"/>
      <w:lvlText w:val="•"/>
      <w:lvlJc w:val="left"/>
      <w:pPr>
        <w:ind w:left="3764" w:hanging="721"/>
      </w:pPr>
      <w:rPr>
        <w:rFonts w:hint="default"/>
        <w:lang w:val="en-US" w:eastAsia="en-US" w:bidi="ar-SA"/>
      </w:rPr>
    </w:lvl>
    <w:lvl w:ilvl="4">
      <w:numFmt w:val="bullet"/>
      <w:lvlText w:val="•"/>
      <w:lvlJc w:val="left"/>
      <w:pPr>
        <w:ind w:left="4706" w:hanging="721"/>
      </w:pPr>
      <w:rPr>
        <w:rFonts w:hint="default"/>
        <w:lang w:val="en-US" w:eastAsia="en-US" w:bidi="ar-SA"/>
      </w:rPr>
    </w:lvl>
    <w:lvl w:ilvl="5">
      <w:numFmt w:val="bullet"/>
      <w:lvlText w:val="•"/>
      <w:lvlJc w:val="left"/>
      <w:pPr>
        <w:ind w:left="5648" w:hanging="721"/>
      </w:pPr>
      <w:rPr>
        <w:rFonts w:hint="default"/>
        <w:lang w:val="en-US" w:eastAsia="en-US" w:bidi="ar-SA"/>
      </w:rPr>
    </w:lvl>
    <w:lvl w:ilvl="6">
      <w:numFmt w:val="bullet"/>
      <w:lvlText w:val="•"/>
      <w:lvlJc w:val="left"/>
      <w:pPr>
        <w:ind w:left="6591" w:hanging="721"/>
      </w:pPr>
      <w:rPr>
        <w:rFonts w:hint="default"/>
        <w:lang w:val="en-US" w:eastAsia="en-US" w:bidi="ar-SA"/>
      </w:rPr>
    </w:lvl>
    <w:lvl w:ilvl="7">
      <w:numFmt w:val="bullet"/>
      <w:lvlText w:val="•"/>
      <w:lvlJc w:val="left"/>
      <w:pPr>
        <w:ind w:left="7533" w:hanging="721"/>
      </w:pPr>
      <w:rPr>
        <w:rFonts w:hint="default"/>
        <w:lang w:val="en-US" w:eastAsia="en-US" w:bidi="ar-SA"/>
      </w:rPr>
    </w:lvl>
    <w:lvl w:ilvl="8">
      <w:numFmt w:val="bullet"/>
      <w:lvlText w:val="•"/>
      <w:lvlJc w:val="left"/>
      <w:pPr>
        <w:ind w:left="8475" w:hanging="721"/>
      </w:pPr>
      <w:rPr>
        <w:rFonts w:hint="default"/>
        <w:lang w:val="en-US" w:eastAsia="en-US" w:bidi="ar-SA"/>
      </w:rPr>
    </w:lvl>
  </w:abstractNum>
  <w:abstractNum w:abstractNumId="124" w15:restartNumberingAfterBreak="0">
    <w:nsid w:val="251342A6"/>
    <w:multiLevelType w:val="multilevel"/>
    <w:tmpl w:val="251342A6"/>
    <w:lvl w:ilvl="0">
      <w:start w:val="8"/>
      <w:numFmt w:val="decimal"/>
      <w:lvlText w:val="%1"/>
      <w:lvlJc w:val="left"/>
      <w:pPr>
        <w:ind w:left="2592" w:hanging="721"/>
      </w:pPr>
      <w:rPr>
        <w:rFonts w:hint="default"/>
        <w:lang w:val="en-US" w:eastAsia="en-US" w:bidi="ar-SA"/>
      </w:rPr>
    </w:lvl>
    <w:lvl w:ilvl="1">
      <w:start w:val="5"/>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25" w15:restartNumberingAfterBreak="0">
    <w:nsid w:val="251961ED"/>
    <w:multiLevelType w:val="multilevel"/>
    <w:tmpl w:val="251961ED"/>
    <w:lvl w:ilvl="0">
      <w:start w:val="1"/>
      <w:numFmt w:val="decimal"/>
      <w:lvlText w:val="%1."/>
      <w:lvlJc w:val="left"/>
      <w:pPr>
        <w:ind w:left="284" w:hanging="284"/>
      </w:pPr>
      <w:rPr>
        <w:rFonts w:hint="default"/>
        <w:b/>
        <w:bCs/>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6" w15:restartNumberingAfterBreak="0">
    <w:nsid w:val="252BF6AB"/>
    <w:multiLevelType w:val="multilevel"/>
    <w:tmpl w:val="252BF6AB"/>
    <w:lvl w:ilvl="0">
      <w:start w:val="1"/>
      <w:numFmt w:val="decimal"/>
      <w:lvlText w:val="%1."/>
      <w:lvlJc w:val="left"/>
      <w:pPr>
        <w:ind w:left="943" w:hanging="721"/>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27" w15:restartNumberingAfterBreak="0">
    <w:nsid w:val="25B654F3"/>
    <w:multiLevelType w:val="multilevel"/>
    <w:tmpl w:val="25B654F3"/>
    <w:lvl w:ilvl="0">
      <w:start w:val="1"/>
      <w:numFmt w:val="decimal"/>
      <w:lvlText w:val="%1."/>
      <w:lvlJc w:val="left"/>
      <w:pPr>
        <w:ind w:left="1151" w:hanging="721"/>
      </w:pPr>
      <w:rPr>
        <w:rFonts w:ascii="Times New Roman" w:eastAsia="Times New Roman" w:hAnsi="Times New Roman" w:cs="Times New Roman" w:hint="default"/>
        <w:b/>
        <w:bCs/>
        <w:spacing w:val="0"/>
        <w:w w:val="62"/>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82"/>
        <w:sz w:val="23"/>
        <w:szCs w:val="23"/>
        <w:lang w:val="en-US" w:eastAsia="en-US" w:bidi="ar-SA"/>
      </w:rPr>
    </w:lvl>
    <w:lvl w:ilvl="2">
      <w:numFmt w:val="bullet"/>
      <w:lvlText w:val="•"/>
      <w:lvlJc w:val="left"/>
      <w:pPr>
        <w:ind w:left="2822" w:hanging="721"/>
      </w:pPr>
      <w:rPr>
        <w:rFonts w:hint="default"/>
        <w:lang w:val="en-US" w:eastAsia="en-US" w:bidi="ar-SA"/>
      </w:rPr>
    </w:lvl>
    <w:lvl w:ilvl="3">
      <w:numFmt w:val="bullet"/>
      <w:lvlText w:val="•"/>
      <w:lvlJc w:val="left"/>
      <w:pPr>
        <w:ind w:left="3764" w:hanging="721"/>
      </w:pPr>
      <w:rPr>
        <w:rFonts w:hint="default"/>
        <w:lang w:val="en-US" w:eastAsia="en-US" w:bidi="ar-SA"/>
      </w:rPr>
    </w:lvl>
    <w:lvl w:ilvl="4">
      <w:numFmt w:val="bullet"/>
      <w:lvlText w:val="•"/>
      <w:lvlJc w:val="left"/>
      <w:pPr>
        <w:ind w:left="4706" w:hanging="721"/>
      </w:pPr>
      <w:rPr>
        <w:rFonts w:hint="default"/>
        <w:lang w:val="en-US" w:eastAsia="en-US" w:bidi="ar-SA"/>
      </w:rPr>
    </w:lvl>
    <w:lvl w:ilvl="5">
      <w:numFmt w:val="bullet"/>
      <w:lvlText w:val="•"/>
      <w:lvlJc w:val="left"/>
      <w:pPr>
        <w:ind w:left="5648" w:hanging="721"/>
      </w:pPr>
      <w:rPr>
        <w:rFonts w:hint="default"/>
        <w:lang w:val="en-US" w:eastAsia="en-US" w:bidi="ar-SA"/>
      </w:rPr>
    </w:lvl>
    <w:lvl w:ilvl="6">
      <w:numFmt w:val="bullet"/>
      <w:lvlText w:val="•"/>
      <w:lvlJc w:val="left"/>
      <w:pPr>
        <w:ind w:left="6591" w:hanging="721"/>
      </w:pPr>
      <w:rPr>
        <w:rFonts w:hint="default"/>
        <w:lang w:val="en-US" w:eastAsia="en-US" w:bidi="ar-SA"/>
      </w:rPr>
    </w:lvl>
    <w:lvl w:ilvl="7">
      <w:numFmt w:val="bullet"/>
      <w:lvlText w:val="•"/>
      <w:lvlJc w:val="left"/>
      <w:pPr>
        <w:ind w:left="7533" w:hanging="721"/>
      </w:pPr>
      <w:rPr>
        <w:rFonts w:hint="default"/>
        <w:lang w:val="en-US" w:eastAsia="en-US" w:bidi="ar-SA"/>
      </w:rPr>
    </w:lvl>
    <w:lvl w:ilvl="8">
      <w:numFmt w:val="bullet"/>
      <w:lvlText w:val="•"/>
      <w:lvlJc w:val="left"/>
      <w:pPr>
        <w:ind w:left="8475" w:hanging="721"/>
      </w:pPr>
      <w:rPr>
        <w:rFonts w:hint="default"/>
        <w:lang w:val="en-US" w:eastAsia="en-US" w:bidi="ar-SA"/>
      </w:rPr>
    </w:lvl>
  </w:abstractNum>
  <w:abstractNum w:abstractNumId="128" w15:restartNumberingAfterBreak="0">
    <w:nsid w:val="269945CE"/>
    <w:multiLevelType w:val="multilevel"/>
    <w:tmpl w:val="269945CE"/>
    <w:lvl w:ilvl="0">
      <w:start w:val="1"/>
      <w:numFmt w:val="decimal"/>
      <w:lvlText w:val="%1."/>
      <w:lvlJc w:val="left"/>
      <w:pPr>
        <w:ind w:left="222" w:hanging="779"/>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178" w:hanging="779"/>
      </w:pPr>
      <w:rPr>
        <w:rFonts w:hint="default"/>
        <w:lang w:val="en-US" w:eastAsia="en-US" w:bidi="ar-SA"/>
      </w:rPr>
    </w:lvl>
    <w:lvl w:ilvl="2">
      <w:numFmt w:val="bullet"/>
      <w:lvlText w:val="•"/>
      <w:lvlJc w:val="left"/>
      <w:pPr>
        <w:ind w:left="2136" w:hanging="779"/>
      </w:pPr>
      <w:rPr>
        <w:rFonts w:hint="default"/>
        <w:lang w:val="en-US" w:eastAsia="en-US" w:bidi="ar-SA"/>
      </w:rPr>
    </w:lvl>
    <w:lvl w:ilvl="3">
      <w:numFmt w:val="bullet"/>
      <w:lvlText w:val="•"/>
      <w:lvlJc w:val="left"/>
      <w:pPr>
        <w:ind w:left="3094" w:hanging="779"/>
      </w:pPr>
      <w:rPr>
        <w:rFonts w:hint="default"/>
        <w:lang w:val="en-US" w:eastAsia="en-US" w:bidi="ar-SA"/>
      </w:rPr>
    </w:lvl>
    <w:lvl w:ilvl="4">
      <w:numFmt w:val="bullet"/>
      <w:lvlText w:val="•"/>
      <w:lvlJc w:val="left"/>
      <w:pPr>
        <w:ind w:left="4052" w:hanging="779"/>
      </w:pPr>
      <w:rPr>
        <w:rFonts w:hint="default"/>
        <w:lang w:val="en-US" w:eastAsia="en-US" w:bidi="ar-SA"/>
      </w:rPr>
    </w:lvl>
    <w:lvl w:ilvl="5">
      <w:numFmt w:val="bullet"/>
      <w:lvlText w:val="•"/>
      <w:lvlJc w:val="left"/>
      <w:pPr>
        <w:ind w:left="5010" w:hanging="779"/>
      </w:pPr>
      <w:rPr>
        <w:rFonts w:hint="default"/>
        <w:lang w:val="en-US" w:eastAsia="en-US" w:bidi="ar-SA"/>
      </w:rPr>
    </w:lvl>
    <w:lvl w:ilvl="6">
      <w:numFmt w:val="bullet"/>
      <w:lvlText w:val="•"/>
      <w:lvlJc w:val="left"/>
      <w:pPr>
        <w:ind w:left="5968" w:hanging="779"/>
      </w:pPr>
      <w:rPr>
        <w:rFonts w:hint="default"/>
        <w:lang w:val="en-US" w:eastAsia="en-US" w:bidi="ar-SA"/>
      </w:rPr>
    </w:lvl>
    <w:lvl w:ilvl="7">
      <w:numFmt w:val="bullet"/>
      <w:lvlText w:val="•"/>
      <w:lvlJc w:val="left"/>
      <w:pPr>
        <w:ind w:left="6926" w:hanging="779"/>
      </w:pPr>
      <w:rPr>
        <w:rFonts w:hint="default"/>
        <w:lang w:val="en-US" w:eastAsia="en-US" w:bidi="ar-SA"/>
      </w:rPr>
    </w:lvl>
    <w:lvl w:ilvl="8">
      <w:numFmt w:val="bullet"/>
      <w:lvlText w:val="•"/>
      <w:lvlJc w:val="left"/>
      <w:pPr>
        <w:ind w:left="7884" w:hanging="779"/>
      </w:pPr>
      <w:rPr>
        <w:rFonts w:hint="default"/>
        <w:lang w:val="en-US" w:eastAsia="en-US" w:bidi="ar-SA"/>
      </w:rPr>
    </w:lvl>
  </w:abstractNum>
  <w:abstractNum w:abstractNumId="129" w15:restartNumberingAfterBreak="0">
    <w:nsid w:val="274D3D9B"/>
    <w:multiLevelType w:val="multilevel"/>
    <w:tmpl w:val="274D3D9B"/>
    <w:lvl w:ilvl="0">
      <w:start w:val="1"/>
      <w:numFmt w:val="decimal"/>
      <w:lvlText w:val="%1"/>
      <w:lvlJc w:val="left"/>
      <w:pPr>
        <w:ind w:left="943"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30" w15:restartNumberingAfterBreak="0">
    <w:nsid w:val="2A8F537B"/>
    <w:multiLevelType w:val="multilevel"/>
    <w:tmpl w:val="2A8F537B"/>
    <w:lvl w:ilvl="0">
      <w:start w:val="2"/>
      <w:numFmt w:val="decimal"/>
      <w:lvlText w:val="%1"/>
      <w:lvlJc w:val="left"/>
      <w:pPr>
        <w:ind w:left="2592" w:hanging="721"/>
      </w:pPr>
      <w:rPr>
        <w:rFonts w:hint="default"/>
        <w:lang w:val="en-US" w:eastAsia="en-US" w:bidi="ar-SA"/>
      </w:rPr>
    </w:lvl>
    <w:lvl w:ilvl="1">
      <w:start w:val="1"/>
      <w:numFmt w:val="decimal"/>
      <w:lvlText w:val="%1.%2"/>
      <w:lvlJc w:val="left"/>
      <w:pPr>
        <w:ind w:left="2592" w:hanging="721"/>
      </w:pPr>
      <w:rPr>
        <w:rFonts w:ascii="Times New Roman" w:eastAsia="Times New Roman" w:hAnsi="Times New Roman" w:cs="Times New Roman" w:hint="default"/>
        <w:spacing w:val="-2"/>
        <w:w w:val="103"/>
        <w:sz w:val="23"/>
        <w:szCs w:val="23"/>
        <w:lang w:val="en-US" w:eastAsia="en-US" w:bidi="ar-SA"/>
      </w:rPr>
    </w:lvl>
    <w:lvl w:ilvl="2">
      <w:numFmt w:val="bullet"/>
      <w:lvlText w:val="•"/>
      <w:lvlJc w:val="left"/>
      <w:pPr>
        <w:ind w:left="4152" w:hanging="721"/>
      </w:pPr>
      <w:rPr>
        <w:rFonts w:hint="default"/>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31" w15:restartNumberingAfterBreak="0">
    <w:nsid w:val="2B3F3F89"/>
    <w:multiLevelType w:val="multilevel"/>
    <w:tmpl w:val="2B3F3F89"/>
    <w:lvl w:ilvl="0">
      <w:start w:val="8"/>
      <w:numFmt w:val="decimal"/>
      <w:lvlText w:val="%1"/>
      <w:lvlJc w:val="left"/>
      <w:pPr>
        <w:ind w:left="2592" w:hanging="721"/>
      </w:pPr>
      <w:rPr>
        <w:rFonts w:hint="default"/>
        <w:lang w:val="en-US" w:eastAsia="en-US" w:bidi="ar-SA"/>
      </w:rPr>
    </w:lvl>
    <w:lvl w:ilvl="1">
      <w:start w:val="1"/>
      <w:numFmt w:val="decimal"/>
      <w:lvlText w:val="%1.%2"/>
      <w:lvlJc w:val="left"/>
      <w:pPr>
        <w:ind w:left="2592" w:hanging="721"/>
      </w:pPr>
      <w:rPr>
        <w:rFonts w:hint="default"/>
        <w:lang w:val="en-US" w:eastAsia="en-US" w:bidi="ar-SA"/>
      </w:rPr>
    </w:lvl>
    <w:lvl w:ilvl="2">
      <w:start w:val="4"/>
      <w:numFmt w:val="decimal"/>
      <w:lvlText w:val="%1.%2.%3"/>
      <w:lvlJc w:val="left"/>
      <w:pPr>
        <w:ind w:left="2592" w:hanging="721"/>
      </w:pPr>
      <w:rPr>
        <w:rFonts w:ascii="Times New Roman" w:eastAsia="Times New Roman" w:hAnsi="Times New Roman" w:cs="Times New Roman" w:hint="default"/>
        <w:spacing w:val="-10"/>
        <w:w w:val="92"/>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32" w15:restartNumberingAfterBreak="0">
    <w:nsid w:val="2E216046"/>
    <w:multiLevelType w:val="multilevel"/>
    <w:tmpl w:val="2E216046"/>
    <w:lvl w:ilvl="0">
      <w:start w:val="1"/>
      <w:numFmt w:val="decimal"/>
      <w:lvlText w:val="%1."/>
      <w:lvlJc w:val="left"/>
      <w:pPr>
        <w:ind w:left="284" w:hanging="284"/>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3" w15:restartNumberingAfterBreak="0">
    <w:nsid w:val="2F2D79CE"/>
    <w:multiLevelType w:val="multilevel"/>
    <w:tmpl w:val="2F2D79CE"/>
    <w:lvl w:ilvl="0">
      <w:numFmt w:val="bullet"/>
      <w:lvlText w:val="⚫"/>
      <w:lvlJc w:val="left"/>
      <w:pPr>
        <w:ind w:left="697" w:hanging="418"/>
      </w:pPr>
      <w:rPr>
        <w:rFonts w:ascii="Wingdings" w:eastAsia="Wingdings" w:hAnsi="Wingdings" w:cs="Wingdings" w:hint="default"/>
        <w:w w:val="75"/>
        <w:sz w:val="22"/>
        <w:szCs w:val="22"/>
        <w:lang w:val="en-US" w:eastAsia="en-US" w:bidi="ar-SA"/>
      </w:rPr>
    </w:lvl>
    <w:lvl w:ilvl="1">
      <w:numFmt w:val="bullet"/>
      <w:lvlText w:val="•"/>
      <w:lvlJc w:val="left"/>
      <w:pPr>
        <w:ind w:left="1666" w:hanging="418"/>
      </w:pPr>
      <w:rPr>
        <w:rFonts w:hint="default"/>
        <w:lang w:val="en-US" w:eastAsia="en-US" w:bidi="ar-SA"/>
      </w:rPr>
    </w:lvl>
    <w:lvl w:ilvl="2">
      <w:numFmt w:val="bullet"/>
      <w:lvlText w:val="•"/>
      <w:lvlJc w:val="left"/>
      <w:pPr>
        <w:ind w:left="2632" w:hanging="418"/>
      </w:pPr>
      <w:rPr>
        <w:rFonts w:hint="default"/>
        <w:lang w:val="en-US" w:eastAsia="en-US" w:bidi="ar-SA"/>
      </w:rPr>
    </w:lvl>
    <w:lvl w:ilvl="3">
      <w:numFmt w:val="bullet"/>
      <w:lvlText w:val="•"/>
      <w:lvlJc w:val="left"/>
      <w:pPr>
        <w:ind w:left="3598" w:hanging="418"/>
      </w:pPr>
      <w:rPr>
        <w:rFonts w:hint="default"/>
        <w:lang w:val="en-US" w:eastAsia="en-US" w:bidi="ar-SA"/>
      </w:rPr>
    </w:lvl>
    <w:lvl w:ilvl="4">
      <w:numFmt w:val="bullet"/>
      <w:lvlText w:val="•"/>
      <w:lvlJc w:val="left"/>
      <w:pPr>
        <w:ind w:left="4564" w:hanging="418"/>
      </w:pPr>
      <w:rPr>
        <w:rFonts w:hint="default"/>
        <w:lang w:val="en-US" w:eastAsia="en-US" w:bidi="ar-SA"/>
      </w:rPr>
    </w:lvl>
    <w:lvl w:ilvl="5">
      <w:numFmt w:val="bullet"/>
      <w:lvlText w:val="•"/>
      <w:lvlJc w:val="left"/>
      <w:pPr>
        <w:ind w:left="5530" w:hanging="418"/>
      </w:pPr>
      <w:rPr>
        <w:rFonts w:hint="default"/>
        <w:lang w:val="en-US" w:eastAsia="en-US" w:bidi="ar-SA"/>
      </w:rPr>
    </w:lvl>
    <w:lvl w:ilvl="6">
      <w:numFmt w:val="bullet"/>
      <w:lvlText w:val="•"/>
      <w:lvlJc w:val="left"/>
      <w:pPr>
        <w:ind w:left="6496" w:hanging="418"/>
      </w:pPr>
      <w:rPr>
        <w:rFonts w:hint="default"/>
        <w:lang w:val="en-US" w:eastAsia="en-US" w:bidi="ar-SA"/>
      </w:rPr>
    </w:lvl>
    <w:lvl w:ilvl="7">
      <w:numFmt w:val="bullet"/>
      <w:lvlText w:val="•"/>
      <w:lvlJc w:val="left"/>
      <w:pPr>
        <w:ind w:left="7462" w:hanging="418"/>
      </w:pPr>
      <w:rPr>
        <w:rFonts w:hint="default"/>
        <w:lang w:val="en-US" w:eastAsia="en-US" w:bidi="ar-SA"/>
      </w:rPr>
    </w:lvl>
    <w:lvl w:ilvl="8">
      <w:numFmt w:val="bullet"/>
      <w:lvlText w:val="•"/>
      <w:lvlJc w:val="left"/>
      <w:pPr>
        <w:ind w:left="8428" w:hanging="418"/>
      </w:pPr>
      <w:rPr>
        <w:rFonts w:hint="default"/>
        <w:lang w:val="en-US" w:eastAsia="en-US" w:bidi="ar-SA"/>
      </w:rPr>
    </w:lvl>
  </w:abstractNum>
  <w:abstractNum w:abstractNumId="134" w15:restartNumberingAfterBreak="0">
    <w:nsid w:val="30A0AC00"/>
    <w:multiLevelType w:val="multilevel"/>
    <w:tmpl w:val="30A0AC00"/>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135" w15:restartNumberingAfterBreak="0">
    <w:nsid w:val="30FC5B15"/>
    <w:multiLevelType w:val="multilevel"/>
    <w:tmpl w:val="30FC5B15"/>
    <w:lvl w:ilvl="0">
      <w:start w:val="1"/>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82"/>
        <w:sz w:val="23"/>
        <w:szCs w:val="23"/>
        <w:lang w:val="en-US" w:eastAsia="en-US" w:bidi="ar-SA"/>
      </w:rPr>
    </w:lvl>
    <w:lvl w:ilvl="2">
      <w:start w:val="1"/>
      <w:numFmt w:val="decimal"/>
      <w:lvlText w:val="%1.%2.%3"/>
      <w:lvlJc w:val="left"/>
      <w:pPr>
        <w:ind w:left="2592" w:hanging="735"/>
      </w:pPr>
      <w:rPr>
        <w:rFonts w:ascii="Times New Roman" w:eastAsia="Times New Roman" w:hAnsi="Times New Roman" w:cs="Times New Roman" w:hint="default"/>
        <w:spacing w:val="-10"/>
        <w:w w:val="88"/>
        <w:sz w:val="23"/>
        <w:szCs w:val="23"/>
        <w:lang w:val="en-US" w:eastAsia="en-US" w:bidi="ar-SA"/>
      </w:rPr>
    </w:lvl>
    <w:lvl w:ilvl="3">
      <w:numFmt w:val="bullet"/>
      <w:lvlText w:val="•"/>
      <w:lvlJc w:val="left"/>
      <w:pPr>
        <w:ind w:left="3570" w:hanging="735"/>
      </w:pPr>
      <w:rPr>
        <w:rFonts w:hint="default"/>
        <w:lang w:val="en-US" w:eastAsia="en-US" w:bidi="ar-SA"/>
      </w:rPr>
    </w:lvl>
    <w:lvl w:ilvl="4">
      <w:numFmt w:val="bullet"/>
      <w:lvlText w:val="•"/>
      <w:lvlJc w:val="left"/>
      <w:pPr>
        <w:ind w:left="4540" w:hanging="735"/>
      </w:pPr>
      <w:rPr>
        <w:rFonts w:hint="default"/>
        <w:lang w:val="en-US" w:eastAsia="en-US" w:bidi="ar-SA"/>
      </w:rPr>
    </w:lvl>
    <w:lvl w:ilvl="5">
      <w:numFmt w:val="bullet"/>
      <w:lvlText w:val="•"/>
      <w:lvlJc w:val="left"/>
      <w:pPr>
        <w:ind w:left="5510" w:hanging="735"/>
      </w:pPr>
      <w:rPr>
        <w:rFonts w:hint="default"/>
        <w:lang w:val="en-US" w:eastAsia="en-US" w:bidi="ar-SA"/>
      </w:rPr>
    </w:lvl>
    <w:lvl w:ilvl="6">
      <w:numFmt w:val="bullet"/>
      <w:lvlText w:val="•"/>
      <w:lvlJc w:val="left"/>
      <w:pPr>
        <w:ind w:left="6480" w:hanging="735"/>
      </w:pPr>
      <w:rPr>
        <w:rFonts w:hint="default"/>
        <w:lang w:val="en-US" w:eastAsia="en-US" w:bidi="ar-SA"/>
      </w:rPr>
    </w:lvl>
    <w:lvl w:ilvl="7">
      <w:numFmt w:val="bullet"/>
      <w:lvlText w:val="•"/>
      <w:lvlJc w:val="left"/>
      <w:pPr>
        <w:ind w:left="7450" w:hanging="735"/>
      </w:pPr>
      <w:rPr>
        <w:rFonts w:hint="default"/>
        <w:lang w:val="en-US" w:eastAsia="en-US" w:bidi="ar-SA"/>
      </w:rPr>
    </w:lvl>
    <w:lvl w:ilvl="8">
      <w:numFmt w:val="bullet"/>
      <w:lvlText w:val="•"/>
      <w:lvlJc w:val="left"/>
      <w:pPr>
        <w:ind w:left="8420" w:hanging="735"/>
      </w:pPr>
      <w:rPr>
        <w:rFonts w:hint="default"/>
        <w:lang w:val="en-US" w:eastAsia="en-US" w:bidi="ar-SA"/>
      </w:rPr>
    </w:lvl>
  </w:abstractNum>
  <w:abstractNum w:abstractNumId="136" w15:restartNumberingAfterBreak="0">
    <w:nsid w:val="322D85CA"/>
    <w:multiLevelType w:val="multilevel"/>
    <w:tmpl w:val="322D85CA"/>
    <w:lvl w:ilvl="0">
      <w:start w:val="1"/>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3570" w:hanging="721"/>
      </w:pPr>
      <w:rPr>
        <w:rFonts w:hint="default"/>
        <w:lang w:val="en-US" w:eastAsia="en-US" w:bidi="ar-SA"/>
      </w:rPr>
    </w:lvl>
    <w:lvl w:ilvl="4">
      <w:numFmt w:val="bullet"/>
      <w:lvlText w:val="•"/>
      <w:lvlJc w:val="left"/>
      <w:pPr>
        <w:ind w:left="4540" w:hanging="721"/>
      </w:pPr>
      <w:rPr>
        <w:rFonts w:hint="default"/>
        <w:lang w:val="en-US" w:eastAsia="en-US" w:bidi="ar-SA"/>
      </w:rPr>
    </w:lvl>
    <w:lvl w:ilvl="5">
      <w:numFmt w:val="bullet"/>
      <w:lvlText w:val="•"/>
      <w:lvlJc w:val="left"/>
      <w:pPr>
        <w:ind w:left="5510" w:hanging="721"/>
      </w:pPr>
      <w:rPr>
        <w:rFonts w:hint="default"/>
        <w:lang w:val="en-US" w:eastAsia="en-US" w:bidi="ar-SA"/>
      </w:rPr>
    </w:lvl>
    <w:lvl w:ilvl="6">
      <w:numFmt w:val="bullet"/>
      <w:lvlText w:val="•"/>
      <w:lvlJc w:val="left"/>
      <w:pPr>
        <w:ind w:left="6480" w:hanging="721"/>
      </w:pPr>
      <w:rPr>
        <w:rFonts w:hint="default"/>
        <w:lang w:val="en-US" w:eastAsia="en-US" w:bidi="ar-SA"/>
      </w:rPr>
    </w:lvl>
    <w:lvl w:ilvl="7">
      <w:numFmt w:val="bullet"/>
      <w:lvlText w:val="•"/>
      <w:lvlJc w:val="left"/>
      <w:pPr>
        <w:ind w:left="7450" w:hanging="721"/>
      </w:pPr>
      <w:rPr>
        <w:rFonts w:hint="default"/>
        <w:lang w:val="en-US" w:eastAsia="en-US" w:bidi="ar-SA"/>
      </w:rPr>
    </w:lvl>
    <w:lvl w:ilvl="8">
      <w:numFmt w:val="bullet"/>
      <w:lvlText w:val="•"/>
      <w:lvlJc w:val="left"/>
      <w:pPr>
        <w:ind w:left="8420" w:hanging="721"/>
      </w:pPr>
      <w:rPr>
        <w:rFonts w:hint="default"/>
        <w:lang w:val="en-US" w:eastAsia="en-US" w:bidi="ar-SA"/>
      </w:rPr>
    </w:lvl>
  </w:abstractNum>
  <w:abstractNum w:abstractNumId="137" w15:restartNumberingAfterBreak="0">
    <w:nsid w:val="329A4FD1"/>
    <w:multiLevelType w:val="multilevel"/>
    <w:tmpl w:val="329A4FD1"/>
    <w:lvl w:ilvl="0">
      <w:start w:val="1"/>
      <w:numFmt w:val="decimal"/>
      <w:lvlText w:val="%1"/>
      <w:lvlJc w:val="left"/>
      <w:pPr>
        <w:ind w:left="943"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77"/>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38" w15:restartNumberingAfterBreak="0">
    <w:nsid w:val="32A7AF2D"/>
    <w:multiLevelType w:val="multilevel"/>
    <w:tmpl w:val="32A7AF2D"/>
    <w:lvl w:ilvl="0">
      <w:start w:val="4"/>
      <w:numFmt w:val="decimal"/>
      <w:lvlText w:val="%1"/>
      <w:lvlJc w:val="left"/>
      <w:pPr>
        <w:ind w:left="2592" w:hanging="721"/>
      </w:pPr>
      <w:rPr>
        <w:rFonts w:hint="default"/>
        <w:lang w:val="en-US" w:eastAsia="en-US" w:bidi="ar-SA"/>
      </w:rPr>
    </w:lvl>
    <w:lvl w:ilvl="1">
      <w:start w:val="4"/>
      <w:numFmt w:val="decimal"/>
      <w:lvlText w:val="%1.%2"/>
      <w:lvlJc w:val="left"/>
      <w:pPr>
        <w:ind w:left="2592" w:hanging="721"/>
      </w:pPr>
      <w:rPr>
        <w:rFonts w:hint="default"/>
        <w:lang w:val="en-US" w:eastAsia="en-US" w:bidi="ar-SA"/>
      </w:rPr>
    </w:lvl>
    <w:lvl w:ilvl="2">
      <w:start w:val="2"/>
      <w:numFmt w:val="decimal"/>
      <w:lvlText w:val="%1.%2.%3"/>
      <w:lvlJc w:val="left"/>
      <w:pPr>
        <w:ind w:left="2592" w:hanging="721"/>
      </w:pPr>
      <w:rPr>
        <w:rFonts w:ascii="Times New Roman" w:eastAsia="Times New Roman" w:hAnsi="Times New Roman" w:cs="Times New Roman" w:hint="default"/>
        <w:spacing w:val="-10"/>
        <w:w w:val="92"/>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39" w15:restartNumberingAfterBreak="0">
    <w:nsid w:val="35E83B33"/>
    <w:multiLevelType w:val="multilevel"/>
    <w:tmpl w:val="35E83B33"/>
    <w:lvl w:ilvl="0">
      <w:start w:val="1"/>
      <w:numFmt w:val="lowerLetter"/>
      <w:lvlText w:val="%1)"/>
      <w:lvlJc w:val="left"/>
      <w:pPr>
        <w:ind w:left="1151" w:hanging="360"/>
      </w:pPr>
      <w:rPr>
        <w:rFonts w:ascii="Times New Roman" w:eastAsia="Times New Roman" w:hAnsi="Times New Roman" w:cs="Times New Roman" w:hint="default"/>
        <w:spacing w:val="-5"/>
        <w:w w:val="98"/>
        <w:sz w:val="23"/>
        <w:szCs w:val="23"/>
        <w:lang w:val="en-US" w:eastAsia="en-US" w:bidi="ar-SA"/>
      </w:rPr>
    </w:lvl>
    <w:lvl w:ilvl="1">
      <w:numFmt w:val="bullet"/>
      <w:lvlText w:val="•"/>
      <w:lvlJc w:val="left"/>
      <w:pPr>
        <w:ind w:left="2080" w:hanging="360"/>
      </w:pPr>
      <w:rPr>
        <w:rFonts w:hint="default"/>
        <w:lang w:val="en-US" w:eastAsia="en-US" w:bidi="ar-SA"/>
      </w:rPr>
    </w:lvl>
    <w:lvl w:ilvl="2">
      <w:numFmt w:val="bullet"/>
      <w:lvlText w:val="•"/>
      <w:lvlJc w:val="left"/>
      <w:pPr>
        <w:ind w:left="3000" w:hanging="360"/>
      </w:pPr>
      <w:rPr>
        <w:rFonts w:hint="default"/>
        <w:lang w:val="en-US" w:eastAsia="en-US" w:bidi="ar-SA"/>
      </w:rPr>
    </w:lvl>
    <w:lvl w:ilvl="3">
      <w:numFmt w:val="bullet"/>
      <w:lvlText w:val="•"/>
      <w:lvlJc w:val="left"/>
      <w:pPr>
        <w:ind w:left="3920" w:hanging="360"/>
      </w:pPr>
      <w:rPr>
        <w:rFonts w:hint="default"/>
        <w:lang w:val="en-US" w:eastAsia="en-US" w:bidi="ar-SA"/>
      </w:rPr>
    </w:lvl>
    <w:lvl w:ilvl="4">
      <w:numFmt w:val="bullet"/>
      <w:lvlText w:val="•"/>
      <w:lvlJc w:val="left"/>
      <w:pPr>
        <w:ind w:left="4840" w:hanging="360"/>
      </w:pPr>
      <w:rPr>
        <w:rFonts w:hint="default"/>
        <w:lang w:val="en-US" w:eastAsia="en-US" w:bidi="ar-SA"/>
      </w:rPr>
    </w:lvl>
    <w:lvl w:ilvl="5">
      <w:numFmt w:val="bullet"/>
      <w:lvlText w:val="•"/>
      <w:lvlJc w:val="left"/>
      <w:pPr>
        <w:ind w:left="5760" w:hanging="360"/>
      </w:pPr>
      <w:rPr>
        <w:rFonts w:hint="default"/>
        <w:lang w:val="en-US" w:eastAsia="en-US" w:bidi="ar-SA"/>
      </w:rPr>
    </w:lvl>
    <w:lvl w:ilvl="6">
      <w:numFmt w:val="bullet"/>
      <w:lvlText w:val="•"/>
      <w:lvlJc w:val="left"/>
      <w:pPr>
        <w:ind w:left="6680" w:hanging="360"/>
      </w:pPr>
      <w:rPr>
        <w:rFonts w:hint="default"/>
        <w:lang w:val="en-US" w:eastAsia="en-US" w:bidi="ar-SA"/>
      </w:rPr>
    </w:lvl>
    <w:lvl w:ilvl="7">
      <w:numFmt w:val="bullet"/>
      <w:lvlText w:val="•"/>
      <w:lvlJc w:val="left"/>
      <w:pPr>
        <w:ind w:left="7600" w:hanging="360"/>
      </w:pPr>
      <w:rPr>
        <w:rFonts w:hint="default"/>
        <w:lang w:val="en-US" w:eastAsia="en-US" w:bidi="ar-SA"/>
      </w:rPr>
    </w:lvl>
    <w:lvl w:ilvl="8">
      <w:numFmt w:val="bullet"/>
      <w:lvlText w:val="•"/>
      <w:lvlJc w:val="left"/>
      <w:pPr>
        <w:ind w:left="8520" w:hanging="360"/>
      </w:pPr>
      <w:rPr>
        <w:rFonts w:hint="default"/>
        <w:lang w:val="en-US" w:eastAsia="en-US" w:bidi="ar-SA"/>
      </w:rPr>
    </w:lvl>
  </w:abstractNum>
  <w:abstractNum w:abstractNumId="140" w15:restartNumberingAfterBreak="0">
    <w:nsid w:val="35ECE9CB"/>
    <w:multiLevelType w:val="multilevel"/>
    <w:tmpl w:val="35ECE9CB"/>
    <w:lvl w:ilvl="0">
      <w:start w:val="1"/>
      <w:numFmt w:val="decimal"/>
      <w:lvlText w:val="%1."/>
      <w:lvlJc w:val="left"/>
      <w:pPr>
        <w:ind w:left="943" w:hanging="721"/>
      </w:pPr>
      <w:rPr>
        <w:rFonts w:ascii="Times New Roman" w:eastAsia="Times New Roman" w:hAnsi="Times New Roman" w:cs="Times New Roman" w:hint="default"/>
        <w:spacing w:val="0"/>
        <w:w w:val="6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41" w15:restartNumberingAfterBreak="0">
    <w:nsid w:val="38EAC418"/>
    <w:multiLevelType w:val="multilevel"/>
    <w:tmpl w:val="38EAC418"/>
    <w:lvl w:ilvl="0">
      <w:start w:val="16"/>
      <w:numFmt w:val="decimal"/>
      <w:lvlText w:val="%1."/>
      <w:lvlJc w:val="left"/>
      <w:pPr>
        <w:ind w:left="1151" w:hanging="721"/>
      </w:pPr>
      <w:rPr>
        <w:rFonts w:ascii="Times New Roman" w:eastAsia="Times New Roman" w:hAnsi="Times New Roman" w:cs="Times New Roman" w:hint="default"/>
        <w:spacing w:val="-4"/>
        <w:w w:val="103"/>
        <w:sz w:val="23"/>
        <w:szCs w:val="23"/>
        <w:lang w:val="en-US" w:eastAsia="en-US" w:bidi="ar-SA"/>
      </w:rPr>
    </w:lvl>
    <w:lvl w:ilvl="1">
      <w:start w:val="1"/>
      <w:numFmt w:val="lowerLetter"/>
      <w:lvlText w:val="%2)"/>
      <w:lvlJc w:val="left"/>
      <w:pPr>
        <w:ind w:left="1872" w:hanging="721"/>
      </w:pPr>
      <w:rPr>
        <w:rFonts w:ascii="Times New Roman" w:eastAsia="Times New Roman" w:hAnsi="Times New Roman" w:cs="Times New Roman" w:hint="default"/>
        <w:spacing w:val="-5"/>
        <w:w w:val="98"/>
        <w:sz w:val="23"/>
        <w:szCs w:val="23"/>
        <w:lang w:val="en-US" w:eastAsia="en-US" w:bidi="ar-SA"/>
      </w:rPr>
    </w:lvl>
    <w:lvl w:ilvl="2">
      <w:numFmt w:val="bullet"/>
      <w:lvlText w:val="•"/>
      <w:lvlJc w:val="left"/>
      <w:pPr>
        <w:ind w:left="2822" w:hanging="721"/>
      </w:pPr>
      <w:rPr>
        <w:rFonts w:hint="default"/>
        <w:lang w:val="en-US" w:eastAsia="en-US" w:bidi="ar-SA"/>
      </w:rPr>
    </w:lvl>
    <w:lvl w:ilvl="3">
      <w:numFmt w:val="bullet"/>
      <w:lvlText w:val="•"/>
      <w:lvlJc w:val="left"/>
      <w:pPr>
        <w:ind w:left="3764" w:hanging="721"/>
      </w:pPr>
      <w:rPr>
        <w:rFonts w:hint="default"/>
        <w:lang w:val="en-US" w:eastAsia="en-US" w:bidi="ar-SA"/>
      </w:rPr>
    </w:lvl>
    <w:lvl w:ilvl="4">
      <w:numFmt w:val="bullet"/>
      <w:lvlText w:val="•"/>
      <w:lvlJc w:val="left"/>
      <w:pPr>
        <w:ind w:left="4706" w:hanging="721"/>
      </w:pPr>
      <w:rPr>
        <w:rFonts w:hint="default"/>
        <w:lang w:val="en-US" w:eastAsia="en-US" w:bidi="ar-SA"/>
      </w:rPr>
    </w:lvl>
    <w:lvl w:ilvl="5">
      <w:numFmt w:val="bullet"/>
      <w:lvlText w:val="•"/>
      <w:lvlJc w:val="left"/>
      <w:pPr>
        <w:ind w:left="5648" w:hanging="721"/>
      </w:pPr>
      <w:rPr>
        <w:rFonts w:hint="default"/>
        <w:lang w:val="en-US" w:eastAsia="en-US" w:bidi="ar-SA"/>
      </w:rPr>
    </w:lvl>
    <w:lvl w:ilvl="6">
      <w:numFmt w:val="bullet"/>
      <w:lvlText w:val="•"/>
      <w:lvlJc w:val="left"/>
      <w:pPr>
        <w:ind w:left="6591" w:hanging="721"/>
      </w:pPr>
      <w:rPr>
        <w:rFonts w:hint="default"/>
        <w:lang w:val="en-US" w:eastAsia="en-US" w:bidi="ar-SA"/>
      </w:rPr>
    </w:lvl>
    <w:lvl w:ilvl="7">
      <w:numFmt w:val="bullet"/>
      <w:lvlText w:val="•"/>
      <w:lvlJc w:val="left"/>
      <w:pPr>
        <w:ind w:left="7533" w:hanging="721"/>
      </w:pPr>
      <w:rPr>
        <w:rFonts w:hint="default"/>
        <w:lang w:val="en-US" w:eastAsia="en-US" w:bidi="ar-SA"/>
      </w:rPr>
    </w:lvl>
    <w:lvl w:ilvl="8">
      <w:numFmt w:val="bullet"/>
      <w:lvlText w:val="•"/>
      <w:lvlJc w:val="left"/>
      <w:pPr>
        <w:ind w:left="8475" w:hanging="721"/>
      </w:pPr>
      <w:rPr>
        <w:rFonts w:hint="default"/>
        <w:lang w:val="en-US" w:eastAsia="en-US" w:bidi="ar-SA"/>
      </w:rPr>
    </w:lvl>
  </w:abstractNum>
  <w:abstractNum w:abstractNumId="142" w15:restartNumberingAfterBreak="0">
    <w:nsid w:val="39A0D9AC"/>
    <w:multiLevelType w:val="multilevel"/>
    <w:tmpl w:val="39A0D9AC"/>
    <w:lvl w:ilvl="0">
      <w:start w:val="1"/>
      <w:numFmt w:val="decimal"/>
      <w:lvlText w:val="%1."/>
      <w:lvlJc w:val="left"/>
      <w:pPr>
        <w:ind w:left="1151" w:hanging="721"/>
      </w:pPr>
      <w:rPr>
        <w:rFonts w:hint="default"/>
        <w:spacing w:val="0"/>
        <w:w w:val="103"/>
        <w:lang w:val="en-US" w:eastAsia="en-US" w:bidi="ar-SA"/>
      </w:rPr>
    </w:lvl>
    <w:lvl w:ilvl="1">
      <w:numFmt w:val="bullet"/>
      <w:lvlText w:val="•"/>
      <w:lvlJc w:val="left"/>
      <w:pPr>
        <w:ind w:left="2080" w:hanging="721"/>
      </w:pPr>
      <w:rPr>
        <w:rFonts w:hint="default"/>
        <w:lang w:val="en-US" w:eastAsia="en-US" w:bidi="ar-SA"/>
      </w:rPr>
    </w:lvl>
    <w:lvl w:ilvl="2">
      <w:numFmt w:val="bullet"/>
      <w:lvlText w:val="•"/>
      <w:lvlJc w:val="left"/>
      <w:pPr>
        <w:ind w:left="3000" w:hanging="721"/>
      </w:pPr>
      <w:rPr>
        <w:rFonts w:hint="default"/>
        <w:lang w:val="en-US" w:eastAsia="en-US" w:bidi="ar-SA"/>
      </w:rPr>
    </w:lvl>
    <w:lvl w:ilvl="3">
      <w:numFmt w:val="bullet"/>
      <w:lvlText w:val="•"/>
      <w:lvlJc w:val="left"/>
      <w:pPr>
        <w:ind w:left="3920" w:hanging="721"/>
      </w:pPr>
      <w:rPr>
        <w:rFonts w:hint="default"/>
        <w:lang w:val="en-US" w:eastAsia="en-US" w:bidi="ar-SA"/>
      </w:rPr>
    </w:lvl>
    <w:lvl w:ilvl="4">
      <w:numFmt w:val="bullet"/>
      <w:lvlText w:val="•"/>
      <w:lvlJc w:val="left"/>
      <w:pPr>
        <w:ind w:left="4840" w:hanging="721"/>
      </w:pPr>
      <w:rPr>
        <w:rFonts w:hint="default"/>
        <w:lang w:val="en-US" w:eastAsia="en-US" w:bidi="ar-SA"/>
      </w:rPr>
    </w:lvl>
    <w:lvl w:ilvl="5">
      <w:numFmt w:val="bullet"/>
      <w:lvlText w:val="•"/>
      <w:lvlJc w:val="left"/>
      <w:pPr>
        <w:ind w:left="5760" w:hanging="721"/>
      </w:pPr>
      <w:rPr>
        <w:rFonts w:hint="default"/>
        <w:lang w:val="en-US" w:eastAsia="en-US" w:bidi="ar-SA"/>
      </w:rPr>
    </w:lvl>
    <w:lvl w:ilvl="6">
      <w:numFmt w:val="bullet"/>
      <w:lvlText w:val="•"/>
      <w:lvlJc w:val="left"/>
      <w:pPr>
        <w:ind w:left="6680" w:hanging="721"/>
      </w:pPr>
      <w:rPr>
        <w:rFonts w:hint="default"/>
        <w:lang w:val="en-US" w:eastAsia="en-US" w:bidi="ar-SA"/>
      </w:rPr>
    </w:lvl>
    <w:lvl w:ilvl="7">
      <w:numFmt w:val="bullet"/>
      <w:lvlText w:val="•"/>
      <w:lvlJc w:val="left"/>
      <w:pPr>
        <w:ind w:left="7600" w:hanging="721"/>
      </w:pPr>
      <w:rPr>
        <w:rFonts w:hint="default"/>
        <w:lang w:val="en-US" w:eastAsia="en-US" w:bidi="ar-SA"/>
      </w:rPr>
    </w:lvl>
    <w:lvl w:ilvl="8">
      <w:numFmt w:val="bullet"/>
      <w:lvlText w:val="•"/>
      <w:lvlJc w:val="left"/>
      <w:pPr>
        <w:ind w:left="8520" w:hanging="721"/>
      </w:pPr>
      <w:rPr>
        <w:rFonts w:hint="default"/>
        <w:lang w:val="en-US" w:eastAsia="en-US" w:bidi="ar-SA"/>
      </w:rPr>
    </w:lvl>
  </w:abstractNum>
  <w:abstractNum w:abstractNumId="143" w15:restartNumberingAfterBreak="0">
    <w:nsid w:val="3A7FBA26"/>
    <w:multiLevelType w:val="multilevel"/>
    <w:tmpl w:val="3A7FBA26"/>
    <w:lvl w:ilvl="0">
      <w:start w:val="1"/>
      <w:numFmt w:val="decimal"/>
      <w:lvlText w:val="%1."/>
      <w:lvlJc w:val="left"/>
      <w:pPr>
        <w:ind w:left="1151" w:hanging="721"/>
      </w:pPr>
      <w:rPr>
        <w:rFonts w:ascii="Times New Roman" w:eastAsia="Times New Roman" w:hAnsi="Times New Roman" w:cs="Times New Roman" w:hint="default"/>
        <w:spacing w:val="0"/>
        <w:w w:val="62"/>
        <w:sz w:val="23"/>
        <w:szCs w:val="23"/>
        <w:lang w:val="en-US" w:eastAsia="en-US" w:bidi="ar-SA"/>
      </w:rPr>
    </w:lvl>
    <w:lvl w:ilvl="1">
      <w:start w:val="1"/>
      <w:numFmt w:val="lowerRoman"/>
      <w:lvlText w:val="%2)"/>
      <w:lvlJc w:val="left"/>
      <w:pPr>
        <w:ind w:left="1872" w:hanging="721"/>
      </w:pPr>
      <w:rPr>
        <w:rFonts w:ascii="Times New Roman" w:eastAsia="Times New Roman" w:hAnsi="Times New Roman" w:cs="Times New Roman" w:hint="default"/>
        <w:spacing w:val="-2"/>
        <w:w w:val="56"/>
        <w:sz w:val="23"/>
        <w:szCs w:val="23"/>
        <w:lang w:val="en-US" w:eastAsia="en-US" w:bidi="ar-SA"/>
      </w:rPr>
    </w:lvl>
    <w:lvl w:ilvl="2">
      <w:numFmt w:val="bullet"/>
      <w:lvlText w:val="•"/>
      <w:lvlJc w:val="left"/>
      <w:pPr>
        <w:ind w:left="1940" w:hanging="721"/>
      </w:pPr>
      <w:rPr>
        <w:rFonts w:hint="default"/>
        <w:lang w:val="en-US" w:eastAsia="en-US" w:bidi="ar-SA"/>
      </w:rPr>
    </w:lvl>
    <w:lvl w:ilvl="3">
      <w:numFmt w:val="bullet"/>
      <w:lvlText w:val="•"/>
      <w:lvlJc w:val="left"/>
      <w:pPr>
        <w:ind w:left="2992" w:hanging="721"/>
      </w:pPr>
      <w:rPr>
        <w:rFonts w:hint="default"/>
        <w:lang w:val="en-US" w:eastAsia="en-US" w:bidi="ar-SA"/>
      </w:rPr>
    </w:lvl>
    <w:lvl w:ilvl="4">
      <w:numFmt w:val="bullet"/>
      <w:lvlText w:val="•"/>
      <w:lvlJc w:val="left"/>
      <w:pPr>
        <w:ind w:left="4045" w:hanging="721"/>
      </w:pPr>
      <w:rPr>
        <w:rFonts w:hint="default"/>
        <w:lang w:val="en-US" w:eastAsia="en-US" w:bidi="ar-SA"/>
      </w:rPr>
    </w:lvl>
    <w:lvl w:ilvl="5">
      <w:numFmt w:val="bullet"/>
      <w:lvlText w:val="•"/>
      <w:lvlJc w:val="left"/>
      <w:pPr>
        <w:ind w:left="5097" w:hanging="721"/>
      </w:pPr>
      <w:rPr>
        <w:rFonts w:hint="default"/>
        <w:lang w:val="en-US" w:eastAsia="en-US" w:bidi="ar-SA"/>
      </w:rPr>
    </w:lvl>
    <w:lvl w:ilvl="6">
      <w:numFmt w:val="bullet"/>
      <w:lvlText w:val="•"/>
      <w:lvlJc w:val="left"/>
      <w:pPr>
        <w:ind w:left="6150" w:hanging="721"/>
      </w:pPr>
      <w:rPr>
        <w:rFonts w:hint="default"/>
        <w:lang w:val="en-US" w:eastAsia="en-US" w:bidi="ar-SA"/>
      </w:rPr>
    </w:lvl>
    <w:lvl w:ilvl="7">
      <w:numFmt w:val="bullet"/>
      <w:lvlText w:val="•"/>
      <w:lvlJc w:val="left"/>
      <w:pPr>
        <w:ind w:left="7202" w:hanging="721"/>
      </w:pPr>
      <w:rPr>
        <w:rFonts w:hint="default"/>
        <w:lang w:val="en-US" w:eastAsia="en-US" w:bidi="ar-SA"/>
      </w:rPr>
    </w:lvl>
    <w:lvl w:ilvl="8">
      <w:numFmt w:val="bullet"/>
      <w:lvlText w:val="•"/>
      <w:lvlJc w:val="left"/>
      <w:pPr>
        <w:ind w:left="8255" w:hanging="721"/>
      </w:pPr>
      <w:rPr>
        <w:rFonts w:hint="default"/>
        <w:lang w:val="en-US" w:eastAsia="en-US" w:bidi="ar-SA"/>
      </w:rPr>
    </w:lvl>
  </w:abstractNum>
  <w:abstractNum w:abstractNumId="144" w15:restartNumberingAfterBreak="0">
    <w:nsid w:val="3B8127DF"/>
    <w:multiLevelType w:val="multilevel"/>
    <w:tmpl w:val="3B8127DF"/>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145" w15:restartNumberingAfterBreak="0">
    <w:nsid w:val="3C82085C"/>
    <w:multiLevelType w:val="hybridMultilevel"/>
    <w:tmpl w:val="A88482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3D950AF9"/>
    <w:multiLevelType w:val="multilevel"/>
    <w:tmpl w:val="3D950AF9"/>
    <w:lvl w:ilvl="0">
      <w:start w:val="1"/>
      <w:numFmt w:val="decimal"/>
      <w:lvlText w:val="%1."/>
      <w:lvlJc w:val="left"/>
      <w:pPr>
        <w:ind w:left="943" w:hanging="721"/>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47" w15:restartNumberingAfterBreak="0">
    <w:nsid w:val="3FE315B6"/>
    <w:multiLevelType w:val="multilevel"/>
    <w:tmpl w:val="3FE315B6"/>
    <w:lvl w:ilvl="0">
      <w:start w:val="1"/>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2"/>
        <w:w w:val="103"/>
        <w:sz w:val="23"/>
        <w:szCs w:val="2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3570" w:hanging="721"/>
      </w:pPr>
      <w:rPr>
        <w:rFonts w:hint="default"/>
        <w:lang w:val="en-US" w:eastAsia="en-US" w:bidi="ar-SA"/>
      </w:rPr>
    </w:lvl>
    <w:lvl w:ilvl="4">
      <w:numFmt w:val="bullet"/>
      <w:lvlText w:val="•"/>
      <w:lvlJc w:val="left"/>
      <w:pPr>
        <w:ind w:left="4540" w:hanging="721"/>
      </w:pPr>
      <w:rPr>
        <w:rFonts w:hint="default"/>
        <w:lang w:val="en-US" w:eastAsia="en-US" w:bidi="ar-SA"/>
      </w:rPr>
    </w:lvl>
    <w:lvl w:ilvl="5">
      <w:numFmt w:val="bullet"/>
      <w:lvlText w:val="•"/>
      <w:lvlJc w:val="left"/>
      <w:pPr>
        <w:ind w:left="5510" w:hanging="721"/>
      </w:pPr>
      <w:rPr>
        <w:rFonts w:hint="default"/>
        <w:lang w:val="en-US" w:eastAsia="en-US" w:bidi="ar-SA"/>
      </w:rPr>
    </w:lvl>
    <w:lvl w:ilvl="6">
      <w:numFmt w:val="bullet"/>
      <w:lvlText w:val="•"/>
      <w:lvlJc w:val="left"/>
      <w:pPr>
        <w:ind w:left="6480" w:hanging="721"/>
      </w:pPr>
      <w:rPr>
        <w:rFonts w:hint="default"/>
        <w:lang w:val="en-US" w:eastAsia="en-US" w:bidi="ar-SA"/>
      </w:rPr>
    </w:lvl>
    <w:lvl w:ilvl="7">
      <w:numFmt w:val="bullet"/>
      <w:lvlText w:val="•"/>
      <w:lvlJc w:val="left"/>
      <w:pPr>
        <w:ind w:left="7450" w:hanging="721"/>
      </w:pPr>
      <w:rPr>
        <w:rFonts w:hint="default"/>
        <w:lang w:val="en-US" w:eastAsia="en-US" w:bidi="ar-SA"/>
      </w:rPr>
    </w:lvl>
    <w:lvl w:ilvl="8">
      <w:numFmt w:val="bullet"/>
      <w:lvlText w:val="•"/>
      <w:lvlJc w:val="left"/>
      <w:pPr>
        <w:ind w:left="8420" w:hanging="721"/>
      </w:pPr>
      <w:rPr>
        <w:rFonts w:hint="default"/>
        <w:lang w:val="en-US" w:eastAsia="en-US" w:bidi="ar-SA"/>
      </w:rPr>
    </w:lvl>
  </w:abstractNum>
  <w:abstractNum w:abstractNumId="148" w15:restartNumberingAfterBreak="0">
    <w:nsid w:val="408860E8"/>
    <w:multiLevelType w:val="multilevel"/>
    <w:tmpl w:val="408860E8"/>
    <w:lvl w:ilvl="0">
      <w:start w:val="1"/>
      <w:numFmt w:val="decimal"/>
      <w:lvlText w:val="%1."/>
      <w:lvlJc w:val="left"/>
      <w:pPr>
        <w:ind w:left="943" w:hanging="721"/>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49" w15:restartNumberingAfterBreak="0">
    <w:nsid w:val="40B249F9"/>
    <w:multiLevelType w:val="multilevel"/>
    <w:tmpl w:val="40B249F9"/>
    <w:lvl w:ilvl="0">
      <w:start w:val="1"/>
      <w:numFmt w:val="decimal"/>
      <w:lvlText w:val="%1."/>
      <w:lvlJc w:val="left"/>
      <w:pPr>
        <w:ind w:left="661" w:hanging="231"/>
      </w:pPr>
      <w:rPr>
        <w:rFonts w:ascii="Times New Roman" w:eastAsia="Times New Roman" w:hAnsi="Times New Roman" w:cs="Times New Roman" w:hint="default"/>
        <w:i/>
        <w:w w:val="99"/>
        <w:sz w:val="23"/>
        <w:szCs w:val="23"/>
        <w:lang w:val="en-US" w:eastAsia="en-US" w:bidi="ar-SA"/>
      </w:rPr>
    </w:lvl>
    <w:lvl w:ilvl="1">
      <w:numFmt w:val="bullet"/>
      <w:lvlText w:val="•"/>
      <w:lvlJc w:val="left"/>
      <w:pPr>
        <w:ind w:left="1630" w:hanging="231"/>
      </w:pPr>
      <w:rPr>
        <w:rFonts w:hint="default"/>
        <w:lang w:val="en-US" w:eastAsia="en-US" w:bidi="ar-SA"/>
      </w:rPr>
    </w:lvl>
    <w:lvl w:ilvl="2">
      <w:numFmt w:val="bullet"/>
      <w:lvlText w:val="•"/>
      <w:lvlJc w:val="left"/>
      <w:pPr>
        <w:ind w:left="2600" w:hanging="231"/>
      </w:pPr>
      <w:rPr>
        <w:rFonts w:hint="default"/>
        <w:lang w:val="en-US" w:eastAsia="en-US" w:bidi="ar-SA"/>
      </w:rPr>
    </w:lvl>
    <w:lvl w:ilvl="3">
      <w:numFmt w:val="bullet"/>
      <w:lvlText w:val="•"/>
      <w:lvlJc w:val="left"/>
      <w:pPr>
        <w:ind w:left="3570" w:hanging="231"/>
      </w:pPr>
      <w:rPr>
        <w:rFonts w:hint="default"/>
        <w:lang w:val="en-US" w:eastAsia="en-US" w:bidi="ar-SA"/>
      </w:rPr>
    </w:lvl>
    <w:lvl w:ilvl="4">
      <w:numFmt w:val="bullet"/>
      <w:lvlText w:val="•"/>
      <w:lvlJc w:val="left"/>
      <w:pPr>
        <w:ind w:left="4540" w:hanging="231"/>
      </w:pPr>
      <w:rPr>
        <w:rFonts w:hint="default"/>
        <w:lang w:val="en-US" w:eastAsia="en-US" w:bidi="ar-SA"/>
      </w:rPr>
    </w:lvl>
    <w:lvl w:ilvl="5">
      <w:numFmt w:val="bullet"/>
      <w:lvlText w:val="•"/>
      <w:lvlJc w:val="left"/>
      <w:pPr>
        <w:ind w:left="5510" w:hanging="231"/>
      </w:pPr>
      <w:rPr>
        <w:rFonts w:hint="default"/>
        <w:lang w:val="en-US" w:eastAsia="en-US" w:bidi="ar-SA"/>
      </w:rPr>
    </w:lvl>
    <w:lvl w:ilvl="6">
      <w:numFmt w:val="bullet"/>
      <w:lvlText w:val="•"/>
      <w:lvlJc w:val="left"/>
      <w:pPr>
        <w:ind w:left="6480" w:hanging="231"/>
      </w:pPr>
      <w:rPr>
        <w:rFonts w:hint="default"/>
        <w:lang w:val="en-US" w:eastAsia="en-US" w:bidi="ar-SA"/>
      </w:rPr>
    </w:lvl>
    <w:lvl w:ilvl="7">
      <w:numFmt w:val="bullet"/>
      <w:lvlText w:val="•"/>
      <w:lvlJc w:val="left"/>
      <w:pPr>
        <w:ind w:left="7450" w:hanging="231"/>
      </w:pPr>
      <w:rPr>
        <w:rFonts w:hint="default"/>
        <w:lang w:val="en-US" w:eastAsia="en-US" w:bidi="ar-SA"/>
      </w:rPr>
    </w:lvl>
    <w:lvl w:ilvl="8">
      <w:numFmt w:val="bullet"/>
      <w:lvlText w:val="•"/>
      <w:lvlJc w:val="left"/>
      <w:pPr>
        <w:ind w:left="8420" w:hanging="231"/>
      </w:pPr>
      <w:rPr>
        <w:rFonts w:hint="default"/>
        <w:lang w:val="en-US" w:eastAsia="en-US" w:bidi="ar-SA"/>
      </w:rPr>
    </w:lvl>
  </w:abstractNum>
  <w:abstractNum w:abstractNumId="150" w15:restartNumberingAfterBreak="0">
    <w:nsid w:val="40F245EA"/>
    <w:multiLevelType w:val="multilevel"/>
    <w:tmpl w:val="40F245EA"/>
    <w:lvl w:ilvl="0">
      <w:start w:val="9"/>
      <w:numFmt w:val="decimal"/>
      <w:lvlText w:val="%1"/>
      <w:lvlJc w:val="left"/>
      <w:pPr>
        <w:ind w:left="2592" w:hanging="721"/>
      </w:pPr>
      <w:rPr>
        <w:rFonts w:hint="default"/>
        <w:lang w:val="en-US" w:eastAsia="en-US" w:bidi="ar-SA"/>
      </w:rPr>
    </w:lvl>
    <w:lvl w:ilvl="1">
      <w:start w:val="1"/>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51" w15:restartNumberingAfterBreak="0">
    <w:nsid w:val="4258023A"/>
    <w:multiLevelType w:val="multilevel"/>
    <w:tmpl w:val="4258023A"/>
    <w:lvl w:ilvl="0">
      <w:start w:val="1"/>
      <w:numFmt w:val="decimal"/>
      <w:lvlText w:val="%1."/>
      <w:lvlJc w:val="left"/>
      <w:pPr>
        <w:ind w:left="1872" w:hanging="721"/>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728" w:hanging="721"/>
      </w:pPr>
      <w:rPr>
        <w:rFonts w:hint="default"/>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52" w15:restartNumberingAfterBreak="0">
    <w:nsid w:val="429CD0B5"/>
    <w:multiLevelType w:val="multilevel"/>
    <w:tmpl w:val="429CD0B5"/>
    <w:lvl w:ilvl="0">
      <w:start w:val="1"/>
      <w:numFmt w:val="decimal"/>
      <w:lvlText w:val="%1"/>
      <w:lvlJc w:val="left"/>
      <w:pPr>
        <w:ind w:left="943"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53" w15:restartNumberingAfterBreak="0">
    <w:nsid w:val="46A08BB8"/>
    <w:multiLevelType w:val="multilevel"/>
    <w:tmpl w:val="46A08BB8"/>
    <w:lvl w:ilvl="0">
      <w:start w:val="1"/>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2822" w:hanging="721"/>
      </w:pPr>
      <w:rPr>
        <w:rFonts w:hint="default"/>
        <w:lang w:val="en-US" w:eastAsia="en-US" w:bidi="ar-SA"/>
      </w:rPr>
    </w:lvl>
    <w:lvl w:ilvl="3">
      <w:numFmt w:val="bullet"/>
      <w:lvlText w:val="•"/>
      <w:lvlJc w:val="left"/>
      <w:pPr>
        <w:ind w:left="3764" w:hanging="721"/>
      </w:pPr>
      <w:rPr>
        <w:rFonts w:hint="default"/>
        <w:lang w:val="en-US" w:eastAsia="en-US" w:bidi="ar-SA"/>
      </w:rPr>
    </w:lvl>
    <w:lvl w:ilvl="4">
      <w:numFmt w:val="bullet"/>
      <w:lvlText w:val="•"/>
      <w:lvlJc w:val="left"/>
      <w:pPr>
        <w:ind w:left="4706" w:hanging="721"/>
      </w:pPr>
      <w:rPr>
        <w:rFonts w:hint="default"/>
        <w:lang w:val="en-US" w:eastAsia="en-US" w:bidi="ar-SA"/>
      </w:rPr>
    </w:lvl>
    <w:lvl w:ilvl="5">
      <w:numFmt w:val="bullet"/>
      <w:lvlText w:val="•"/>
      <w:lvlJc w:val="left"/>
      <w:pPr>
        <w:ind w:left="5648" w:hanging="721"/>
      </w:pPr>
      <w:rPr>
        <w:rFonts w:hint="default"/>
        <w:lang w:val="en-US" w:eastAsia="en-US" w:bidi="ar-SA"/>
      </w:rPr>
    </w:lvl>
    <w:lvl w:ilvl="6">
      <w:numFmt w:val="bullet"/>
      <w:lvlText w:val="•"/>
      <w:lvlJc w:val="left"/>
      <w:pPr>
        <w:ind w:left="6591" w:hanging="721"/>
      </w:pPr>
      <w:rPr>
        <w:rFonts w:hint="default"/>
        <w:lang w:val="en-US" w:eastAsia="en-US" w:bidi="ar-SA"/>
      </w:rPr>
    </w:lvl>
    <w:lvl w:ilvl="7">
      <w:numFmt w:val="bullet"/>
      <w:lvlText w:val="•"/>
      <w:lvlJc w:val="left"/>
      <w:pPr>
        <w:ind w:left="7533" w:hanging="721"/>
      </w:pPr>
      <w:rPr>
        <w:rFonts w:hint="default"/>
        <w:lang w:val="en-US" w:eastAsia="en-US" w:bidi="ar-SA"/>
      </w:rPr>
    </w:lvl>
    <w:lvl w:ilvl="8">
      <w:numFmt w:val="bullet"/>
      <w:lvlText w:val="•"/>
      <w:lvlJc w:val="left"/>
      <w:pPr>
        <w:ind w:left="8475" w:hanging="721"/>
      </w:pPr>
      <w:rPr>
        <w:rFonts w:hint="default"/>
        <w:lang w:val="en-US" w:eastAsia="en-US" w:bidi="ar-SA"/>
      </w:rPr>
    </w:lvl>
  </w:abstractNum>
  <w:abstractNum w:abstractNumId="154" w15:restartNumberingAfterBreak="0">
    <w:nsid w:val="4A51D704"/>
    <w:multiLevelType w:val="multilevel"/>
    <w:tmpl w:val="4A51D704"/>
    <w:lvl w:ilvl="0">
      <w:start w:val="1"/>
      <w:numFmt w:val="decimal"/>
      <w:lvlText w:val="%1."/>
      <w:lvlJc w:val="left"/>
      <w:pPr>
        <w:ind w:left="1151" w:hanging="721"/>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080" w:hanging="721"/>
      </w:pPr>
      <w:rPr>
        <w:rFonts w:hint="default"/>
        <w:lang w:val="en-US" w:eastAsia="en-US" w:bidi="ar-SA"/>
      </w:rPr>
    </w:lvl>
    <w:lvl w:ilvl="2">
      <w:numFmt w:val="bullet"/>
      <w:lvlText w:val="•"/>
      <w:lvlJc w:val="left"/>
      <w:pPr>
        <w:ind w:left="3000" w:hanging="721"/>
      </w:pPr>
      <w:rPr>
        <w:rFonts w:hint="default"/>
        <w:lang w:val="en-US" w:eastAsia="en-US" w:bidi="ar-SA"/>
      </w:rPr>
    </w:lvl>
    <w:lvl w:ilvl="3">
      <w:numFmt w:val="bullet"/>
      <w:lvlText w:val="•"/>
      <w:lvlJc w:val="left"/>
      <w:pPr>
        <w:ind w:left="3920" w:hanging="721"/>
      </w:pPr>
      <w:rPr>
        <w:rFonts w:hint="default"/>
        <w:lang w:val="en-US" w:eastAsia="en-US" w:bidi="ar-SA"/>
      </w:rPr>
    </w:lvl>
    <w:lvl w:ilvl="4">
      <w:numFmt w:val="bullet"/>
      <w:lvlText w:val="•"/>
      <w:lvlJc w:val="left"/>
      <w:pPr>
        <w:ind w:left="4840" w:hanging="721"/>
      </w:pPr>
      <w:rPr>
        <w:rFonts w:hint="default"/>
        <w:lang w:val="en-US" w:eastAsia="en-US" w:bidi="ar-SA"/>
      </w:rPr>
    </w:lvl>
    <w:lvl w:ilvl="5">
      <w:numFmt w:val="bullet"/>
      <w:lvlText w:val="•"/>
      <w:lvlJc w:val="left"/>
      <w:pPr>
        <w:ind w:left="5760" w:hanging="721"/>
      </w:pPr>
      <w:rPr>
        <w:rFonts w:hint="default"/>
        <w:lang w:val="en-US" w:eastAsia="en-US" w:bidi="ar-SA"/>
      </w:rPr>
    </w:lvl>
    <w:lvl w:ilvl="6">
      <w:numFmt w:val="bullet"/>
      <w:lvlText w:val="•"/>
      <w:lvlJc w:val="left"/>
      <w:pPr>
        <w:ind w:left="6680" w:hanging="721"/>
      </w:pPr>
      <w:rPr>
        <w:rFonts w:hint="default"/>
        <w:lang w:val="en-US" w:eastAsia="en-US" w:bidi="ar-SA"/>
      </w:rPr>
    </w:lvl>
    <w:lvl w:ilvl="7">
      <w:numFmt w:val="bullet"/>
      <w:lvlText w:val="•"/>
      <w:lvlJc w:val="left"/>
      <w:pPr>
        <w:ind w:left="7600" w:hanging="721"/>
      </w:pPr>
      <w:rPr>
        <w:rFonts w:hint="default"/>
        <w:lang w:val="en-US" w:eastAsia="en-US" w:bidi="ar-SA"/>
      </w:rPr>
    </w:lvl>
    <w:lvl w:ilvl="8">
      <w:numFmt w:val="bullet"/>
      <w:lvlText w:val="•"/>
      <w:lvlJc w:val="left"/>
      <w:pPr>
        <w:ind w:left="8520" w:hanging="721"/>
      </w:pPr>
      <w:rPr>
        <w:rFonts w:hint="default"/>
        <w:lang w:val="en-US" w:eastAsia="en-US" w:bidi="ar-SA"/>
      </w:rPr>
    </w:lvl>
  </w:abstractNum>
  <w:abstractNum w:abstractNumId="155" w15:restartNumberingAfterBreak="0">
    <w:nsid w:val="4AD1D84F"/>
    <w:multiLevelType w:val="multilevel"/>
    <w:tmpl w:val="4AD1D84F"/>
    <w:lvl w:ilvl="0">
      <w:start w:val="1"/>
      <w:numFmt w:val="decimal"/>
      <w:lvlText w:val="%1"/>
      <w:lvlJc w:val="left"/>
      <w:pPr>
        <w:ind w:left="222"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940" w:hanging="721"/>
      </w:pPr>
      <w:rPr>
        <w:rFonts w:hint="default"/>
        <w:lang w:val="en-US" w:eastAsia="en-US" w:bidi="ar-SA"/>
      </w:rPr>
    </w:lvl>
    <w:lvl w:ilvl="3">
      <w:numFmt w:val="bullet"/>
      <w:lvlText w:val="•"/>
      <w:lvlJc w:val="left"/>
      <w:pPr>
        <w:ind w:left="2047" w:hanging="721"/>
      </w:pPr>
      <w:rPr>
        <w:rFonts w:hint="default"/>
        <w:lang w:val="en-US" w:eastAsia="en-US" w:bidi="ar-SA"/>
      </w:rPr>
    </w:lvl>
    <w:lvl w:ilvl="4">
      <w:numFmt w:val="bullet"/>
      <w:lvlText w:val="•"/>
      <w:lvlJc w:val="left"/>
      <w:pPr>
        <w:ind w:left="3155" w:hanging="721"/>
      </w:pPr>
      <w:rPr>
        <w:rFonts w:hint="default"/>
        <w:lang w:val="en-US" w:eastAsia="en-US" w:bidi="ar-SA"/>
      </w:rPr>
    </w:lvl>
    <w:lvl w:ilvl="5">
      <w:numFmt w:val="bullet"/>
      <w:lvlText w:val="•"/>
      <w:lvlJc w:val="left"/>
      <w:pPr>
        <w:ind w:left="4262" w:hanging="721"/>
      </w:pPr>
      <w:rPr>
        <w:rFonts w:hint="default"/>
        <w:lang w:val="en-US" w:eastAsia="en-US" w:bidi="ar-SA"/>
      </w:rPr>
    </w:lvl>
    <w:lvl w:ilvl="6">
      <w:numFmt w:val="bullet"/>
      <w:lvlText w:val="•"/>
      <w:lvlJc w:val="left"/>
      <w:pPr>
        <w:ind w:left="5370" w:hanging="721"/>
      </w:pPr>
      <w:rPr>
        <w:rFonts w:hint="default"/>
        <w:lang w:val="en-US" w:eastAsia="en-US" w:bidi="ar-SA"/>
      </w:rPr>
    </w:lvl>
    <w:lvl w:ilvl="7">
      <w:numFmt w:val="bullet"/>
      <w:lvlText w:val="•"/>
      <w:lvlJc w:val="left"/>
      <w:pPr>
        <w:ind w:left="6477" w:hanging="721"/>
      </w:pPr>
      <w:rPr>
        <w:rFonts w:hint="default"/>
        <w:lang w:val="en-US" w:eastAsia="en-US" w:bidi="ar-SA"/>
      </w:rPr>
    </w:lvl>
    <w:lvl w:ilvl="8">
      <w:numFmt w:val="bullet"/>
      <w:lvlText w:val="•"/>
      <w:lvlJc w:val="left"/>
      <w:pPr>
        <w:ind w:left="7585" w:hanging="721"/>
      </w:pPr>
      <w:rPr>
        <w:rFonts w:hint="default"/>
        <w:lang w:val="en-US" w:eastAsia="en-US" w:bidi="ar-SA"/>
      </w:rPr>
    </w:lvl>
  </w:abstractNum>
  <w:abstractNum w:abstractNumId="156" w15:restartNumberingAfterBreak="0">
    <w:nsid w:val="4C1BAE26"/>
    <w:multiLevelType w:val="multilevel"/>
    <w:tmpl w:val="4C1BAE26"/>
    <w:lvl w:ilvl="0">
      <w:start w:val="1"/>
      <w:numFmt w:val="decimal"/>
      <w:lvlText w:val="%1."/>
      <w:lvlJc w:val="left"/>
      <w:pPr>
        <w:ind w:left="1151" w:hanging="721"/>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080" w:hanging="721"/>
      </w:pPr>
      <w:rPr>
        <w:rFonts w:hint="default"/>
        <w:lang w:val="en-US" w:eastAsia="en-US" w:bidi="ar-SA"/>
      </w:rPr>
    </w:lvl>
    <w:lvl w:ilvl="2">
      <w:numFmt w:val="bullet"/>
      <w:lvlText w:val="•"/>
      <w:lvlJc w:val="left"/>
      <w:pPr>
        <w:ind w:left="3000" w:hanging="721"/>
      </w:pPr>
      <w:rPr>
        <w:rFonts w:hint="default"/>
        <w:lang w:val="en-US" w:eastAsia="en-US" w:bidi="ar-SA"/>
      </w:rPr>
    </w:lvl>
    <w:lvl w:ilvl="3">
      <w:numFmt w:val="bullet"/>
      <w:lvlText w:val="•"/>
      <w:lvlJc w:val="left"/>
      <w:pPr>
        <w:ind w:left="3920" w:hanging="721"/>
      </w:pPr>
      <w:rPr>
        <w:rFonts w:hint="default"/>
        <w:lang w:val="en-US" w:eastAsia="en-US" w:bidi="ar-SA"/>
      </w:rPr>
    </w:lvl>
    <w:lvl w:ilvl="4">
      <w:numFmt w:val="bullet"/>
      <w:lvlText w:val="•"/>
      <w:lvlJc w:val="left"/>
      <w:pPr>
        <w:ind w:left="4840" w:hanging="721"/>
      </w:pPr>
      <w:rPr>
        <w:rFonts w:hint="default"/>
        <w:lang w:val="en-US" w:eastAsia="en-US" w:bidi="ar-SA"/>
      </w:rPr>
    </w:lvl>
    <w:lvl w:ilvl="5">
      <w:numFmt w:val="bullet"/>
      <w:lvlText w:val="•"/>
      <w:lvlJc w:val="left"/>
      <w:pPr>
        <w:ind w:left="5760" w:hanging="721"/>
      </w:pPr>
      <w:rPr>
        <w:rFonts w:hint="default"/>
        <w:lang w:val="en-US" w:eastAsia="en-US" w:bidi="ar-SA"/>
      </w:rPr>
    </w:lvl>
    <w:lvl w:ilvl="6">
      <w:numFmt w:val="bullet"/>
      <w:lvlText w:val="•"/>
      <w:lvlJc w:val="left"/>
      <w:pPr>
        <w:ind w:left="6680" w:hanging="721"/>
      </w:pPr>
      <w:rPr>
        <w:rFonts w:hint="default"/>
        <w:lang w:val="en-US" w:eastAsia="en-US" w:bidi="ar-SA"/>
      </w:rPr>
    </w:lvl>
    <w:lvl w:ilvl="7">
      <w:numFmt w:val="bullet"/>
      <w:lvlText w:val="•"/>
      <w:lvlJc w:val="left"/>
      <w:pPr>
        <w:ind w:left="7600" w:hanging="721"/>
      </w:pPr>
      <w:rPr>
        <w:rFonts w:hint="default"/>
        <w:lang w:val="en-US" w:eastAsia="en-US" w:bidi="ar-SA"/>
      </w:rPr>
    </w:lvl>
    <w:lvl w:ilvl="8">
      <w:numFmt w:val="bullet"/>
      <w:lvlText w:val="•"/>
      <w:lvlJc w:val="left"/>
      <w:pPr>
        <w:ind w:left="8520" w:hanging="721"/>
      </w:pPr>
      <w:rPr>
        <w:rFonts w:hint="default"/>
        <w:lang w:val="en-US" w:eastAsia="en-US" w:bidi="ar-SA"/>
      </w:rPr>
    </w:lvl>
  </w:abstractNum>
  <w:abstractNum w:abstractNumId="157" w15:restartNumberingAfterBreak="0">
    <w:nsid w:val="4C3D7A74"/>
    <w:multiLevelType w:val="multilevel"/>
    <w:tmpl w:val="4C3D7A74"/>
    <w:lvl w:ilvl="0">
      <w:start w:val="1"/>
      <w:numFmt w:val="decimal"/>
      <w:lvlText w:val="%1."/>
      <w:lvlJc w:val="left"/>
      <w:pPr>
        <w:ind w:left="1151" w:hanging="721"/>
      </w:pPr>
      <w:rPr>
        <w:rFonts w:ascii="Times New Roman" w:eastAsia="Times New Roman" w:hAnsi="Times New Roman" w:cs="Times New Roman" w:hint="default"/>
        <w:b/>
        <w:bCs/>
        <w:spacing w:val="0"/>
        <w:w w:val="103"/>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2600" w:hanging="721"/>
      </w:pPr>
      <w:rPr>
        <w:rFonts w:hint="default"/>
        <w:lang w:val="en-US" w:eastAsia="en-US" w:bidi="ar-SA"/>
      </w:rPr>
    </w:lvl>
    <w:lvl w:ilvl="4">
      <w:numFmt w:val="bullet"/>
      <w:lvlText w:val="•"/>
      <w:lvlJc w:val="left"/>
      <w:pPr>
        <w:ind w:left="3708" w:hanging="721"/>
      </w:pPr>
      <w:rPr>
        <w:rFonts w:hint="default"/>
        <w:lang w:val="en-US" w:eastAsia="en-US" w:bidi="ar-SA"/>
      </w:rPr>
    </w:lvl>
    <w:lvl w:ilvl="5">
      <w:numFmt w:val="bullet"/>
      <w:lvlText w:val="•"/>
      <w:lvlJc w:val="left"/>
      <w:pPr>
        <w:ind w:left="4817" w:hanging="721"/>
      </w:pPr>
      <w:rPr>
        <w:rFonts w:hint="default"/>
        <w:lang w:val="en-US" w:eastAsia="en-US" w:bidi="ar-SA"/>
      </w:rPr>
    </w:lvl>
    <w:lvl w:ilvl="6">
      <w:numFmt w:val="bullet"/>
      <w:lvlText w:val="•"/>
      <w:lvlJc w:val="left"/>
      <w:pPr>
        <w:ind w:left="5925" w:hanging="721"/>
      </w:pPr>
      <w:rPr>
        <w:rFonts w:hint="default"/>
        <w:lang w:val="en-US" w:eastAsia="en-US" w:bidi="ar-SA"/>
      </w:rPr>
    </w:lvl>
    <w:lvl w:ilvl="7">
      <w:numFmt w:val="bullet"/>
      <w:lvlText w:val="•"/>
      <w:lvlJc w:val="left"/>
      <w:pPr>
        <w:ind w:left="7034" w:hanging="721"/>
      </w:pPr>
      <w:rPr>
        <w:rFonts w:hint="default"/>
        <w:lang w:val="en-US" w:eastAsia="en-US" w:bidi="ar-SA"/>
      </w:rPr>
    </w:lvl>
    <w:lvl w:ilvl="8">
      <w:numFmt w:val="bullet"/>
      <w:lvlText w:val="•"/>
      <w:lvlJc w:val="left"/>
      <w:pPr>
        <w:ind w:left="8142" w:hanging="721"/>
      </w:pPr>
      <w:rPr>
        <w:rFonts w:hint="default"/>
        <w:lang w:val="en-US" w:eastAsia="en-US" w:bidi="ar-SA"/>
      </w:rPr>
    </w:lvl>
  </w:abstractNum>
  <w:abstractNum w:abstractNumId="158" w15:restartNumberingAfterBreak="0">
    <w:nsid w:val="4CD1E351"/>
    <w:multiLevelType w:val="multilevel"/>
    <w:tmpl w:val="4CD1E351"/>
    <w:lvl w:ilvl="0">
      <w:start w:val="8"/>
      <w:numFmt w:val="decimal"/>
      <w:lvlText w:val="%1"/>
      <w:lvlJc w:val="left"/>
      <w:pPr>
        <w:ind w:left="2347" w:hanging="476"/>
      </w:pPr>
      <w:rPr>
        <w:rFonts w:hint="default"/>
        <w:lang w:val="en-US" w:eastAsia="en-US" w:bidi="ar-SA"/>
      </w:rPr>
    </w:lvl>
    <w:lvl w:ilvl="1">
      <w:start w:val="1"/>
      <w:numFmt w:val="decimal"/>
      <w:lvlText w:val="%1.%2"/>
      <w:lvlJc w:val="left"/>
      <w:pPr>
        <w:ind w:left="2347" w:hanging="476"/>
      </w:pPr>
      <w:rPr>
        <w:rFonts w:hint="default"/>
        <w:lang w:val="en-US" w:eastAsia="en-US" w:bidi="ar-SA"/>
      </w:rPr>
    </w:lvl>
    <w:lvl w:ilvl="2">
      <w:start w:val="1"/>
      <w:numFmt w:val="decimal"/>
      <w:lvlText w:val="%1.%2.%3"/>
      <w:lvlJc w:val="left"/>
      <w:pPr>
        <w:ind w:left="2347" w:hanging="476"/>
      </w:pPr>
      <w:rPr>
        <w:rFonts w:ascii="Times New Roman" w:eastAsia="Times New Roman" w:hAnsi="Times New Roman" w:cs="Times New Roman" w:hint="default"/>
        <w:spacing w:val="-6"/>
        <w:w w:val="101"/>
        <w:sz w:val="22"/>
        <w:szCs w:val="22"/>
        <w:lang w:val="en-US" w:eastAsia="en-US" w:bidi="ar-SA"/>
      </w:rPr>
    </w:lvl>
    <w:lvl w:ilvl="3">
      <w:numFmt w:val="bullet"/>
      <w:lvlText w:val="•"/>
      <w:lvlJc w:val="left"/>
      <w:pPr>
        <w:ind w:left="4746" w:hanging="476"/>
      </w:pPr>
      <w:rPr>
        <w:rFonts w:hint="default"/>
        <w:lang w:val="en-US" w:eastAsia="en-US" w:bidi="ar-SA"/>
      </w:rPr>
    </w:lvl>
    <w:lvl w:ilvl="4">
      <w:numFmt w:val="bullet"/>
      <w:lvlText w:val="•"/>
      <w:lvlJc w:val="left"/>
      <w:pPr>
        <w:ind w:left="5548" w:hanging="476"/>
      </w:pPr>
      <w:rPr>
        <w:rFonts w:hint="default"/>
        <w:lang w:val="en-US" w:eastAsia="en-US" w:bidi="ar-SA"/>
      </w:rPr>
    </w:lvl>
    <w:lvl w:ilvl="5">
      <w:numFmt w:val="bullet"/>
      <w:lvlText w:val="•"/>
      <w:lvlJc w:val="left"/>
      <w:pPr>
        <w:ind w:left="6350" w:hanging="476"/>
      </w:pPr>
      <w:rPr>
        <w:rFonts w:hint="default"/>
        <w:lang w:val="en-US" w:eastAsia="en-US" w:bidi="ar-SA"/>
      </w:rPr>
    </w:lvl>
    <w:lvl w:ilvl="6">
      <w:numFmt w:val="bullet"/>
      <w:lvlText w:val="•"/>
      <w:lvlJc w:val="left"/>
      <w:pPr>
        <w:ind w:left="7152" w:hanging="476"/>
      </w:pPr>
      <w:rPr>
        <w:rFonts w:hint="default"/>
        <w:lang w:val="en-US" w:eastAsia="en-US" w:bidi="ar-SA"/>
      </w:rPr>
    </w:lvl>
    <w:lvl w:ilvl="7">
      <w:numFmt w:val="bullet"/>
      <w:lvlText w:val="•"/>
      <w:lvlJc w:val="left"/>
      <w:pPr>
        <w:ind w:left="7954" w:hanging="476"/>
      </w:pPr>
      <w:rPr>
        <w:rFonts w:hint="default"/>
        <w:lang w:val="en-US" w:eastAsia="en-US" w:bidi="ar-SA"/>
      </w:rPr>
    </w:lvl>
    <w:lvl w:ilvl="8">
      <w:numFmt w:val="bullet"/>
      <w:lvlText w:val="•"/>
      <w:lvlJc w:val="left"/>
      <w:pPr>
        <w:ind w:left="8756" w:hanging="476"/>
      </w:pPr>
      <w:rPr>
        <w:rFonts w:hint="default"/>
        <w:lang w:val="en-US" w:eastAsia="en-US" w:bidi="ar-SA"/>
      </w:rPr>
    </w:lvl>
  </w:abstractNum>
  <w:abstractNum w:abstractNumId="159" w15:restartNumberingAfterBreak="0">
    <w:nsid w:val="4D4DC07F"/>
    <w:multiLevelType w:val="multilevel"/>
    <w:tmpl w:val="4D4DC07F"/>
    <w:lvl w:ilvl="0">
      <w:start w:val="1"/>
      <w:numFmt w:val="decimal"/>
      <w:lvlText w:val="%1"/>
      <w:lvlJc w:val="left"/>
      <w:pPr>
        <w:ind w:left="1151" w:hanging="721"/>
      </w:pPr>
      <w:rPr>
        <w:rFonts w:ascii="Times New Roman" w:eastAsia="Times New Roman" w:hAnsi="Times New Roman" w:cs="Times New Roman" w:hint="default"/>
        <w:w w:val="103"/>
        <w:sz w:val="23"/>
        <w:szCs w:val="23"/>
        <w:lang w:val="en-US" w:eastAsia="en-US" w:bidi="ar-SA"/>
      </w:rPr>
    </w:lvl>
    <w:lvl w:ilvl="1">
      <w:numFmt w:val="bullet"/>
      <w:lvlText w:val="•"/>
      <w:lvlJc w:val="left"/>
      <w:pPr>
        <w:ind w:left="1728" w:hanging="721"/>
      </w:pPr>
      <w:rPr>
        <w:rFonts w:hint="default"/>
        <w:lang w:val="en-US" w:eastAsia="en-US" w:bidi="ar-SA"/>
      </w:rPr>
    </w:lvl>
    <w:lvl w:ilvl="2">
      <w:numFmt w:val="bullet"/>
      <w:lvlText w:val="•"/>
      <w:lvlJc w:val="left"/>
      <w:pPr>
        <w:ind w:left="2296" w:hanging="721"/>
      </w:pPr>
      <w:rPr>
        <w:rFonts w:hint="default"/>
        <w:lang w:val="en-US" w:eastAsia="en-US" w:bidi="ar-SA"/>
      </w:rPr>
    </w:lvl>
    <w:lvl w:ilvl="3">
      <w:numFmt w:val="bullet"/>
      <w:lvlText w:val="•"/>
      <w:lvlJc w:val="left"/>
      <w:pPr>
        <w:ind w:left="2864" w:hanging="721"/>
      </w:pPr>
      <w:rPr>
        <w:rFonts w:hint="default"/>
        <w:lang w:val="en-US" w:eastAsia="en-US" w:bidi="ar-SA"/>
      </w:rPr>
    </w:lvl>
    <w:lvl w:ilvl="4">
      <w:numFmt w:val="bullet"/>
      <w:lvlText w:val="•"/>
      <w:lvlJc w:val="left"/>
      <w:pPr>
        <w:ind w:left="3432" w:hanging="721"/>
      </w:pPr>
      <w:rPr>
        <w:rFonts w:hint="default"/>
        <w:lang w:val="en-US" w:eastAsia="en-US" w:bidi="ar-SA"/>
      </w:rPr>
    </w:lvl>
    <w:lvl w:ilvl="5">
      <w:numFmt w:val="bullet"/>
      <w:lvlText w:val="•"/>
      <w:lvlJc w:val="left"/>
      <w:pPr>
        <w:ind w:left="4000" w:hanging="721"/>
      </w:pPr>
      <w:rPr>
        <w:rFonts w:hint="default"/>
        <w:lang w:val="en-US" w:eastAsia="en-US" w:bidi="ar-SA"/>
      </w:rPr>
    </w:lvl>
    <w:lvl w:ilvl="6">
      <w:numFmt w:val="bullet"/>
      <w:lvlText w:val="•"/>
      <w:lvlJc w:val="left"/>
      <w:pPr>
        <w:ind w:left="4568" w:hanging="721"/>
      </w:pPr>
      <w:rPr>
        <w:rFonts w:hint="default"/>
        <w:lang w:val="en-US" w:eastAsia="en-US" w:bidi="ar-SA"/>
      </w:rPr>
    </w:lvl>
    <w:lvl w:ilvl="7">
      <w:numFmt w:val="bullet"/>
      <w:lvlText w:val="•"/>
      <w:lvlJc w:val="left"/>
      <w:pPr>
        <w:ind w:left="5136" w:hanging="721"/>
      </w:pPr>
      <w:rPr>
        <w:rFonts w:hint="default"/>
        <w:lang w:val="en-US" w:eastAsia="en-US" w:bidi="ar-SA"/>
      </w:rPr>
    </w:lvl>
    <w:lvl w:ilvl="8">
      <w:numFmt w:val="bullet"/>
      <w:lvlText w:val="•"/>
      <w:lvlJc w:val="left"/>
      <w:pPr>
        <w:ind w:left="5704" w:hanging="721"/>
      </w:pPr>
      <w:rPr>
        <w:rFonts w:hint="default"/>
        <w:lang w:val="en-US" w:eastAsia="en-US" w:bidi="ar-SA"/>
      </w:rPr>
    </w:lvl>
  </w:abstractNum>
  <w:abstractNum w:abstractNumId="160" w15:restartNumberingAfterBreak="0">
    <w:nsid w:val="4D63189B"/>
    <w:multiLevelType w:val="multilevel"/>
    <w:tmpl w:val="4D63189B"/>
    <w:lvl w:ilvl="0">
      <w:start w:val="10"/>
      <w:numFmt w:val="decimal"/>
      <w:lvlText w:val="%1"/>
      <w:lvlJc w:val="left"/>
      <w:pPr>
        <w:ind w:left="2592" w:hanging="721"/>
      </w:pPr>
      <w:rPr>
        <w:rFonts w:hint="default"/>
        <w:lang w:val="en-US" w:eastAsia="en-US" w:bidi="ar-SA"/>
      </w:rPr>
    </w:lvl>
    <w:lvl w:ilvl="1">
      <w:start w:val="1"/>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61" w15:restartNumberingAfterBreak="0">
    <w:nsid w:val="4D94DA66"/>
    <w:multiLevelType w:val="multilevel"/>
    <w:tmpl w:val="4D94DA66"/>
    <w:lvl w:ilvl="0">
      <w:start w:val="6"/>
      <w:numFmt w:val="decimal"/>
      <w:lvlText w:val="%1"/>
      <w:lvlJc w:val="left"/>
      <w:pPr>
        <w:ind w:left="1872" w:hanging="721"/>
      </w:pPr>
      <w:rPr>
        <w:rFonts w:hint="default"/>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62" w15:restartNumberingAfterBreak="0">
    <w:nsid w:val="4FA7FC34"/>
    <w:multiLevelType w:val="multilevel"/>
    <w:tmpl w:val="4FA7FC34"/>
    <w:lvl w:ilvl="0">
      <w:start w:val="1"/>
      <w:numFmt w:val="decimal"/>
      <w:lvlText w:val="%1"/>
      <w:lvlJc w:val="left"/>
      <w:pPr>
        <w:ind w:left="943"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63" w15:restartNumberingAfterBreak="0">
    <w:nsid w:val="4FB438A5"/>
    <w:multiLevelType w:val="multilevel"/>
    <w:tmpl w:val="4FB438A5"/>
    <w:lvl w:ilvl="0">
      <w:start w:val="10"/>
      <w:numFmt w:val="decimal"/>
      <w:lvlText w:val="%1"/>
      <w:lvlJc w:val="left"/>
      <w:pPr>
        <w:ind w:left="2592" w:hanging="721"/>
      </w:pPr>
      <w:rPr>
        <w:rFonts w:hint="default"/>
        <w:lang w:val="en-US" w:eastAsia="en-US" w:bidi="ar-SA"/>
      </w:rPr>
    </w:lvl>
    <w:lvl w:ilvl="1">
      <w:start w:val="2"/>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64" w15:restartNumberingAfterBreak="0">
    <w:nsid w:val="51C4BC33"/>
    <w:multiLevelType w:val="multilevel"/>
    <w:tmpl w:val="51C4BC33"/>
    <w:lvl w:ilvl="0">
      <w:start w:val="8"/>
      <w:numFmt w:val="decimal"/>
      <w:lvlText w:val="%1"/>
      <w:lvlJc w:val="left"/>
      <w:pPr>
        <w:ind w:left="2592" w:hanging="721"/>
      </w:pPr>
      <w:rPr>
        <w:rFonts w:hint="default"/>
        <w:lang w:val="en-US" w:eastAsia="en-US" w:bidi="ar-SA"/>
      </w:rPr>
    </w:lvl>
    <w:lvl w:ilvl="1">
      <w:start w:val="2"/>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65" w15:restartNumberingAfterBreak="0">
    <w:nsid w:val="54701CA1"/>
    <w:multiLevelType w:val="multilevel"/>
    <w:tmpl w:val="54701CA1"/>
    <w:lvl w:ilvl="0">
      <w:start w:val="7"/>
      <w:numFmt w:val="decimal"/>
      <w:lvlText w:val="%1"/>
      <w:lvlJc w:val="left"/>
      <w:pPr>
        <w:ind w:left="2592" w:hanging="721"/>
      </w:pPr>
      <w:rPr>
        <w:rFonts w:hint="default"/>
        <w:lang w:val="en-US" w:eastAsia="en-US" w:bidi="ar-SA"/>
      </w:rPr>
    </w:lvl>
    <w:lvl w:ilvl="1">
      <w:start w:val="4"/>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66" w15:restartNumberingAfterBreak="0">
    <w:nsid w:val="58765686"/>
    <w:multiLevelType w:val="multilevel"/>
    <w:tmpl w:val="58765686"/>
    <w:lvl w:ilvl="0">
      <w:start w:val="1"/>
      <w:numFmt w:val="decimal"/>
      <w:lvlText w:val="%1"/>
      <w:lvlJc w:val="left"/>
      <w:pPr>
        <w:ind w:left="1872" w:hanging="721"/>
      </w:pPr>
      <w:rPr>
        <w:rFonts w:hint="default"/>
        <w:lang w:val="en-US" w:eastAsia="en-US" w:bidi="ar-SA"/>
      </w:rPr>
    </w:lvl>
    <w:lvl w:ilvl="1">
      <w:start w:val="2"/>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67" w15:restartNumberingAfterBreak="0">
    <w:nsid w:val="59ADCABA"/>
    <w:multiLevelType w:val="multilevel"/>
    <w:tmpl w:val="59ADCABA"/>
    <w:lvl w:ilvl="0">
      <w:start w:val="1"/>
      <w:numFmt w:val="decimal"/>
      <w:lvlText w:val="%1."/>
      <w:lvlJc w:val="left"/>
      <w:pPr>
        <w:ind w:left="1151" w:hanging="721"/>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080" w:hanging="721"/>
      </w:pPr>
      <w:rPr>
        <w:rFonts w:hint="default"/>
        <w:lang w:val="en-US" w:eastAsia="en-US" w:bidi="ar-SA"/>
      </w:rPr>
    </w:lvl>
    <w:lvl w:ilvl="2">
      <w:numFmt w:val="bullet"/>
      <w:lvlText w:val="•"/>
      <w:lvlJc w:val="left"/>
      <w:pPr>
        <w:ind w:left="3000" w:hanging="721"/>
      </w:pPr>
      <w:rPr>
        <w:rFonts w:hint="default"/>
        <w:lang w:val="en-US" w:eastAsia="en-US" w:bidi="ar-SA"/>
      </w:rPr>
    </w:lvl>
    <w:lvl w:ilvl="3">
      <w:numFmt w:val="bullet"/>
      <w:lvlText w:val="•"/>
      <w:lvlJc w:val="left"/>
      <w:pPr>
        <w:ind w:left="3920" w:hanging="721"/>
      </w:pPr>
      <w:rPr>
        <w:rFonts w:hint="default"/>
        <w:lang w:val="en-US" w:eastAsia="en-US" w:bidi="ar-SA"/>
      </w:rPr>
    </w:lvl>
    <w:lvl w:ilvl="4">
      <w:numFmt w:val="bullet"/>
      <w:lvlText w:val="•"/>
      <w:lvlJc w:val="left"/>
      <w:pPr>
        <w:ind w:left="4840" w:hanging="721"/>
      </w:pPr>
      <w:rPr>
        <w:rFonts w:hint="default"/>
        <w:lang w:val="en-US" w:eastAsia="en-US" w:bidi="ar-SA"/>
      </w:rPr>
    </w:lvl>
    <w:lvl w:ilvl="5">
      <w:numFmt w:val="bullet"/>
      <w:lvlText w:val="•"/>
      <w:lvlJc w:val="left"/>
      <w:pPr>
        <w:ind w:left="5760" w:hanging="721"/>
      </w:pPr>
      <w:rPr>
        <w:rFonts w:hint="default"/>
        <w:lang w:val="en-US" w:eastAsia="en-US" w:bidi="ar-SA"/>
      </w:rPr>
    </w:lvl>
    <w:lvl w:ilvl="6">
      <w:numFmt w:val="bullet"/>
      <w:lvlText w:val="•"/>
      <w:lvlJc w:val="left"/>
      <w:pPr>
        <w:ind w:left="6680" w:hanging="721"/>
      </w:pPr>
      <w:rPr>
        <w:rFonts w:hint="default"/>
        <w:lang w:val="en-US" w:eastAsia="en-US" w:bidi="ar-SA"/>
      </w:rPr>
    </w:lvl>
    <w:lvl w:ilvl="7">
      <w:numFmt w:val="bullet"/>
      <w:lvlText w:val="•"/>
      <w:lvlJc w:val="left"/>
      <w:pPr>
        <w:ind w:left="7600" w:hanging="721"/>
      </w:pPr>
      <w:rPr>
        <w:rFonts w:hint="default"/>
        <w:lang w:val="en-US" w:eastAsia="en-US" w:bidi="ar-SA"/>
      </w:rPr>
    </w:lvl>
    <w:lvl w:ilvl="8">
      <w:numFmt w:val="bullet"/>
      <w:lvlText w:val="•"/>
      <w:lvlJc w:val="left"/>
      <w:pPr>
        <w:ind w:left="8520" w:hanging="721"/>
      </w:pPr>
      <w:rPr>
        <w:rFonts w:hint="default"/>
        <w:lang w:val="en-US" w:eastAsia="en-US" w:bidi="ar-SA"/>
      </w:rPr>
    </w:lvl>
  </w:abstractNum>
  <w:abstractNum w:abstractNumId="168" w15:restartNumberingAfterBreak="0">
    <w:nsid w:val="59EEFD2A"/>
    <w:multiLevelType w:val="multilevel"/>
    <w:tmpl w:val="59EEFD2A"/>
    <w:lvl w:ilvl="0">
      <w:start w:val="1"/>
      <w:numFmt w:val="decimal"/>
      <w:lvlText w:val="%1."/>
      <w:lvlJc w:val="left"/>
      <w:pPr>
        <w:ind w:left="1872" w:hanging="721"/>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728" w:hanging="721"/>
      </w:pPr>
      <w:rPr>
        <w:rFonts w:hint="default"/>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69" w15:restartNumberingAfterBreak="0">
    <w:nsid w:val="5A241D34"/>
    <w:multiLevelType w:val="multilevel"/>
    <w:tmpl w:val="5A241D34"/>
    <w:lvl w:ilvl="0">
      <w:start w:val="4"/>
      <w:numFmt w:val="decimal"/>
      <w:lvlText w:val="%1"/>
      <w:lvlJc w:val="left"/>
      <w:pPr>
        <w:ind w:left="1151" w:hanging="721"/>
      </w:pPr>
      <w:rPr>
        <w:rFonts w:ascii="Times New Roman" w:eastAsia="Times New Roman" w:hAnsi="Times New Roman" w:cs="Times New Roman" w:hint="default"/>
        <w:b/>
        <w:bCs/>
        <w:w w:val="103"/>
        <w:sz w:val="23"/>
        <w:szCs w:val="23"/>
        <w:lang w:val="en-US" w:eastAsia="en-US" w:bidi="ar-SA"/>
      </w:rPr>
    </w:lvl>
    <w:lvl w:ilvl="1">
      <w:start w:val="1"/>
      <w:numFmt w:val="decimal"/>
      <w:lvlText w:val="%1.%2"/>
      <w:lvlJc w:val="left"/>
      <w:pPr>
        <w:ind w:left="2592" w:hanging="721"/>
      </w:pPr>
      <w:rPr>
        <w:rFonts w:ascii="Times New Roman" w:eastAsia="Times New Roman" w:hAnsi="Times New Roman" w:cs="Times New Roman" w:hint="default"/>
        <w:spacing w:val="-2"/>
        <w:w w:val="103"/>
        <w:sz w:val="23"/>
        <w:szCs w:val="23"/>
        <w:lang w:val="en-US" w:eastAsia="en-US" w:bidi="ar-SA"/>
      </w:rPr>
    </w:lvl>
    <w:lvl w:ilvl="2">
      <w:numFmt w:val="bullet"/>
      <w:lvlText w:val="•"/>
      <w:lvlJc w:val="left"/>
      <w:pPr>
        <w:ind w:left="3462" w:hanging="721"/>
      </w:pPr>
      <w:rPr>
        <w:rFonts w:hint="default"/>
        <w:lang w:val="en-US" w:eastAsia="en-US" w:bidi="ar-SA"/>
      </w:rPr>
    </w:lvl>
    <w:lvl w:ilvl="3">
      <w:numFmt w:val="bullet"/>
      <w:lvlText w:val="•"/>
      <w:lvlJc w:val="left"/>
      <w:pPr>
        <w:ind w:left="4324" w:hanging="721"/>
      </w:pPr>
      <w:rPr>
        <w:rFonts w:hint="default"/>
        <w:lang w:val="en-US" w:eastAsia="en-US" w:bidi="ar-SA"/>
      </w:rPr>
    </w:lvl>
    <w:lvl w:ilvl="4">
      <w:numFmt w:val="bullet"/>
      <w:lvlText w:val="•"/>
      <w:lvlJc w:val="left"/>
      <w:pPr>
        <w:ind w:left="5186" w:hanging="721"/>
      </w:pPr>
      <w:rPr>
        <w:rFonts w:hint="default"/>
        <w:lang w:val="en-US" w:eastAsia="en-US" w:bidi="ar-SA"/>
      </w:rPr>
    </w:lvl>
    <w:lvl w:ilvl="5">
      <w:numFmt w:val="bullet"/>
      <w:lvlText w:val="•"/>
      <w:lvlJc w:val="left"/>
      <w:pPr>
        <w:ind w:left="6048" w:hanging="721"/>
      </w:pPr>
      <w:rPr>
        <w:rFonts w:hint="default"/>
        <w:lang w:val="en-US" w:eastAsia="en-US" w:bidi="ar-SA"/>
      </w:rPr>
    </w:lvl>
    <w:lvl w:ilvl="6">
      <w:numFmt w:val="bullet"/>
      <w:lvlText w:val="•"/>
      <w:lvlJc w:val="left"/>
      <w:pPr>
        <w:ind w:left="6911" w:hanging="721"/>
      </w:pPr>
      <w:rPr>
        <w:rFonts w:hint="default"/>
        <w:lang w:val="en-US" w:eastAsia="en-US" w:bidi="ar-SA"/>
      </w:rPr>
    </w:lvl>
    <w:lvl w:ilvl="7">
      <w:numFmt w:val="bullet"/>
      <w:lvlText w:val="•"/>
      <w:lvlJc w:val="left"/>
      <w:pPr>
        <w:ind w:left="7773" w:hanging="721"/>
      </w:pPr>
      <w:rPr>
        <w:rFonts w:hint="default"/>
        <w:lang w:val="en-US" w:eastAsia="en-US" w:bidi="ar-SA"/>
      </w:rPr>
    </w:lvl>
    <w:lvl w:ilvl="8">
      <w:numFmt w:val="bullet"/>
      <w:lvlText w:val="•"/>
      <w:lvlJc w:val="left"/>
      <w:pPr>
        <w:ind w:left="8635" w:hanging="721"/>
      </w:pPr>
      <w:rPr>
        <w:rFonts w:hint="default"/>
        <w:lang w:val="en-US" w:eastAsia="en-US" w:bidi="ar-SA"/>
      </w:rPr>
    </w:lvl>
  </w:abstractNum>
  <w:abstractNum w:abstractNumId="170" w15:restartNumberingAfterBreak="0">
    <w:nsid w:val="5E29AB5A"/>
    <w:multiLevelType w:val="multilevel"/>
    <w:tmpl w:val="5E29AB5A"/>
    <w:lvl w:ilvl="0">
      <w:start w:val="1"/>
      <w:numFmt w:val="decimal"/>
      <w:lvlText w:val="%1."/>
      <w:lvlJc w:val="left"/>
      <w:pPr>
        <w:ind w:left="1151" w:hanging="360"/>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080" w:hanging="360"/>
      </w:pPr>
      <w:rPr>
        <w:rFonts w:hint="default"/>
        <w:lang w:val="en-US" w:eastAsia="en-US" w:bidi="ar-SA"/>
      </w:rPr>
    </w:lvl>
    <w:lvl w:ilvl="2">
      <w:numFmt w:val="bullet"/>
      <w:lvlText w:val="•"/>
      <w:lvlJc w:val="left"/>
      <w:pPr>
        <w:ind w:left="3000" w:hanging="360"/>
      </w:pPr>
      <w:rPr>
        <w:rFonts w:hint="default"/>
        <w:lang w:val="en-US" w:eastAsia="en-US" w:bidi="ar-SA"/>
      </w:rPr>
    </w:lvl>
    <w:lvl w:ilvl="3">
      <w:numFmt w:val="bullet"/>
      <w:lvlText w:val="•"/>
      <w:lvlJc w:val="left"/>
      <w:pPr>
        <w:ind w:left="3920" w:hanging="360"/>
      </w:pPr>
      <w:rPr>
        <w:rFonts w:hint="default"/>
        <w:lang w:val="en-US" w:eastAsia="en-US" w:bidi="ar-SA"/>
      </w:rPr>
    </w:lvl>
    <w:lvl w:ilvl="4">
      <w:numFmt w:val="bullet"/>
      <w:lvlText w:val="•"/>
      <w:lvlJc w:val="left"/>
      <w:pPr>
        <w:ind w:left="4840" w:hanging="360"/>
      </w:pPr>
      <w:rPr>
        <w:rFonts w:hint="default"/>
        <w:lang w:val="en-US" w:eastAsia="en-US" w:bidi="ar-SA"/>
      </w:rPr>
    </w:lvl>
    <w:lvl w:ilvl="5">
      <w:numFmt w:val="bullet"/>
      <w:lvlText w:val="•"/>
      <w:lvlJc w:val="left"/>
      <w:pPr>
        <w:ind w:left="5760" w:hanging="360"/>
      </w:pPr>
      <w:rPr>
        <w:rFonts w:hint="default"/>
        <w:lang w:val="en-US" w:eastAsia="en-US" w:bidi="ar-SA"/>
      </w:rPr>
    </w:lvl>
    <w:lvl w:ilvl="6">
      <w:numFmt w:val="bullet"/>
      <w:lvlText w:val="•"/>
      <w:lvlJc w:val="left"/>
      <w:pPr>
        <w:ind w:left="6680" w:hanging="360"/>
      </w:pPr>
      <w:rPr>
        <w:rFonts w:hint="default"/>
        <w:lang w:val="en-US" w:eastAsia="en-US" w:bidi="ar-SA"/>
      </w:rPr>
    </w:lvl>
    <w:lvl w:ilvl="7">
      <w:numFmt w:val="bullet"/>
      <w:lvlText w:val="•"/>
      <w:lvlJc w:val="left"/>
      <w:pPr>
        <w:ind w:left="7600" w:hanging="360"/>
      </w:pPr>
      <w:rPr>
        <w:rFonts w:hint="default"/>
        <w:lang w:val="en-US" w:eastAsia="en-US" w:bidi="ar-SA"/>
      </w:rPr>
    </w:lvl>
    <w:lvl w:ilvl="8">
      <w:numFmt w:val="bullet"/>
      <w:lvlText w:val="•"/>
      <w:lvlJc w:val="left"/>
      <w:pPr>
        <w:ind w:left="8520" w:hanging="360"/>
      </w:pPr>
      <w:rPr>
        <w:rFonts w:hint="default"/>
        <w:lang w:val="en-US" w:eastAsia="en-US" w:bidi="ar-SA"/>
      </w:rPr>
    </w:lvl>
  </w:abstractNum>
  <w:abstractNum w:abstractNumId="171" w15:restartNumberingAfterBreak="0">
    <w:nsid w:val="5FCE4367"/>
    <w:multiLevelType w:val="multilevel"/>
    <w:tmpl w:val="5FCE4367"/>
    <w:lvl w:ilvl="0">
      <w:start w:val="7"/>
      <w:numFmt w:val="decimal"/>
      <w:lvlText w:val="%1"/>
      <w:lvlJc w:val="left"/>
      <w:pPr>
        <w:ind w:left="2592" w:hanging="721"/>
      </w:pPr>
      <w:rPr>
        <w:rFonts w:hint="default"/>
        <w:lang w:val="en-US" w:eastAsia="en-US" w:bidi="ar-SA"/>
      </w:rPr>
    </w:lvl>
    <w:lvl w:ilvl="1">
      <w:start w:val="2"/>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92"/>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72" w15:restartNumberingAfterBreak="0">
    <w:nsid w:val="5FFFB1A7"/>
    <w:multiLevelType w:val="multilevel"/>
    <w:tmpl w:val="5FFFB1A7"/>
    <w:lvl w:ilvl="0">
      <w:start w:val="1"/>
      <w:numFmt w:val="lowerLetter"/>
      <w:lvlText w:val="%1)"/>
      <w:lvlJc w:val="left"/>
      <w:pPr>
        <w:ind w:left="1872" w:hanging="721"/>
      </w:pPr>
      <w:rPr>
        <w:rFonts w:ascii="Times New Roman" w:eastAsia="Times New Roman" w:hAnsi="Times New Roman" w:cs="Times New Roman" w:hint="default"/>
        <w:spacing w:val="-5"/>
        <w:w w:val="98"/>
        <w:sz w:val="23"/>
        <w:szCs w:val="23"/>
        <w:lang w:val="en-US" w:eastAsia="en-US" w:bidi="ar-SA"/>
      </w:rPr>
    </w:lvl>
    <w:lvl w:ilvl="1">
      <w:numFmt w:val="bullet"/>
      <w:lvlText w:val="•"/>
      <w:lvlJc w:val="left"/>
      <w:pPr>
        <w:ind w:left="2728" w:hanging="721"/>
      </w:pPr>
      <w:rPr>
        <w:rFonts w:hint="default"/>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73" w15:restartNumberingAfterBreak="0">
    <w:nsid w:val="60382F6E"/>
    <w:multiLevelType w:val="multilevel"/>
    <w:tmpl w:val="60382F6E"/>
    <w:lvl w:ilvl="0">
      <w:start w:val="1"/>
      <w:numFmt w:val="decimal"/>
      <w:lvlText w:val="%1."/>
      <w:lvlJc w:val="left"/>
      <w:pPr>
        <w:ind w:left="1151" w:hanging="721"/>
      </w:pPr>
      <w:rPr>
        <w:rFonts w:ascii="Times New Roman" w:eastAsia="Times New Roman" w:hAnsi="Times New Roman" w:cs="Times New Roman" w:hint="default"/>
        <w:b/>
        <w:bCs/>
        <w:spacing w:val="0"/>
        <w:w w:val="62"/>
        <w:sz w:val="23"/>
        <w:szCs w:val="23"/>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2"/>
        <w:w w:val="103"/>
        <w:sz w:val="23"/>
        <w:szCs w:val="23"/>
        <w:lang w:val="en-US" w:eastAsia="en-US" w:bidi="ar-SA"/>
      </w:rPr>
    </w:lvl>
    <w:lvl w:ilvl="2">
      <w:numFmt w:val="bullet"/>
      <w:lvlText w:val="•"/>
      <w:lvlJc w:val="left"/>
      <w:pPr>
        <w:ind w:left="2822" w:hanging="721"/>
      </w:pPr>
      <w:rPr>
        <w:rFonts w:hint="default"/>
        <w:lang w:val="en-US" w:eastAsia="en-US" w:bidi="ar-SA"/>
      </w:rPr>
    </w:lvl>
    <w:lvl w:ilvl="3">
      <w:numFmt w:val="bullet"/>
      <w:lvlText w:val="•"/>
      <w:lvlJc w:val="left"/>
      <w:pPr>
        <w:ind w:left="3764" w:hanging="721"/>
      </w:pPr>
      <w:rPr>
        <w:rFonts w:hint="default"/>
        <w:lang w:val="en-US" w:eastAsia="en-US" w:bidi="ar-SA"/>
      </w:rPr>
    </w:lvl>
    <w:lvl w:ilvl="4">
      <w:numFmt w:val="bullet"/>
      <w:lvlText w:val="•"/>
      <w:lvlJc w:val="left"/>
      <w:pPr>
        <w:ind w:left="4706" w:hanging="721"/>
      </w:pPr>
      <w:rPr>
        <w:rFonts w:hint="default"/>
        <w:lang w:val="en-US" w:eastAsia="en-US" w:bidi="ar-SA"/>
      </w:rPr>
    </w:lvl>
    <w:lvl w:ilvl="5">
      <w:numFmt w:val="bullet"/>
      <w:lvlText w:val="•"/>
      <w:lvlJc w:val="left"/>
      <w:pPr>
        <w:ind w:left="5648" w:hanging="721"/>
      </w:pPr>
      <w:rPr>
        <w:rFonts w:hint="default"/>
        <w:lang w:val="en-US" w:eastAsia="en-US" w:bidi="ar-SA"/>
      </w:rPr>
    </w:lvl>
    <w:lvl w:ilvl="6">
      <w:numFmt w:val="bullet"/>
      <w:lvlText w:val="•"/>
      <w:lvlJc w:val="left"/>
      <w:pPr>
        <w:ind w:left="6591" w:hanging="721"/>
      </w:pPr>
      <w:rPr>
        <w:rFonts w:hint="default"/>
        <w:lang w:val="en-US" w:eastAsia="en-US" w:bidi="ar-SA"/>
      </w:rPr>
    </w:lvl>
    <w:lvl w:ilvl="7">
      <w:numFmt w:val="bullet"/>
      <w:lvlText w:val="•"/>
      <w:lvlJc w:val="left"/>
      <w:pPr>
        <w:ind w:left="7533" w:hanging="721"/>
      </w:pPr>
      <w:rPr>
        <w:rFonts w:hint="default"/>
        <w:lang w:val="en-US" w:eastAsia="en-US" w:bidi="ar-SA"/>
      </w:rPr>
    </w:lvl>
    <w:lvl w:ilvl="8">
      <w:numFmt w:val="bullet"/>
      <w:lvlText w:val="•"/>
      <w:lvlJc w:val="left"/>
      <w:pPr>
        <w:ind w:left="8475" w:hanging="721"/>
      </w:pPr>
      <w:rPr>
        <w:rFonts w:hint="default"/>
        <w:lang w:val="en-US" w:eastAsia="en-US" w:bidi="ar-SA"/>
      </w:rPr>
    </w:lvl>
  </w:abstractNum>
  <w:abstractNum w:abstractNumId="174" w15:restartNumberingAfterBreak="0">
    <w:nsid w:val="610EFE5C"/>
    <w:multiLevelType w:val="multilevel"/>
    <w:tmpl w:val="610EFE5C"/>
    <w:lvl w:ilvl="0">
      <w:start w:val="6"/>
      <w:numFmt w:val="decimal"/>
      <w:lvlText w:val="%1"/>
      <w:lvlJc w:val="left"/>
      <w:pPr>
        <w:ind w:left="2592" w:hanging="721"/>
      </w:pPr>
      <w:rPr>
        <w:rFonts w:hint="default"/>
        <w:lang w:val="en-US" w:eastAsia="en-US" w:bidi="ar-SA"/>
      </w:rPr>
    </w:lvl>
    <w:lvl w:ilvl="1">
      <w:start w:val="1"/>
      <w:numFmt w:val="decimal"/>
      <w:lvlText w:val="%1.%2"/>
      <w:lvlJc w:val="left"/>
      <w:pPr>
        <w:ind w:left="2592" w:hanging="721"/>
      </w:pPr>
      <w:rPr>
        <w:rFonts w:hint="default"/>
        <w:lang w:val="en-US" w:eastAsia="en-US" w:bidi="ar-SA"/>
      </w:rPr>
    </w:lvl>
    <w:lvl w:ilvl="2">
      <w:start w:val="1"/>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928" w:hanging="721"/>
      </w:pPr>
      <w:rPr>
        <w:rFonts w:hint="default"/>
        <w:lang w:val="en-US" w:eastAsia="en-US" w:bidi="ar-SA"/>
      </w:rPr>
    </w:lvl>
    <w:lvl w:ilvl="4">
      <w:numFmt w:val="bullet"/>
      <w:lvlText w:val="•"/>
      <w:lvlJc w:val="left"/>
      <w:pPr>
        <w:ind w:left="5704" w:hanging="721"/>
      </w:pPr>
      <w:rPr>
        <w:rFonts w:hint="default"/>
        <w:lang w:val="en-US" w:eastAsia="en-US" w:bidi="ar-SA"/>
      </w:rPr>
    </w:lvl>
    <w:lvl w:ilvl="5">
      <w:numFmt w:val="bullet"/>
      <w:lvlText w:val="•"/>
      <w:lvlJc w:val="left"/>
      <w:pPr>
        <w:ind w:left="6480" w:hanging="721"/>
      </w:pPr>
      <w:rPr>
        <w:rFonts w:hint="default"/>
        <w:lang w:val="en-US" w:eastAsia="en-US" w:bidi="ar-SA"/>
      </w:rPr>
    </w:lvl>
    <w:lvl w:ilvl="6">
      <w:numFmt w:val="bullet"/>
      <w:lvlText w:val="•"/>
      <w:lvlJc w:val="left"/>
      <w:pPr>
        <w:ind w:left="7256" w:hanging="721"/>
      </w:pPr>
      <w:rPr>
        <w:rFonts w:hint="default"/>
        <w:lang w:val="en-US" w:eastAsia="en-US" w:bidi="ar-SA"/>
      </w:rPr>
    </w:lvl>
    <w:lvl w:ilvl="7">
      <w:numFmt w:val="bullet"/>
      <w:lvlText w:val="•"/>
      <w:lvlJc w:val="left"/>
      <w:pPr>
        <w:ind w:left="8032" w:hanging="721"/>
      </w:pPr>
      <w:rPr>
        <w:rFonts w:hint="default"/>
        <w:lang w:val="en-US" w:eastAsia="en-US" w:bidi="ar-SA"/>
      </w:rPr>
    </w:lvl>
    <w:lvl w:ilvl="8">
      <w:numFmt w:val="bullet"/>
      <w:lvlText w:val="•"/>
      <w:lvlJc w:val="left"/>
      <w:pPr>
        <w:ind w:left="8808" w:hanging="721"/>
      </w:pPr>
      <w:rPr>
        <w:rFonts w:hint="default"/>
        <w:lang w:val="en-US" w:eastAsia="en-US" w:bidi="ar-SA"/>
      </w:rPr>
    </w:lvl>
  </w:abstractNum>
  <w:abstractNum w:abstractNumId="175" w15:restartNumberingAfterBreak="0">
    <w:nsid w:val="629F7852"/>
    <w:multiLevelType w:val="multilevel"/>
    <w:tmpl w:val="629F7852"/>
    <w:lvl w:ilvl="0">
      <w:start w:val="5"/>
      <w:numFmt w:val="decimal"/>
      <w:lvlText w:val="%1"/>
      <w:lvlJc w:val="left"/>
      <w:pPr>
        <w:ind w:left="1872" w:hanging="721"/>
      </w:pPr>
      <w:rPr>
        <w:rFonts w:hint="default"/>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76" w15:restartNumberingAfterBreak="0">
    <w:nsid w:val="63B12E74"/>
    <w:multiLevelType w:val="multilevel"/>
    <w:tmpl w:val="63B12E74"/>
    <w:lvl w:ilvl="0">
      <w:start w:val="1"/>
      <w:numFmt w:val="decimal"/>
      <w:lvlText w:val="%1."/>
      <w:lvlJc w:val="left"/>
      <w:pPr>
        <w:ind w:left="943" w:hanging="721"/>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77" w15:restartNumberingAfterBreak="0">
    <w:nsid w:val="659EB354"/>
    <w:multiLevelType w:val="multilevel"/>
    <w:tmpl w:val="659EB354"/>
    <w:lvl w:ilvl="0">
      <w:start w:val="1"/>
      <w:numFmt w:val="decimal"/>
      <w:lvlText w:val="%1"/>
      <w:lvlJc w:val="left"/>
      <w:pPr>
        <w:ind w:left="943"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1924" w:hanging="721"/>
      </w:pPr>
      <w:rPr>
        <w:rFonts w:hint="default"/>
        <w:lang w:val="en-US" w:eastAsia="en-US" w:bidi="ar-SA"/>
      </w:rPr>
    </w:lvl>
    <w:lvl w:ilvl="3">
      <w:numFmt w:val="bullet"/>
      <w:lvlText w:val="•"/>
      <w:lvlJc w:val="left"/>
      <w:pPr>
        <w:ind w:left="2908" w:hanging="721"/>
      </w:pPr>
      <w:rPr>
        <w:rFonts w:hint="default"/>
        <w:lang w:val="en-US" w:eastAsia="en-US" w:bidi="ar-SA"/>
      </w:rPr>
    </w:lvl>
    <w:lvl w:ilvl="4">
      <w:numFmt w:val="bullet"/>
      <w:lvlText w:val="•"/>
      <w:lvlJc w:val="left"/>
      <w:pPr>
        <w:ind w:left="3893" w:hanging="721"/>
      </w:pPr>
      <w:rPr>
        <w:rFonts w:hint="default"/>
        <w:lang w:val="en-US" w:eastAsia="en-US" w:bidi="ar-SA"/>
      </w:rPr>
    </w:lvl>
    <w:lvl w:ilvl="5">
      <w:numFmt w:val="bullet"/>
      <w:lvlText w:val="•"/>
      <w:lvlJc w:val="left"/>
      <w:pPr>
        <w:ind w:left="4877" w:hanging="721"/>
      </w:pPr>
      <w:rPr>
        <w:rFonts w:hint="default"/>
        <w:lang w:val="en-US" w:eastAsia="en-US" w:bidi="ar-SA"/>
      </w:rPr>
    </w:lvl>
    <w:lvl w:ilvl="6">
      <w:numFmt w:val="bullet"/>
      <w:lvlText w:val="•"/>
      <w:lvlJc w:val="left"/>
      <w:pPr>
        <w:ind w:left="5862" w:hanging="721"/>
      </w:pPr>
      <w:rPr>
        <w:rFonts w:hint="default"/>
        <w:lang w:val="en-US" w:eastAsia="en-US" w:bidi="ar-SA"/>
      </w:rPr>
    </w:lvl>
    <w:lvl w:ilvl="7">
      <w:numFmt w:val="bullet"/>
      <w:lvlText w:val="•"/>
      <w:lvlJc w:val="left"/>
      <w:pPr>
        <w:ind w:left="6846" w:hanging="721"/>
      </w:pPr>
      <w:rPr>
        <w:rFonts w:hint="default"/>
        <w:lang w:val="en-US" w:eastAsia="en-US" w:bidi="ar-SA"/>
      </w:rPr>
    </w:lvl>
    <w:lvl w:ilvl="8">
      <w:numFmt w:val="bullet"/>
      <w:lvlText w:val="•"/>
      <w:lvlJc w:val="left"/>
      <w:pPr>
        <w:ind w:left="7831" w:hanging="721"/>
      </w:pPr>
      <w:rPr>
        <w:rFonts w:hint="default"/>
        <w:lang w:val="en-US" w:eastAsia="en-US" w:bidi="ar-SA"/>
      </w:rPr>
    </w:lvl>
  </w:abstractNum>
  <w:abstractNum w:abstractNumId="178" w15:restartNumberingAfterBreak="0">
    <w:nsid w:val="65C63426"/>
    <w:multiLevelType w:val="multilevel"/>
    <w:tmpl w:val="65C63426"/>
    <w:lvl w:ilvl="0">
      <w:start w:val="1"/>
      <w:numFmt w:val="decimal"/>
      <w:lvlText w:val="%1."/>
      <w:lvlJc w:val="left"/>
      <w:pPr>
        <w:tabs>
          <w:tab w:val="left" w:pos="1080"/>
        </w:tabs>
        <w:ind w:left="108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9" w15:restartNumberingAfterBreak="0">
    <w:nsid w:val="65CD0074"/>
    <w:multiLevelType w:val="multilevel"/>
    <w:tmpl w:val="65CD0074"/>
    <w:lvl w:ilvl="0">
      <w:start w:val="2"/>
      <w:numFmt w:val="decimal"/>
      <w:lvlText w:val="%1"/>
      <w:lvlJc w:val="left"/>
      <w:pPr>
        <w:ind w:left="2592" w:hanging="721"/>
      </w:pPr>
      <w:rPr>
        <w:rFonts w:hint="default"/>
        <w:lang w:val="en-US" w:eastAsia="en-US" w:bidi="ar-SA"/>
      </w:rPr>
    </w:lvl>
    <w:lvl w:ilvl="1">
      <w:start w:val="1"/>
      <w:numFmt w:val="decimal"/>
      <w:lvlText w:val="%1.%2"/>
      <w:lvlJc w:val="left"/>
      <w:pPr>
        <w:ind w:left="2592" w:hanging="721"/>
      </w:pPr>
      <w:rPr>
        <w:rFonts w:hint="default"/>
        <w:lang w:val="en-US" w:eastAsia="en-US" w:bidi="ar-SA"/>
      </w:rPr>
    </w:lvl>
    <w:lvl w:ilvl="2">
      <w:start w:val="2"/>
      <w:numFmt w:val="decimal"/>
      <w:lvlText w:val="%1.%2.%3"/>
      <w:lvlJc w:val="left"/>
      <w:pPr>
        <w:ind w:left="2592" w:hanging="721"/>
      </w:pPr>
      <w:rPr>
        <w:rFonts w:ascii="Times New Roman" w:eastAsia="Times New Roman" w:hAnsi="Times New Roman" w:cs="Times New Roman" w:hint="default"/>
        <w:spacing w:val="-10"/>
        <w:w w:val="103"/>
        <w:sz w:val="23"/>
        <w:szCs w:val="23"/>
        <w:lang w:val="en-US" w:eastAsia="en-US" w:bidi="ar-SA"/>
      </w:rPr>
    </w:lvl>
    <w:lvl w:ilvl="3">
      <w:start w:val="1"/>
      <w:numFmt w:val="lowerLetter"/>
      <w:lvlText w:val="(%4)"/>
      <w:lvlJc w:val="left"/>
      <w:pPr>
        <w:ind w:left="2909" w:hanging="317"/>
      </w:pPr>
      <w:rPr>
        <w:rFonts w:ascii="Times New Roman" w:eastAsia="Times New Roman" w:hAnsi="Times New Roman" w:cs="Times New Roman" w:hint="default"/>
        <w:spacing w:val="-2"/>
        <w:w w:val="95"/>
        <w:sz w:val="23"/>
        <w:szCs w:val="23"/>
        <w:lang w:val="en-US" w:eastAsia="en-US" w:bidi="ar-SA"/>
      </w:rPr>
    </w:lvl>
    <w:lvl w:ilvl="4">
      <w:numFmt w:val="bullet"/>
      <w:lvlText w:val="•"/>
      <w:lvlJc w:val="left"/>
      <w:pPr>
        <w:ind w:left="5386" w:hanging="317"/>
      </w:pPr>
      <w:rPr>
        <w:rFonts w:hint="default"/>
        <w:lang w:val="en-US" w:eastAsia="en-US" w:bidi="ar-SA"/>
      </w:rPr>
    </w:lvl>
    <w:lvl w:ilvl="5">
      <w:numFmt w:val="bullet"/>
      <w:lvlText w:val="•"/>
      <w:lvlJc w:val="left"/>
      <w:pPr>
        <w:ind w:left="6215" w:hanging="317"/>
      </w:pPr>
      <w:rPr>
        <w:rFonts w:hint="default"/>
        <w:lang w:val="en-US" w:eastAsia="en-US" w:bidi="ar-SA"/>
      </w:rPr>
    </w:lvl>
    <w:lvl w:ilvl="6">
      <w:numFmt w:val="bullet"/>
      <w:lvlText w:val="•"/>
      <w:lvlJc w:val="left"/>
      <w:pPr>
        <w:ind w:left="7044" w:hanging="317"/>
      </w:pPr>
      <w:rPr>
        <w:rFonts w:hint="default"/>
        <w:lang w:val="en-US" w:eastAsia="en-US" w:bidi="ar-SA"/>
      </w:rPr>
    </w:lvl>
    <w:lvl w:ilvl="7">
      <w:numFmt w:val="bullet"/>
      <w:lvlText w:val="•"/>
      <w:lvlJc w:val="left"/>
      <w:pPr>
        <w:ind w:left="7873" w:hanging="317"/>
      </w:pPr>
      <w:rPr>
        <w:rFonts w:hint="default"/>
        <w:lang w:val="en-US" w:eastAsia="en-US" w:bidi="ar-SA"/>
      </w:rPr>
    </w:lvl>
    <w:lvl w:ilvl="8">
      <w:numFmt w:val="bullet"/>
      <w:lvlText w:val="•"/>
      <w:lvlJc w:val="left"/>
      <w:pPr>
        <w:ind w:left="8702" w:hanging="317"/>
      </w:pPr>
      <w:rPr>
        <w:rFonts w:hint="default"/>
        <w:lang w:val="en-US" w:eastAsia="en-US" w:bidi="ar-SA"/>
      </w:rPr>
    </w:lvl>
  </w:abstractNum>
  <w:abstractNum w:abstractNumId="180" w15:restartNumberingAfterBreak="0">
    <w:nsid w:val="68B298F7"/>
    <w:multiLevelType w:val="multilevel"/>
    <w:tmpl w:val="68B298F7"/>
    <w:lvl w:ilvl="0">
      <w:start w:val="1"/>
      <w:numFmt w:val="decimal"/>
      <w:lvlText w:val="%1."/>
      <w:lvlJc w:val="left"/>
      <w:pPr>
        <w:ind w:left="1151" w:hanging="360"/>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080" w:hanging="360"/>
      </w:pPr>
      <w:rPr>
        <w:rFonts w:hint="default"/>
        <w:lang w:val="en-US" w:eastAsia="en-US" w:bidi="ar-SA"/>
      </w:rPr>
    </w:lvl>
    <w:lvl w:ilvl="2">
      <w:numFmt w:val="bullet"/>
      <w:lvlText w:val="•"/>
      <w:lvlJc w:val="left"/>
      <w:pPr>
        <w:ind w:left="3000" w:hanging="360"/>
      </w:pPr>
      <w:rPr>
        <w:rFonts w:hint="default"/>
        <w:lang w:val="en-US" w:eastAsia="en-US" w:bidi="ar-SA"/>
      </w:rPr>
    </w:lvl>
    <w:lvl w:ilvl="3">
      <w:numFmt w:val="bullet"/>
      <w:lvlText w:val="•"/>
      <w:lvlJc w:val="left"/>
      <w:pPr>
        <w:ind w:left="3920" w:hanging="360"/>
      </w:pPr>
      <w:rPr>
        <w:rFonts w:hint="default"/>
        <w:lang w:val="en-US" w:eastAsia="en-US" w:bidi="ar-SA"/>
      </w:rPr>
    </w:lvl>
    <w:lvl w:ilvl="4">
      <w:numFmt w:val="bullet"/>
      <w:lvlText w:val="•"/>
      <w:lvlJc w:val="left"/>
      <w:pPr>
        <w:ind w:left="4840" w:hanging="360"/>
      </w:pPr>
      <w:rPr>
        <w:rFonts w:hint="default"/>
        <w:lang w:val="en-US" w:eastAsia="en-US" w:bidi="ar-SA"/>
      </w:rPr>
    </w:lvl>
    <w:lvl w:ilvl="5">
      <w:numFmt w:val="bullet"/>
      <w:lvlText w:val="•"/>
      <w:lvlJc w:val="left"/>
      <w:pPr>
        <w:ind w:left="5760" w:hanging="360"/>
      </w:pPr>
      <w:rPr>
        <w:rFonts w:hint="default"/>
        <w:lang w:val="en-US" w:eastAsia="en-US" w:bidi="ar-SA"/>
      </w:rPr>
    </w:lvl>
    <w:lvl w:ilvl="6">
      <w:numFmt w:val="bullet"/>
      <w:lvlText w:val="•"/>
      <w:lvlJc w:val="left"/>
      <w:pPr>
        <w:ind w:left="6680" w:hanging="360"/>
      </w:pPr>
      <w:rPr>
        <w:rFonts w:hint="default"/>
        <w:lang w:val="en-US" w:eastAsia="en-US" w:bidi="ar-SA"/>
      </w:rPr>
    </w:lvl>
    <w:lvl w:ilvl="7">
      <w:numFmt w:val="bullet"/>
      <w:lvlText w:val="•"/>
      <w:lvlJc w:val="left"/>
      <w:pPr>
        <w:ind w:left="7600" w:hanging="360"/>
      </w:pPr>
      <w:rPr>
        <w:rFonts w:hint="default"/>
        <w:lang w:val="en-US" w:eastAsia="en-US" w:bidi="ar-SA"/>
      </w:rPr>
    </w:lvl>
    <w:lvl w:ilvl="8">
      <w:numFmt w:val="bullet"/>
      <w:lvlText w:val="•"/>
      <w:lvlJc w:val="left"/>
      <w:pPr>
        <w:ind w:left="8520" w:hanging="360"/>
      </w:pPr>
      <w:rPr>
        <w:rFonts w:hint="default"/>
        <w:lang w:val="en-US" w:eastAsia="en-US" w:bidi="ar-SA"/>
      </w:rPr>
    </w:lvl>
  </w:abstractNum>
  <w:abstractNum w:abstractNumId="181" w15:restartNumberingAfterBreak="0">
    <w:nsid w:val="6AEC357D"/>
    <w:multiLevelType w:val="hybridMultilevel"/>
    <w:tmpl w:val="8FDA2E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6AFC2A1C"/>
    <w:multiLevelType w:val="multilevel"/>
    <w:tmpl w:val="6AFC2A1C"/>
    <w:lvl w:ilvl="0">
      <w:start w:val="1"/>
      <w:numFmt w:val="decimal"/>
      <w:lvlText w:val="%1."/>
      <w:lvlJc w:val="left"/>
      <w:pPr>
        <w:ind w:left="452" w:hanging="231"/>
      </w:pPr>
      <w:rPr>
        <w:rFonts w:hint="default"/>
        <w:b/>
        <w:bCs/>
        <w:spacing w:val="0"/>
        <w:w w:val="98"/>
        <w:lang w:val="en-US" w:eastAsia="en-US" w:bidi="ar-SA"/>
      </w:rPr>
    </w:lvl>
    <w:lvl w:ilvl="1">
      <w:start w:val="1"/>
      <w:numFmt w:val="decimal"/>
      <w:lvlText w:val="%1.%2"/>
      <w:lvlJc w:val="left"/>
      <w:pPr>
        <w:ind w:left="705" w:hanging="476"/>
      </w:pPr>
      <w:rPr>
        <w:rFonts w:hint="default"/>
        <w:spacing w:val="-2"/>
        <w:w w:val="103"/>
        <w:lang w:val="en-US" w:eastAsia="en-US" w:bidi="ar-SA"/>
      </w:rPr>
    </w:lvl>
    <w:lvl w:ilvl="2">
      <w:numFmt w:val="bullet"/>
      <w:lvlText w:val="•"/>
      <w:lvlJc w:val="left"/>
      <w:pPr>
        <w:ind w:left="700" w:hanging="476"/>
      </w:pPr>
      <w:rPr>
        <w:rFonts w:hint="default"/>
        <w:lang w:val="en-US" w:eastAsia="en-US" w:bidi="ar-SA"/>
      </w:rPr>
    </w:lvl>
    <w:lvl w:ilvl="3">
      <w:numFmt w:val="bullet"/>
      <w:lvlText w:val="•"/>
      <w:lvlJc w:val="left"/>
      <w:pPr>
        <w:ind w:left="1837" w:hanging="476"/>
      </w:pPr>
      <w:rPr>
        <w:rFonts w:hint="default"/>
        <w:lang w:val="en-US" w:eastAsia="en-US" w:bidi="ar-SA"/>
      </w:rPr>
    </w:lvl>
    <w:lvl w:ilvl="4">
      <w:numFmt w:val="bullet"/>
      <w:lvlText w:val="•"/>
      <w:lvlJc w:val="left"/>
      <w:pPr>
        <w:ind w:left="2975" w:hanging="476"/>
      </w:pPr>
      <w:rPr>
        <w:rFonts w:hint="default"/>
        <w:lang w:val="en-US" w:eastAsia="en-US" w:bidi="ar-SA"/>
      </w:rPr>
    </w:lvl>
    <w:lvl w:ilvl="5">
      <w:numFmt w:val="bullet"/>
      <w:lvlText w:val="•"/>
      <w:lvlJc w:val="left"/>
      <w:pPr>
        <w:ind w:left="4112" w:hanging="476"/>
      </w:pPr>
      <w:rPr>
        <w:rFonts w:hint="default"/>
        <w:lang w:val="en-US" w:eastAsia="en-US" w:bidi="ar-SA"/>
      </w:rPr>
    </w:lvl>
    <w:lvl w:ilvl="6">
      <w:numFmt w:val="bullet"/>
      <w:lvlText w:val="•"/>
      <w:lvlJc w:val="left"/>
      <w:pPr>
        <w:ind w:left="5250" w:hanging="476"/>
      </w:pPr>
      <w:rPr>
        <w:rFonts w:hint="default"/>
        <w:lang w:val="en-US" w:eastAsia="en-US" w:bidi="ar-SA"/>
      </w:rPr>
    </w:lvl>
    <w:lvl w:ilvl="7">
      <w:numFmt w:val="bullet"/>
      <w:lvlText w:val="•"/>
      <w:lvlJc w:val="left"/>
      <w:pPr>
        <w:ind w:left="6387" w:hanging="476"/>
      </w:pPr>
      <w:rPr>
        <w:rFonts w:hint="default"/>
        <w:lang w:val="en-US" w:eastAsia="en-US" w:bidi="ar-SA"/>
      </w:rPr>
    </w:lvl>
    <w:lvl w:ilvl="8">
      <w:numFmt w:val="bullet"/>
      <w:lvlText w:val="•"/>
      <w:lvlJc w:val="left"/>
      <w:pPr>
        <w:ind w:left="7525" w:hanging="476"/>
      </w:pPr>
      <w:rPr>
        <w:rFonts w:hint="default"/>
        <w:lang w:val="en-US" w:eastAsia="en-US" w:bidi="ar-SA"/>
      </w:rPr>
    </w:lvl>
  </w:abstractNum>
  <w:abstractNum w:abstractNumId="183" w15:restartNumberingAfterBreak="0">
    <w:nsid w:val="6C0BE2D1"/>
    <w:multiLevelType w:val="multilevel"/>
    <w:tmpl w:val="6C0BE2D1"/>
    <w:lvl w:ilvl="0">
      <w:start w:val="1"/>
      <w:numFmt w:val="decimal"/>
      <w:lvlText w:val="%1"/>
      <w:lvlJc w:val="left"/>
      <w:pPr>
        <w:ind w:left="943" w:hanging="721"/>
      </w:pPr>
      <w:rPr>
        <w:rFonts w:hint="default"/>
        <w:b/>
        <w:bCs/>
        <w:w w:val="100"/>
        <w:lang w:val="en-US" w:eastAsia="en-US" w:bidi="ar-SA"/>
      </w:rPr>
    </w:lvl>
    <w:lvl w:ilvl="1">
      <w:start w:val="1"/>
      <w:numFmt w:val="decimal"/>
      <w:lvlText w:val="%1.%2"/>
      <w:lvlJc w:val="left"/>
      <w:pPr>
        <w:ind w:left="943" w:hanging="721"/>
      </w:pPr>
      <w:rPr>
        <w:rFonts w:hint="default"/>
        <w:spacing w:val="-6"/>
        <w:w w:val="101"/>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84" w15:restartNumberingAfterBreak="0">
    <w:nsid w:val="6D423078"/>
    <w:multiLevelType w:val="multilevel"/>
    <w:tmpl w:val="6D423078"/>
    <w:lvl w:ilvl="0">
      <w:start w:val="2"/>
      <w:numFmt w:val="decimal"/>
      <w:lvlText w:val="%1"/>
      <w:lvlJc w:val="left"/>
      <w:pPr>
        <w:ind w:left="1151" w:hanging="721"/>
      </w:pPr>
      <w:rPr>
        <w:rFonts w:ascii="Times New Roman" w:eastAsia="Times New Roman" w:hAnsi="Times New Roman" w:cs="Times New Roman" w:hint="default"/>
        <w:b/>
        <w:bCs/>
        <w:w w:val="103"/>
        <w:sz w:val="23"/>
        <w:szCs w:val="23"/>
        <w:lang w:val="en-US" w:eastAsia="en-US" w:bidi="ar-SA"/>
      </w:rPr>
    </w:lvl>
    <w:lvl w:ilvl="1">
      <w:start w:val="1"/>
      <w:numFmt w:val="decimal"/>
      <w:lvlText w:val="%1.%2"/>
      <w:lvlJc w:val="left"/>
      <w:pPr>
        <w:ind w:left="1786" w:hanging="361"/>
      </w:pPr>
      <w:rPr>
        <w:rFonts w:ascii="Times New Roman" w:eastAsia="Times New Roman" w:hAnsi="Times New Roman" w:cs="Times New Roman" w:hint="default"/>
        <w:spacing w:val="-2"/>
        <w:w w:val="103"/>
        <w:sz w:val="23"/>
        <w:szCs w:val="23"/>
        <w:lang w:val="en-US" w:eastAsia="en-US" w:bidi="ar-SA"/>
      </w:rPr>
    </w:lvl>
    <w:lvl w:ilvl="2">
      <w:numFmt w:val="bullet"/>
      <w:lvlText w:val="•"/>
      <w:lvlJc w:val="left"/>
      <w:pPr>
        <w:ind w:left="2733" w:hanging="361"/>
      </w:pPr>
      <w:rPr>
        <w:rFonts w:hint="default"/>
        <w:lang w:val="en-US" w:eastAsia="en-US" w:bidi="ar-SA"/>
      </w:rPr>
    </w:lvl>
    <w:lvl w:ilvl="3">
      <w:numFmt w:val="bullet"/>
      <w:lvlText w:val="•"/>
      <w:lvlJc w:val="left"/>
      <w:pPr>
        <w:ind w:left="3686" w:hanging="361"/>
      </w:pPr>
      <w:rPr>
        <w:rFonts w:hint="default"/>
        <w:lang w:val="en-US" w:eastAsia="en-US" w:bidi="ar-SA"/>
      </w:rPr>
    </w:lvl>
    <w:lvl w:ilvl="4">
      <w:numFmt w:val="bullet"/>
      <w:lvlText w:val="•"/>
      <w:lvlJc w:val="left"/>
      <w:pPr>
        <w:ind w:left="4640" w:hanging="361"/>
      </w:pPr>
      <w:rPr>
        <w:rFonts w:hint="default"/>
        <w:lang w:val="en-US" w:eastAsia="en-US" w:bidi="ar-SA"/>
      </w:rPr>
    </w:lvl>
    <w:lvl w:ilvl="5">
      <w:numFmt w:val="bullet"/>
      <w:lvlText w:val="•"/>
      <w:lvlJc w:val="left"/>
      <w:pPr>
        <w:ind w:left="5593" w:hanging="361"/>
      </w:pPr>
      <w:rPr>
        <w:rFonts w:hint="default"/>
        <w:lang w:val="en-US" w:eastAsia="en-US" w:bidi="ar-SA"/>
      </w:rPr>
    </w:lvl>
    <w:lvl w:ilvl="6">
      <w:numFmt w:val="bullet"/>
      <w:lvlText w:val="•"/>
      <w:lvlJc w:val="left"/>
      <w:pPr>
        <w:ind w:left="6546" w:hanging="361"/>
      </w:pPr>
      <w:rPr>
        <w:rFonts w:hint="default"/>
        <w:lang w:val="en-US" w:eastAsia="en-US" w:bidi="ar-SA"/>
      </w:rPr>
    </w:lvl>
    <w:lvl w:ilvl="7">
      <w:numFmt w:val="bullet"/>
      <w:lvlText w:val="•"/>
      <w:lvlJc w:val="left"/>
      <w:pPr>
        <w:ind w:left="7500" w:hanging="361"/>
      </w:pPr>
      <w:rPr>
        <w:rFonts w:hint="default"/>
        <w:lang w:val="en-US" w:eastAsia="en-US" w:bidi="ar-SA"/>
      </w:rPr>
    </w:lvl>
    <w:lvl w:ilvl="8">
      <w:numFmt w:val="bullet"/>
      <w:lvlText w:val="•"/>
      <w:lvlJc w:val="left"/>
      <w:pPr>
        <w:ind w:left="8453" w:hanging="361"/>
      </w:pPr>
      <w:rPr>
        <w:rFonts w:hint="default"/>
        <w:lang w:val="en-US" w:eastAsia="en-US" w:bidi="ar-SA"/>
      </w:rPr>
    </w:lvl>
  </w:abstractNum>
  <w:abstractNum w:abstractNumId="185" w15:restartNumberingAfterBreak="0">
    <w:nsid w:val="700FDCEF"/>
    <w:multiLevelType w:val="multilevel"/>
    <w:tmpl w:val="700FDCEF"/>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jc w:val="right"/>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186" w15:restartNumberingAfterBreak="0">
    <w:nsid w:val="70F95E71"/>
    <w:multiLevelType w:val="multilevel"/>
    <w:tmpl w:val="70F95E71"/>
    <w:lvl w:ilvl="0">
      <w:start w:val="1"/>
      <w:numFmt w:val="decimal"/>
      <w:lvlText w:val="%1"/>
      <w:lvlJc w:val="left"/>
      <w:pPr>
        <w:ind w:left="943" w:hanging="721"/>
      </w:pPr>
      <w:rPr>
        <w:rFonts w:ascii="Times New Roman" w:eastAsia="Times New Roman" w:hAnsi="Times New Roman" w:cs="Times New Roman" w:hint="default"/>
        <w:b/>
        <w:bCs/>
        <w:w w:val="100"/>
        <w:sz w:val="22"/>
        <w:szCs w:val="22"/>
        <w:lang w:val="en-US" w:eastAsia="en-US" w:bidi="ar-SA"/>
      </w:rPr>
    </w:lvl>
    <w:lvl w:ilvl="1">
      <w:start w:val="1"/>
      <w:numFmt w:val="decimal"/>
      <w:lvlText w:val="%1.%2"/>
      <w:lvlJc w:val="left"/>
      <w:pPr>
        <w:ind w:left="943" w:hanging="721"/>
      </w:pPr>
      <w:rPr>
        <w:rFonts w:ascii="Times New Roman" w:eastAsia="Times New Roman" w:hAnsi="Times New Roman" w:cs="Times New Roman" w:hint="default"/>
        <w:spacing w:val="-6"/>
        <w:w w:val="101"/>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87" w15:restartNumberingAfterBreak="0">
    <w:nsid w:val="72183CF9"/>
    <w:multiLevelType w:val="multilevel"/>
    <w:tmpl w:val="72183CF9"/>
    <w:lvl w:ilvl="0">
      <w:start w:val="1"/>
      <w:numFmt w:val="decimal"/>
      <w:lvlText w:val="%1."/>
      <w:lvlJc w:val="left"/>
      <w:pPr>
        <w:ind w:left="1511" w:hanging="720"/>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404" w:hanging="720"/>
      </w:pPr>
      <w:rPr>
        <w:rFonts w:hint="default"/>
        <w:lang w:val="en-US" w:eastAsia="en-US" w:bidi="ar-SA"/>
      </w:rPr>
    </w:lvl>
    <w:lvl w:ilvl="2">
      <w:numFmt w:val="bullet"/>
      <w:lvlText w:val="•"/>
      <w:lvlJc w:val="left"/>
      <w:pPr>
        <w:ind w:left="3288" w:hanging="720"/>
      </w:pPr>
      <w:rPr>
        <w:rFonts w:hint="default"/>
        <w:lang w:val="en-US" w:eastAsia="en-US" w:bidi="ar-SA"/>
      </w:rPr>
    </w:lvl>
    <w:lvl w:ilvl="3">
      <w:numFmt w:val="bullet"/>
      <w:lvlText w:val="•"/>
      <w:lvlJc w:val="left"/>
      <w:pPr>
        <w:ind w:left="4172" w:hanging="720"/>
      </w:pPr>
      <w:rPr>
        <w:rFonts w:hint="default"/>
        <w:lang w:val="en-US" w:eastAsia="en-US" w:bidi="ar-SA"/>
      </w:rPr>
    </w:lvl>
    <w:lvl w:ilvl="4">
      <w:numFmt w:val="bullet"/>
      <w:lvlText w:val="•"/>
      <w:lvlJc w:val="left"/>
      <w:pPr>
        <w:ind w:left="5056" w:hanging="720"/>
      </w:pPr>
      <w:rPr>
        <w:rFonts w:hint="default"/>
        <w:lang w:val="en-US" w:eastAsia="en-US" w:bidi="ar-SA"/>
      </w:rPr>
    </w:lvl>
    <w:lvl w:ilvl="5">
      <w:numFmt w:val="bullet"/>
      <w:lvlText w:val="•"/>
      <w:lvlJc w:val="left"/>
      <w:pPr>
        <w:ind w:left="5940" w:hanging="720"/>
      </w:pPr>
      <w:rPr>
        <w:rFonts w:hint="default"/>
        <w:lang w:val="en-US" w:eastAsia="en-US" w:bidi="ar-SA"/>
      </w:rPr>
    </w:lvl>
    <w:lvl w:ilvl="6">
      <w:numFmt w:val="bullet"/>
      <w:lvlText w:val="•"/>
      <w:lvlJc w:val="left"/>
      <w:pPr>
        <w:ind w:left="6824" w:hanging="720"/>
      </w:pPr>
      <w:rPr>
        <w:rFonts w:hint="default"/>
        <w:lang w:val="en-US" w:eastAsia="en-US" w:bidi="ar-SA"/>
      </w:rPr>
    </w:lvl>
    <w:lvl w:ilvl="7">
      <w:numFmt w:val="bullet"/>
      <w:lvlText w:val="•"/>
      <w:lvlJc w:val="left"/>
      <w:pPr>
        <w:ind w:left="7708" w:hanging="720"/>
      </w:pPr>
      <w:rPr>
        <w:rFonts w:hint="default"/>
        <w:lang w:val="en-US" w:eastAsia="en-US" w:bidi="ar-SA"/>
      </w:rPr>
    </w:lvl>
    <w:lvl w:ilvl="8">
      <w:numFmt w:val="bullet"/>
      <w:lvlText w:val="•"/>
      <w:lvlJc w:val="left"/>
      <w:pPr>
        <w:ind w:left="8592" w:hanging="720"/>
      </w:pPr>
      <w:rPr>
        <w:rFonts w:hint="default"/>
        <w:lang w:val="en-US" w:eastAsia="en-US" w:bidi="ar-SA"/>
      </w:rPr>
    </w:lvl>
  </w:abstractNum>
  <w:abstractNum w:abstractNumId="188" w15:restartNumberingAfterBreak="0">
    <w:nsid w:val="744F3566"/>
    <w:multiLevelType w:val="multilevel"/>
    <w:tmpl w:val="744F3566"/>
    <w:lvl w:ilvl="0">
      <w:start w:val="1"/>
      <w:numFmt w:val="decimal"/>
      <w:lvlText w:val="%1."/>
      <w:lvlJc w:val="left"/>
      <w:pPr>
        <w:ind w:left="943" w:hanging="721"/>
      </w:pPr>
      <w:rPr>
        <w:rFonts w:ascii="Times New Roman" w:eastAsia="Times New Roman" w:hAnsi="Times New Roman" w:cs="Times New Roman" w:hint="default"/>
        <w:spacing w:val="0"/>
        <w:w w:val="101"/>
        <w:sz w:val="22"/>
        <w:szCs w:val="22"/>
        <w:lang w:val="en-US" w:eastAsia="en-US" w:bidi="ar-SA"/>
      </w:rPr>
    </w:lvl>
    <w:lvl w:ilvl="1">
      <w:numFmt w:val="bullet"/>
      <w:lvlText w:val="•"/>
      <w:lvlJc w:val="left"/>
      <w:pPr>
        <w:ind w:left="1826" w:hanging="721"/>
      </w:pPr>
      <w:rPr>
        <w:rFonts w:hint="default"/>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89" w15:restartNumberingAfterBreak="0">
    <w:nsid w:val="7499D7B3"/>
    <w:multiLevelType w:val="multilevel"/>
    <w:tmpl w:val="7499D7B3"/>
    <w:lvl w:ilvl="0">
      <w:start w:val="3"/>
      <w:numFmt w:val="decimal"/>
      <w:lvlText w:val="%1"/>
      <w:lvlJc w:val="left"/>
      <w:pPr>
        <w:ind w:left="943" w:hanging="721"/>
      </w:pPr>
      <w:rPr>
        <w:rFonts w:hint="default"/>
        <w:lang w:val="en-US" w:eastAsia="en-US" w:bidi="ar-SA"/>
      </w:rPr>
    </w:lvl>
    <w:lvl w:ilvl="1">
      <w:start w:val="3"/>
      <w:numFmt w:val="decimal"/>
      <w:lvlText w:val="%1-%2"/>
      <w:lvlJc w:val="left"/>
      <w:pPr>
        <w:ind w:left="943" w:hanging="721"/>
      </w:pPr>
      <w:rPr>
        <w:rFonts w:ascii="Times New Roman" w:eastAsia="Times New Roman" w:hAnsi="Times New Roman" w:cs="Times New Roman" w:hint="default"/>
        <w:spacing w:val="-3"/>
        <w:w w:val="101"/>
        <w:sz w:val="22"/>
        <w:szCs w:val="22"/>
        <w:lang w:val="en-US" w:eastAsia="en-US" w:bidi="ar-SA"/>
      </w:rPr>
    </w:lvl>
    <w:lvl w:ilvl="2">
      <w:numFmt w:val="bullet"/>
      <w:lvlText w:val="•"/>
      <w:lvlJc w:val="left"/>
      <w:pPr>
        <w:ind w:left="2712" w:hanging="721"/>
      </w:pPr>
      <w:rPr>
        <w:rFonts w:hint="default"/>
        <w:lang w:val="en-US" w:eastAsia="en-US" w:bidi="ar-SA"/>
      </w:rPr>
    </w:lvl>
    <w:lvl w:ilvl="3">
      <w:numFmt w:val="bullet"/>
      <w:lvlText w:val="•"/>
      <w:lvlJc w:val="left"/>
      <w:pPr>
        <w:ind w:left="3598" w:hanging="721"/>
      </w:pPr>
      <w:rPr>
        <w:rFonts w:hint="default"/>
        <w:lang w:val="en-US" w:eastAsia="en-US" w:bidi="ar-SA"/>
      </w:rPr>
    </w:lvl>
    <w:lvl w:ilvl="4">
      <w:numFmt w:val="bullet"/>
      <w:lvlText w:val="•"/>
      <w:lvlJc w:val="left"/>
      <w:pPr>
        <w:ind w:left="4484" w:hanging="721"/>
      </w:pPr>
      <w:rPr>
        <w:rFonts w:hint="default"/>
        <w:lang w:val="en-US" w:eastAsia="en-US" w:bidi="ar-SA"/>
      </w:rPr>
    </w:lvl>
    <w:lvl w:ilvl="5">
      <w:numFmt w:val="bullet"/>
      <w:lvlText w:val="•"/>
      <w:lvlJc w:val="left"/>
      <w:pPr>
        <w:ind w:left="5370" w:hanging="721"/>
      </w:pPr>
      <w:rPr>
        <w:rFonts w:hint="default"/>
        <w:lang w:val="en-US" w:eastAsia="en-US" w:bidi="ar-SA"/>
      </w:rPr>
    </w:lvl>
    <w:lvl w:ilvl="6">
      <w:numFmt w:val="bullet"/>
      <w:lvlText w:val="•"/>
      <w:lvlJc w:val="left"/>
      <w:pPr>
        <w:ind w:left="6256" w:hanging="721"/>
      </w:pPr>
      <w:rPr>
        <w:rFonts w:hint="default"/>
        <w:lang w:val="en-US" w:eastAsia="en-US" w:bidi="ar-SA"/>
      </w:rPr>
    </w:lvl>
    <w:lvl w:ilvl="7">
      <w:numFmt w:val="bullet"/>
      <w:lvlText w:val="•"/>
      <w:lvlJc w:val="left"/>
      <w:pPr>
        <w:ind w:left="7142" w:hanging="721"/>
      </w:pPr>
      <w:rPr>
        <w:rFonts w:hint="default"/>
        <w:lang w:val="en-US" w:eastAsia="en-US" w:bidi="ar-SA"/>
      </w:rPr>
    </w:lvl>
    <w:lvl w:ilvl="8">
      <w:numFmt w:val="bullet"/>
      <w:lvlText w:val="•"/>
      <w:lvlJc w:val="left"/>
      <w:pPr>
        <w:ind w:left="8028" w:hanging="721"/>
      </w:pPr>
      <w:rPr>
        <w:rFonts w:hint="default"/>
        <w:lang w:val="en-US" w:eastAsia="en-US" w:bidi="ar-SA"/>
      </w:rPr>
    </w:lvl>
  </w:abstractNum>
  <w:abstractNum w:abstractNumId="190" w15:restartNumberingAfterBreak="0">
    <w:nsid w:val="74C28B35"/>
    <w:multiLevelType w:val="multilevel"/>
    <w:tmpl w:val="74C28B35"/>
    <w:lvl w:ilvl="0">
      <w:start w:val="1"/>
      <w:numFmt w:val="decimal"/>
      <w:lvlText w:val="%1."/>
      <w:lvlJc w:val="left"/>
      <w:pPr>
        <w:ind w:left="1872" w:hanging="721"/>
      </w:pPr>
      <w:rPr>
        <w:rFonts w:ascii="Times New Roman" w:eastAsia="Times New Roman" w:hAnsi="Times New Roman" w:cs="Times New Roman" w:hint="default"/>
        <w:spacing w:val="0"/>
        <w:w w:val="103"/>
        <w:sz w:val="23"/>
        <w:szCs w:val="23"/>
        <w:lang w:val="en-US" w:eastAsia="en-US" w:bidi="ar-SA"/>
      </w:rPr>
    </w:lvl>
    <w:lvl w:ilvl="1">
      <w:numFmt w:val="bullet"/>
      <w:lvlText w:val="•"/>
      <w:lvlJc w:val="left"/>
      <w:pPr>
        <w:ind w:left="2728" w:hanging="721"/>
      </w:pPr>
      <w:rPr>
        <w:rFonts w:hint="default"/>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91" w15:restartNumberingAfterBreak="0">
    <w:nsid w:val="77633216"/>
    <w:multiLevelType w:val="multilevel"/>
    <w:tmpl w:val="77633216"/>
    <w:lvl w:ilvl="0">
      <w:start w:val="1"/>
      <w:numFmt w:val="decimal"/>
      <w:lvlText w:val="%1"/>
      <w:lvlJc w:val="left"/>
      <w:pPr>
        <w:ind w:left="560" w:hanging="346"/>
      </w:pPr>
      <w:rPr>
        <w:rFonts w:hint="default"/>
        <w:lang w:val="en-US" w:eastAsia="en-US" w:bidi="ar-SA"/>
      </w:rPr>
    </w:lvl>
    <w:lvl w:ilvl="1">
      <w:start w:val="1"/>
      <w:numFmt w:val="decimal"/>
      <w:lvlText w:val="%1.%2"/>
      <w:lvlJc w:val="left"/>
      <w:pPr>
        <w:ind w:left="560" w:hanging="346"/>
      </w:pPr>
      <w:rPr>
        <w:rFonts w:ascii="Times New Roman" w:eastAsia="Times New Roman" w:hAnsi="Times New Roman" w:cs="Times New Roman" w:hint="default"/>
        <w:spacing w:val="0"/>
        <w:w w:val="101"/>
        <w:sz w:val="22"/>
        <w:szCs w:val="22"/>
        <w:lang w:val="en-US" w:eastAsia="en-US" w:bidi="ar-SA"/>
      </w:rPr>
    </w:lvl>
    <w:lvl w:ilvl="2">
      <w:numFmt w:val="bullet"/>
      <w:lvlText w:val="•"/>
      <w:lvlJc w:val="left"/>
      <w:pPr>
        <w:ind w:left="2520" w:hanging="346"/>
      </w:pPr>
      <w:rPr>
        <w:rFonts w:hint="default"/>
        <w:lang w:val="en-US" w:eastAsia="en-US" w:bidi="ar-SA"/>
      </w:rPr>
    </w:lvl>
    <w:lvl w:ilvl="3">
      <w:numFmt w:val="bullet"/>
      <w:lvlText w:val="•"/>
      <w:lvlJc w:val="left"/>
      <w:pPr>
        <w:ind w:left="3500" w:hanging="346"/>
      </w:pPr>
      <w:rPr>
        <w:rFonts w:hint="default"/>
        <w:lang w:val="en-US" w:eastAsia="en-US" w:bidi="ar-SA"/>
      </w:rPr>
    </w:lvl>
    <w:lvl w:ilvl="4">
      <w:numFmt w:val="bullet"/>
      <w:lvlText w:val="•"/>
      <w:lvlJc w:val="left"/>
      <w:pPr>
        <w:ind w:left="4480" w:hanging="346"/>
      </w:pPr>
      <w:rPr>
        <w:rFonts w:hint="default"/>
        <w:lang w:val="en-US" w:eastAsia="en-US" w:bidi="ar-SA"/>
      </w:rPr>
    </w:lvl>
    <w:lvl w:ilvl="5">
      <w:numFmt w:val="bullet"/>
      <w:lvlText w:val="•"/>
      <w:lvlJc w:val="left"/>
      <w:pPr>
        <w:ind w:left="5460" w:hanging="346"/>
      </w:pPr>
      <w:rPr>
        <w:rFonts w:hint="default"/>
        <w:lang w:val="en-US" w:eastAsia="en-US" w:bidi="ar-SA"/>
      </w:rPr>
    </w:lvl>
    <w:lvl w:ilvl="6">
      <w:numFmt w:val="bullet"/>
      <w:lvlText w:val="•"/>
      <w:lvlJc w:val="left"/>
      <w:pPr>
        <w:ind w:left="6440" w:hanging="346"/>
      </w:pPr>
      <w:rPr>
        <w:rFonts w:hint="default"/>
        <w:lang w:val="en-US" w:eastAsia="en-US" w:bidi="ar-SA"/>
      </w:rPr>
    </w:lvl>
    <w:lvl w:ilvl="7">
      <w:numFmt w:val="bullet"/>
      <w:lvlText w:val="•"/>
      <w:lvlJc w:val="left"/>
      <w:pPr>
        <w:ind w:left="7420" w:hanging="346"/>
      </w:pPr>
      <w:rPr>
        <w:rFonts w:hint="default"/>
        <w:lang w:val="en-US" w:eastAsia="en-US" w:bidi="ar-SA"/>
      </w:rPr>
    </w:lvl>
    <w:lvl w:ilvl="8">
      <w:numFmt w:val="bullet"/>
      <w:lvlText w:val="•"/>
      <w:lvlJc w:val="left"/>
      <w:pPr>
        <w:ind w:left="8400" w:hanging="346"/>
      </w:pPr>
      <w:rPr>
        <w:rFonts w:hint="default"/>
        <w:lang w:val="en-US" w:eastAsia="en-US" w:bidi="ar-SA"/>
      </w:rPr>
    </w:lvl>
  </w:abstractNum>
  <w:abstractNum w:abstractNumId="192" w15:restartNumberingAfterBreak="0">
    <w:nsid w:val="77ECEA79"/>
    <w:multiLevelType w:val="multilevel"/>
    <w:tmpl w:val="77ECEA79"/>
    <w:lvl w:ilvl="0">
      <w:start w:val="3"/>
      <w:numFmt w:val="decimal"/>
      <w:lvlText w:val="%1"/>
      <w:lvlJc w:val="left"/>
      <w:pPr>
        <w:ind w:left="1872" w:hanging="721"/>
      </w:pPr>
      <w:rPr>
        <w:rFonts w:hint="default"/>
        <w:lang w:val="en-US" w:eastAsia="en-US" w:bidi="ar-SA"/>
      </w:rPr>
    </w:lvl>
    <w:lvl w:ilvl="1">
      <w:start w:val="4"/>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93" w15:restartNumberingAfterBreak="0">
    <w:nsid w:val="79AA4FA4"/>
    <w:multiLevelType w:val="multilevel"/>
    <w:tmpl w:val="79AA4FA4"/>
    <w:lvl w:ilvl="0">
      <w:start w:val="2"/>
      <w:numFmt w:val="decimal"/>
      <w:lvlText w:val="%1"/>
      <w:lvlJc w:val="left"/>
      <w:pPr>
        <w:ind w:left="1872" w:hanging="721"/>
      </w:pPr>
      <w:rPr>
        <w:rFonts w:hint="default"/>
        <w:lang w:val="en-US" w:eastAsia="en-US" w:bidi="ar-SA"/>
      </w:rPr>
    </w:lvl>
    <w:lvl w:ilvl="1">
      <w:start w:val="2"/>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start w:val="1"/>
      <w:numFmt w:val="decimal"/>
      <w:lvlText w:val="%1.%2.%3"/>
      <w:lvlJc w:val="left"/>
      <w:pPr>
        <w:ind w:left="2592" w:hanging="721"/>
        <w:jc w:val="right"/>
      </w:pPr>
      <w:rPr>
        <w:rFonts w:ascii="Times New Roman" w:eastAsia="Times New Roman" w:hAnsi="Times New Roman" w:cs="Times New Roman" w:hint="default"/>
        <w:spacing w:val="-10"/>
        <w:w w:val="103"/>
        <w:sz w:val="23"/>
        <w:szCs w:val="23"/>
        <w:lang w:val="en-US" w:eastAsia="en-US" w:bidi="ar-SA"/>
      </w:rPr>
    </w:lvl>
    <w:lvl w:ilvl="3">
      <w:numFmt w:val="bullet"/>
      <w:lvlText w:val="•"/>
      <w:lvlJc w:val="left"/>
      <w:pPr>
        <w:ind w:left="4324" w:hanging="721"/>
      </w:pPr>
      <w:rPr>
        <w:rFonts w:hint="default"/>
        <w:lang w:val="en-US" w:eastAsia="en-US" w:bidi="ar-SA"/>
      </w:rPr>
    </w:lvl>
    <w:lvl w:ilvl="4">
      <w:numFmt w:val="bullet"/>
      <w:lvlText w:val="•"/>
      <w:lvlJc w:val="left"/>
      <w:pPr>
        <w:ind w:left="5186" w:hanging="721"/>
      </w:pPr>
      <w:rPr>
        <w:rFonts w:hint="default"/>
        <w:lang w:val="en-US" w:eastAsia="en-US" w:bidi="ar-SA"/>
      </w:rPr>
    </w:lvl>
    <w:lvl w:ilvl="5">
      <w:numFmt w:val="bullet"/>
      <w:lvlText w:val="•"/>
      <w:lvlJc w:val="left"/>
      <w:pPr>
        <w:ind w:left="6048" w:hanging="721"/>
      </w:pPr>
      <w:rPr>
        <w:rFonts w:hint="default"/>
        <w:lang w:val="en-US" w:eastAsia="en-US" w:bidi="ar-SA"/>
      </w:rPr>
    </w:lvl>
    <w:lvl w:ilvl="6">
      <w:numFmt w:val="bullet"/>
      <w:lvlText w:val="•"/>
      <w:lvlJc w:val="left"/>
      <w:pPr>
        <w:ind w:left="6911" w:hanging="721"/>
      </w:pPr>
      <w:rPr>
        <w:rFonts w:hint="default"/>
        <w:lang w:val="en-US" w:eastAsia="en-US" w:bidi="ar-SA"/>
      </w:rPr>
    </w:lvl>
    <w:lvl w:ilvl="7">
      <w:numFmt w:val="bullet"/>
      <w:lvlText w:val="•"/>
      <w:lvlJc w:val="left"/>
      <w:pPr>
        <w:ind w:left="7773" w:hanging="721"/>
      </w:pPr>
      <w:rPr>
        <w:rFonts w:hint="default"/>
        <w:lang w:val="en-US" w:eastAsia="en-US" w:bidi="ar-SA"/>
      </w:rPr>
    </w:lvl>
    <w:lvl w:ilvl="8">
      <w:numFmt w:val="bullet"/>
      <w:lvlText w:val="•"/>
      <w:lvlJc w:val="left"/>
      <w:pPr>
        <w:ind w:left="8635" w:hanging="721"/>
      </w:pPr>
      <w:rPr>
        <w:rFonts w:hint="default"/>
        <w:lang w:val="en-US" w:eastAsia="en-US" w:bidi="ar-SA"/>
      </w:rPr>
    </w:lvl>
  </w:abstractNum>
  <w:abstractNum w:abstractNumId="194" w15:restartNumberingAfterBreak="0">
    <w:nsid w:val="7C246926"/>
    <w:multiLevelType w:val="multilevel"/>
    <w:tmpl w:val="7C246926"/>
    <w:lvl w:ilvl="0">
      <w:start w:val="3"/>
      <w:numFmt w:val="decimal"/>
      <w:lvlText w:val="%1"/>
      <w:lvlJc w:val="left"/>
      <w:pPr>
        <w:ind w:left="1872" w:hanging="721"/>
      </w:pPr>
      <w:rPr>
        <w:rFonts w:hint="default"/>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abstractNum w:abstractNumId="195" w15:restartNumberingAfterBreak="0">
    <w:nsid w:val="7DEC2089"/>
    <w:multiLevelType w:val="multilevel"/>
    <w:tmpl w:val="7DEC2089"/>
    <w:lvl w:ilvl="0">
      <w:start w:val="3"/>
      <w:numFmt w:val="decimal"/>
      <w:lvlText w:val="%1"/>
      <w:lvlJc w:val="left"/>
      <w:pPr>
        <w:ind w:left="1872" w:hanging="721"/>
      </w:pPr>
      <w:rPr>
        <w:rFonts w:hint="default"/>
        <w:lang w:val="en-US" w:eastAsia="en-US" w:bidi="ar-SA"/>
      </w:rPr>
    </w:lvl>
    <w:lvl w:ilvl="1">
      <w:start w:val="1"/>
      <w:numFmt w:val="decimal"/>
      <w:lvlText w:val="%1.%2"/>
      <w:lvlJc w:val="left"/>
      <w:pPr>
        <w:ind w:left="1872" w:hanging="721"/>
      </w:pPr>
      <w:rPr>
        <w:rFonts w:ascii="Times New Roman" w:eastAsia="Times New Roman" w:hAnsi="Times New Roman" w:cs="Times New Roman" w:hint="default"/>
        <w:spacing w:val="-10"/>
        <w:w w:val="103"/>
        <w:sz w:val="23"/>
        <w:szCs w:val="23"/>
        <w:lang w:val="en-US" w:eastAsia="en-US" w:bidi="ar-SA"/>
      </w:rPr>
    </w:lvl>
    <w:lvl w:ilvl="2">
      <w:numFmt w:val="bullet"/>
      <w:lvlText w:val="•"/>
      <w:lvlJc w:val="left"/>
      <w:pPr>
        <w:ind w:left="3576" w:hanging="721"/>
      </w:pPr>
      <w:rPr>
        <w:rFonts w:hint="default"/>
        <w:lang w:val="en-US" w:eastAsia="en-US" w:bidi="ar-SA"/>
      </w:rPr>
    </w:lvl>
    <w:lvl w:ilvl="3">
      <w:numFmt w:val="bullet"/>
      <w:lvlText w:val="•"/>
      <w:lvlJc w:val="left"/>
      <w:pPr>
        <w:ind w:left="4424" w:hanging="721"/>
      </w:pPr>
      <w:rPr>
        <w:rFonts w:hint="default"/>
        <w:lang w:val="en-US" w:eastAsia="en-US" w:bidi="ar-SA"/>
      </w:rPr>
    </w:lvl>
    <w:lvl w:ilvl="4">
      <w:numFmt w:val="bullet"/>
      <w:lvlText w:val="•"/>
      <w:lvlJc w:val="left"/>
      <w:pPr>
        <w:ind w:left="5272" w:hanging="721"/>
      </w:pPr>
      <w:rPr>
        <w:rFonts w:hint="default"/>
        <w:lang w:val="en-US" w:eastAsia="en-US" w:bidi="ar-SA"/>
      </w:rPr>
    </w:lvl>
    <w:lvl w:ilvl="5">
      <w:numFmt w:val="bullet"/>
      <w:lvlText w:val="•"/>
      <w:lvlJc w:val="left"/>
      <w:pPr>
        <w:ind w:left="6120" w:hanging="721"/>
      </w:pPr>
      <w:rPr>
        <w:rFonts w:hint="default"/>
        <w:lang w:val="en-US" w:eastAsia="en-US" w:bidi="ar-SA"/>
      </w:rPr>
    </w:lvl>
    <w:lvl w:ilvl="6">
      <w:numFmt w:val="bullet"/>
      <w:lvlText w:val="•"/>
      <w:lvlJc w:val="left"/>
      <w:pPr>
        <w:ind w:left="6968" w:hanging="721"/>
      </w:pPr>
      <w:rPr>
        <w:rFonts w:hint="default"/>
        <w:lang w:val="en-US" w:eastAsia="en-US" w:bidi="ar-SA"/>
      </w:rPr>
    </w:lvl>
    <w:lvl w:ilvl="7">
      <w:numFmt w:val="bullet"/>
      <w:lvlText w:val="•"/>
      <w:lvlJc w:val="left"/>
      <w:pPr>
        <w:ind w:left="7816" w:hanging="721"/>
      </w:pPr>
      <w:rPr>
        <w:rFonts w:hint="default"/>
        <w:lang w:val="en-US" w:eastAsia="en-US" w:bidi="ar-SA"/>
      </w:rPr>
    </w:lvl>
    <w:lvl w:ilvl="8">
      <w:numFmt w:val="bullet"/>
      <w:lvlText w:val="•"/>
      <w:lvlJc w:val="left"/>
      <w:pPr>
        <w:ind w:left="8664" w:hanging="721"/>
      </w:pPr>
      <w:rPr>
        <w:rFonts w:hint="default"/>
        <w:lang w:val="en-US" w:eastAsia="en-US" w:bidi="ar-SA"/>
      </w:rPr>
    </w:lvl>
  </w:abstractNum>
  <w:num w:numId="1">
    <w:abstractNumId w:val="90"/>
  </w:num>
  <w:num w:numId="2">
    <w:abstractNumId w:val="58"/>
  </w:num>
  <w:num w:numId="3">
    <w:abstractNumId w:val="167"/>
  </w:num>
  <w:num w:numId="4">
    <w:abstractNumId w:val="48"/>
  </w:num>
  <w:num w:numId="5">
    <w:abstractNumId w:val="40"/>
  </w:num>
  <w:num w:numId="6">
    <w:abstractNumId w:val="97"/>
  </w:num>
  <w:num w:numId="7">
    <w:abstractNumId w:val="127"/>
  </w:num>
  <w:num w:numId="8">
    <w:abstractNumId w:val="187"/>
  </w:num>
  <w:num w:numId="9">
    <w:abstractNumId w:val="93"/>
  </w:num>
  <w:num w:numId="10">
    <w:abstractNumId w:val="10"/>
  </w:num>
  <w:num w:numId="11">
    <w:abstractNumId w:val="130"/>
  </w:num>
  <w:num w:numId="12">
    <w:abstractNumId w:val="169"/>
  </w:num>
  <w:num w:numId="13">
    <w:abstractNumId w:val="53"/>
  </w:num>
  <w:num w:numId="14">
    <w:abstractNumId w:val="159"/>
  </w:num>
  <w:num w:numId="15">
    <w:abstractNumId w:val="83"/>
  </w:num>
  <w:num w:numId="16">
    <w:abstractNumId w:val="123"/>
  </w:num>
  <w:num w:numId="17">
    <w:abstractNumId w:val="66"/>
  </w:num>
  <w:num w:numId="18">
    <w:abstractNumId w:val="63"/>
  </w:num>
  <w:num w:numId="19">
    <w:abstractNumId w:val="20"/>
  </w:num>
  <w:num w:numId="20">
    <w:abstractNumId w:val="156"/>
  </w:num>
  <w:num w:numId="21">
    <w:abstractNumId w:val="173"/>
  </w:num>
  <w:num w:numId="22">
    <w:abstractNumId w:val="103"/>
  </w:num>
  <w:num w:numId="23">
    <w:abstractNumId w:val="153"/>
  </w:num>
  <w:num w:numId="24">
    <w:abstractNumId w:val="33"/>
  </w:num>
  <w:num w:numId="25">
    <w:abstractNumId w:val="194"/>
  </w:num>
  <w:num w:numId="26">
    <w:abstractNumId w:val="192"/>
  </w:num>
  <w:num w:numId="27">
    <w:abstractNumId w:val="47"/>
  </w:num>
  <w:num w:numId="28">
    <w:abstractNumId w:val="175"/>
  </w:num>
  <w:num w:numId="29">
    <w:abstractNumId w:val="11"/>
  </w:num>
  <w:num w:numId="30">
    <w:abstractNumId w:val="142"/>
  </w:num>
  <w:num w:numId="31">
    <w:abstractNumId w:val="4"/>
  </w:num>
  <w:num w:numId="32">
    <w:abstractNumId w:val="166"/>
  </w:num>
  <w:num w:numId="33">
    <w:abstractNumId w:val="195"/>
  </w:num>
  <w:num w:numId="34">
    <w:abstractNumId w:val="1"/>
  </w:num>
  <w:num w:numId="35">
    <w:abstractNumId w:val="122"/>
  </w:num>
  <w:num w:numId="36">
    <w:abstractNumId w:val="161"/>
  </w:num>
  <w:num w:numId="37">
    <w:abstractNumId w:val="86"/>
  </w:num>
  <w:num w:numId="38">
    <w:abstractNumId w:val="68"/>
  </w:num>
  <w:num w:numId="39">
    <w:abstractNumId w:val="135"/>
  </w:num>
  <w:num w:numId="40">
    <w:abstractNumId w:val="193"/>
  </w:num>
  <w:num w:numId="41">
    <w:abstractNumId w:val="43"/>
  </w:num>
  <w:num w:numId="42">
    <w:abstractNumId w:val="8"/>
  </w:num>
  <w:num w:numId="43">
    <w:abstractNumId w:val="42"/>
  </w:num>
  <w:num w:numId="44">
    <w:abstractNumId w:val="170"/>
  </w:num>
  <w:num w:numId="45">
    <w:abstractNumId w:val="3"/>
  </w:num>
  <w:num w:numId="46">
    <w:abstractNumId w:val="113"/>
  </w:num>
  <w:num w:numId="47">
    <w:abstractNumId w:val="7"/>
  </w:num>
  <w:num w:numId="48">
    <w:abstractNumId w:val="172"/>
  </w:num>
  <w:num w:numId="49">
    <w:abstractNumId w:val="190"/>
  </w:num>
  <w:num w:numId="50">
    <w:abstractNumId w:val="157"/>
  </w:num>
  <w:num w:numId="51">
    <w:abstractNumId w:val="136"/>
  </w:num>
  <w:num w:numId="52">
    <w:abstractNumId w:val="179"/>
  </w:num>
  <w:num w:numId="53">
    <w:abstractNumId w:val="98"/>
  </w:num>
  <w:num w:numId="54">
    <w:abstractNumId w:val="101"/>
  </w:num>
  <w:num w:numId="55">
    <w:abstractNumId w:val="62"/>
  </w:num>
  <w:num w:numId="56">
    <w:abstractNumId w:val="138"/>
  </w:num>
  <w:num w:numId="57">
    <w:abstractNumId w:val="117"/>
  </w:num>
  <w:num w:numId="58">
    <w:abstractNumId w:val="75"/>
  </w:num>
  <w:num w:numId="59">
    <w:abstractNumId w:val="121"/>
  </w:num>
  <w:num w:numId="60">
    <w:abstractNumId w:val="37"/>
  </w:num>
  <w:num w:numId="61">
    <w:abstractNumId w:val="149"/>
  </w:num>
  <w:num w:numId="62">
    <w:abstractNumId w:val="104"/>
  </w:num>
  <w:num w:numId="63">
    <w:abstractNumId w:val="139"/>
  </w:num>
  <w:num w:numId="64">
    <w:abstractNumId w:val="94"/>
  </w:num>
  <w:num w:numId="65">
    <w:abstractNumId w:val="51"/>
  </w:num>
  <w:num w:numId="66">
    <w:abstractNumId w:val="109"/>
  </w:num>
  <w:num w:numId="67">
    <w:abstractNumId w:val="35"/>
  </w:num>
  <w:num w:numId="68">
    <w:abstractNumId w:val="144"/>
  </w:num>
  <w:num w:numId="69">
    <w:abstractNumId w:val="26"/>
  </w:num>
  <w:num w:numId="70">
    <w:abstractNumId w:val="85"/>
  </w:num>
  <w:num w:numId="71">
    <w:abstractNumId w:val="134"/>
  </w:num>
  <w:num w:numId="72">
    <w:abstractNumId w:val="89"/>
  </w:num>
  <w:num w:numId="73">
    <w:abstractNumId w:val="112"/>
  </w:num>
  <w:num w:numId="74">
    <w:abstractNumId w:val="185"/>
  </w:num>
  <w:num w:numId="75">
    <w:abstractNumId w:val="70"/>
  </w:num>
  <w:num w:numId="76">
    <w:abstractNumId w:val="52"/>
  </w:num>
  <w:num w:numId="77">
    <w:abstractNumId w:val="25"/>
  </w:num>
  <w:num w:numId="78">
    <w:abstractNumId w:val="191"/>
  </w:num>
  <w:num w:numId="79">
    <w:abstractNumId w:val="64"/>
  </w:num>
  <w:num w:numId="80">
    <w:abstractNumId w:val="41"/>
  </w:num>
  <w:num w:numId="81">
    <w:abstractNumId w:val="133"/>
  </w:num>
  <w:num w:numId="82">
    <w:abstractNumId w:val="72"/>
  </w:num>
  <w:num w:numId="83">
    <w:abstractNumId w:val="17"/>
  </w:num>
  <w:num w:numId="84">
    <w:abstractNumId w:val="168"/>
  </w:num>
  <w:num w:numId="85">
    <w:abstractNumId w:val="45"/>
  </w:num>
  <w:num w:numId="86">
    <w:abstractNumId w:val="32"/>
  </w:num>
  <w:num w:numId="87">
    <w:abstractNumId w:val="13"/>
  </w:num>
  <w:num w:numId="88">
    <w:abstractNumId w:val="21"/>
  </w:num>
  <w:num w:numId="89">
    <w:abstractNumId w:val="30"/>
  </w:num>
  <w:num w:numId="90">
    <w:abstractNumId w:val="9"/>
  </w:num>
  <w:num w:numId="91">
    <w:abstractNumId w:val="116"/>
  </w:num>
  <w:num w:numId="92">
    <w:abstractNumId w:val="46"/>
  </w:num>
  <w:num w:numId="93">
    <w:abstractNumId w:val="110"/>
  </w:num>
  <w:num w:numId="94">
    <w:abstractNumId w:val="59"/>
  </w:num>
  <w:num w:numId="95">
    <w:abstractNumId w:val="180"/>
  </w:num>
  <w:num w:numId="96">
    <w:abstractNumId w:val="0"/>
  </w:num>
  <w:num w:numId="97">
    <w:abstractNumId w:val="44"/>
  </w:num>
  <w:num w:numId="98">
    <w:abstractNumId w:val="84"/>
  </w:num>
  <w:num w:numId="99">
    <w:abstractNumId w:val="158"/>
  </w:num>
  <w:num w:numId="100">
    <w:abstractNumId w:val="106"/>
  </w:num>
  <w:num w:numId="101">
    <w:abstractNumId w:val="18"/>
  </w:num>
  <w:num w:numId="102">
    <w:abstractNumId w:val="67"/>
  </w:num>
  <w:num w:numId="103">
    <w:abstractNumId w:val="114"/>
  </w:num>
  <w:num w:numId="104">
    <w:abstractNumId w:val="154"/>
  </w:num>
  <w:num w:numId="105">
    <w:abstractNumId w:val="29"/>
  </w:num>
  <w:num w:numId="106">
    <w:abstractNumId w:val="174"/>
  </w:num>
  <w:num w:numId="107">
    <w:abstractNumId w:val="2"/>
  </w:num>
  <w:num w:numId="108">
    <w:abstractNumId w:val="6"/>
  </w:num>
  <w:num w:numId="109">
    <w:abstractNumId w:val="91"/>
  </w:num>
  <w:num w:numId="110">
    <w:abstractNumId w:val="24"/>
  </w:num>
  <w:num w:numId="111">
    <w:abstractNumId w:val="49"/>
  </w:num>
  <w:num w:numId="112">
    <w:abstractNumId w:val="54"/>
  </w:num>
  <w:num w:numId="113">
    <w:abstractNumId w:val="82"/>
  </w:num>
  <w:num w:numId="114">
    <w:abstractNumId w:val="171"/>
  </w:num>
  <w:num w:numId="115">
    <w:abstractNumId w:val="80"/>
  </w:num>
  <w:num w:numId="116">
    <w:abstractNumId w:val="165"/>
  </w:num>
  <w:num w:numId="117">
    <w:abstractNumId w:val="119"/>
  </w:num>
  <w:num w:numId="118">
    <w:abstractNumId w:val="16"/>
  </w:num>
  <w:num w:numId="119">
    <w:abstractNumId w:val="95"/>
  </w:num>
  <w:num w:numId="120">
    <w:abstractNumId w:val="23"/>
  </w:num>
  <w:num w:numId="121">
    <w:abstractNumId w:val="131"/>
  </w:num>
  <w:num w:numId="122">
    <w:abstractNumId w:val="164"/>
  </w:num>
  <w:num w:numId="123">
    <w:abstractNumId w:val="57"/>
  </w:num>
  <w:num w:numId="124">
    <w:abstractNumId w:val="19"/>
  </w:num>
  <w:num w:numId="125">
    <w:abstractNumId w:val="124"/>
  </w:num>
  <w:num w:numId="126">
    <w:abstractNumId w:val="150"/>
  </w:num>
  <w:num w:numId="127">
    <w:abstractNumId w:val="107"/>
  </w:num>
  <w:num w:numId="128">
    <w:abstractNumId w:val="160"/>
  </w:num>
  <w:num w:numId="129">
    <w:abstractNumId w:val="163"/>
  </w:num>
  <w:num w:numId="130">
    <w:abstractNumId w:val="120"/>
  </w:num>
  <w:num w:numId="131">
    <w:abstractNumId w:val="71"/>
  </w:num>
  <w:num w:numId="132">
    <w:abstractNumId w:val="22"/>
  </w:num>
  <w:num w:numId="133">
    <w:abstractNumId w:val="143"/>
  </w:num>
  <w:num w:numId="134">
    <w:abstractNumId w:val="147"/>
  </w:num>
  <w:num w:numId="135">
    <w:abstractNumId w:val="102"/>
  </w:num>
  <w:num w:numId="136">
    <w:abstractNumId w:val="184"/>
  </w:num>
  <w:num w:numId="137">
    <w:abstractNumId w:val="69"/>
  </w:num>
  <w:num w:numId="138">
    <w:abstractNumId w:val="118"/>
  </w:num>
  <w:num w:numId="139">
    <w:abstractNumId w:val="100"/>
  </w:num>
  <w:num w:numId="140">
    <w:abstractNumId w:val="73"/>
  </w:num>
  <w:num w:numId="141">
    <w:abstractNumId w:val="77"/>
  </w:num>
  <w:num w:numId="142">
    <w:abstractNumId w:val="61"/>
  </w:num>
  <w:num w:numId="143">
    <w:abstractNumId w:val="151"/>
  </w:num>
  <w:num w:numId="144">
    <w:abstractNumId w:val="81"/>
  </w:num>
  <w:num w:numId="145">
    <w:abstractNumId w:val="15"/>
  </w:num>
  <w:num w:numId="146">
    <w:abstractNumId w:val="76"/>
  </w:num>
  <w:num w:numId="147">
    <w:abstractNumId w:val="92"/>
  </w:num>
  <w:num w:numId="148">
    <w:abstractNumId w:val="55"/>
  </w:num>
  <w:num w:numId="149">
    <w:abstractNumId w:val="141"/>
  </w:num>
  <w:num w:numId="150">
    <w:abstractNumId w:val="182"/>
  </w:num>
  <w:num w:numId="151">
    <w:abstractNumId w:val="65"/>
  </w:num>
  <w:num w:numId="152">
    <w:abstractNumId w:val="28"/>
  </w:num>
  <w:num w:numId="153">
    <w:abstractNumId w:val="5"/>
  </w:num>
  <w:num w:numId="154">
    <w:abstractNumId w:val="31"/>
  </w:num>
  <w:num w:numId="155">
    <w:abstractNumId w:val="99"/>
  </w:num>
  <w:num w:numId="156">
    <w:abstractNumId w:val="36"/>
  </w:num>
  <w:num w:numId="157">
    <w:abstractNumId w:val="78"/>
  </w:num>
  <w:num w:numId="158">
    <w:abstractNumId w:val="126"/>
  </w:num>
  <w:num w:numId="159">
    <w:abstractNumId w:val="155"/>
  </w:num>
  <w:num w:numId="160">
    <w:abstractNumId w:val="34"/>
  </w:num>
  <w:num w:numId="161">
    <w:abstractNumId w:val="146"/>
  </w:num>
  <w:num w:numId="162">
    <w:abstractNumId w:val="115"/>
  </w:num>
  <w:num w:numId="163">
    <w:abstractNumId w:val="111"/>
  </w:num>
  <w:num w:numId="164">
    <w:abstractNumId w:val="87"/>
  </w:num>
  <w:num w:numId="165">
    <w:abstractNumId w:val="140"/>
  </w:num>
  <w:num w:numId="166">
    <w:abstractNumId w:val="50"/>
  </w:num>
  <w:num w:numId="167">
    <w:abstractNumId w:val="162"/>
  </w:num>
  <w:num w:numId="168">
    <w:abstractNumId w:val="148"/>
  </w:num>
  <w:num w:numId="169">
    <w:abstractNumId w:val="129"/>
  </w:num>
  <w:num w:numId="170">
    <w:abstractNumId w:val="74"/>
  </w:num>
  <w:num w:numId="171">
    <w:abstractNumId w:val="27"/>
  </w:num>
  <w:num w:numId="172">
    <w:abstractNumId w:val="189"/>
  </w:num>
  <w:num w:numId="173">
    <w:abstractNumId w:val="128"/>
  </w:num>
  <w:num w:numId="174">
    <w:abstractNumId w:val="183"/>
  </w:num>
  <w:num w:numId="175">
    <w:abstractNumId w:val="14"/>
  </w:num>
  <w:num w:numId="176">
    <w:abstractNumId w:val="177"/>
  </w:num>
  <w:num w:numId="177">
    <w:abstractNumId w:val="56"/>
  </w:num>
  <w:num w:numId="178">
    <w:abstractNumId w:val="176"/>
  </w:num>
  <w:num w:numId="179">
    <w:abstractNumId w:val="137"/>
  </w:num>
  <w:num w:numId="180">
    <w:abstractNumId w:val="188"/>
  </w:num>
  <w:num w:numId="181">
    <w:abstractNumId w:val="186"/>
  </w:num>
  <w:num w:numId="182">
    <w:abstractNumId w:val="60"/>
  </w:num>
  <w:num w:numId="183">
    <w:abstractNumId w:val="79"/>
  </w:num>
  <w:num w:numId="184">
    <w:abstractNumId w:val="88"/>
  </w:num>
  <w:num w:numId="185">
    <w:abstractNumId w:val="12"/>
  </w:num>
  <w:num w:numId="186">
    <w:abstractNumId w:val="38"/>
  </w:num>
  <w:num w:numId="187">
    <w:abstractNumId w:val="152"/>
  </w:num>
  <w:num w:numId="188">
    <w:abstractNumId w:val="39"/>
  </w:num>
  <w:num w:numId="189">
    <w:abstractNumId w:val="96"/>
  </w:num>
  <w:num w:numId="190">
    <w:abstractNumId w:val="132"/>
  </w:num>
  <w:num w:numId="191">
    <w:abstractNumId w:val="125"/>
  </w:num>
  <w:num w:numId="192">
    <w:abstractNumId w:val="178"/>
  </w:num>
  <w:num w:numId="193">
    <w:abstractNumId w:val="181"/>
  </w:num>
  <w:num w:numId="194">
    <w:abstractNumId w:val="108"/>
  </w:num>
  <w:num w:numId="195">
    <w:abstractNumId w:val="105"/>
  </w:num>
  <w:num w:numId="196">
    <w:abstractNumId w:val="145"/>
  </w:num>
  <w:numIdMacAtCleanup w:val="1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drawingGridHorizontalSpacing w:val="110"/>
  <w:displayHorizontalDrawingGridEvery w:val="2"/>
  <w:characterSpacingControl w:val="doNotCompress"/>
  <w:hdrShapeDefaults>
    <o:shapedefaults v:ext="edit" spidmax="2049" fillcolor="white">
      <v:fill color="white"/>
    </o:shapedefaults>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M4NDFjMjk5ZjExMDVkYTIyNDViNjk0YWZiOWNmZjEifQ=="/>
  </w:docVars>
  <w:rsids>
    <w:rsidRoot w:val="00B141CF"/>
    <w:rsid w:val="00006E8A"/>
    <w:rsid w:val="00024488"/>
    <w:rsid w:val="00025468"/>
    <w:rsid w:val="00037717"/>
    <w:rsid w:val="00037923"/>
    <w:rsid w:val="000550D1"/>
    <w:rsid w:val="00063D13"/>
    <w:rsid w:val="00072272"/>
    <w:rsid w:val="00085800"/>
    <w:rsid w:val="00094946"/>
    <w:rsid w:val="000A6198"/>
    <w:rsid w:val="000C06F0"/>
    <w:rsid w:val="00115BE9"/>
    <w:rsid w:val="00116986"/>
    <w:rsid w:val="00122441"/>
    <w:rsid w:val="00137D8D"/>
    <w:rsid w:val="0014688F"/>
    <w:rsid w:val="0016297F"/>
    <w:rsid w:val="00164FE2"/>
    <w:rsid w:val="001673B6"/>
    <w:rsid w:val="00170AEF"/>
    <w:rsid w:val="00184B55"/>
    <w:rsid w:val="00191402"/>
    <w:rsid w:val="00193189"/>
    <w:rsid w:val="001A165F"/>
    <w:rsid w:val="001B3A9C"/>
    <w:rsid w:val="001B6DF5"/>
    <w:rsid w:val="001E4AFB"/>
    <w:rsid w:val="001F0A3B"/>
    <w:rsid w:val="001F5211"/>
    <w:rsid w:val="00203B98"/>
    <w:rsid w:val="00203E59"/>
    <w:rsid w:val="002051F9"/>
    <w:rsid w:val="00207339"/>
    <w:rsid w:val="00211D84"/>
    <w:rsid w:val="002147FD"/>
    <w:rsid w:val="00223EE6"/>
    <w:rsid w:val="0023331D"/>
    <w:rsid w:val="00234771"/>
    <w:rsid w:val="00235CC3"/>
    <w:rsid w:val="00243261"/>
    <w:rsid w:val="002546B2"/>
    <w:rsid w:val="00254F65"/>
    <w:rsid w:val="00262A4D"/>
    <w:rsid w:val="00265974"/>
    <w:rsid w:val="0028208B"/>
    <w:rsid w:val="00282443"/>
    <w:rsid w:val="00293D67"/>
    <w:rsid w:val="0029509B"/>
    <w:rsid w:val="002A7BC6"/>
    <w:rsid w:val="002B4510"/>
    <w:rsid w:val="002C2CCC"/>
    <w:rsid w:val="002C3BB3"/>
    <w:rsid w:val="002F44BB"/>
    <w:rsid w:val="002F491E"/>
    <w:rsid w:val="00305775"/>
    <w:rsid w:val="00323834"/>
    <w:rsid w:val="003417B1"/>
    <w:rsid w:val="00360C6C"/>
    <w:rsid w:val="003904AD"/>
    <w:rsid w:val="003A058E"/>
    <w:rsid w:val="003B1139"/>
    <w:rsid w:val="003C107C"/>
    <w:rsid w:val="003D13AF"/>
    <w:rsid w:val="003D31B4"/>
    <w:rsid w:val="003D7EE3"/>
    <w:rsid w:val="003E4BCD"/>
    <w:rsid w:val="003F3886"/>
    <w:rsid w:val="003F39CC"/>
    <w:rsid w:val="00401B6E"/>
    <w:rsid w:val="00402FE5"/>
    <w:rsid w:val="004051A1"/>
    <w:rsid w:val="00410F88"/>
    <w:rsid w:val="00430C95"/>
    <w:rsid w:val="00477D66"/>
    <w:rsid w:val="004878F6"/>
    <w:rsid w:val="004A5DC1"/>
    <w:rsid w:val="004B11A3"/>
    <w:rsid w:val="004B3A73"/>
    <w:rsid w:val="004C4323"/>
    <w:rsid w:val="004C7DE5"/>
    <w:rsid w:val="005018BF"/>
    <w:rsid w:val="0050230C"/>
    <w:rsid w:val="00507CD3"/>
    <w:rsid w:val="005443ED"/>
    <w:rsid w:val="00564622"/>
    <w:rsid w:val="00571832"/>
    <w:rsid w:val="00576F86"/>
    <w:rsid w:val="00587467"/>
    <w:rsid w:val="005A296D"/>
    <w:rsid w:val="005B2C66"/>
    <w:rsid w:val="005C452C"/>
    <w:rsid w:val="005D0B81"/>
    <w:rsid w:val="005D7963"/>
    <w:rsid w:val="005E69A6"/>
    <w:rsid w:val="00621254"/>
    <w:rsid w:val="006462B9"/>
    <w:rsid w:val="00675013"/>
    <w:rsid w:val="00675CC0"/>
    <w:rsid w:val="00676E1D"/>
    <w:rsid w:val="006961B1"/>
    <w:rsid w:val="006A593E"/>
    <w:rsid w:val="006B0915"/>
    <w:rsid w:val="006D36D3"/>
    <w:rsid w:val="006E67E3"/>
    <w:rsid w:val="006E6945"/>
    <w:rsid w:val="006F3A7D"/>
    <w:rsid w:val="00703970"/>
    <w:rsid w:val="007119B3"/>
    <w:rsid w:val="00712203"/>
    <w:rsid w:val="007256D5"/>
    <w:rsid w:val="007342E7"/>
    <w:rsid w:val="00741B2C"/>
    <w:rsid w:val="00746941"/>
    <w:rsid w:val="0075216F"/>
    <w:rsid w:val="00753B2E"/>
    <w:rsid w:val="00766FA9"/>
    <w:rsid w:val="0077731C"/>
    <w:rsid w:val="007978E1"/>
    <w:rsid w:val="007A4A6C"/>
    <w:rsid w:val="007B08E7"/>
    <w:rsid w:val="007B6B1F"/>
    <w:rsid w:val="007E0507"/>
    <w:rsid w:val="007E0611"/>
    <w:rsid w:val="007E33DB"/>
    <w:rsid w:val="007E5B5E"/>
    <w:rsid w:val="007F0667"/>
    <w:rsid w:val="0080175A"/>
    <w:rsid w:val="00803B94"/>
    <w:rsid w:val="00804F00"/>
    <w:rsid w:val="008137EA"/>
    <w:rsid w:val="00830EB3"/>
    <w:rsid w:val="0083246A"/>
    <w:rsid w:val="008564A6"/>
    <w:rsid w:val="00857E8D"/>
    <w:rsid w:val="008760E9"/>
    <w:rsid w:val="0088480E"/>
    <w:rsid w:val="008A4850"/>
    <w:rsid w:val="008C5352"/>
    <w:rsid w:val="008F5519"/>
    <w:rsid w:val="008F5CE9"/>
    <w:rsid w:val="0090287A"/>
    <w:rsid w:val="00914B48"/>
    <w:rsid w:val="0092351E"/>
    <w:rsid w:val="00937D8B"/>
    <w:rsid w:val="0096506E"/>
    <w:rsid w:val="009727A1"/>
    <w:rsid w:val="009751F9"/>
    <w:rsid w:val="009869ED"/>
    <w:rsid w:val="00997540"/>
    <w:rsid w:val="009D630E"/>
    <w:rsid w:val="009E5D0F"/>
    <w:rsid w:val="009F45E6"/>
    <w:rsid w:val="00A103B5"/>
    <w:rsid w:val="00A12F4C"/>
    <w:rsid w:val="00A17C33"/>
    <w:rsid w:val="00A32EB1"/>
    <w:rsid w:val="00A3564D"/>
    <w:rsid w:val="00A570D8"/>
    <w:rsid w:val="00A57FF8"/>
    <w:rsid w:val="00A62665"/>
    <w:rsid w:val="00A6316A"/>
    <w:rsid w:val="00A737F1"/>
    <w:rsid w:val="00A757BE"/>
    <w:rsid w:val="00A77FD1"/>
    <w:rsid w:val="00A906A8"/>
    <w:rsid w:val="00AB14CD"/>
    <w:rsid w:val="00AB4C39"/>
    <w:rsid w:val="00AC12B3"/>
    <w:rsid w:val="00AC2115"/>
    <w:rsid w:val="00AE09C5"/>
    <w:rsid w:val="00AE1CB0"/>
    <w:rsid w:val="00AE388C"/>
    <w:rsid w:val="00AF260E"/>
    <w:rsid w:val="00B03B47"/>
    <w:rsid w:val="00B14066"/>
    <w:rsid w:val="00B141CF"/>
    <w:rsid w:val="00B268D6"/>
    <w:rsid w:val="00B37DCE"/>
    <w:rsid w:val="00B40753"/>
    <w:rsid w:val="00B6540D"/>
    <w:rsid w:val="00B6597A"/>
    <w:rsid w:val="00B857EB"/>
    <w:rsid w:val="00B90D82"/>
    <w:rsid w:val="00BB3AF6"/>
    <w:rsid w:val="00BB7C09"/>
    <w:rsid w:val="00BC3071"/>
    <w:rsid w:val="00BC3AEB"/>
    <w:rsid w:val="00BD01A1"/>
    <w:rsid w:val="00BF04A3"/>
    <w:rsid w:val="00BF4A48"/>
    <w:rsid w:val="00C026AF"/>
    <w:rsid w:val="00C031F7"/>
    <w:rsid w:val="00C116A2"/>
    <w:rsid w:val="00C17442"/>
    <w:rsid w:val="00C1745B"/>
    <w:rsid w:val="00C26AED"/>
    <w:rsid w:val="00C3130D"/>
    <w:rsid w:val="00C42749"/>
    <w:rsid w:val="00C46FBF"/>
    <w:rsid w:val="00C4712E"/>
    <w:rsid w:val="00C54946"/>
    <w:rsid w:val="00C608A2"/>
    <w:rsid w:val="00C63F83"/>
    <w:rsid w:val="00C9081E"/>
    <w:rsid w:val="00C9516C"/>
    <w:rsid w:val="00CC636F"/>
    <w:rsid w:val="00CC6BC2"/>
    <w:rsid w:val="00CD3535"/>
    <w:rsid w:val="00CD5433"/>
    <w:rsid w:val="00CD6540"/>
    <w:rsid w:val="00CE4C69"/>
    <w:rsid w:val="00CE5EAD"/>
    <w:rsid w:val="00D2015E"/>
    <w:rsid w:val="00D72236"/>
    <w:rsid w:val="00D86DD2"/>
    <w:rsid w:val="00D915B7"/>
    <w:rsid w:val="00DB5F10"/>
    <w:rsid w:val="00DB693E"/>
    <w:rsid w:val="00DC5323"/>
    <w:rsid w:val="00DC7B89"/>
    <w:rsid w:val="00DD2EAE"/>
    <w:rsid w:val="00DD6006"/>
    <w:rsid w:val="00DE3D29"/>
    <w:rsid w:val="00E06BF5"/>
    <w:rsid w:val="00E131D5"/>
    <w:rsid w:val="00E16D6B"/>
    <w:rsid w:val="00E215BC"/>
    <w:rsid w:val="00E21A55"/>
    <w:rsid w:val="00E337FF"/>
    <w:rsid w:val="00E36FEA"/>
    <w:rsid w:val="00E41747"/>
    <w:rsid w:val="00E64D85"/>
    <w:rsid w:val="00E70A4E"/>
    <w:rsid w:val="00E74B6A"/>
    <w:rsid w:val="00EA06EB"/>
    <w:rsid w:val="00EA0A38"/>
    <w:rsid w:val="00EA1E32"/>
    <w:rsid w:val="00EA5C2F"/>
    <w:rsid w:val="00EB3047"/>
    <w:rsid w:val="00EB4764"/>
    <w:rsid w:val="00EC2F7B"/>
    <w:rsid w:val="00EC7E96"/>
    <w:rsid w:val="00ED27F7"/>
    <w:rsid w:val="00EE5ECF"/>
    <w:rsid w:val="00EE6C81"/>
    <w:rsid w:val="00EE7E7E"/>
    <w:rsid w:val="00EF0A24"/>
    <w:rsid w:val="00F16262"/>
    <w:rsid w:val="00F21AA3"/>
    <w:rsid w:val="00F4795A"/>
    <w:rsid w:val="00F53775"/>
    <w:rsid w:val="00F549FC"/>
    <w:rsid w:val="00F60F5A"/>
    <w:rsid w:val="00F80A3C"/>
    <w:rsid w:val="00F84555"/>
    <w:rsid w:val="00F92F7C"/>
    <w:rsid w:val="00FA01AD"/>
    <w:rsid w:val="00FA29EC"/>
    <w:rsid w:val="00FB0C22"/>
    <w:rsid w:val="00FD1885"/>
    <w:rsid w:val="00FD4230"/>
    <w:rsid w:val="00FD5166"/>
    <w:rsid w:val="00FE0CE0"/>
    <w:rsid w:val="00FE2DB9"/>
    <w:rsid w:val="00FE7B62"/>
    <w:rsid w:val="378526EB"/>
    <w:rsid w:val="5BD93C5B"/>
    <w:rsid w:val="6DEE48BE"/>
    <w:rsid w:val="7F9D28E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D70156D"/>
  <w15:docId w15:val="{4A5852C1-CF40-4C67-80D8-A0F0ECC779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lang w:val="en-US" w:eastAsia="en-US" w:bidi="ar-SA"/>
      </w:rPr>
    </w:rPrDefault>
    <w:pPrDefault/>
  </w:docDefaults>
  <w:latentStyles w:defLockedState="0" w:defUIPriority="0" w:defSemiHidden="0" w:defUnhideWhenUsed="0" w:defQFormat="0" w:count="371">
    <w:lsdException w:name="Normal" w:uiPriority="1" w:qFormat="1"/>
    <w:lsdException w:name="heading 1" w:uiPriority="1" w:qFormat="1"/>
    <w:lsdException w:name="heading 2" w:uiPriority="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qFormat="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pPr>
      <w:widowControl w:val="0"/>
      <w:autoSpaceDE w:val="0"/>
      <w:autoSpaceDN w:val="0"/>
    </w:pPr>
    <w:rPr>
      <w:rFonts w:ascii="Times New Roman" w:eastAsia="Times New Roman" w:hAnsi="Times New Roman" w:cs="Times New Roman"/>
      <w:sz w:val="22"/>
      <w:szCs w:val="22"/>
    </w:rPr>
  </w:style>
  <w:style w:type="paragraph" w:styleId="Heading1">
    <w:name w:val="heading 1"/>
    <w:basedOn w:val="Normal"/>
    <w:uiPriority w:val="1"/>
    <w:qFormat/>
    <w:pPr>
      <w:ind w:left="1151" w:hanging="721"/>
      <w:outlineLvl w:val="0"/>
    </w:pPr>
    <w:rPr>
      <w:b/>
      <w:bCs/>
      <w:sz w:val="23"/>
      <w:szCs w:val="23"/>
    </w:rPr>
  </w:style>
  <w:style w:type="paragraph" w:styleId="Heading2">
    <w:name w:val="heading 2"/>
    <w:basedOn w:val="Normal"/>
    <w:uiPriority w:val="1"/>
    <w:qFormat/>
    <w:pPr>
      <w:ind w:left="431"/>
      <w:outlineLvl w:val="1"/>
    </w:pPr>
    <w:rPr>
      <w:b/>
      <w:bCs/>
      <w:i/>
      <w:sz w:val="23"/>
      <w:szCs w:val="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9"/>
      <w:ind w:left="1872" w:hanging="721"/>
    </w:pPr>
    <w:rPr>
      <w:sz w:val="23"/>
      <w:szCs w:val="23"/>
    </w:rPr>
  </w:style>
  <w:style w:type="paragraph" w:styleId="TOC3">
    <w:name w:val="toc 3"/>
    <w:basedOn w:val="Normal"/>
    <w:uiPriority w:val="39"/>
    <w:qFormat/>
    <w:pPr>
      <w:spacing w:before="43"/>
      <w:ind w:left="222"/>
    </w:pPr>
    <w:rPr>
      <w:b/>
      <w:bCs/>
      <w:i/>
    </w:rPr>
  </w:style>
  <w:style w:type="paragraph" w:styleId="Footer">
    <w:name w:val="footer"/>
    <w:basedOn w:val="Normal"/>
    <w:uiPriority w:val="99"/>
    <w:unhideWhenUsed/>
    <w:qFormat/>
    <w:pPr>
      <w:tabs>
        <w:tab w:val="center" w:pos="4680"/>
        <w:tab w:val="right" w:pos="9360"/>
      </w:tabs>
    </w:pPr>
    <w:rPr>
      <w:rFonts w:eastAsia="Calibri"/>
    </w:rPr>
  </w:style>
  <w:style w:type="paragraph" w:styleId="Header">
    <w:name w:val="header"/>
    <w:basedOn w:val="Normal"/>
    <w:uiPriority w:val="99"/>
    <w:unhideWhenUsed/>
    <w:qFormat/>
    <w:pPr>
      <w:tabs>
        <w:tab w:val="center" w:pos="4680"/>
        <w:tab w:val="right" w:pos="9360"/>
      </w:tabs>
    </w:pPr>
    <w:rPr>
      <w:rFonts w:eastAsia="Calibri"/>
    </w:rPr>
  </w:style>
  <w:style w:type="paragraph" w:styleId="TOC1">
    <w:name w:val="toc 1"/>
    <w:basedOn w:val="Normal"/>
    <w:uiPriority w:val="39"/>
    <w:qFormat/>
    <w:pPr>
      <w:spacing w:before="362"/>
      <w:ind w:left="222"/>
    </w:pPr>
    <w:rPr>
      <w:b/>
      <w:bCs/>
    </w:rPr>
  </w:style>
  <w:style w:type="paragraph" w:styleId="TOC2">
    <w:name w:val="toc 2"/>
    <w:basedOn w:val="Normal"/>
    <w:uiPriority w:val="39"/>
    <w:qFormat/>
    <w:pPr>
      <w:spacing w:before="43"/>
      <w:ind w:left="222"/>
    </w:pPr>
  </w:style>
  <w:style w:type="paragraph" w:styleId="Title">
    <w:name w:val="Title"/>
    <w:basedOn w:val="Normal"/>
    <w:uiPriority w:val="1"/>
    <w:qFormat/>
    <w:pPr>
      <w:ind w:left="279" w:right="117"/>
      <w:jc w:val="center"/>
    </w:pPr>
    <w:rPr>
      <w:b/>
      <w:bCs/>
      <w:sz w:val="56"/>
      <w:szCs w:val="56"/>
    </w:rPr>
  </w:style>
  <w:style w:type="table" w:customStyle="1" w:styleId="TableNormal1">
    <w:name w:val="Table Normal1"/>
    <w:uiPriority w:val="2"/>
    <w:semiHidden/>
    <w:unhideWhenUsed/>
    <w:qFormat/>
    <w:tblPr>
      <w:tblCellMar>
        <w:top w:w="0" w:type="dxa"/>
        <w:left w:w="0" w:type="dxa"/>
        <w:bottom w:w="0" w:type="dxa"/>
        <w:right w:w="0" w:type="dxa"/>
      </w:tblCellMar>
    </w:tblPr>
  </w:style>
  <w:style w:type="paragraph" w:styleId="ListParagraph">
    <w:name w:val="List Paragraph"/>
    <w:basedOn w:val="Normal"/>
    <w:uiPriority w:val="34"/>
    <w:qFormat/>
    <w:pPr>
      <w:spacing w:before="9"/>
      <w:ind w:left="1872" w:hanging="721"/>
    </w:pPr>
  </w:style>
  <w:style w:type="paragraph" w:customStyle="1" w:styleId="TableParagraph">
    <w:name w:val="Table Paragraph"/>
    <w:basedOn w:val="Normal"/>
    <w:uiPriority w:val="1"/>
    <w:qFormat/>
  </w:style>
  <w:style w:type="paragraph" w:styleId="TOC4">
    <w:name w:val="toc 4"/>
    <w:basedOn w:val="Normal"/>
    <w:next w:val="Normal"/>
    <w:autoRedefine/>
    <w:uiPriority w:val="39"/>
    <w:unhideWhenUsed/>
    <w:rsid w:val="00C031F7"/>
    <w:pPr>
      <w:widowControl/>
      <w:autoSpaceDE/>
      <w:autoSpaceDN/>
      <w:spacing w:after="100" w:line="259" w:lineRule="auto"/>
      <w:ind w:left="660"/>
    </w:pPr>
    <w:rPr>
      <w:rFonts w:asciiTheme="minorHAnsi" w:eastAsiaTheme="minorEastAsia" w:hAnsiTheme="minorHAnsi" w:cstheme="minorBidi"/>
    </w:rPr>
  </w:style>
  <w:style w:type="paragraph" w:styleId="TOC5">
    <w:name w:val="toc 5"/>
    <w:basedOn w:val="Normal"/>
    <w:next w:val="Normal"/>
    <w:autoRedefine/>
    <w:uiPriority w:val="39"/>
    <w:unhideWhenUsed/>
    <w:rsid w:val="00C031F7"/>
    <w:pPr>
      <w:widowControl/>
      <w:autoSpaceDE/>
      <w:autoSpaceDN/>
      <w:spacing w:after="100" w:line="259"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C031F7"/>
    <w:pPr>
      <w:widowControl/>
      <w:autoSpaceDE/>
      <w:autoSpaceDN/>
      <w:spacing w:after="100" w:line="259"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C031F7"/>
    <w:pPr>
      <w:widowControl/>
      <w:autoSpaceDE/>
      <w:autoSpaceDN/>
      <w:spacing w:after="100" w:line="259"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C031F7"/>
    <w:pPr>
      <w:widowControl/>
      <w:autoSpaceDE/>
      <w:autoSpaceDN/>
      <w:spacing w:after="100" w:line="259"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C031F7"/>
    <w:pPr>
      <w:widowControl/>
      <w:autoSpaceDE/>
      <w:autoSpaceDN/>
      <w:spacing w:after="100" w:line="259" w:lineRule="auto"/>
      <w:ind w:left="1760"/>
    </w:pPr>
    <w:rPr>
      <w:rFonts w:asciiTheme="minorHAnsi" w:eastAsiaTheme="minorEastAsia" w:hAnsiTheme="minorHAnsi" w:cstheme="minorBidi"/>
    </w:rPr>
  </w:style>
  <w:style w:type="character" w:styleId="Hyperlink">
    <w:name w:val="Hyperlink"/>
    <w:basedOn w:val="DefaultParagraphFont"/>
    <w:uiPriority w:val="99"/>
    <w:unhideWhenUsed/>
    <w:rsid w:val="00C031F7"/>
    <w:rPr>
      <w:color w:val="0000FF" w:themeColor="hyperlink"/>
      <w:u w:val="single"/>
    </w:rPr>
  </w:style>
  <w:style w:type="table" w:styleId="TableGrid">
    <w:name w:val="Table Grid"/>
    <w:basedOn w:val="TableNormal"/>
    <w:uiPriority w:val="39"/>
    <w:rsid w:val="0050230C"/>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576F86"/>
    <w:rPr>
      <w:rFonts w:ascii="Tahoma" w:hAnsi="Tahoma" w:cs="Tahoma"/>
      <w:sz w:val="16"/>
      <w:szCs w:val="16"/>
    </w:rPr>
  </w:style>
  <w:style w:type="character" w:customStyle="1" w:styleId="BalloonTextChar">
    <w:name w:val="Balloon Text Char"/>
    <w:basedOn w:val="DefaultParagraphFont"/>
    <w:link w:val="BalloonText"/>
    <w:rsid w:val="00576F86"/>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footer" Target="footer1.xml"/><Relationship Id="rId26" Type="http://schemas.openxmlformats.org/officeDocument/2006/relationships/image" Target="media/image16.jpeg"/><Relationship Id="rId39" Type="http://schemas.openxmlformats.org/officeDocument/2006/relationships/fontTable" Target="fontTable.xml"/><Relationship Id="rId21" Type="http://schemas.openxmlformats.org/officeDocument/2006/relationships/image" Target="media/image11.jpeg"/><Relationship Id="rId34" Type="http://schemas.openxmlformats.org/officeDocument/2006/relationships/image" Target="media/image22.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footer" Target="footer4.xml"/><Relationship Id="rId38"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image" Target="media/image25.jpe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4.jpeg"/><Relationship Id="rId10" Type="http://schemas.openxmlformats.org/officeDocument/2006/relationships/image" Target="media/image2.jpeg"/><Relationship Id="rId19" Type="http://schemas.openxmlformats.org/officeDocument/2006/relationships/footer" Target="footer2.xml"/><Relationship Id="rId3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3.jpe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66D3163-1992-4E55-8183-0CD2539A03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TotalTime>
  <Pages>1</Pages>
  <Words>33826</Words>
  <Characters>192810</Characters>
  <Application>Microsoft Office Word</Application>
  <DocSecurity>0</DocSecurity>
  <Lines>1606</Lines>
  <Paragraphs>452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haiwai</dc:creator>
  <cp:lastModifiedBy>DOU Office</cp:lastModifiedBy>
  <cp:revision>175</cp:revision>
  <dcterms:created xsi:type="dcterms:W3CDTF">2024-06-03T18:46:00Z</dcterms:created>
  <dcterms:modified xsi:type="dcterms:W3CDTF">2024-06-05T09:24:00Z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Xpdf - https://xpdf.cn</vt:lpwstr>
  </property>
  <property fmtid="{D5CDD505-2E9C-101B-9397-08002B2CF9AE}" pid="3" name="KSOProductBuildVer">
    <vt:lpwstr>2052-12.1.0.15990</vt:lpwstr>
  </property>
  <property fmtid="{D5CDD505-2E9C-101B-9397-08002B2CF9AE}" pid="4" name="ICV">
    <vt:lpwstr>03B9C58675624623ACD1179985E84F0A_13</vt:lpwstr>
  </property>
</Properties>
</file>